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2B763AB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CC09E2">
        <w:rPr>
          <w:noProof w:val="0"/>
          <w:sz w:val="24"/>
          <w:szCs w:val="24"/>
        </w:rPr>
        <w:t>7</w:t>
      </w:r>
      <w:r w:rsidR="00231672">
        <w:rPr>
          <w:noProof w:val="0"/>
          <w:sz w:val="24"/>
          <w:szCs w:val="24"/>
        </w:rPr>
        <w:t>bis</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32172F">
        <w:rPr>
          <w:bCs/>
          <w:noProof w:val="0"/>
          <w:sz w:val="24"/>
          <w:szCs w:val="24"/>
        </w:rPr>
        <w:t>1836</w:t>
      </w:r>
    </w:p>
    <w:p w14:paraId="26EC66FE" w14:textId="4B26F94E"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231672" w:rsidRPr="00231672">
        <w:rPr>
          <w:rFonts w:cs="Arial"/>
          <w:sz w:val="24"/>
          <w:szCs w:val="24"/>
          <w:lang w:val="en-US"/>
        </w:rPr>
        <w:t>20 – 30 April</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5AE0EA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38.473) Load reporting updates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13F4E12F" w:rsidR="00F771B1" w:rsidRDefault="00F771B1" w:rsidP="00CD4C7B">
      <w:r>
        <w:t xml:space="preserve">This paper includes TP for TS 38.473, reflecting proposals in [2]. </w:t>
      </w:r>
      <w:proofErr w:type="gramStart"/>
      <w:r>
        <w:t>Also</w:t>
      </w:r>
      <w:proofErr w:type="gramEnd"/>
      <w:r>
        <w:t xml:space="preserve"> some editorial updates are included.</w:t>
      </w:r>
    </w:p>
    <w:p w14:paraId="06E65D3E" w14:textId="767C37E1" w:rsidR="00CD4C7B" w:rsidRPr="006E13D1" w:rsidRDefault="00F771B1" w:rsidP="00CD4C7B">
      <w:r>
        <w:t>The TP is based on [1]</w:t>
      </w:r>
      <w:r w:rsidR="0056573F">
        <w:t>.</w:t>
      </w:r>
    </w:p>
    <w:p w14:paraId="33C07D67" w14:textId="77777777" w:rsidR="00CD4C7B" w:rsidRPr="006E13D1" w:rsidRDefault="00CD4C7B" w:rsidP="00CD4C7B">
      <w:pPr>
        <w:pStyle w:val="Heading1"/>
      </w:pPr>
      <w:r w:rsidRPr="006E13D1">
        <w:t>References</w:t>
      </w:r>
    </w:p>
    <w:p w14:paraId="7A97A3CB" w14:textId="03A9533E" w:rsidR="00CD4C7B"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9113D5">
        <w:t>R3-</w:t>
      </w:r>
      <w:r w:rsidR="008003B1">
        <w:t>20</w:t>
      </w:r>
      <w:r w:rsidR="005114F4">
        <w:t>1618</w:t>
      </w:r>
      <w:r w:rsidR="00CD4C7B" w:rsidRPr="006E13D1">
        <w:t xml:space="preserve">, </w:t>
      </w:r>
      <w:bookmarkEnd w:id="2"/>
      <w:r w:rsidR="005114F4">
        <w:t xml:space="preserve">SON </w:t>
      </w:r>
      <w:r w:rsidR="009113D5">
        <w:t>BL CR to TS 38.473</w:t>
      </w:r>
    </w:p>
    <w:p w14:paraId="22651618" w14:textId="3547D4B9" w:rsidR="00F771B1" w:rsidRDefault="00F771B1" w:rsidP="00606DA9">
      <w:pPr>
        <w:overflowPunct w:val="0"/>
        <w:autoSpaceDE w:val="0"/>
        <w:autoSpaceDN w:val="0"/>
        <w:adjustRightInd w:val="0"/>
        <w:ind w:left="567" w:hanging="567"/>
        <w:textAlignment w:val="baseline"/>
      </w:pPr>
      <w:r>
        <w:t>[3]</w:t>
      </w:r>
      <w:r>
        <w:tab/>
        <w:t>R3-20</w:t>
      </w:r>
      <w:r w:rsidR="0032172F">
        <w:t>1833</w:t>
      </w:r>
      <w:r>
        <w:t xml:space="preserve">, </w:t>
      </w:r>
      <w:r w:rsidRPr="00F771B1">
        <w:t>Clarifications and open points on load metric</w:t>
      </w:r>
      <w:r>
        <w:t xml:space="preserve">, </w:t>
      </w:r>
      <w:r w:rsidRPr="00F771B1">
        <w:t>Nokia, Nokia Shanghai Bell</w:t>
      </w:r>
    </w:p>
    <w:p w14:paraId="47E6BA7B" w14:textId="798CC95C" w:rsidR="001E7E8F" w:rsidRDefault="001E7E8F" w:rsidP="00606DA9">
      <w:pPr>
        <w:overflowPunct w:val="0"/>
        <w:autoSpaceDE w:val="0"/>
        <w:autoSpaceDN w:val="0"/>
        <w:adjustRightInd w:val="0"/>
        <w:ind w:left="567" w:hanging="567"/>
        <w:textAlignment w:val="baseline"/>
      </w:pPr>
    </w:p>
    <w:p w14:paraId="2673989C" w14:textId="748ED0EA" w:rsidR="00D70737" w:rsidRDefault="00D70737" w:rsidP="00D70737">
      <w:pPr>
        <w:pStyle w:val="Heading1"/>
        <w:rPr>
          <w:lang w:val="nb-NO"/>
        </w:rPr>
      </w:pPr>
      <w:proofErr w:type="spellStart"/>
      <w:r w:rsidRPr="00D9267F">
        <w:rPr>
          <w:lang w:val="nb-NO"/>
        </w:rPr>
        <w:t>Annex</w:t>
      </w:r>
      <w:proofErr w:type="spellEnd"/>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473</w:t>
      </w:r>
    </w:p>
    <w:p w14:paraId="1C022CB7" w14:textId="77777777" w:rsidR="001E7E8F" w:rsidRDefault="001E7E8F" w:rsidP="004B3944">
      <w:pPr>
        <w:rPr>
          <w:lang w:val="nb-NO"/>
        </w:rPr>
        <w:sectPr w:rsidR="001E7E8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77777777" w:rsidR="00D70737" w:rsidRPr="006E13D1" w:rsidRDefault="00D70737" w:rsidP="00D70737">
      <w:pPr>
        <w:jc w:val="center"/>
      </w:pPr>
      <w:r w:rsidRPr="00D70737">
        <w:rPr>
          <w:highlight w:val="yellow"/>
        </w:rPr>
        <w:t>&lt;&lt;&lt; start of changes &gt;&gt;&gt;</w:t>
      </w:r>
    </w:p>
    <w:p w14:paraId="5873F84E" w14:textId="77777777" w:rsidR="001E7E8F" w:rsidRDefault="001E7E8F" w:rsidP="001E7E8F">
      <w:pPr>
        <w:rPr>
          <w:noProof/>
        </w:rPr>
      </w:pPr>
    </w:p>
    <w:p w14:paraId="7409B8F3" w14:textId="77777777" w:rsidR="001E7E8F" w:rsidRDefault="001E7E8F" w:rsidP="001E7E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340942B5" w14:textId="77777777" w:rsidR="001E7E8F" w:rsidRPr="00A423D1" w:rsidRDefault="001E7E8F" w:rsidP="001E7E8F">
      <w:pPr>
        <w:pStyle w:val="Heading1"/>
      </w:pPr>
      <w:bookmarkStart w:id="3" w:name="_Toc14044293"/>
      <w:r w:rsidRPr="00A423D1">
        <w:t>8</w:t>
      </w:r>
      <w:r w:rsidRPr="00A423D1">
        <w:tab/>
        <w:t>F1AP procedures</w:t>
      </w:r>
      <w:bookmarkEnd w:id="3"/>
    </w:p>
    <w:p w14:paraId="6250DA1E" w14:textId="77777777" w:rsidR="001E7E8F" w:rsidRPr="00A423D1" w:rsidRDefault="001E7E8F" w:rsidP="001E7E8F">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14:paraId="52CC8BDC" w14:textId="77777777" w:rsidR="001E7E8F" w:rsidRPr="00A423D1" w:rsidRDefault="001E7E8F" w:rsidP="001E7E8F">
      <w:pPr>
        <w:rPr>
          <w:rFonts w:eastAsia="Yu Mincho"/>
        </w:rPr>
      </w:pPr>
      <w:r w:rsidRPr="00A423D1">
        <w:rPr>
          <w:rFonts w:eastAsia="Yu Mincho"/>
        </w:rPr>
        <w:t>In the following tables, all EPs are divided into Class 1 and Class 2 EPs (see subclause 3.1 for explanation of the different classes):</w:t>
      </w:r>
    </w:p>
    <w:p w14:paraId="0C1E6465" w14:textId="77777777" w:rsidR="001E7E8F" w:rsidRPr="00A423D1" w:rsidRDefault="001E7E8F" w:rsidP="001E7E8F">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1E7E8F" w:rsidRPr="00A423D1" w14:paraId="58EE6705" w14:textId="77777777" w:rsidTr="00864136">
        <w:trPr>
          <w:cantSplit/>
          <w:jc w:val="center"/>
        </w:trPr>
        <w:tc>
          <w:tcPr>
            <w:tcW w:w="1544" w:type="dxa"/>
            <w:vMerge w:val="restart"/>
          </w:tcPr>
          <w:p w14:paraId="04FE38A2" w14:textId="77777777" w:rsidR="001E7E8F" w:rsidRPr="00A423D1" w:rsidRDefault="001E7E8F" w:rsidP="00864136">
            <w:pPr>
              <w:pStyle w:val="TAH"/>
              <w:rPr>
                <w:rFonts w:eastAsia="Yu Mincho"/>
              </w:rPr>
            </w:pPr>
            <w:r w:rsidRPr="00A423D1">
              <w:rPr>
                <w:rFonts w:eastAsia="Yu Mincho"/>
              </w:rPr>
              <w:t>Elementary Procedure</w:t>
            </w:r>
          </w:p>
        </w:tc>
        <w:tc>
          <w:tcPr>
            <w:tcW w:w="2108" w:type="dxa"/>
            <w:vMerge w:val="restart"/>
          </w:tcPr>
          <w:p w14:paraId="27CF4C56" w14:textId="77777777" w:rsidR="001E7E8F" w:rsidRPr="00A423D1" w:rsidRDefault="001E7E8F" w:rsidP="00864136">
            <w:pPr>
              <w:pStyle w:val="TAH"/>
              <w:rPr>
                <w:rFonts w:eastAsia="Yu Mincho"/>
              </w:rPr>
            </w:pPr>
            <w:r w:rsidRPr="00A423D1">
              <w:rPr>
                <w:rFonts w:eastAsia="Yu Mincho"/>
              </w:rPr>
              <w:t>Initiating Message</w:t>
            </w:r>
          </w:p>
        </w:tc>
        <w:tc>
          <w:tcPr>
            <w:tcW w:w="2286" w:type="dxa"/>
          </w:tcPr>
          <w:p w14:paraId="56B03C88" w14:textId="77777777" w:rsidR="001E7E8F" w:rsidRPr="00A423D1" w:rsidRDefault="001E7E8F" w:rsidP="00864136">
            <w:pPr>
              <w:pStyle w:val="TAH"/>
              <w:rPr>
                <w:rFonts w:eastAsia="Yu Mincho"/>
              </w:rPr>
            </w:pPr>
            <w:r w:rsidRPr="00A423D1">
              <w:rPr>
                <w:rFonts w:eastAsia="Yu Mincho"/>
              </w:rPr>
              <w:t>Successful Outcome</w:t>
            </w:r>
          </w:p>
        </w:tc>
        <w:tc>
          <w:tcPr>
            <w:tcW w:w="2534" w:type="dxa"/>
          </w:tcPr>
          <w:p w14:paraId="420F1D93" w14:textId="77777777" w:rsidR="001E7E8F" w:rsidRPr="00A423D1" w:rsidRDefault="001E7E8F" w:rsidP="00864136">
            <w:pPr>
              <w:pStyle w:val="TAH"/>
              <w:rPr>
                <w:rFonts w:eastAsia="Yu Mincho"/>
              </w:rPr>
            </w:pPr>
            <w:r w:rsidRPr="00A423D1">
              <w:rPr>
                <w:rFonts w:eastAsia="Yu Mincho"/>
              </w:rPr>
              <w:t>Unsuccessful Outcome</w:t>
            </w:r>
          </w:p>
        </w:tc>
      </w:tr>
      <w:tr w:rsidR="001E7E8F" w:rsidRPr="00A423D1" w14:paraId="13109B6E" w14:textId="77777777" w:rsidTr="00864136">
        <w:trPr>
          <w:cantSplit/>
          <w:jc w:val="center"/>
        </w:trPr>
        <w:tc>
          <w:tcPr>
            <w:tcW w:w="1544" w:type="dxa"/>
            <w:vMerge/>
          </w:tcPr>
          <w:p w14:paraId="4CF303C1" w14:textId="77777777" w:rsidR="001E7E8F" w:rsidRPr="00A423D1" w:rsidRDefault="001E7E8F" w:rsidP="00864136">
            <w:pPr>
              <w:pStyle w:val="TAH"/>
              <w:rPr>
                <w:rFonts w:eastAsia="Yu Mincho"/>
              </w:rPr>
            </w:pPr>
          </w:p>
        </w:tc>
        <w:tc>
          <w:tcPr>
            <w:tcW w:w="2108" w:type="dxa"/>
            <w:vMerge/>
          </w:tcPr>
          <w:p w14:paraId="21E3F442" w14:textId="77777777" w:rsidR="001E7E8F" w:rsidRPr="00A423D1" w:rsidRDefault="001E7E8F" w:rsidP="00864136">
            <w:pPr>
              <w:pStyle w:val="TAH"/>
              <w:rPr>
                <w:rFonts w:eastAsia="Yu Mincho"/>
              </w:rPr>
            </w:pPr>
          </w:p>
        </w:tc>
        <w:tc>
          <w:tcPr>
            <w:tcW w:w="2286" w:type="dxa"/>
          </w:tcPr>
          <w:p w14:paraId="411E4618" w14:textId="77777777" w:rsidR="001E7E8F" w:rsidRPr="00A423D1" w:rsidRDefault="001E7E8F" w:rsidP="00864136">
            <w:pPr>
              <w:pStyle w:val="TAH"/>
              <w:rPr>
                <w:rFonts w:eastAsia="Yu Mincho"/>
              </w:rPr>
            </w:pPr>
            <w:r w:rsidRPr="00A423D1">
              <w:rPr>
                <w:rFonts w:eastAsia="Yu Mincho"/>
              </w:rPr>
              <w:t>Response message</w:t>
            </w:r>
          </w:p>
        </w:tc>
        <w:tc>
          <w:tcPr>
            <w:tcW w:w="2534" w:type="dxa"/>
          </w:tcPr>
          <w:p w14:paraId="4173D073" w14:textId="77777777" w:rsidR="001E7E8F" w:rsidRPr="00A423D1" w:rsidRDefault="001E7E8F" w:rsidP="00864136">
            <w:pPr>
              <w:pStyle w:val="TAH"/>
              <w:rPr>
                <w:rFonts w:eastAsia="Yu Mincho"/>
              </w:rPr>
            </w:pPr>
            <w:r w:rsidRPr="00A423D1">
              <w:rPr>
                <w:rFonts w:eastAsia="Yu Mincho"/>
              </w:rPr>
              <w:t>Response message</w:t>
            </w:r>
          </w:p>
        </w:tc>
      </w:tr>
      <w:tr w:rsidR="001E7E8F" w:rsidRPr="00A423D1" w14:paraId="64BC2EE4" w14:textId="77777777" w:rsidTr="00864136">
        <w:trPr>
          <w:cantSplit/>
          <w:jc w:val="center"/>
        </w:trPr>
        <w:tc>
          <w:tcPr>
            <w:tcW w:w="1544" w:type="dxa"/>
          </w:tcPr>
          <w:p w14:paraId="7F2781A8" w14:textId="77777777" w:rsidR="001E7E8F" w:rsidRPr="00A423D1" w:rsidRDefault="001E7E8F" w:rsidP="00864136">
            <w:pPr>
              <w:pStyle w:val="TAL"/>
              <w:rPr>
                <w:rFonts w:eastAsia="Yu Mincho"/>
              </w:rPr>
            </w:pPr>
            <w:r w:rsidRPr="00A423D1">
              <w:rPr>
                <w:rFonts w:eastAsia="Yu Mincho"/>
              </w:rPr>
              <w:t>Reset</w:t>
            </w:r>
          </w:p>
        </w:tc>
        <w:tc>
          <w:tcPr>
            <w:tcW w:w="2108" w:type="dxa"/>
          </w:tcPr>
          <w:p w14:paraId="29A5FACD" w14:textId="77777777" w:rsidR="001E7E8F" w:rsidRPr="00A423D1" w:rsidRDefault="001E7E8F" w:rsidP="00864136">
            <w:pPr>
              <w:pStyle w:val="TAL"/>
              <w:rPr>
                <w:rFonts w:eastAsia="Yu Mincho"/>
              </w:rPr>
            </w:pPr>
            <w:r w:rsidRPr="00A423D1">
              <w:rPr>
                <w:rFonts w:eastAsia="Yu Mincho"/>
              </w:rPr>
              <w:t>RESET</w:t>
            </w:r>
          </w:p>
        </w:tc>
        <w:tc>
          <w:tcPr>
            <w:tcW w:w="2286" w:type="dxa"/>
          </w:tcPr>
          <w:p w14:paraId="5F934C2F" w14:textId="77777777" w:rsidR="001E7E8F" w:rsidRPr="00A423D1" w:rsidRDefault="001E7E8F" w:rsidP="00864136">
            <w:pPr>
              <w:pStyle w:val="TAL"/>
              <w:rPr>
                <w:rFonts w:eastAsia="Yu Mincho"/>
              </w:rPr>
            </w:pPr>
            <w:r w:rsidRPr="00A423D1">
              <w:rPr>
                <w:rFonts w:eastAsia="Yu Mincho"/>
              </w:rPr>
              <w:t>RESET ACKNOWLEDGE</w:t>
            </w:r>
          </w:p>
        </w:tc>
        <w:tc>
          <w:tcPr>
            <w:tcW w:w="2534" w:type="dxa"/>
          </w:tcPr>
          <w:p w14:paraId="30DE8C61" w14:textId="77777777" w:rsidR="001E7E8F" w:rsidRPr="00A423D1" w:rsidRDefault="001E7E8F" w:rsidP="00864136">
            <w:pPr>
              <w:pStyle w:val="TAL"/>
              <w:rPr>
                <w:rFonts w:eastAsia="Yu Mincho"/>
              </w:rPr>
            </w:pPr>
          </w:p>
        </w:tc>
      </w:tr>
      <w:tr w:rsidR="001E7E8F" w:rsidRPr="00A423D1" w14:paraId="3B4496BB" w14:textId="77777777" w:rsidTr="00864136">
        <w:trPr>
          <w:cantSplit/>
          <w:jc w:val="center"/>
        </w:trPr>
        <w:tc>
          <w:tcPr>
            <w:tcW w:w="1544" w:type="dxa"/>
          </w:tcPr>
          <w:p w14:paraId="225FCFE0" w14:textId="77777777" w:rsidR="001E7E8F" w:rsidRPr="00A423D1" w:rsidRDefault="001E7E8F" w:rsidP="00864136">
            <w:pPr>
              <w:pStyle w:val="TAL"/>
              <w:rPr>
                <w:rFonts w:eastAsia="Yu Mincho"/>
              </w:rPr>
            </w:pPr>
            <w:r w:rsidRPr="00A423D1">
              <w:rPr>
                <w:rFonts w:eastAsia="Yu Mincho"/>
              </w:rPr>
              <w:t>F1 Setup</w:t>
            </w:r>
          </w:p>
        </w:tc>
        <w:tc>
          <w:tcPr>
            <w:tcW w:w="2108" w:type="dxa"/>
          </w:tcPr>
          <w:p w14:paraId="50B67F31" w14:textId="77777777" w:rsidR="001E7E8F" w:rsidRPr="00A423D1" w:rsidRDefault="001E7E8F" w:rsidP="00864136">
            <w:pPr>
              <w:pStyle w:val="TAL"/>
              <w:rPr>
                <w:rFonts w:eastAsia="Yu Mincho"/>
              </w:rPr>
            </w:pPr>
            <w:r w:rsidRPr="00A423D1">
              <w:rPr>
                <w:rFonts w:eastAsia="Yu Mincho"/>
              </w:rPr>
              <w:t>F1 SETUP REQUEST</w:t>
            </w:r>
          </w:p>
        </w:tc>
        <w:tc>
          <w:tcPr>
            <w:tcW w:w="2286" w:type="dxa"/>
          </w:tcPr>
          <w:p w14:paraId="043A6B32" w14:textId="77777777" w:rsidR="001E7E8F" w:rsidRPr="00A423D1" w:rsidRDefault="001E7E8F" w:rsidP="00864136">
            <w:pPr>
              <w:pStyle w:val="TAL"/>
              <w:rPr>
                <w:rFonts w:eastAsia="Yu Mincho"/>
              </w:rPr>
            </w:pPr>
            <w:r w:rsidRPr="00A423D1">
              <w:rPr>
                <w:rFonts w:eastAsia="Yu Mincho"/>
              </w:rPr>
              <w:t>F1 SETUP RESPONSE</w:t>
            </w:r>
          </w:p>
        </w:tc>
        <w:tc>
          <w:tcPr>
            <w:tcW w:w="2534" w:type="dxa"/>
          </w:tcPr>
          <w:p w14:paraId="502F2252" w14:textId="77777777" w:rsidR="001E7E8F" w:rsidRPr="00A423D1" w:rsidRDefault="001E7E8F" w:rsidP="00864136">
            <w:pPr>
              <w:pStyle w:val="TAL"/>
              <w:rPr>
                <w:rFonts w:eastAsia="Yu Mincho"/>
              </w:rPr>
            </w:pPr>
            <w:r w:rsidRPr="00A423D1">
              <w:rPr>
                <w:rFonts w:eastAsia="Yu Mincho"/>
              </w:rPr>
              <w:t>F1 SETUP FAILURE</w:t>
            </w:r>
          </w:p>
        </w:tc>
      </w:tr>
      <w:tr w:rsidR="001E7E8F" w:rsidRPr="00A423D1" w14:paraId="0A460CB7"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1574FD6" w14:textId="77777777" w:rsidR="001E7E8F" w:rsidRPr="00A423D1" w:rsidRDefault="001E7E8F" w:rsidP="00864136">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D9E9EA9" w14:textId="77777777" w:rsidR="001E7E8F" w:rsidRPr="00A423D1" w:rsidRDefault="001E7E8F" w:rsidP="00864136">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9396BAB" w14:textId="77777777" w:rsidR="001E7E8F" w:rsidRPr="00A423D1" w:rsidRDefault="001E7E8F" w:rsidP="00864136">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AE47AC0" w14:textId="77777777" w:rsidR="001E7E8F" w:rsidRPr="00A423D1" w:rsidRDefault="001E7E8F" w:rsidP="00864136">
            <w:pPr>
              <w:pStyle w:val="TAL"/>
              <w:rPr>
                <w:rFonts w:eastAsia="Yu Mincho"/>
              </w:rPr>
            </w:pPr>
            <w:r w:rsidRPr="00A423D1">
              <w:rPr>
                <w:rFonts w:eastAsia="Yu Mincho"/>
              </w:rPr>
              <w:t>GNB-DU CONFIGURATION UPDATE FAILURE</w:t>
            </w:r>
          </w:p>
        </w:tc>
      </w:tr>
      <w:tr w:rsidR="001E7E8F" w:rsidRPr="00A423D1" w14:paraId="29C41DEE"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C6290B6" w14:textId="77777777" w:rsidR="001E7E8F" w:rsidRPr="00A423D1" w:rsidRDefault="001E7E8F" w:rsidP="00864136">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C5673DB" w14:textId="77777777" w:rsidR="001E7E8F" w:rsidRPr="00A423D1" w:rsidRDefault="001E7E8F" w:rsidP="00864136">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BA754F4" w14:textId="77777777" w:rsidR="001E7E8F" w:rsidRPr="00A423D1" w:rsidRDefault="001E7E8F" w:rsidP="00864136">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D72D78E" w14:textId="77777777" w:rsidR="001E7E8F" w:rsidRPr="00A423D1" w:rsidRDefault="001E7E8F" w:rsidP="00864136">
            <w:pPr>
              <w:pStyle w:val="TAL"/>
              <w:rPr>
                <w:rFonts w:eastAsia="Yu Mincho"/>
              </w:rPr>
            </w:pPr>
            <w:r w:rsidRPr="00A423D1">
              <w:rPr>
                <w:rFonts w:eastAsia="Yu Mincho"/>
              </w:rPr>
              <w:t>GNB-CU CONFIGURATION UPDATE FAILURE</w:t>
            </w:r>
          </w:p>
        </w:tc>
      </w:tr>
      <w:tr w:rsidR="001E7E8F" w:rsidRPr="00A423D1" w14:paraId="48E992FE"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BD07E7" w14:textId="77777777" w:rsidR="001E7E8F" w:rsidRPr="00A423D1" w:rsidRDefault="001E7E8F" w:rsidP="00864136">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5E51DF4" w14:textId="77777777" w:rsidR="001E7E8F" w:rsidRPr="00A423D1" w:rsidRDefault="001E7E8F" w:rsidP="00864136">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1BB0F35" w14:textId="77777777" w:rsidR="001E7E8F" w:rsidRPr="00A423D1" w:rsidRDefault="001E7E8F" w:rsidP="00864136">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0431782" w14:textId="77777777" w:rsidR="001E7E8F" w:rsidRPr="00A423D1" w:rsidRDefault="001E7E8F" w:rsidP="00864136">
            <w:pPr>
              <w:pStyle w:val="TAL"/>
              <w:rPr>
                <w:rFonts w:eastAsia="Yu Mincho"/>
              </w:rPr>
            </w:pPr>
            <w:r w:rsidRPr="00A423D1">
              <w:rPr>
                <w:rFonts w:eastAsia="Yu Mincho"/>
              </w:rPr>
              <w:t>UE CONTEXT SETUP FAILURE</w:t>
            </w:r>
          </w:p>
        </w:tc>
      </w:tr>
      <w:tr w:rsidR="001E7E8F" w:rsidRPr="00A423D1" w14:paraId="3C91090B"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3B90007" w14:textId="77777777" w:rsidR="001E7E8F" w:rsidRPr="00A423D1" w:rsidRDefault="001E7E8F" w:rsidP="00864136">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B42D9A5" w14:textId="77777777" w:rsidR="001E7E8F" w:rsidRPr="00A423D1" w:rsidRDefault="001E7E8F" w:rsidP="00864136">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EA46542" w14:textId="77777777" w:rsidR="001E7E8F" w:rsidRPr="00A423D1" w:rsidRDefault="001E7E8F" w:rsidP="00864136">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3CD7868" w14:textId="77777777" w:rsidR="001E7E8F" w:rsidRPr="00A423D1" w:rsidRDefault="001E7E8F" w:rsidP="00864136">
            <w:pPr>
              <w:pStyle w:val="TAL"/>
              <w:rPr>
                <w:rFonts w:eastAsia="Yu Mincho"/>
              </w:rPr>
            </w:pPr>
          </w:p>
        </w:tc>
      </w:tr>
      <w:tr w:rsidR="001E7E8F" w:rsidRPr="00A423D1" w14:paraId="5DE49E4C"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314CDFA" w14:textId="77777777" w:rsidR="001E7E8F" w:rsidRPr="00A423D1" w:rsidRDefault="001E7E8F" w:rsidP="00864136">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702EC7A2" w14:textId="77777777" w:rsidR="001E7E8F" w:rsidRPr="00A423D1" w:rsidRDefault="001E7E8F" w:rsidP="00864136">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4DAD8D8F" w14:textId="77777777" w:rsidR="001E7E8F" w:rsidRPr="00A423D1" w:rsidRDefault="001E7E8F" w:rsidP="00864136">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61C7C98" w14:textId="77777777" w:rsidR="001E7E8F" w:rsidRPr="00A423D1" w:rsidRDefault="001E7E8F" w:rsidP="00864136">
            <w:pPr>
              <w:pStyle w:val="TAL"/>
              <w:rPr>
                <w:rFonts w:eastAsia="Yu Mincho"/>
              </w:rPr>
            </w:pPr>
            <w:r w:rsidRPr="00A423D1">
              <w:rPr>
                <w:rFonts w:eastAsia="Yu Mincho"/>
              </w:rPr>
              <w:t>UE CONTEXT MODIFICATION FAILURE</w:t>
            </w:r>
          </w:p>
        </w:tc>
      </w:tr>
      <w:tr w:rsidR="001E7E8F" w:rsidRPr="00A423D1" w14:paraId="71AA9331"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99A39A" w14:textId="77777777" w:rsidR="001E7E8F" w:rsidRPr="00A423D1" w:rsidRDefault="001E7E8F" w:rsidP="00864136">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6F260430" w14:textId="77777777" w:rsidR="001E7E8F" w:rsidRPr="00A423D1" w:rsidRDefault="001E7E8F" w:rsidP="00864136">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207B9CF3" w14:textId="77777777" w:rsidR="001E7E8F" w:rsidRPr="00A423D1" w:rsidRDefault="001E7E8F" w:rsidP="00864136">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140E554" w14:textId="77777777" w:rsidR="001E7E8F" w:rsidRPr="00A423D1" w:rsidRDefault="001E7E8F" w:rsidP="00864136">
            <w:pPr>
              <w:pStyle w:val="TAL"/>
              <w:rPr>
                <w:rFonts w:eastAsia="Yu Mincho"/>
              </w:rPr>
            </w:pPr>
            <w:r w:rsidRPr="00A423D1">
              <w:rPr>
                <w:lang w:eastAsia="zh-CN"/>
              </w:rPr>
              <w:t>UE CONTEXT MODIFICATION REFUSE</w:t>
            </w:r>
          </w:p>
        </w:tc>
      </w:tr>
      <w:tr w:rsidR="001E7E8F" w:rsidRPr="00A423D1" w14:paraId="3D791523"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7DDAA2D" w14:textId="77777777" w:rsidR="001E7E8F" w:rsidRPr="00A423D1" w:rsidRDefault="001E7E8F" w:rsidP="00864136">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DD63F10" w14:textId="77777777" w:rsidR="001E7E8F" w:rsidRPr="00A423D1" w:rsidRDefault="001E7E8F" w:rsidP="00864136">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F3E23ED" w14:textId="77777777" w:rsidR="001E7E8F" w:rsidRPr="00A423D1" w:rsidRDefault="001E7E8F" w:rsidP="00864136">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DF51023" w14:textId="77777777" w:rsidR="001E7E8F" w:rsidRPr="00A423D1" w:rsidRDefault="001E7E8F" w:rsidP="00864136">
            <w:pPr>
              <w:pStyle w:val="TAL"/>
              <w:rPr>
                <w:rFonts w:eastAsia="Yu Mincho"/>
              </w:rPr>
            </w:pPr>
          </w:p>
        </w:tc>
      </w:tr>
      <w:tr w:rsidR="001E7E8F" w:rsidRPr="00A423D1" w14:paraId="02899869"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92CB475" w14:textId="77777777" w:rsidR="001E7E8F" w:rsidRPr="00A423D1" w:rsidRDefault="001E7E8F" w:rsidP="00864136">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7313D70D" w14:textId="77777777" w:rsidR="001E7E8F" w:rsidRPr="00A423D1" w:rsidRDefault="001E7E8F" w:rsidP="00864136">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B2DF2CD" w14:textId="77777777" w:rsidR="001E7E8F" w:rsidRPr="00A423D1" w:rsidRDefault="001E7E8F" w:rsidP="00864136">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0CC87DAA" w14:textId="77777777" w:rsidR="001E7E8F" w:rsidRPr="00A423D1" w:rsidRDefault="001E7E8F" w:rsidP="00864136">
            <w:pPr>
              <w:pStyle w:val="TAL"/>
              <w:rPr>
                <w:rFonts w:eastAsia="Yu Mincho"/>
              </w:rPr>
            </w:pPr>
          </w:p>
        </w:tc>
      </w:tr>
      <w:tr w:rsidR="001E7E8F" w:rsidRPr="00A423D1" w14:paraId="7A251529"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A8A9B7" w14:textId="77777777" w:rsidR="001E7E8F" w:rsidRPr="00EA5FA7" w:rsidRDefault="001E7E8F" w:rsidP="00864136">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883CCD1" w14:textId="77777777" w:rsidR="001E7E8F" w:rsidRPr="00EA5FA7" w:rsidRDefault="001E7E8F" w:rsidP="00864136">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35537BA" w14:textId="77777777" w:rsidR="001E7E8F" w:rsidRPr="00EA5FA7" w:rsidRDefault="001E7E8F" w:rsidP="00864136">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5747D78D" w14:textId="77777777" w:rsidR="001E7E8F" w:rsidRPr="00EA5FA7" w:rsidRDefault="001E7E8F" w:rsidP="00864136">
            <w:pPr>
              <w:pStyle w:val="TAL"/>
              <w:rPr>
                <w:rFonts w:eastAsia="Yu Mincho"/>
              </w:rPr>
            </w:pPr>
          </w:p>
        </w:tc>
      </w:tr>
      <w:tr w:rsidR="001E7E8F" w:rsidRPr="00A423D1" w14:paraId="4CD90963" w14:textId="77777777" w:rsidTr="0086413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A9B708" w14:textId="77777777" w:rsidR="001E7E8F" w:rsidRPr="00EA5FA7" w:rsidDel="005C1E01" w:rsidRDefault="001E7E8F" w:rsidP="00864136">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8DFB8E6" w14:textId="77777777" w:rsidR="001E7E8F" w:rsidRPr="00EA5FA7" w:rsidRDefault="001E7E8F" w:rsidP="00864136">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79C5274B" w14:textId="77777777" w:rsidR="001E7E8F" w:rsidRPr="00EA5FA7" w:rsidRDefault="001E7E8F" w:rsidP="00864136">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1B815CFD" w14:textId="77777777" w:rsidR="001E7E8F" w:rsidRPr="00EA5FA7" w:rsidRDefault="001E7E8F" w:rsidP="00864136">
            <w:pPr>
              <w:pStyle w:val="TAL"/>
              <w:rPr>
                <w:rFonts w:eastAsia="Yu Mincho"/>
              </w:rPr>
            </w:pPr>
            <w:r>
              <w:t>F1 REMOVAL</w:t>
            </w:r>
            <w:r w:rsidRPr="004428BA">
              <w:t xml:space="preserve"> FAILURE</w:t>
            </w:r>
          </w:p>
        </w:tc>
      </w:tr>
      <w:tr w:rsidR="001E7E8F" w:rsidRPr="00A423D1" w14:paraId="697859A8" w14:textId="77777777" w:rsidTr="00864136">
        <w:trPr>
          <w:cantSplit/>
          <w:jc w:val="center"/>
          <w:ins w:id="5" w:author="Author"/>
        </w:trPr>
        <w:tc>
          <w:tcPr>
            <w:tcW w:w="1544" w:type="dxa"/>
            <w:tcBorders>
              <w:top w:val="single" w:sz="6" w:space="0" w:color="000000"/>
              <w:left w:val="single" w:sz="4" w:space="0" w:color="auto"/>
              <w:bottom w:val="single" w:sz="6" w:space="0" w:color="000000"/>
              <w:right w:val="single" w:sz="6" w:space="0" w:color="000000"/>
            </w:tcBorders>
          </w:tcPr>
          <w:p w14:paraId="3D49ECA3" w14:textId="77777777" w:rsidR="001E7E8F" w:rsidRPr="00A423D1" w:rsidRDefault="001E7E8F" w:rsidP="00864136">
            <w:pPr>
              <w:pStyle w:val="TAL"/>
              <w:rPr>
                <w:ins w:id="6" w:author="Author"/>
                <w:rFonts w:cs="Arial"/>
              </w:rPr>
            </w:pPr>
            <w:ins w:id="7"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5808029A" w14:textId="77777777" w:rsidR="001E7E8F" w:rsidRPr="00A423D1" w:rsidRDefault="001E7E8F" w:rsidP="00864136">
            <w:pPr>
              <w:pStyle w:val="TAL"/>
              <w:rPr>
                <w:ins w:id="8" w:author="Author"/>
                <w:rFonts w:cs="Arial"/>
              </w:rPr>
            </w:pPr>
            <w:ins w:id="9"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4658C289" w14:textId="77777777" w:rsidR="001E7E8F" w:rsidRPr="00A423D1" w:rsidRDefault="001E7E8F" w:rsidP="00864136">
            <w:pPr>
              <w:pStyle w:val="TAL"/>
              <w:rPr>
                <w:ins w:id="10" w:author="Author"/>
                <w:rFonts w:cs="Arial"/>
              </w:rPr>
            </w:pPr>
            <w:ins w:id="11"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562BCD85" w14:textId="77777777" w:rsidR="001E7E8F" w:rsidRPr="00A423D1" w:rsidRDefault="001E7E8F" w:rsidP="00864136">
            <w:pPr>
              <w:pStyle w:val="TAL"/>
              <w:rPr>
                <w:ins w:id="12" w:author="Author"/>
                <w:rFonts w:eastAsia="Yu Mincho"/>
              </w:rPr>
            </w:pPr>
            <w:ins w:id="13" w:author="Author">
              <w:r w:rsidRPr="00AA5DA2">
                <w:rPr>
                  <w:lang w:eastAsia="ja-JP"/>
                </w:rPr>
                <w:t>RESOURCE STATUS FAILURE</w:t>
              </w:r>
            </w:ins>
          </w:p>
        </w:tc>
      </w:tr>
    </w:tbl>
    <w:p w14:paraId="491462EA" w14:textId="77777777" w:rsidR="001E7E8F" w:rsidRPr="00A423D1" w:rsidRDefault="001E7E8F" w:rsidP="001E7E8F">
      <w:pPr>
        <w:rPr>
          <w:rFonts w:eastAsia="Yu Mincho"/>
        </w:rPr>
      </w:pPr>
    </w:p>
    <w:p w14:paraId="2E237F87" w14:textId="77777777" w:rsidR="001E7E8F" w:rsidRPr="00A423D1" w:rsidRDefault="001E7E8F" w:rsidP="001E7E8F">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E7E8F" w:rsidRPr="00A423D1" w14:paraId="3D591D71" w14:textId="77777777" w:rsidTr="00864136">
        <w:trPr>
          <w:jc w:val="center"/>
        </w:trPr>
        <w:tc>
          <w:tcPr>
            <w:tcW w:w="3085" w:type="dxa"/>
          </w:tcPr>
          <w:p w14:paraId="22E033B0" w14:textId="77777777" w:rsidR="001E7E8F" w:rsidRPr="00A423D1" w:rsidRDefault="001E7E8F" w:rsidP="00864136">
            <w:pPr>
              <w:pStyle w:val="TAH"/>
              <w:rPr>
                <w:rFonts w:eastAsia="Yu Mincho"/>
              </w:rPr>
            </w:pPr>
            <w:r w:rsidRPr="00A423D1">
              <w:rPr>
                <w:rFonts w:eastAsia="Yu Mincho"/>
              </w:rPr>
              <w:t>Elementary Procedure</w:t>
            </w:r>
          </w:p>
        </w:tc>
        <w:tc>
          <w:tcPr>
            <w:tcW w:w="3250" w:type="dxa"/>
          </w:tcPr>
          <w:p w14:paraId="0E2BB205" w14:textId="77777777" w:rsidR="001E7E8F" w:rsidRPr="00A423D1" w:rsidRDefault="001E7E8F" w:rsidP="00864136">
            <w:pPr>
              <w:pStyle w:val="TAH"/>
              <w:rPr>
                <w:rFonts w:eastAsia="Yu Mincho"/>
              </w:rPr>
            </w:pPr>
            <w:r w:rsidRPr="00A423D1">
              <w:rPr>
                <w:rFonts w:eastAsia="Yu Mincho"/>
              </w:rPr>
              <w:t>Message</w:t>
            </w:r>
          </w:p>
        </w:tc>
      </w:tr>
      <w:tr w:rsidR="001E7E8F" w:rsidRPr="00A423D1" w14:paraId="57370678" w14:textId="77777777" w:rsidTr="00864136">
        <w:trPr>
          <w:jc w:val="center"/>
        </w:trPr>
        <w:tc>
          <w:tcPr>
            <w:tcW w:w="3085" w:type="dxa"/>
          </w:tcPr>
          <w:p w14:paraId="1ECB57A9" w14:textId="77777777" w:rsidR="001E7E8F" w:rsidRPr="00A423D1" w:rsidRDefault="001E7E8F" w:rsidP="00864136">
            <w:pPr>
              <w:pStyle w:val="TAL"/>
              <w:rPr>
                <w:rFonts w:eastAsia="Yu Mincho"/>
              </w:rPr>
            </w:pPr>
            <w:r w:rsidRPr="00A423D1">
              <w:rPr>
                <w:rFonts w:eastAsia="Yu Mincho"/>
              </w:rPr>
              <w:t>Error Indication</w:t>
            </w:r>
          </w:p>
        </w:tc>
        <w:tc>
          <w:tcPr>
            <w:tcW w:w="3250" w:type="dxa"/>
          </w:tcPr>
          <w:p w14:paraId="79EEBF8A" w14:textId="77777777" w:rsidR="001E7E8F" w:rsidRPr="00A423D1" w:rsidRDefault="001E7E8F" w:rsidP="00864136">
            <w:pPr>
              <w:pStyle w:val="TAL"/>
              <w:rPr>
                <w:rFonts w:eastAsia="Yu Mincho"/>
              </w:rPr>
            </w:pPr>
            <w:r w:rsidRPr="00A423D1">
              <w:rPr>
                <w:rFonts w:eastAsia="Yu Mincho"/>
              </w:rPr>
              <w:t>ERROR INDICATION</w:t>
            </w:r>
          </w:p>
        </w:tc>
      </w:tr>
      <w:tr w:rsidR="001E7E8F" w:rsidRPr="00A423D1" w14:paraId="600128CF" w14:textId="77777777" w:rsidTr="00864136">
        <w:trPr>
          <w:jc w:val="center"/>
        </w:trPr>
        <w:tc>
          <w:tcPr>
            <w:tcW w:w="3085" w:type="dxa"/>
          </w:tcPr>
          <w:p w14:paraId="750014D0" w14:textId="77777777" w:rsidR="001E7E8F" w:rsidRPr="00A423D1" w:rsidRDefault="001E7E8F" w:rsidP="00864136">
            <w:pPr>
              <w:pStyle w:val="TAL"/>
              <w:rPr>
                <w:rFonts w:eastAsia="Yu Mincho"/>
              </w:rPr>
            </w:pPr>
            <w:r w:rsidRPr="00A423D1">
              <w:rPr>
                <w:rFonts w:eastAsia="Yu Mincho"/>
              </w:rPr>
              <w:t>UE Context Release Request (gNB-DU initiated)</w:t>
            </w:r>
          </w:p>
        </w:tc>
        <w:tc>
          <w:tcPr>
            <w:tcW w:w="3250" w:type="dxa"/>
          </w:tcPr>
          <w:p w14:paraId="1F2B6CFF" w14:textId="77777777" w:rsidR="001E7E8F" w:rsidRPr="00A423D1" w:rsidRDefault="001E7E8F" w:rsidP="00864136">
            <w:pPr>
              <w:pStyle w:val="TAL"/>
              <w:rPr>
                <w:rFonts w:eastAsia="Yu Mincho"/>
              </w:rPr>
            </w:pPr>
            <w:r w:rsidRPr="00A423D1">
              <w:rPr>
                <w:rFonts w:eastAsia="Yu Mincho"/>
              </w:rPr>
              <w:t>UE CONTEXT RELEASE REQUEST</w:t>
            </w:r>
          </w:p>
        </w:tc>
      </w:tr>
      <w:tr w:rsidR="001E7E8F" w:rsidRPr="00A423D1" w14:paraId="589BE977" w14:textId="77777777" w:rsidTr="00864136">
        <w:trPr>
          <w:jc w:val="center"/>
        </w:trPr>
        <w:tc>
          <w:tcPr>
            <w:tcW w:w="3085" w:type="dxa"/>
          </w:tcPr>
          <w:p w14:paraId="2787738E" w14:textId="77777777" w:rsidR="001E7E8F" w:rsidRPr="00A423D1" w:rsidRDefault="001E7E8F" w:rsidP="00864136">
            <w:pPr>
              <w:pStyle w:val="TAL"/>
              <w:rPr>
                <w:rFonts w:eastAsia="Yu Mincho"/>
              </w:rPr>
            </w:pPr>
            <w:r w:rsidRPr="00A423D1">
              <w:rPr>
                <w:rFonts w:eastAsia="Yu Mincho"/>
              </w:rPr>
              <w:t>Initial UL RRC Message Transfer</w:t>
            </w:r>
          </w:p>
        </w:tc>
        <w:tc>
          <w:tcPr>
            <w:tcW w:w="3250" w:type="dxa"/>
          </w:tcPr>
          <w:p w14:paraId="1268C6B6" w14:textId="77777777" w:rsidR="001E7E8F" w:rsidRPr="00A423D1" w:rsidRDefault="001E7E8F" w:rsidP="00864136">
            <w:pPr>
              <w:pStyle w:val="TAL"/>
              <w:rPr>
                <w:rFonts w:eastAsia="Yu Mincho"/>
              </w:rPr>
            </w:pPr>
            <w:r w:rsidRPr="00A423D1">
              <w:rPr>
                <w:rFonts w:eastAsia="Yu Mincho"/>
              </w:rPr>
              <w:t>INITIAL UL RRC MESSAGE TRANSFER</w:t>
            </w:r>
          </w:p>
        </w:tc>
      </w:tr>
      <w:tr w:rsidR="001E7E8F" w:rsidRPr="00A423D1" w14:paraId="32E356CA"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705860A8" w14:textId="77777777" w:rsidR="001E7E8F" w:rsidRPr="00A423D1" w:rsidRDefault="001E7E8F" w:rsidP="00864136">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980F27D" w14:textId="77777777" w:rsidR="001E7E8F" w:rsidRPr="00A423D1" w:rsidRDefault="001E7E8F" w:rsidP="00864136">
            <w:pPr>
              <w:pStyle w:val="TAL"/>
              <w:rPr>
                <w:rFonts w:eastAsia="Yu Mincho"/>
              </w:rPr>
            </w:pPr>
            <w:r w:rsidRPr="00A423D1">
              <w:rPr>
                <w:rFonts w:eastAsia="Yu Mincho"/>
              </w:rPr>
              <w:t>DL RRC MESSAGE TRANSFER</w:t>
            </w:r>
          </w:p>
        </w:tc>
      </w:tr>
      <w:tr w:rsidR="001E7E8F" w:rsidRPr="00A423D1" w14:paraId="7CCF8A5A"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568551C2" w14:textId="77777777" w:rsidR="001E7E8F" w:rsidRPr="00A423D1" w:rsidRDefault="001E7E8F" w:rsidP="00864136">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539E592A" w14:textId="77777777" w:rsidR="001E7E8F" w:rsidRPr="00A423D1" w:rsidRDefault="001E7E8F" w:rsidP="00864136">
            <w:pPr>
              <w:pStyle w:val="TAL"/>
              <w:rPr>
                <w:rFonts w:eastAsia="Yu Mincho"/>
              </w:rPr>
            </w:pPr>
            <w:r w:rsidRPr="00A423D1">
              <w:rPr>
                <w:rFonts w:eastAsia="Yu Mincho"/>
              </w:rPr>
              <w:t>UL RRC MESSAGE TRANSFER</w:t>
            </w:r>
          </w:p>
        </w:tc>
      </w:tr>
      <w:tr w:rsidR="001E7E8F" w:rsidRPr="00A423D1" w14:paraId="77EC01F5"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40FBA6B1" w14:textId="77777777" w:rsidR="001E7E8F" w:rsidRPr="00A423D1" w:rsidRDefault="001E7E8F" w:rsidP="00864136">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136A1DB" w14:textId="77777777" w:rsidR="001E7E8F" w:rsidRPr="00A423D1" w:rsidRDefault="001E7E8F" w:rsidP="00864136">
            <w:pPr>
              <w:pStyle w:val="TAL"/>
              <w:rPr>
                <w:rFonts w:eastAsia="Yu Mincho"/>
              </w:rPr>
            </w:pPr>
            <w:r w:rsidRPr="00A423D1">
              <w:rPr>
                <w:rFonts w:eastAsia="Yu Mincho"/>
              </w:rPr>
              <w:t>UE INACTIVITY NOTIFICATION</w:t>
            </w:r>
          </w:p>
        </w:tc>
      </w:tr>
      <w:tr w:rsidR="001E7E8F" w:rsidRPr="00A423D1" w14:paraId="2581DD72"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34140512" w14:textId="77777777" w:rsidR="001E7E8F" w:rsidRPr="00A423D1" w:rsidRDefault="001E7E8F" w:rsidP="00864136">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F13611F" w14:textId="77777777" w:rsidR="001E7E8F" w:rsidRPr="00A423D1" w:rsidRDefault="001E7E8F" w:rsidP="00864136">
            <w:pPr>
              <w:pStyle w:val="TAL"/>
              <w:rPr>
                <w:rFonts w:eastAsia="Yu Mincho"/>
              </w:rPr>
            </w:pPr>
            <w:r w:rsidRPr="00A423D1">
              <w:rPr>
                <w:rFonts w:eastAsia="Yu Mincho"/>
              </w:rPr>
              <w:t>SYSTEM INFORMATION DELIVERY COMMAND</w:t>
            </w:r>
          </w:p>
        </w:tc>
      </w:tr>
      <w:tr w:rsidR="001E7E8F" w:rsidRPr="00A423D1" w14:paraId="69BFA257"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02192992" w14:textId="77777777" w:rsidR="001E7E8F" w:rsidRPr="00A423D1" w:rsidRDefault="001E7E8F" w:rsidP="00864136">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1A5C80A3" w14:textId="77777777" w:rsidR="001E7E8F" w:rsidRPr="00A423D1" w:rsidRDefault="001E7E8F" w:rsidP="00864136">
            <w:pPr>
              <w:pStyle w:val="TAL"/>
              <w:rPr>
                <w:rFonts w:eastAsia="Yu Mincho"/>
              </w:rPr>
            </w:pPr>
            <w:r w:rsidRPr="00A423D1">
              <w:rPr>
                <w:rFonts w:eastAsia="Yu Mincho"/>
              </w:rPr>
              <w:t>PAGING</w:t>
            </w:r>
          </w:p>
        </w:tc>
      </w:tr>
      <w:tr w:rsidR="001E7E8F" w:rsidRPr="00A423D1" w14:paraId="6158881A"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77C3CC21" w14:textId="77777777" w:rsidR="001E7E8F" w:rsidRPr="00A423D1" w:rsidRDefault="001E7E8F" w:rsidP="00864136">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D7AF6BD" w14:textId="77777777" w:rsidR="001E7E8F" w:rsidRPr="00A423D1" w:rsidRDefault="001E7E8F" w:rsidP="00864136">
            <w:pPr>
              <w:pStyle w:val="TAL"/>
              <w:rPr>
                <w:rFonts w:eastAsia="Yu Mincho"/>
              </w:rPr>
            </w:pPr>
            <w:r w:rsidRPr="00A423D1">
              <w:rPr>
                <w:rFonts w:eastAsia="Yu Mincho"/>
              </w:rPr>
              <w:t>NOTIFY</w:t>
            </w:r>
          </w:p>
        </w:tc>
      </w:tr>
      <w:tr w:rsidR="001E7E8F" w:rsidRPr="00A423D1" w14:paraId="2711E99D"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1C6A2650" w14:textId="77777777" w:rsidR="001E7E8F" w:rsidRPr="00A423D1" w:rsidRDefault="001E7E8F" w:rsidP="00864136">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F4C8EE0" w14:textId="77777777" w:rsidR="001E7E8F" w:rsidRPr="00A423D1" w:rsidRDefault="001E7E8F" w:rsidP="00864136">
            <w:pPr>
              <w:pStyle w:val="TAL"/>
              <w:rPr>
                <w:rFonts w:eastAsia="Yu Mincho"/>
              </w:rPr>
            </w:pPr>
            <w:r w:rsidRPr="00A423D1">
              <w:rPr>
                <w:rFonts w:eastAsia="Yu Mincho"/>
              </w:rPr>
              <w:t>PWS RESTART INDICATION</w:t>
            </w:r>
          </w:p>
        </w:tc>
      </w:tr>
      <w:tr w:rsidR="001E7E8F" w:rsidRPr="00A423D1" w14:paraId="2FE889F4"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753BF563" w14:textId="77777777" w:rsidR="001E7E8F" w:rsidRPr="00A423D1" w:rsidRDefault="001E7E8F" w:rsidP="00864136">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1841D080" w14:textId="77777777" w:rsidR="001E7E8F" w:rsidRPr="00A423D1" w:rsidRDefault="001E7E8F" w:rsidP="00864136">
            <w:pPr>
              <w:pStyle w:val="TAL"/>
              <w:rPr>
                <w:rFonts w:eastAsia="Yu Mincho"/>
              </w:rPr>
            </w:pPr>
            <w:r w:rsidRPr="00A423D1">
              <w:rPr>
                <w:rFonts w:eastAsia="Yu Mincho"/>
              </w:rPr>
              <w:t>PWS FAILURE INDICATION</w:t>
            </w:r>
          </w:p>
        </w:tc>
      </w:tr>
      <w:tr w:rsidR="001E7E8F" w:rsidRPr="00A423D1" w14:paraId="2735065F"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07012C1D" w14:textId="77777777" w:rsidR="001E7E8F" w:rsidRPr="00A423D1" w:rsidRDefault="001E7E8F" w:rsidP="00864136">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5305F92D" w14:textId="77777777" w:rsidR="001E7E8F" w:rsidRPr="00A423D1" w:rsidRDefault="001E7E8F" w:rsidP="00864136">
            <w:pPr>
              <w:pStyle w:val="TAL"/>
            </w:pPr>
            <w:r w:rsidRPr="00A423D1">
              <w:t>GNB-DU STATUS INDICATION</w:t>
            </w:r>
          </w:p>
        </w:tc>
      </w:tr>
      <w:tr w:rsidR="001E7E8F" w:rsidRPr="00A423D1" w14:paraId="7EF37B15"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384227E1" w14:textId="77777777" w:rsidR="001E7E8F" w:rsidRPr="00A423D1" w:rsidRDefault="001E7E8F" w:rsidP="00864136">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5D00B382" w14:textId="77777777" w:rsidR="001E7E8F" w:rsidRPr="00A423D1" w:rsidRDefault="001E7E8F" w:rsidP="00864136">
            <w:pPr>
              <w:pStyle w:val="TAL"/>
            </w:pPr>
            <w:r w:rsidRPr="00A423D1">
              <w:rPr>
                <w:rFonts w:eastAsia="Yu Mincho"/>
                <w:noProof/>
              </w:rPr>
              <w:t>RRC DELIVERY REPORT</w:t>
            </w:r>
          </w:p>
        </w:tc>
      </w:tr>
      <w:tr w:rsidR="001E7E8F" w:rsidRPr="00A423D1" w14:paraId="744803E0"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5DC5D44E" w14:textId="77777777" w:rsidR="001E7E8F" w:rsidRPr="00A423D1" w:rsidRDefault="001E7E8F" w:rsidP="00864136">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96EA1F6" w14:textId="77777777" w:rsidR="001E7E8F" w:rsidRPr="00A423D1" w:rsidRDefault="001E7E8F" w:rsidP="00864136">
            <w:pPr>
              <w:pStyle w:val="TAL"/>
              <w:rPr>
                <w:rFonts w:eastAsia="Yu Mincho"/>
                <w:noProof/>
              </w:rPr>
            </w:pPr>
            <w:r w:rsidRPr="00A423D1">
              <w:rPr>
                <w:rFonts w:eastAsia="Yu Mincho"/>
                <w:noProof/>
              </w:rPr>
              <w:t>NETWORK ACCESS RATE REDUCTION</w:t>
            </w:r>
          </w:p>
        </w:tc>
      </w:tr>
      <w:tr w:rsidR="001E7E8F" w:rsidRPr="00A423D1" w14:paraId="38CB75B9"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09C99A58" w14:textId="77777777" w:rsidR="001E7E8F" w:rsidRPr="00EA5FA7" w:rsidRDefault="001E7E8F" w:rsidP="00864136">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632E016" w14:textId="77777777" w:rsidR="001E7E8F" w:rsidRPr="00EA5FA7" w:rsidRDefault="001E7E8F" w:rsidP="00864136">
            <w:pPr>
              <w:pStyle w:val="TAL"/>
              <w:rPr>
                <w:rFonts w:eastAsia="Yu Mincho"/>
                <w:noProof/>
              </w:rPr>
            </w:pPr>
            <w:r w:rsidRPr="00EA5FA7">
              <w:rPr>
                <w:lang w:eastAsia="ja-JP"/>
              </w:rPr>
              <w:t>TRACE START</w:t>
            </w:r>
          </w:p>
        </w:tc>
      </w:tr>
      <w:tr w:rsidR="001E7E8F" w:rsidRPr="00A423D1" w14:paraId="782CE550"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707009DA" w14:textId="77777777" w:rsidR="001E7E8F" w:rsidRPr="00EA5FA7" w:rsidRDefault="001E7E8F" w:rsidP="00864136">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536F39F" w14:textId="77777777" w:rsidR="001E7E8F" w:rsidRPr="00EA5FA7" w:rsidRDefault="001E7E8F" w:rsidP="00864136">
            <w:pPr>
              <w:pStyle w:val="TAL"/>
              <w:rPr>
                <w:rFonts w:eastAsia="Yu Mincho"/>
                <w:noProof/>
              </w:rPr>
            </w:pPr>
            <w:r w:rsidRPr="00EA5FA7">
              <w:rPr>
                <w:lang w:eastAsia="ja-JP"/>
              </w:rPr>
              <w:t>DEACTIVATE TRACE</w:t>
            </w:r>
          </w:p>
        </w:tc>
      </w:tr>
      <w:tr w:rsidR="001E7E8F" w:rsidRPr="00A423D1" w14:paraId="004A2910"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6D6623FF" w14:textId="77777777" w:rsidR="001E7E8F" w:rsidRPr="00EA5FA7" w:rsidRDefault="001E7E8F" w:rsidP="00864136">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27FEA3F" w14:textId="77777777" w:rsidR="001E7E8F" w:rsidRPr="00EA5FA7" w:rsidRDefault="001E7E8F" w:rsidP="00864136">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1E7E8F" w:rsidRPr="00A423D1" w14:paraId="3A6D2C64"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38160ACE" w14:textId="77777777" w:rsidR="001E7E8F" w:rsidRPr="00EA5FA7" w:rsidRDefault="001E7E8F" w:rsidP="00864136">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0A94FF4" w14:textId="77777777" w:rsidR="001E7E8F" w:rsidRPr="00EA5FA7" w:rsidRDefault="001E7E8F" w:rsidP="00864136">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1E7E8F" w:rsidRPr="00A423D1" w14:paraId="5A0A3F5A" w14:textId="77777777" w:rsidTr="00864136">
        <w:trPr>
          <w:jc w:val="center"/>
        </w:trPr>
        <w:tc>
          <w:tcPr>
            <w:tcW w:w="3085" w:type="dxa"/>
            <w:tcBorders>
              <w:top w:val="single" w:sz="6" w:space="0" w:color="auto"/>
              <w:left w:val="single" w:sz="6" w:space="0" w:color="auto"/>
              <w:bottom w:val="single" w:sz="6" w:space="0" w:color="auto"/>
              <w:right w:val="single" w:sz="6" w:space="0" w:color="auto"/>
            </w:tcBorders>
          </w:tcPr>
          <w:p w14:paraId="094CCFA0" w14:textId="77777777" w:rsidR="001E7E8F" w:rsidRPr="00A423D1" w:rsidRDefault="001E7E8F" w:rsidP="00864136">
            <w:pPr>
              <w:pStyle w:val="TAL"/>
              <w:rPr>
                <w:rFonts w:eastAsia="Yu Mincho"/>
                <w:noProof/>
              </w:rPr>
            </w:pPr>
            <w:ins w:id="14"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62C5D1B0" w14:textId="77777777" w:rsidR="001E7E8F" w:rsidRPr="00A423D1" w:rsidRDefault="001E7E8F" w:rsidP="00864136">
            <w:pPr>
              <w:pStyle w:val="TAL"/>
              <w:rPr>
                <w:rFonts w:eastAsia="Yu Mincho"/>
                <w:noProof/>
              </w:rPr>
            </w:pPr>
            <w:ins w:id="15" w:author="Author">
              <w:r w:rsidRPr="00AA5DA2">
                <w:t>RESOURCE STATUS UPDATE</w:t>
              </w:r>
            </w:ins>
          </w:p>
        </w:tc>
      </w:tr>
    </w:tbl>
    <w:p w14:paraId="562D478B" w14:textId="77777777" w:rsidR="001E7E8F" w:rsidRPr="00A423D1" w:rsidRDefault="001E7E8F" w:rsidP="001E7E8F"/>
    <w:p w14:paraId="221E9642" w14:textId="77777777" w:rsidR="001E7E8F" w:rsidRDefault="001E7E8F" w:rsidP="001E7E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A7737FF" w14:textId="77777777" w:rsidR="001E7E8F" w:rsidRDefault="001E7E8F" w:rsidP="001E7E8F">
      <w:pPr>
        <w:pStyle w:val="Heading3"/>
      </w:pPr>
      <w:ins w:id="16" w:author="Author">
        <w:r>
          <w:t>8</w:t>
        </w:r>
        <w:r w:rsidRPr="00AA5DA2">
          <w:t>.</w:t>
        </w:r>
        <w:r>
          <w:t>2</w:t>
        </w:r>
        <w:r w:rsidRPr="00AA5DA2">
          <w:t>.</w:t>
        </w:r>
        <w:r>
          <w:t>X</w:t>
        </w:r>
        <w:r w:rsidRPr="00AA5DA2">
          <w:tab/>
          <w:t>Resource Status Reporting Initiation</w:t>
        </w:r>
      </w:ins>
    </w:p>
    <w:p w14:paraId="1AABF932" w14:textId="77777777" w:rsidR="001E7E8F" w:rsidRPr="00370001" w:rsidRDefault="001E7E8F" w:rsidP="001E7E8F">
      <w:pPr>
        <w:pStyle w:val="NO"/>
        <w:rPr>
          <w:ins w:id="17" w:author="Author"/>
        </w:rPr>
      </w:pPr>
      <w:ins w:id="18" w:author="Author">
        <w:r>
          <w:t>Editor’s note: The content of this section is FFS</w:t>
        </w:r>
      </w:ins>
    </w:p>
    <w:p w14:paraId="5283B88C" w14:textId="77777777" w:rsidR="001E7E8F" w:rsidRPr="00AA5DA2" w:rsidRDefault="001E7E8F" w:rsidP="001E7E8F">
      <w:pPr>
        <w:pStyle w:val="Heading4"/>
        <w:rPr>
          <w:ins w:id="19" w:author="Author"/>
        </w:rPr>
      </w:pPr>
      <w:bookmarkStart w:id="20" w:name="_Toc5690849"/>
      <w:ins w:id="21" w:author="Author">
        <w:r>
          <w:t>8</w:t>
        </w:r>
        <w:r w:rsidRPr="00AA5DA2">
          <w:t>.</w:t>
        </w:r>
        <w:r>
          <w:t>2</w:t>
        </w:r>
        <w:r w:rsidRPr="00AA5DA2">
          <w:t>.</w:t>
        </w:r>
        <w:r>
          <w:t>X</w:t>
        </w:r>
        <w:r w:rsidRPr="00AA5DA2">
          <w:t>.1</w:t>
        </w:r>
        <w:r w:rsidRPr="00AA5DA2">
          <w:tab/>
          <w:t>General</w:t>
        </w:r>
        <w:bookmarkEnd w:id="20"/>
      </w:ins>
    </w:p>
    <w:p w14:paraId="224BB458" w14:textId="77777777" w:rsidR="001E7E8F" w:rsidRPr="00AA5DA2" w:rsidRDefault="001E7E8F" w:rsidP="001E7E8F">
      <w:pPr>
        <w:rPr>
          <w:ins w:id="22" w:author="Author"/>
        </w:rPr>
      </w:pPr>
      <w:ins w:id="23" w:author="Author">
        <w:r>
          <w:t>This procedure is used by an gNB-CU</w:t>
        </w:r>
        <w:r w:rsidRPr="00AA5DA2">
          <w:t xml:space="preserve"> to request the reporting of load measurements to </w:t>
        </w:r>
        <w:r>
          <w:t>gNB-DU</w:t>
        </w:r>
        <w:r w:rsidRPr="00AA5DA2">
          <w:t>.</w:t>
        </w:r>
      </w:ins>
    </w:p>
    <w:p w14:paraId="4D525382" w14:textId="77777777" w:rsidR="001E7E8F" w:rsidRPr="00AA5DA2" w:rsidRDefault="001E7E8F" w:rsidP="001E7E8F">
      <w:pPr>
        <w:rPr>
          <w:ins w:id="24" w:author="Author"/>
        </w:rPr>
      </w:pPr>
      <w:ins w:id="25" w:author="Author">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6A5A7D43" w14:textId="77777777" w:rsidR="001E7E8F" w:rsidRPr="00AA5DA2" w:rsidRDefault="001E7E8F" w:rsidP="001E7E8F">
      <w:pPr>
        <w:pStyle w:val="Heading4"/>
        <w:rPr>
          <w:ins w:id="26" w:author="Author"/>
        </w:rPr>
      </w:pPr>
      <w:bookmarkStart w:id="27" w:name="_Toc5690850"/>
      <w:ins w:id="28" w:author="Author">
        <w:r w:rsidRPr="00AA5DA2">
          <w:t>8.</w:t>
        </w:r>
        <w:r>
          <w:t>2</w:t>
        </w:r>
        <w:r w:rsidRPr="00AA5DA2">
          <w:t>.</w:t>
        </w:r>
        <w:r>
          <w:t>X</w:t>
        </w:r>
        <w:r w:rsidRPr="00AA5DA2">
          <w:t>.2</w:t>
        </w:r>
        <w:r w:rsidRPr="00AA5DA2">
          <w:tab/>
          <w:t>Successful Operation</w:t>
        </w:r>
        <w:bookmarkEnd w:id="27"/>
      </w:ins>
    </w:p>
    <w:bookmarkStart w:id="29" w:name="_MON_1617799762"/>
    <w:bookmarkEnd w:id="29"/>
    <w:p w14:paraId="2C8467C8" w14:textId="77777777" w:rsidR="001E7E8F" w:rsidRPr="00AA5DA2" w:rsidRDefault="001E7E8F" w:rsidP="001E7E8F">
      <w:pPr>
        <w:pStyle w:val="TH"/>
        <w:rPr>
          <w:ins w:id="30" w:author="Author"/>
        </w:rPr>
      </w:pPr>
      <w:ins w:id="31" w:author="Author">
        <w:r w:rsidRPr="00AA5DA2">
          <w:object w:dxaOrig="5673" w:dyaOrig="2355" w14:anchorId="1A7A1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11.5pt" o:ole="">
              <v:imagedata r:id="rId13" o:title=""/>
            </v:shape>
            <o:OLEObject Type="Embed" ProgID="Word.Picture.8" ShapeID="_x0000_i1025" DrawAspect="Content" ObjectID="_1647975916" r:id="rId14"/>
          </w:object>
        </w:r>
      </w:ins>
    </w:p>
    <w:p w14:paraId="6E8E2178" w14:textId="77777777" w:rsidR="001E7E8F" w:rsidRDefault="001E7E8F" w:rsidP="001E7E8F">
      <w:pPr>
        <w:pStyle w:val="TF"/>
        <w:rPr>
          <w:ins w:id="32" w:author="Author"/>
        </w:rPr>
      </w:pPr>
      <w:ins w:id="33" w:author="Author">
        <w:r w:rsidRPr="00AA5DA2">
          <w:t xml:space="preserve">Figure </w:t>
        </w:r>
        <w:r>
          <w:t>8.2</w:t>
        </w:r>
        <w:r w:rsidRPr="00AA5DA2">
          <w:t>.</w:t>
        </w:r>
        <w:r>
          <w:t>X</w:t>
        </w:r>
        <w:r w:rsidRPr="00AA5DA2">
          <w:t>.</w:t>
        </w:r>
        <w:r>
          <w:t>2</w:t>
        </w:r>
        <w:r w:rsidRPr="00AA5DA2">
          <w:t>-1: Resource Status Reporting Initiation, successful operation</w:t>
        </w:r>
      </w:ins>
    </w:p>
    <w:p w14:paraId="5DA6F32D" w14:textId="77777777" w:rsidR="001E7E8F" w:rsidRDefault="001E7E8F" w:rsidP="001E7E8F">
      <w:pPr>
        <w:rPr>
          <w:ins w:id="34" w:author="Author"/>
        </w:rPr>
      </w:pPr>
      <w:ins w:id="35" w:author="Author">
        <w:r w:rsidRPr="00AA5DA2">
          <w:t xml:space="preserve">The procedure is initiated with a RESOURCE STATUS REQUEST message sent from </w:t>
        </w:r>
        <w:r>
          <w:t>gNB-CU</w:t>
        </w:r>
        <w:r w:rsidRPr="00AA5DA2">
          <w:t xml:space="preserve"> to </w:t>
        </w:r>
        <w:r>
          <w:t>gNB-DU</w:t>
        </w:r>
        <w:r w:rsidRPr="007D3AF9">
          <w:t xml:space="preserve"> </w:t>
        </w:r>
        <w:r>
          <w:t xml:space="preserve">to start a </w:t>
        </w:r>
        <w:proofErr w:type="spellStart"/>
        <w:r>
          <w:t>measurment</w:t>
        </w:r>
        <w:proofErr w:type="spellEnd"/>
        <w:r>
          <w:t>, stop a measurements, add cells to report for a measurement</w:t>
        </w:r>
        <w:r w:rsidRPr="00AA5DA2">
          <w:t xml:space="preserve">. </w:t>
        </w:r>
        <w:r>
          <w:t>Upon receipt, gNB-DU:</w:t>
        </w:r>
      </w:ins>
    </w:p>
    <w:p w14:paraId="68CBE57A" w14:textId="77777777" w:rsidR="001E7E8F" w:rsidRDefault="001E7E8F" w:rsidP="001E7E8F">
      <w:pPr>
        <w:pStyle w:val="B10"/>
        <w:rPr>
          <w:ins w:id="36" w:author="Author"/>
        </w:rPr>
      </w:pPr>
      <w:ins w:id="37" w:author="Author">
        <w:r>
          <w:lastRenderedPageBreak/>
          <w:t>-</w:t>
        </w:r>
        <w:r>
          <w:tab/>
          <w:t xml:space="preserve">shall initiate the requested measurement according to the parameters given in the request in case the </w:t>
        </w:r>
        <w:r>
          <w:rPr>
            <w:i/>
          </w:rPr>
          <w:t>Registration Request</w:t>
        </w:r>
        <w:r>
          <w:t xml:space="preserve"> IE set to "start"; or</w:t>
        </w:r>
      </w:ins>
    </w:p>
    <w:p w14:paraId="712F7B3E" w14:textId="77777777" w:rsidR="001E7E8F" w:rsidRDefault="001E7E8F" w:rsidP="001E7E8F">
      <w:pPr>
        <w:pStyle w:val="B10"/>
        <w:rPr>
          <w:ins w:id="38" w:author="Author"/>
        </w:rPr>
      </w:pPr>
      <w:ins w:id="39" w:author="Author">
        <w:r>
          <w:t>-</w:t>
        </w:r>
        <w:r>
          <w:tab/>
          <w:t xml:space="preserve">shall stop all cells measurements and terminate the reporting in case the </w:t>
        </w:r>
        <w:r>
          <w:rPr>
            <w:i/>
          </w:rPr>
          <w:t>Registration Request</w:t>
        </w:r>
        <w:r>
          <w:t xml:space="preserve"> IE is set to "stop"; or</w:t>
        </w:r>
      </w:ins>
    </w:p>
    <w:p w14:paraId="4597F861" w14:textId="77777777" w:rsidR="001E7E8F" w:rsidRPr="00372B40" w:rsidRDefault="001E7E8F" w:rsidP="001E7E8F">
      <w:pPr>
        <w:pStyle w:val="B10"/>
        <w:rPr>
          <w:ins w:id="40" w:author="Author"/>
        </w:rPr>
      </w:pPr>
      <w:ins w:id="41"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sidRPr="00372B40">
          <w:t xml:space="preserve"> IE, this information shall be ignored.</w:t>
        </w:r>
      </w:ins>
    </w:p>
    <w:p w14:paraId="722068A4" w14:textId="77777777" w:rsidR="001E7E8F" w:rsidRPr="00372B40" w:rsidRDefault="001E7E8F" w:rsidP="001E7E8F">
      <w:pPr>
        <w:rPr>
          <w:ins w:id="42" w:author="Author"/>
        </w:rPr>
      </w:pPr>
      <w:ins w:id="43" w:author="Author">
        <w:r w:rsidRPr="00372B40">
          <w:t xml:space="preserve">If the </w:t>
        </w:r>
        <w:r w:rsidRPr="00372B40">
          <w:rPr>
            <w:i/>
          </w:rPr>
          <w:t>Report Characteristics</w:t>
        </w:r>
        <w:r w:rsidRPr="00372B40">
          <w:t xml:space="preserve"> IE is included in the RESPOURCE STATUS REQUEST message and this indicates cell specific measurements, the </w:t>
        </w:r>
        <w:r w:rsidRPr="00372B40">
          <w:rPr>
            <w:i/>
          </w:rPr>
          <w:t xml:space="preserve">Cell To Report </w:t>
        </w:r>
        <w:r w:rsidRPr="00372B40">
          <w:t xml:space="preserve">IE shall be included. </w:t>
        </w:r>
      </w:ins>
    </w:p>
    <w:p w14:paraId="605B5FC0" w14:textId="77777777" w:rsidR="001E7E8F" w:rsidRPr="00AA5DA2" w:rsidRDefault="001E7E8F" w:rsidP="001E7E8F">
      <w:pPr>
        <w:rPr>
          <w:ins w:id="44" w:author="Author"/>
        </w:rPr>
      </w:pPr>
      <w:ins w:id="45"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2C75327A" w14:textId="77777777" w:rsidR="001E7E8F" w:rsidRDefault="001E7E8F" w:rsidP="001E7E8F">
      <w:pPr>
        <w:rPr>
          <w:ins w:id="46" w:author="Author"/>
          <w:b/>
        </w:rPr>
      </w:pPr>
      <w:ins w:id="47" w:author="Author">
        <w:r w:rsidRPr="00203098">
          <w:rPr>
            <w:b/>
          </w:rPr>
          <w:t>Interaction with other procedures</w:t>
        </w:r>
      </w:ins>
    </w:p>
    <w:p w14:paraId="271E311D" w14:textId="77777777" w:rsidR="001E7E8F" w:rsidRPr="00AA5DA2" w:rsidRDefault="001E7E8F" w:rsidP="001E7E8F">
      <w:pPr>
        <w:rPr>
          <w:ins w:id="48" w:author="Author"/>
        </w:rPr>
      </w:pPr>
      <w:ins w:id="49"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RESPOURCE STATUS REQUEST </w:t>
        </w:r>
        <w:r w:rsidRPr="00AA5DA2">
          <w:t xml:space="preserve">indicates the type of objects </w:t>
        </w:r>
        <w:r>
          <w:t xml:space="preserve">gNB-DU </w:t>
        </w:r>
        <w:r w:rsidRPr="00AA5DA2">
          <w:t xml:space="preserve">shall perform measurements on. For each cell, the </w:t>
        </w:r>
        <w:r>
          <w:t xml:space="preserve">gNB-DU </w:t>
        </w:r>
        <w:r w:rsidRPr="00AA5DA2">
          <w:t>shall include in the RESOURCE STATUS UPDATE message:</w:t>
        </w:r>
      </w:ins>
    </w:p>
    <w:p w14:paraId="4C4EE141" w14:textId="77777777" w:rsidR="001E7E8F" w:rsidRDefault="001E7E8F" w:rsidP="001E7E8F">
      <w:pPr>
        <w:pStyle w:val="B10"/>
        <w:rPr>
          <w:ins w:id="50" w:author="Author"/>
        </w:rPr>
      </w:pPr>
      <w:bookmarkStart w:id="51" w:name="_Hlk20925064"/>
      <w:ins w:id="52"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3"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53"/>
        <w:r>
          <w:rPr>
            <w:bCs/>
            <w:lang w:val="en-US" w:eastAsia="ja-JP"/>
          </w:rPr>
          <w:t>;</w:t>
        </w:r>
        <w:r>
          <w:t xml:space="preserve"> </w:t>
        </w:r>
      </w:ins>
    </w:p>
    <w:p w14:paraId="09244B8A" w14:textId="77777777" w:rsidR="001E7E8F" w:rsidRDefault="001E7E8F" w:rsidP="001E7E8F">
      <w:pPr>
        <w:pStyle w:val="B10"/>
        <w:rPr>
          <w:ins w:id="54" w:author="Author"/>
        </w:rPr>
      </w:pPr>
      <w:ins w:id="55"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5072A734" w14:textId="49C5AF51" w:rsidR="001E7E8F" w:rsidRDefault="001E7E8F" w:rsidP="001E7E8F">
      <w:pPr>
        <w:pStyle w:val="B10"/>
        <w:rPr>
          <w:ins w:id="56" w:author="Author"/>
        </w:rPr>
      </w:pPr>
      <w:ins w:id="57"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58" w:name="_Hlk20990790"/>
        <w:r>
          <w:t xml:space="preserve">the cell for which </w:t>
        </w:r>
        <w:r>
          <w:rPr>
            <w:i/>
            <w:iCs/>
          </w:rPr>
          <w:t>Composite Available Capacity Group</w:t>
        </w:r>
        <w:r>
          <w:t xml:space="preserve"> IE is requested to be reported supports more than one SSB, </w:t>
        </w:r>
        <w:r w:rsidRPr="00E22360">
          <w:t xml:space="preserve">and if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rsidRPr="00E22360">
          <w:t xml:space="preserve">If the </w:t>
        </w:r>
        <w:r w:rsidRPr="00E22360">
          <w:rPr>
            <w:i/>
          </w:rPr>
          <w:t xml:space="preserve">Slice </w:t>
        </w:r>
        <w:proofErr w:type="gramStart"/>
        <w:r w:rsidRPr="00E22360">
          <w:rPr>
            <w:i/>
          </w:rPr>
          <w:t>To</w:t>
        </w:r>
        <w:proofErr w:type="gramEnd"/>
        <w:r w:rsidRPr="00E22360">
          <w:rPr>
            <w:i/>
          </w:rPr>
          <w:t xml:space="preserve"> Report List </w:t>
        </w:r>
        <w:r w:rsidRPr="00E22360">
          <w:t xml:space="preserve">IE is included for a cell, the </w:t>
        </w:r>
        <w:r w:rsidRPr="00E22360">
          <w:rPr>
            <w:i/>
            <w:iCs/>
          </w:rPr>
          <w:t>Composite Available Capacity Group</w:t>
        </w:r>
        <w:r w:rsidRPr="00E22360">
          <w:t xml:space="preserve"> IE for such cell shall include the requested </w:t>
        </w:r>
        <w:r w:rsidRPr="00E22360">
          <w:rPr>
            <w:i/>
            <w:lang w:eastAsia="ja-JP"/>
          </w:rPr>
          <w:t>Slice Available Capacity</w:t>
        </w:r>
        <w:r w:rsidRPr="00E22360">
          <w:rPr>
            <w:lang w:eastAsia="ja-JP"/>
          </w:rPr>
          <w:t xml:space="preserve"> IE</w:t>
        </w:r>
        <w:r w:rsidRPr="00E22360">
          <w:rPr>
            <w:bCs/>
            <w:lang w:val="en-US" w:eastAsia="ja-JP"/>
          </w:rPr>
          <w:t xml:space="preserve">, providing the slice </w:t>
        </w:r>
      </w:ins>
      <w:ins w:id="59" w:author="Nokia" w:date="2020-04-09T22:16:00Z">
        <w:r w:rsidR="00D60ECF">
          <w:rPr>
            <w:bCs/>
            <w:lang w:val="en-US" w:eastAsia="ja-JP"/>
          </w:rPr>
          <w:t xml:space="preserve">available </w:t>
        </w:r>
      </w:ins>
      <w:ins w:id="60" w:author="Author">
        <w:r w:rsidRPr="00E22360">
          <w:rPr>
            <w:bCs/>
            <w:lang w:val="en-US" w:eastAsia="ja-JP"/>
          </w:rPr>
          <w:t>capacity with respect to the Cell Capacity Class Value.</w:t>
        </w:r>
        <w:bookmarkEnd w:id="58"/>
      </w:ins>
    </w:p>
    <w:bookmarkEnd w:id="51"/>
    <w:p w14:paraId="598546F6" w14:textId="77777777" w:rsidR="001E7E8F" w:rsidRDefault="001E7E8F" w:rsidP="001E7E8F">
      <w:pPr>
        <w:pStyle w:val="TF"/>
      </w:pPr>
    </w:p>
    <w:p w14:paraId="690039BC" w14:textId="77777777" w:rsidR="001E7E8F" w:rsidRPr="00AA5DA2" w:rsidRDefault="001E7E8F" w:rsidP="001E7E8F">
      <w:pPr>
        <w:pStyle w:val="Heading4"/>
        <w:rPr>
          <w:ins w:id="61" w:author="Author"/>
        </w:rPr>
      </w:pPr>
      <w:bookmarkStart w:id="62" w:name="_Toc5690851"/>
      <w:ins w:id="63" w:author="Author">
        <w:r>
          <w:t>8.2</w:t>
        </w:r>
        <w:r w:rsidRPr="00AA5DA2">
          <w:t>.</w:t>
        </w:r>
        <w:r>
          <w:t>X</w:t>
        </w:r>
        <w:r w:rsidRPr="00AA5DA2">
          <w:t>.3</w:t>
        </w:r>
        <w:r w:rsidRPr="00AA5DA2">
          <w:tab/>
          <w:t>Unsuccessful Operation</w:t>
        </w:r>
        <w:bookmarkEnd w:id="62"/>
      </w:ins>
    </w:p>
    <w:p w14:paraId="48B3D07E" w14:textId="77777777" w:rsidR="001E7E8F" w:rsidRDefault="001E7E8F" w:rsidP="001E7E8F">
      <w:pPr>
        <w:pStyle w:val="TF"/>
      </w:pPr>
    </w:p>
    <w:p w14:paraId="35523A88" w14:textId="77777777" w:rsidR="001E7E8F" w:rsidRPr="00AA5DA2" w:rsidRDefault="001E7E8F" w:rsidP="001E7E8F">
      <w:pPr>
        <w:pStyle w:val="TH"/>
      </w:pPr>
      <w:r w:rsidRPr="00AA5DA2">
        <w:object w:dxaOrig="5673" w:dyaOrig="2355" w14:anchorId="5A0DD1FC">
          <v:shape id="_x0000_i1026" type="#_x0000_t75" style="width:272pt;height:111.5pt" o:ole="">
            <v:imagedata r:id="rId15" o:title=""/>
          </v:shape>
          <o:OLEObject Type="Embed" ProgID="Word.Picture.8" ShapeID="_x0000_i1026" DrawAspect="Content" ObjectID="_1647975917" r:id="rId16"/>
        </w:object>
      </w:r>
    </w:p>
    <w:p w14:paraId="2E9C3532" w14:textId="77777777" w:rsidR="001E7E8F" w:rsidRDefault="001E7E8F" w:rsidP="001E7E8F">
      <w:pPr>
        <w:pStyle w:val="TF"/>
      </w:pPr>
      <w:r w:rsidRPr="00AA5DA2">
        <w:t xml:space="preserve">Figure </w:t>
      </w:r>
      <w:r>
        <w:t>8.2</w:t>
      </w:r>
      <w:r w:rsidRPr="00AA5DA2">
        <w:t>.</w:t>
      </w:r>
      <w:r>
        <w:t>X</w:t>
      </w:r>
      <w:r w:rsidRPr="00AA5DA2">
        <w:t>.3-1: Resource Status Reporting Initiation, unsuccessful operation</w:t>
      </w:r>
    </w:p>
    <w:p w14:paraId="39B18513" w14:textId="77777777" w:rsidR="001E7E8F" w:rsidRPr="00AA5DA2" w:rsidRDefault="001E7E8F" w:rsidP="001E7E8F">
      <w:pPr>
        <w:rPr>
          <w:ins w:id="64" w:author="Author"/>
        </w:rPr>
      </w:pPr>
      <w:r w:rsidRPr="00AA5DA2">
        <w:lastRenderedPageBreak/>
        <w:t xml:space="preserve">If </w:t>
      </w:r>
      <w:ins w:id="65" w:author="Author">
        <w:r>
          <w:t>any</w:t>
        </w:r>
        <w:r w:rsidRPr="00AA5DA2">
          <w:t xml:space="preserve"> of the requested measurements can</w:t>
        </w:r>
        <w:r>
          <w:t>not</w:t>
        </w:r>
        <w:r w:rsidRPr="00AA5DA2">
          <w:t xml:space="preserve"> be initiated, </w:t>
        </w:r>
        <w:r>
          <w:t>gNB-DU</w:t>
        </w:r>
        <w:r w:rsidRPr="00AA5DA2">
          <w:t xml:space="preserve"> shall send a RESOURCE STATUS FAILURE message. </w:t>
        </w:r>
      </w:ins>
    </w:p>
    <w:p w14:paraId="6A4AEF6F" w14:textId="77777777" w:rsidR="001E7E8F" w:rsidRPr="00AA5DA2" w:rsidRDefault="001E7E8F" w:rsidP="001E7E8F">
      <w:pPr>
        <w:pStyle w:val="Heading4"/>
        <w:rPr>
          <w:ins w:id="66" w:author="Author"/>
        </w:rPr>
      </w:pPr>
      <w:bookmarkStart w:id="67" w:name="_Toc5690852"/>
      <w:ins w:id="68" w:author="Author">
        <w:r>
          <w:t>8.2</w:t>
        </w:r>
        <w:r w:rsidRPr="00AA5DA2">
          <w:t>.</w:t>
        </w:r>
        <w:r>
          <w:t>X</w:t>
        </w:r>
        <w:r w:rsidRPr="00AA5DA2">
          <w:t>.4</w:t>
        </w:r>
        <w:r w:rsidRPr="00AA5DA2">
          <w:tab/>
          <w:t>Abnormal Conditions</w:t>
        </w:r>
        <w:bookmarkEnd w:id="67"/>
      </w:ins>
    </w:p>
    <w:p w14:paraId="57D064BE" w14:textId="77777777" w:rsidR="001E7E8F" w:rsidRDefault="001E7E8F" w:rsidP="001E7E8F">
      <w:pPr>
        <w:rPr>
          <w:ins w:id="69" w:author="Author"/>
          <w:bCs/>
        </w:rPr>
      </w:pPr>
      <w:ins w:id="70" w:author="Author">
        <w:r>
          <w:rPr>
            <w:bCs/>
          </w:rPr>
          <w:t>Void</w:t>
        </w:r>
      </w:ins>
    </w:p>
    <w:p w14:paraId="70B5AAAE" w14:textId="77777777" w:rsidR="001E7E8F" w:rsidRDefault="001E7E8F" w:rsidP="001E7E8F">
      <w:pPr>
        <w:pStyle w:val="TF"/>
      </w:pPr>
    </w:p>
    <w:p w14:paraId="0461D75E" w14:textId="77777777" w:rsidR="001E7E8F" w:rsidRDefault="001E7E8F" w:rsidP="001E7E8F">
      <w:pPr>
        <w:pStyle w:val="Heading3"/>
        <w:rPr>
          <w:ins w:id="71" w:author="Author"/>
        </w:rPr>
      </w:pPr>
      <w:bookmarkStart w:id="72" w:name="_Toc5690853"/>
      <w:ins w:id="73" w:author="Author">
        <w:r>
          <w:t>8.2</w:t>
        </w:r>
        <w:r w:rsidRPr="00AA5DA2">
          <w:t>.</w:t>
        </w:r>
        <w:r>
          <w:t>Y</w:t>
        </w:r>
        <w:r w:rsidRPr="00AA5DA2">
          <w:tab/>
          <w:t>Resource Status Reporting</w:t>
        </w:r>
        <w:bookmarkEnd w:id="72"/>
      </w:ins>
    </w:p>
    <w:p w14:paraId="388FD1E5" w14:textId="77777777" w:rsidR="001E7E8F" w:rsidRPr="00AA5DA2" w:rsidRDefault="001E7E8F" w:rsidP="001E7E8F">
      <w:pPr>
        <w:pStyle w:val="Heading4"/>
        <w:rPr>
          <w:ins w:id="74" w:author="Author"/>
        </w:rPr>
      </w:pPr>
      <w:bookmarkStart w:id="75" w:name="_Toc5690854"/>
      <w:ins w:id="76" w:author="Author">
        <w:r>
          <w:t>8.2</w:t>
        </w:r>
        <w:r w:rsidRPr="00AA5DA2">
          <w:t>.</w:t>
        </w:r>
        <w:r>
          <w:t>Y</w:t>
        </w:r>
        <w:r w:rsidRPr="00AA5DA2">
          <w:t>.1</w:t>
        </w:r>
        <w:r w:rsidRPr="00AA5DA2">
          <w:tab/>
          <w:t>General</w:t>
        </w:r>
        <w:bookmarkEnd w:id="75"/>
      </w:ins>
    </w:p>
    <w:p w14:paraId="00740022" w14:textId="77777777" w:rsidR="001E7E8F" w:rsidRPr="00AA5DA2" w:rsidRDefault="001E7E8F" w:rsidP="001E7E8F">
      <w:pPr>
        <w:rPr>
          <w:ins w:id="77" w:author="Author"/>
        </w:rPr>
      </w:pPr>
      <w:ins w:id="78" w:author="Author">
        <w:r w:rsidRPr="00AA5DA2">
          <w:t xml:space="preserve">This procedure is initiated by </w:t>
        </w:r>
        <w:r>
          <w:t>gNB-DU</w:t>
        </w:r>
        <w:r w:rsidRPr="00AA5DA2">
          <w:t xml:space="preserve"> to report the result of measurements admitted by </w:t>
        </w:r>
        <w:r>
          <w:t>gNB-DU</w:t>
        </w:r>
        <w:r w:rsidRPr="00AA5DA2">
          <w:t xml:space="preserve"> following a successful Resource Status Reporting Initiation procedure.</w:t>
        </w:r>
      </w:ins>
    </w:p>
    <w:p w14:paraId="7D35C5D4" w14:textId="77777777" w:rsidR="001E7E8F" w:rsidRPr="00AA5DA2" w:rsidRDefault="001E7E8F" w:rsidP="001E7E8F">
      <w:pPr>
        <w:rPr>
          <w:ins w:id="79" w:author="Author"/>
        </w:rPr>
      </w:pPr>
      <w:ins w:id="80" w:author="Author">
        <w:r w:rsidRPr="00AA5DA2">
          <w:t xml:space="preserve">The procedure uses </w:t>
        </w:r>
        <w:r w:rsidRPr="00AA5DA2">
          <w:rPr>
            <w:rFonts w:eastAsia="SimSun"/>
            <w:lang w:eastAsia="zh-CN"/>
          </w:rPr>
          <w:t>non UE-associated signalling</w:t>
        </w:r>
        <w:r w:rsidRPr="00AA5DA2">
          <w:t>.</w:t>
        </w:r>
      </w:ins>
    </w:p>
    <w:p w14:paraId="12F3600A" w14:textId="77777777" w:rsidR="001E7E8F" w:rsidRPr="00AA5DA2" w:rsidRDefault="001E7E8F" w:rsidP="001E7E8F">
      <w:pPr>
        <w:pStyle w:val="Heading4"/>
        <w:rPr>
          <w:ins w:id="81" w:author="Author"/>
        </w:rPr>
      </w:pPr>
      <w:bookmarkStart w:id="82" w:name="_Toc5690855"/>
      <w:ins w:id="83" w:author="Author">
        <w:r w:rsidRPr="00AA5DA2">
          <w:t>8.</w:t>
        </w:r>
        <w:r>
          <w:t>2</w:t>
        </w:r>
        <w:r w:rsidRPr="00AA5DA2">
          <w:t>.</w:t>
        </w:r>
        <w:r>
          <w:t>Y</w:t>
        </w:r>
        <w:r w:rsidRPr="00AA5DA2">
          <w:t>.2</w:t>
        </w:r>
        <w:r w:rsidRPr="00AA5DA2">
          <w:tab/>
          <w:t>Successful Operation</w:t>
        </w:r>
        <w:bookmarkEnd w:id="82"/>
      </w:ins>
    </w:p>
    <w:bookmarkStart w:id="84" w:name="_MON_1473064233"/>
    <w:bookmarkEnd w:id="84"/>
    <w:p w14:paraId="1DB80E9E" w14:textId="77777777" w:rsidR="001E7E8F" w:rsidRPr="00AA5DA2" w:rsidRDefault="001E7E8F" w:rsidP="001E7E8F">
      <w:pPr>
        <w:pStyle w:val="TH"/>
        <w:rPr>
          <w:ins w:id="85" w:author="Author"/>
        </w:rPr>
      </w:pPr>
      <w:ins w:id="86" w:author="Author">
        <w:r w:rsidRPr="00AA5DA2">
          <w:object w:dxaOrig="5673" w:dyaOrig="2355" w14:anchorId="5F3D946D">
            <v:shape id="_x0000_i1027" type="#_x0000_t75" style="width:272pt;height:111.5pt" o:ole="">
              <v:imagedata r:id="rId17" o:title=""/>
            </v:shape>
            <o:OLEObject Type="Embed" ProgID="Word.Picture.8" ShapeID="_x0000_i1027" DrawAspect="Content" ObjectID="_1647975918" r:id="rId18"/>
          </w:object>
        </w:r>
      </w:ins>
    </w:p>
    <w:p w14:paraId="3915729B" w14:textId="77777777" w:rsidR="001E7E8F" w:rsidRPr="00AA5DA2" w:rsidRDefault="001E7E8F" w:rsidP="001E7E8F">
      <w:pPr>
        <w:pStyle w:val="TF"/>
        <w:rPr>
          <w:ins w:id="87" w:author="Author"/>
        </w:rPr>
      </w:pPr>
      <w:ins w:id="88" w:author="Author">
        <w:r w:rsidRPr="00AA5DA2">
          <w:t xml:space="preserve">Figure </w:t>
        </w:r>
        <w:r>
          <w:t>8.2</w:t>
        </w:r>
        <w:r w:rsidRPr="00AA5DA2">
          <w:t>.</w:t>
        </w:r>
        <w:r>
          <w:t>Y</w:t>
        </w:r>
        <w:r w:rsidRPr="00AA5DA2">
          <w:t>.2-1: Resource Status Reporting, successful operation</w:t>
        </w:r>
      </w:ins>
    </w:p>
    <w:p w14:paraId="06DA686C" w14:textId="77777777" w:rsidR="001E7E8F" w:rsidRPr="00AA5DA2" w:rsidRDefault="001E7E8F" w:rsidP="001E7E8F">
      <w:pPr>
        <w:rPr>
          <w:ins w:id="89" w:author="Author"/>
        </w:rPr>
      </w:pPr>
      <w:ins w:id="90" w:author="Author">
        <w:r w:rsidRPr="00AA5DA2">
          <w:t xml:space="preserve">The </w:t>
        </w:r>
        <w:r>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03E4AEFC" w14:textId="77777777" w:rsidR="001E7E8F" w:rsidRPr="00AA5DA2" w:rsidRDefault="001E7E8F" w:rsidP="001E7E8F">
      <w:pPr>
        <w:pStyle w:val="Heading4"/>
        <w:rPr>
          <w:ins w:id="91" w:author="Author"/>
        </w:rPr>
      </w:pPr>
      <w:bookmarkStart w:id="92" w:name="_Toc5690856"/>
      <w:ins w:id="93" w:author="Author">
        <w:r w:rsidRPr="00AA5DA2">
          <w:t>8.</w:t>
        </w:r>
        <w:r>
          <w:t>4</w:t>
        </w:r>
        <w:r w:rsidRPr="00AA5DA2">
          <w:t>.</w:t>
        </w:r>
        <w:r>
          <w:t>Y</w:t>
        </w:r>
        <w:r w:rsidRPr="00AA5DA2">
          <w:t>.3</w:t>
        </w:r>
        <w:r w:rsidRPr="00AA5DA2">
          <w:tab/>
          <w:t>Unsuccessful Operation</w:t>
        </w:r>
        <w:bookmarkEnd w:id="92"/>
      </w:ins>
    </w:p>
    <w:p w14:paraId="7719B26A" w14:textId="77777777" w:rsidR="001E7E8F" w:rsidRPr="00AA5DA2" w:rsidRDefault="001E7E8F" w:rsidP="001E7E8F">
      <w:pPr>
        <w:rPr>
          <w:ins w:id="94" w:author="Author"/>
        </w:rPr>
      </w:pPr>
      <w:ins w:id="95" w:author="Author">
        <w:r w:rsidRPr="00AA5DA2">
          <w:t>Not applicable.</w:t>
        </w:r>
      </w:ins>
    </w:p>
    <w:p w14:paraId="2FDE878B" w14:textId="77777777" w:rsidR="001E7E8F" w:rsidRPr="00AA5DA2" w:rsidRDefault="001E7E8F" w:rsidP="001E7E8F">
      <w:pPr>
        <w:pStyle w:val="Heading4"/>
        <w:rPr>
          <w:ins w:id="96" w:author="Author"/>
        </w:rPr>
      </w:pPr>
      <w:bookmarkStart w:id="97" w:name="_Toc5690857"/>
      <w:ins w:id="98" w:author="Author">
        <w:r w:rsidRPr="00AA5DA2">
          <w:t>8.</w:t>
        </w:r>
        <w:r>
          <w:t>4</w:t>
        </w:r>
        <w:r w:rsidRPr="00AA5DA2">
          <w:t>.</w:t>
        </w:r>
        <w:r>
          <w:t>Y</w:t>
        </w:r>
        <w:r w:rsidRPr="00AA5DA2">
          <w:t>.4</w:t>
        </w:r>
        <w:r w:rsidRPr="00AA5DA2">
          <w:tab/>
          <w:t>Abnormal Conditions</w:t>
        </w:r>
        <w:bookmarkEnd w:id="97"/>
      </w:ins>
    </w:p>
    <w:p w14:paraId="07029CDE" w14:textId="77777777" w:rsidR="001E7E8F" w:rsidRPr="00AA5DA2" w:rsidRDefault="001E7E8F" w:rsidP="001E7E8F">
      <w:pPr>
        <w:rPr>
          <w:ins w:id="99" w:author="Author"/>
        </w:rPr>
      </w:pPr>
      <w:ins w:id="100" w:author="Author">
        <w:r w:rsidRPr="00AA5DA2">
          <w:t>Void.</w:t>
        </w:r>
      </w:ins>
    </w:p>
    <w:p w14:paraId="0A489B10" w14:textId="77777777" w:rsidR="001E7E8F" w:rsidRDefault="001E7E8F" w:rsidP="001E7E8F">
      <w:pPr>
        <w:rPr>
          <w:noProof/>
        </w:rPr>
      </w:pPr>
    </w:p>
    <w:p w14:paraId="1E7160F3" w14:textId="77777777" w:rsidR="001E7E8F" w:rsidRDefault="001E7E8F" w:rsidP="001E7E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EA0FD3A" w14:textId="77777777" w:rsidR="001E7E8F" w:rsidRPr="00AA5DA2" w:rsidRDefault="001E7E8F" w:rsidP="001E7E8F">
      <w:pPr>
        <w:pStyle w:val="Heading4"/>
        <w:rPr>
          <w:ins w:id="101" w:author="Author"/>
        </w:rPr>
      </w:pPr>
      <w:bookmarkStart w:id="102" w:name="_Toc5691056"/>
      <w:ins w:id="103" w:author="Author">
        <w:r w:rsidRPr="00AA5DA2">
          <w:t>9.</w:t>
        </w:r>
        <w:r>
          <w:t>2.1</w:t>
        </w:r>
        <w:r w:rsidRPr="00AA5DA2">
          <w:t>.</w:t>
        </w:r>
        <w:r>
          <w:t>X1</w:t>
        </w:r>
        <w:r w:rsidRPr="00AA5DA2">
          <w:tab/>
        </w:r>
        <w:r w:rsidRPr="00AA5DA2">
          <w:rPr>
            <w:szCs w:val="24"/>
          </w:rPr>
          <w:t>RESOURCE STATUS REQUEST</w:t>
        </w:r>
        <w:bookmarkEnd w:id="102"/>
      </w:ins>
    </w:p>
    <w:p w14:paraId="011F87B2" w14:textId="77777777" w:rsidR="001E7E8F" w:rsidRPr="00AA5DA2" w:rsidRDefault="001E7E8F" w:rsidP="001E7E8F">
      <w:pPr>
        <w:rPr>
          <w:ins w:id="104" w:author="Author"/>
        </w:rPr>
      </w:pPr>
      <w:ins w:id="105" w:author="Author">
        <w:r>
          <w:t>This message is sent by an gNB-CU</w:t>
        </w:r>
        <w:r w:rsidRPr="00AA5DA2">
          <w:t xml:space="preserve"> to </w:t>
        </w:r>
        <w:r>
          <w:t>gNB-DU</w:t>
        </w:r>
        <w:r w:rsidRPr="00AA5DA2">
          <w:t xml:space="preserve"> to initiate the requested measurement according to the parameters given in the message.</w:t>
        </w:r>
      </w:ins>
    </w:p>
    <w:p w14:paraId="31A56140" w14:textId="77777777" w:rsidR="001E7E8F" w:rsidRPr="00AA5DA2" w:rsidRDefault="001E7E8F" w:rsidP="001E7E8F">
      <w:pPr>
        <w:rPr>
          <w:ins w:id="106" w:author="Author"/>
        </w:rPr>
      </w:pPr>
      <w:ins w:id="107"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E7E8F" w:rsidRPr="00AA5DA2" w14:paraId="0EB7D4C8" w14:textId="77777777" w:rsidTr="00864136">
        <w:trPr>
          <w:ins w:id="108" w:author="Author"/>
        </w:trPr>
        <w:tc>
          <w:tcPr>
            <w:tcW w:w="2439" w:type="dxa"/>
            <w:tcBorders>
              <w:top w:val="single" w:sz="4" w:space="0" w:color="auto"/>
              <w:left w:val="single" w:sz="4" w:space="0" w:color="auto"/>
              <w:bottom w:val="single" w:sz="4" w:space="0" w:color="auto"/>
              <w:right w:val="single" w:sz="4" w:space="0" w:color="auto"/>
            </w:tcBorders>
          </w:tcPr>
          <w:p w14:paraId="3090A6D3" w14:textId="77777777" w:rsidR="001E7E8F" w:rsidRPr="00AA5DA2" w:rsidRDefault="001E7E8F" w:rsidP="00864136">
            <w:pPr>
              <w:pStyle w:val="TAH"/>
              <w:rPr>
                <w:ins w:id="109" w:author="Author"/>
                <w:lang w:eastAsia="ja-JP"/>
              </w:rPr>
            </w:pPr>
            <w:ins w:id="110"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85CB213" w14:textId="77777777" w:rsidR="001E7E8F" w:rsidRPr="00AA5DA2" w:rsidRDefault="001E7E8F" w:rsidP="00864136">
            <w:pPr>
              <w:pStyle w:val="TAH"/>
              <w:rPr>
                <w:ins w:id="111" w:author="Author"/>
                <w:lang w:eastAsia="ja-JP"/>
              </w:rPr>
            </w:pPr>
            <w:ins w:id="112"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72854AF" w14:textId="77777777" w:rsidR="001E7E8F" w:rsidRPr="00AA5DA2" w:rsidRDefault="001E7E8F" w:rsidP="00864136">
            <w:pPr>
              <w:pStyle w:val="TAH"/>
              <w:rPr>
                <w:ins w:id="113" w:author="Author"/>
                <w:lang w:eastAsia="ja-JP"/>
              </w:rPr>
            </w:pPr>
            <w:ins w:id="11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145B490" w14:textId="77777777" w:rsidR="001E7E8F" w:rsidRPr="00AA5DA2" w:rsidRDefault="001E7E8F" w:rsidP="00864136">
            <w:pPr>
              <w:pStyle w:val="TAH"/>
              <w:rPr>
                <w:ins w:id="115" w:author="Author"/>
                <w:lang w:eastAsia="ja-JP"/>
              </w:rPr>
            </w:pPr>
            <w:ins w:id="11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A2CBCE0" w14:textId="77777777" w:rsidR="001E7E8F" w:rsidRPr="00AA5DA2" w:rsidRDefault="001E7E8F" w:rsidP="00864136">
            <w:pPr>
              <w:pStyle w:val="TAH"/>
              <w:rPr>
                <w:ins w:id="117" w:author="Author"/>
                <w:lang w:eastAsia="ja-JP"/>
              </w:rPr>
            </w:pPr>
            <w:ins w:id="118"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1569892" w14:textId="77777777" w:rsidR="001E7E8F" w:rsidRPr="00AA5DA2" w:rsidRDefault="001E7E8F" w:rsidP="00864136">
            <w:pPr>
              <w:pStyle w:val="TAH"/>
              <w:rPr>
                <w:ins w:id="119" w:author="Author"/>
                <w:lang w:eastAsia="ja-JP"/>
              </w:rPr>
            </w:pPr>
            <w:ins w:id="120"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227DF8C" w14:textId="77777777" w:rsidR="001E7E8F" w:rsidRPr="00AA5DA2" w:rsidRDefault="001E7E8F" w:rsidP="00864136">
            <w:pPr>
              <w:pStyle w:val="TAH"/>
              <w:rPr>
                <w:ins w:id="121" w:author="Author"/>
                <w:lang w:eastAsia="ja-JP"/>
              </w:rPr>
            </w:pPr>
            <w:ins w:id="122" w:author="Author">
              <w:r w:rsidRPr="00AA5DA2">
                <w:rPr>
                  <w:lang w:eastAsia="ja-JP"/>
                </w:rPr>
                <w:t>Assigned Criticality</w:t>
              </w:r>
            </w:ins>
          </w:p>
        </w:tc>
      </w:tr>
      <w:tr w:rsidR="001E7E8F" w:rsidRPr="00AA5DA2" w14:paraId="41BC71F5" w14:textId="77777777" w:rsidTr="00864136">
        <w:trPr>
          <w:ins w:id="123" w:author="Author"/>
        </w:trPr>
        <w:tc>
          <w:tcPr>
            <w:tcW w:w="2439" w:type="dxa"/>
            <w:tcBorders>
              <w:top w:val="single" w:sz="4" w:space="0" w:color="auto"/>
              <w:left w:val="single" w:sz="4" w:space="0" w:color="auto"/>
              <w:bottom w:val="single" w:sz="4" w:space="0" w:color="auto"/>
              <w:right w:val="single" w:sz="4" w:space="0" w:color="auto"/>
            </w:tcBorders>
          </w:tcPr>
          <w:p w14:paraId="3D6AA4BE" w14:textId="77777777" w:rsidR="001E7E8F" w:rsidRPr="00AA5DA2" w:rsidRDefault="001E7E8F" w:rsidP="00864136">
            <w:pPr>
              <w:pStyle w:val="TAL"/>
              <w:rPr>
                <w:ins w:id="124" w:author="Author"/>
                <w:lang w:eastAsia="ja-JP"/>
              </w:rPr>
            </w:pPr>
            <w:ins w:id="125"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F3EEDAE" w14:textId="77777777" w:rsidR="001E7E8F" w:rsidRPr="00AA5DA2" w:rsidRDefault="001E7E8F" w:rsidP="00864136">
            <w:pPr>
              <w:pStyle w:val="TAL"/>
              <w:rPr>
                <w:ins w:id="126" w:author="Author"/>
                <w:lang w:eastAsia="ja-JP"/>
              </w:rPr>
            </w:pPr>
            <w:ins w:id="127"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C311230" w14:textId="77777777" w:rsidR="001E7E8F" w:rsidRPr="00AA5DA2" w:rsidRDefault="001E7E8F" w:rsidP="00864136">
            <w:pPr>
              <w:pStyle w:val="TAL"/>
              <w:rPr>
                <w:ins w:id="1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1939D72" w14:textId="77777777" w:rsidR="001E7E8F" w:rsidRPr="00AA5DA2" w:rsidRDefault="001E7E8F" w:rsidP="00864136">
            <w:pPr>
              <w:pStyle w:val="TAL"/>
              <w:rPr>
                <w:ins w:id="129" w:author="Author"/>
                <w:lang w:eastAsia="ja-JP"/>
              </w:rPr>
            </w:pPr>
            <w:ins w:id="130"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070BE85F" w14:textId="77777777" w:rsidR="001E7E8F" w:rsidRPr="00AA5DA2" w:rsidRDefault="001E7E8F" w:rsidP="00864136">
            <w:pPr>
              <w:pStyle w:val="TAL"/>
              <w:rPr>
                <w:ins w:id="1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EDE42B3" w14:textId="77777777" w:rsidR="001E7E8F" w:rsidRPr="00AA5DA2" w:rsidRDefault="001E7E8F" w:rsidP="00864136">
            <w:pPr>
              <w:pStyle w:val="TAC"/>
              <w:rPr>
                <w:ins w:id="132" w:author="Author"/>
                <w:lang w:eastAsia="ja-JP"/>
              </w:rPr>
            </w:pPr>
            <w:ins w:id="13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FB1C416" w14:textId="77777777" w:rsidR="001E7E8F" w:rsidRPr="00AA5DA2" w:rsidRDefault="001E7E8F" w:rsidP="00864136">
            <w:pPr>
              <w:pStyle w:val="TAC"/>
              <w:rPr>
                <w:ins w:id="134" w:author="Author"/>
                <w:lang w:eastAsia="ja-JP"/>
              </w:rPr>
            </w:pPr>
            <w:ins w:id="135" w:author="Author">
              <w:r w:rsidRPr="00AA5DA2">
                <w:rPr>
                  <w:lang w:eastAsia="ja-JP"/>
                </w:rPr>
                <w:t>reject</w:t>
              </w:r>
            </w:ins>
          </w:p>
        </w:tc>
      </w:tr>
      <w:tr w:rsidR="001E7E8F" w:rsidRPr="00AA5DA2" w14:paraId="2B2FE999" w14:textId="77777777" w:rsidTr="00864136">
        <w:trPr>
          <w:ins w:id="136" w:author="Author"/>
        </w:trPr>
        <w:tc>
          <w:tcPr>
            <w:tcW w:w="2439" w:type="dxa"/>
            <w:tcBorders>
              <w:top w:val="single" w:sz="4" w:space="0" w:color="auto"/>
              <w:left w:val="single" w:sz="4" w:space="0" w:color="auto"/>
              <w:bottom w:val="single" w:sz="4" w:space="0" w:color="auto"/>
              <w:right w:val="single" w:sz="4" w:space="0" w:color="auto"/>
            </w:tcBorders>
          </w:tcPr>
          <w:p w14:paraId="756CA868" w14:textId="77777777" w:rsidR="001E7E8F" w:rsidRPr="00AA5DA2" w:rsidRDefault="001E7E8F" w:rsidP="00864136">
            <w:pPr>
              <w:pStyle w:val="TAL"/>
              <w:rPr>
                <w:ins w:id="137" w:author="Author"/>
                <w:lang w:eastAsia="ja-JP"/>
              </w:rPr>
            </w:pPr>
            <w:ins w:id="138"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648586E7" w14:textId="77777777" w:rsidR="001E7E8F" w:rsidRPr="00AA5DA2" w:rsidRDefault="001E7E8F" w:rsidP="00864136">
            <w:pPr>
              <w:pStyle w:val="TAL"/>
              <w:rPr>
                <w:ins w:id="139" w:author="Author"/>
                <w:lang w:eastAsia="ja-JP"/>
              </w:rPr>
            </w:pPr>
            <w:ins w:id="140"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1954620" w14:textId="77777777" w:rsidR="001E7E8F" w:rsidRPr="00AA5DA2" w:rsidRDefault="001E7E8F" w:rsidP="00864136">
            <w:pPr>
              <w:pStyle w:val="TAL"/>
              <w:rPr>
                <w:ins w:id="14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B01D49" w14:textId="77777777" w:rsidR="001E7E8F" w:rsidRPr="00AA5DA2" w:rsidRDefault="001E7E8F" w:rsidP="00864136">
            <w:pPr>
              <w:pStyle w:val="TAL"/>
              <w:rPr>
                <w:ins w:id="142" w:author="Author"/>
                <w:lang w:eastAsia="ja-JP"/>
              </w:rPr>
            </w:pPr>
            <w:ins w:id="143"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2D601D1D" w14:textId="77777777" w:rsidR="001E7E8F" w:rsidRPr="00AA5DA2" w:rsidRDefault="001E7E8F" w:rsidP="00864136">
            <w:pPr>
              <w:pStyle w:val="TAL"/>
              <w:rPr>
                <w:ins w:id="14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B499FB9" w14:textId="77777777" w:rsidR="001E7E8F" w:rsidRPr="00AA5DA2" w:rsidRDefault="001E7E8F" w:rsidP="00864136">
            <w:pPr>
              <w:pStyle w:val="TAC"/>
              <w:rPr>
                <w:ins w:id="145" w:author="Author"/>
                <w:lang w:eastAsia="ja-JP"/>
              </w:rPr>
            </w:pPr>
            <w:ins w:id="14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2817345" w14:textId="77777777" w:rsidR="001E7E8F" w:rsidRPr="00AA5DA2" w:rsidRDefault="001E7E8F" w:rsidP="00864136">
            <w:pPr>
              <w:pStyle w:val="TAC"/>
              <w:rPr>
                <w:ins w:id="147" w:author="Author"/>
                <w:lang w:eastAsia="ja-JP"/>
              </w:rPr>
            </w:pPr>
            <w:ins w:id="148" w:author="Author">
              <w:r w:rsidRPr="00AA5DA2">
                <w:rPr>
                  <w:lang w:eastAsia="ja-JP"/>
                </w:rPr>
                <w:t>reject</w:t>
              </w:r>
            </w:ins>
          </w:p>
        </w:tc>
      </w:tr>
      <w:tr w:rsidR="001E7E8F" w:rsidRPr="00AA5DA2" w14:paraId="190343B6" w14:textId="77777777" w:rsidTr="00864136">
        <w:trPr>
          <w:ins w:id="149" w:author="Author"/>
        </w:trPr>
        <w:tc>
          <w:tcPr>
            <w:tcW w:w="2439" w:type="dxa"/>
            <w:tcBorders>
              <w:top w:val="single" w:sz="4" w:space="0" w:color="auto"/>
              <w:left w:val="single" w:sz="4" w:space="0" w:color="auto"/>
              <w:bottom w:val="single" w:sz="4" w:space="0" w:color="auto"/>
              <w:right w:val="single" w:sz="4" w:space="0" w:color="auto"/>
            </w:tcBorders>
          </w:tcPr>
          <w:p w14:paraId="682149A7" w14:textId="77777777" w:rsidR="001E7E8F" w:rsidRPr="00AA5DA2" w:rsidRDefault="001E7E8F" w:rsidP="00864136">
            <w:pPr>
              <w:pStyle w:val="TAL"/>
              <w:rPr>
                <w:ins w:id="150" w:author="Author"/>
                <w:lang w:eastAsia="ja-JP"/>
              </w:rPr>
            </w:pPr>
            <w:ins w:id="151"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01378E9" w14:textId="77777777" w:rsidR="001E7E8F" w:rsidRPr="00AA5DA2" w:rsidRDefault="001E7E8F" w:rsidP="00864136">
            <w:pPr>
              <w:pStyle w:val="TAL"/>
              <w:rPr>
                <w:ins w:id="152" w:author="Author"/>
                <w:lang w:eastAsia="ja-JP"/>
              </w:rPr>
            </w:pPr>
            <w:ins w:id="153"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6127C67" w14:textId="77777777" w:rsidR="001E7E8F" w:rsidRPr="00AA5DA2" w:rsidRDefault="001E7E8F" w:rsidP="00864136">
            <w:pPr>
              <w:pStyle w:val="TAL"/>
              <w:rPr>
                <w:ins w:id="1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3B5BA0" w14:textId="77777777" w:rsidR="001E7E8F" w:rsidRPr="00AA5DA2" w:rsidRDefault="001E7E8F" w:rsidP="00864136">
            <w:pPr>
              <w:pStyle w:val="TAL"/>
              <w:rPr>
                <w:ins w:id="155" w:author="Author"/>
                <w:lang w:eastAsia="ja-JP"/>
              </w:rPr>
            </w:pPr>
            <w:ins w:id="15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636EBA7" w14:textId="77777777" w:rsidR="001E7E8F" w:rsidRPr="00AA5DA2" w:rsidRDefault="001E7E8F" w:rsidP="00864136">
            <w:pPr>
              <w:pStyle w:val="TAL"/>
              <w:rPr>
                <w:ins w:id="157" w:author="Author"/>
                <w:lang w:eastAsia="ja-JP"/>
              </w:rPr>
            </w:pPr>
            <w:ins w:id="158"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33FB607A" w14:textId="77777777" w:rsidR="001E7E8F" w:rsidRPr="00AA5DA2" w:rsidRDefault="001E7E8F" w:rsidP="00864136">
            <w:pPr>
              <w:pStyle w:val="TAC"/>
              <w:rPr>
                <w:ins w:id="159" w:author="Author"/>
                <w:lang w:eastAsia="ja-JP"/>
              </w:rPr>
            </w:pPr>
            <w:ins w:id="16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DB0F712" w14:textId="77777777" w:rsidR="001E7E8F" w:rsidRPr="00AA5DA2" w:rsidRDefault="001E7E8F" w:rsidP="00864136">
            <w:pPr>
              <w:pStyle w:val="TAC"/>
              <w:rPr>
                <w:ins w:id="161" w:author="Author"/>
                <w:lang w:eastAsia="ja-JP"/>
              </w:rPr>
            </w:pPr>
            <w:ins w:id="162" w:author="Author">
              <w:r w:rsidRPr="00AA5DA2">
                <w:rPr>
                  <w:lang w:eastAsia="ja-JP"/>
                </w:rPr>
                <w:t>reject</w:t>
              </w:r>
            </w:ins>
          </w:p>
        </w:tc>
      </w:tr>
      <w:tr w:rsidR="001E7E8F" w:rsidRPr="00AA5DA2" w14:paraId="59E65BB4" w14:textId="77777777" w:rsidTr="00864136">
        <w:trPr>
          <w:ins w:id="163" w:author="Author"/>
        </w:trPr>
        <w:tc>
          <w:tcPr>
            <w:tcW w:w="2439" w:type="dxa"/>
            <w:tcBorders>
              <w:top w:val="single" w:sz="4" w:space="0" w:color="auto"/>
              <w:left w:val="single" w:sz="4" w:space="0" w:color="auto"/>
              <w:bottom w:val="single" w:sz="4" w:space="0" w:color="auto"/>
              <w:right w:val="single" w:sz="4" w:space="0" w:color="auto"/>
            </w:tcBorders>
          </w:tcPr>
          <w:p w14:paraId="2D494C40" w14:textId="77777777" w:rsidR="001E7E8F" w:rsidRPr="00AA5DA2" w:rsidRDefault="001E7E8F" w:rsidP="00864136">
            <w:pPr>
              <w:pStyle w:val="TAL"/>
              <w:rPr>
                <w:ins w:id="164" w:author="Author"/>
                <w:lang w:eastAsia="ja-JP"/>
              </w:rPr>
            </w:pPr>
            <w:ins w:id="165"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FFEF064" w14:textId="77777777" w:rsidR="001E7E8F" w:rsidRPr="00AA5DA2" w:rsidRDefault="001E7E8F" w:rsidP="00864136">
            <w:pPr>
              <w:pStyle w:val="TAL"/>
              <w:rPr>
                <w:ins w:id="166" w:author="Author"/>
                <w:lang w:eastAsia="ja-JP"/>
              </w:rPr>
            </w:pPr>
            <w:ins w:id="167" w:author="Author">
              <w:r w:rsidRPr="00AA5DA2">
                <w:rPr>
                  <w:lang w:eastAsia="ja-JP"/>
                </w:rPr>
                <w:t>C-</w:t>
              </w:r>
              <w:proofErr w:type="spellStart"/>
              <w:r w:rsidRPr="00AA5DA2">
                <w:rPr>
                  <w:lang w:eastAsia="ja-JP"/>
                </w:rPr>
                <w:t>ifRegistrationRequest</w:t>
              </w:r>
              <w:r>
                <w:rPr>
                  <w:lang w:eastAsia="ja-JP"/>
                </w:rPr>
                <w:t>StoporAdd</w:t>
              </w:r>
              <w:proofErr w:type="spellEnd"/>
            </w:ins>
          </w:p>
        </w:tc>
        <w:tc>
          <w:tcPr>
            <w:tcW w:w="956" w:type="dxa"/>
            <w:tcBorders>
              <w:top w:val="single" w:sz="4" w:space="0" w:color="auto"/>
              <w:left w:val="single" w:sz="4" w:space="0" w:color="auto"/>
              <w:bottom w:val="single" w:sz="4" w:space="0" w:color="auto"/>
              <w:right w:val="single" w:sz="4" w:space="0" w:color="auto"/>
            </w:tcBorders>
          </w:tcPr>
          <w:p w14:paraId="22590E90" w14:textId="77777777" w:rsidR="001E7E8F" w:rsidRPr="00AA5DA2" w:rsidRDefault="001E7E8F" w:rsidP="00864136">
            <w:pPr>
              <w:pStyle w:val="TAL"/>
              <w:rPr>
                <w:ins w:id="1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9062E2" w14:textId="77777777" w:rsidR="001E7E8F" w:rsidRPr="00AA5DA2" w:rsidRDefault="001E7E8F" w:rsidP="00864136">
            <w:pPr>
              <w:pStyle w:val="TAL"/>
              <w:rPr>
                <w:ins w:id="169" w:author="Author"/>
                <w:lang w:eastAsia="ja-JP"/>
              </w:rPr>
            </w:pPr>
            <w:ins w:id="17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72E5743" w14:textId="77777777" w:rsidR="001E7E8F" w:rsidRPr="00AA5DA2" w:rsidRDefault="001E7E8F" w:rsidP="00864136">
            <w:pPr>
              <w:pStyle w:val="TAL"/>
              <w:rPr>
                <w:ins w:id="171" w:author="Author"/>
                <w:lang w:eastAsia="ja-JP"/>
              </w:rPr>
            </w:pPr>
            <w:ins w:id="172"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07D6730B" w14:textId="77777777" w:rsidR="001E7E8F" w:rsidRPr="00AA5DA2" w:rsidRDefault="001E7E8F" w:rsidP="00864136">
            <w:pPr>
              <w:pStyle w:val="TAC"/>
              <w:rPr>
                <w:ins w:id="173" w:author="Author"/>
                <w:lang w:eastAsia="ja-JP"/>
              </w:rPr>
            </w:pPr>
            <w:ins w:id="17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9082E55" w14:textId="77777777" w:rsidR="001E7E8F" w:rsidRPr="00AA5DA2" w:rsidRDefault="001E7E8F" w:rsidP="00864136">
            <w:pPr>
              <w:pStyle w:val="TAC"/>
              <w:rPr>
                <w:ins w:id="175" w:author="Author"/>
                <w:lang w:eastAsia="ja-JP"/>
              </w:rPr>
            </w:pPr>
            <w:ins w:id="176" w:author="Author">
              <w:r w:rsidRPr="00AA5DA2">
                <w:rPr>
                  <w:lang w:eastAsia="ja-JP"/>
                </w:rPr>
                <w:t>ignore</w:t>
              </w:r>
            </w:ins>
          </w:p>
        </w:tc>
      </w:tr>
      <w:tr w:rsidR="001E7E8F" w:rsidRPr="00DB4D57" w14:paraId="6CDAA407" w14:textId="77777777" w:rsidTr="00864136">
        <w:trPr>
          <w:ins w:id="177" w:author="Author"/>
        </w:trPr>
        <w:tc>
          <w:tcPr>
            <w:tcW w:w="2439" w:type="dxa"/>
            <w:tcBorders>
              <w:top w:val="single" w:sz="4" w:space="0" w:color="auto"/>
              <w:left w:val="single" w:sz="4" w:space="0" w:color="auto"/>
              <w:bottom w:val="single" w:sz="4" w:space="0" w:color="auto"/>
              <w:right w:val="single" w:sz="4" w:space="0" w:color="auto"/>
            </w:tcBorders>
          </w:tcPr>
          <w:p w14:paraId="7558E6A6" w14:textId="77777777" w:rsidR="001E7E8F" w:rsidRPr="00DB4D57" w:rsidRDefault="001E7E8F" w:rsidP="00864136">
            <w:pPr>
              <w:pStyle w:val="TAL"/>
              <w:rPr>
                <w:ins w:id="178" w:author="Author"/>
                <w:lang w:eastAsia="ja-JP"/>
              </w:rPr>
            </w:pPr>
            <w:ins w:id="179"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6E955B79" w14:textId="77777777" w:rsidR="001E7E8F" w:rsidRPr="00DB4D57" w:rsidRDefault="001E7E8F" w:rsidP="00864136">
            <w:pPr>
              <w:pStyle w:val="TAL"/>
              <w:rPr>
                <w:ins w:id="180" w:author="Author"/>
                <w:lang w:eastAsia="ja-JP"/>
              </w:rPr>
            </w:pPr>
            <w:ins w:id="181"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2E323D2" w14:textId="77777777" w:rsidR="001E7E8F" w:rsidRPr="00DB4D57" w:rsidRDefault="001E7E8F" w:rsidP="00864136">
            <w:pPr>
              <w:pStyle w:val="TAL"/>
              <w:rPr>
                <w:ins w:id="1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E21AAA" w14:textId="77777777" w:rsidR="001E7E8F" w:rsidRPr="001F67C9" w:rsidRDefault="001E7E8F" w:rsidP="00864136">
            <w:pPr>
              <w:pStyle w:val="TAL"/>
              <w:rPr>
                <w:ins w:id="183" w:author="Author"/>
                <w:lang w:eastAsia="ja-JP"/>
              </w:rPr>
            </w:pPr>
            <w:ins w:id="184" w:author="Author">
              <w:r w:rsidRPr="001F67C9">
                <w:rPr>
                  <w:lang w:eastAsia="ja-JP"/>
                </w:rPr>
                <w:t>ENUMERATED(start, stop,</w:t>
              </w:r>
            </w:ins>
          </w:p>
          <w:p w14:paraId="1325AA7A" w14:textId="77777777" w:rsidR="001E7E8F" w:rsidRPr="00DB4D57" w:rsidRDefault="001E7E8F" w:rsidP="00864136">
            <w:pPr>
              <w:pStyle w:val="TAL"/>
              <w:rPr>
                <w:ins w:id="185" w:author="Author"/>
                <w:lang w:eastAsia="ja-JP"/>
              </w:rPr>
            </w:pPr>
            <w:ins w:id="186"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2709BF12" w14:textId="77777777" w:rsidR="001E7E8F" w:rsidRPr="00DB4D57" w:rsidRDefault="001E7E8F" w:rsidP="00864136">
            <w:pPr>
              <w:pStyle w:val="TAL"/>
              <w:rPr>
                <w:ins w:id="187" w:author="Author"/>
                <w:lang w:eastAsia="ja-JP"/>
              </w:rPr>
            </w:pPr>
            <w:ins w:id="188"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3BF3EA95" w14:textId="77777777" w:rsidR="001E7E8F" w:rsidRPr="00DB4D57" w:rsidRDefault="001E7E8F" w:rsidP="00864136">
            <w:pPr>
              <w:pStyle w:val="TAC"/>
              <w:rPr>
                <w:ins w:id="189" w:author="Author"/>
                <w:lang w:eastAsia="ja-JP"/>
              </w:rPr>
            </w:pPr>
            <w:ins w:id="19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77B3631" w14:textId="77777777" w:rsidR="001E7E8F" w:rsidRPr="00DB4D57" w:rsidRDefault="001E7E8F" w:rsidP="00864136">
            <w:pPr>
              <w:pStyle w:val="TAC"/>
              <w:rPr>
                <w:ins w:id="191" w:author="Author"/>
                <w:lang w:eastAsia="ja-JP"/>
              </w:rPr>
            </w:pPr>
            <w:ins w:id="192" w:author="Author">
              <w:r w:rsidRPr="00AA5DA2">
                <w:rPr>
                  <w:lang w:eastAsia="ja-JP"/>
                </w:rPr>
                <w:t>ignore</w:t>
              </w:r>
            </w:ins>
          </w:p>
        </w:tc>
      </w:tr>
      <w:tr w:rsidR="001E7E8F" w:rsidRPr="00DB4D57" w14:paraId="66043C2D" w14:textId="77777777" w:rsidTr="00864136">
        <w:trPr>
          <w:ins w:id="193" w:author="Author"/>
        </w:trPr>
        <w:tc>
          <w:tcPr>
            <w:tcW w:w="2439" w:type="dxa"/>
            <w:tcBorders>
              <w:top w:val="single" w:sz="4" w:space="0" w:color="auto"/>
              <w:left w:val="single" w:sz="4" w:space="0" w:color="auto"/>
              <w:bottom w:val="single" w:sz="4" w:space="0" w:color="auto"/>
              <w:right w:val="single" w:sz="4" w:space="0" w:color="auto"/>
            </w:tcBorders>
          </w:tcPr>
          <w:p w14:paraId="1AD3A385" w14:textId="77777777" w:rsidR="001E7E8F" w:rsidRPr="00DB4D57" w:rsidRDefault="001E7E8F" w:rsidP="00864136">
            <w:pPr>
              <w:pStyle w:val="TAL"/>
              <w:rPr>
                <w:ins w:id="194" w:author="Author"/>
                <w:lang w:eastAsia="ja-JP"/>
              </w:rPr>
            </w:pPr>
            <w:ins w:id="195"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434EC46" w14:textId="77777777" w:rsidR="001E7E8F" w:rsidRPr="00DB4D57" w:rsidRDefault="001E7E8F" w:rsidP="00864136">
            <w:pPr>
              <w:pStyle w:val="TAL"/>
              <w:rPr>
                <w:ins w:id="196" w:author="Author"/>
                <w:lang w:eastAsia="ja-JP"/>
              </w:rPr>
            </w:pPr>
            <w:ins w:id="197" w:author="Author">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3D5913CB" w14:textId="77777777" w:rsidR="001E7E8F" w:rsidRPr="001F67C9" w:rsidRDefault="001E7E8F" w:rsidP="00864136">
            <w:pPr>
              <w:pStyle w:val="TAL"/>
              <w:rPr>
                <w:ins w:id="19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92ED6" w14:textId="77777777" w:rsidR="001E7E8F" w:rsidRPr="001F67C9" w:rsidRDefault="001E7E8F" w:rsidP="00864136">
            <w:pPr>
              <w:pStyle w:val="TAL"/>
              <w:rPr>
                <w:ins w:id="199" w:author="Author"/>
                <w:lang w:eastAsia="ja-JP"/>
              </w:rPr>
            </w:pPr>
            <w:ins w:id="200" w:author="Author">
              <w:r w:rsidRPr="001F67C9">
                <w:rPr>
                  <w:lang w:eastAsia="ja-JP"/>
                </w:rPr>
                <w:t>BIT</w:t>
              </w:r>
              <w:r>
                <w:rPr>
                  <w:lang w:eastAsia="ja-JP"/>
                </w:rPr>
                <w:t xml:space="preserve"> </w:t>
              </w:r>
              <w:r w:rsidRPr="001F67C9">
                <w:rPr>
                  <w:lang w:eastAsia="ja-JP"/>
                </w:rPr>
                <w:t>STRING</w:t>
              </w:r>
            </w:ins>
          </w:p>
          <w:p w14:paraId="0166844A" w14:textId="77777777" w:rsidR="001E7E8F" w:rsidRPr="00DB4D57" w:rsidRDefault="001E7E8F" w:rsidP="00864136">
            <w:pPr>
              <w:pStyle w:val="TAL"/>
              <w:rPr>
                <w:ins w:id="201" w:author="Author"/>
                <w:lang w:eastAsia="ja-JP"/>
              </w:rPr>
            </w:pPr>
            <w:ins w:id="202"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4EDB55E" w14:textId="77777777" w:rsidR="001E7E8F" w:rsidRPr="001F67C9" w:rsidRDefault="001E7E8F" w:rsidP="00864136">
            <w:pPr>
              <w:pStyle w:val="TAL"/>
              <w:rPr>
                <w:ins w:id="203" w:author="Author"/>
                <w:lang w:eastAsia="ja-JP"/>
              </w:rPr>
            </w:pPr>
            <w:ins w:id="204"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3E53B09D" w14:textId="77777777" w:rsidR="001E7E8F" w:rsidRPr="001F67C9" w:rsidRDefault="001E7E8F" w:rsidP="00864136">
            <w:pPr>
              <w:pStyle w:val="TAL"/>
              <w:rPr>
                <w:ins w:id="205" w:author="Author"/>
                <w:lang w:eastAsia="ja-JP"/>
              </w:rPr>
            </w:pPr>
            <w:ins w:id="206" w:author="Author">
              <w:r w:rsidRPr="001F67C9">
                <w:rPr>
                  <w:lang w:eastAsia="ja-JP"/>
                </w:rPr>
                <w:t>First Bit = PRB Periodic,</w:t>
              </w:r>
            </w:ins>
          </w:p>
          <w:p w14:paraId="2BAB57B2" w14:textId="77777777" w:rsidR="001E7E8F" w:rsidRPr="001F67C9" w:rsidRDefault="001E7E8F" w:rsidP="00864136">
            <w:pPr>
              <w:pStyle w:val="TAL"/>
              <w:rPr>
                <w:ins w:id="207" w:author="Author"/>
                <w:lang w:eastAsia="ja-JP"/>
              </w:rPr>
            </w:pPr>
            <w:ins w:id="208"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67500747" w14:textId="77777777" w:rsidR="001E7E8F" w:rsidRPr="001F67C9" w:rsidRDefault="001E7E8F" w:rsidP="00864136">
            <w:pPr>
              <w:pStyle w:val="TAL"/>
              <w:rPr>
                <w:ins w:id="209" w:author="Author"/>
                <w:lang w:eastAsia="ja-JP"/>
              </w:rPr>
            </w:pPr>
            <w:ins w:id="210" w:author="Author">
              <w:r w:rsidRPr="001F67C9">
                <w:rPr>
                  <w:lang w:eastAsia="ja-JP"/>
                </w:rPr>
                <w:t xml:space="preserve">Third Bit = </w:t>
              </w:r>
            </w:ins>
          </w:p>
          <w:p w14:paraId="043410CE" w14:textId="7265AE4A" w:rsidR="001E7E8F" w:rsidRPr="001F67C9" w:rsidRDefault="001E7E8F" w:rsidP="00864136">
            <w:pPr>
              <w:pStyle w:val="TAL"/>
              <w:rPr>
                <w:ins w:id="211" w:author="Author"/>
                <w:lang w:eastAsia="ja-JP"/>
              </w:rPr>
            </w:pPr>
            <w:ins w:id="212" w:author="Author">
              <w:r w:rsidRPr="001F67C9">
                <w:rPr>
                  <w:lang w:eastAsia="ja-JP"/>
                </w:rPr>
                <w:t>Composite Available Capacity Periodic</w:t>
              </w:r>
              <w:r w:rsidRPr="00F45469">
                <w:rPr>
                  <w:lang w:eastAsia="ja-JP"/>
                </w:rPr>
                <w:t xml:space="preserve">, Fourth Bit = </w:t>
              </w:r>
              <w:r>
                <w:rPr>
                  <w:lang w:eastAsia="ja-JP"/>
                </w:rPr>
                <w:t xml:space="preserve">HW </w:t>
              </w:r>
              <w:proofErr w:type="spellStart"/>
              <w:r w:rsidRPr="00E22360">
                <w:rPr>
                  <w:lang w:eastAsia="ja-JP"/>
                </w:rPr>
                <w:t>Capacity</w:t>
              </w:r>
              <w:r>
                <w:rPr>
                  <w:lang w:eastAsia="ja-JP"/>
                </w:rPr>
                <w:t>Ind</w:t>
              </w:r>
              <w:proofErr w:type="spellEnd"/>
              <w:r>
                <w:rPr>
                  <w:lang w:eastAsia="ja-JP"/>
                </w:rPr>
                <w:t xml:space="preserve"> Periodic</w:t>
              </w:r>
            </w:ins>
            <w:ins w:id="213" w:author="Nokia" w:date="2020-04-09T20:46:00Z">
              <w:r w:rsidR="00254AA6">
                <w:rPr>
                  <w:lang w:eastAsia="ja-JP"/>
                </w:rPr>
                <w:t>.</w:t>
              </w:r>
            </w:ins>
            <w:ins w:id="214" w:author="Author">
              <w:del w:id="215" w:author="Nokia" w:date="2020-04-09T20:46:00Z">
                <w:r w:rsidDel="00254AA6">
                  <w:rPr>
                    <w:lang w:eastAsia="ja-JP"/>
                  </w:rPr>
                  <w:delText>,</w:delText>
                </w:r>
              </w:del>
              <w:r>
                <w:rPr>
                  <w:lang w:eastAsia="ja-JP"/>
                </w:rPr>
                <w:t xml:space="preserve"> </w:t>
              </w:r>
              <w:del w:id="216" w:author="Nokia" w:date="2020-04-09T20:46:00Z">
                <w:r w:rsidDel="00254AA6">
                  <w:rPr>
                    <w:lang w:eastAsia="ja-JP"/>
                  </w:rPr>
                  <w:delText>Fifth Bit = Number of Active UEs [FFS]</w:delText>
                </w:r>
              </w:del>
            </w:ins>
          </w:p>
          <w:p w14:paraId="5C75526D" w14:textId="77777777" w:rsidR="001E7E8F" w:rsidRPr="00DB4D57" w:rsidRDefault="001E7E8F" w:rsidP="00864136">
            <w:pPr>
              <w:pStyle w:val="TAL"/>
              <w:rPr>
                <w:ins w:id="217" w:author="Author"/>
                <w:lang w:eastAsia="ja-JP"/>
              </w:rPr>
            </w:pPr>
            <w:ins w:id="218"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1BE80427" w14:textId="77777777" w:rsidR="001E7E8F" w:rsidRPr="00DB4D57" w:rsidRDefault="001E7E8F" w:rsidP="00864136">
            <w:pPr>
              <w:pStyle w:val="TAC"/>
              <w:rPr>
                <w:ins w:id="219" w:author="Author"/>
                <w:lang w:eastAsia="ja-JP"/>
              </w:rPr>
            </w:pPr>
            <w:ins w:id="22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EF41CDE" w14:textId="77777777" w:rsidR="001E7E8F" w:rsidRPr="00DB4D57" w:rsidRDefault="001E7E8F" w:rsidP="00864136">
            <w:pPr>
              <w:pStyle w:val="TAC"/>
              <w:rPr>
                <w:ins w:id="221" w:author="Author"/>
                <w:lang w:eastAsia="ja-JP"/>
              </w:rPr>
            </w:pPr>
            <w:ins w:id="222" w:author="Author">
              <w:r w:rsidRPr="00AA5DA2">
                <w:rPr>
                  <w:lang w:eastAsia="ja-JP"/>
                </w:rPr>
                <w:t>ignore</w:t>
              </w:r>
            </w:ins>
          </w:p>
        </w:tc>
      </w:tr>
      <w:tr w:rsidR="001E7E8F" w:rsidRPr="00DB4D57" w14:paraId="7F030B8A" w14:textId="77777777" w:rsidTr="00864136">
        <w:trPr>
          <w:ins w:id="223" w:author="Author"/>
        </w:trPr>
        <w:tc>
          <w:tcPr>
            <w:tcW w:w="2439" w:type="dxa"/>
            <w:tcBorders>
              <w:top w:val="single" w:sz="4" w:space="0" w:color="auto"/>
              <w:left w:val="single" w:sz="4" w:space="0" w:color="auto"/>
              <w:bottom w:val="single" w:sz="4" w:space="0" w:color="auto"/>
              <w:right w:val="single" w:sz="4" w:space="0" w:color="auto"/>
            </w:tcBorders>
          </w:tcPr>
          <w:p w14:paraId="4B8567C8" w14:textId="77777777" w:rsidR="001E7E8F" w:rsidRPr="00B91274" w:rsidRDefault="001E7E8F" w:rsidP="00864136">
            <w:pPr>
              <w:pStyle w:val="TAL"/>
              <w:rPr>
                <w:ins w:id="224" w:author="Author"/>
                <w:lang w:eastAsia="ja-JP"/>
              </w:rPr>
            </w:pPr>
            <w:ins w:id="225" w:author="Author">
              <w:r w:rsidRPr="00B91274">
                <w:rPr>
                  <w:lang w:eastAsia="ja-JP"/>
                </w:rPr>
                <w:t>Cell To Report</w:t>
              </w:r>
              <w:r>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57EB50E7" w14:textId="77777777" w:rsidR="001E7E8F" w:rsidRPr="00DB4D57" w:rsidRDefault="001E7E8F" w:rsidP="00864136">
            <w:pPr>
              <w:pStyle w:val="TAL"/>
              <w:rPr>
                <w:ins w:id="22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98B814F" w14:textId="77777777" w:rsidR="001E7E8F" w:rsidRPr="001F67C9" w:rsidRDefault="001E7E8F" w:rsidP="00864136">
            <w:pPr>
              <w:pStyle w:val="TAL"/>
              <w:rPr>
                <w:ins w:id="227" w:author="Author"/>
                <w:i/>
                <w:lang w:eastAsia="ja-JP"/>
              </w:rPr>
            </w:pPr>
            <w:ins w:id="228" w:author="Author">
              <w:r>
                <w:rPr>
                  <w:i/>
                  <w:lang w:eastAsia="ja-JP"/>
                </w:rPr>
                <w:t>0..</w:t>
              </w: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7ECBA44" w14:textId="77777777" w:rsidR="001E7E8F" w:rsidRPr="00DB4D57" w:rsidRDefault="001E7E8F" w:rsidP="00864136">
            <w:pPr>
              <w:pStyle w:val="TAL"/>
              <w:rPr>
                <w:ins w:id="22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FB2CB99" w14:textId="77777777" w:rsidR="001E7E8F" w:rsidRPr="00DB4D57" w:rsidRDefault="001E7E8F" w:rsidP="00864136">
            <w:pPr>
              <w:pStyle w:val="TAL"/>
              <w:rPr>
                <w:ins w:id="230" w:author="Author"/>
                <w:lang w:eastAsia="ja-JP"/>
              </w:rPr>
            </w:pPr>
            <w:ins w:id="231"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9398107" w14:textId="77777777" w:rsidR="001E7E8F" w:rsidRPr="00DB4D57" w:rsidRDefault="001E7E8F" w:rsidP="00864136">
            <w:pPr>
              <w:pStyle w:val="TAC"/>
              <w:rPr>
                <w:ins w:id="232" w:author="Author"/>
                <w:lang w:eastAsia="ja-JP"/>
              </w:rPr>
            </w:pPr>
            <w:ins w:id="23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E17B838" w14:textId="77777777" w:rsidR="001E7E8F" w:rsidRPr="00DB4D57" w:rsidRDefault="001E7E8F" w:rsidP="00864136">
            <w:pPr>
              <w:pStyle w:val="TAC"/>
              <w:rPr>
                <w:ins w:id="234" w:author="Author"/>
                <w:lang w:eastAsia="ja-JP"/>
              </w:rPr>
            </w:pPr>
            <w:ins w:id="235" w:author="Author">
              <w:r w:rsidRPr="00AA5DA2">
                <w:rPr>
                  <w:lang w:eastAsia="ja-JP"/>
                </w:rPr>
                <w:t>ignore</w:t>
              </w:r>
            </w:ins>
          </w:p>
        </w:tc>
      </w:tr>
      <w:tr w:rsidR="001E7E8F" w:rsidRPr="00DB4D57" w14:paraId="4D82E8B1" w14:textId="77777777" w:rsidTr="00864136">
        <w:trPr>
          <w:ins w:id="236" w:author="Author"/>
        </w:trPr>
        <w:tc>
          <w:tcPr>
            <w:tcW w:w="2439" w:type="dxa"/>
            <w:tcBorders>
              <w:top w:val="single" w:sz="4" w:space="0" w:color="auto"/>
              <w:left w:val="single" w:sz="4" w:space="0" w:color="auto"/>
              <w:bottom w:val="single" w:sz="4" w:space="0" w:color="auto"/>
              <w:right w:val="single" w:sz="4" w:space="0" w:color="auto"/>
            </w:tcBorders>
          </w:tcPr>
          <w:p w14:paraId="32DEAD1D" w14:textId="77777777" w:rsidR="001E7E8F" w:rsidRPr="00B91274" w:rsidRDefault="001E7E8F" w:rsidP="00864136">
            <w:pPr>
              <w:pStyle w:val="TAL"/>
              <w:rPr>
                <w:ins w:id="237" w:author="Author"/>
                <w:lang w:eastAsia="ja-JP"/>
              </w:rPr>
            </w:pPr>
            <w:ins w:id="238"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23A3EE4E" w14:textId="77777777" w:rsidR="001E7E8F" w:rsidRPr="00DB4D57" w:rsidRDefault="001E7E8F" w:rsidP="00864136">
            <w:pPr>
              <w:pStyle w:val="TAL"/>
              <w:rPr>
                <w:ins w:id="23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2F9E5B9" w14:textId="77777777" w:rsidR="001E7E8F" w:rsidRPr="001F67C9" w:rsidRDefault="001E7E8F" w:rsidP="00864136">
            <w:pPr>
              <w:pStyle w:val="TAL"/>
              <w:rPr>
                <w:ins w:id="240" w:author="Author"/>
                <w:i/>
                <w:lang w:eastAsia="ja-JP"/>
              </w:rPr>
            </w:pPr>
            <w:ins w:id="241" w:author="Author">
              <w:r w:rsidRPr="00B91274">
                <w:rPr>
                  <w:i/>
                  <w:lang w:eastAsia="ja-JP"/>
                </w:rPr>
                <w:t>1 .. &lt;</w:t>
              </w:r>
              <w:proofErr w:type="spellStart"/>
              <w:r w:rsidRPr="00B91274">
                <w:rPr>
                  <w:i/>
                  <w:lang w:eastAsia="ja-JP"/>
                </w:rPr>
                <w:t>maxCellingNBDU</w:t>
              </w:r>
              <w:proofErr w:type="spellEnd"/>
              <w:r w:rsidRPr="00B91274">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7EEDDAC" w14:textId="77777777" w:rsidR="001E7E8F" w:rsidRPr="00DB4D57" w:rsidRDefault="001E7E8F" w:rsidP="00864136">
            <w:pPr>
              <w:pStyle w:val="TAL"/>
              <w:rPr>
                <w:ins w:id="24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1BAE5CE" w14:textId="77777777" w:rsidR="001E7E8F" w:rsidRPr="00DB4D57" w:rsidRDefault="001E7E8F" w:rsidP="00864136">
            <w:pPr>
              <w:pStyle w:val="TAL"/>
              <w:rPr>
                <w:ins w:id="24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A0ECCE7" w14:textId="77777777" w:rsidR="001E7E8F" w:rsidRPr="00DB4D57" w:rsidRDefault="001E7E8F" w:rsidP="00864136">
            <w:pPr>
              <w:pStyle w:val="TAC"/>
              <w:rPr>
                <w:ins w:id="24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34D7952E" w14:textId="77777777" w:rsidR="001E7E8F" w:rsidRPr="00DB4D57" w:rsidRDefault="001E7E8F" w:rsidP="00864136">
            <w:pPr>
              <w:pStyle w:val="TAC"/>
              <w:rPr>
                <w:ins w:id="245" w:author="Author"/>
                <w:lang w:eastAsia="ja-JP"/>
              </w:rPr>
            </w:pPr>
          </w:p>
        </w:tc>
      </w:tr>
      <w:tr w:rsidR="001E7E8F" w:rsidRPr="00DB4D57" w14:paraId="6A961069" w14:textId="77777777" w:rsidTr="00864136">
        <w:trPr>
          <w:ins w:id="246" w:author="Author"/>
        </w:trPr>
        <w:tc>
          <w:tcPr>
            <w:tcW w:w="2439" w:type="dxa"/>
            <w:tcBorders>
              <w:top w:val="single" w:sz="4" w:space="0" w:color="auto"/>
              <w:left w:val="single" w:sz="4" w:space="0" w:color="auto"/>
              <w:bottom w:val="single" w:sz="4" w:space="0" w:color="auto"/>
              <w:right w:val="single" w:sz="4" w:space="0" w:color="auto"/>
            </w:tcBorders>
          </w:tcPr>
          <w:p w14:paraId="3225A61E" w14:textId="77777777" w:rsidR="001E7E8F" w:rsidRPr="00DB4D57" w:rsidRDefault="001E7E8F" w:rsidP="00864136">
            <w:pPr>
              <w:pStyle w:val="TAL"/>
              <w:rPr>
                <w:ins w:id="247" w:author="Author"/>
                <w:lang w:eastAsia="ja-JP"/>
              </w:rPr>
            </w:pPr>
            <w:ins w:id="248"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6962A23D" w14:textId="77777777" w:rsidR="001E7E8F" w:rsidRPr="00DB4D57" w:rsidRDefault="001E7E8F" w:rsidP="00864136">
            <w:pPr>
              <w:pStyle w:val="TAL"/>
              <w:rPr>
                <w:ins w:id="249" w:author="Author"/>
                <w:lang w:eastAsia="ja-JP"/>
              </w:rPr>
            </w:pPr>
            <w:ins w:id="250"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7F6FA18" w14:textId="77777777" w:rsidR="001E7E8F" w:rsidRPr="001F67C9" w:rsidRDefault="001E7E8F" w:rsidP="00864136">
            <w:pPr>
              <w:pStyle w:val="TAL"/>
              <w:rPr>
                <w:ins w:id="2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E52ED5" w14:textId="77777777" w:rsidR="001E7E8F" w:rsidRPr="00B91274" w:rsidRDefault="001E7E8F" w:rsidP="00864136">
            <w:pPr>
              <w:pStyle w:val="TAL"/>
              <w:rPr>
                <w:ins w:id="252" w:author="Author"/>
                <w:lang w:eastAsia="ja-JP"/>
              </w:rPr>
            </w:pPr>
            <w:ins w:id="253" w:author="Author">
              <w:r w:rsidRPr="00B91274">
                <w:rPr>
                  <w:lang w:eastAsia="ja-JP"/>
                </w:rPr>
                <w:t>NR CGI</w:t>
              </w:r>
            </w:ins>
          </w:p>
          <w:p w14:paraId="7B42591F" w14:textId="77777777" w:rsidR="001E7E8F" w:rsidRPr="00DB4D57" w:rsidRDefault="001E7E8F" w:rsidP="00864136">
            <w:pPr>
              <w:pStyle w:val="TAL"/>
              <w:rPr>
                <w:ins w:id="254" w:author="Author"/>
                <w:lang w:eastAsia="ja-JP"/>
              </w:rPr>
            </w:pPr>
            <w:ins w:id="255"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3B61FFDC" w14:textId="77777777" w:rsidR="001E7E8F" w:rsidRPr="00DB4D57" w:rsidRDefault="001E7E8F" w:rsidP="00864136">
            <w:pPr>
              <w:pStyle w:val="TAL"/>
              <w:rPr>
                <w:ins w:id="25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9A16FAB" w14:textId="77777777" w:rsidR="001E7E8F" w:rsidRPr="00DB4D57" w:rsidRDefault="001E7E8F" w:rsidP="00864136">
            <w:pPr>
              <w:pStyle w:val="TAC"/>
              <w:rPr>
                <w:ins w:id="257" w:author="Author"/>
                <w:lang w:eastAsia="ja-JP"/>
              </w:rPr>
            </w:pPr>
            <w:ins w:id="258"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145B74F" w14:textId="77777777" w:rsidR="001E7E8F" w:rsidRPr="00DB4D57" w:rsidRDefault="001E7E8F" w:rsidP="00864136">
            <w:pPr>
              <w:pStyle w:val="TAC"/>
              <w:rPr>
                <w:ins w:id="259" w:author="Author"/>
                <w:lang w:eastAsia="ja-JP"/>
              </w:rPr>
            </w:pPr>
          </w:p>
        </w:tc>
      </w:tr>
      <w:tr w:rsidR="001E7E8F" w:rsidRPr="00E22360" w14:paraId="26D51B70" w14:textId="77777777" w:rsidTr="00864136">
        <w:trPr>
          <w:ins w:id="260" w:author="Author"/>
        </w:trPr>
        <w:tc>
          <w:tcPr>
            <w:tcW w:w="2439" w:type="dxa"/>
            <w:tcBorders>
              <w:top w:val="single" w:sz="4" w:space="0" w:color="auto"/>
              <w:left w:val="single" w:sz="4" w:space="0" w:color="auto"/>
              <w:bottom w:val="single" w:sz="4" w:space="0" w:color="auto"/>
              <w:right w:val="single" w:sz="4" w:space="0" w:color="auto"/>
            </w:tcBorders>
          </w:tcPr>
          <w:p w14:paraId="1A008DA0" w14:textId="77777777" w:rsidR="001E7E8F" w:rsidRPr="001D7923" w:rsidRDefault="001E7E8F" w:rsidP="00864136">
            <w:pPr>
              <w:pStyle w:val="TAL"/>
              <w:rPr>
                <w:ins w:id="261" w:author="Author"/>
                <w:b/>
                <w:lang w:eastAsia="ja-JP"/>
              </w:rPr>
            </w:pPr>
            <w:ins w:id="262"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2245ED46" w14:textId="77777777" w:rsidR="001E7E8F" w:rsidRPr="00E22360" w:rsidRDefault="001E7E8F" w:rsidP="00864136">
            <w:pPr>
              <w:pStyle w:val="TAL"/>
              <w:rPr>
                <w:ins w:id="26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FAC481B" w14:textId="77777777" w:rsidR="001E7E8F" w:rsidRPr="00E22360" w:rsidRDefault="001E7E8F" w:rsidP="00864136">
            <w:pPr>
              <w:pStyle w:val="TAL"/>
              <w:rPr>
                <w:ins w:id="264" w:author="Author"/>
                <w:i/>
                <w:lang w:eastAsia="ja-JP"/>
              </w:rPr>
            </w:pPr>
            <w:ins w:id="265"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F571E0F" w14:textId="77777777" w:rsidR="001E7E8F" w:rsidRPr="00E22360" w:rsidRDefault="001E7E8F" w:rsidP="00864136">
            <w:pPr>
              <w:pStyle w:val="TAL"/>
              <w:rPr>
                <w:ins w:id="26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C28EECF" w14:textId="77777777" w:rsidR="001E7E8F" w:rsidRPr="00E22360" w:rsidRDefault="001E7E8F" w:rsidP="00864136">
            <w:pPr>
              <w:pStyle w:val="TAL"/>
              <w:rPr>
                <w:ins w:id="267" w:author="Author"/>
                <w:lang w:eastAsia="ja-JP"/>
              </w:rPr>
            </w:pPr>
            <w:ins w:id="268"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95E2802" w14:textId="77777777" w:rsidR="001E7E8F" w:rsidRPr="00E22360" w:rsidRDefault="001E7E8F" w:rsidP="00864136">
            <w:pPr>
              <w:pStyle w:val="TAC"/>
              <w:rPr>
                <w:ins w:id="269" w:author="Author"/>
                <w:lang w:eastAsia="ja-JP"/>
              </w:rPr>
            </w:pPr>
            <w:ins w:id="27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C31A007" w14:textId="77777777" w:rsidR="001E7E8F" w:rsidRPr="00E22360" w:rsidRDefault="001E7E8F" w:rsidP="00864136">
            <w:pPr>
              <w:pStyle w:val="TAC"/>
              <w:rPr>
                <w:ins w:id="271" w:author="Author"/>
                <w:lang w:eastAsia="ja-JP"/>
              </w:rPr>
            </w:pPr>
          </w:p>
        </w:tc>
      </w:tr>
      <w:tr w:rsidR="001E7E8F" w:rsidRPr="00E22360" w14:paraId="59B9FF02" w14:textId="77777777" w:rsidTr="00864136">
        <w:trPr>
          <w:ins w:id="272" w:author="Author"/>
        </w:trPr>
        <w:tc>
          <w:tcPr>
            <w:tcW w:w="2439" w:type="dxa"/>
            <w:tcBorders>
              <w:top w:val="single" w:sz="4" w:space="0" w:color="auto"/>
              <w:left w:val="single" w:sz="4" w:space="0" w:color="auto"/>
              <w:bottom w:val="single" w:sz="4" w:space="0" w:color="auto"/>
              <w:right w:val="single" w:sz="4" w:space="0" w:color="auto"/>
            </w:tcBorders>
          </w:tcPr>
          <w:p w14:paraId="588A6AEF" w14:textId="77777777" w:rsidR="001E7E8F" w:rsidRPr="001D7923" w:rsidRDefault="001E7E8F" w:rsidP="00864136">
            <w:pPr>
              <w:pStyle w:val="TAL"/>
              <w:rPr>
                <w:ins w:id="273" w:author="Author"/>
                <w:b/>
                <w:lang w:eastAsia="ja-JP"/>
              </w:rPr>
            </w:pPr>
            <w:ins w:id="274"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51352518" w14:textId="77777777" w:rsidR="001E7E8F" w:rsidRPr="00E22360" w:rsidRDefault="001E7E8F" w:rsidP="00864136">
            <w:pPr>
              <w:pStyle w:val="TAL"/>
              <w:rPr>
                <w:ins w:id="27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7EDCF47D" w14:textId="77777777" w:rsidR="001E7E8F" w:rsidRPr="00E22360" w:rsidRDefault="001E7E8F" w:rsidP="00864136">
            <w:pPr>
              <w:pStyle w:val="TAL"/>
              <w:rPr>
                <w:ins w:id="276" w:author="Author"/>
                <w:i/>
                <w:lang w:eastAsia="ja-JP"/>
              </w:rPr>
            </w:pPr>
            <w:ins w:id="277" w:author="Author">
              <w:r w:rsidRPr="00E22360">
                <w:rPr>
                  <w:i/>
                  <w:lang w:eastAsia="ja-JP"/>
                </w:rPr>
                <w:t xml:space="preserve">1 .. &lt; </w:t>
              </w:r>
              <w:proofErr w:type="spellStart"/>
              <w:r w:rsidRPr="00E22360">
                <w:rPr>
                  <w:i/>
                  <w:lang w:eastAsia="ja-JP"/>
                </w:rPr>
                <w:t>maxnoofSSBAreas</w:t>
              </w:r>
              <w:proofErr w:type="spellEnd"/>
              <w:r w:rsidRPr="00E22360">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D9C5964" w14:textId="77777777" w:rsidR="001E7E8F" w:rsidRPr="00E22360" w:rsidRDefault="001E7E8F" w:rsidP="00864136">
            <w:pPr>
              <w:pStyle w:val="TAL"/>
              <w:rPr>
                <w:ins w:id="27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21E4670" w14:textId="77777777" w:rsidR="001E7E8F" w:rsidRPr="00E22360" w:rsidRDefault="001E7E8F" w:rsidP="00864136">
            <w:pPr>
              <w:pStyle w:val="TAL"/>
              <w:rPr>
                <w:ins w:id="27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E81334C" w14:textId="77777777" w:rsidR="001E7E8F" w:rsidRPr="00E22360" w:rsidRDefault="001E7E8F" w:rsidP="00864136">
            <w:pPr>
              <w:pStyle w:val="TAC"/>
              <w:rPr>
                <w:ins w:id="280" w:author="Author"/>
                <w:lang w:eastAsia="ja-JP"/>
              </w:rPr>
            </w:pPr>
            <w:ins w:id="28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D99A0C9" w14:textId="77777777" w:rsidR="001E7E8F" w:rsidRPr="00E22360" w:rsidRDefault="001E7E8F" w:rsidP="00864136">
            <w:pPr>
              <w:pStyle w:val="TAC"/>
              <w:rPr>
                <w:ins w:id="282" w:author="Author"/>
                <w:lang w:eastAsia="ja-JP"/>
              </w:rPr>
            </w:pPr>
          </w:p>
        </w:tc>
      </w:tr>
      <w:tr w:rsidR="001E7E8F" w:rsidRPr="00E22360" w14:paraId="429EC06C" w14:textId="77777777" w:rsidTr="00864136">
        <w:trPr>
          <w:ins w:id="283" w:author="Author"/>
        </w:trPr>
        <w:tc>
          <w:tcPr>
            <w:tcW w:w="2439" w:type="dxa"/>
            <w:tcBorders>
              <w:top w:val="single" w:sz="4" w:space="0" w:color="auto"/>
              <w:left w:val="single" w:sz="4" w:space="0" w:color="auto"/>
              <w:bottom w:val="single" w:sz="4" w:space="0" w:color="auto"/>
              <w:right w:val="single" w:sz="4" w:space="0" w:color="auto"/>
            </w:tcBorders>
          </w:tcPr>
          <w:p w14:paraId="4F78CE36" w14:textId="77777777" w:rsidR="001E7E8F" w:rsidRPr="00304A4C" w:rsidRDefault="001E7E8F" w:rsidP="00864136">
            <w:pPr>
              <w:pStyle w:val="TAL"/>
              <w:rPr>
                <w:ins w:id="284" w:author="Author"/>
                <w:lang w:eastAsia="ja-JP"/>
              </w:rPr>
            </w:pPr>
            <w:ins w:id="285"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14:paraId="688BC954" w14:textId="77777777" w:rsidR="001E7E8F" w:rsidRPr="00E22360" w:rsidRDefault="001E7E8F" w:rsidP="00864136">
            <w:pPr>
              <w:pStyle w:val="TAL"/>
              <w:rPr>
                <w:ins w:id="286" w:author="Author"/>
                <w:lang w:eastAsia="ja-JP"/>
              </w:rPr>
            </w:pPr>
            <w:ins w:id="287"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5B781F1" w14:textId="77777777" w:rsidR="001E7E8F" w:rsidRPr="00E22360" w:rsidRDefault="001E7E8F" w:rsidP="00864136">
            <w:pPr>
              <w:pStyle w:val="TAL"/>
              <w:rPr>
                <w:ins w:id="28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00E000" w14:textId="77777777" w:rsidR="001E7E8F" w:rsidRPr="00E22360" w:rsidRDefault="001E7E8F" w:rsidP="00864136">
            <w:pPr>
              <w:pStyle w:val="TAL"/>
              <w:rPr>
                <w:ins w:id="289" w:author="Author"/>
                <w:lang w:eastAsia="ja-JP"/>
              </w:rPr>
            </w:pPr>
            <w:ins w:id="290"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14:paraId="489E5DF4" w14:textId="77777777" w:rsidR="001E7E8F" w:rsidRPr="00E22360" w:rsidRDefault="001E7E8F" w:rsidP="00864136">
            <w:pPr>
              <w:pStyle w:val="TAL"/>
              <w:rPr>
                <w:ins w:id="29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7E874084" w14:textId="77777777" w:rsidR="001E7E8F" w:rsidRPr="00E22360" w:rsidRDefault="001E7E8F" w:rsidP="00864136">
            <w:pPr>
              <w:pStyle w:val="TAC"/>
              <w:rPr>
                <w:ins w:id="29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25C2F0DB" w14:textId="77777777" w:rsidR="001E7E8F" w:rsidRPr="00E22360" w:rsidRDefault="001E7E8F" w:rsidP="00864136">
            <w:pPr>
              <w:pStyle w:val="TAC"/>
              <w:rPr>
                <w:ins w:id="293" w:author="Author"/>
                <w:lang w:eastAsia="ja-JP"/>
              </w:rPr>
            </w:pPr>
          </w:p>
        </w:tc>
      </w:tr>
      <w:tr w:rsidR="001E7E8F" w:rsidRPr="00DB4D57" w14:paraId="3AE3A85B" w14:textId="77777777" w:rsidTr="00864136">
        <w:trPr>
          <w:ins w:id="294" w:author="Author"/>
        </w:trPr>
        <w:tc>
          <w:tcPr>
            <w:tcW w:w="2439" w:type="dxa"/>
            <w:tcBorders>
              <w:top w:val="single" w:sz="4" w:space="0" w:color="auto"/>
              <w:left w:val="single" w:sz="4" w:space="0" w:color="auto"/>
              <w:bottom w:val="single" w:sz="4" w:space="0" w:color="auto"/>
              <w:right w:val="single" w:sz="4" w:space="0" w:color="auto"/>
            </w:tcBorders>
          </w:tcPr>
          <w:p w14:paraId="5F48D848" w14:textId="77777777" w:rsidR="001E7E8F" w:rsidRPr="00396359" w:rsidRDefault="001E7E8F" w:rsidP="00864136">
            <w:pPr>
              <w:pStyle w:val="TAL"/>
              <w:rPr>
                <w:ins w:id="295" w:author="Author"/>
                <w:b/>
                <w:lang w:eastAsia="ja-JP"/>
              </w:rPr>
            </w:pPr>
            <w:ins w:id="296"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089E3553" w14:textId="77777777" w:rsidR="001E7E8F" w:rsidRPr="00E211EB" w:rsidRDefault="001E7E8F" w:rsidP="00864136">
            <w:pPr>
              <w:pStyle w:val="TAL"/>
              <w:rPr>
                <w:ins w:id="29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8706B99" w14:textId="77777777" w:rsidR="001E7E8F" w:rsidRPr="001F67C9" w:rsidRDefault="001E7E8F" w:rsidP="00864136">
            <w:pPr>
              <w:pStyle w:val="TAL"/>
              <w:rPr>
                <w:ins w:id="298" w:author="Author"/>
                <w:i/>
                <w:lang w:eastAsia="ja-JP"/>
              </w:rPr>
            </w:pPr>
            <w:ins w:id="299"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BDC9A22" w14:textId="77777777" w:rsidR="001E7E8F" w:rsidRPr="00E211EB" w:rsidRDefault="001E7E8F" w:rsidP="00864136">
            <w:pPr>
              <w:pStyle w:val="TAL"/>
              <w:rPr>
                <w:ins w:id="30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911E41D" w14:textId="77777777" w:rsidR="001E7E8F" w:rsidRPr="00DB4D57" w:rsidRDefault="001E7E8F" w:rsidP="00864136">
            <w:pPr>
              <w:pStyle w:val="TAL"/>
              <w:rPr>
                <w:ins w:id="301" w:author="Author"/>
                <w:lang w:eastAsia="ja-JP"/>
              </w:rPr>
            </w:pPr>
            <w:ins w:id="302"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6E691D99" w14:textId="77777777" w:rsidR="001E7E8F" w:rsidRPr="00DB4D57" w:rsidRDefault="001E7E8F" w:rsidP="00864136">
            <w:pPr>
              <w:pStyle w:val="TAC"/>
              <w:rPr>
                <w:ins w:id="303" w:author="Author"/>
                <w:lang w:eastAsia="ja-JP"/>
              </w:rPr>
            </w:pPr>
            <w:ins w:id="304"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1A17A74" w14:textId="77777777" w:rsidR="001E7E8F" w:rsidRPr="00DB4D57" w:rsidRDefault="001E7E8F" w:rsidP="00864136">
            <w:pPr>
              <w:pStyle w:val="TAC"/>
              <w:rPr>
                <w:ins w:id="305" w:author="Author"/>
                <w:lang w:eastAsia="ja-JP"/>
              </w:rPr>
            </w:pPr>
          </w:p>
        </w:tc>
      </w:tr>
      <w:tr w:rsidR="001E7E8F" w:rsidRPr="00DB4D57" w14:paraId="37F1D01E" w14:textId="77777777" w:rsidTr="00864136">
        <w:trPr>
          <w:ins w:id="306" w:author="Author"/>
        </w:trPr>
        <w:tc>
          <w:tcPr>
            <w:tcW w:w="2439" w:type="dxa"/>
            <w:tcBorders>
              <w:top w:val="single" w:sz="4" w:space="0" w:color="auto"/>
              <w:left w:val="single" w:sz="4" w:space="0" w:color="auto"/>
              <w:bottom w:val="single" w:sz="4" w:space="0" w:color="auto"/>
              <w:right w:val="single" w:sz="4" w:space="0" w:color="auto"/>
            </w:tcBorders>
          </w:tcPr>
          <w:p w14:paraId="4ABE7A55" w14:textId="77777777" w:rsidR="001E7E8F" w:rsidRPr="009260EA" w:rsidRDefault="001E7E8F" w:rsidP="00864136">
            <w:pPr>
              <w:pStyle w:val="TAL"/>
              <w:rPr>
                <w:ins w:id="307" w:author="Author"/>
                <w:b/>
                <w:lang w:eastAsia="ja-JP"/>
              </w:rPr>
            </w:pPr>
            <w:ins w:id="308"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14:paraId="0867EF77" w14:textId="77777777" w:rsidR="001E7E8F" w:rsidRPr="00E211EB" w:rsidRDefault="001E7E8F" w:rsidP="00864136">
            <w:pPr>
              <w:pStyle w:val="TAL"/>
              <w:rPr>
                <w:ins w:id="30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65A60E1" w14:textId="77777777" w:rsidR="001E7E8F" w:rsidRPr="001F67C9" w:rsidRDefault="001E7E8F" w:rsidP="00864136">
            <w:pPr>
              <w:pStyle w:val="TAL"/>
              <w:rPr>
                <w:ins w:id="310" w:author="Author"/>
                <w:i/>
                <w:lang w:eastAsia="ja-JP"/>
              </w:rPr>
            </w:pPr>
            <w:ins w:id="311" w:author="Author">
              <w:r w:rsidRPr="00396359">
                <w:rPr>
                  <w:i/>
                  <w:lang w:eastAsia="ja-JP"/>
                </w:rPr>
                <w:t xml:space="preserve">1..&lt; </w:t>
              </w:r>
              <w:proofErr w:type="spellStart"/>
              <w:r>
                <w:rPr>
                  <w:i/>
                  <w:lang w:eastAsia="ja-JP"/>
                </w:rPr>
                <w:t>maxnoofBPLMNsNR</w:t>
              </w:r>
              <w:proofErr w:type="spellEnd"/>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4435781" w14:textId="77777777" w:rsidR="001E7E8F" w:rsidRPr="00E211EB" w:rsidRDefault="001E7E8F" w:rsidP="00864136">
            <w:pPr>
              <w:pStyle w:val="TAL"/>
              <w:rPr>
                <w:ins w:id="31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680B971" w14:textId="77777777" w:rsidR="001E7E8F" w:rsidRDefault="001E7E8F" w:rsidP="00864136">
            <w:pPr>
              <w:pStyle w:val="TAL"/>
              <w:rPr>
                <w:ins w:id="31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3570C20" w14:textId="77777777" w:rsidR="001E7E8F" w:rsidRPr="00C67B9A" w:rsidDel="00F456B9" w:rsidRDefault="001E7E8F" w:rsidP="00864136">
            <w:pPr>
              <w:pStyle w:val="TAC"/>
              <w:rPr>
                <w:ins w:id="31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4D790CED" w14:textId="77777777" w:rsidR="001E7E8F" w:rsidRPr="00C67B9A" w:rsidDel="00F456B9" w:rsidRDefault="001E7E8F" w:rsidP="00864136">
            <w:pPr>
              <w:pStyle w:val="TAC"/>
              <w:rPr>
                <w:ins w:id="315" w:author="Author"/>
                <w:lang w:eastAsia="ja-JP"/>
              </w:rPr>
            </w:pPr>
          </w:p>
        </w:tc>
      </w:tr>
      <w:tr w:rsidR="001E7E8F" w:rsidRPr="00DB4D57" w14:paraId="4E59BC4D" w14:textId="77777777" w:rsidTr="00864136">
        <w:trPr>
          <w:ins w:id="316" w:author="Author"/>
        </w:trPr>
        <w:tc>
          <w:tcPr>
            <w:tcW w:w="2439" w:type="dxa"/>
            <w:tcBorders>
              <w:top w:val="single" w:sz="4" w:space="0" w:color="auto"/>
              <w:left w:val="single" w:sz="4" w:space="0" w:color="auto"/>
              <w:bottom w:val="single" w:sz="4" w:space="0" w:color="auto"/>
              <w:right w:val="single" w:sz="4" w:space="0" w:color="auto"/>
            </w:tcBorders>
          </w:tcPr>
          <w:p w14:paraId="52C9D794" w14:textId="77777777" w:rsidR="001E7E8F" w:rsidRPr="009260EA" w:rsidRDefault="001E7E8F" w:rsidP="00864136">
            <w:pPr>
              <w:pStyle w:val="TAL"/>
              <w:rPr>
                <w:ins w:id="317" w:author="Author"/>
                <w:b/>
                <w:lang w:eastAsia="ja-JP"/>
              </w:rPr>
            </w:pPr>
            <w:ins w:id="318"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246029F3" w14:textId="77777777" w:rsidR="001E7E8F" w:rsidRPr="00E211EB" w:rsidRDefault="001E7E8F" w:rsidP="00864136">
            <w:pPr>
              <w:pStyle w:val="TAL"/>
              <w:rPr>
                <w:ins w:id="319" w:author="Author"/>
                <w:lang w:eastAsia="ja-JP"/>
              </w:rPr>
            </w:pPr>
            <w:ins w:id="320"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836194F" w14:textId="77777777" w:rsidR="001E7E8F" w:rsidRPr="001F67C9" w:rsidRDefault="001E7E8F" w:rsidP="00864136">
            <w:pPr>
              <w:pStyle w:val="TAL"/>
              <w:rPr>
                <w:ins w:id="32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75B0DB" w14:textId="77777777" w:rsidR="001E7E8F" w:rsidRPr="00E211EB" w:rsidRDefault="001E7E8F" w:rsidP="00864136">
            <w:pPr>
              <w:pStyle w:val="TAL"/>
              <w:rPr>
                <w:ins w:id="322" w:author="Author"/>
                <w:lang w:eastAsia="ja-JP"/>
              </w:rPr>
            </w:pPr>
            <w:ins w:id="323"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14:paraId="340EB480" w14:textId="77777777" w:rsidR="001E7E8F" w:rsidRDefault="001E7E8F" w:rsidP="00864136">
            <w:pPr>
              <w:pStyle w:val="TAL"/>
              <w:rPr>
                <w:ins w:id="324" w:author="Author"/>
                <w:lang w:eastAsia="ja-JP"/>
              </w:rPr>
            </w:pPr>
            <w:ins w:id="325"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14:paraId="332F5E8E" w14:textId="77777777" w:rsidR="001E7E8F" w:rsidRPr="00C67B9A" w:rsidDel="00F456B9" w:rsidRDefault="001E7E8F" w:rsidP="00864136">
            <w:pPr>
              <w:pStyle w:val="TAC"/>
              <w:rPr>
                <w:ins w:id="32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3B4B2F13" w14:textId="77777777" w:rsidR="001E7E8F" w:rsidRPr="00C67B9A" w:rsidDel="00F456B9" w:rsidRDefault="001E7E8F" w:rsidP="00864136">
            <w:pPr>
              <w:pStyle w:val="TAC"/>
              <w:rPr>
                <w:ins w:id="327" w:author="Author"/>
                <w:lang w:eastAsia="ja-JP"/>
              </w:rPr>
            </w:pPr>
          </w:p>
        </w:tc>
      </w:tr>
      <w:tr w:rsidR="001E7E8F" w:rsidRPr="00DB4D57" w14:paraId="36AD5664" w14:textId="77777777" w:rsidTr="00864136">
        <w:trPr>
          <w:ins w:id="328" w:author="Author"/>
        </w:trPr>
        <w:tc>
          <w:tcPr>
            <w:tcW w:w="2439" w:type="dxa"/>
            <w:tcBorders>
              <w:top w:val="single" w:sz="4" w:space="0" w:color="auto"/>
              <w:left w:val="single" w:sz="4" w:space="0" w:color="auto"/>
              <w:bottom w:val="single" w:sz="4" w:space="0" w:color="auto"/>
              <w:right w:val="single" w:sz="4" w:space="0" w:color="auto"/>
            </w:tcBorders>
          </w:tcPr>
          <w:p w14:paraId="6399ABFD" w14:textId="77777777" w:rsidR="001E7E8F" w:rsidRPr="00396359" w:rsidRDefault="001E7E8F" w:rsidP="00864136">
            <w:pPr>
              <w:pStyle w:val="TAL"/>
              <w:rPr>
                <w:ins w:id="329" w:author="Author"/>
                <w:b/>
                <w:lang w:eastAsia="ja-JP"/>
              </w:rPr>
            </w:pPr>
            <w:ins w:id="330" w:author="Author">
              <w:r w:rsidRPr="00396359">
                <w:rPr>
                  <w:b/>
                  <w:lang w:eastAsia="ja-JP"/>
                </w:rPr>
                <w:t>&gt;&gt;&gt;</w:t>
              </w:r>
              <w:r>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1967F6D5" w14:textId="77777777" w:rsidR="001E7E8F" w:rsidRPr="00E211EB" w:rsidRDefault="001E7E8F" w:rsidP="00864136">
            <w:pPr>
              <w:pStyle w:val="TAL"/>
              <w:rPr>
                <w:ins w:id="33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4750EC3" w14:textId="77777777" w:rsidR="001E7E8F" w:rsidRPr="001F67C9" w:rsidRDefault="001E7E8F" w:rsidP="00864136">
            <w:pPr>
              <w:pStyle w:val="TAL"/>
              <w:rPr>
                <w:ins w:id="332" w:author="Author"/>
                <w:i/>
                <w:lang w:eastAsia="ja-JP"/>
              </w:rPr>
            </w:pPr>
            <w:ins w:id="333"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59C43052" w14:textId="77777777" w:rsidR="001E7E8F" w:rsidRPr="00E211EB" w:rsidRDefault="001E7E8F" w:rsidP="00864136">
            <w:pPr>
              <w:pStyle w:val="TAL"/>
              <w:rPr>
                <w:ins w:id="33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67E9FB1" w14:textId="77777777" w:rsidR="001E7E8F" w:rsidRPr="00DB4D57" w:rsidRDefault="001E7E8F" w:rsidP="00864136">
            <w:pPr>
              <w:pStyle w:val="TAL"/>
              <w:rPr>
                <w:ins w:id="33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2C12456" w14:textId="77777777" w:rsidR="001E7E8F" w:rsidRPr="00DB4D57" w:rsidRDefault="001E7E8F" w:rsidP="00864136">
            <w:pPr>
              <w:pStyle w:val="TAC"/>
              <w:rPr>
                <w:ins w:id="336" w:author="Author"/>
                <w:lang w:eastAsia="ja-JP"/>
              </w:rPr>
            </w:pPr>
            <w:ins w:id="33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69BEBAE" w14:textId="77777777" w:rsidR="001E7E8F" w:rsidRPr="00DB4D57" w:rsidRDefault="001E7E8F" w:rsidP="00864136">
            <w:pPr>
              <w:pStyle w:val="TAC"/>
              <w:rPr>
                <w:ins w:id="338" w:author="Author"/>
                <w:lang w:eastAsia="ja-JP"/>
              </w:rPr>
            </w:pPr>
          </w:p>
        </w:tc>
      </w:tr>
      <w:tr w:rsidR="001E7E8F" w:rsidRPr="00DB4D57" w14:paraId="2ECB70B4" w14:textId="77777777" w:rsidTr="00864136">
        <w:trPr>
          <w:ins w:id="339" w:author="Author"/>
        </w:trPr>
        <w:tc>
          <w:tcPr>
            <w:tcW w:w="2439" w:type="dxa"/>
            <w:tcBorders>
              <w:top w:val="single" w:sz="4" w:space="0" w:color="auto"/>
              <w:left w:val="single" w:sz="4" w:space="0" w:color="auto"/>
              <w:bottom w:val="single" w:sz="4" w:space="0" w:color="auto"/>
              <w:right w:val="single" w:sz="4" w:space="0" w:color="auto"/>
            </w:tcBorders>
          </w:tcPr>
          <w:p w14:paraId="32D80E8C" w14:textId="77777777" w:rsidR="001E7E8F" w:rsidRPr="004C7D04" w:rsidRDefault="001E7E8F" w:rsidP="00864136">
            <w:pPr>
              <w:pStyle w:val="TAL"/>
              <w:rPr>
                <w:ins w:id="340" w:author="Author"/>
                <w:b/>
                <w:lang w:eastAsia="ja-JP"/>
              </w:rPr>
            </w:pPr>
            <w:ins w:id="341"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25B2F0FF" w14:textId="77777777" w:rsidR="001E7E8F" w:rsidRPr="00E211EB" w:rsidRDefault="001E7E8F" w:rsidP="00864136">
            <w:pPr>
              <w:pStyle w:val="TAL"/>
              <w:rPr>
                <w:ins w:id="34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5CD41BD6" w14:textId="77777777" w:rsidR="001E7E8F" w:rsidRPr="001F67C9" w:rsidRDefault="001E7E8F" w:rsidP="00864136">
            <w:pPr>
              <w:pStyle w:val="TAL"/>
              <w:rPr>
                <w:ins w:id="343" w:author="Author"/>
                <w:i/>
                <w:lang w:eastAsia="ja-JP"/>
              </w:rPr>
            </w:pPr>
            <w:ins w:id="344" w:author="Author">
              <w:r w:rsidRPr="001F67C9">
                <w:rPr>
                  <w:i/>
                  <w:lang w:eastAsia="ja-JP"/>
                </w:rPr>
                <w:t xml:space="preserve">1 .. &lt; </w:t>
              </w:r>
              <w:proofErr w:type="spellStart"/>
              <w:r w:rsidRPr="001F67C9">
                <w:rPr>
                  <w:i/>
                  <w:lang w:eastAsia="ja-JP"/>
                </w:rPr>
                <w:t>maxnoofSliceItems</w:t>
              </w:r>
              <w:proofErr w:type="spellEnd"/>
              <w:r w:rsidRPr="001F67C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03CB93B" w14:textId="77777777" w:rsidR="001E7E8F" w:rsidRPr="00E211EB" w:rsidRDefault="001E7E8F" w:rsidP="00864136">
            <w:pPr>
              <w:pStyle w:val="TAL"/>
              <w:rPr>
                <w:ins w:id="34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49AFA21" w14:textId="77777777" w:rsidR="001E7E8F" w:rsidRPr="00DB4D57" w:rsidRDefault="001E7E8F" w:rsidP="00864136">
            <w:pPr>
              <w:pStyle w:val="TAL"/>
              <w:rPr>
                <w:ins w:id="34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87A9AD5" w14:textId="77777777" w:rsidR="001E7E8F" w:rsidRPr="00DB4D57" w:rsidRDefault="001E7E8F" w:rsidP="00864136">
            <w:pPr>
              <w:pStyle w:val="TAC"/>
              <w:rPr>
                <w:ins w:id="347" w:author="Author"/>
                <w:lang w:eastAsia="ja-JP"/>
              </w:rPr>
            </w:pPr>
            <w:ins w:id="348"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292A4DC" w14:textId="77777777" w:rsidR="001E7E8F" w:rsidRPr="00DB4D57" w:rsidRDefault="001E7E8F" w:rsidP="00864136">
            <w:pPr>
              <w:pStyle w:val="TAC"/>
              <w:rPr>
                <w:ins w:id="349" w:author="Author"/>
                <w:lang w:eastAsia="ja-JP"/>
              </w:rPr>
            </w:pPr>
          </w:p>
        </w:tc>
      </w:tr>
      <w:tr w:rsidR="001E7E8F" w:rsidRPr="00DB4D57" w14:paraId="5C985AB1" w14:textId="77777777" w:rsidTr="00864136">
        <w:trPr>
          <w:ins w:id="350" w:author="Author"/>
        </w:trPr>
        <w:tc>
          <w:tcPr>
            <w:tcW w:w="2439" w:type="dxa"/>
            <w:tcBorders>
              <w:top w:val="single" w:sz="4" w:space="0" w:color="auto"/>
              <w:left w:val="single" w:sz="4" w:space="0" w:color="auto"/>
              <w:bottom w:val="single" w:sz="4" w:space="0" w:color="auto"/>
              <w:right w:val="single" w:sz="4" w:space="0" w:color="auto"/>
            </w:tcBorders>
          </w:tcPr>
          <w:p w14:paraId="4DAF68A1" w14:textId="77777777" w:rsidR="001E7E8F" w:rsidRPr="00F45469" w:rsidRDefault="001E7E8F" w:rsidP="00864136">
            <w:pPr>
              <w:pStyle w:val="TAL"/>
              <w:rPr>
                <w:ins w:id="351" w:author="Author"/>
                <w:lang w:eastAsia="ja-JP"/>
              </w:rPr>
            </w:pPr>
            <w:ins w:id="352" w:author="Author">
              <w:r>
                <w:rPr>
                  <w:lang w:eastAsia="ja-JP"/>
                </w:rPr>
                <w:t>&gt;&gt;</w:t>
              </w:r>
              <w:r w:rsidRPr="00C67B9A">
                <w:rPr>
                  <w:lang w:eastAsia="ja-JP"/>
                </w:rPr>
                <w:t>&gt;</w:t>
              </w:r>
              <w:r>
                <w:rPr>
                  <w:lang w:eastAsia="ja-JP"/>
                </w:rPr>
                <w:t>&gt;&gt;&gt;S-NSSAI</w:t>
              </w:r>
            </w:ins>
          </w:p>
        </w:tc>
        <w:tc>
          <w:tcPr>
            <w:tcW w:w="1093" w:type="dxa"/>
            <w:tcBorders>
              <w:top w:val="single" w:sz="4" w:space="0" w:color="auto"/>
              <w:left w:val="single" w:sz="4" w:space="0" w:color="auto"/>
              <w:bottom w:val="single" w:sz="4" w:space="0" w:color="auto"/>
              <w:right w:val="single" w:sz="4" w:space="0" w:color="auto"/>
            </w:tcBorders>
          </w:tcPr>
          <w:p w14:paraId="5D4DCE04" w14:textId="77777777" w:rsidR="001E7E8F" w:rsidRPr="00E211EB" w:rsidRDefault="001E7E8F" w:rsidP="00864136">
            <w:pPr>
              <w:pStyle w:val="TAL"/>
              <w:rPr>
                <w:ins w:id="353" w:author="Author"/>
                <w:lang w:eastAsia="ja-JP"/>
              </w:rPr>
            </w:pPr>
            <w:ins w:id="354"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CE54E04" w14:textId="77777777" w:rsidR="001E7E8F" w:rsidRPr="001F67C9" w:rsidRDefault="001E7E8F" w:rsidP="00864136">
            <w:pPr>
              <w:pStyle w:val="TAL"/>
              <w:rPr>
                <w:ins w:id="35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EEABC5" w14:textId="77777777" w:rsidR="001E7E8F" w:rsidRPr="00E211EB" w:rsidRDefault="001E7E8F" w:rsidP="00864136">
            <w:pPr>
              <w:pStyle w:val="TAL"/>
              <w:rPr>
                <w:ins w:id="356" w:author="Author"/>
                <w:lang w:eastAsia="ja-JP"/>
              </w:rPr>
            </w:pPr>
            <w:ins w:id="357"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064086E0" w14:textId="77777777" w:rsidR="001E7E8F" w:rsidRPr="00DB4D57" w:rsidRDefault="001E7E8F" w:rsidP="00864136">
            <w:pPr>
              <w:pStyle w:val="TAL"/>
              <w:rPr>
                <w:ins w:id="35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7482FED6" w14:textId="77777777" w:rsidR="001E7E8F" w:rsidRPr="00DB4D57" w:rsidRDefault="001E7E8F" w:rsidP="00864136">
            <w:pPr>
              <w:pStyle w:val="TAC"/>
              <w:rPr>
                <w:ins w:id="359" w:author="Author"/>
                <w:lang w:eastAsia="ja-JP"/>
              </w:rPr>
            </w:pPr>
            <w:ins w:id="36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077522C" w14:textId="77777777" w:rsidR="001E7E8F" w:rsidRPr="00DB4D57" w:rsidRDefault="001E7E8F" w:rsidP="00864136">
            <w:pPr>
              <w:pStyle w:val="TAC"/>
              <w:rPr>
                <w:ins w:id="361" w:author="Author"/>
                <w:lang w:eastAsia="ja-JP"/>
              </w:rPr>
            </w:pPr>
          </w:p>
        </w:tc>
      </w:tr>
      <w:tr w:rsidR="001E7E8F" w:rsidRPr="00DB4D57" w14:paraId="2B1F40D5" w14:textId="77777777" w:rsidTr="00864136">
        <w:trPr>
          <w:ins w:id="362" w:author="Author"/>
        </w:trPr>
        <w:tc>
          <w:tcPr>
            <w:tcW w:w="2439" w:type="dxa"/>
            <w:tcBorders>
              <w:top w:val="single" w:sz="4" w:space="0" w:color="auto"/>
              <w:left w:val="single" w:sz="4" w:space="0" w:color="auto"/>
              <w:bottom w:val="single" w:sz="4" w:space="0" w:color="auto"/>
              <w:right w:val="single" w:sz="4" w:space="0" w:color="auto"/>
            </w:tcBorders>
          </w:tcPr>
          <w:p w14:paraId="5BDC2A0A" w14:textId="77777777" w:rsidR="001E7E8F" w:rsidRPr="00DB4D57" w:rsidRDefault="001E7E8F" w:rsidP="00864136">
            <w:pPr>
              <w:pStyle w:val="TAL"/>
              <w:rPr>
                <w:ins w:id="363" w:author="Author"/>
                <w:lang w:eastAsia="ja-JP"/>
              </w:rPr>
            </w:pPr>
            <w:ins w:id="364"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845B77F" w14:textId="77777777" w:rsidR="001E7E8F" w:rsidRPr="00DB4D57" w:rsidRDefault="001E7E8F" w:rsidP="00864136">
            <w:pPr>
              <w:pStyle w:val="TAL"/>
              <w:rPr>
                <w:ins w:id="365" w:author="Author"/>
                <w:lang w:eastAsia="ja-JP"/>
              </w:rPr>
            </w:pPr>
            <w:ins w:id="366"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59D5244" w14:textId="77777777" w:rsidR="001E7E8F" w:rsidRPr="001F67C9" w:rsidRDefault="001E7E8F" w:rsidP="00864136">
            <w:pPr>
              <w:pStyle w:val="TAL"/>
              <w:rPr>
                <w:ins w:id="3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69A6FC" w14:textId="77777777" w:rsidR="001E7E8F" w:rsidRPr="00DB4D57" w:rsidRDefault="001E7E8F" w:rsidP="00864136">
            <w:pPr>
              <w:pStyle w:val="TAL"/>
              <w:rPr>
                <w:ins w:id="368" w:author="Author"/>
                <w:lang w:eastAsia="ja-JP"/>
              </w:rPr>
            </w:pPr>
            <w:ins w:id="369"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2337F8CD" w14:textId="77777777" w:rsidR="001E7E8F" w:rsidRPr="00DB4D57" w:rsidRDefault="001E7E8F" w:rsidP="00864136">
            <w:pPr>
              <w:pStyle w:val="TAL"/>
              <w:rPr>
                <w:ins w:id="370" w:author="Author"/>
                <w:lang w:eastAsia="ja-JP"/>
              </w:rPr>
            </w:pPr>
            <w:ins w:id="371"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w:t>
              </w:r>
              <w:r w:rsidRPr="00372B40">
                <w:lastRenderedPageBreak/>
                <w:t>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35508F7D" w14:textId="77777777" w:rsidR="001E7E8F" w:rsidRPr="00DB4D57" w:rsidRDefault="001E7E8F" w:rsidP="00864136">
            <w:pPr>
              <w:pStyle w:val="TAC"/>
              <w:rPr>
                <w:ins w:id="372" w:author="Author"/>
                <w:lang w:eastAsia="ja-JP"/>
              </w:rPr>
            </w:pPr>
            <w:ins w:id="373" w:author="Author">
              <w:r w:rsidRPr="00AA5DA2">
                <w:rPr>
                  <w:lang w:eastAsia="ja-JP"/>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6E9D7F08" w14:textId="77777777" w:rsidR="001E7E8F" w:rsidRPr="00DB4D57" w:rsidRDefault="001E7E8F" w:rsidP="00864136">
            <w:pPr>
              <w:pStyle w:val="TAC"/>
              <w:rPr>
                <w:ins w:id="374" w:author="Author"/>
                <w:lang w:eastAsia="ja-JP"/>
              </w:rPr>
            </w:pPr>
            <w:ins w:id="375" w:author="Author">
              <w:r w:rsidRPr="00AA5DA2">
                <w:rPr>
                  <w:lang w:eastAsia="ja-JP"/>
                </w:rPr>
                <w:t>ignore</w:t>
              </w:r>
            </w:ins>
          </w:p>
        </w:tc>
      </w:tr>
    </w:tbl>
    <w:p w14:paraId="6906E6A5" w14:textId="77777777" w:rsidR="001E7E8F" w:rsidRPr="00AA5DA2" w:rsidRDefault="001E7E8F" w:rsidP="001E7E8F">
      <w:pPr>
        <w:rPr>
          <w:ins w:id="376"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E7E8F" w:rsidRPr="00F45469" w14:paraId="0AEC42F8" w14:textId="77777777" w:rsidTr="00864136">
        <w:trPr>
          <w:ins w:id="377" w:author="Author"/>
        </w:trPr>
        <w:tc>
          <w:tcPr>
            <w:tcW w:w="3686" w:type="dxa"/>
          </w:tcPr>
          <w:p w14:paraId="48CB3BC8" w14:textId="77777777" w:rsidR="001E7E8F" w:rsidRPr="00F45469" w:rsidRDefault="001E7E8F" w:rsidP="00864136">
            <w:pPr>
              <w:pStyle w:val="TAH"/>
              <w:rPr>
                <w:ins w:id="378" w:author="Author"/>
                <w:lang w:eastAsia="ja-JP"/>
              </w:rPr>
            </w:pPr>
            <w:ins w:id="379" w:author="Author">
              <w:r w:rsidRPr="00F45469">
                <w:rPr>
                  <w:lang w:eastAsia="ja-JP"/>
                </w:rPr>
                <w:t>Condition</w:t>
              </w:r>
            </w:ins>
          </w:p>
        </w:tc>
        <w:tc>
          <w:tcPr>
            <w:tcW w:w="5670" w:type="dxa"/>
          </w:tcPr>
          <w:p w14:paraId="37C13A74" w14:textId="77777777" w:rsidR="001E7E8F" w:rsidRPr="00F45469" w:rsidRDefault="001E7E8F" w:rsidP="00864136">
            <w:pPr>
              <w:pStyle w:val="TAH"/>
              <w:rPr>
                <w:ins w:id="380" w:author="Author"/>
                <w:lang w:eastAsia="ja-JP"/>
              </w:rPr>
            </w:pPr>
            <w:ins w:id="381" w:author="Author">
              <w:r w:rsidRPr="00F45469">
                <w:rPr>
                  <w:lang w:eastAsia="ja-JP"/>
                </w:rPr>
                <w:t>Explanation</w:t>
              </w:r>
            </w:ins>
          </w:p>
        </w:tc>
      </w:tr>
      <w:tr w:rsidR="001E7E8F" w:rsidRPr="00F45469" w14:paraId="4EC5CBB2" w14:textId="77777777" w:rsidTr="00864136">
        <w:trPr>
          <w:ins w:id="382" w:author="Author"/>
        </w:trPr>
        <w:tc>
          <w:tcPr>
            <w:tcW w:w="3686" w:type="dxa"/>
          </w:tcPr>
          <w:p w14:paraId="24D1DADE" w14:textId="77777777" w:rsidR="001E7E8F" w:rsidRPr="00F45469" w:rsidRDefault="001E7E8F" w:rsidP="00864136">
            <w:pPr>
              <w:pStyle w:val="TAL"/>
              <w:rPr>
                <w:ins w:id="383" w:author="Author"/>
                <w:lang w:eastAsia="ja-JP"/>
              </w:rPr>
            </w:pPr>
            <w:proofErr w:type="spellStart"/>
            <w:ins w:id="384" w:author="Author">
              <w:r w:rsidRPr="00F45469">
                <w:rPr>
                  <w:lang w:eastAsia="ja-JP"/>
                </w:rPr>
                <w:t>ifRegistrationRequestStoporAdd</w:t>
              </w:r>
              <w:proofErr w:type="spellEnd"/>
            </w:ins>
          </w:p>
        </w:tc>
        <w:tc>
          <w:tcPr>
            <w:tcW w:w="5670" w:type="dxa"/>
          </w:tcPr>
          <w:p w14:paraId="21C64806" w14:textId="77777777" w:rsidR="001E7E8F" w:rsidRPr="00F45469" w:rsidRDefault="001E7E8F" w:rsidP="00864136">
            <w:pPr>
              <w:pStyle w:val="TAL"/>
              <w:rPr>
                <w:ins w:id="385" w:author="Author"/>
                <w:lang w:eastAsia="ja-JP"/>
              </w:rPr>
            </w:pPr>
            <w:ins w:id="386"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1E7E8F" w:rsidRPr="00F45469" w14:paraId="16BF3F0E" w14:textId="77777777" w:rsidTr="00864136">
        <w:trPr>
          <w:ins w:id="387" w:author="Author"/>
        </w:trPr>
        <w:tc>
          <w:tcPr>
            <w:tcW w:w="3686" w:type="dxa"/>
            <w:tcBorders>
              <w:top w:val="single" w:sz="4" w:space="0" w:color="auto"/>
              <w:left w:val="single" w:sz="4" w:space="0" w:color="auto"/>
              <w:bottom w:val="single" w:sz="4" w:space="0" w:color="auto"/>
              <w:right w:val="single" w:sz="4" w:space="0" w:color="auto"/>
            </w:tcBorders>
          </w:tcPr>
          <w:p w14:paraId="15244A60" w14:textId="77777777" w:rsidR="001E7E8F" w:rsidRPr="00F45469" w:rsidRDefault="001E7E8F" w:rsidP="00864136">
            <w:pPr>
              <w:pStyle w:val="TAL"/>
              <w:rPr>
                <w:ins w:id="388" w:author="Author"/>
                <w:lang w:eastAsia="ja-JP"/>
              </w:rPr>
            </w:pPr>
            <w:proofErr w:type="spellStart"/>
            <w:ins w:id="389" w:author="Author">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C460F21" w14:textId="77777777" w:rsidR="001E7E8F" w:rsidRPr="00F45469" w:rsidRDefault="001E7E8F" w:rsidP="00864136">
            <w:pPr>
              <w:pStyle w:val="TAL"/>
              <w:rPr>
                <w:ins w:id="390" w:author="Author"/>
                <w:lang w:eastAsia="ja-JP"/>
              </w:rPr>
            </w:pPr>
            <w:ins w:id="391"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1E2BC4D" w14:textId="77777777" w:rsidR="001E7E8F" w:rsidRPr="00F45469" w:rsidRDefault="001E7E8F" w:rsidP="001E7E8F">
      <w:pPr>
        <w:rPr>
          <w:ins w:id="392" w:author="Author"/>
        </w:rPr>
      </w:pPr>
    </w:p>
    <w:p w14:paraId="325EA300" w14:textId="77777777" w:rsidR="001E7E8F" w:rsidRPr="00F45469" w:rsidRDefault="001E7E8F" w:rsidP="001E7E8F">
      <w:pPr>
        <w:rPr>
          <w:ins w:id="393"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7E8F" w:rsidRPr="00F45469" w14:paraId="3FD79824" w14:textId="77777777" w:rsidTr="00864136">
        <w:trPr>
          <w:ins w:id="394" w:author="Author"/>
        </w:trPr>
        <w:tc>
          <w:tcPr>
            <w:tcW w:w="3686" w:type="dxa"/>
            <w:tcBorders>
              <w:top w:val="single" w:sz="4" w:space="0" w:color="auto"/>
              <w:left w:val="single" w:sz="4" w:space="0" w:color="auto"/>
              <w:bottom w:val="single" w:sz="4" w:space="0" w:color="auto"/>
              <w:right w:val="single" w:sz="4" w:space="0" w:color="auto"/>
            </w:tcBorders>
            <w:hideMark/>
          </w:tcPr>
          <w:p w14:paraId="73A00659" w14:textId="77777777" w:rsidR="001E7E8F" w:rsidRPr="001F67C9" w:rsidRDefault="001E7E8F" w:rsidP="00864136">
            <w:pPr>
              <w:pStyle w:val="TAH"/>
              <w:rPr>
                <w:ins w:id="395" w:author="Author"/>
                <w:lang w:eastAsia="ja-JP"/>
              </w:rPr>
            </w:pPr>
            <w:bookmarkStart w:id="396" w:name="_Hlk20925304"/>
            <w:ins w:id="397"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D206BE2" w14:textId="77777777" w:rsidR="001E7E8F" w:rsidRPr="001F67C9" w:rsidRDefault="001E7E8F" w:rsidP="00864136">
            <w:pPr>
              <w:pStyle w:val="TAH"/>
              <w:rPr>
                <w:ins w:id="398" w:author="Author"/>
                <w:lang w:eastAsia="ja-JP"/>
              </w:rPr>
            </w:pPr>
            <w:ins w:id="399" w:author="Author">
              <w:r w:rsidRPr="001F67C9">
                <w:rPr>
                  <w:lang w:eastAsia="ja-JP"/>
                </w:rPr>
                <w:t>Explanation</w:t>
              </w:r>
            </w:ins>
          </w:p>
        </w:tc>
      </w:tr>
      <w:tr w:rsidR="001E7E8F" w:rsidRPr="00F45469" w14:paraId="6CB7798D" w14:textId="77777777" w:rsidTr="00864136">
        <w:trPr>
          <w:ins w:id="400" w:author="Author"/>
        </w:trPr>
        <w:tc>
          <w:tcPr>
            <w:tcW w:w="3686" w:type="dxa"/>
            <w:tcBorders>
              <w:top w:val="single" w:sz="4" w:space="0" w:color="auto"/>
              <w:left w:val="single" w:sz="4" w:space="0" w:color="auto"/>
              <w:bottom w:val="single" w:sz="4" w:space="0" w:color="auto"/>
              <w:right w:val="single" w:sz="4" w:space="0" w:color="auto"/>
            </w:tcBorders>
            <w:hideMark/>
          </w:tcPr>
          <w:p w14:paraId="4CF46B27" w14:textId="77777777" w:rsidR="001E7E8F" w:rsidRPr="001F67C9" w:rsidRDefault="001E7E8F" w:rsidP="00864136">
            <w:pPr>
              <w:pStyle w:val="TAL"/>
              <w:rPr>
                <w:ins w:id="401" w:author="Author"/>
                <w:lang w:eastAsia="ja-JP"/>
              </w:rPr>
            </w:pPr>
            <w:proofErr w:type="spellStart"/>
            <w:ins w:id="402" w:author="Author">
              <w:r w:rsidRPr="001F67C9">
                <w:rPr>
                  <w:rFonts w:cs="Arial"/>
                  <w:bCs/>
                  <w:szCs w:val="18"/>
                  <w:lang w:eastAsia="ja-JP"/>
                </w:rPr>
                <w:t>maxCellingNBDU</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7BF9B59" w14:textId="77777777" w:rsidR="001E7E8F" w:rsidRPr="001F67C9" w:rsidRDefault="001E7E8F" w:rsidP="00864136">
            <w:pPr>
              <w:pStyle w:val="TAL"/>
              <w:rPr>
                <w:ins w:id="403" w:author="Author"/>
                <w:lang w:eastAsia="ja-JP"/>
              </w:rPr>
            </w:pPr>
            <w:ins w:id="404" w:author="Author">
              <w:r w:rsidRPr="00947439">
                <w:t>Maximum no. cells that can be served by a gNB-DU. Value is 512.</w:t>
              </w:r>
            </w:ins>
          </w:p>
        </w:tc>
      </w:tr>
      <w:tr w:rsidR="001E7E8F" w:rsidRPr="00E22360" w14:paraId="3B087820" w14:textId="77777777" w:rsidTr="00864136">
        <w:trPr>
          <w:ins w:id="405" w:author="Author"/>
        </w:trPr>
        <w:tc>
          <w:tcPr>
            <w:tcW w:w="3686" w:type="dxa"/>
            <w:tcBorders>
              <w:top w:val="single" w:sz="4" w:space="0" w:color="auto"/>
              <w:left w:val="single" w:sz="4" w:space="0" w:color="auto"/>
              <w:bottom w:val="single" w:sz="4" w:space="0" w:color="auto"/>
              <w:right w:val="single" w:sz="4" w:space="0" w:color="auto"/>
            </w:tcBorders>
          </w:tcPr>
          <w:p w14:paraId="55BEF65B" w14:textId="77777777" w:rsidR="001E7E8F" w:rsidRPr="00E22360" w:rsidRDefault="001E7E8F" w:rsidP="00864136">
            <w:pPr>
              <w:pStyle w:val="TAL"/>
              <w:rPr>
                <w:ins w:id="406" w:author="Author"/>
              </w:rPr>
            </w:pPr>
            <w:proofErr w:type="spellStart"/>
            <w:ins w:id="407" w:author="Author">
              <w:r w:rsidRPr="00E22360">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9FDDCB3" w14:textId="77777777" w:rsidR="001E7E8F" w:rsidRPr="00E22360" w:rsidRDefault="001E7E8F" w:rsidP="00864136">
            <w:pPr>
              <w:pStyle w:val="TAL"/>
              <w:rPr>
                <w:ins w:id="408" w:author="Author"/>
              </w:rPr>
            </w:pPr>
            <w:ins w:id="409" w:author="Author">
              <w:r w:rsidRPr="00E22360">
                <w:rPr>
                  <w:rFonts w:cs="Arial"/>
                  <w:lang w:val="en-US" w:eastAsia="ja-JP"/>
                </w:rPr>
                <w:t>Maximum no. SSB Areas that can be served by a NG-RAN node cell. Value is 64.</w:t>
              </w:r>
            </w:ins>
          </w:p>
        </w:tc>
      </w:tr>
      <w:tr w:rsidR="001E7E8F" w:rsidRPr="00F45469" w14:paraId="7A7ABF53" w14:textId="77777777" w:rsidTr="00864136">
        <w:trPr>
          <w:ins w:id="410" w:author="Author"/>
        </w:trPr>
        <w:tc>
          <w:tcPr>
            <w:tcW w:w="3686" w:type="dxa"/>
            <w:tcBorders>
              <w:top w:val="single" w:sz="4" w:space="0" w:color="auto"/>
              <w:left w:val="single" w:sz="4" w:space="0" w:color="auto"/>
              <w:bottom w:val="single" w:sz="4" w:space="0" w:color="auto"/>
              <w:right w:val="single" w:sz="4" w:space="0" w:color="auto"/>
            </w:tcBorders>
          </w:tcPr>
          <w:p w14:paraId="4EF526D6" w14:textId="77777777" w:rsidR="001E7E8F" w:rsidRPr="0097152D" w:rsidRDefault="001E7E8F" w:rsidP="00864136">
            <w:pPr>
              <w:pStyle w:val="TAL"/>
              <w:rPr>
                <w:ins w:id="411" w:author="Author"/>
              </w:rPr>
            </w:pPr>
            <w:proofErr w:type="spellStart"/>
            <w:ins w:id="412" w:author="Author">
              <w:r>
                <w:t>maxnoofSliceItems</w:t>
              </w:r>
              <w:proofErr w:type="spellEnd"/>
              <w:r>
                <w:t xml:space="preserve"> </w:t>
              </w:r>
            </w:ins>
          </w:p>
        </w:tc>
        <w:tc>
          <w:tcPr>
            <w:tcW w:w="5670" w:type="dxa"/>
            <w:tcBorders>
              <w:top w:val="single" w:sz="4" w:space="0" w:color="auto"/>
              <w:left w:val="single" w:sz="4" w:space="0" w:color="auto"/>
              <w:bottom w:val="single" w:sz="4" w:space="0" w:color="auto"/>
              <w:right w:val="single" w:sz="4" w:space="0" w:color="auto"/>
            </w:tcBorders>
          </w:tcPr>
          <w:p w14:paraId="2DDFB6F6" w14:textId="77777777" w:rsidR="001E7E8F" w:rsidRPr="0097152D" w:rsidRDefault="001E7E8F" w:rsidP="00864136">
            <w:pPr>
              <w:pStyle w:val="TAL"/>
              <w:rPr>
                <w:ins w:id="413" w:author="Author"/>
                <w:rFonts w:cs="Arial"/>
                <w:lang w:val="en-US" w:eastAsia="ja-JP"/>
              </w:rPr>
            </w:pPr>
            <w:ins w:id="414" w:author="Author">
              <w:r>
                <w:t xml:space="preserve">Maximum no. of signalled slice support items. Value is </w:t>
              </w:r>
              <w:r>
                <w:rPr>
                  <w:lang w:eastAsia="zh-CN"/>
                </w:rPr>
                <w:t>1024</w:t>
              </w:r>
              <w:r>
                <w:t xml:space="preserve">. </w:t>
              </w:r>
            </w:ins>
          </w:p>
        </w:tc>
      </w:tr>
      <w:bookmarkEnd w:id="396"/>
      <w:tr w:rsidR="001E7E8F" w:rsidRPr="00F45469" w14:paraId="24CE122C" w14:textId="77777777" w:rsidTr="00864136">
        <w:trPr>
          <w:ins w:id="415" w:author="Author"/>
        </w:trPr>
        <w:tc>
          <w:tcPr>
            <w:tcW w:w="3686" w:type="dxa"/>
            <w:tcBorders>
              <w:top w:val="single" w:sz="4" w:space="0" w:color="auto"/>
              <w:left w:val="single" w:sz="4" w:space="0" w:color="auto"/>
              <w:bottom w:val="single" w:sz="4" w:space="0" w:color="auto"/>
              <w:right w:val="single" w:sz="4" w:space="0" w:color="auto"/>
            </w:tcBorders>
          </w:tcPr>
          <w:p w14:paraId="520AC9B0" w14:textId="77777777" w:rsidR="001E7E8F" w:rsidRDefault="001E7E8F" w:rsidP="00864136">
            <w:pPr>
              <w:pStyle w:val="TAL"/>
              <w:rPr>
                <w:ins w:id="416" w:author="Author"/>
              </w:rPr>
            </w:pPr>
            <w:proofErr w:type="spellStart"/>
            <w:ins w:id="417" w:author="Author">
              <w:r>
                <w:rPr>
                  <w:lang w:eastAsia="ja-JP"/>
                </w:rPr>
                <w:t>maxnoofBPLMNsNR</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2E84C91" w14:textId="77777777" w:rsidR="001E7E8F" w:rsidRDefault="001E7E8F" w:rsidP="00864136">
            <w:pPr>
              <w:pStyle w:val="TAL"/>
              <w:rPr>
                <w:ins w:id="418" w:author="Author"/>
              </w:rPr>
            </w:pPr>
            <w:ins w:id="419" w:author="Autho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ins>
          </w:p>
        </w:tc>
      </w:tr>
    </w:tbl>
    <w:p w14:paraId="109BDE02" w14:textId="77777777" w:rsidR="001E7E8F" w:rsidRDefault="001E7E8F" w:rsidP="001E7E8F">
      <w:pPr>
        <w:rPr>
          <w:ins w:id="420" w:author="Author"/>
          <w:noProof/>
        </w:rPr>
      </w:pPr>
    </w:p>
    <w:p w14:paraId="46A0A9CC" w14:textId="77777777" w:rsidR="001E7E8F" w:rsidRPr="00AA5DA2" w:rsidRDefault="001E7E8F" w:rsidP="001E7E8F">
      <w:pPr>
        <w:pStyle w:val="Heading4"/>
        <w:rPr>
          <w:ins w:id="421" w:author="Author"/>
        </w:rPr>
      </w:pPr>
      <w:bookmarkStart w:id="422" w:name="_Toc5691057"/>
      <w:ins w:id="423" w:author="Author">
        <w:r w:rsidRPr="00AA5DA2">
          <w:t>9.</w:t>
        </w:r>
        <w:r>
          <w:t>2.1</w:t>
        </w:r>
        <w:r w:rsidRPr="00AA5DA2">
          <w:t>.</w:t>
        </w:r>
        <w:r>
          <w:t>X</w:t>
        </w:r>
        <w:r w:rsidRPr="00AA5DA2">
          <w:t>2</w:t>
        </w:r>
        <w:r w:rsidRPr="00AA5DA2">
          <w:tab/>
        </w:r>
        <w:r w:rsidRPr="00AA5DA2">
          <w:rPr>
            <w:szCs w:val="24"/>
          </w:rPr>
          <w:t>RESOURCE STATUS RESPONSE</w:t>
        </w:r>
        <w:bookmarkEnd w:id="422"/>
      </w:ins>
    </w:p>
    <w:p w14:paraId="1C9EE45B" w14:textId="77777777" w:rsidR="001E7E8F" w:rsidRPr="00AA5DA2" w:rsidRDefault="001E7E8F" w:rsidP="001E7E8F">
      <w:pPr>
        <w:rPr>
          <w:ins w:id="424" w:author="Author"/>
        </w:rPr>
      </w:pPr>
      <w:ins w:id="425" w:author="Author">
        <w:r>
          <w:t xml:space="preserve">This message is sent by the gNB-DU </w:t>
        </w:r>
        <w:r w:rsidRPr="00AA5DA2">
          <w:t>to indicate that the requested measurement</w:t>
        </w:r>
        <w:r>
          <w:t xml:space="preserve"> </w:t>
        </w:r>
        <w:r w:rsidRPr="00AA5DA2">
          <w:t>is successfully initiated.</w:t>
        </w:r>
      </w:ins>
    </w:p>
    <w:p w14:paraId="16AB4A75" w14:textId="77777777" w:rsidR="001E7E8F" w:rsidRPr="00AA5DA2" w:rsidRDefault="001E7E8F" w:rsidP="001E7E8F">
      <w:pPr>
        <w:rPr>
          <w:ins w:id="426" w:author="Author"/>
          <w:rFonts w:eastAsia="Batang"/>
        </w:rPr>
      </w:pPr>
      <w:ins w:id="427" w:author="Author">
        <w:r w:rsidRPr="00AA5DA2">
          <w:t xml:space="preserve">Direction: </w:t>
        </w:r>
        <w:r>
          <w:t xml:space="preserve">gNB-DU </w:t>
        </w:r>
        <w:r w:rsidRPr="00AA5DA2">
          <w:sym w:font="Symbol" w:char="F0AE"/>
        </w:r>
        <w:r w:rsidRPr="00AA5DA2">
          <w:t xml:space="preserve"> </w:t>
        </w:r>
        <w:r>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1E7E8F" w:rsidRPr="00AA5DA2" w14:paraId="059FEB4B" w14:textId="77777777" w:rsidTr="00864136">
        <w:trPr>
          <w:ins w:id="428" w:author="Author"/>
        </w:trPr>
        <w:tc>
          <w:tcPr>
            <w:tcW w:w="2328" w:type="dxa"/>
            <w:tcBorders>
              <w:top w:val="single" w:sz="4" w:space="0" w:color="auto"/>
              <w:left w:val="single" w:sz="4" w:space="0" w:color="auto"/>
              <w:bottom w:val="single" w:sz="4" w:space="0" w:color="auto"/>
              <w:right w:val="single" w:sz="4" w:space="0" w:color="auto"/>
            </w:tcBorders>
          </w:tcPr>
          <w:p w14:paraId="44542459" w14:textId="77777777" w:rsidR="001E7E8F" w:rsidRPr="00AA5DA2" w:rsidRDefault="001E7E8F" w:rsidP="00864136">
            <w:pPr>
              <w:pStyle w:val="TAH"/>
              <w:rPr>
                <w:ins w:id="429" w:author="Author"/>
                <w:lang w:eastAsia="ja-JP"/>
              </w:rPr>
            </w:pPr>
            <w:ins w:id="430"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B034CDC" w14:textId="77777777" w:rsidR="001E7E8F" w:rsidRPr="00AA5DA2" w:rsidRDefault="001E7E8F" w:rsidP="00864136">
            <w:pPr>
              <w:pStyle w:val="TAH"/>
              <w:rPr>
                <w:ins w:id="431" w:author="Author"/>
                <w:lang w:eastAsia="ja-JP"/>
              </w:rPr>
            </w:pPr>
            <w:ins w:id="432"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8A88EA7" w14:textId="77777777" w:rsidR="001E7E8F" w:rsidRPr="00AA5DA2" w:rsidRDefault="001E7E8F" w:rsidP="00864136">
            <w:pPr>
              <w:pStyle w:val="TAH"/>
              <w:rPr>
                <w:ins w:id="433" w:author="Author"/>
                <w:lang w:eastAsia="ja-JP"/>
              </w:rPr>
            </w:pPr>
            <w:ins w:id="43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5758AE2" w14:textId="77777777" w:rsidR="001E7E8F" w:rsidRPr="00AA5DA2" w:rsidRDefault="001E7E8F" w:rsidP="00864136">
            <w:pPr>
              <w:pStyle w:val="TAH"/>
              <w:rPr>
                <w:ins w:id="435" w:author="Author"/>
                <w:lang w:eastAsia="ja-JP"/>
              </w:rPr>
            </w:pPr>
            <w:ins w:id="43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95E07CC" w14:textId="77777777" w:rsidR="001E7E8F" w:rsidRPr="00AA5DA2" w:rsidRDefault="001E7E8F" w:rsidP="00864136">
            <w:pPr>
              <w:pStyle w:val="TAH"/>
              <w:rPr>
                <w:ins w:id="437" w:author="Author"/>
                <w:lang w:eastAsia="ja-JP"/>
              </w:rPr>
            </w:pPr>
            <w:ins w:id="438"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75DF526" w14:textId="77777777" w:rsidR="001E7E8F" w:rsidRPr="00AA5DA2" w:rsidRDefault="001E7E8F" w:rsidP="00864136">
            <w:pPr>
              <w:pStyle w:val="TAH"/>
              <w:rPr>
                <w:ins w:id="439" w:author="Author"/>
                <w:lang w:eastAsia="ja-JP"/>
              </w:rPr>
            </w:pPr>
            <w:ins w:id="440"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A929D0E" w14:textId="77777777" w:rsidR="001E7E8F" w:rsidRPr="00AA5DA2" w:rsidRDefault="001E7E8F" w:rsidP="00864136">
            <w:pPr>
              <w:pStyle w:val="TAH"/>
              <w:rPr>
                <w:ins w:id="441" w:author="Author"/>
                <w:lang w:eastAsia="ja-JP"/>
              </w:rPr>
            </w:pPr>
            <w:ins w:id="442" w:author="Author">
              <w:r w:rsidRPr="00AA5DA2">
                <w:rPr>
                  <w:lang w:eastAsia="ja-JP"/>
                </w:rPr>
                <w:t>Assigned Criticality</w:t>
              </w:r>
            </w:ins>
          </w:p>
        </w:tc>
      </w:tr>
      <w:tr w:rsidR="001E7E8F" w:rsidRPr="00AA5DA2" w14:paraId="1F805DA8" w14:textId="77777777" w:rsidTr="00864136">
        <w:trPr>
          <w:ins w:id="443" w:author="Author"/>
        </w:trPr>
        <w:tc>
          <w:tcPr>
            <w:tcW w:w="2328" w:type="dxa"/>
            <w:tcBorders>
              <w:top w:val="single" w:sz="4" w:space="0" w:color="auto"/>
              <w:left w:val="single" w:sz="4" w:space="0" w:color="auto"/>
              <w:bottom w:val="single" w:sz="4" w:space="0" w:color="auto"/>
              <w:right w:val="single" w:sz="4" w:space="0" w:color="auto"/>
            </w:tcBorders>
          </w:tcPr>
          <w:p w14:paraId="6312617A" w14:textId="77777777" w:rsidR="001E7E8F" w:rsidRPr="00AA5DA2" w:rsidRDefault="001E7E8F" w:rsidP="00864136">
            <w:pPr>
              <w:pStyle w:val="TAL"/>
              <w:rPr>
                <w:ins w:id="444" w:author="Author"/>
                <w:lang w:eastAsia="ja-JP"/>
              </w:rPr>
            </w:pPr>
            <w:ins w:id="445"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3327F3A" w14:textId="77777777" w:rsidR="001E7E8F" w:rsidRPr="00AA5DA2" w:rsidRDefault="001E7E8F" w:rsidP="00864136">
            <w:pPr>
              <w:pStyle w:val="TAL"/>
              <w:rPr>
                <w:ins w:id="446" w:author="Author"/>
                <w:lang w:eastAsia="ja-JP"/>
              </w:rPr>
            </w:pPr>
            <w:ins w:id="447"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47C237" w14:textId="77777777" w:rsidR="001E7E8F" w:rsidRPr="00AA5DA2" w:rsidRDefault="001E7E8F" w:rsidP="00864136">
            <w:pPr>
              <w:pStyle w:val="TAL"/>
              <w:rPr>
                <w:ins w:id="44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2F29246" w14:textId="77777777" w:rsidR="001E7E8F" w:rsidRPr="00AA5DA2" w:rsidRDefault="001E7E8F" w:rsidP="00864136">
            <w:pPr>
              <w:pStyle w:val="TAL"/>
              <w:rPr>
                <w:ins w:id="449" w:author="Author"/>
                <w:lang w:eastAsia="ja-JP"/>
              </w:rPr>
            </w:pPr>
            <w:ins w:id="450"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2EE23630" w14:textId="77777777" w:rsidR="001E7E8F" w:rsidRPr="00AA5DA2" w:rsidRDefault="001E7E8F" w:rsidP="00864136">
            <w:pPr>
              <w:pStyle w:val="TAL"/>
              <w:rPr>
                <w:ins w:id="45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745901B" w14:textId="77777777" w:rsidR="001E7E8F" w:rsidRPr="00AA5DA2" w:rsidRDefault="001E7E8F" w:rsidP="00864136">
            <w:pPr>
              <w:pStyle w:val="TAC"/>
              <w:rPr>
                <w:ins w:id="452" w:author="Author"/>
                <w:lang w:eastAsia="ja-JP"/>
              </w:rPr>
            </w:pPr>
            <w:ins w:id="45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2B61CED" w14:textId="77777777" w:rsidR="001E7E8F" w:rsidRPr="00AA5DA2" w:rsidRDefault="001E7E8F" w:rsidP="00864136">
            <w:pPr>
              <w:pStyle w:val="TAC"/>
              <w:rPr>
                <w:ins w:id="454" w:author="Author"/>
                <w:lang w:eastAsia="ja-JP"/>
              </w:rPr>
            </w:pPr>
            <w:ins w:id="455" w:author="Author">
              <w:r w:rsidRPr="00AA5DA2">
                <w:rPr>
                  <w:lang w:eastAsia="ja-JP"/>
                </w:rPr>
                <w:t>reject</w:t>
              </w:r>
            </w:ins>
          </w:p>
        </w:tc>
      </w:tr>
      <w:tr w:rsidR="001E7E8F" w:rsidRPr="00AA5DA2" w14:paraId="1222D123" w14:textId="77777777" w:rsidTr="00864136">
        <w:trPr>
          <w:ins w:id="456" w:author="Author"/>
        </w:trPr>
        <w:tc>
          <w:tcPr>
            <w:tcW w:w="2328" w:type="dxa"/>
            <w:tcBorders>
              <w:top w:val="single" w:sz="4" w:space="0" w:color="auto"/>
              <w:left w:val="single" w:sz="4" w:space="0" w:color="auto"/>
              <w:bottom w:val="single" w:sz="4" w:space="0" w:color="auto"/>
              <w:right w:val="single" w:sz="4" w:space="0" w:color="auto"/>
            </w:tcBorders>
          </w:tcPr>
          <w:p w14:paraId="1A95BA4C" w14:textId="77777777" w:rsidR="001E7E8F" w:rsidRPr="00AA5DA2" w:rsidRDefault="001E7E8F" w:rsidP="00864136">
            <w:pPr>
              <w:pStyle w:val="TAL"/>
              <w:rPr>
                <w:ins w:id="457" w:author="Author"/>
                <w:lang w:eastAsia="ja-JP"/>
              </w:rPr>
            </w:pPr>
            <w:ins w:id="458"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7D18ABEE" w14:textId="77777777" w:rsidR="001E7E8F" w:rsidRPr="00AA5DA2" w:rsidRDefault="001E7E8F" w:rsidP="00864136">
            <w:pPr>
              <w:pStyle w:val="TAL"/>
              <w:rPr>
                <w:ins w:id="459" w:author="Author"/>
                <w:lang w:eastAsia="ja-JP"/>
              </w:rPr>
            </w:pPr>
            <w:ins w:id="460"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688BDC0" w14:textId="77777777" w:rsidR="001E7E8F" w:rsidRPr="00AA5DA2" w:rsidRDefault="001E7E8F" w:rsidP="00864136">
            <w:pPr>
              <w:pStyle w:val="TAL"/>
              <w:rPr>
                <w:ins w:id="46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E444FE" w14:textId="77777777" w:rsidR="001E7E8F" w:rsidRPr="00AA5DA2" w:rsidRDefault="001E7E8F" w:rsidP="00864136">
            <w:pPr>
              <w:pStyle w:val="TAL"/>
              <w:rPr>
                <w:ins w:id="462" w:author="Author"/>
                <w:lang w:eastAsia="ja-JP"/>
              </w:rPr>
            </w:pPr>
            <w:ins w:id="463"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6E37A0BC" w14:textId="77777777" w:rsidR="001E7E8F" w:rsidRPr="00AA5DA2" w:rsidRDefault="001E7E8F" w:rsidP="00864136">
            <w:pPr>
              <w:pStyle w:val="TAL"/>
              <w:rPr>
                <w:ins w:id="46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71E2BAE" w14:textId="77777777" w:rsidR="001E7E8F" w:rsidRPr="00AA5DA2" w:rsidRDefault="001E7E8F" w:rsidP="00864136">
            <w:pPr>
              <w:pStyle w:val="TAC"/>
              <w:rPr>
                <w:ins w:id="465" w:author="Author"/>
                <w:lang w:eastAsia="ja-JP"/>
              </w:rPr>
            </w:pPr>
            <w:ins w:id="46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7E94E5" w14:textId="77777777" w:rsidR="001E7E8F" w:rsidRPr="00AA5DA2" w:rsidRDefault="001E7E8F" w:rsidP="00864136">
            <w:pPr>
              <w:pStyle w:val="TAC"/>
              <w:rPr>
                <w:ins w:id="467" w:author="Author"/>
                <w:lang w:eastAsia="ja-JP"/>
              </w:rPr>
            </w:pPr>
            <w:ins w:id="468" w:author="Author">
              <w:r w:rsidRPr="00AA5DA2">
                <w:rPr>
                  <w:lang w:eastAsia="ja-JP"/>
                </w:rPr>
                <w:t>reject</w:t>
              </w:r>
            </w:ins>
          </w:p>
        </w:tc>
      </w:tr>
      <w:tr w:rsidR="001E7E8F" w:rsidRPr="00AA5DA2" w14:paraId="6F53666F" w14:textId="77777777" w:rsidTr="00864136">
        <w:trPr>
          <w:ins w:id="469" w:author="Author"/>
        </w:trPr>
        <w:tc>
          <w:tcPr>
            <w:tcW w:w="2328" w:type="dxa"/>
            <w:tcBorders>
              <w:top w:val="single" w:sz="4" w:space="0" w:color="auto"/>
              <w:left w:val="single" w:sz="4" w:space="0" w:color="auto"/>
              <w:bottom w:val="single" w:sz="4" w:space="0" w:color="auto"/>
              <w:right w:val="single" w:sz="4" w:space="0" w:color="auto"/>
            </w:tcBorders>
          </w:tcPr>
          <w:p w14:paraId="5CBDEB2D" w14:textId="77777777" w:rsidR="001E7E8F" w:rsidRPr="00AA5DA2" w:rsidRDefault="001E7E8F" w:rsidP="00864136">
            <w:pPr>
              <w:pStyle w:val="TAL"/>
              <w:rPr>
                <w:ins w:id="470" w:author="Author"/>
                <w:lang w:eastAsia="ja-JP"/>
              </w:rPr>
            </w:pPr>
            <w:ins w:id="471"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CF417C7" w14:textId="77777777" w:rsidR="001E7E8F" w:rsidRPr="00AA5DA2" w:rsidRDefault="001E7E8F" w:rsidP="00864136">
            <w:pPr>
              <w:pStyle w:val="TAL"/>
              <w:rPr>
                <w:ins w:id="472" w:author="Author"/>
                <w:lang w:eastAsia="ja-JP"/>
              </w:rPr>
            </w:pPr>
            <w:ins w:id="473"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B4125DA" w14:textId="77777777" w:rsidR="001E7E8F" w:rsidRPr="00AA5DA2" w:rsidRDefault="001E7E8F" w:rsidP="00864136">
            <w:pPr>
              <w:pStyle w:val="TAL"/>
              <w:rPr>
                <w:ins w:id="47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560013" w14:textId="77777777" w:rsidR="001E7E8F" w:rsidRPr="00AA5DA2" w:rsidRDefault="001E7E8F" w:rsidP="00864136">
            <w:pPr>
              <w:pStyle w:val="TAL"/>
              <w:rPr>
                <w:ins w:id="475" w:author="Author"/>
                <w:lang w:eastAsia="ja-JP"/>
              </w:rPr>
            </w:pPr>
            <w:ins w:id="47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74DB79C" w14:textId="77777777" w:rsidR="001E7E8F" w:rsidRPr="00AA5DA2" w:rsidRDefault="001E7E8F" w:rsidP="00864136">
            <w:pPr>
              <w:pStyle w:val="TAL"/>
              <w:rPr>
                <w:ins w:id="477" w:author="Author"/>
                <w:lang w:eastAsia="ja-JP"/>
              </w:rPr>
            </w:pPr>
            <w:ins w:id="478"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7B89CC49" w14:textId="77777777" w:rsidR="001E7E8F" w:rsidRPr="00AA5DA2" w:rsidRDefault="001E7E8F" w:rsidP="00864136">
            <w:pPr>
              <w:pStyle w:val="TAC"/>
              <w:rPr>
                <w:ins w:id="479" w:author="Author"/>
                <w:lang w:eastAsia="ja-JP"/>
              </w:rPr>
            </w:pPr>
            <w:ins w:id="48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06F0D05" w14:textId="77777777" w:rsidR="001E7E8F" w:rsidRPr="00AA5DA2" w:rsidRDefault="001E7E8F" w:rsidP="00864136">
            <w:pPr>
              <w:pStyle w:val="TAC"/>
              <w:rPr>
                <w:ins w:id="481" w:author="Author"/>
                <w:lang w:eastAsia="ja-JP"/>
              </w:rPr>
            </w:pPr>
            <w:ins w:id="482" w:author="Author">
              <w:r w:rsidRPr="00AA5DA2">
                <w:rPr>
                  <w:lang w:eastAsia="ja-JP"/>
                </w:rPr>
                <w:t>reject</w:t>
              </w:r>
            </w:ins>
          </w:p>
        </w:tc>
      </w:tr>
      <w:tr w:rsidR="001E7E8F" w:rsidRPr="00AA5DA2" w14:paraId="0BDC5244" w14:textId="77777777" w:rsidTr="00864136">
        <w:trPr>
          <w:ins w:id="483" w:author="Author"/>
        </w:trPr>
        <w:tc>
          <w:tcPr>
            <w:tcW w:w="2328" w:type="dxa"/>
            <w:tcBorders>
              <w:top w:val="single" w:sz="4" w:space="0" w:color="auto"/>
              <w:left w:val="single" w:sz="4" w:space="0" w:color="auto"/>
              <w:bottom w:val="single" w:sz="4" w:space="0" w:color="auto"/>
              <w:right w:val="single" w:sz="4" w:space="0" w:color="auto"/>
            </w:tcBorders>
          </w:tcPr>
          <w:p w14:paraId="6D8DA6A2" w14:textId="77777777" w:rsidR="001E7E8F" w:rsidRPr="00AA5DA2" w:rsidRDefault="001E7E8F" w:rsidP="00864136">
            <w:pPr>
              <w:pStyle w:val="TAL"/>
              <w:rPr>
                <w:ins w:id="484" w:author="Author"/>
                <w:lang w:eastAsia="ja-JP"/>
              </w:rPr>
            </w:pPr>
            <w:ins w:id="485"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6E3E8DDC" w14:textId="77777777" w:rsidR="001E7E8F" w:rsidRPr="00AA5DA2" w:rsidRDefault="001E7E8F" w:rsidP="00864136">
            <w:pPr>
              <w:pStyle w:val="TAL"/>
              <w:rPr>
                <w:ins w:id="486" w:author="Author"/>
                <w:lang w:eastAsia="ja-JP"/>
              </w:rPr>
            </w:pPr>
            <w:ins w:id="487"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D5183F" w14:textId="77777777" w:rsidR="001E7E8F" w:rsidRPr="00AA5DA2" w:rsidRDefault="001E7E8F" w:rsidP="00864136">
            <w:pPr>
              <w:pStyle w:val="TAL"/>
              <w:rPr>
                <w:ins w:id="48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10154F" w14:textId="77777777" w:rsidR="001E7E8F" w:rsidRPr="00AA5DA2" w:rsidRDefault="001E7E8F" w:rsidP="00864136">
            <w:pPr>
              <w:pStyle w:val="TAL"/>
              <w:rPr>
                <w:ins w:id="489" w:author="Author"/>
                <w:lang w:eastAsia="ja-JP"/>
              </w:rPr>
            </w:pPr>
            <w:ins w:id="49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60E4B3F" w14:textId="77777777" w:rsidR="001E7E8F" w:rsidRPr="00AA5DA2" w:rsidRDefault="001E7E8F" w:rsidP="00864136">
            <w:pPr>
              <w:pStyle w:val="TAL"/>
              <w:rPr>
                <w:ins w:id="491" w:author="Author"/>
                <w:lang w:eastAsia="ja-JP"/>
              </w:rPr>
            </w:pPr>
            <w:ins w:id="492"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3D6977AB" w14:textId="77777777" w:rsidR="001E7E8F" w:rsidRPr="00AA5DA2" w:rsidRDefault="001E7E8F" w:rsidP="00864136">
            <w:pPr>
              <w:pStyle w:val="TAC"/>
              <w:rPr>
                <w:ins w:id="493" w:author="Author"/>
                <w:lang w:eastAsia="ja-JP"/>
              </w:rPr>
            </w:pPr>
            <w:ins w:id="49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220B56A" w14:textId="77777777" w:rsidR="001E7E8F" w:rsidRPr="00AA5DA2" w:rsidRDefault="001E7E8F" w:rsidP="00864136">
            <w:pPr>
              <w:pStyle w:val="TAC"/>
              <w:rPr>
                <w:ins w:id="495" w:author="Author"/>
                <w:lang w:eastAsia="ja-JP"/>
              </w:rPr>
            </w:pPr>
            <w:ins w:id="496" w:author="Author">
              <w:r w:rsidRPr="00AA5DA2">
                <w:rPr>
                  <w:lang w:eastAsia="ja-JP"/>
                </w:rPr>
                <w:t>ignore</w:t>
              </w:r>
            </w:ins>
          </w:p>
        </w:tc>
      </w:tr>
      <w:tr w:rsidR="001E7E8F" w:rsidRPr="00AA5DA2" w14:paraId="08605A8B" w14:textId="77777777" w:rsidTr="00864136">
        <w:trPr>
          <w:ins w:id="497" w:author="Author"/>
        </w:trPr>
        <w:tc>
          <w:tcPr>
            <w:tcW w:w="2328" w:type="dxa"/>
            <w:tcBorders>
              <w:top w:val="single" w:sz="4" w:space="0" w:color="auto"/>
              <w:left w:val="single" w:sz="4" w:space="0" w:color="auto"/>
              <w:bottom w:val="single" w:sz="4" w:space="0" w:color="auto"/>
              <w:right w:val="single" w:sz="4" w:space="0" w:color="auto"/>
            </w:tcBorders>
          </w:tcPr>
          <w:p w14:paraId="1E4CBB5E" w14:textId="77777777" w:rsidR="001E7E8F" w:rsidRPr="00AA5DA2" w:rsidRDefault="001E7E8F" w:rsidP="00864136">
            <w:pPr>
              <w:pStyle w:val="TAL"/>
              <w:rPr>
                <w:ins w:id="498" w:author="Author"/>
                <w:lang w:eastAsia="ja-JP"/>
              </w:rPr>
            </w:pPr>
            <w:ins w:id="499"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BCD5A0" w14:textId="77777777" w:rsidR="001E7E8F" w:rsidRPr="00AA5DA2" w:rsidRDefault="001E7E8F" w:rsidP="00864136">
            <w:pPr>
              <w:pStyle w:val="TAL"/>
              <w:rPr>
                <w:ins w:id="500" w:author="Author"/>
                <w:lang w:eastAsia="ja-JP"/>
              </w:rPr>
            </w:pPr>
            <w:ins w:id="501"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75C11BF" w14:textId="77777777" w:rsidR="001E7E8F" w:rsidRPr="00AA5DA2" w:rsidRDefault="001E7E8F" w:rsidP="00864136">
            <w:pPr>
              <w:pStyle w:val="TAL"/>
              <w:rPr>
                <w:ins w:id="50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221B630" w14:textId="77777777" w:rsidR="001E7E8F" w:rsidRPr="00AA5DA2" w:rsidRDefault="001E7E8F" w:rsidP="00864136">
            <w:pPr>
              <w:pStyle w:val="TAL"/>
              <w:rPr>
                <w:ins w:id="503" w:author="Author"/>
                <w:lang w:eastAsia="ja-JP"/>
              </w:rPr>
            </w:pPr>
            <w:ins w:id="504"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25720A8" w14:textId="77777777" w:rsidR="001E7E8F" w:rsidRPr="00AA5DA2" w:rsidRDefault="001E7E8F" w:rsidP="00864136">
            <w:pPr>
              <w:pStyle w:val="TAL"/>
              <w:rPr>
                <w:ins w:id="50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38CC957" w14:textId="77777777" w:rsidR="001E7E8F" w:rsidRPr="00AA5DA2" w:rsidRDefault="001E7E8F" w:rsidP="00864136">
            <w:pPr>
              <w:pStyle w:val="TAC"/>
              <w:rPr>
                <w:ins w:id="506" w:author="Author"/>
                <w:lang w:eastAsia="ja-JP"/>
              </w:rPr>
            </w:pPr>
            <w:ins w:id="50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14CF45" w14:textId="77777777" w:rsidR="001E7E8F" w:rsidRPr="00AA5DA2" w:rsidRDefault="001E7E8F" w:rsidP="00864136">
            <w:pPr>
              <w:pStyle w:val="TAC"/>
              <w:rPr>
                <w:ins w:id="508" w:author="Author"/>
                <w:lang w:eastAsia="ja-JP"/>
              </w:rPr>
            </w:pPr>
            <w:ins w:id="509" w:author="Author">
              <w:r w:rsidRPr="00AA5DA2">
                <w:rPr>
                  <w:lang w:eastAsia="ja-JP"/>
                </w:rPr>
                <w:t>ignore</w:t>
              </w:r>
            </w:ins>
          </w:p>
        </w:tc>
      </w:tr>
    </w:tbl>
    <w:p w14:paraId="737E3D1E" w14:textId="77777777" w:rsidR="001E7E8F" w:rsidRPr="00AA5DA2" w:rsidRDefault="001E7E8F" w:rsidP="001E7E8F">
      <w:pPr>
        <w:rPr>
          <w:ins w:id="510" w:author="Author"/>
        </w:rPr>
      </w:pPr>
    </w:p>
    <w:p w14:paraId="4CFB91B2" w14:textId="77777777" w:rsidR="001E7E8F" w:rsidRDefault="001E7E8F" w:rsidP="001E7E8F">
      <w:pPr>
        <w:pStyle w:val="Heading4"/>
        <w:rPr>
          <w:ins w:id="511" w:author="Author"/>
          <w:szCs w:val="24"/>
        </w:rPr>
      </w:pPr>
      <w:bookmarkStart w:id="512" w:name="_Toc5691058"/>
      <w:ins w:id="513" w:author="Author">
        <w:r w:rsidRPr="00AA5DA2">
          <w:t>9.</w:t>
        </w:r>
        <w:r>
          <w:t>2.1</w:t>
        </w:r>
        <w:r w:rsidRPr="00AA5DA2">
          <w:t>.</w:t>
        </w:r>
        <w:r>
          <w:t>X</w:t>
        </w:r>
        <w:r w:rsidRPr="00AA5DA2">
          <w:t>3</w:t>
        </w:r>
        <w:r w:rsidRPr="00AA5DA2">
          <w:tab/>
        </w:r>
        <w:r w:rsidRPr="00AA5DA2">
          <w:rPr>
            <w:szCs w:val="24"/>
          </w:rPr>
          <w:t>RESOURCE STATUS FAILURE</w:t>
        </w:r>
        <w:bookmarkEnd w:id="512"/>
      </w:ins>
    </w:p>
    <w:p w14:paraId="6A1145C9" w14:textId="77777777" w:rsidR="001E7E8F" w:rsidRPr="00AA5DA2" w:rsidRDefault="001E7E8F" w:rsidP="001E7E8F">
      <w:pPr>
        <w:rPr>
          <w:ins w:id="514" w:author="Author"/>
        </w:rPr>
      </w:pPr>
      <w:ins w:id="515" w:author="Author">
        <w:r>
          <w:t>This message is sent by the gNB-DU</w:t>
        </w:r>
        <w:r w:rsidRPr="00AA5DA2">
          <w:t xml:space="preserve"> to indicate that for none of the requested measurement objects the measurement can be initiated.</w:t>
        </w:r>
      </w:ins>
    </w:p>
    <w:p w14:paraId="33AF0DFB" w14:textId="77777777" w:rsidR="001E7E8F" w:rsidRPr="00AA5DA2" w:rsidRDefault="001E7E8F" w:rsidP="001E7E8F">
      <w:pPr>
        <w:rPr>
          <w:ins w:id="516" w:author="Author"/>
          <w:rFonts w:eastAsia="Batang"/>
        </w:rPr>
      </w:pPr>
      <w:ins w:id="517"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1E7E8F" w:rsidRPr="00AA5DA2" w14:paraId="5010A1D0" w14:textId="77777777" w:rsidTr="00864136">
        <w:trPr>
          <w:ins w:id="518" w:author="Author"/>
        </w:trPr>
        <w:tc>
          <w:tcPr>
            <w:tcW w:w="2302" w:type="dxa"/>
          </w:tcPr>
          <w:p w14:paraId="5DB8277B" w14:textId="77777777" w:rsidR="001E7E8F" w:rsidRPr="00AA5DA2" w:rsidRDefault="001E7E8F" w:rsidP="00864136">
            <w:pPr>
              <w:pStyle w:val="TAH"/>
              <w:rPr>
                <w:ins w:id="519" w:author="Author"/>
                <w:lang w:eastAsia="ja-JP"/>
              </w:rPr>
            </w:pPr>
            <w:ins w:id="520" w:author="Author">
              <w:r w:rsidRPr="00AA5DA2">
                <w:rPr>
                  <w:lang w:eastAsia="ja-JP"/>
                </w:rPr>
                <w:t>IE/Group Name</w:t>
              </w:r>
            </w:ins>
          </w:p>
        </w:tc>
        <w:tc>
          <w:tcPr>
            <w:tcW w:w="1080" w:type="dxa"/>
            <w:gridSpan w:val="2"/>
          </w:tcPr>
          <w:p w14:paraId="7CCF7697" w14:textId="77777777" w:rsidR="001E7E8F" w:rsidRPr="00AA5DA2" w:rsidRDefault="001E7E8F" w:rsidP="00864136">
            <w:pPr>
              <w:pStyle w:val="TAH"/>
              <w:rPr>
                <w:ins w:id="521" w:author="Author"/>
                <w:lang w:eastAsia="ja-JP"/>
              </w:rPr>
            </w:pPr>
            <w:ins w:id="522" w:author="Author">
              <w:r w:rsidRPr="00AA5DA2">
                <w:rPr>
                  <w:lang w:eastAsia="ja-JP"/>
                </w:rPr>
                <w:t>Presence</w:t>
              </w:r>
            </w:ins>
          </w:p>
        </w:tc>
        <w:tc>
          <w:tcPr>
            <w:tcW w:w="900" w:type="dxa"/>
          </w:tcPr>
          <w:p w14:paraId="3E05880D" w14:textId="77777777" w:rsidR="001E7E8F" w:rsidRPr="00AA5DA2" w:rsidRDefault="001E7E8F" w:rsidP="00864136">
            <w:pPr>
              <w:pStyle w:val="TAH"/>
              <w:rPr>
                <w:ins w:id="523" w:author="Author"/>
                <w:lang w:eastAsia="ja-JP"/>
              </w:rPr>
            </w:pPr>
            <w:ins w:id="524" w:author="Author">
              <w:r w:rsidRPr="00AA5DA2">
                <w:rPr>
                  <w:lang w:eastAsia="ja-JP"/>
                </w:rPr>
                <w:t>Range</w:t>
              </w:r>
            </w:ins>
          </w:p>
        </w:tc>
        <w:tc>
          <w:tcPr>
            <w:tcW w:w="1260" w:type="dxa"/>
          </w:tcPr>
          <w:p w14:paraId="754124AD" w14:textId="77777777" w:rsidR="001E7E8F" w:rsidRPr="00AA5DA2" w:rsidRDefault="001E7E8F" w:rsidP="00864136">
            <w:pPr>
              <w:pStyle w:val="TAH"/>
              <w:rPr>
                <w:ins w:id="525" w:author="Author"/>
                <w:lang w:eastAsia="ja-JP"/>
              </w:rPr>
            </w:pPr>
            <w:ins w:id="526" w:author="Author">
              <w:r w:rsidRPr="00AA5DA2">
                <w:rPr>
                  <w:lang w:eastAsia="ja-JP"/>
                </w:rPr>
                <w:t>IE type and reference</w:t>
              </w:r>
            </w:ins>
          </w:p>
        </w:tc>
        <w:tc>
          <w:tcPr>
            <w:tcW w:w="2160" w:type="dxa"/>
          </w:tcPr>
          <w:p w14:paraId="5F28E566" w14:textId="77777777" w:rsidR="001E7E8F" w:rsidRPr="00AA5DA2" w:rsidRDefault="001E7E8F" w:rsidP="00864136">
            <w:pPr>
              <w:pStyle w:val="TAH"/>
              <w:rPr>
                <w:ins w:id="527" w:author="Author"/>
                <w:lang w:eastAsia="ja-JP"/>
              </w:rPr>
            </w:pPr>
            <w:ins w:id="528" w:author="Author">
              <w:r w:rsidRPr="00AA5DA2">
                <w:rPr>
                  <w:lang w:eastAsia="ja-JP"/>
                </w:rPr>
                <w:t>Semantics description</w:t>
              </w:r>
            </w:ins>
          </w:p>
        </w:tc>
        <w:tc>
          <w:tcPr>
            <w:tcW w:w="1107" w:type="dxa"/>
          </w:tcPr>
          <w:p w14:paraId="3EF57144" w14:textId="77777777" w:rsidR="001E7E8F" w:rsidRPr="00AA5DA2" w:rsidRDefault="001E7E8F" w:rsidP="00864136">
            <w:pPr>
              <w:pStyle w:val="TAH"/>
              <w:rPr>
                <w:ins w:id="529" w:author="Author"/>
                <w:lang w:eastAsia="ja-JP"/>
              </w:rPr>
            </w:pPr>
            <w:ins w:id="530" w:author="Author">
              <w:r w:rsidRPr="00AA5DA2">
                <w:rPr>
                  <w:lang w:eastAsia="ja-JP"/>
                </w:rPr>
                <w:t>Criticality</w:t>
              </w:r>
            </w:ins>
          </w:p>
        </w:tc>
        <w:tc>
          <w:tcPr>
            <w:tcW w:w="1080" w:type="dxa"/>
          </w:tcPr>
          <w:p w14:paraId="6907172A" w14:textId="77777777" w:rsidR="001E7E8F" w:rsidRPr="00AA5DA2" w:rsidRDefault="001E7E8F" w:rsidP="00864136">
            <w:pPr>
              <w:pStyle w:val="TAH"/>
              <w:rPr>
                <w:ins w:id="531" w:author="Author"/>
                <w:b w:val="0"/>
                <w:lang w:eastAsia="ja-JP"/>
              </w:rPr>
            </w:pPr>
            <w:ins w:id="532" w:author="Author">
              <w:r w:rsidRPr="00AA5DA2">
                <w:rPr>
                  <w:lang w:eastAsia="ja-JP"/>
                </w:rPr>
                <w:t>Assigned Criticality</w:t>
              </w:r>
            </w:ins>
          </w:p>
        </w:tc>
      </w:tr>
      <w:tr w:rsidR="001E7E8F" w:rsidRPr="00AA5DA2" w14:paraId="177D5D2C" w14:textId="77777777" w:rsidTr="00864136">
        <w:trPr>
          <w:ins w:id="533" w:author="Author"/>
        </w:trPr>
        <w:tc>
          <w:tcPr>
            <w:tcW w:w="2302" w:type="dxa"/>
          </w:tcPr>
          <w:p w14:paraId="291C968F" w14:textId="77777777" w:rsidR="001E7E8F" w:rsidRPr="00AA5DA2" w:rsidRDefault="001E7E8F" w:rsidP="00864136">
            <w:pPr>
              <w:pStyle w:val="TAL"/>
              <w:rPr>
                <w:ins w:id="534" w:author="Author"/>
                <w:lang w:eastAsia="ja-JP"/>
              </w:rPr>
            </w:pPr>
            <w:ins w:id="535" w:author="Author">
              <w:r w:rsidRPr="00A423D1">
                <w:rPr>
                  <w:lang w:eastAsia="ja-JP"/>
                </w:rPr>
                <w:t>Message Type</w:t>
              </w:r>
            </w:ins>
          </w:p>
        </w:tc>
        <w:tc>
          <w:tcPr>
            <w:tcW w:w="1080" w:type="dxa"/>
            <w:gridSpan w:val="2"/>
          </w:tcPr>
          <w:p w14:paraId="48C8B84D" w14:textId="77777777" w:rsidR="001E7E8F" w:rsidRPr="00AA5DA2" w:rsidRDefault="001E7E8F" w:rsidP="00864136">
            <w:pPr>
              <w:pStyle w:val="TAL"/>
              <w:rPr>
                <w:ins w:id="536" w:author="Author"/>
                <w:lang w:eastAsia="ja-JP"/>
              </w:rPr>
            </w:pPr>
            <w:ins w:id="537" w:author="Author">
              <w:r w:rsidRPr="00A423D1">
                <w:rPr>
                  <w:lang w:eastAsia="ja-JP"/>
                </w:rPr>
                <w:t>M</w:t>
              </w:r>
            </w:ins>
          </w:p>
        </w:tc>
        <w:tc>
          <w:tcPr>
            <w:tcW w:w="900" w:type="dxa"/>
          </w:tcPr>
          <w:p w14:paraId="57533F55" w14:textId="77777777" w:rsidR="001E7E8F" w:rsidRPr="00AA5DA2" w:rsidRDefault="001E7E8F" w:rsidP="00864136">
            <w:pPr>
              <w:pStyle w:val="TAL"/>
              <w:rPr>
                <w:ins w:id="538" w:author="Author"/>
                <w:lang w:eastAsia="ja-JP"/>
              </w:rPr>
            </w:pPr>
          </w:p>
        </w:tc>
        <w:tc>
          <w:tcPr>
            <w:tcW w:w="1260" w:type="dxa"/>
          </w:tcPr>
          <w:p w14:paraId="2FB18628" w14:textId="77777777" w:rsidR="001E7E8F" w:rsidRPr="00AA5DA2" w:rsidRDefault="001E7E8F" w:rsidP="00864136">
            <w:pPr>
              <w:pStyle w:val="TAL"/>
              <w:rPr>
                <w:ins w:id="539" w:author="Author"/>
                <w:lang w:eastAsia="ja-JP"/>
              </w:rPr>
            </w:pPr>
            <w:ins w:id="540" w:author="Author">
              <w:r w:rsidRPr="00A423D1">
                <w:rPr>
                  <w:lang w:eastAsia="ja-JP"/>
                </w:rPr>
                <w:t>9.3.1.1</w:t>
              </w:r>
            </w:ins>
          </w:p>
        </w:tc>
        <w:tc>
          <w:tcPr>
            <w:tcW w:w="2160" w:type="dxa"/>
          </w:tcPr>
          <w:p w14:paraId="4874840C" w14:textId="77777777" w:rsidR="001E7E8F" w:rsidRPr="00AA5DA2" w:rsidRDefault="001E7E8F" w:rsidP="00864136">
            <w:pPr>
              <w:pStyle w:val="TAL"/>
              <w:rPr>
                <w:ins w:id="541" w:author="Author"/>
                <w:lang w:eastAsia="ja-JP"/>
              </w:rPr>
            </w:pPr>
          </w:p>
        </w:tc>
        <w:tc>
          <w:tcPr>
            <w:tcW w:w="1107" w:type="dxa"/>
          </w:tcPr>
          <w:p w14:paraId="38FAA032" w14:textId="77777777" w:rsidR="001E7E8F" w:rsidRPr="00AA5DA2" w:rsidRDefault="001E7E8F" w:rsidP="00864136">
            <w:pPr>
              <w:pStyle w:val="TAC"/>
              <w:rPr>
                <w:ins w:id="542" w:author="Author"/>
                <w:lang w:eastAsia="ja-JP"/>
              </w:rPr>
            </w:pPr>
            <w:ins w:id="543" w:author="Author">
              <w:r w:rsidRPr="00AA5DA2">
                <w:rPr>
                  <w:lang w:eastAsia="ja-JP"/>
                </w:rPr>
                <w:t>YES</w:t>
              </w:r>
            </w:ins>
          </w:p>
        </w:tc>
        <w:tc>
          <w:tcPr>
            <w:tcW w:w="1080" w:type="dxa"/>
          </w:tcPr>
          <w:p w14:paraId="01E05DDB" w14:textId="77777777" w:rsidR="001E7E8F" w:rsidRPr="00AA5DA2" w:rsidRDefault="001E7E8F" w:rsidP="00864136">
            <w:pPr>
              <w:pStyle w:val="TAC"/>
              <w:rPr>
                <w:ins w:id="544" w:author="Author"/>
                <w:lang w:eastAsia="ja-JP"/>
              </w:rPr>
            </w:pPr>
            <w:ins w:id="545" w:author="Author">
              <w:r w:rsidRPr="00AA5DA2">
                <w:rPr>
                  <w:lang w:eastAsia="ja-JP"/>
                </w:rPr>
                <w:t>reject</w:t>
              </w:r>
            </w:ins>
          </w:p>
        </w:tc>
      </w:tr>
      <w:tr w:rsidR="001E7E8F" w:rsidRPr="00AA5DA2" w14:paraId="790132A9" w14:textId="77777777" w:rsidTr="00864136">
        <w:trPr>
          <w:ins w:id="546" w:author="Author"/>
        </w:trPr>
        <w:tc>
          <w:tcPr>
            <w:tcW w:w="2302" w:type="dxa"/>
          </w:tcPr>
          <w:p w14:paraId="3F6C26D2" w14:textId="77777777" w:rsidR="001E7E8F" w:rsidRPr="00AA5DA2" w:rsidRDefault="001E7E8F" w:rsidP="00864136">
            <w:pPr>
              <w:pStyle w:val="TAL"/>
              <w:rPr>
                <w:ins w:id="547" w:author="Author"/>
                <w:lang w:eastAsia="ja-JP"/>
              </w:rPr>
            </w:pPr>
            <w:ins w:id="548" w:author="Author">
              <w:r w:rsidRPr="00A423D1">
                <w:rPr>
                  <w:lang w:eastAsia="ja-JP"/>
                </w:rPr>
                <w:t>Transaction ID</w:t>
              </w:r>
            </w:ins>
          </w:p>
        </w:tc>
        <w:tc>
          <w:tcPr>
            <w:tcW w:w="1080" w:type="dxa"/>
            <w:gridSpan w:val="2"/>
          </w:tcPr>
          <w:p w14:paraId="331A1BDC" w14:textId="77777777" w:rsidR="001E7E8F" w:rsidRPr="00AA5DA2" w:rsidRDefault="001E7E8F" w:rsidP="00864136">
            <w:pPr>
              <w:pStyle w:val="TAL"/>
              <w:rPr>
                <w:ins w:id="549" w:author="Author"/>
                <w:lang w:eastAsia="ja-JP"/>
              </w:rPr>
            </w:pPr>
            <w:ins w:id="550" w:author="Author">
              <w:r w:rsidRPr="00A423D1">
                <w:rPr>
                  <w:lang w:eastAsia="ja-JP"/>
                </w:rPr>
                <w:t>M</w:t>
              </w:r>
            </w:ins>
          </w:p>
        </w:tc>
        <w:tc>
          <w:tcPr>
            <w:tcW w:w="900" w:type="dxa"/>
          </w:tcPr>
          <w:p w14:paraId="0BAB8B09" w14:textId="77777777" w:rsidR="001E7E8F" w:rsidRPr="00AA5DA2" w:rsidRDefault="001E7E8F" w:rsidP="00864136">
            <w:pPr>
              <w:pStyle w:val="TAL"/>
              <w:rPr>
                <w:ins w:id="551" w:author="Author"/>
                <w:i/>
                <w:lang w:eastAsia="ja-JP"/>
              </w:rPr>
            </w:pPr>
          </w:p>
        </w:tc>
        <w:tc>
          <w:tcPr>
            <w:tcW w:w="1260" w:type="dxa"/>
          </w:tcPr>
          <w:p w14:paraId="4F019004" w14:textId="77777777" w:rsidR="001E7E8F" w:rsidRPr="00AA5DA2" w:rsidRDefault="001E7E8F" w:rsidP="00864136">
            <w:pPr>
              <w:pStyle w:val="TAL"/>
              <w:rPr>
                <w:ins w:id="552" w:author="Author"/>
                <w:lang w:eastAsia="ja-JP"/>
              </w:rPr>
            </w:pPr>
            <w:ins w:id="553" w:author="Author">
              <w:r w:rsidRPr="00A423D1">
                <w:rPr>
                  <w:lang w:eastAsia="ja-JP"/>
                </w:rPr>
                <w:t>9.3.1.23</w:t>
              </w:r>
            </w:ins>
          </w:p>
        </w:tc>
        <w:tc>
          <w:tcPr>
            <w:tcW w:w="2160" w:type="dxa"/>
          </w:tcPr>
          <w:p w14:paraId="09FEC8B1" w14:textId="77777777" w:rsidR="001E7E8F" w:rsidRPr="00AA5DA2" w:rsidRDefault="001E7E8F" w:rsidP="00864136">
            <w:pPr>
              <w:pStyle w:val="TAL"/>
              <w:rPr>
                <w:ins w:id="554" w:author="Author"/>
                <w:lang w:eastAsia="ja-JP"/>
              </w:rPr>
            </w:pPr>
          </w:p>
        </w:tc>
        <w:tc>
          <w:tcPr>
            <w:tcW w:w="1107" w:type="dxa"/>
          </w:tcPr>
          <w:p w14:paraId="0E65DC9C" w14:textId="77777777" w:rsidR="001E7E8F" w:rsidRPr="00AA5DA2" w:rsidRDefault="001E7E8F" w:rsidP="00864136">
            <w:pPr>
              <w:pStyle w:val="TAC"/>
              <w:rPr>
                <w:ins w:id="555" w:author="Author"/>
                <w:lang w:eastAsia="ja-JP"/>
              </w:rPr>
            </w:pPr>
            <w:ins w:id="556" w:author="Author">
              <w:r w:rsidRPr="00AA5DA2">
                <w:rPr>
                  <w:lang w:eastAsia="ja-JP"/>
                </w:rPr>
                <w:t>YES</w:t>
              </w:r>
            </w:ins>
          </w:p>
        </w:tc>
        <w:tc>
          <w:tcPr>
            <w:tcW w:w="1080" w:type="dxa"/>
          </w:tcPr>
          <w:p w14:paraId="74CD09E3" w14:textId="77777777" w:rsidR="001E7E8F" w:rsidRPr="00AA5DA2" w:rsidRDefault="001E7E8F" w:rsidP="00864136">
            <w:pPr>
              <w:pStyle w:val="TAC"/>
              <w:rPr>
                <w:ins w:id="557" w:author="Author"/>
                <w:lang w:eastAsia="ja-JP"/>
              </w:rPr>
            </w:pPr>
            <w:ins w:id="558" w:author="Author">
              <w:r w:rsidRPr="00AA5DA2">
                <w:rPr>
                  <w:lang w:eastAsia="ja-JP"/>
                </w:rPr>
                <w:t>reject</w:t>
              </w:r>
            </w:ins>
          </w:p>
        </w:tc>
      </w:tr>
      <w:tr w:rsidR="001E7E8F" w:rsidRPr="00AA5DA2" w14:paraId="24B54749" w14:textId="77777777" w:rsidTr="00864136">
        <w:trPr>
          <w:ins w:id="559" w:author="Author"/>
        </w:trPr>
        <w:tc>
          <w:tcPr>
            <w:tcW w:w="2302" w:type="dxa"/>
            <w:tcBorders>
              <w:top w:val="single" w:sz="4" w:space="0" w:color="auto"/>
              <w:left w:val="single" w:sz="4" w:space="0" w:color="auto"/>
              <w:bottom w:val="single" w:sz="4" w:space="0" w:color="auto"/>
              <w:right w:val="single" w:sz="4" w:space="0" w:color="auto"/>
            </w:tcBorders>
          </w:tcPr>
          <w:p w14:paraId="3E017E7F" w14:textId="77777777" w:rsidR="001E7E8F" w:rsidRPr="00AA5DA2" w:rsidRDefault="001E7E8F" w:rsidP="00864136">
            <w:pPr>
              <w:pStyle w:val="TAL"/>
              <w:rPr>
                <w:ins w:id="560" w:author="Author"/>
                <w:lang w:eastAsia="ja-JP"/>
              </w:rPr>
            </w:pPr>
            <w:ins w:id="561"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5A5EA6C7" w14:textId="77777777" w:rsidR="001E7E8F" w:rsidRPr="00AA5DA2" w:rsidRDefault="001E7E8F" w:rsidP="00864136">
            <w:pPr>
              <w:pStyle w:val="TAL"/>
              <w:rPr>
                <w:ins w:id="562" w:author="Author"/>
                <w:lang w:eastAsia="ja-JP"/>
              </w:rPr>
            </w:pPr>
            <w:ins w:id="563"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C30F58F" w14:textId="77777777" w:rsidR="001E7E8F" w:rsidRPr="00AA5DA2" w:rsidRDefault="001E7E8F" w:rsidP="00864136">
            <w:pPr>
              <w:pStyle w:val="TAL"/>
              <w:rPr>
                <w:ins w:id="56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963E9" w14:textId="77777777" w:rsidR="001E7E8F" w:rsidRPr="00AA5DA2" w:rsidRDefault="001E7E8F" w:rsidP="00864136">
            <w:pPr>
              <w:pStyle w:val="TAL"/>
              <w:rPr>
                <w:ins w:id="565" w:author="Author"/>
                <w:lang w:eastAsia="ja-JP"/>
              </w:rPr>
            </w:pPr>
            <w:ins w:id="56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38AD051" w14:textId="77777777" w:rsidR="001E7E8F" w:rsidRPr="00AA5DA2" w:rsidRDefault="001E7E8F" w:rsidP="00864136">
            <w:pPr>
              <w:pStyle w:val="TAL"/>
              <w:rPr>
                <w:ins w:id="567" w:author="Author"/>
                <w:lang w:eastAsia="ja-JP"/>
              </w:rPr>
            </w:pPr>
            <w:ins w:id="568"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7F6671D6" w14:textId="77777777" w:rsidR="001E7E8F" w:rsidRPr="00AA5DA2" w:rsidRDefault="001E7E8F" w:rsidP="00864136">
            <w:pPr>
              <w:pStyle w:val="TAC"/>
              <w:rPr>
                <w:ins w:id="569" w:author="Author"/>
                <w:lang w:eastAsia="ja-JP"/>
              </w:rPr>
            </w:pPr>
            <w:ins w:id="57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2A2AB6" w14:textId="77777777" w:rsidR="001E7E8F" w:rsidRPr="00AA5DA2" w:rsidRDefault="001E7E8F" w:rsidP="00864136">
            <w:pPr>
              <w:pStyle w:val="TAC"/>
              <w:rPr>
                <w:ins w:id="571" w:author="Author"/>
                <w:lang w:eastAsia="ja-JP"/>
              </w:rPr>
            </w:pPr>
            <w:ins w:id="572" w:author="Author">
              <w:r w:rsidRPr="00AA5DA2">
                <w:rPr>
                  <w:lang w:eastAsia="ja-JP"/>
                </w:rPr>
                <w:t>reject</w:t>
              </w:r>
            </w:ins>
          </w:p>
        </w:tc>
      </w:tr>
      <w:tr w:rsidR="001E7E8F" w:rsidRPr="00AA5DA2" w14:paraId="66C1877A" w14:textId="77777777" w:rsidTr="00864136">
        <w:trPr>
          <w:ins w:id="573" w:author="Author"/>
        </w:trPr>
        <w:tc>
          <w:tcPr>
            <w:tcW w:w="2302" w:type="dxa"/>
            <w:tcBorders>
              <w:top w:val="single" w:sz="4" w:space="0" w:color="auto"/>
              <w:left w:val="single" w:sz="4" w:space="0" w:color="auto"/>
              <w:bottom w:val="single" w:sz="4" w:space="0" w:color="auto"/>
              <w:right w:val="single" w:sz="4" w:space="0" w:color="auto"/>
            </w:tcBorders>
          </w:tcPr>
          <w:p w14:paraId="597C73B7" w14:textId="77777777" w:rsidR="001E7E8F" w:rsidRPr="00AA5DA2" w:rsidRDefault="001E7E8F" w:rsidP="00864136">
            <w:pPr>
              <w:pStyle w:val="TAL"/>
              <w:rPr>
                <w:ins w:id="574" w:author="Author"/>
                <w:lang w:eastAsia="ja-JP"/>
              </w:rPr>
            </w:pPr>
            <w:ins w:id="575"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670162A" w14:textId="77777777" w:rsidR="001E7E8F" w:rsidRPr="00AA5DA2" w:rsidRDefault="001E7E8F" w:rsidP="00864136">
            <w:pPr>
              <w:pStyle w:val="TAL"/>
              <w:rPr>
                <w:ins w:id="576" w:author="Author"/>
                <w:lang w:eastAsia="ja-JP"/>
              </w:rPr>
            </w:pPr>
            <w:ins w:id="577"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50F0533" w14:textId="77777777" w:rsidR="001E7E8F" w:rsidRPr="00AA5DA2" w:rsidRDefault="001E7E8F" w:rsidP="00864136">
            <w:pPr>
              <w:pStyle w:val="TAL"/>
              <w:rPr>
                <w:ins w:id="57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475B5C" w14:textId="77777777" w:rsidR="001E7E8F" w:rsidRPr="00AA5DA2" w:rsidRDefault="001E7E8F" w:rsidP="00864136">
            <w:pPr>
              <w:pStyle w:val="TAL"/>
              <w:rPr>
                <w:ins w:id="579" w:author="Author"/>
                <w:lang w:eastAsia="ja-JP"/>
              </w:rPr>
            </w:pPr>
            <w:ins w:id="58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28888621" w14:textId="77777777" w:rsidR="001E7E8F" w:rsidRPr="00AA5DA2" w:rsidRDefault="001E7E8F" w:rsidP="00864136">
            <w:pPr>
              <w:pStyle w:val="TAL"/>
              <w:rPr>
                <w:ins w:id="581" w:author="Author"/>
                <w:lang w:eastAsia="ja-JP"/>
              </w:rPr>
            </w:pPr>
            <w:ins w:id="582"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188E7230" w14:textId="77777777" w:rsidR="001E7E8F" w:rsidRPr="00AA5DA2" w:rsidRDefault="001E7E8F" w:rsidP="00864136">
            <w:pPr>
              <w:pStyle w:val="TAC"/>
              <w:rPr>
                <w:ins w:id="583" w:author="Author"/>
                <w:lang w:eastAsia="ja-JP"/>
              </w:rPr>
            </w:pPr>
            <w:ins w:id="58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BF58E1" w14:textId="77777777" w:rsidR="001E7E8F" w:rsidRPr="00AA5DA2" w:rsidRDefault="001E7E8F" w:rsidP="00864136">
            <w:pPr>
              <w:pStyle w:val="TAC"/>
              <w:rPr>
                <w:ins w:id="585" w:author="Author"/>
                <w:lang w:eastAsia="ja-JP"/>
              </w:rPr>
            </w:pPr>
            <w:ins w:id="586" w:author="Author">
              <w:r w:rsidRPr="00AA5DA2">
                <w:rPr>
                  <w:lang w:eastAsia="ja-JP"/>
                </w:rPr>
                <w:t>ignore</w:t>
              </w:r>
            </w:ins>
          </w:p>
        </w:tc>
      </w:tr>
      <w:tr w:rsidR="001E7E8F" w:rsidRPr="00AA5DA2" w14:paraId="70220829" w14:textId="77777777" w:rsidTr="00864136">
        <w:trPr>
          <w:ins w:id="587" w:author="Author"/>
        </w:trPr>
        <w:tc>
          <w:tcPr>
            <w:tcW w:w="2302" w:type="dxa"/>
          </w:tcPr>
          <w:p w14:paraId="2977480F" w14:textId="77777777" w:rsidR="001E7E8F" w:rsidRPr="00AA5DA2" w:rsidRDefault="001E7E8F" w:rsidP="00864136">
            <w:pPr>
              <w:pStyle w:val="TAL"/>
              <w:rPr>
                <w:ins w:id="588" w:author="Author"/>
                <w:lang w:eastAsia="ja-JP"/>
              </w:rPr>
            </w:pPr>
            <w:ins w:id="589" w:author="Author">
              <w:r w:rsidRPr="00AA5DA2">
                <w:rPr>
                  <w:lang w:eastAsia="ja-JP"/>
                </w:rPr>
                <w:t>Cause</w:t>
              </w:r>
            </w:ins>
          </w:p>
        </w:tc>
        <w:tc>
          <w:tcPr>
            <w:tcW w:w="1080" w:type="dxa"/>
            <w:gridSpan w:val="2"/>
          </w:tcPr>
          <w:p w14:paraId="60144123" w14:textId="77777777" w:rsidR="001E7E8F" w:rsidRPr="00AA5DA2" w:rsidRDefault="001E7E8F" w:rsidP="00864136">
            <w:pPr>
              <w:pStyle w:val="TAL"/>
              <w:rPr>
                <w:ins w:id="590" w:author="Author"/>
                <w:lang w:eastAsia="ja-JP"/>
              </w:rPr>
            </w:pPr>
            <w:ins w:id="591" w:author="Author">
              <w:r w:rsidRPr="00AA5DA2">
                <w:rPr>
                  <w:lang w:eastAsia="ja-JP"/>
                </w:rPr>
                <w:t>M</w:t>
              </w:r>
            </w:ins>
          </w:p>
        </w:tc>
        <w:tc>
          <w:tcPr>
            <w:tcW w:w="900" w:type="dxa"/>
          </w:tcPr>
          <w:p w14:paraId="0413C5D1" w14:textId="77777777" w:rsidR="001E7E8F" w:rsidRPr="00AA5DA2" w:rsidRDefault="001E7E8F" w:rsidP="00864136">
            <w:pPr>
              <w:pStyle w:val="TAL"/>
              <w:rPr>
                <w:ins w:id="592" w:author="Author"/>
                <w:lang w:eastAsia="ja-JP"/>
              </w:rPr>
            </w:pPr>
          </w:p>
        </w:tc>
        <w:tc>
          <w:tcPr>
            <w:tcW w:w="1260" w:type="dxa"/>
          </w:tcPr>
          <w:p w14:paraId="05989E33" w14:textId="77777777" w:rsidR="001E7E8F" w:rsidRPr="00AA5DA2" w:rsidRDefault="001E7E8F" w:rsidP="00864136">
            <w:pPr>
              <w:pStyle w:val="TAL"/>
              <w:rPr>
                <w:ins w:id="593" w:author="Author"/>
                <w:lang w:eastAsia="ja-JP"/>
              </w:rPr>
            </w:pPr>
            <w:ins w:id="594" w:author="Author">
              <w:r>
                <w:rPr>
                  <w:lang w:eastAsia="ja-JP"/>
                </w:rPr>
                <w:t>9.3.1.2</w:t>
              </w:r>
            </w:ins>
          </w:p>
        </w:tc>
        <w:tc>
          <w:tcPr>
            <w:tcW w:w="2160" w:type="dxa"/>
          </w:tcPr>
          <w:p w14:paraId="4AF9B1A4" w14:textId="77777777" w:rsidR="001E7E8F" w:rsidRPr="00AA5DA2" w:rsidRDefault="001E7E8F" w:rsidP="00864136">
            <w:pPr>
              <w:pStyle w:val="TAL"/>
              <w:rPr>
                <w:ins w:id="595" w:author="Author"/>
                <w:lang w:eastAsia="ja-JP"/>
              </w:rPr>
            </w:pPr>
            <w:ins w:id="596" w:author="Author">
              <w:r w:rsidRPr="00AA5DA2">
                <w:rPr>
                  <w:lang w:eastAsia="ja-JP"/>
                </w:rPr>
                <w:t>Ignored by the receiver when the Complete Failure Cause Information IE is included</w:t>
              </w:r>
            </w:ins>
          </w:p>
        </w:tc>
        <w:tc>
          <w:tcPr>
            <w:tcW w:w="1107" w:type="dxa"/>
          </w:tcPr>
          <w:p w14:paraId="6820B35F" w14:textId="77777777" w:rsidR="001E7E8F" w:rsidRPr="00AA5DA2" w:rsidRDefault="001E7E8F" w:rsidP="00864136">
            <w:pPr>
              <w:pStyle w:val="TAC"/>
              <w:rPr>
                <w:ins w:id="597" w:author="Author"/>
                <w:lang w:eastAsia="ja-JP"/>
              </w:rPr>
            </w:pPr>
            <w:ins w:id="598" w:author="Author">
              <w:r w:rsidRPr="00AA5DA2">
                <w:rPr>
                  <w:lang w:eastAsia="ja-JP"/>
                </w:rPr>
                <w:t>YES</w:t>
              </w:r>
            </w:ins>
          </w:p>
        </w:tc>
        <w:tc>
          <w:tcPr>
            <w:tcW w:w="1080" w:type="dxa"/>
          </w:tcPr>
          <w:p w14:paraId="498E38B3" w14:textId="77777777" w:rsidR="001E7E8F" w:rsidRPr="00AA5DA2" w:rsidRDefault="001E7E8F" w:rsidP="00864136">
            <w:pPr>
              <w:pStyle w:val="TAC"/>
              <w:rPr>
                <w:ins w:id="599" w:author="Author"/>
                <w:lang w:eastAsia="ja-JP"/>
              </w:rPr>
            </w:pPr>
            <w:ins w:id="600" w:author="Author">
              <w:r w:rsidRPr="00AA5DA2">
                <w:rPr>
                  <w:lang w:eastAsia="ja-JP"/>
                </w:rPr>
                <w:t>ignore</w:t>
              </w:r>
            </w:ins>
          </w:p>
        </w:tc>
      </w:tr>
      <w:tr w:rsidR="001E7E8F" w:rsidRPr="00AA5DA2" w14:paraId="60DA2374" w14:textId="77777777" w:rsidTr="00864136">
        <w:trPr>
          <w:ins w:id="601" w:author="Author"/>
        </w:trPr>
        <w:tc>
          <w:tcPr>
            <w:tcW w:w="2312" w:type="dxa"/>
            <w:gridSpan w:val="2"/>
            <w:tcBorders>
              <w:top w:val="single" w:sz="4" w:space="0" w:color="auto"/>
              <w:left w:val="single" w:sz="4" w:space="0" w:color="auto"/>
              <w:bottom w:val="single" w:sz="4" w:space="0" w:color="auto"/>
              <w:right w:val="single" w:sz="4" w:space="0" w:color="auto"/>
            </w:tcBorders>
          </w:tcPr>
          <w:p w14:paraId="64A004A1" w14:textId="77777777" w:rsidR="001E7E8F" w:rsidRPr="00AA5DA2" w:rsidRDefault="001E7E8F" w:rsidP="00864136">
            <w:pPr>
              <w:pStyle w:val="TAL"/>
              <w:rPr>
                <w:ins w:id="602" w:author="Author"/>
                <w:lang w:eastAsia="ja-JP"/>
              </w:rPr>
            </w:pPr>
            <w:ins w:id="603"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69DE7884" w14:textId="77777777" w:rsidR="001E7E8F" w:rsidRPr="00AA5DA2" w:rsidRDefault="001E7E8F" w:rsidP="00864136">
            <w:pPr>
              <w:pStyle w:val="TAL"/>
              <w:rPr>
                <w:ins w:id="604" w:author="Author"/>
                <w:lang w:eastAsia="ja-JP"/>
              </w:rPr>
            </w:pPr>
            <w:ins w:id="60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6C24C9A" w14:textId="77777777" w:rsidR="001E7E8F" w:rsidRPr="00AA5DA2" w:rsidRDefault="001E7E8F" w:rsidP="00864136">
            <w:pPr>
              <w:pStyle w:val="TAL"/>
              <w:rPr>
                <w:ins w:id="60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70171F5" w14:textId="77777777" w:rsidR="001E7E8F" w:rsidRPr="00AA5DA2" w:rsidRDefault="001E7E8F" w:rsidP="00864136">
            <w:pPr>
              <w:pStyle w:val="TAL"/>
              <w:rPr>
                <w:ins w:id="607" w:author="Author"/>
                <w:lang w:eastAsia="ja-JP"/>
              </w:rPr>
            </w:pPr>
            <w:ins w:id="608"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D7D9ED1" w14:textId="77777777" w:rsidR="001E7E8F" w:rsidRPr="00AA5DA2" w:rsidRDefault="001E7E8F" w:rsidP="00864136">
            <w:pPr>
              <w:pStyle w:val="TAL"/>
              <w:rPr>
                <w:ins w:id="609"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67429775" w14:textId="77777777" w:rsidR="001E7E8F" w:rsidRPr="00AA5DA2" w:rsidRDefault="001E7E8F" w:rsidP="00864136">
            <w:pPr>
              <w:pStyle w:val="TAC"/>
              <w:rPr>
                <w:ins w:id="610" w:author="Author"/>
                <w:lang w:eastAsia="ja-JP"/>
              </w:rPr>
            </w:pPr>
            <w:ins w:id="61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B9540D" w14:textId="77777777" w:rsidR="001E7E8F" w:rsidRPr="00AA5DA2" w:rsidRDefault="001E7E8F" w:rsidP="00864136">
            <w:pPr>
              <w:pStyle w:val="TAC"/>
              <w:rPr>
                <w:ins w:id="612" w:author="Author"/>
                <w:lang w:eastAsia="ja-JP"/>
              </w:rPr>
            </w:pPr>
            <w:ins w:id="613" w:author="Author">
              <w:r w:rsidRPr="00AA5DA2">
                <w:rPr>
                  <w:lang w:eastAsia="ja-JP"/>
                </w:rPr>
                <w:t>ignore</w:t>
              </w:r>
            </w:ins>
          </w:p>
        </w:tc>
      </w:tr>
    </w:tbl>
    <w:p w14:paraId="2B8F03D7" w14:textId="77777777" w:rsidR="001E7E8F" w:rsidRDefault="001E7E8F" w:rsidP="001E7E8F">
      <w:pPr>
        <w:rPr>
          <w:ins w:id="614" w:author="Author"/>
          <w:noProof/>
        </w:rPr>
      </w:pPr>
    </w:p>
    <w:p w14:paraId="28932739" w14:textId="77777777" w:rsidR="001E7E8F" w:rsidRDefault="001E7E8F" w:rsidP="001E7E8F">
      <w:pPr>
        <w:pStyle w:val="Heading4"/>
        <w:rPr>
          <w:ins w:id="615" w:author="Author"/>
        </w:rPr>
      </w:pPr>
      <w:bookmarkStart w:id="616" w:name="_Toc5691059"/>
      <w:ins w:id="617" w:author="Author">
        <w:r w:rsidRPr="00AA5DA2">
          <w:t>9.</w:t>
        </w:r>
        <w:r>
          <w:t>2.1</w:t>
        </w:r>
        <w:r w:rsidRPr="00AA5DA2">
          <w:t>.</w:t>
        </w:r>
        <w:r>
          <w:t>X</w:t>
        </w:r>
        <w:r w:rsidRPr="00AA5DA2">
          <w:t>4</w:t>
        </w:r>
        <w:r w:rsidRPr="00AA5DA2">
          <w:tab/>
          <w:t>RESOURCE STATUS UPDATE</w:t>
        </w:r>
        <w:bookmarkEnd w:id="616"/>
      </w:ins>
    </w:p>
    <w:p w14:paraId="30548090" w14:textId="77777777" w:rsidR="001E7E8F" w:rsidRPr="00AA5DA2" w:rsidRDefault="001E7E8F" w:rsidP="001E7E8F">
      <w:pPr>
        <w:rPr>
          <w:ins w:id="618" w:author="Author"/>
        </w:rPr>
      </w:pPr>
      <w:ins w:id="619"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34D4D966" w14:textId="77777777" w:rsidR="001E7E8F" w:rsidRPr="00AA5DA2" w:rsidRDefault="001E7E8F" w:rsidP="001E7E8F">
      <w:pPr>
        <w:rPr>
          <w:ins w:id="620" w:author="Author"/>
        </w:rPr>
      </w:pPr>
      <w:ins w:id="621" w:author="Author">
        <w:r w:rsidRPr="00AA5DA2">
          <w:lastRenderedPageBreak/>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E7E8F" w:rsidRPr="00AA5DA2" w14:paraId="78EFCD06" w14:textId="77777777" w:rsidTr="00864136">
        <w:trPr>
          <w:ins w:id="622" w:author="Author"/>
        </w:trPr>
        <w:tc>
          <w:tcPr>
            <w:tcW w:w="2437" w:type="dxa"/>
            <w:tcBorders>
              <w:top w:val="single" w:sz="4" w:space="0" w:color="auto"/>
              <w:left w:val="single" w:sz="4" w:space="0" w:color="auto"/>
              <w:bottom w:val="single" w:sz="4" w:space="0" w:color="auto"/>
              <w:right w:val="single" w:sz="4" w:space="0" w:color="auto"/>
            </w:tcBorders>
          </w:tcPr>
          <w:p w14:paraId="64A4E3A9" w14:textId="77777777" w:rsidR="001E7E8F" w:rsidRPr="00AA5DA2" w:rsidRDefault="001E7E8F" w:rsidP="00864136">
            <w:pPr>
              <w:pStyle w:val="TAH"/>
              <w:rPr>
                <w:ins w:id="623" w:author="Author"/>
                <w:lang w:eastAsia="ja-JP"/>
              </w:rPr>
            </w:pPr>
            <w:ins w:id="624"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4BEC0C9" w14:textId="77777777" w:rsidR="001E7E8F" w:rsidRPr="00AA5DA2" w:rsidRDefault="001E7E8F" w:rsidP="00864136">
            <w:pPr>
              <w:pStyle w:val="TAH"/>
              <w:rPr>
                <w:ins w:id="625" w:author="Author"/>
                <w:lang w:eastAsia="ja-JP"/>
              </w:rPr>
            </w:pPr>
            <w:ins w:id="626"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4F69232" w14:textId="77777777" w:rsidR="001E7E8F" w:rsidRPr="00AA5DA2" w:rsidRDefault="001E7E8F" w:rsidP="00864136">
            <w:pPr>
              <w:pStyle w:val="TAH"/>
              <w:rPr>
                <w:ins w:id="627" w:author="Author"/>
                <w:lang w:eastAsia="ja-JP"/>
              </w:rPr>
            </w:pPr>
            <w:ins w:id="628"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2536453" w14:textId="77777777" w:rsidR="001E7E8F" w:rsidRPr="00AA5DA2" w:rsidRDefault="001E7E8F" w:rsidP="00864136">
            <w:pPr>
              <w:pStyle w:val="TAH"/>
              <w:rPr>
                <w:ins w:id="629" w:author="Author"/>
                <w:lang w:eastAsia="ja-JP"/>
              </w:rPr>
            </w:pPr>
            <w:ins w:id="630"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143CAE07" w14:textId="77777777" w:rsidR="001E7E8F" w:rsidRPr="00AA5DA2" w:rsidRDefault="001E7E8F" w:rsidP="00864136">
            <w:pPr>
              <w:pStyle w:val="TAH"/>
              <w:rPr>
                <w:ins w:id="631" w:author="Author"/>
                <w:lang w:eastAsia="ja-JP"/>
              </w:rPr>
            </w:pPr>
            <w:ins w:id="632"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76ED0F44" w14:textId="77777777" w:rsidR="001E7E8F" w:rsidRPr="00AA5DA2" w:rsidRDefault="001E7E8F" w:rsidP="00864136">
            <w:pPr>
              <w:pStyle w:val="TAH"/>
              <w:rPr>
                <w:ins w:id="633" w:author="Author"/>
                <w:lang w:eastAsia="ja-JP"/>
              </w:rPr>
            </w:pPr>
            <w:ins w:id="634"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F6FA3E7" w14:textId="77777777" w:rsidR="001E7E8F" w:rsidRPr="00AA5DA2" w:rsidRDefault="001E7E8F" w:rsidP="00864136">
            <w:pPr>
              <w:pStyle w:val="TAH"/>
              <w:rPr>
                <w:ins w:id="635" w:author="Author"/>
                <w:lang w:eastAsia="ja-JP"/>
              </w:rPr>
            </w:pPr>
            <w:ins w:id="636" w:author="Author">
              <w:r w:rsidRPr="00AA5DA2">
                <w:rPr>
                  <w:lang w:eastAsia="ja-JP"/>
                </w:rPr>
                <w:t>Assigned Criticality</w:t>
              </w:r>
            </w:ins>
          </w:p>
        </w:tc>
      </w:tr>
      <w:tr w:rsidR="001E7E8F" w:rsidRPr="00AA5DA2" w14:paraId="3DAE1E92" w14:textId="77777777" w:rsidTr="00864136">
        <w:trPr>
          <w:ins w:id="637" w:author="Author"/>
        </w:trPr>
        <w:tc>
          <w:tcPr>
            <w:tcW w:w="2437" w:type="dxa"/>
            <w:tcBorders>
              <w:top w:val="single" w:sz="4" w:space="0" w:color="auto"/>
              <w:left w:val="single" w:sz="4" w:space="0" w:color="auto"/>
              <w:bottom w:val="single" w:sz="4" w:space="0" w:color="auto"/>
              <w:right w:val="single" w:sz="4" w:space="0" w:color="auto"/>
            </w:tcBorders>
          </w:tcPr>
          <w:p w14:paraId="229965FA" w14:textId="77777777" w:rsidR="001E7E8F" w:rsidRPr="00AA5DA2" w:rsidRDefault="001E7E8F" w:rsidP="00864136">
            <w:pPr>
              <w:pStyle w:val="TAL"/>
              <w:rPr>
                <w:ins w:id="638" w:author="Author"/>
                <w:lang w:eastAsia="ja-JP"/>
              </w:rPr>
            </w:pPr>
            <w:ins w:id="639"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1E9F8F7" w14:textId="77777777" w:rsidR="001E7E8F" w:rsidRPr="00AA5DA2" w:rsidRDefault="001E7E8F" w:rsidP="00864136">
            <w:pPr>
              <w:pStyle w:val="TAL"/>
              <w:rPr>
                <w:ins w:id="640" w:author="Author"/>
                <w:lang w:eastAsia="ja-JP"/>
              </w:rPr>
            </w:pPr>
            <w:ins w:id="641"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8011112" w14:textId="77777777" w:rsidR="001E7E8F" w:rsidRPr="00AA5DA2" w:rsidRDefault="001E7E8F" w:rsidP="00864136">
            <w:pPr>
              <w:pStyle w:val="TAL"/>
              <w:rPr>
                <w:ins w:id="642"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1BF8A467" w14:textId="77777777" w:rsidR="001E7E8F" w:rsidRPr="00AA5DA2" w:rsidRDefault="001E7E8F" w:rsidP="00864136">
            <w:pPr>
              <w:pStyle w:val="TAL"/>
              <w:rPr>
                <w:ins w:id="643" w:author="Author"/>
                <w:lang w:eastAsia="ja-JP"/>
              </w:rPr>
            </w:pPr>
            <w:ins w:id="644"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2CC7B41F" w14:textId="77777777" w:rsidR="001E7E8F" w:rsidRPr="00AA5DA2" w:rsidRDefault="001E7E8F" w:rsidP="00864136">
            <w:pPr>
              <w:pStyle w:val="TAL"/>
              <w:rPr>
                <w:ins w:id="6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455E5A7" w14:textId="77777777" w:rsidR="001E7E8F" w:rsidRPr="00AA5DA2" w:rsidRDefault="001E7E8F" w:rsidP="00864136">
            <w:pPr>
              <w:pStyle w:val="TAC"/>
              <w:rPr>
                <w:ins w:id="646" w:author="Author"/>
                <w:lang w:eastAsia="ja-JP"/>
              </w:rPr>
            </w:pPr>
            <w:ins w:id="64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E57E9B8" w14:textId="77777777" w:rsidR="001E7E8F" w:rsidRPr="00AA5DA2" w:rsidRDefault="001E7E8F" w:rsidP="00864136">
            <w:pPr>
              <w:pStyle w:val="TAC"/>
              <w:rPr>
                <w:ins w:id="648" w:author="Author"/>
                <w:lang w:eastAsia="ja-JP"/>
              </w:rPr>
            </w:pPr>
            <w:ins w:id="649" w:author="Author">
              <w:r w:rsidRPr="00AA5DA2">
                <w:rPr>
                  <w:lang w:eastAsia="ja-JP"/>
                </w:rPr>
                <w:t>ignore</w:t>
              </w:r>
            </w:ins>
          </w:p>
        </w:tc>
      </w:tr>
      <w:tr w:rsidR="001E7E8F" w:rsidRPr="00AA5DA2" w14:paraId="0FF70EF8" w14:textId="77777777" w:rsidTr="00864136">
        <w:trPr>
          <w:ins w:id="650" w:author="Author"/>
        </w:trPr>
        <w:tc>
          <w:tcPr>
            <w:tcW w:w="2437" w:type="dxa"/>
            <w:tcBorders>
              <w:top w:val="single" w:sz="4" w:space="0" w:color="auto"/>
              <w:left w:val="single" w:sz="4" w:space="0" w:color="auto"/>
              <w:bottom w:val="single" w:sz="4" w:space="0" w:color="auto"/>
              <w:right w:val="single" w:sz="4" w:space="0" w:color="auto"/>
            </w:tcBorders>
          </w:tcPr>
          <w:p w14:paraId="5BD7A213" w14:textId="77777777" w:rsidR="001E7E8F" w:rsidRPr="00AA5DA2" w:rsidRDefault="001E7E8F" w:rsidP="00864136">
            <w:pPr>
              <w:pStyle w:val="TAL"/>
              <w:rPr>
                <w:ins w:id="651" w:author="Author"/>
                <w:lang w:eastAsia="ja-JP"/>
              </w:rPr>
            </w:pPr>
            <w:ins w:id="652"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A71A756" w14:textId="77777777" w:rsidR="001E7E8F" w:rsidRPr="00AA5DA2" w:rsidRDefault="001E7E8F" w:rsidP="00864136">
            <w:pPr>
              <w:pStyle w:val="TAL"/>
              <w:rPr>
                <w:ins w:id="653" w:author="Author"/>
                <w:lang w:eastAsia="ja-JP"/>
              </w:rPr>
            </w:pPr>
            <w:ins w:id="654"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52D98C8" w14:textId="77777777" w:rsidR="001E7E8F" w:rsidRPr="00AA5DA2" w:rsidRDefault="001E7E8F" w:rsidP="00864136">
            <w:pPr>
              <w:pStyle w:val="TAL"/>
              <w:rPr>
                <w:ins w:id="65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4B2B50" w14:textId="77777777" w:rsidR="001E7E8F" w:rsidRPr="00AA5DA2" w:rsidRDefault="001E7E8F" w:rsidP="00864136">
            <w:pPr>
              <w:pStyle w:val="TAL"/>
              <w:rPr>
                <w:ins w:id="656" w:author="Author"/>
                <w:lang w:eastAsia="ja-JP"/>
              </w:rPr>
            </w:pPr>
            <w:ins w:id="657"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6BC9833D" w14:textId="77777777" w:rsidR="001E7E8F" w:rsidRPr="00AA5DA2" w:rsidRDefault="001E7E8F" w:rsidP="00864136">
            <w:pPr>
              <w:pStyle w:val="TAL"/>
              <w:rPr>
                <w:ins w:id="6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CBC99A5" w14:textId="77777777" w:rsidR="001E7E8F" w:rsidRPr="00AA5DA2" w:rsidRDefault="001E7E8F" w:rsidP="00864136">
            <w:pPr>
              <w:pStyle w:val="TAC"/>
              <w:rPr>
                <w:ins w:id="659" w:author="Author"/>
                <w:lang w:eastAsia="ja-JP"/>
              </w:rPr>
            </w:pPr>
            <w:ins w:id="66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A5F2ABA" w14:textId="77777777" w:rsidR="001E7E8F" w:rsidRPr="00AA5DA2" w:rsidRDefault="001E7E8F" w:rsidP="00864136">
            <w:pPr>
              <w:pStyle w:val="TAC"/>
              <w:rPr>
                <w:ins w:id="661" w:author="Author"/>
                <w:lang w:eastAsia="ja-JP"/>
              </w:rPr>
            </w:pPr>
            <w:ins w:id="662" w:author="Author">
              <w:r w:rsidRPr="00AA5DA2">
                <w:rPr>
                  <w:lang w:eastAsia="ja-JP"/>
                </w:rPr>
                <w:t>reject</w:t>
              </w:r>
            </w:ins>
          </w:p>
        </w:tc>
      </w:tr>
      <w:tr w:rsidR="001E7E8F" w:rsidRPr="00AA5DA2" w14:paraId="51B6C2B1" w14:textId="77777777" w:rsidTr="00864136">
        <w:trPr>
          <w:ins w:id="663" w:author="Author"/>
        </w:trPr>
        <w:tc>
          <w:tcPr>
            <w:tcW w:w="2437" w:type="dxa"/>
            <w:tcBorders>
              <w:top w:val="single" w:sz="4" w:space="0" w:color="auto"/>
              <w:left w:val="single" w:sz="4" w:space="0" w:color="auto"/>
              <w:bottom w:val="single" w:sz="4" w:space="0" w:color="auto"/>
              <w:right w:val="single" w:sz="4" w:space="0" w:color="auto"/>
            </w:tcBorders>
          </w:tcPr>
          <w:p w14:paraId="1405FB11" w14:textId="77777777" w:rsidR="001E7E8F" w:rsidRPr="00A423D1" w:rsidRDefault="001E7E8F" w:rsidP="00864136">
            <w:pPr>
              <w:pStyle w:val="TAL"/>
              <w:rPr>
                <w:ins w:id="664" w:author="Author"/>
                <w:lang w:eastAsia="ja-JP"/>
              </w:rPr>
            </w:pPr>
            <w:ins w:id="665"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47D6CC7" w14:textId="77777777" w:rsidR="001E7E8F" w:rsidRPr="00A423D1" w:rsidRDefault="001E7E8F" w:rsidP="00864136">
            <w:pPr>
              <w:pStyle w:val="TAL"/>
              <w:rPr>
                <w:ins w:id="666" w:author="Author"/>
                <w:lang w:eastAsia="ja-JP"/>
              </w:rPr>
            </w:pPr>
            <w:ins w:id="667"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AC2F193" w14:textId="77777777" w:rsidR="001E7E8F" w:rsidRPr="00AA5DA2" w:rsidRDefault="001E7E8F" w:rsidP="00864136">
            <w:pPr>
              <w:pStyle w:val="TAL"/>
              <w:rPr>
                <w:ins w:id="66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3BA61BA" w14:textId="77777777" w:rsidR="001E7E8F" w:rsidRPr="00A423D1" w:rsidRDefault="001E7E8F" w:rsidP="00864136">
            <w:pPr>
              <w:pStyle w:val="TAL"/>
              <w:rPr>
                <w:ins w:id="669" w:author="Author"/>
                <w:lang w:eastAsia="ja-JP"/>
              </w:rPr>
            </w:pPr>
            <w:ins w:id="670"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604407CB" w14:textId="77777777" w:rsidR="001E7E8F" w:rsidRPr="00AA5DA2" w:rsidRDefault="001E7E8F" w:rsidP="00864136">
            <w:pPr>
              <w:pStyle w:val="TAL"/>
              <w:rPr>
                <w:ins w:id="671" w:author="Author"/>
                <w:lang w:eastAsia="ja-JP"/>
              </w:rPr>
            </w:pPr>
            <w:ins w:id="672"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14:paraId="2CEBCDD0" w14:textId="77777777" w:rsidR="001E7E8F" w:rsidRPr="00AA5DA2" w:rsidRDefault="001E7E8F" w:rsidP="00864136">
            <w:pPr>
              <w:pStyle w:val="TAC"/>
              <w:rPr>
                <w:ins w:id="673" w:author="Author"/>
                <w:lang w:eastAsia="ja-JP"/>
              </w:rPr>
            </w:pPr>
            <w:ins w:id="67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D4380F2" w14:textId="77777777" w:rsidR="001E7E8F" w:rsidRPr="00AA5DA2" w:rsidRDefault="001E7E8F" w:rsidP="00864136">
            <w:pPr>
              <w:pStyle w:val="TAC"/>
              <w:rPr>
                <w:ins w:id="675" w:author="Author"/>
                <w:lang w:eastAsia="ja-JP"/>
              </w:rPr>
            </w:pPr>
            <w:ins w:id="676" w:author="Author">
              <w:r w:rsidRPr="00AA5DA2">
                <w:rPr>
                  <w:lang w:eastAsia="ja-JP"/>
                </w:rPr>
                <w:t>reject</w:t>
              </w:r>
            </w:ins>
          </w:p>
        </w:tc>
      </w:tr>
      <w:tr w:rsidR="001E7E8F" w:rsidRPr="00AA5DA2" w14:paraId="19CAE2F3" w14:textId="77777777" w:rsidTr="00864136">
        <w:trPr>
          <w:ins w:id="677" w:author="Author"/>
        </w:trPr>
        <w:tc>
          <w:tcPr>
            <w:tcW w:w="2437" w:type="dxa"/>
            <w:tcBorders>
              <w:top w:val="single" w:sz="4" w:space="0" w:color="auto"/>
              <w:left w:val="single" w:sz="4" w:space="0" w:color="auto"/>
              <w:bottom w:val="single" w:sz="4" w:space="0" w:color="auto"/>
              <w:right w:val="single" w:sz="4" w:space="0" w:color="auto"/>
            </w:tcBorders>
          </w:tcPr>
          <w:p w14:paraId="6B57E706" w14:textId="77777777" w:rsidR="001E7E8F" w:rsidRPr="00A423D1" w:rsidRDefault="001E7E8F" w:rsidP="00864136">
            <w:pPr>
              <w:pStyle w:val="TAL"/>
              <w:rPr>
                <w:ins w:id="678" w:author="Author"/>
                <w:lang w:eastAsia="ja-JP"/>
              </w:rPr>
            </w:pPr>
            <w:ins w:id="679"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2646D282" w14:textId="77777777" w:rsidR="001E7E8F" w:rsidRPr="00A423D1" w:rsidRDefault="001E7E8F" w:rsidP="00864136">
            <w:pPr>
              <w:pStyle w:val="TAL"/>
              <w:rPr>
                <w:ins w:id="680" w:author="Author"/>
                <w:lang w:eastAsia="ja-JP"/>
              </w:rPr>
            </w:pPr>
            <w:ins w:id="681"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6068C7D" w14:textId="77777777" w:rsidR="001E7E8F" w:rsidRPr="00AA5DA2" w:rsidRDefault="001E7E8F" w:rsidP="00864136">
            <w:pPr>
              <w:pStyle w:val="TAL"/>
              <w:rPr>
                <w:ins w:id="68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4840EC" w14:textId="77777777" w:rsidR="001E7E8F" w:rsidRPr="00A423D1" w:rsidRDefault="001E7E8F" w:rsidP="00864136">
            <w:pPr>
              <w:pStyle w:val="TAL"/>
              <w:rPr>
                <w:ins w:id="683" w:author="Author"/>
                <w:lang w:eastAsia="ja-JP"/>
              </w:rPr>
            </w:pPr>
            <w:ins w:id="684"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22EF6957" w14:textId="77777777" w:rsidR="001E7E8F" w:rsidRPr="00AA5DA2" w:rsidRDefault="001E7E8F" w:rsidP="00864136">
            <w:pPr>
              <w:pStyle w:val="TAL"/>
              <w:rPr>
                <w:ins w:id="685" w:author="Author"/>
                <w:lang w:eastAsia="ja-JP"/>
              </w:rPr>
            </w:pPr>
            <w:ins w:id="686"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14:paraId="55A8ECA5" w14:textId="77777777" w:rsidR="001E7E8F" w:rsidRPr="00AA5DA2" w:rsidRDefault="001E7E8F" w:rsidP="00864136">
            <w:pPr>
              <w:pStyle w:val="TAC"/>
              <w:rPr>
                <w:ins w:id="687" w:author="Author"/>
                <w:lang w:eastAsia="ja-JP"/>
              </w:rPr>
            </w:pPr>
            <w:ins w:id="68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C8B5F11" w14:textId="77777777" w:rsidR="001E7E8F" w:rsidRPr="00AA5DA2" w:rsidRDefault="001E7E8F" w:rsidP="00864136">
            <w:pPr>
              <w:pStyle w:val="TAC"/>
              <w:rPr>
                <w:ins w:id="689" w:author="Author"/>
                <w:lang w:eastAsia="ja-JP"/>
              </w:rPr>
            </w:pPr>
            <w:ins w:id="690" w:author="Author">
              <w:r w:rsidRPr="00AA5DA2">
                <w:rPr>
                  <w:lang w:eastAsia="ja-JP"/>
                </w:rPr>
                <w:t>ignore</w:t>
              </w:r>
            </w:ins>
          </w:p>
        </w:tc>
      </w:tr>
      <w:tr w:rsidR="001E7E8F" w:rsidRPr="00E22360" w14:paraId="2AE2D1B0" w14:textId="77777777" w:rsidTr="00864136">
        <w:trPr>
          <w:ins w:id="691" w:author="Author"/>
        </w:trPr>
        <w:tc>
          <w:tcPr>
            <w:tcW w:w="2437" w:type="dxa"/>
            <w:tcBorders>
              <w:top w:val="single" w:sz="4" w:space="0" w:color="auto"/>
              <w:left w:val="single" w:sz="4" w:space="0" w:color="auto"/>
              <w:bottom w:val="single" w:sz="4" w:space="0" w:color="auto"/>
              <w:right w:val="single" w:sz="4" w:space="0" w:color="auto"/>
            </w:tcBorders>
          </w:tcPr>
          <w:p w14:paraId="17713A9A" w14:textId="1F26A5BB" w:rsidR="001E7E8F" w:rsidRPr="00E22360" w:rsidRDefault="001E7E8F" w:rsidP="00864136">
            <w:pPr>
              <w:pStyle w:val="TAL"/>
              <w:rPr>
                <w:ins w:id="692" w:author="Author"/>
                <w:lang w:eastAsia="ja-JP"/>
              </w:rPr>
            </w:pPr>
            <w:ins w:id="693" w:author="Author">
              <w:r w:rsidRPr="00E22360">
                <w:rPr>
                  <w:lang w:eastAsia="ja-JP"/>
                </w:rPr>
                <w:t xml:space="preserve">Hardware Load Indicator </w:t>
              </w:r>
              <w:del w:id="694" w:author="Nokia" w:date="2020-04-09T22:03:00Z">
                <w:r w:rsidRPr="00E22360" w:rsidDel="00864136">
                  <w:rPr>
                    <w:lang w:eastAsia="ja-JP"/>
                  </w:rPr>
                  <w:delText xml:space="preserve">[FFS] </w:delText>
                </w:r>
              </w:del>
            </w:ins>
          </w:p>
        </w:tc>
        <w:tc>
          <w:tcPr>
            <w:tcW w:w="1094" w:type="dxa"/>
            <w:tcBorders>
              <w:top w:val="single" w:sz="4" w:space="0" w:color="auto"/>
              <w:left w:val="single" w:sz="4" w:space="0" w:color="auto"/>
              <w:bottom w:val="single" w:sz="4" w:space="0" w:color="auto"/>
              <w:right w:val="single" w:sz="4" w:space="0" w:color="auto"/>
            </w:tcBorders>
          </w:tcPr>
          <w:p w14:paraId="6DE1F3DE" w14:textId="77777777" w:rsidR="001E7E8F" w:rsidRPr="00E22360" w:rsidRDefault="001E7E8F" w:rsidP="00864136">
            <w:pPr>
              <w:pStyle w:val="TAL"/>
              <w:rPr>
                <w:ins w:id="695" w:author="Author"/>
                <w:lang w:eastAsia="ja-JP"/>
              </w:rPr>
            </w:pPr>
            <w:ins w:id="696"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0558842" w14:textId="77777777" w:rsidR="001E7E8F" w:rsidRPr="00E22360" w:rsidRDefault="001E7E8F" w:rsidP="00864136">
            <w:pPr>
              <w:pStyle w:val="TAL"/>
              <w:rPr>
                <w:ins w:id="69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590226" w14:textId="77777777" w:rsidR="001E7E8F" w:rsidRPr="00E22360" w:rsidRDefault="001E7E8F" w:rsidP="00864136">
            <w:pPr>
              <w:pStyle w:val="TAL"/>
              <w:rPr>
                <w:ins w:id="698" w:author="Author"/>
                <w:lang w:eastAsia="ja-JP"/>
              </w:rPr>
            </w:pPr>
            <w:ins w:id="699"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14:paraId="3DB45228" w14:textId="77777777" w:rsidR="001E7E8F" w:rsidRPr="00E22360" w:rsidRDefault="001E7E8F" w:rsidP="00864136">
            <w:pPr>
              <w:pStyle w:val="TAL"/>
              <w:rPr>
                <w:ins w:id="7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9C0A704" w14:textId="77777777" w:rsidR="001E7E8F" w:rsidRPr="00E22360" w:rsidRDefault="001E7E8F" w:rsidP="00864136">
            <w:pPr>
              <w:pStyle w:val="TAC"/>
              <w:rPr>
                <w:ins w:id="701" w:author="Author"/>
                <w:lang w:eastAsia="ja-JP"/>
              </w:rPr>
            </w:pPr>
            <w:ins w:id="702"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ED42029" w14:textId="77777777" w:rsidR="001E7E8F" w:rsidRPr="00E22360" w:rsidRDefault="001E7E8F" w:rsidP="00864136">
            <w:pPr>
              <w:pStyle w:val="TAC"/>
              <w:rPr>
                <w:ins w:id="703" w:author="Author"/>
                <w:lang w:eastAsia="ja-JP"/>
              </w:rPr>
            </w:pPr>
            <w:ins w:id="704" w:author="Author">
              <w:r>
                <w:rPr>
                  <w:lang w:eastAsia="ja-JP"/>
                </w:rPr>
                <w:t>ignore</w:t>
              </w:r>
            </w:ins>
          </w:p>
        </w:tc>
      </w:tr>
      <w:tr w:rsidR="001E7E8F" w:rsidRPr="00DB4D57" w14:paraId="11B30BED" w14:textId="77777777" w:rsidTr="00864136">
        <w:trPr>
          <w:ins w:id="705" w:author="Author"/>
        </w:trPr>
        <w:tc>
          <w:tcPr>
            <w:tcW w:w="2437" w:type="dxa"/>
            <w:tcBorders>
              <w:top w:val="single" w:sz="4" w:space="0" w:color="auto"/>
              <w:left w:val="single" w:sz="4" w:space="0" w:color="auto"/>
              <w:bottom w:val="single" w:sz="4" w:space="0" w:color="auto"/>
              <w:right w:val="single" w:sz="4" w:space="0" w:color="auto"/>
            </w:tcBorders>
          </w:tcPr>
          <w:p w14:paraId="5A930C1A" w14:textId="77777777" w:rsidR="001E7E8F" w:rsidRPr="00B91274" w:rsidRDefault="001E7E8F" w:rsidP="00864136">
            <w:pPr>
              <w:pStyle w:val="TAL"/>
              <w:rPr>
                <w:ins w:id="706" w:author="Author"/>
                <w:b/>
                <w:lang w:eastAsia="ja-JP"/>
              </w:rPr>
            </w:pPr>
            <w:ins w:id="707"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56442001" w14:textId="77777777" w:rsidR="001E7E8F" w:rsidRPr="00DB4D57" w:rsidRDefault="001E7E8F" w:rsidP="00864136">
            <w:pPr>
              <w:pStyle w:val="TAL"/>
              <w:rPr>
                <w:ins w:id="70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E8CA90C" w14:textId="77777777" w:rsidR="001E7E8F" w:rsidRPr="00DB4D57" w:rsidRDefault="001E7E8F" w:rsidP="00864136">
            <w:pPr>
              <w:pStyle w:val="TAL"/>
              <w:rPr>
                <w:ins w:id="709" w:author="Author"/>
                <w:i/>
                <w:lang w:eastAsia="ja-JP"/>
              </w:rPr>
            </w:pPr>
            <w:ins w:id="710"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53DED4D" w14:textId="77777777" w:rsidR="001E7E8F" w:rsidRPr="00DB4D57" w:rsidRDefault="001E7E8F" w:rsidP="00864136">
            <w:pPr>
              <w:pStyle w:val="TAL"/>
              <w:rPr>
                <w:ins w:id="71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73C588CC" w14:textId="77777777" w:rsidR="001E7E8F" w:rsidRPr="00DB4D57" w:rsidRDefault="001E7E8F" w:rsidP="00864136">
            <w:pPr>
              <w:pStyle w:val="TAL"/>
              <w:rPr>
                <w:ins w:id="71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C1DF48A" w14:textId="77777777" w:rsidR="001E7E8F" w:rsidRPr="00DB4D57" w:rsidRDefault="001E7E8F" w:rsidP="00864136">
            <w:pPr>
              <w:pStyle w:val="TAC"/>
              <w:rPr>
                <w:ins w:id="713" w:author="Author"/>
                <w:lang w:eastAsia="ja-JP"/>
              </w:rPr>
            </w:pPr>
            <w:ins w:id="714"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3B4AD8" w14:textId="77777777" w:rsidR="001E7E8F" w:rsidRPr="00DB4D57" w:rsidRDefault="001E7E8F" w:rsidP="00864136">
            <w:pPr>
              <w:pStyle w:val="TAC"/>
              <w:rPr>
                <w:ins w:id="715" w:author="Author"/>
                <w:lang w:eastAsia="ja-JP"/>
              </w:rPr>
            </w:pPr>
            <w:ins w:id="716" w:author="Author">
              <w:r>
                <w:rPr>
                  <w:lang w:eastAsia="ja-JP"/>
                </w:rPr>
                <w:t>ignore</w:t>
              </w:r>
            </w:ins>
          </w:p>
        </w:tc>
      </w:tr>
      <w:tr w:rsidR="001E7E8F" w:rsidRPr="00DB4D57" w14:paraId="1EAE7ECC" w14:textId="77777777" w:rsidTr="00864136">
        <w:trPr>
          <w:ins w:id="717" w:author="Author"/>
        </w:trPr>
        <w:tc>
          <w:tcPr>
            <w:tcW w:w="2437" w:type="dxa"/>
            <w:tcBorders>
              <w:top w:val="single" w:sz="4" w:space="0" w:color="auto"/>
              <w:left w:val="single" w:sz="4" w:space="0" w:color="auto"/>
              <w:bottom w:val="single" w:sz="4" w:space="0" w:color="auto"/>
              <w:right w:val="single" w:sz="4" w:space="0" w:color="auto"/>
            </w:tcBorders>
          </w:tcPr>
          <w:p w14:paraId="1CDD3334" w14:textId="77777777" w:rsidR="001E7E8F" w:rsidRPr="00B91274" w:rsidRDefault="001E7E8F" w:rsidP="00864136">
            <w:pPr>
              <w:pStyle w:val="TAL"/>
              <w:rPr>
                <w:ins w:id="718" w:author="Author"/>
                <w:lang w:eastAsia="ja-JP"/>
              </w:rPr>
            </w:pPr>
            <w:ins w:id="719"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6D021CE4" w14:textId="77777777" w:rsidR="001E7E8F" w:rsidRPr="00DB4D57" w:rsidRDefault="001E7E8F" w:rsidP="00864136">
            <w:pPr>
              <w:pStyle w:val="TAL"/>
              <w:rPr>
                <w:ins w:id="720"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51B5037" w14:textId="77777777" w:rsidR="001E7E8F" w:rsidRPr="00DB4D57" w:rsidRDefault="001E7E8F" w:rsidP="00864136">
            <w:pPr>
              <w:pStyle w:val="TAL"/>
              <w:rPr>
                <w:ins w:id="721" w:author="Author"/>
                <w:i/>
                <w:lang w:eastAsia="ja-JP"/>
              </w:rPr>
            </w:pPr>
            <w:ins w:id="722" w:author="Author">
              <w:r w:rsidRPr="00B91274">
                <w:rPr>
                  <w:i/>
                  <w:lang w:eastAsia="ja-JP"/>
                </w:rPr>
                <w:t>1 .. &lt;</w:t>
              </w:r>
              <w:proofErr w:type="spellStart"/>
              <w:r w:rsidRPr="00B91274">
                <w:rPr>
                  <w:i/>
                  <w:lang w:eastAsia="ja-JP"/>
                </w:rPr>
                <w:t>maxCellingNBDU</w:t>
              </w:r>
              <w:proofErr w:type="spellEnd"/>
              <w:r w:rsidRPr="00B91274">
                <w:rPr>
                  <w:i/>
                  <w:lang w:eastAsia="ja-JP"/>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03E10B5A" w14:textId="77777777" w:rsidR="001E7E8F" w:rsidRPr="00DB4D57" w:rsidRDefault="001E7E8F" w:rsidP="00864136">
            <w:pPr>
              <w:pStyle w:val="TAL"/>
              <w:rPr>
                <w:ins w:id="72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6B7D261A" w14:textId="77777777" w:rsidR="001E7E8F" w:rsidRPr="00DB4D57" w:rsidRDefault="001E7E8F" w:rsidP="00864136">
            <w:pPr>
              <w:pStyle w:val="TAL"/>
              <w:rPr>
                <w:ins w:id="72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B2BAC4E" w14:textId="77777777" w:rsidR="001E7E8F" w:rsidRPr="00DB4D57" w:rsidRDefault="001E7E8F" w:rsidP="00864136">
            <w:pPr>
              <w:pStyle w:val="TAC"/>
              <w:rPr>
                <w:ins w:id="725" w:author="Author"/>
                <w:lang w:eastAsia="ja-JP"/>
              </w:rPr>
            </w:pPr>
            <w:ins w:id="72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7E05BA" w14:textId="77777777" w:rsidR="001E7E8F" w:rsidRPr="00DB4D57" w:rsidRDefault="001E7E8F" w:rsidP="00864136">
            <w:pPr>
              <w:pStyle w:val="TAC"/>
              <w:rPr>
                <w:ins w:id="727" w:author="Author"/>
                <w:lang w:eastAsia="ja-JP"/>
              </w:rPr>
            </w:pPr>
          </w:p>
        </w:tc>
      </w:tr>
      <w:tr w:rsidR="001E7E8F" w:rsidRPr="00DB4D57" w14:paraId="37B47442" w14:textId="77777777" w:rsidTr="00864136">
        <w:trPr>
          <w:ins w:id="728" w:author="Author"/>
        </w:trPr>
        <w:tc>
          <w:tcPr>
            <w:tcW w:w="2437" w:type="dxa"/>
            <w:tcBorders>
              <w:top w:val="single" w:sz="4" w:space="0" w:color="auto"/>
              <w:left w:val="single" w:sz="4" w:space="0" w:color="auto"/>
              <w:bottom w:val="single" w:sz="4" w:space="0" w:color="auto"/>
              <w:right w:val="single" w:sz="4" w:space="0" w:color="auto"/>
            </w:tcBorders>
          </w:tcPr>
          <w:p w14:paraId="274323DD" w14:textId="77777777" w:rsidR="001E7E8F" w:rsidRPr="00DB4D57" w:rsidRDefault="001E7E8F" w:rsidP="00864136">
            <w:pPr>
              <w:pStyle w:val="TAL"/>
              <w:rPr>
                <w:ins w:id="729" w:author="Author"/>
                <w:lang w:eastAsia="ja-JP"/>
              </w:rPr>
            </w:pPr>
            <w:ins w:id="730"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55C3A143" w14:textId="77777777" w:rsidR="001E7E8F" w:rsidRPr="00DB4D57" w:rsidRDefault="001E7E8F" w:rsidP="00864136">
            <w:pPr>
              <w:pStyle w:val="TAL"/>
              <w:rPr>
                <w:ins w:id="731" w:author="Author"/>
                <w:lang w:eastAsia="ja-JP"/>
              </w:rPr>
            </w:pPr>
            <w:ins w:id="732"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D0E6839" w14:textId="77777777" w:rsidR="001E7E8F" w:rsidRPr="00DB4D57" w:rsidRDefault="001E7E8F" w:rsidP="00864136">
            <w:pPr>
              <w:pStyle w:val="TAL"/>
              <w:rPr>
                <w:ins w:id="73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C1273A" w14:textId="77777777" w:rsidR="001E7E8F" w:rsidRPr="00B91274" w:rsidRDefault="001E7E8F" w:rsidP="00864136">
            <w:pPr>
              <w:pStyle w:val="TAL"/>
              <w:rPr>
                <w:ins w:id="734" w:author="Author"/>
                <w:lang w:eastAsia="ja-JP"/>
              </w:rPr>
            </w:pPr>
            <w:ins w:id="735" w:author="Author">
              <w:r w:rsidRPr="00B91274">
                <w:rPr>
                  <w:lang w:eastAsia="ja-JP"/>
                </w:rPr>
                <w:t>NR CGI</w:t>
              </w:r>
            </w:ins>
          </w:p>
          <w:p w14:paraId="590AB1B6" w14:textId="77777777" w:rsidR="001E7E8F" w:rsidRPr="00DB4D57" w:rsidRDefault="001E7E8F" w:rsidP="00864136">
            <w:pPr>
              <w:pStyle w:val="TAL"/>
              <w:rPr>
                <w:ins w:id="736" w:author="Author"/>
                <w:lang w:eastAsia="ja-JP"/>
              </w:rPr>
            </w:pPr>
            <w:ins w:id="737"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0A508490" w14:textId="77777777" w:rsidR="001E7E8F" w:rsidRPr="00DB4D57" w:rsidRDefault="001E7E8F" w:rsidP="00864136">
            <w:pPr>
              <w:pStyle w:val="TAL"/>
              <w:rPr>
                <w:ins w:id="7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DFA3BF0" w14:textId="77777777" w:rsidR="001E7E8F" w:rsidRPr="00DB4D57" w:rsidRDefault="001E7E8F" w:rsidP="00864136">
            <w:pPr>
              <w:pStyle w:val="TAC"/>
              <w:rPr>
                <w:ins w:id="739" w:author="Author"/>
                <w:lang w:eastAsia="ja-JP"/>
              </w:rPr>
            </w:pPr>
            <w:ins w:id="74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3DA45CD" w14:textId="77777777" w:rsidR="001E7E8F" w:rsidRPr="00DB4D57" w:rsidRDefault="001E7E8F" w:rsidP="00864136">
            <w:pPr>
              <w:pStyle w:val="TAC"/>
              <w:rPr>
                <w:ins w:id="741" w:author="Author"/>
                <w:lang w:eastAsia="ja-JP"/>
              </w:rPr>
            </w:pPr>
          </w:p>
        </w:tc>
      </w:tr>
      <w:tr w:rsidR="001E7E8F" w:rsidRPr="00DB4D57" w14:paraId="135D40B4" w14:textId="77777777" w:rsidTr="00864136">
        <w:trPr>
          <w:ins w:id="742" w:author="Author"/>
        </w:trPr>
        <w:tc>
          <w:tcPr>
            <w:tcW w:w="2437" w:type="dxa"/>
            <w:tcBorders>
              <w:top w:val="single" w:sz="4" w:space="0" w:color="auto"/>
              <w:left w:val="single" w:sz="4" w:space="0" w:color="auto"/>
              <w:bottom w:val="single" w:sz="4" w:space="0" w:color="auto"/>
              <w:right w:val="single" w:sz="4" w:space="0" w:color="auto"/>
            </w:tcBorders>
          </w:tcPr>
          <w:p w14:paraId="20DCD6F4" w14:textId="77777777" w:rsidR="001E7E8F" w:rsidRPr="003252D8" w:rsidRDefault="001E7E8F" w:rsidP="00864136">
            <w:pPr>
              <w:pStyle w:val="TAL"/>
              <w:rPr>
                <w:ins w:id="743" w:author="Author"/>
                <w:lang w:eastAsia="ja-JP"/>
              </w:rPr>
            </w:pPr>
            <w:ins w:id="744"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532F1359" w14:textId="77777777" w:rsidR="001E7E8F" w:rsidRPr="003252D8" w:rsidRDefault="001E7E8F" w:rsidP="00864136">
            <w:pPr>
              <w:pStyle w:val="TAL"/>
              <w:rPr>
                <w:ins w:id="745" w:author="Author"/>
                <w:lang w:eastAsia="ja-JP"/>
              </w:rPr>
            </w:pPr>
            <w:ins w:id="74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0062CD3" w14:textId="77777777" w:rsidR="001E7E8F" w:rsidRPr="00DB4D57" w:rsidRDefault="001E7E8F" w:rsidP="00864136">
            <w:pPr>
              <w:pStyle w:val="TAL"/>
              <w:rPr>
                <w:ins w:id="74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F27F49" w14:textId="38EE078F" w:rsidR="001E7E8F" w:rsidRPr="003252D8" w:rsidRDefault="001E7E8F" w:rsidP="00864136">
            <w:pPr>
              <w:pStyle w:val="TAL"/>
              <w:rPr>
                <w:ins w:id="748" w:author="Author"/>
                <w:lang w:eastAsia="ja-JP"/>
              </w:rPr>
            </w:pPr>
            <w:ins w:id="749" w:author="Author">
              <w:r w:rsidRPr="00AA5DA2">
                <w:rPr>
                  <w:lang w:eastAsia="ja-JP"/>
                </w:rPr>
                <w:t>9.</w:t>
              </w:r>
            </w:ins>
            <w:ins w:id="750" w:author="Nokia" w:date="2020-04-06T18:41:00Z">
              <w:r w:rsidR="007950BC">
                <w:rPr>
                  <w:lang w:eastAsia="ja-JP"/>
                </w:rPr>
                <w:t>3</w:t>
              </w:r>
            </w:ins>
            <w:ins w:id="751" w:author="Author">
              <w:del w:id="752" w:author="Nokia" w:date="2020-04-06T18:41:00Z">
                <w:r w:rsidDel="007950BC">
                  <w:rPr>
                    <w:lang w:eastAsia="ja-JP"/>
                  </w:rPr>
                  <w:delText>2</w:delText>
                </w:r>
              </w:del>
              <w:r>
                <w:rPr>
                  <w:lang w:eastAsia="ja-JP"/>
                </w:rPr>
                <w:t>.1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4D09C4D2" w14:textId="77777777" w:rsidR="001E7E8F" w:rsidRPr="00DB4D57" w:rsidRDefault="001E7E8F" w:rsidP="00864136">
            <w:pPr>
              <w:pStyle w:val="TAL"/>
              <w:rPr>
                <w:ins w:id="75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AD09A10" w14:textId="77777777" w:rsidR="001E7E8F" w:rsidRPr="00DB4D57" w:rsidRDefault="001E7E8F" w:rsidP="00864136">
            <w:pPr>
              <w:pStyle w:val="TAC"/>
              <w:rPr>
                <w:ins w:id="754" w:author="Author"/>
                <w:lang w:eastAsia="ja-JP"/>
              </w:rPr>
            </w:pPr>
            <w:ins w:id="75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FB30F42" w14:textId="77777777" w:rsidR="001E7E8F" w:rsidRPr="00DB4D57" w:rsidRDefault="001E7E8F" w:rsidP="00864136">
            <w:pPr>
              <w:pStyle w:val="TAC"/>
              <w:rPr>
                <w:ins w:id="756" w:author="Author"/>
                <w:lang w:eastAsia="ja-JP"/>
              </w:rPr>
            </w:pPr>
          </w:p>
        </w:tc>
      </w:tr>
      <w:tr w:rsidR="001E7E8F" w:rsidRPr="00DB4D57" w14:paraId="0D4A4FD2" w14:textId="77777777" w:rsidTr="00864136">
        <w:trPr>
          <w:ins w:id="757" w:author="Author"/>
        </w:trPr>
        <w:tc>
          <w:tcPr>
            <w:tcW w:w="2437" w:type="dxa"/>
            <w:tcBorders>
              <w:top w:val="single" w:sz="4" w:space="0" w:color="auto"/>
              <w:left w:val="single" w:sz="4" w:space="0" w:color="auto"/>
              <w:bottom w:val="single" w:sz="4" w:space="0" w:color="auto"/>
              <w:right w:val="single" w:sz="4" w:space="0" w:color="auto"/>
            </w:tcBorders>
          </w:tcPr>
          <w:p w14:paraId="7B87F841" w14:textId="77777777" w:rsidR="001E7E8F" w:rsidRPr="00DB4D57" w:rsidRDefault="001E7E8F" w:rsidP="00864136">
            <w:pPr>
              <w:pStyle w:val="TAL"/>
              <w:rPr>
                <w:ins w:id="758" w:author="Author"/>
                <w:lang w:eastAsia="ja-JP"/>
              </w:rPr>
            </w:pPr>
            <w:ins w:id="759"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14:paraId="2A4BBEAA" w14:textId="77777777" w:rsidR="001E7E8F" w:rsidRPr="00DB4D57" w:rsidRDefault="001E7E8F" w:rsidP="00864136">
            <w:pPr>
              <w:pStyle w:val="TAL"/>
              <w:rPr>
                <w:ins w:id="760" w:author="Author"/>
                <w:lang w:eastAsia="ja-JP"/>
              </w:rPr>
            </w:pPr>
            <w:ins w:id="761"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6DE4CB6" w14:textId="77777777" w:rsidR="001E7E8F" w:rsidRPr="00DB4D57" w:rsidRDefault="001E7E8F" w:rsidP="00864136">
            <w:pPr>
              <w:pStyle w:val="TAL"/>
              <w:rPr>
                <w:ins w:id="76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31AA80" w14:textId="1EA4BDA9" w:rsidR="001E7E8F" w:rsidRPr="00DB4D57" w:rsidRDefault="001E7E8F" w:rsidP="00864136">
            <w:pPr>
              <w:pStyle w:val="TAL"/>
              <w:rPr>
                <w:ins w:id="763" w:author="Author"/>
                <w:lang w:eastAsia="ja-JP"/>
              </w:rPr>
            </w:pPr>
            <w:ins w:id="764" w:author="Author">
              <w:r w:rsidRPr="00AA5DA2">
                <w:rPr>
                  <w:lang w:eastAsia="ja-JP"/>
                </w:rPr>
                <w:t>9.</w:t>
              </w:r>
            </w:ins>
            <w:ins w:id="765" w:author="Nokia" w:date="2020-04-06T18:41:00Z">
              <w:r w:rsidR="007950BC">
                <w:rPr>
                  <w:lang w:eastAsia="ja-JP"/>
                </w:rPr>
                <w:t>3</w:t>
              </w:r>
            </w:ins>
            <w:ins w:id="766" w:author="Author">
              <w:del w:id="767" w:author="Nokia" w:date="2020-04-06T18:41:00Z">
                <w:r w:rsidDel="007950BC">
                  <w:rPr>
                    <w:lang w:eastAsia="ja-JP"/>
                  </w:rPr>
                  <w:delText>2</w:delText>
                </w:r>
              </w:del>
              <w:r>
                <w:rPr>
                  <w:lang w:eastAsia="ja-JP"/>
                </w:rPr>
                <w:t>.1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5166B5CF" w14:textId="77777777" w:rsidR="001E7E8F" w:rsidRPr="00DB4D57" w:rsidRDefault="001E7E8F" w:rsidP="00864136">
            <w:pPr>
              <w:pStyle w:val="TAL"/>
              <w:rPr>
                <w:ins w:id="76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C59A0B6" w14:textId="77777777" w:rsidR="001E7E8F" w:rsidRPr="00DB4D57" w:rsidRDefault="001E7E8F" w:rsidP="00864136">
            <w:pPr>
              <w:pStyle w:val="TAC"/>
              <w:rPr>
                <w:ins w:id="769" w:author="Author"/>
                <w:lang w:eastAsia="ja-JP"/>
              </w:rPr>
            </w:pPr>
            <w:ins w:id="77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5775024" w14:textId="77777777" w:rsidR="001E7E8F" w:rsidRPr="00DB4D57" w:rsidRDefault="001E7E8F" w:rsidP="00864136">
            <w:pPr>
              <w:pStyle w:val="TAC"/>
              <w:rPr>
                <w:ins w:id="771" w:author="Author"/>
                <w:lang w:eastAsia="ja-JP"/>
              </w:rPr>
            </w:pPr>
          </w:p>
        </w:tc>
      </w:tr>
      <w:tr w:rsidR="001E7E8F" w:rsidRPr="00DB4D57" w14:paraId="4DD0B6B2" w14:textId="77777777" w:rsidTr="00864136">
        <w:trPr>
          <w:ins w:id="772" w:author="Author"/>
        </w:trPr>
        <w:tc>
          <w:tcPr>
            <w:tcW w:w="2437" w:type="dxa"/>
            <w:tcBorders>
              <w:top w:val="single" w:sz="4" w:space="0" w:color="auto"/>
              <w:left w:val="single" w:sz="4" w:space="0" w:color="auto"/>
              <w:bottom w:val="single" w:sz="4" w:space="0" w:color="auto"/>
              <w:right w:val="single" w:sz="4" w:space="0" w:color="auto"/>
            </w:tcBorders>
          </w:tcPr>
          <w:p w14:paraId="76E4DD7D" w14:textId="77777777" w:rsidR="001E7E8F" w:rsidRPr="003252D8" w:rsidRDefault="001E7E8F" w:rsidP="00864136">
            <w:pPr>
              <w:pStyle w:val="TAL"/>
              <w:rPr>
                <w:ins w:id="773" w:author="Author"/>
                <w:lang w:eastAsia="ja-JP"/>
              </w:rPr>
            </w:pPr>
            <w:ins w:id="774"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4511F913" w14:textId="77777777" w:rsidR="001E7E8F" w:rsidRPr="003252D8" w:rsidRDefault="001E7E8F" w:rsidP="00864136">
            <w:pPr>
              <w:pStyle w:val="TAL"/>
              <w:rPr>
                <w:ins w:id="775" w:author="Author"/>
                <w:lang w:eastAsia="ja-JP"/>
              </w:rPr>
            </w:pPr>
            <w:ins w:id="77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D8D20B2" w14:textId="77777777" w:rsidR="001E7E8F" w:rsidRPr="00DB4D57" w:rsidRDefault="001E7E8F" w:rsidP="00864136">
            <w:pPr>
              <w:pStyle w:val="TAL"/>
              <w:rPr>
                <w:ins w:id="77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2C41DB" w14:textId="310CC587" w:rsidR="001E7E8F" w:rsidRPr="003252D8" w:rsidRDefault="001E7E8F" w:rsidP="00864136">
            <w:pPr>
              <w:pStyle w:val="TAL"/>
              <w:rPr>
                <w:ins w:id="778" w:author="Author"/>
                <w:lang w:eastAsia="ja-JP"/>
              </w:rPr>
            </w:pPr>
            <w:ins w:id="779" w:author="Author">
              <w:r w:rsidRPr="00AA5DA2">
                <w:rPr>
                  <w:lang w:eastAsia="ja-JP"/>
                </w:rPr>
                <w:t>9.</w:t>
              </w:r>
            </w:ins>
            <w:ins w:id="780" w:author="Nokia" w:date="2020-04-06T18:41:00Z">
              <w:r w:rsidR="007950BC">
                <w:rPr>
                  <w:lang w:eastAsia="ja-JP"/>
                </w:rPr>
                <w:t>3</w:t>
              </w:r>
            </w:ins>
            <w:ins w:id="781" w:author="Author">
              <w:del w:id="782" w:author="Nokia" w:date="2020-04-06T18:41:00Z">
                <w:r w:rsidDel="007950BC">
                  <w:rPr>
                    <w:lang w:eastAsia="ja-JP"/>
                  </w:rPr>
                  <w:delText>2</w:delText>
                </w:r>
              </w:del>
              <w:r>
                <w:rPr>
                  <w:lang w:eastAsia="ja-JP"/>
                </w:rPr>
                <w:t>.1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5EE72554" w14:textId="77777777" w:rsidR="001E7E8F" w:rsidRPr="00DB4D57" w:rsidRDefault="001E7E8F" w:rsidP="00864136">
            <w:pPr>
              <w:pStyle w:val="TAL"/>
              <w:rPr>
                <w:ins w:id="78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48FFF40" w14:textId="77777777" w:rsidR="001E7E8F" w:rsidRPr="00DB4D57" w:rsidRDefault="001E7E8F" w:rsidP="00864136">
            <w:pPr>
              <w:pStyle w:val="TAC"/>
              <w:rPr>
                <w:ins w:id="784" w:author="Author"/>
                <w:lang w:eastAsia="ja-JP"/>
              </w:rPr>
            </w:pPr>
            <w:ins w:id="78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3401E22" w14:textId="77777777" w:rsidR="001E7E8F" w:rsidRPr="00DB4D57" w:rsidRDefault="001E7E8F" w:rsidP="00864136">
            <w:pPr>
              <w:pStyle w:val="TAC"/>
              <w:rPr>
                <w:ins w:id="786" w:author="Author"/>
                <w:lang w:eastAsia="ja-JP"/>
              </w:rPr>
            </w:pPr>
          </w:p>
        </w:tc>
      </w:tr>
      <w:tr w:rsidR="001E7E8F" w:rsidRPr="00DB4D57" w14:paraId="3C824308" w14:textId="77777777" w:rsidTr="00864136">
        <w:trPr>
          <w:ins w:id="787" w:author="Author"/>
        </w:trPr>
        <w:tc>
          <w:tcPr>
            <w:tcW w:w="2437" w:type="dxa"/>
            <w:tcBorders>
              <w:top w:val="single" w:sz="4" w:space="0" w:color="auto"/>
              <w:left w:val="single" w:sz="4" w:space="0" w:color="auto"/>
              <w:bottom w:val="single" w:sz="4" w:space="0" w:color="auto"/>
              <w:right w:val="single" w:sz="4" w:space="0" w:color="auto"/>
            </w:tcBorders>
          </w:tcPr>
          <w:p w14:paraId="5AFDBB48" w14:textId="77777777" w:rsidR="001E7E8F" w:rsidRDefault="001E7E8F" w:rsidP="00864136">
            <w:pPr>
              <w:pStyle w:val="TAL"/>
              <w:rPr>
                <w:ins w:id="788" w:author="Author"/>
                <w:lang w:eastAsia="ja-JP"/>
              </w:rPr>
            </w:pPr>
            <w:ins w:id="789"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14:paraId="5306AA39" w14:textId="77777777" w:rsidR="001E7E8F" w:rsidRDefault="001E7E8F" w:rsidP="00864136">
            <w:pPr>
              <w:pStyle w:val="TAL"/>
              <w:rPr>
                <w:ins w:id="790" w:author="Author"/>
                <w:lang w:eastAsia="ja-JP"/>
              </w:rPr>
            </w:pPr>
            <w:ins w:id="79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1BD2A38" w14:textId="77777777" w:rsidR="001E7E8F" w:rsidRPr="00DB4D57" w:rsidRDefault="001E7E8F" w:rsidP="00864136">
            <w:pPr>
              <w:pStyle w:val="TAL"/>
              <w:rPr>
                <w:ins w:id="79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097433" w14:textId="52028A4F" w:rsidR="001E7E8F" w:rsidRDefault="001E7E8F" w:rsidP="00864136">
            <w:pPr>
              <w:pStyle w:val="TAL"/>
              <w:rPr>
                <w:ins w:id="793" w:author="Author"/>
                <w:lang w:eastAsia="ja-JP"/>
              </w:rPr>
            </w:pPr>
            <w:ins w:id="794" w:author="Author">
              <w:r w:rsidRPr="00AA5DA2">
                <w:rPr>
                  <w:lang w:eastAsia="ja-JP"/>
                </w:rPr>
                <w:t>9.</w:t>
              </w:r>
            </w:ins>
            <w:ins w:id="795" w:author="Nokia" w:date="2020-04-06T18:41:00Z">
              <w:r w:rsidR="007950BC">
                <w:rPr>
                  <w:lang w:eastAsia="ja-JP"/>
                </w:rPr>
                <w:t>3</w:t>
              </w:r>
            </w:ins>
            <w:ins w:id="796" w:author="Author">
              <w:del w:id="797" w:author="Nokia" w:date="2020-04-06T18:41:00Z">
                <w:r w:rsidDel="007950BC">
                  <w:rPr>
                    <w:lang w:eastAsia="ja-JP"/>
                  </w:rPr>
                  <w:delText>2</w:delText>
                </w:r>
              </w:del>
              <w:r>
                <w:rPr>
                  <w:lang w:eastAsia="ja-JP"/>
                </w:rPr>
                <w:t>.1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32BB7170" w14:textId="77777777" w:rsidR="001E7E8F" w:rsidRPr="00DB4D57" w:rsidRDefault="001E7E8F" w:rsidP="00864136">
            <w:pPr>
              <w:pStyle w:val="TAL"/>
              <w:rPr>
                <w:ins w:id="79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BFBB645" w14:textId="77777777" w:rsidR="001E7E8F" w:rsidRPr="00DB4D57" w:rsidRDefault="001E7E8F" w:rsidP="00864136">
            <w:pPr>
              <w:pStyle w:val="TAC"/>
              <w:rPr>
                <w:ins w:id="799" w:author="Author"/>
                <w:lang w:eastAsia="ja-JP"/>
              </w:rPr>
            </w:pPr>
            <w:ins w:id="80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28C5413" w14:textId="77777777" w:rsidR="001E7E8F" w:rsidRPr="00DB4D57" w:rsidRDefault="001E7E8F" w:rsidP="00864136">
            <w:pPr>
              <w:pStyle w:val="TAC"/>
              <w:rPr>
                <w:ins w:id="801" w:author="Author"/>
                <w:lang w:eastAsia="ja-JP"/>
              </w:rPr>
            </w:pPr>
          </w:p>
        </w:tc>
      </w:tr>
      <w:tr w:rsidR="001E7E8F" w:rsidRPr="00DB4D57" w14:paraId="4816FBAB" w14:textId="77777777" w:rsidTr="00864136">
        <w:trPr>
          <w:ins w:id="802" w:author="Author"/>
        </w:trPr>
        <w:tc>
          <w:tcPr>
            <w:tcW w:w="2437" w:type="dxa"/>
            <w:tcBorders>
              <w:top w:val="single" w:sz="4" w:space="0" w:color="auto"/>
              <w:left w:val="single" w:sz="4" w:space="0" w:color="auto"/>
              <w:bottom w:val="single" w:sz="4" w:space="0" w:color="auto"/>
              <w:right w:val="single" w:sz="4" w:space="0" w:color="auto"/>
            </w:tcBorders>
          </w:tcPr>
          <w:p w14:paraId="6C52537C" w14:textId="2D72A2A1" w:rsidR="001E7E8F" w:rsidRDefault="001E7E8F" w:rsidP="00864136">
            <w:pPr>
              <w:pStyle w:val="TAL"/>
              <w:rPr>
                <w:ins w:id="803" w:author="Author"/>
                <w:lang w:eastAsia="ja-JP"/>
              </w:rPr>
            </w:pPr>
            <w:ins w:id="804" w:author="Author">
              <w:del w:id="805" w:author="Nokia" w:date="2020-04-06T18:42:00Z">
                <w:r w:rsidDel="007950BC">
                  <w:rPr>
                    <w:lang w:eastAsia="ja-JP"/>
                  </w:rPr>
                  <w:delText>&gt;&gt;Number of Active UEs [FFS]</w:delText>
                </w:r>
              </w:del>
            </w:ins>
          </w:p>
        </w:tc>
        <w:tc>
          <w:tcPr>
            <w:tcW w:w="1094" w:type="dxa"/>
            <w:tcBorders>
              <w:top w:val="single" w:sz="4" w:space="0" w:color="auto"/>
              <w:left w:val="single" w:sz="4" w:space="0" w:color="auto"/>
              <w:bottom w:val="single" w:sz="4" w:space="0" w:color="auto"/>
              <w:right w:val="single" w:sz="4" w:space="0" w:color="auto"/>
            </w:tcBorders>
          </w:tcPr>
          <w:p w14:paraId="2D59A420" w14:textId="4A3D51A9" w:rsidR="001E7E8F" w:rsidRDefault="001E7E8F" w:rsidP="00864136">
            <w:pPr>
              <w:pStyle w:val="TAL"/>
              <w:rPr>
                <w:ins w:id="806" w:author="Author"/>
                <w:lang w:eastAsia="ja-JP"/>
              </w:rPr>
            </w:pPr>
            <w:ins w:id="807" w:author="Author">
              <w:del w:id="808" w:author="Nokia" w:date="2020-04-06T18:42:00Z">
                <w:r w:rsidDel="007950BC">
                  <w:rPr>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62FA1EA3" w14:textId="77777777" w:rsidR="001E7E8F" w:rsidRPr="00DB4D57" w:rsidRDefault="001E7E8F" w:rsidP="00864136">
            <w:pPr>
              <w:pStyle w:val="TAL"/>
              <w:rPr>
                <w:ins w:id="80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764A34" w14:textId="7B461269" w:rsidR="001E7E8F" w:rsidRDefault="001E7E8F" w:rsidP="00864136">
            <w:pPr>
              <w:pStyle w:val="TAL"/>
              <w:rPr>
                <w:ins w:id="810" w:author="Author"/>
                <w:lang w:eastAsia="ja-JP"/>
              </w:rPr>
            </w:pPr>
            <w:ins w:id="811" w:author="Author">
              <w:del w:id="812" w:author="Nokia" w:date="2020-04-06T18:42:00Z">
                <w:r w:rsidRPr="005D5480" w:rsidDel="007950BC">
                  <w:rPr>
                    <w:lang w:eastAsia="ja-JP"/>
                  </w:rPr>
                  <w:delText>INTEGER (1..</w:delText>
                </w:r>
                <w:r w:rsidDel="007950BC">
                  <w:rPr>
                    <w:lang w:eastAsia="ja-JP"/>
                  </w:rPr>
                  <w:delText>65536</w:delText>
                </w:r>
                <w:r w:rsidRPr="005D5480" w:rsidDel="007950BC">
                  <w:rPr>
                    <w:lang w:eastAsia="ja-JP"/>
                  </w:rPr>
                  <w:delText>,...)</w:delText>
                </w:r>
              </w:del>
            </w:ins>
          </w:p>
        </w:tc>
        <w:tc>
          <w:tcPr>
            <w:tcW w:w="1262" w:type="dxa"/>
            <w:tcBorders>
              <w:top w:val="single" w:sz="4" w:space="0" w:color="auto"/>
              <w:left w:val="single" w:sz="4" w:space="0" w:color="auto"/>
              <w:bottom w:val="single" w:sz="4" w:space="0" w:color="auto"/>
              <w:right w:val="single" w:sz="4" w:space="0" w:color="auto"/>
            </w:tcBorders>
          </w:tcPr>
          <w:p w14:paraId="45097173" w14:textId="77777777" w:rsidR="001E7E8F" w:rsidRPr="00DB4D57" w:rsidRDefault="001E7E8F" w:rsidP="00864136">
            <w:pPr>
              <w:pStyle w:val="TAL"/>
              <w:rPr>
                <w:ins w:id="81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6522A56" w14:textId="4680D05E" w:rsidR="001E7E8F" w:rsidRPr="00DB4D57" w:rsidRDefault="001E7E8F" w:rsidP="00864136">
            <w:pPr>
              <w:pStyle w:val="TAC"/>
              <w:rPr>
                <w:ins w:id="814" w:author="Author"/>
                <w:lang w:eastAsia="ja-JP"/>
              </w:rPr>
            </w:pPr>
            <w:ins w:id="815" w:author="Author">
              <w:del w:id="816" w:author="Nokia" w:date="2020-04-06T18:42:00Z">
                <w:r w:rsidDel="007950BC">
                  <w:rPr>
                    <w:lang w:eastAsia="ja-JP"/>
                  </w:rPr>
                  <w:delText>-</w:delText>
                </w:r>
              </w:del>
            </w:ins>
          </w:p>
        </w:tc>
        <w:tc>
          <w:tcPr>
            <w:tcW w:w="1256" w:type="dxa"/>
            <w:tcBorders>
              <w:top w:val="single" w:sz="4" w:space="0" w:color="auto"/>
              <w:left w:val="single" w:sz="4" w:space="0" w:color="auto"/>
              <w:bottom w:val="single" w:sz="4" w:space="0" w:color="auto"/>
              <w:right w:val="single" w:sz="4" w:space="0" w:color="auto"/>
            </w:tcBorders>
          </w:tcPr>
          <w:p w14:paraId="692EEBBF" w14:textId="77777777" w:rsidR="001E7E8F" w:rsidRPr="00DB4D57" w:rsidRDefault="001E7E8F" w:rsidP="00864136">
            <w:pPr>
              <w:pStyle w:val="TAC"/>
              <w:rPr>
                <w:ins w:id="817" w:author="Author"/>
                <w:lang w:eastAsia="ja-JP"/>
              </w:rPr>
            </w:pPr>
          </w:p>
        </w:tc>
      </w:tr>
    </w:tbl>
    <w:p w14:paraId="34C19D92" w14:textId="77777777" w:rsidR="001E7E8F" w:rsidRDefault="001E7E8F" w:rsidP="001E7E8F">
      <w:pPr>
        <w:rPr>
          <w:ins w:id="818"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7E8F" w:rsidRPr="000C38C2" w14:paraId="7F681995" w14:textId="77777777" w:rsidTr="00864136">
        <w:trPr>
          <w:ins w:id="819" w:author="Author"/>
        </w:trPr>
        <w:tc>
          <w:tcPr>
            <w:tcW w:w="3686" w:type="dxa"/>
            <w:tcBorders>
              <w:top w:val="single" w:sz="4" w:space="0" w:color="auto"/>
              <w:left w:val="single" w:sz="4" w:space="0" w:color="auto"/>
              <w:bottom w:val="single" w:sz="4" w:space="0" w:color="auto"/>
              <w:right w:val="single" w:sz="4" w:space="0" w:color="auto"/>
            </w:tcBorders>
            <w:hideMark/>
          </w:tcPr>
          <w:p w14:paraId="02C6CAB3" w14:textId="77777777" w:rsidR="001E7E8F" w:rsidRPr="000C38C2" w:rsidRDefault="001E7E8F" w:rsidP="00864136">
            <w:pPr>
              <w:pStyle w:val="TAH"/>
              <w:rPr>
                <w:ins w:id="820" w:author="Author"/>
                <w:lang w:eastAsia="ja-JP"/>
              </w:rPr>
            </w:pPr>
            <w:ins w:id="821"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F5AF4A5" w14:textId="77777777" w:rsidR="001E7E8F" w:rsidRPr="000C38C2" w:rsidRDefault="001E7E8F" w:rsidP="00864136">
            <w:pPr>
              <w:pStyle w:val="TAH"/>
              <w:rPr>
                <w:ins w:id="822" w:author="Author"/>
                <w:lang w:eastAsia="ja-JP"/>
              </w:rPr>
            </w:pPr>
            <w:ins w:id="823" w:author="Author">
              <w:r w:rsidRPr="000C38C2">
                <w:rPr>
                  <w:lang w:eastAsia="ja-JP"/>
                </w:rPr>
                <w:t>Explanation</w:t>
              </w:r>
            </w:ins>
          </w:p>
        </w:tc>
      </w:tr>
      <w:tr w:rsidR="001E7E8F" w:rsidRPr="000C38C2" w14:paraId="25F70CF8" w14:textId="77777777" w:rsidTr="00864136">
        <w:trPr>
          <w:ins w:id="824" w:author="Author"/>
        </w:trPr>
        <w:tc>
          <w:tcPr>
            <w:tcW w:w="3686" w:type="dxa"/>
            <w:tcBorders>
              <w:top w:val="single" w:sz="4" w:space="0" w:color="auto"/>
              <w:left w:val="single" w:sz="4" w:space="0" w:color="auto"/>
              <w:bottom w:val="single" w:sz="4" w:space="0" w:color="auto"/>
              <w:right w:val="single" w:sz="4" w:space="0" w:color="auto"/>
            </w:tcBorders>
            <w:hideMark/>
          </w:tcPr>
          <w:p w14:paraId="57AA7073" w14:textId="77777777" w:rsidR="001E7E8F" w:rsidRPr="000C38C2" w:rsidRDefault="001E7E8F" w:rsidP="00864136">
            <w:pPr>
              <w:pStyle w:val="TAL"/>
              <w:rPr>
                <w:ins w:id="825" w:author="Author"/>
                <w:lang w:eastAsia="ja-JP"/>
              </w:rPr>
            </w:pPr>
            <w:proofErr w:type="spellStart"/>
            <w:ins w:id="826" w:author="Author">
              <w:r w:rsidRPr="000C38C2">
                <w:rPr>
                  <w:rFonts w:cs="Arial"/>
                  <w:bCs/>
                  <w:szCs w:val="18"/>
                  <w:lang w:eastAsia="ja-JP"/>
                </w:rPr>
                <w:t>maxCellingNBDU</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0A8C76A" w14:textId="77777777" w:rsidR="001E7E8F" w:rsidRPr="000C38C2" w:rsidRDefault="001E7E8F" w:rsidP="00864136">
            <w:pPr>
              <w:pStyle w:val="TAL"/>
              <w:rPr>
                <w:ins w:id="827" w:author="Author"/>
                <w:lang w:eastAsia="ja-JP"/>
              </w:rPr>
            </w:pPr>
            <w:ins w:id="828" w:author="Author">
              <w:r w:rsidRPr="00947439">
                <w:t>Maximum no. cells that can be served by a gNB-DU. Value is 512.</w:t>
              </w:r>
            </w:ins>
          </w:p>
        </w:tc>
      </w:tr>
    </w:tbl>
    <w:p w14:paraId="11B9494F" w14:textId="77777777" w:rsidR="001E7E8F" w:rsidRDefault="001E7E8F" w:rsidP="001E7E8F">
      <w:pPr>
        <w:rPr>
          <w:ins w:id="829" w:author="Author"/>
          <w:noProof/>
        </w:rPr>
      </w:pPr>
    </w:p>
    <w:p w14:paraId="0C3E0C8E" w14:textId="65F16517" w:rsidR="001E7E8F" w:rsidRPr="00DB4D57" w:rsidDel="007950BC" w:rsidRDefault="001E7E8F" w:rsidP="001E7E8F">
      <w:pPr>
        <w:rPr>
          <w:ins w:id="830" w:author="Author"/>
          <w:del w:id="831" w:author="Nokia" w:date="2020-04-06T18:42:00Z"/>
        </w:rPr>
      </w:pPr>
      <w:ins w:id="832" w:author="Author">
        <w:del w:id="833" w:author="Nokia" w:date="2020-04-06T18:42:00Z">
          <w:r w:rsidDel="007950BC">
            <w:delText>[</w:delText>
          </w:r>
          <w:r w:rsidRPr="001C1204" w:rsidDel="007950BC">
            <w:delText>Reporting per cell is FFS for TNL Load Indicator, Hardware Load Indicator</w:delText>
          </w:r>
          <w:r w:rsidDel="007950BC">
            <w:delText>]</w:delText>
          </w:r>
        </w:del>
      </w:ins>
    </w:p>
    <w:p w14:paraId="4374678C" w14:textId="77777777" w:rsidR="001E7E8F" w:rsidRDefault="001E7E8F" w:rsidP="001E7E8F">
      <w:pPr>
        <w:rPr>
          <w:ins w:id="834" w:author="Author"/>
          <w:noProof/>
        </w:rPr>
      </w:pPr>
    </w:p>
    <w:p w14:paraId="63B53608" w14:textId="77777777" w:rsidR="001E7E8F" w:rsidRDefault="001E7E8F" w:rsidP="001E7E8F">
      <w:pPr>
        <w:pStyle w:val="Heading4"/>
        <w:rPr>
          <w:ins w:id="835" w:author="Author"/>
        </w:rPr>
      </w:pPr>
      <w:bookmarkStart w:id="836" w:name="_Toc14207847"/>
      <w:ins w:id="837"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836"/>
      </w:ins>
    </w:p>
    <w:p w14:paraId="39E6B862" w14:textId="77777777" w:rsidR="001E7E8F" w:rsidRPr="001F67C9" w:rsidRDefault="001E7E8F" w:rsidP="001E7E8F">
      <w:pPr>
        <w:rPr>
          <w:ins w:id="838" w:author="Author"/>
          <w:lang w:val="en-US"/>
        </w:rPr>
      </w:pPr>
      <w:ins w:id="839" w:author="Author">
        <w:r>
          <w:rPr>
            <w:lang w:val="en-US"/>
          </w:rPr>
          <w:t xml:space="preserve">[The definition of TNL </w:t>
        </w:r>
        <w:r>
          <w:t>Capacity</w:t>
        </w:r>
        <w:r w:rsidRPr="000C38C2">
          <w:t xml:space="preserve"> </w:t>
        </w:r>
        <w:r>
          <w:rPr>
            <w:lang w:val="en-US"/>
          </w:rPr>
          <w:t>is FFS]</w:t>
        </w:r>
      </w:ins>
    </w:p>
    <w:p w14:paraId="633C5B85" w14:textId="77777777" w:rsidR="001E7E8F" w:rsidRPr="001F67C9" w:rsidRDefault="001E7E8F" w:rsidP="001E7E8F">
      <w:pPr>
        <w:rPr>
          <w:ins w:id="840" w:author="Author"/>
          <w:lang w:val="en-US"/>
        </w:rPr>
      </w:pPr>
      <w:ins w:id="841"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1E7E8F" w:rsidRPr="001F67C9" w14:paraId="1C321015" w14:textId="77777777" w:rsidTr="00864136">
        <w:trPr>
          <w:jc w:val="center"/>
          <w:ins w:id="842" w:author="Author"/>
        </w:trPr>
        <w:tc>
          <w:tcPr>
            <w:tcW w:w="2345" w:type="dxa"/>
            <w:tcBorders>
              <w:top w:val="single" w:sz="4" w:space="0" w:color="auto"/>
              <w:left w:val="single" w:sz="4" w:space="0" w:color="auto"/>
              <w:bottom w:val="single" w:sz="4" w:space="0" w:color="auto"/>
              <w:right w:val="single" w:sz="4" w:space="0" w:color="auto"/>
            </w:tcBorders>
            <w:hideMark/>
          </w:tcPr>
          <w:p w14:paraId="1D8FE7F1" w14:textId="77777777" w:rsidR="001E7E8F" w:rsidRPr="001F67C9" w:rsidRDefault="001E7E8F" w:rsidP="00864136">
            <w:pPr>
              <w:pStyle w:val="TAH"/>
              <w:rPr>
                <w:ins w:id="843" w:author="Author"/>
                <w:lang w:eastAsia="ja-JP"/>
              </w:rPr>
            </w:pPr>
            <w:ins w:id="844"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4C1CE3C" w14:textId="77777777" w:rsidR="001E7E8F" w:rsidRPr="001F67C9" w:rsidRDefault="001E7E8F" w:rsidP="00864136">
            <w:pPr>
              <w:pStyle w:val="TAH"/>
              <w:rPr>
                <w:ins w:id="845" w:author="Author"/>
                <w:lang w:eastAsia="ja-JP"/>
              </w:rPr>
            </w:pPr>
            <w:ins w:id="846"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0A11AACB" w14:textId="77777777" w:rsidR="001E7E8F" w:rsidRPr="001F67C9" w:rsidRDefault="001E7E8F" w:rsidP="00864136">
            <w:pPr>
              <w:pStyle w:val="TAH"/>
              <w:rPr>
                <w:ins w:id="847" w:author="Author"/>
                <w:lang w:eastAsia="ja-JP"/>
              </w:rPr>
            </w:pPr>
            <w:ins w:id="848"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2D1DCCD" w14:textId="77777777" w:rsidR="001E7E8F" w:rsidRPr="001F67C9" w:rsidRDefault="001E7E8F" w:rsidP="00864136">
            <w:pPr>
              <w:pStyle w:val="TAH"/>
              <w:rPr>
                <w:ins w:id="849" w:author="Author"/>
                <w:lang w:eastAsia="ja-JP"/>
              </w:rPr>
            </w:pPr>
            <w:ins w:id="850"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8108103" w14:textId="77777777" w:rsidR="001E7E8F" w:rsidRPr="001F67C9" w:rsidRDefault="001E7E8F" w:rsidP="00864136">
            <w:pPr>
              <w:pStyle w:val="TAH"/>
              <w:rPr>
                <w:ins w:id="851" w:author="Author"/>
                <w:lang w:eastAsia="ja-JP"/>
              </w:rPr>
            </w:pPr>
            <w:ins w:id="852" w:author="Author">
              <w:r w:rsidRPr="001F67C9">
                <w:rPr>
                  <w:lang w:eastAsia="ja-JP"/>
                </w:rPr>
                <w:t>Semantics description</w:t>
              </w:r>
            </w:ins>
          </w:p>
        </w:tc>
      </w:tr>
      <w:tr w:rsidR="001E7E8F" w:rsidRPr="00E22360" w14:paraId="40798B33" w14:textId="77777777" w:rsidTr="00864136">
        <w:trPr>
          <w:jc w:val="center"/>
          <w:ins w:id="853" w:author="Author"/>
        </w:trPr>
        <w:tc>
          <w:tcPr>
            <w:tcW w:w="2345" w:type="dxa"/>
            <w:tcBorders>
              <w:top w:val="single" w:sz="4" w:space="0" w:color="auto"/>
              <w:left w:val="single" w:sz="4" w:space="0" w:color="auto"/>
              <w:bottom w:val="single" w:sz="4" w:space="0" w:color="auto"/>
              <w:right w:val="single" w:sz="4" w:space="0" w:color="auto"/>
            </w:tcBorders>
          </w:tcPr>
          <w:p w14:paraId="479FADC0" w14:textId="77777777" w:rsidR="001E7E8F" w:rsidRPr="00E22360" w:rsidRDefault="001E7E8F" w:rsidP="00864136">
            <w:pPr>
              <w:pStyle w:val="TAL"/>
              <w:rPr>
                <w:ins w:id="854" w:author="Author"/>
                <w:lang w:eastAsia="ja-JP"/>
              </w:rPr>
            </w:pPr>
            <w:ins w:id="855"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53D97A76" w14:textId="77777777" w:rsidR="001E7E8F" w:rsidRPr="00E22360" w:rsidRDefault="001E7E8F" w:rsidP="00864136">
            <w:pPr>
              <w:pStyle w:val="TAL"/>
              <w:rPr>
                <w:ins w:id="856" w:author="Author"/>
                <w:lang w:eastAsia="ja-JP"/>
              </w:rPr>
            </w:pPr>
            <w:ins w:id="857"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593BE74B" w14:textId="77777777" w:rsidR="001E7E8F" w:rsidRPr="00E22360" w:rsidRDefault="001E7E8F" w:rsidP="00864136">
            <w:pPr>
              <w:pStyle w:val="TAL"/>
              <w:rPr>
                <w:ins w:id="858"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6A250DB2" w14:textId="77777777" w:rsidR="001E7E8F" w:rsidRPr="00E22360" w:rsidRDefault="001E7E8F" w:rsidP="00864136">
            <w:pPr>
              <w:pStyle w:val="TAL"/>
              <w:rPr>
                <w:ins w:id="859" w:author="Author"/>
                <w:lang w:eastAsia="ja-JP"/>
              </w:rPr>
            </w:pPr>
            <w:ins w:id="860"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2A8B639F" w14:textId="77777777" w:rsidR="001E7E8F" w:rsidRPr="00E22360" w:rsidRDefault="001E7E8F" w:rsidP="00864136">
            <w:pPr>
              <w:pStyle w:val="TAL"/>
              <w:rPr>
                <w:ins w:id="861" w:author="Author"/>
                <w:lang w:val="en-US" w:eastAsia="ja-JP"/>
              </w:rPr>
            </w:pPr>
            <w:ins w:id="862" w:author="Author">
              <w:r w:rsidRPr="00E22360">
                <w:rPr>
                  <w:lang w:val="en-US" w:eastAsia="ja-JP"/>
                </w:rPr>
                <w:t>Maximum capacity offered by the transport portion of the gNB-DU – gNB-CU in kbps</w:t>
              </w:r>
            </w:ins>
          </w:p>
        </w:tc>
      </w:tr>
      <w:tr w:rsidR="001E7E8F" w:rsidRPr="00DB4D57" w14:paraId="0CF8C6ED" w14:textId="77777777" w:rsidTr="00864136">
        <w:trPr>
          <w:jc w:val="center"/>
          <w:ins w:id="863" w:author="Author"/>
        </w:trPr>
        <w:tc>
          <w:tcPr>
            <w:tcW w:w="2345" w:type="dxa"/>
            <w:tcBorders>
              <w:top w:val="single" w:sz="4" w:space="0" w:color="auto"/>
              <w:left w:val="single" w:sz="4" w:space="0" w:color="auto"/>
              <w:bottom w:val="single" w:sz="4" w:space="0" w:color="auto"/>
              <w:right w:val="single" w:sz="4" w:space="0" w:color="auto"/>
            </w:tcBorders>
            <w:hideMark/>
          </w:tcPr>
          <w:p w14:paraId="11DE0576" w14:textId="77777777" w:rsidR="001E7E8F" w:rsidRPr="001F67C9" w:rsidRDefault="001E7E8F" w:rsidP="00864136">
            <w:pPr>
              <w:pStyle w:val="TAL"/>
              <w:rPr>
                <w:ins w:id="864" w:author="Author"/>
                <w:lang w:eastAsia="ja-JP"/>
              </w:rPr>
            </w:pPr>
            <w:ins w:id="865"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0D8442DB" w14:textId="77777777" w:rsidR="001E7E8F" w:rsidRPr="001F67C9" w:rsidRDefault="001E7E8F" w:rsidP="00864136">
            <w:pPr>
              <w:pStyle w:val="TAL"/>
              <w:rPr>
                <w:ins w:id="866" w:author="Author"/>
                <w:lang w:eastAsia="ja-JP"/>
              </w:rPr>
            </w:pPr>
            <w:ins w:id="867"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6058DDF" w14:textId="77777777" w:rsidR="001E7E8F" w:rsidRPr="001F67C9" w:rsidRDefault="001E7E8F" w:rsidP="00864136">
            <w:pPr>
              <w:pStyle w:val="TAL"/>
              <w:rPr>
                <w:ins w:id="868"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3E207456" w14:textId="77777777" w:rsidR="001E7E8F" w:rsidRPr="001F67C9" w:rsidRDefault="001E7E8F" w:rsidP="00864136">
            <w:pPr>
              <w:pStyle w:val="TAL"/>
              <w:rPr>
                <w:ins w:id="869" w:author="Author"/>
                <w:szCs w:val="18"/>
                <w:lang w:eastAsia="ja-JP"/>
              </w:rPr>
            </w:pPr>
            <w:ins w:id="870" w:author="Author">
              <w:r w:rsidRPr="001F67C9">
                <w:rPr>
                  <w:lang w:eastAsia="ja-JP"/>
                </w:rPr>
                <w:t>INTEGER (1..</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7E1BD64A" w14:textId="77777777" w:rsidR="001E7E8F" w:rsidRPr="001F67C9" w:rsidRDefault="001E7E8F" w:rsidP="00864136">
            <w:pPr>
              <w:pStyle w:val="TAL"/>
              <w:rPr>
                <w:ins w:id="871" w:author="Author"/>
                <w:lang w:val="en-US" w:eastAsia="ja-JP"/>
              </w:rPr>
            </w:pPr>
            <w:ins w:id="872" w:author="Author">
              <w:r w:rsidRPr="001F67C9">
                <w:rPr>
                  <w:lang w:val="en-US" w:eastAsia="ja-JP"/>
                </w:rPr>
                <w:t xml:space="preserve">Available capacity over the transport portion serving the cell in </w:t>
              </w:r>
              <w:r w:rsidRPr="00E22360">
                <w:rPr>
                  <w:lang w:val="en-US" w:eastAsia="ja-JP"/>
                </w:rPr>
                <w:t>percentage.</w:t>
              </w:r>
              <w:r w:rsidRPr="00E22360">
                <w:t xml:space="preserve"> </w:t>
              </w:r>
              <w:r w:rsidRPr="00E22360">
                <w:rPr>
                  <w:lang w:val="en-US" w:eastAsia="ja-JP"/>
                </w:rPr>
                <w:t>Value 100 corresponds to the offered capacity</w:t>
              </w:r>
            </w:ins>
          </w:p>
        </w:tc>
      </w:tr>
      <w:tr w:rsidR="001E7E8F" w:rsidRPr="00E22360" w14:paraId="0C2A6005" w14:textId="77777777" w:rsidTr="00864136">
        <w:trPr>
          <w:jc w:val="center"/>
          <w:ins w:id="873" w:author="Author"/>
        </w:trPr>
        <w:tc>
          <w:tcPr>
            <w:tcW w:w="2345" w:type="dxa"/>
            <w:tcBorders>
              <w:top w:val="single" w:sz="4" w:space="0" w:color="auto"/>
              <w:left w:val="single" w:sz="4" w:space="0" w:color="auto"/>
              <w:bottom w:val="single" w:sz="4" w:space="0" w:color="auto"/>
              <w:right w:val="single" w:sz="4" w:space="0" w:color="auto"/>
            </w:tcBorders>
          </w:tcPr>
          <w:p w14:paraId="3EF43742" w14:textId="77777777" w:rsidR="001E7E8F" w:rsidRPr="00E22360" w:rsidRDefault="001E7E8F" w:rsidP="00864136">
            <w:pPr>
              <w:pStyle w:val="TAL"/>
              <w:rPr>
                <w:ins w:id="874" w:author="Author"/>
                <w:lang w:eastAsia="ja-JP"/>
              </w:rPr>
            </w:pPr>
            <w:ins w:id="875"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39F8AB8E" w14:textId="77777777" w:rsidR="001E7E8F" w:rsidRPr="00E22360" w:rsidRDefault="001E7E8F" w:rsidP="00864136">
            <w:pPr>
              <w:pStyle w:val="TAL"/>
              <w:rPr>
                <w:ins w:id="876" w:author="Author"/>
                <w:lang w:eastAsia="ja-JP"/>
              </w:rPr>
            </w:pPr>
            <w:ins w:id="877"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3DA327E" w14:textId="77777777" w:rsidR="001E7E8F" w:rsidRPr="00E22360" w:rsidRDefault="001E7E8F" w:rsidP="00864136">
            <w:pPr>
              <w:pStyle w:val="TAL"/>
              <w:rPr>
                <w:ins w:id="878"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34CFBF53" w14:textId="77777777" w:rsidR="001E7E8F" w:rsidRPr="00E22360" w:rsidRDefault="001E7E8F" w:rsidP="00864136">
            <w:pPr>
              <w:pStyle w:val="TAL"/>
              <w:rPr>
                <w:ins w:id="879" w:author="Author"/>
                <w:lang w:eastAsia="ja-JP"/>
              </w:rPr>
            </w:pPr>
            <w:ins w:id="880"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20EBABCB" w14:textId="77777777" w:rsidR="001E7E8F" w:rsidRPr="00E22360" w:rsidRDefault="001E7E8F" w:rsidP="00864136">
            <w:pPr>
              <w:pStyle w:val="TAL"/>
              <w:rPr>
                <w:ins w:id="881" w:author="Author"/>
                <w:lang w:val="en-US" w:eastAsia="ja-JP"/>
              </w:rPr>
            </w:pPr>
            <w:ins w:id="882" w:author="Author">
              <w:r w:rsidRPr="00E22360">
                <w:rPr>
                  <w:lang w:val="en-US" w:eastAsia="ja-JP"/>
                </w:rPr>
                <w:t>Maximum capacity offered by the transport portion of the of the gNB-DU – gNB-CU in kbps</w:t>
              </w:r>
            </w:ins>
          </w:p>
        </w:tc>
      </w:tr>
      <w:tr w:rsidR="001E7E8F" w:rsidRPr="00F45469" w14:paraId="43ACF18C" w14:textId="77777777" w:rsidTr="00864136">
        <w:trPr>
          <w:jc w:val="center"/>
          <w:ins w:id="883" w:author="Author"/>
        </w:trPr>
        <w:tc>
          <w:tcPr>
            <w:tcW w:w="2345" w:type="dxa"/>
            <w:tcBorders>
              <w:top w:val="single" w:sz="4" w:space="0" w:color="auto"/>
              <w:left w:val="single" w:sz="4" w:space="0" w:color="auto"/>
              <w:bottom w:val="single" w:sz="4" w:space="0" w:color="auto"/>
              <w:right w:val="single" w:sz="4" w:space="0" w:color="auto"/>
            </w:tcBorders>
            <w:hideMark/>
          </w:tcPr>
          <w:p w14:paraId="50B2480D" w14:textId="77777777" w:rsidR="001E7E8F" w:rsidRPr="001F67C9" w:rsidRDefault="001E7E8F" w:rsidP="00864136">
            <w:pPr>
              <w:pStyle w:val="TAL"/>
              <w:rPr>
                <w:ins w:id="884" w:author="Author"/>
                <w:lang w:eastAsia="ja-JP"/>
              </w:rPr>
            </w:pPr>
            <w:ins w:id="885"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62830951" w14:textId="77777777" w:rsidR="001E7E8F" w:rsidRPr="001F67C9" w:rsidRDefault="001E7E8F" w:rsidP="00864136">
            <w:pPr>
              <w:pStyle w:val="TAL"/>
              <w:rPr>
                <w:ins w:id="886" w:author="Author"/>
                <w:lang w:eastAsia="ja-JP"/>
              </w:rPr>
            </w:pPr>
            <w:ins w:id="887"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58094629" w14:textId="77777777" w:rsidR="001E7E8F" w:rsidRPr="001F67C9" w:rsidRDefault="001E7E8F" w:rsidP="00864136">
            <w:pPr>
              <w:pStyle w:val="TAL"/>
              <w:rPr>
                <w:ins w:id="888"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76D575A6" w14:textId="77777777" w:rsidR="001E7E8F" w:rsidRPr="001F67C9" w:rsidRDefault="001E7E8F" w:rsidP="00864136">
            <w:pPr>
              <w:pStyle w:val="TAL"/>
              <w:rPr>
                <w:ins w:id="889" w:author="Author"/>
                <w:lang w:eastAsia="ja-JP"/>
              </w:rPr>
            </w:pPr>
            <w:ins w:id="890" w:author="Author">
              <w:r w:rsidRPr="001F67C9">
                <w:rPr>
                  <w:lang w:eastAsia="ja-JP"/>
                </w:rPr>
                <w:t>INTEGER (1..</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760F4A93" w14:textId="77777777" w:rsidR="001E7E8F" w:rsidRPr="00DB4D57" w:rsidRDefault="001E7E8F" w:rsidP="00864136">
            <w:pPr>
              <w:pStyle w:val="TAL"/>
              <w:rPr>
                <w:ins w:id="891" w:author="Author"/>
                <w:lang w:val="en-US" w:eastAsia="ja-JP"/>
              </w:rPr>
            </w:pPr>
            <w:ins w:id="892" w:author="Author">
              <w:r w:rsidRPr="001F67C9">
                <w:rPr>
                  <w:lang w:val="en-US" w:eastAsia="ja-JP"/>
                </w:rPr>
                <w:t xml:space="preserve">Available capacity over the transport portion serving the cell in </w:t>
              </w:r>
              <w:r w:rsidRPr="00E22360">
                <w:rPr>
                  <w:lang w:val="en-US" w:eastAsia="ja-JP"/>
                </w:rPr>
                <w:t>percentage.</w:t>
              </w:r>
              <w:r w:rsidRPr="00E22360">
                <w:t xml:space="preserve"> </w:t>
              </w:r>
              <w:r w:rsidRPr="00E22360">
                <w:rPr>
                  <w:lang w:val="en-US" w:eastAsia="ja-JP"/>
                </w:rPr>
                <w:t>Value 100 corresponds to the offered capacity</w:t>
              </w:r>
            </w:ins>
          </w:p>
        </w:tc>
      </w:tr>
    </w:tbl>
    <w:p w14:paraId="5CBB6358" w14:textId="77777777" w:rsidR="001E7E8F" w:rsidRPr="00F45469" w:rsidRDefault="001E7E8F" w:rsidP="001E7E8F">
      <w:pPr>
        <w:jc w:val="both"/>
        <w:rPr>
          <w:ins w:id="893" w:author="Author"/>
          <w:lang w:val="en-US"/>
        </w:rPr>
      </w:pPr>
    </w:p>
    <w:p w14:paraId="1BDF1EDB" w14:textId="77777777" w:rsidR="001E7E8F" w:rsidRPr="001F67C9" w:rsidRDefault="001E7E8F" w:rsidP="001E7E8F">
      <w:pPr>
        <w:pStyle w:val="Heading4"/>
        <w:rPr>
          <w:ins w:id="894" w:author="Author"/>
        </w:rPr>
      </w:pPr>
      <w:bookmarkStart w:id="895" w:name="_Toc14207849"/>
      <w:ins w:id="896" w:author="Author">
        <w:r w:rsidRPr="000C38C2">
          <w:lastRenderedPageBreak/>
          <w:t>9.</w:t>
        </w:r>
        <w:r>
          <w:t>3.1.x2</w:t>
        </w:r>
        <w:r w:rsidRPr="001F67C9">
          <w:tab/>
          <w:t>Radio Resource Status</w:t>
        </w:r>
        <w:bookmarkEnd w:id="895"/>
      </w:ins>
    </w:p>
    <w:p w14:paraId="59AF8303" w14:textId="6E078A4A" w:rsidR="001E7E8F" w:rsidRPr="001F67C9" w:rsidRDefault="001E7E8F" w:rsidP="001E7E8F">
      <w:pPr>
        <w:rPr>
          <w:ins w:id="897" w:author="Author"/>
          <w:lang w:val="en-US"/>
        </w:rPr>
      </w:pPr>
      <w:ins w:id="898"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ins w:id="899" w:author="Nokia" w:date="2020-04-07T16:46:00Z">
        <w:r w:rsidR="009E4950">
          <w:rPr>
            <w:lang w:val="en-US"/>
          </w:rPr>
          <w:t xml:space="preserve"> </w:t>
        </w:r>
        <w:r w:rsidR="009E4950" w:rsidRPr="009E4950">
          <w:rPr>
            <w:lang w:val="en-US"/>
          </w:rPr>
          <w:t>If NR access is shared, reported values are relative to maximum available resources configured by O&amp;M.</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1E7E8F" w:rsidRPr="001F67C9" w14:paraId="1688FDB4" w14:textId="77777777" w:rsidTr="00864136">
        <w:trPr>
          <w:jc w:val="center"/>
          <w:ins w:id="900" w:author="Author"/>
        </w:trPr>
        <w:tc>
          <w:tcPr>
            <w:tcW w:w="3427" w:type="dxa"/>
            <w:tcBorders>
              <w:top w:val="single" w:sz="4" w:space="0" w:color="auto"/>
              <w:left w:val="single" w:sz="4" w:space="0" w:color="auto"/>
              <w:bottom w:val="single" w:sz="4" w:space="0" w:color="auto"/>
              <w:right w:val="single" w:sz="4" w:space="0" w:color="auto"/>
            </w:tcBorders>
            <w:hideMark/>
          </w:tcPr>
          <w:p w14:paraId="3D41E08F" w14:textId="77777777" w:rsidR="001E7E8F" w:rsidRPr="001F67C9" w:rsidRDefault="001E7E8F" w:rsidP="00864136">
            <w:pPr>
              <w:pStyle w:val="TAH"/>
              <w:rPr>
                <w:ins w:id="901" w:author="Author"/>
                <w:lang w:eastAsia="ja-JP"/>
              </w:rPr>
            </w:pPr>
            <w:ins w:id="902"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35098F4" w14:textId="77777777" w:rsidR="001E7E8F" w:rsidRPr="001F67C9" w:rsidRDefault="001E7E8F" w:rsidP="00864136">
            <w:pPr>
              <w:pStyle w:val="TAH"/>
              <w:rPr>
                <w:ins w:id="903" w:author="Author"/>
                <w:lang w:eastAsia="ja-JP"/>
              </w:rPr>
            </w:pPr>
            <w:ins w:id="904"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66089BA9" w14:textId="77777777" w:rsidR="001E7E8F" w:rsidRPr="001F67C9" w:rsidRDefault="001E7E8F" w:rsidP="00864136">
            <w:pPr>
              <w:pStyle w:val="TAH"/>
              <w:rPr>
                <w:ins w:id="905" w:author="Author"/>
                <w:lang w:eastAsia="ja-JP"/>
              </w:rPr>
            </w:pPr>
            <w:ins w:id="906"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7348861F" w14:textId="77777777" w:rsidR="001E7E8F" w:rsidRPr="001F67C9" w:rsidRDefault="001E7E8F" w:rsidP="00864136">
            <w:pPr>
              <w:pStyle w:val="TAH"/>
              <w:rPr>
                <w:ins w:id="907" w:author="Author"/>
                <w:lang w:eastAsia="ja-JP"/>
              </w:rPr>
            </w:pPr>
            <w:ins w:id="908"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404E4A66" w14:textId="77777777" w:rsidR="001E7E8F" w:rsidRPr="001F67C9" w:rsidRDefault="001E7E8F" w:rsidP="00864136">
            <w:pPr>
              <w:pStyle w:val="TAH"/>
              <w:rPr>
                <w:ins w:id="909" w:author="Author"/>
                <w:lang w:eastAsia="ja-JP"/>
              </w:rPr>
            </w:pPr>
            <w:ins w:id="910" w:author="Author">
              <w:r w:rsidRPr="001F67C9">
                <w:rPr>
                  <w:lang w:eastAsia="ja-JP"/>
                </w:rPr>
                <w:t>Semantics description</w:t>
              </w:r>
            </w:ins>
          </w:p>
        </w:tc>
      </w:tr>
      <w:tr w:rsidR="001E7E8F" w:rsidRPr="001F67C9" w14:paraId="125F83C9" w14:textId="77777777" w:rsidTr="00864136">
        <w:trPr>
          <w:jc w:val="center"/>
          <w:ins w:id="911" w:author="Author"/>
        </w:trPr>
        <w:tc>
          <w:tcPr>
            <w:tcW w:w="3427" w:type="dxa"/>
            <w:tcBorders>
              <w:top w:val="single" w:sz="4" w:space="0" w:color="auto"/>
              <w:left w:val="single" w:sz="4" w:space="0" w:color="auto"/>
              <w:bottom w:val="single" w:sz="4" w:space="0" w:color="auto"/>
              <w:right w:val="single" w:sz="4" w:space="0" w:color="auto"/>
            </w:tcBorders>
          </w:tcPr>
          <w:p w14:paraId="2079A348" w14:textId="77777777" w:rsidR="001E7E8F" w:rsidRPr="001F67C9" w:rsidRDefault="001E7E8F" w:rsidP="00864136">
            <w:pPr>
              <w:pStyle w:val="TAL"/>
              <w:rPr>
                <w:ins w:id="912" w:author="Author"/>
                <w:lang w:val="en-US" w:eastAsia="ja-JP"/>
              </w:rPr>
            </w:pPr>
            <w:ins w:id="913"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7579C02B" w14:textId="77777777" w:rsidR="001E7E8F" w:rsidRPr="001F67C9" w:rsidRDefault="001E7E8F" w:rsidP="00864136">
            <w:pPr>
              <w:pStyle w:val="TAL"/>
              <w:rPr>
                <w:ins w:id="914"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5ACE289B" w14:textId="77777777" w:rsidR="001E7E8F" w:rsidRPr="001F67C9" w:rsidRDefault="001E7E8F" w:rsidP="00864136">
            <w:pPr>
              <w:pStyle w:val="TAL"/>
              <w:rPr>
                <w:ins w:id="915" w:author="Author"/>
                <w:i/>
                <w:lang w:eastAsia="ja-JP"/>
              </w:rPr>
            </w:pPr>
            <w:ins w:id="916"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31F8AD3C" w14:textId="77777777" w:rsidR="001E7E8F" w:rsidRPr="001F67C9" w:rsidRDefault="001E7E8F" w:rsidP="00864136">
            <w:pPr>
              <w:pStyle w:val="TAL"/>
              <w:rPr>
                <w:ins w:id="917"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2C1A91FE" w14:textId="77777777" w:rsidR="001E7E8F" w:rsidRPr="001F67C9" w:rsidRDefault="001E7E8F" w:rsidP="00864136">
            <w:pPr>
              <w:pStyle w:val="TAL"/>
              <w:rPr>
                <w:ins w:id="918" w:author="Author"/>
                <w:lang w:eastAsia="ja-JP"/>
              </w:rPr>
            </w:pPr>
          </w:p>
        </w:tc>
      </w:tr>
      <w:tr w:rsidR="001E7E8F" w:rsidRPr="00E22360" w14:paraId="3BD95A99" w14:textId="77777777" w:rsidTr="00864136">
        <w:trPr>
          <w:jc w:val="center"/>
          <w:ins w:id="919" w:author="Author"/>
        </w:trPr>
        <w:tc>
          <w:tcPr>
            <w:tcW w:w="3427" w:type="dxa"/>
            <w:tcBorders>
              <w:top w:val="single" w:sz="4" w:space="0" w:color="auto"/>
              <w:left w:val="single" w:sz="4" w:space="0" w:color="auto"/>
              <w:bottom w:val="single" w:sz="4" w:space="0" w:color="auto"/>
              <w:right w:val="single" w:sz="4" w:space="0" w:color="auto"/>
            </w:tcBorders>
          </w:tcPr>
          <w:p w14:paraId="754F6692" w14:textId="77777777" w:rsidR="001E7E8F" w:rsidRPr="00E22360" w:rsidRDefault="001E7E8F" w:rsidP="00864136">
            <w:pPr>
              <w:pStyle w:val="TAL"/>
              <w:rPr>
                <w:ins w:id="920" w:author="Author"/>
                <w:b/>
                <w:bCs/>
                <w:lang w:val="en-US" w:eastAsia="ja-JP"/>
              </w:rPr>
            </w:pPr>
            <w:ins w:id="921"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021EE3DB" w14:textId="77777777" w:rsidR="001E7E8F" w:rsidRPr="00E22360" w:rsidRDefault="001E7E8F" w:rsidP="00864136">
            <w:pPr>
              <w:pStyle w:val="TAL"/>
              <w:rPr>
                <w:ins w:id="922"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761802ED" w14:textId="77777777" w:rsidR="001E7E8F" w:rsidRPr="00E22360" w:rsidRDefault="001E7E8F" w:rsidP="00864136">
            <w:pPr>
              <w:pStyle w:val="TAL"/>
              <w:rPr>
                <w:ins w:id="923" w:author="Author"/>
                <w:i/>
                <w:lang w:eastAsia="ja-JP"/>
              </w:rPr>
            </w:pPr>
            <w:ins w:id="924" w:author="Author">
              <w:r w:rsidRPr="00E22360">
                <w:rPr>
                  <w:i/>
                  <w:lang w:eastAsia="ja-JP"/>
                </w:rPr>
                <w:t>1..&lt;</w:t>
              </w:r>
              <w:proofErr w:type="spellStart"/>
              <w:r w:rsidRPr="00E22360">
                <w:rPr>
                  <w:i/>
                  <w:lang w:eastAsia="ja-JP"/>
                </w:rPr>
                <w:t>maxnoofSSBAreas</w:t>
              </w:r>
              <w:proofErr w:type="spellEnd"/>
              <w:r w:rsidRPr="00E22360">
                <w:rPr>
                  <w:i/>
                  <w:lang w:eastAsia="ja-JP"/>
                </w:rPr>
                <w:t>&gt;</w:t>
              </w:r>
            </w:ins>
          </w:p>
        </w:tc>
        <w:tc>
          <w:tcPr>
            <w:tcW w:w="2135" w:type="dxa"/>
            <w:tcBorders>
              <w:top w:val="single" w:sz="4" w:space="0" w:color="auto"/>
              <w:left w:val="single" w:sz="4" w:space="0" w:color="auto"/>
              <w:bottom w:val="single" w:sz="4" w:space="0" w:color="auto"/>
              <w:right w:val="single" w:sz="4" w:space="0" w:color="auto"/>
            </w:tcBorders>
          </w:tcPr>
          <w:p w14:paraId="12352B0D" w14:textId="77777777" w:rsidR="001E7E8F" w:rsidRPr="00E22360" w:rsidRDefault="001E7E8F" w:rsidP="00864136">
            <w:pPr>
              <w:pStyle w:val="TAL"/>
              <w:rPr>
                <w:ins w:id="925"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1CC139F6" w14:textId="77777777" w:rsidR="001E7E8F" w:rsidRPr="00E22360" w:rsidRDefault="001E7E8F" w:rsidP="00864136">
            <w:pPr>
              <w:pStyle w:val="TAL"/>
              <w:rPr>
                <w:ins w:id="926" w:author="Author"/>
                <w:lang w:eastAsia="ja-JP"/>
              </w:rPr>
            </w:pPr>
          </w:p>
        </w:tc>
      </w:tr>
      <w:tr w:rsidR="001E7E8F" w:rsidRPr="00E22360" w14:paraId="23765C21" w14:textId="77777777" w:rsidTr="00864136">
        <w:trPr>
          <w:jc w:val="center"/>
          <w:ins w:id="927" w:author="Author"/>
        </w:trPr>
        <w:tc>
          <w:tcPr>
            <w:tcW w:w="3427" w:type="dxa"/>
            <w:tcBorders>
              <w:top w:val="single" w:sz="4" w:space="0" w:color="auto"/>
              <w:left w:val="single" w:sz="4" w:space="0" w:color="auto"/>
              <w:bottom w:val="single" w:sz="4" w:space="0" w:color="auto"/>
              <w:right w:val="single" w:sz="4" w:space="0" w:color="auto"/>
            </w:tcBorders>
          </w:tcPr>
          <w:p w14:paraId="1C757D52" w14:textId="77777777" w:rsidR="001E7E8F" w:rsidRPr="00E22360" w:rsidRDefault="001E7E8F" w:rsidP="00864136">
            <w:pPr>
              <w:pStyle w:val="TAL"/>
              <w:ind w:left="174"/>
              <w:rPr>
                <w:ins w:id="928" w:author="Author"/>
                <w:b/>
                <w:bCs/>
                <w:lang w:val="en-US" w:eastAsia="ja-JP"/>
              </w:rPr>
            </w:pPr>
            <w:bookmarkStart w:id="929" w:name="_Hlk32414349"/>
            <w:ins w:id="930"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14:paraId="62556F2E" w14:textId="77777777" w:rsidR="001E7E8F" w:rsidRPr="00E22360" w:rsidRDefault="001E7E8F" w:rsidP="00864136">
            <w:pPr>
              <w:pStyle w:val="TAL"/>
              <w:rPr>
                <w:ins w:id="931" w:author="Author"/>
                <w:lang w:val="en-US" w:eastAsia="ja-JP"/>
              </w:rPr>
            </w:pPr>
            <w:ins w:id="932"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029720FD" w14:textId="77777777" w:rsidR="001E7E8F" w:rsidRPr="00E22360" w:rsidRDefault="001E7E8F" w:rsidP="00864136">
            <w:pPr>
              <w:pStyle w:val="TAL"/>
              <w:rPr>
                <w:ins w:id="933"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7AD94540" w14:textId="77777777" w:rsidR="001E7E8F" w:rsidRPr="00E22360" w:rsidRDefault="001E7E8F" w:rsidP="00864136">
            <w:pPr>
              <w:pStyle w:val="TAL"/>
              <w:rPr>
                <w:ins w:id="934" w:author="Author"/>
                <w:rFonts w:cs="Arial"/>
                <w:szCs w:val="18"/>
                <w:lang w:eastAsia="ja-JP"/>
              </w:rPr>
            </w:pPr>
            <w:ins w:id="935"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14:paraId="7C42A30E" w14:textId="77777777" w:rsidR="001E7E8F" w:rsidRPr="00E22360" w:rsidRDefault="001E7E8F" w:rsidP="00864136">
            <w:pPr>
              <w:pStyle w:val="TAL"/>
              <w:rPr>
                <w:ins w:id="936" w:author="Author"/>
                <w:lang w:eastAsia="ja-JP"/>
              </w:rPr>
            </w:pPr>
          </w:p>
        </w:tc>
      </w:tr>
      <w:bookmarkEnd w:id="929"/>
      <w:tr w:rsidR="001E7E8F" w:rsidRPr="001F67C9" w14:paraId="1F8A44AD" w14:textId="77777777" w:rsidTr="00864136">
        <w:trPr>
          <w:jc w:val="center"/>
          <w:ins w:id="937" w:author="Author"/>
        </w:trPr>
        <w:tc>
          <w:tcPr>
            <w:tcW w:w="3427" w:type="dxa"/>
            <w:tcBorders>
              <w:top w:val="single" w:sz="4" w:space="0" w:color="auto"/>
              <w:left w:val="single" w:sz="4" w:space="0" w:color="auto"/>
              <w:bottom w:val="single" w:sz="4" w:space="0" w:color="auto"/>
              <w:right w:val="single" w:sz="4" w:space="0" w:color="auto"/>
            </w:tcBorders>
            <w:hideMark/>
          </w:tcPr>
          <w:p w14:paraId="0EB92433" w14:textId="77777777" w:rsidR="001E7E8F" w:rsidRPr="001F67C9" w:rsidRDefault="001E7E8F" w:rsidP="00864136">
            <w:pPr>
              <w:pStyle w:val="TAL"/>
              <w:ind w:left="174"/>
              <w:rPr>
                <w:ins w:id="938" w:author="Author"/>
                <w:lang w:val="en-US" w:eastAsia="ja-JP"/>
              </w:rPr>
            </w:pPr>
            <w:ins w:id="939" w:author="Author">
              <w:r>
                <w:rPr>
                  <w:lang w:val="en-US" w:eastAsia="ja-JP"/>
                </w:rPr>
                <w:t>&gt;</w:t>
              </w:r>
              <w:r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6FAE7391" w14:textId="77777777" w:rsidR="001E7E8F" w:rsidRPr="001F67C9" w:rsidRDefault="001E7E8F" w:rsidP="00864136">
            <w:pPr>
              <w:pStyle w:val="TAL"/>
              <w:rPr>
                <w:ins w:id="940" w:author="Author"/>
                <w:lang w:eastAsia="ja-JP"/>
              </w:rPr>
            </w:pPr>
            <w:ins w:id="941"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29486FA" w14:textId="77777777" w:rsidR="001E7E8F" w:rsidRPr="001F67C9" w:rsidRDefault="001E7E8F" w:rsidP="00864136">
            <w:pPr>
              <w:pStyle w:val="TAL"/>
              <w:rPr>
                <w:ins w:id="942"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70ADDB0" w14:textId="77777777" w:rsidR="001E7E8F" w:rsidRPr="001F67C9" w:rsidRDefault="001E7E8F" w:rsidP="00864136">
            <w:pPr>
              <w:pStyle w:val="TAL"/>
              <w:rPr>
                <w:ins w:id="943" w:author="Author"/>
                <w:szCs w:val="18"/>
                <w:lang w:eastAsia="ja-JP"/>
              </w:rPr>
            </w:pPr>
            <w:ins w:id="944"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26E7A3F9" w14:textId="77777777" w:rsidR="001E7E8F" w:rsidRPr="001F67C9" w:rsidRDefault="001E7E8F" w:rsidP="00864136">
            <w:pPr>
              <w:pStyle w:val="TAL"/>
              <w:rPr>
                <w:ins w:id="945" w:author="Author"/>
                <w:lang w:eastAsia="ja-JP"/>
              </w:rPr>
            </w:pPr>
            <w:ins w:id="946" w:author="Author">
              <w:r>
                <w:rPr>
                  <w:lang w:eastAsia="ja-JP"/>
                </w:rPr>
                <w:t xml:space="preserve">Per SSB area </w:t>
              </w:r>
              <w:r w:rsidRPr="0073773A">
                <w:rPr>
                  <w:lang w:val="en-US" w:eastAsia="ja-JP"/>
                </w:rPr>
                <w:t>DL GBR PRB</w:t>
              </w:r>
              <w:r>
                <w:rPr>
                  <w:lang w:val="en-US" w:eastAsia="ja-JP"/>
                </w:rPr>
                <w:t xml:space="preserve"> usage</w:t>
              </w:r>
            </w:ins>
          </w:p>
        </w:tc>
      </w:tr>
      <w:tr w:rsidR="001E7E8F" w:rsidRPr="001F67C9" w14:paraId="22E98DAB" w14:textId="77777777" w:rsidTr="00864136">
        <w:trPr>
          <w:jc w:val="center"/>
          <w:ins w:id="947" w:author="Author"/>
        </w:trPr>
        <w:tc>
          <w:tcPr>
            <w:tcW w:w="3427" w:type="dxa"/>
            <w:tcBorders>
              <w:top w:val="single" w:sz="4" w:space="0" w:color="auto"/>
              <w:left w:val="single" w:sz="4" w:space="0" w:color="auto"/>
              <w:bottom w:val="single" w:sz="4" w:space="0" w:color="auto"/>
              <w:right w:val="single" w:sz="4" w:space="0" w:color="auto"/>
            </w:tcBorders>
            <w:hideMark/>
          </w:tcPr>
          <w:p w14:paraId="167963B0" w14:textId="77777777" w:rsidR="001E7E8F" w:rsidRPr="001F67C9" w:rsidRDefault="001E7E8F" w:rsidP="00864136">
            <w:pPr>
              <w:pStyle w:val="TAL"/>
              <w:ind w:left="174"/>
              <w:rPr>
                <w:ins w:id="948" w:author="Author"/>
                <w:lang w:val="en-US" w:eastAsia="ja-JP"/>
              </w:rPr>
            </w:pPr>
            <w:ins w:id="949" w:author="Author">
              <w:r>
                <w:rPr>
                  <w:lang w:val="en-US" w:eastAsia="ja-JP"/>
                </w:rPr>
                <w:t>&gt;</w:t>
              </w:r>
              <w:r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49F20B50" w14:textId="77777777" w:rsidR="001E7E8F" w:rsidRPr="001F67C9" w:rsidRDefault="001E7E8F" w:rsidP="00864136">
            <w:pPr>
              <w:pStyle w:val="TAL"/>
              <w:rPr>
                <w:ins w:id="950" w:author="Author"/>
                <w:lang w:eastAsia="ja-JP"/>
              </w:rPr>
            </w:pPr>
            <w:ins w:id="951"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5A8D4A0" w14:textId="77777777" w:rsidR="001E7E8F" w:rsidRPr="001F67C9" w:rsidRDefault="001E7E8F" w:rsidP="00864136">
            <w:pPr>
              <w:pStyle w:val="TAL"/>
              <w:rPr>
                <w:ins w:id="952"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8F1F2CB" w14:textId="77777777" w:rsidR="001E7E8F" w:rsidRPr="001F67C9" w:rsidRDefault="001E7E8F" w:rsidP="00864136">
            <w:pPr>
              <w:pStyle w:val="TAL"/>
              <w:rPr>
                <w:ins w:id="953" w:author="Author"/>
                <w:lang w:eastAsia="ja-JP"/>
              </w:rPr>
            </w:pPr>
            <w:ins w:id="954"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4FC021B" w14:textId="77777777" w:rsidR="001E7E8F" w:rsidRPr="001F67C9" w:rsidRDefault="001E7E8F" w:rsidP="00864136">
            <w:pPr>
              <w:pStyle w:val="TAL"/>
              <w:rPr>
                <w:ins w:id="955" w:author="Author"/>
                <w:lang w:eastAsia="ja-JP"/>
              </w:rPr>
            </w:pPr>
            <w:ins w:id="956"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1E7E8F" w:rsidRPr="001F67C9" w14:paraId="3F70AA97" w14:textId="77777777" w:rsidTr="00864136">
        <w:trPr>
          <w:jc w:val="center"/>
          <w:ins w:id="957" w:author="Author"/>
        </w:trPr>
        <w:tc>
          <w:tcPr>
            <w:tcW w:w="3427" w:type="dxa"/>
            <w:tcBorders>
              <w:top w:val="single" w:sz="4" w:space="0" w:color="auto"/>
              <w:left w:val="single" w:sz="4" w:space="0" w:color="auto"/>
              <w:bottom w:val="single" w:sz="4" w:space="0" w:color="auto"/>
              <w:right w:val="single" w:sz="4" w:space="0" w:color="auto"/>
            </w:tcBorders>
            <w:hideMark/>
          </w:tcPr>
          <w:p w14:paraId="74EC9403" w14:textId="77777777" w:rsidR="001E7E8F" w:rsidRPr="001F67C9" w:rsidRDefault="001E7E8F" w:rsidP="00864136">
            <w:pPr>
              <w:pStyle w:val="TAL"/>
              <w:ind w:left="174"/>
              <w:rPr>
                <w:ins w:id="958" w:author="Author"/>
                <w:lang w:val="en-US" w:eastAsia="ja-JP"/>
              </w:rPr>
            </w:pPr>
            <w:ins w:id="959" w:author="Author">
              <w:r>
                <w:rPr>
                  <w:lang w:val="en-US" w:eastAsia="ja-JP"/>
                </w:rPr>
                <w:t>&gt;</w:t>
              </w:r>
              <w:r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32F72E74" w14:textId="77777777" w:rsidR="001E7E8F" w:rsidRPr="001F67C9" w:rsidRDefault="001E7E8F" w:rsidP="00864136">
            <w:pPr>
              <w:pStyle w:val="TAL"/>
              <w:rPr>
                <w:ins w:id="960" w:author="Author"/>
                <w:lang w:eastAsia="ja-JP"/>
              </w:rPr>
            </w:pPr>
            <w:ins w:id="961"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FBDD941" w14:textId="77777777" w:rsidR="001E7E8F" w:rsidRPr="001F67C9" w:rsidRDefault="001E7E8F" w:rsidP="00864136">
            <w:pPr>
              <w:pStyle w:val="TAL"/>
              <w:rPr>
                <w:ins w:id="962"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1446689" w14:textId="77777777" w:rsidR="001E7E8F" w:rsidRPr="001F67C9" w:rsidRDefault="001E7E8F" w:rsidP="00864136">
            <w:pPr>
              <w:pStyle w:val="TAL"/>
              <w:rPr>
                <w:ins w:id="963" w:author="Author"/>
                <w:lang w:eastAsia="ja-JP"/>
              </w:rPr>
            </w:pPr>
            <w:ins w:id="964"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81E5A07" w14:textId="77777777" w:rsidR="001E7E8F" w:rsidRPr="001F67C9" w:rsidRDefault="001E7E8F" w:rsidP="00864136">
            <w:pPr>
              <w:pStyle w:val="TAL"/>
              <w:rPr>
                <w:ins w:id="965" w:author="Author"/>
                <w:lang w:eastAsia="ja-JP"/>
              </w:rPr>
            </w:pPr>
            <w:ins w:id="966"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1E7E8F" w:rsidRPr="001F67C9" w14:paraId="020A753E" w14:textId="77777777" w:rsidTr="00864136">
        <w:trPr>
          <w:jc w:val="center"/>
          <w:ins w:id="967" w:author="Author"/>
        </w:trPr>
        <w:tc>
          <w:tcPr>
            <w:tcW w:w="3427" w:type="dxa"/>
            <w:tcBorders>
              <w:top w:val="single" w:sz="4" w:space="0" w:color="auto"/>
              <w:left w:val="single" w:sz="4" w:space="0" w:color="auto"/>
              <w:bottom w:val="single" w:sz="4" w:space="0" w:color="auto"/>
              <w:right w:val="single" w:sz="4" w:space="0" w:color="auto"/>
            </w:tcBorders>
            <w:hideMark/>
          </w:tcPr>
          <w:p w14:paraId="604D39FF" w14:textId="77777777" w:rsidR="001E7E8F" w:rsidRPr="001F67C9" w:rsidRDefault="001E7E8F" w:rsidP="00864136">
            <w:pPr>
              <w:pStyle w:val="TAL"/>
              <w:ind w:left="174"/>
              <w:rPr>
                <w:ins w:id="968" w:author="Author"/>
                <w:lang w:val="en-US" w:eastAsia="ja-JP"/>
              </w:rPr>
            </w:pPr>
            <w:ins w:id="969" w:author="Author">
              <w:r>
                <w:rPr>
                  <w:lang w:val="en-US" w:eastAsia="ja-JP"/>
                </w:rPr>
                <w:t>&gt;</w:t>
              </w:r>
              <w:r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0DB6CEFF" w14:textId="77777777" w:rsidR="001E7E8F" w:rsidRPr="001F67C9" w:rsidRDefault="001E7E8F" w:rsidP="00864136">
            <w:pPr>
              <w:pStyle w:val="TAL"/>
              <w:rPr>
                <w:ins w:id="970" w:author="Author"/>
                <w:lang w:eastAsia="ja-JP"/>
              </w:rPr>
            </w:pPr>
            <w:ins w:id="971"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92FBA92" w14:textId="77777777" w:rsidR="001E7E8F" w:rsidRPr="001F67C9" w:rsidRDefault="001E7E8F" w:rsidP="00864136">
            <w:pPr>
              <w:pStyle w:val="TAL"/>
              <w:rPr>
                <w:ins w:id="972"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71533C6" w14:textId="77777777" w:rsidR="001E7E8F" w:rsidRPr="001F67C9" w:rsidRDefault="001E7E8F" w:rsidP="00864136">
            <w:pPr>
              <w:pStyle w:val="TAL"/>
              <w:rPr>
                <w:ins w:id="973" w:author="Author"/>
                <w:lang w:eastAsia="ja-JP"/>
              </w:rPr>
            </w:pPr>
            <w:ins w:id="974"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037030BD" w14:textId="77777777" w:rsidR="001E7E8F" w:rsidRPr="001F67C9" w:rsidRDefault="001E7E8F" w:rsidP="00864136">
            <w:pPr>
              <w:pStyle w:val="TAL"/>
              <w:rPr>
                <w:ins w:id="975" w:author="Author"/>
                <w:lang w:eastAsia="ja-JP"/>
              </w:rPr>
            </w:pPr>
            <w:ins w:id="976"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1E7E8F" w:rsidRPr="001F67C9" w14:paraId="528F2E0F" w14:textId="77777777" w:rsidTr="00864136">
        <w:trPr>
          <w:jc w:val="center"/>
          <w:ins w:id="977" w:author="Author"/>
        </w:trPr>
        <w:tc>
          <w:tcPr>
            <w:tcW w:w="3427" w:type="dxa"/>
            <w:tcBorders>
              <w:top w:val="single" w:sz="4" w:space="0" w:color="auto"/>
              <w:left w:val="single" w:sz="4" w:space="0" w:color="auto"/>
              <w:bottom w:val="single" w:sz="4" w:space="0" w:color="auto"/>
              <w:right w:val="single" w:sz="4" w:space="0" w:color="auto"/>
            </w:tcBorders>
            <w:hideMark/>
          </w:tcPr>
          <w:p w14:paraId="66406FF0" w14:textId="77777777" w:rsidR="001E7E8F" w:rsidRPr="001F67C9" w:rsidRDefault="001E7E8F" w:rsidP="00864136">
            <w:pPr>
              <w:pStyle w:val="TAL"/>
              <w:ind w:left="174"/>
              <w:rPr>
                <w:ins w:id="978" w:author="Author"/>
                <w:lang w:val="en-US" w:eastAsia="ja-JP"/>
              </w:rPr>
            </w:pPr>
            <w:ins w:id="979" w:author="Author">
              <w:r>
                <w:rPr>
                  <w:lang w:val="en-US" w:eastAsia="ja-JP"/>
                </w:rPr>
                <w:t>&gt;</w:t>
              </w:r>
              <w:r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51132EAB" w14:textId="77777777" w:rsidR="001E7E8F" w:rsidRPr="001F67C9" w:rsidRDefault="001E7E8F" w:rsidP="00864136">
            <w:pPr>
              <w:pStyle w:val="TAL"/>
              <w:rPr>
                <w:ins w:id="980" w:author="Author"/>
                <w:lang w:eastAsia="ja-JP"/>
              </w:rPr>
            </w:pPr>
            <w:ins w:id="981"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7F236DA" w14:textId="77777777" w:rsidR="001E7E8F" w:rsidRPr="001F67C9" w:rsidRDefault="001E7E8F" w:rsidP="00864136">
            <w:pPr>
              <w:pStyle w:val="TAL"/>
              <w:rPr>
                <w:ins w:id="982"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22F3624" w14:textId="77777777" w:rsidR="001E7E8F" w:rsidRPr="001F67C9" w:rsidRDefault="001E7E8F" w:rsidP="00864136">
            <w:pPr>
              <w:pStyle w:val="TAL"/>
              <w:rPr>
                <w:ins w:id="983" w:author="Author"/>
                <w:lang w:eastAsia="ja-JP"/>
              </w:rPr>
            </w:pPr>
            <w:ins w:id="984"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783CE0F6" w14:textId="77777777" w:rsidR="001E7E8F" w:rsidRPr="001F67C9" w:rsidRDefault="001E7E8F" w:rsidP="00864136">
            <w:pPr>
              <w:pStyle w:val="TAL"/>
              <w:rPr>
                <w:ins w:id="985" w:author="Author"/>
                <w:lang w:eastAsia="ja-JP"/>
              </w:rPr>
            </w:pPr>
            <w:ins w:id="986" w:author="Author">
              <w:r>
                <w:rPr>
                  <w:lang w:eastAsia="ja-JP"/>
                </w:rPr>
                <w:t>Per SSB area DL Total PRB</w:t>
              </w:r>
              <w:r>
                <w:rPr>
                  <w:lang w:val="en-US" w:eastAsia="ja-JP"/>
                </w:rPr>
                <w:t xml:space="preserve"> usage</w:t>
              </w:r>
            </w:ins>
          </w:p>
        </w:tc>
      </w:tr>
      <w:tr w:rsidR="001E7E8F" w:rsidRPr="00F45469" w14:paraId="6CE94B9A" w14:textId="77777777" w:rsidTr="00864136">
        <w:trPr>
          <w:jc w:val="center"/>
          <w:ins w:id="987" w:author="Author"/>
        </w:trPr>
        <w:tc>
          <w:tcPr>
            <w:tcW w:w="3427" w:type="dxa"/>
            <w:tcBorders>
              <w:top w:val="single" w:sz="4" w:space="0" w:color="auto"/>
              <w:left w:val="single" w:sz="4" w:space="0" w:color="auto"/>
              <w:bottom w:val="single" w:sz="4" w:space="0" w:color="auto"/>
              <w:right w:val="single" w:sz="4" w:space="0" w:color="auto"/>
            </w:tcBorders>
            <w:hideMark/>
          </w:tcPr>
          <w:p w14:paraId="59E6D67B" w14:textId="77777777" w:rsidR="001E7E8F" w:rsidRPr="001F67C9" w:rsidRDefault="001E7E8F" w:rsidP="00864136">
            <w:pPr>
              <w:pStyle w:val="TAL"/>
              <w:ind w:left="174"/>
              <w:rPr>
                <w:ins w:id="988" w:author="Author"/>
                <w:lang w:val="en-US" w:eastAsia="ja-JP"/>
              </w:rPr>
            </w:pPr>
            <w:ins w:id="989" w:author="Author">
              <w:r>
                <w:rPr>
                  <w:lang w:val="en-US" w:eastAsia="ja-JP"/>
                </w:rPr>
                <w:t>&gt;</w:t>
              </w:r>
              <w:r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07BF0F25" w14:textId="77777777" w:rsidR="001E7E8F" w:rsidRPr="001F67C9" w:rsidRDefault="001E7E8F" w:rsidP="00864136">
            <w:pPr>
              <w:pStyle w:val="TAL"/>
              <w:rPr>
                <w:ins w:id="990" w:author="Author"/>
                <w:lang w:eastAsia="ja-JP"/>
              </w:rPr>
            </w:pPr>
            <w:ins w:id="991"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7B4A57B" w14:textId="77777777" w:rsidR="001E7E8F" w:rsidRPr="001F67C9" w:rsidRDefault="001E7E8F" w:rsidP="00864136">
            <w:pPr>
              <w:pStyle w:val="TAL"/>
              <w:rPr>
                <w:ins w:id="992"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83D2B82" w14:textId="77777777" w:rsidR="001E7E8F" w:rsidRPr="00DB4D57" w:rsidRDefault="001E7E8F" w:rsidP="00864136">
            <w:pPr>
              <w:pStyle w:val="TAL"/>
              <w:rPr>
                <w:ins w:id="993" w:author="Author"/>
                <w:lang w:eastAsia="ja-JP"/>
              </w:rPr>
            </w:pPr>
            <w:ins w:id="994"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5DBB1389" w14:textId="77777777" w:rsidR="001E7E8F" w:rsidRPr="00DB4D57" w:rsidRDefault="001E7E8F" w:rsidP="00864136">
            <w:pPr>
              <w:pStyle w:val="TAL"/>
              <w:rPr>
                <w:ins w:id="995" w:author="Author"/>
                <w:lang w:eastAsia="ja-JP"/>
              </w:rPr>
            </w:pPr>
            <w:ins w:id="996" w:author="Author">
              <w:r>
                <w:rPr>
                  <w:lang w:eastAsia="ja-JP"/>
                </w:rPr>
                <w:t>Per SSB area UL Total PRB</w:t>
              </w:r>
              <w:r>
                <w:rPr>
                  <w:lang w:val="en-US" w:eastAsia="ja-JP"/>
                </w:rPr>
                <w:t xml:space="preserve"> usage</w:t>
              </w:r>
            </w:ins>
          </w:p>
        </w:tc>
      </w:tr>
      <w:tr w:rsidR="001E7E8F" w:rsidRPr="00DB4D57" w14:paraId="2B259466" w14:textId="77777777" w:rsidTr="00864136">
        <w:trPr>
          <w:jc w:val="center"/>
          <w:ins w:id="997" w:author="Author"/>
        </w:trPr>
        <w:tc>
          <w:tcPr>
            <w:tcW w:w="3427" w:type="dxa"/>
            <w:tcBorders>
              <w:top w:val="single" w:sz="4" w:space="0" w:color="auto"/>
              <w:left w:val="single" w:sz="4" w:space="0" w:color="auto"/>
              <w:bottom w:val="single" w:sz="4" w:space="0" w:color="auto"/>
              <w:right w:val="single" w:sz="4" w:space="0" w:color="auto"/>
            </w:tcBorders>
          </w:tcPr>
          <w:p w14:paraId="4D06552C" w14:textId="77777777" w:rsidR="001E7E8F" w:rsidRPr="0073773A" w:rsidRDefault="001E7E8F" w:rsidP="00864136">
            <w:pPr>
              <w:pStyle w:val="TAL"/>
              <w:ind w:left="174"/>
              <w:rPr>
                <w:ins w:id="998" w:author="Author"/>
                <w:lang w:val="en-US" w:eastAsia="ja-JP"/>
              </w:rPr>
            </w:pPr>
            <w:ins w:id="999"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06FE4723" w14:textId="77777777" w:rsidR="001E7E8F" w:rsidRPr="0073773A" w:rsidRDefault="001E7E8F" w:rsidP="00864136">
            <w:pPr>
              <w:pStyle w:val="TAL"/>
              <w:rPr>
                <w:ins w:id="1000" w:author="Author"/>
                <w:lang w:eastAsia="ja-JP"/>
              </w:rPr>
            </w:pPr>
            <w:ins w:id="1001"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63FBCE7F" w14:textId="77777777" w:rsidR="001E7E8F" w:rsidRPr="001F67C9" w:rsidRDefault="001E7E8F" w:rsidP="00864136">
            <w:pPr>
              <w:pStyle w:val="TAL"/>
              <w:rPr>
                <w:ins w:id="1002"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4E2DD499" w14:textId="77777777" w:rsidR="001E7E8F" w:rsidRPr="0073773A" w:rsidRDefault="001E7E8F" w:rsidP="00864136">
            <w:pPr>
              <w:pStyle w:val="TAL"/>
              <w:rPr>
                <w:ins w:id="1003" w:author="Author"/>
                <w:rFonts w:cs="Arial"/>
                <w:szCs w:val="18"/>
                <w:lang w:eastAsia="ja-JP"/>
              </w:rPr>
            </w:pPr>
            <w:ins w:id="1004"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F41D217" w14:textId="77777777" w:rsidR="001E7E8F" w:rsidRDefault="001E7E8F" w:rsidP="00864136">
            <w:pPr>
              <w:pStyle w:val="TAL"/>
              <w:rPr>
                <w:ins w:id="1005" w:author="Author"/>
                <w:lang w:eastAsia="ja-JP"/>
              </w:rPr>
            </w:pPr>
          </w:p>
        </w:tc>
      </w:tr>
      <w:tr w:rsidR="001E7E8F" w:rsidRPr="00DB4D57" w14:paraId="428F4F6C" w14:textId="77777777" w:rsidTr="00864136">
        <w:trPr>
          <w:jc w:val="center"/>
          <w:ins w:id="1006" w:author="Author"/>
        </w:trPr>
        <w:tc>
          <w:tcPr>
            <w:tcW w:w="3427" w:type="dxa"/>
            <w:tcBorders>
              <w:top w:val="single" w:sz="4" w:space="0" w:color="auto"/>
              <w:left w:val="single" w:sz="4" w:space="0" w:color="auto"/>
              <w:bottom w:val="single" w:sz="4" w:space="0" w:color="auto"/>
              <w:right w:val="single" w:sz="4" w:space="0" w:color="auto"/>
            </w:tcBorders>
          </w:tcPr>
          <w:p w14:paraId="5BBAD0F0" w14:textId="77777777" w:rsidR="001E7E8F" w:rsidRPr="0073773A" w:rsidRDefault="001E7E8F" w:rsidP="00864136">
            <w:pPr>
              <w:pStyle w:val="TAL"/>
              <w:ind w:left="174"/>
              <w:rPr>
                <w:ins w:id="1007" w:author="Author"/>
                <w:lang w:val="en-US" w:eastAsia="ja-JP"/>
              </w:rPr>
            </w:pPr>
            <w:ins w:id="1008"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28EE76C2" w14:textId="77777777" w:rsidR="001E7E8F" w:rsidRPr="0073773A" w:rsidRDefault="001E7E8F" w:rsidP="00864136">
            <w:pPr>
              <w:pStyle w:val="TAL"/>
              <w:rPr>
                <w:ins w:id="1009" w:author="Author"/>
                <w:lang w:eastAsia="ja-JP"/>
              </w:rPr>
            </w:pPr>
            <w:ins w:id="1010"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5F4EB5B5" w14:textId="77777777" w:rsidR="001E7E8F" w:rsidRPr="001F67C9" w:rsidRDefault="001E7E8F" w:rsidP="00864136">
            <w:pPr>
              <w:pStyle w:val="TAL"/>
              <w:rPr>
                <w:ins w:id="1011"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699DDAA9" w14:textId="77777777" w:rsidR="001E7E8F" w:rsidRPr="0073773A" w:rsidRDefault="001E7E8F" w:rsidP="00864136">
            <w:pPr>
              <w:pStyle w:val="TAL"/>
              <w:rPr>
                <w:ins w:id="1012" w:author="Author"/>
                <w:rFonts w:cs="Arial"/>
                <w:szCs w:val="18"/>
                <w:lang w:eastAsia="ja-JP"/>
              </w:rPr>
            </w:pPr>
            <w:ins w:id="1013"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7DA7389" w14:textId="77777777" w:rsidR="001E7E8F" w:rsidRDefault="001E7E8F" w:rsidP="00864136">
            <w:pPr>
              <w:pStyle w:val="TAL"/>
              <w:rPr>
                <w:ins w:id="1014" w:author="Author"/>
                <w:lang w:eastAsia="ja-JP"/>
              </w:rPr>
            </w:pPr>
          </w:p>
        </w:tc>
      </w:tr>
    </w:tbl>
    <w:p w14:paraId="0EE6B75B" w14:textId="77777777" w:rsidR="001E7E8F" w:rsidRPr="00F45469" w:rsidRDefault="001E7E8F" w:rsidP="001E7E8F">
      <w:pPr>
        <w:rPr>
          <w:ins w:id="1015" w:author="Author"/>
          <w:lang w:eastAsia="en-GB"/>
        </w:rPr>
      </w:pPr>
      <w:ins w:id="1016"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E7E8F" w:rsidRPr="00F45469" w14:paraId="7B7F0332" w14:textId="77777777" w:rsidTr="00864136">
        <w:trPr>
          <w:ins w:id="1017" w:author="Author"/>
        </w:trPr>
        <w:tc>
          <w:tcPr>
            <w:tcW w:w="3686" w:type="dxa"/>
            <w:tcBorders>
              <w:top w:val="single" w:sz="4" w:space="0" w:color="auto"/>
              <w:left w:val="single" w:sz="4" w:space="0" w:color="auto"/>
              <w:bottom w:val="single" w:sz="4" w:space="0" w:color="auto"/>
              <w:right w:val="single" w:sz="4" w:space="0" w:color="auto"/>
            </w:tcBorders>
            <w:hideMark/>
          </w:tcPr>
          <w:p w14:paraId="4414DEB9" w14:textId="77777777" w:rsidR="001E7E8F" w:rsidRPr="001F67C9" w:rsidRDefault="001E7E8F" w:rsidP="00864136">
            <w:pPr>
              <w:pStyle w:val="TAH"/>
              <w:rPr>
                <w:ins w:id="1018" w:author="Author"/>
                <w:lang w:eastAsia="ja-JP"/>
              </w:rPr>
            </w:pPr>
            <w:ins w:id="101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FB12FAD" w14:textId="77777777" w:rsidR="001E7E8F" w:rsidRPr="001F67C9" w:rsidRDefault="001E7E8F" w:rsidP="00864136">
            <w:pPr>
              <w:pStyle w:val="TAH"/>
              <w:rPr>
                <w:ins w:id="1020" w:author="Author"/>
                <w:lang w:eastAsia="ja-JP"/>
              </w:rPr>
            </w:pPr>
            <w:ins w:id="1021" w:author="Author">
              <w:r w:rsidRPr="001F67C9">
                <w:rPr>
                  <w:lang w:eastAsia="ja-JP"/>
                </w:rPr>
                <w:t>Explanation</w:t>
              </w:r>
            </w:ins>
          </w:p>
        </w:tc>
      </w:tr>
      <w:tr w:rsidR="001E7E8F" w:rsidRPr="00F45469" w14:paraId="1737D622" w14:textId="77777777" w:rsidTr="00864136">
        <w:trPr>
          <w:ins w:id="1022" w:author="Author"/>
        </w:trPr>
        <w:tc>
          <w:tcPr>
            <w:tcW w:w="3686" w:type="dxa"/>
            <w:tcBorders>
              <w:top w:val="single" w:sz="4" w:space="0" w:color="auto"/>
              <w:left w:val="single" w:sz="4" w:space="0" w:color="auto"/>
              <w:bottom w:val="single" w:sz="4" w:space="0" w:color="auto"/>
              <w:right w:val="single" w:sz="4" w:space="0" w:color="auto"/>
            </w:tcBorders>
            <w:hideMark/>
          </w:tcPr>
          <w:p w14:paraId="52AA7F09" w14:textId="77777777" w:rsidR="001E7E8F" w:rsidRPr="001F67C9" w:rsidRDefault="001E7E8F" w:rsidP="00864136">
            <w:pPr>
              <w:pStyle w:val="TAL"/>
              <w:rPr>
                <w:ins w:id="1023" w:author="Author"/>
                <w:lang w:eastAsia="ja-JP"/>
              </w:rPr>
            </w:pPr>
            <w:proofErr w:type="spellStart"/>
            <w:ins w:id="1024" w:author="Author">
              <w:r w:rsidRPr="00F14FAF">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1D86F6E" w14:textId="77777777" w:rsidR="001E7E8F" w:rsidRPr="001F67C9" w:rsidRDefault="001E7E8F" w:rsidP="00864136">
            <w:pPr>
              <w:pStyle w:val="TAL"/>
              <w:rPr>
                <w:ins w:id="1025" w:author="Author"/>
                <w:lang w:val="en-US" w:eastAsia="ja-JP"/>
              </w:rPr>
            </w:pPr>
            <w:ins w:id="1026" w:author="Author">
              <w:r w:rsidRPr="001F67C9">
                <w:rPr>
                  <w:rFonts w:cs="Arial"/>
                  <w:lang w:val="en-US" w:eastAsia="ja-JP"/>
                </w:rPr>
                <w:t>Maximum no. SSB Areas that can be served by a cell. Value is 64.</w:t>
              </w:r>
            </w:ins>
          </w:p>
        </w:tc>
      </w:tr>
    </w:tbl>
    <w:p w14:paraId="541EA3E7" w14:textId="77777777" w:rsidR="001E7E8F" w:rsidRPr="00F45469" w:rsidRDefault="001E7E8F" w:rsidP="001E7E8F">
      <w:pPr>
        <w:rPr>
          <w:ins w:id="1027" w:author="Author"/>
        </w:rPr>
      </w:pPr>
    </w:p>
    <w:p w14:paraId="3682AEAF" w14:textId="77777777" w:rsidR="001E7E8F" w:rsidRPr="00F45469" w:rsidRDefault="001E7E8F" w:rsidP="001E7E8F">
      <w:pPr>
        <w:jc w:val="both"/>
        <w:rPr>
          <w:ins w:id="1028" w:author="Author"/>
          <w:lang w:val="en-US"/>
        </w:rPr>
      </w:pPr>
    </w:p>
    <w:p w14:paraId="4E743A47" w14:textId="77777777" w:rsidR="001E7E8F" w:rsidRPr="001F67C9" w:rsidRDefault="001E7E8F" w:rsidP="001E7E8F">
      <w:pPr>
        <w:pStyle w:val="Heading4"/>
        <w:rPr>
          <w:ins w:id="1029" w:author="Author"/>
        </w:rPr>
      </w:pPr>
      <w:bookmarkStart w:id="1030" w:name="_Toc14207856"/>
      <w:ins w:id="1031" w:author="Author">
        <w:r w:rsidRPr="000C38C2">
          <w:t>9.</w:t>
        </w:r>
        <w:r>
          <w:t>3.1.x3</w:t>
        </w:r>
        <w:r w:rsidRPr="001F67C9">
          <w:tab/>
          <w:t>Composite Available Capacity Group</w:t>
        </w:r>
        <w:bookmarkEnd w:id="1030"/>
      </w:ins>
    </w:p>
    <w:p w14:paraId="5BEC934D" w14:textId="77777777" w:rsidR="001E7E8F" w:rsidRPr="001F67C9" w:rsidRDefault="001E7E8F" w:rsidP="001E7E8F">
      <w:pPr>
        <w:rPr>
          <w:ins w:id="1032" w:author="Author"/>
          <w:lang w:val="en-US"/>
        </w:rPr>
      </w:pPr>
      <w:ins w:id="1033"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1E7E8F" w:rsidRPr="001F67C9" w14:paraId="20C376A3" w14:textId="77777777" w:rsidTr="00864136">
        <w:trPr>
          <w:ins w:id="1034" w:author="Author"/>
        </w:trPr>
        <w:tc>
          <w:tcPr>
            <w:tcW w:w="2626" w:type="dxa"/>
            <w:tcBorders>
              <w:top w:val="single" w:sz="4" w:space="0" w:color="auto"/>
              <w:left w:val="single" w:sz="4" w:space="0" w:color="auto"/>
              <w:bottom w:val="single" w:sz="4" w:space="0" w:color="auto"/>
              <w:right w:val="single" w:sz="4" w:space="0" w:color="auto"/>
            </w:tcBorders>
            <w:hideMark/>
          </w:tcPr>
          <w:p w14:paraId="1DDBE530" w14:textId="77777777" w:rsidR="001E7E8F" w:rsidRPr="001F67C9" w:rsidRDefault="001E7E8F" w:rsidP="00864136">
            <w:pPr>
              <w:pStyle w:val="TAH"/>
              <w:rPr>
                <w:ins w:id="1035" w:author="Author"/>
                <w:lang w:eastAsia="ja-JP"/>
              </w:rPr>
            </w:pPr>
            <w:ins w:id="1036"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7F431B7" w14:textId="77777777" w:rsidR="001E7E8F" w:rsidRPr="001F67C9" w:rsidRDefault="001E7E8F" w:rsidP="00864136">
            <w:pPr>
              <w:pStyle w:val="TAH"/>
              <w:rPr>
                <w:ins w:id="1037" w:author="Author"/>
                <w:lang w:eastAsia="ja-JP"/>
              </w:rPr>
            </w:pPr>
            <w:ins w:id="1038"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E23F3B4" w14:textId="77777777" w:rsidR="001E7E8F" w:rsidRPr="001F67C9" w:rsidRDefault="001E7E8F" w:rsidP="00864136">
            <w:pPr>
              <w:pStyle w:val="TAH"/>
              <w:rPr>
                <w:ins w:id="1039" w:author="Author"/>
                <w:lang w:eastAsia="ja-JP"/>
              </w:rPr>
            </w:pPr>
            <w:ins w:id="1040"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448F90A" w14:textId="77777777" w:rsidR="001E7E8F" w:rsidRPr="001F67C9" w:rsidRDefault="001E7E8F" w:rsidP="00864136">
            <w:pPr>
              <w:pStyle w:val="TAH"/>
              <w:rPr>
                <w:ins w:id="1041" w:author="Author"/>
                <w:lang w:eastAsia="ja-JP"/>
              </w:rPr>
            </w:pPr>
            <w:ins w:id="1042"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E86B465" w14:textId="77777777" w:rsidR="001E7E8F" w:rsidRPr="001F67C9" w:rsidRDefault="001E7E8F" w:rsidP="00864136">
            <w:pPr>
              <w:pStyle w:val="TAH"/>
              <w:rPr>
                <w:ins w:id="1043" w:author="Author"/>
                <w:lang w:eastAsia="ja-JP"/>
              </w:rPr>
            </w:pPr>
            <w:ins w:id="1044" w:author="Author">
              <w:r w:rsidRPr="001F67C9">
                <w:rPr>
                  <w:lang w:eastAsia="ja-JP"/>
                </w:rPr>
                <w:t>Semantics description</w:t>
              </w:r>
            </w:ins>
          </w:p>
        </w:tc>
      </w:tr>
      <w:tr w:rsidR="001E7E8F" w:rsidRPr="001F67C9" w14:paraId="5FD154E0" w14:textId="77777777" w:rsidTr="00864136">
        <w:trPr>
          <w:ins w:id="1045" w:author="Author"/>
        </w:trPr>
        <w:tc>
          <w:tcPr>
            <w:tcW w:w="2626" w:type="dxa"/>
            <w:tcBorders>
              <w:top w:val="single" w:sz="4" w:space="0" w:color="auto"/>
              <w:left w:val="single" w:sz="4" w:space="0" w:color="auto"/>
              <w:bottom w:val="single" w:sz="4" w:space="0" w:color="auto"/>
              <w:right w:val="single" w:sz="4" w:space="0" w:color="auto"/>
            </w:tcBorders>
            <w:hideMark/>
          </w:tcPr>
          <w:p w14:paraId="05AB0CEE" w14:textId="77777777" w:rsidR="001E7E8F" w:rsidRPr="001F67C9" w:rsidRDefault="001E7E8F" w:rsidP="00864136">
            <w:pPr>
              <w:pStyle w:val="TAL"/>
              <w:rPr>
                <w:ins w:id="1046" w:author="Author"/>
                <w:lang w:val="en-US" w:eastAsia="ja-JP"/>
              </w:rPr>
            </w:pPr>
            <w:ins w:id="1047"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0E1BC567" w14:textId="77777777" w:rsidR="001E7E8F" w:rsidRPr="001F67C9" w:rsidRDefault="001E7E8F" w:rsidP="00864136">
            <w:pPr>
              <w:pStyle w:val="TAL"/>
              <w:rPr>
                <w:ins w:id="1048" w:author="Author"/>
                <w:lang w:eastAsia="ja-JP"/>
              </w:rPr>
            </w:pPr>
            <w:ins w:id="104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0CA12" w14:textId="77777777" w:rsidR="001E7E8F" w:rsidRPr="001F67C9" w:rsidRDefault="001E7E8F" w:rsidP="00864136">
            <w:pPr>
              <w:pStyle w:val="TAL"/>
              <w:rPr>
                <w:ins w:id="105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050395" w14:textId="77777777" w:rsidR="001E7E8F" w:rsidRPr="001F67C9" w:rsidRDefault="001E7E8F" w:rsidP="00864136">
            <w:pPr>
              <w:pStyle w:val="TAL"/>
              <w:rPr>
                <w:ins w:id="1051" w:author="Author"/>
                <w:rFonts w:cs="Arial"/>
                <w:szCs w:val="18"/>
                <w:lang w:val="en-US" w:eastAsia="ja-JP"/>
              </w:rPr>
            </w:pPr>
            <w:ins w:id="1052" w:author="Author">
              <w:r w:rsidRPr="001F67C9">
                <w:rPr>
                  <w:rFonts w:cs="Arial"/>
                  <w:szCs w:val="18"/>
                  <w:lang w:val="en-US" w:eastAsia="ja-JP"/>
                </w:rPr>
                <w:t xml:space="preserve">Composite Available Capacity </w:t>
              </w:r>
            </w:ins>
          </w:p>
          <w:p w14:paraId="3F674C50" w14:textId="77777777" w:rsidR="001E7E8F" w:rsidRPr="001F67C9" w:rsidRDefault="001E7E8F" w:rsidP="00864136">
            <w:pPr>
              <w:pStyle w:val="TAL"/>
              <w:rPr>
                <w:ins w:id="1053" w:author="Author"/>
                <w:lang w:val="en-US" w:eastAsia="ja-JP"/>
              </w:rPr>
            </w:pPr>
            <w:ins w:id="1054"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78E76317" w14:textId="77777777" w:rsidR="001E7E8F" w:rsidRPr="001F67C9" w:rsidRDefault="001E7E8F" w:rsidP="00864136">
            <w:pPr>
              <w:pStyle w:val="TAL"/>
              <w:rPr>
                <w:ins w:id="1055" w:author="Author"/>
                <w:rFonts w:cs="Arial"/>
                <w:szCs w:val="18"/>
                <w:lang w:eastAsia="ja-JP"/>
              </w:rPr>
            </w:pPr>
            <w:ins w:id="1056" w:author="Author">
              <w:r w:rsidRPr="001F67C9">
                <w:rPr>
                  <w:rFonts w:cs="Arial"/>
                  <w:szCs w:val="18"/>
                  <w:lang w:eastAsia="ja-JP"/>
                </w:rPr>
                <w:t xml:space="preserve">For the Downlink </w:t>
              </w:r>
            </w:ins>
          </w:p>
        </w:tc>
      </w:tr>
      <w:tr w:rsidR="001E7E8F" w:rsidRPr="00DB4D57" w14:paraId="1FA0F741" w14:textId="77777777" w:rsidTr="00864136">
        <w:trPr>
          <w:ins w:id="1057" w:author="Author"/>
        </w:trPr>
        <w:tc>
          <w:tcPr>
            <w:tcW w:w="2626" w:type="dxa"/>
            <w:tcBorders>
              <w:top w:val="single" w:sz="4" w:space="0" w:color="auto"/>
              <w:left w:val="single" w:sz="4" w:space="0" w:color="auto"/>
              <w:bottom w:val="single" w:sz="4" w:space="0" w:color="auto"/>
              <w:right w:val="single" w:sz="4" w:space="0" w:color="auto"/>
            </w:tcBorders>
            <w:hideMark/>
          </w:tcPr>
          <w:p w14:paraId="7CB20863" w14:textId="77777777" w:rsidR="001E7E8F" w:rsidRPr="001F67C9" w:rsidRDefault="001E7E8F" w:rsidP="00864136">
            <w:pPr>
              <w:pStyle w:val="TAL"/>
              <w:rPr>
                <w:ins w:id="1058" w:author="Author"/>
                <w:lang w:val="en-US" w:eastAsia="ja-JP"/>
              </w:rPr>
            </w:pPr>
            <w:ins w:id="1059"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54F8B733" w14:textId="77777777" w:rsidR="001E7E8F" w:rsidRPr="001F67C9" w:rsidRDefault="001E7E8F" w:rsidP="00864136">
            <w:pPr>
              <w:pStyle w:val="TAL"/>
              <w:rPr>
                <w:ins w:id="1060" w:author="Author"/>
                <w:lang w:eastAsia="ja-JP"/>
              </w:rPr>
            </w:pPr>
            <w:ins w:id="106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498F578" w14:textId="77777777" w:rsidR="001E7E8F" w:rsidRPr="001F67C9" w:rsidRDefault="001E7E8F" w:rsidP="00864136">
            <w:pPr>
              <w:pStyle w:val="TAL"/>
              <w:rPr>
                <w:ins w:id="106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DE38B" w14:textId="77777777" w:rsidR="001E7E8F" w:rsidRPr="001F67C9" w:rsidRDefault="001E7E8F" w:rsidP="00864136">
            <w:pPr>
              <w:pStyle w:val="TAL"/>
              <w:rPr>
                <w:ins w:id="1063" w:author="Author"/>
                <w:rFonts w:cs="Arial"/>
                <w:szCs w:val="18"/>
                <w:lang w:val="en-US" w:eastAsia="ja-JP"/>
              </w:rPr>
            </w:pPr>
            <w:ins w:id="1064" w:author="Author">
              <w:r w:rsidRPr="001F67C9">
                <w:rPr>
                  <w:rFonts w:cs="Arial"/>
                  <w:szCs w:val="18"/>
                  <w:lang w:val="en-US" w:eastAsia="ja-JP"/>
                </w:rPr>
                <w:t xml:space="preserve">Composite Available Capacity </w:t>
              </w:r>
            </w:ins>
          </w:p>
          <w:p w14:paraId="3EDF3B5D" w14:textId="77777777" w:rsidR="001E7E8F" w:rsidRPr="001F67C9" w:rsidRDefault="001E7E8F" w:rsidP="00864136">
            <w:pPr>
              <w:pStyle w:val="TAL"/>
              <w:rPr>
                <w:ins w:id="1065" w:author="Author"/>
                <w:rFonts w:cs="Arial"/>
                <w:szCs w:val="18"/>
                <w:lang w:val="en-US" w:eastAsia="ja-JP"/>
              </w:rPr>
            </w:pPr>
            <w:ins w:id="1066"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14F53FE5" w14:textId="77777777" w:rsidR="001E7E8F" w:rsidRPr="001F67C9" w:rsidRDefault="001E7E8F" w:rsidP="00864136">
            <w:pPr>
              <w:pStyle w:val="TAL"/>
              <w:rPr>
                <w:ins w:id="1067" w:author="Author"/>
                <w:rFonts w:cs="Arial"/>
                <w:szCs w:val="18"/>
                <w:lang w:eastAsia="ja-JP"/>
              </w:rPr>
            </w:pPr>
            <w:ins w:id="1068" w:author="Author">
              <w:r w:rsidRPr="001F67C9">
                <w:rPr>
                  <w:rFonts w:cs="Arial"/>
                  <w:szCs w:val="18"/>
                  <w:lang w:eastAsia="ja-JP"/>
                </w:rPr>
                <w:t xml:space="preserve">For the Uplink </w:t>
              </w:r>
            </w:ins>
          </w:p>
        </w:tc>
      </w:tr>
    </w:tbl>
    <w:p w14:paraId="7D3A41E4" w14:textId="77777777" w:rsidR="001E7E8F" w:rsidRPr="00F14FAF" w:rsidRDefault="001E7E8F" w:rsidP="001E7E8F">
      <w:pPr>
        <w:jc w:val="both"/>
        <w:rPr>
          <w:ins w:id="1069" w:author="Author"/>
          <w:lang w:val="en-US"/>
        </w:rPr>
      </w:pPr>
    </w:p>
    <w:p w14:paraId="3EFEBA65" w14:textId="77777777" w:rsidR="001E7E8F" w:rsidRPr="001F67C9" w:rsidRDefault="001E7E8F" w:rsidP="001E7E8F">
      <w:pPr>
        <w:pStyle w:val="Heading4"/>
        <w:rPr>
          <w:ins w:id="1070" w:author="Author"/>
        </w:rPr>
      </w:pPr>
      <w:bookmarkStart w:id="1071" w:name="_Toc14207857"/>
      <w:ins w:id="1072" w:author="Author">
        <w:r w:rsidRPr="000C38C2">
          <w:t>9.</w:t>
        </w:r>
        <w:r>
          <w:t>3.1.x4</w:t>
        </w:r>
        <w:r w:rsidRPr="001F67C9">
          <w:t xml:space="preserve"> Composite Available Capacity</w:t>
        </w:r>
        <w:bookmarkEnd w:id="1071"/>
      </w:ins>
    </w:p>
    <w:p w14:paraId="4D418431" w14:textId="77777777" w:rsidR="001E7E8F" w:rsidRPr="001F67C9" w:rsidRDefault="001E7E8F" w:rsidP="001E7E8F">
      <w:pPr>
        <w:rPr>
          <w:ins w:id="1073" w:author="Author"/>
          <w:lang w:val="en-US"/>
        </w:rPr>
      </w:pPr>
      <w:ins w:id="1074"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1E7E8F" w:rsidRPr="001F67C9" w14:paraId="6B0DB1FE" w14:textId="77777777" w:rsidTr="00864136">
        <w:trPr>
          <w:ins w:id="1075" w:author="Author"/>
        </w:trPr>
        <w:tc>
          <w:tcPr>
            <w:tcW w:w="2626" w:type="dxa"/>
            <w:tcBorders>
              <w:top w:val="single" w:sz="4" w:space="0" w:color="auto"/>
              <w:left w:val="single" w:sz="4" w:space="0" w:color="auto"/>
              <w:bottom w:val="single" w:sz="4" w:space="0" w:color="auto"/>
              <w:right w:val="single" w:sz="4" w:space="0" w:color="auto"/>
            </w:tcBorders>
            <w:hideMark/>
          </w:tcPr>
          <w:p w14:paraId="65791AEC" w14:textId="77777777" w:rsidR="001E7E8F" w:rsidRPr="001F67C9" w:rsidRDefault="001E7E8F" w:rsidP="00864136">
            <w:pPr>
              <w:pStyle w:val="TAH"/>
              <w:rPr>
                <w:ins w:id="1076" w:author="Author"/>
                <w:lang w:eastAsia="ja-JP"/>
              </w:rPr>
            </w:pPr>
            <w:ins w:id="107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20AC8BE" w14:textId="77777777" w:rsidR="001E7E8F" w:rsidRPr="001F67C9" w:rsidRDefault="001E7E8F" w:rsidP="00864136">
            <w:pPr>
              <w:pStyle w:val="TAH"/>
              <w:rPr>
                <w:ins w:id="1078" w:author="Author"/>
                <w:lang w:eastAsia="ja-JP"/>
              </w:rPr>
            </w:pPr>
            <w:ins w:id="107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2C40847" w14:textId="77777777" w:rsidR="001E7E8F" w:rsidRPr="001F67C9" w:rsidRDefault="001E7E8F" w:rsidP="00864136">
            <w:pPr>
              <w:pStyle w:val="TAH"/>
              <w:rPr>
                <w:ins w:id="1080" w:author="Author"/>
                <w:lang w:eastAsia="ja-JP"/>
              </w:rPr>
            </w:pPr>
            <w:ins w:id="108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57E4AF5" w14:textId="77777777" w:rsidR="001E7E8F" w:rsidRPr="001F67C9" w:rsidRDefault="001E7E8F" w:rsidP="00864136">
            <w:pPr>
              <w:pStyle w:val="TAH"/>
              <w:rPr>
                <w:ins w:id="1082" w:author="Author"/>
                <w:lang w:eastAsia="ja-JP"/>
              </w:rPr>
            </w:pPr>
            <w:ins w:id="108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90E7790" w14:textId="77777777" w:rsidR="001E7E8F" w:rsidRPr="001F67C9" w:rsidRDefault="001E7E8F" w:rsidP="00864136">
            <w:pPr>
              <w:pStyle w:val="TAH"/>
              <w:rPr>
                <w:ins w:id="1084" w:author="Author"/>
                <w:lang w:eastAsia="ja-JP"/>
              </w:rPr>
            </w:pPr>
            <w:ins w:id="1085" w:author="Author">
              <w:r w:rsidRPr="001F67C9">
                <w:rPr>
                  <w:lang w:eastAsia="ja-JP"/>
                </w:rPr>
                <w:t>Semantics description</w:t>
              </w:r>
            </w:ins>
          </w:p>
        </w:tc>
      </w:tr>
      <w:tr w:rsidR="001E7E8F" w:rsidRPr="001F67C9" w14:paraId="6A6BCF47" w14:textId="77777777" w:rsidTr="00864136">
        <w:trPr>
          <w:ins w:id="1086" w:author="Author"/>
        </w:trPr>
        <w:tc>
          <w:tcPr>
            <w:tcW w:w="2626" w:type="dxa"/>
            <w:tcBorders>
              <w:top w:val="single" w:sz="4" w:space="0" w:color="auto"/>
              <w:left w:val="single" w:sz="4" w:space="0" w:color="auto"/>
              <w:bottom w:val="single" w:sz="4" w:space="0" w:color="auto"/>
              <w:right w:val="single" w:sz="4" w:space="0" w:color="auto"/>
            </w:tcBorders>
            <w:hideMark/>
          </w:tcPr>
          <w:p w14:paraId="07723F95" w14:textId="77777777" w:rsidR="001E7E8F" w:rsidRPr="001F67C9" w:rsidRDefault="001E7E8F" w:rsidP="00864136">
            <w:pPr>
              <w:pStyle w:val="TAL"/>
              <w:rPr>
                <w:ins w:id="1087" w:author="Author"/>
                <w:lang w:val="en-US" w:eastAsia="ja-JP"/>
              </w:rPr>
            </w:pPr>
            <w:ins w:id="1088"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44FDF698" w14:textId="77777777" w:rsidR="001E7E8F" w:rsidRPr="001F67C9" w:rsidRDefault="001E7E8F" w:rsidP="00864136">
            <w:pPr>
              <w:pStyle w:val="TAL"/>
              <w:rPr>
                <w:ins w:id="1089" w:author="Author"/>
                <w:lang w:eastAsia="ja-JP"/>
              </w:rPr>
            </w:pPr>
            <w:ins w:id="1090"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DE9F949" w14:textId="77777777" w:rsidR="001E7E8F" w:rsidRPr="001F67C9" w:rsidRDefault="001E7E8F" w:rsidP="00864136">
            <w:pPr>
              <w:pStyle w:val="TAL"/>
              <w:rPr>
                <w:ins w:id="109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0D5E14" w14:textId="77777777" w:rsidR="001E7E8F" w:rsidRPr="001F67C9" w:rsidRDefault="001E7E8F" w:rsidP="00864136">
            <w:pPr>
              <w:pStyle w:val="TAL"/>
              <w:rPr>
                <w:ins w:id="1092" w:author="Author"/>
                <w:lang w:eastAsia="ja-JP"/>
              </w:rPr>
            </w:pPr>
            <w:ins w:id="1093"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14:paraId="3FDF0912" w14:textId="77777777" w:rsidR="001E7E8F" w:rsidRPr="001F67C9" w:rsidRDefault="001E7E8F" w:rsidP="00864136">
            <w:pPr>
              <w:pStyle w:val="TAL"/>
              <w:rPr>
                <w:ins w:id="1094" w:author="Author"/>
                <w:rFonts w:cs="Arial"/>
                <w:szCs w:val="18"/>
                <w:lang w:eastAsia="ja-JP"/>
              </w:rPr>
            </w:pPr>
          </w:p>
        </w:tc>
      </w:tr>
      <w:tr w:rsidR="001E7E8F" w:rsidRPr="00DB4D57" w14:paraId="47994665" w14:textId="77777777" w:rsidTr="00864136">
        <w:trPr>
          <w:ins w:id="1095" w:author="Author"/>
        </w:trPr>
        <w:tc>
          <w:tcPr>
            <w:tcW w:w="2626" w:type="dxa"/>
            <w:tcBorders>
              <w:top w:val="single" w:sz="4" w:space="0" w:color="auto"/>
              <w:left w:val="single" w:sz="4" w:space="0" w:color="auto"/>
              <w:bottom w:val="single" w:sz="4" w:space="0" w:color="auto"/>
              <w:right w:val="single" w:sz="4" w:space="0" w:color="auto"/>
            </w:tcBorders>
            <w:hideMark/>
          </w:tcPr>
          <w:p w14:paraId="44FBCB88" w14:textId="77777777" w:rsidR="001E7E8F" w:rsidRPr="001F67C9" w:rsidRDefault="001E7E8F" w:rsidP="00864136">
            <w:pPr>
              <w:pStyle w:val="TAL"/>
              <w:rPr>
                <w:ins w:id="1096" w:author="Author"/>
                <w:lang w:eastAsia="ja-JP"/>
              </w:rPr>
            </w:pPr>
            <w:ins w:id="1097"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0ABBFA19" w14:textId="77777777" w:rsidR="001E7E8F" w:rsidRPr="001F67C9" w:rsidRDefault="001E7E8F" w:rsidP="00864136">
            <w:pPr>
              <w:pStyle w:val="TAL"/>
              <w:rPr>
                <w:ins w:id="1098" w:author="Author"/>
                <w:lang w:eastAsia="ja-JP"/>
              </w:rPr>
            </w:pPr>
            <w:ins w:id="109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7654D1" w14:textId="77777777" w:rsidR="001E7E8F" w:rsidRPr="001F67C9" w:rsidRDefault="001E7E8F" w:rsidP="00864136">
            <w:pPr>
              <w:pStyle w:val="TAL"/>
              <w:rPr>
                <w:ins w:id="110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A0B78F" w14:textId="77777777" w:rsidR="001E7E8F" w:rsidRPr="001F67C9" w:rsidRDefault="001E7E8F" w:rsidP="00864136">
            <w:pPr>
              <w:pStyle w:val="TAL"/>
              <w:rPr>
                <w:ins w:id="1101" w:author="Author"/>
                <w:rFonts w:cs="Arial"/>
                <w:szCs w:val="18"/>
                <w:lang w:eastAsia="ja-JP"/>
              </w:rPr>
            </w:pPr>
            <w:ins w:id="1102"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14:paraId="16AEB66E" w14:textId="77777777" w:rsidR="001E7E8F" w:rsidRPr="001F67C9" w:rsidRDefault="001E7E8F" w:rsidP="00864136">
            <w:pPr>
              <w:pStyle w:val="TAL"/>
              <w:rPr>
                <w:ins w:id="1103" w:author="Author"/>
                <w:rFonts w:cs="Arial"/>
                <w:szCs w:val="18"/>
                <w:lang w:val="en-US" w:eastAsia="ja-JP"/>
              </w:rPr>
            </w:pPr>
            <w:ins w:id="1104" w:author="Author">
              <w:r w:rsidRPr="001F67C9">
                <w:rPr>
                  <w:rFonts w:cs="Arial"/>
                  <w:szCs w:val="18"/>
                  <w:lang w:val="en-US" w:eastAsia="ja-JP"/>
                </w:rPr>
                <w:t xml:space="preserve">‘0’ indicates no resource is available, Measured on a linear scale. </w:t>
              </w:r>
            </w:ins>
          </w:p>
        </w:tc>
      </w:tr>
    </w:tbl>
    <w:p w14:paraId="5E2E5F84" w14:textId="77777777" w:rsidR="001E7E8F" w:rsidRPr="00F14FAF" w:rsidRDefault="001E7E8F" w:rsidP="001E7E8F">
      <w:pPr>
        <w:rPr>
          <w:ins w:id="1105" w:author="Author"/>
          <w:lang w:eastAsia="en-GB"/>
        </w:rPr>
      </w:pPr>
    </w:p>
    <w:p w14:paraId="34132817" w14:textId="77777777" w:rsidR="001E7E8F" w:rsidRPr="001F67C9" w:rsidRDefault="001E7E8F" w:rsidP="001E7E8F">
      <w:pPr>
        <w:pStyle w:val="Heading4"/>
        <w:rPr>
          <w:ins w:id="1106" w:author="Author"/>
        </w:rPr>
      </w:pPr>
      <w:bookmarkStart w:id="1107" w:name="_Toc14207858"/>
      <w:ins w:id="1108" w:author="Author">
        <w:r w:rsidRPr="000C38C2">
          <w:lastRenderedPageBreak/>
          <w:t>9.</w:t>
        </w:r>
        <w:r>
          <w:t xml:space="preserve">3.1.x5 </w:t>
        </w:r>
        <w:r w:rsidRPr="001F67C9">
          <w:t>Cell Capacity Class Value</w:t>
        </w:r>
        <w:bookmarkEnd w:id="1107"/>
      </w:ins>
    </w:p>
    <w:p w14:paraId="5DF5CBBA" w14:textId="77777777" w:rsidR="001E7E8F" w:rsidRPr="001F67C9" w:rsidRDefault="001E7E8F" w:rsidP="001E7E8F">
      <w:pPr>
        <w:rPr>
          <w:ins w:id="1109" w:author="Author"/>
          <w:lang w:val="en-US"/>
        </w:rPr>
      </w:pPr>
      <w:ins w:id="1110"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1E7E8F" w:rsidRPr="001F67C9" w14:paraId="570EA6AD" w14:textId="77777777" w:rsidTr="00864136">
        <w:trPr>
          <w:ins w:id="1111" w:author="Author"/>
        </w:trPr>
        <w:tc>
          <w:tcPr>
            <w:tcW w:w="2626" w:type="dxa"/>
            <w:tcBorders>
              <w:top w:val="single" w:sz="4" w:space="0" w:color="auto"/>
              <w:left w:val="single" w:sz="4" w:space="0" w:color="auto"/>
              <w:bottom w:val="single" w:sz="4" w:space="0" w:color="auto"/>
              <w:right w:val="single" w:sz="4" w:space="0" w:color="auto"/>
            </w:tcBorders>
            <w:hideMark/>
          </w:tcPr>
          <w:p w14:paraId="39958273" w14:textId="77777777" w:rsidR="001E7E8F" w:rsidRPr="001F67C9" w:rsidRDefault="001E7E8F" w:rsidP="00864136">
            <w:pPr>
              <w:pStyle w:val="TAH"/>
              <w:rPr>
                <w:ins w:id="1112" w:author="Author"/>
                <w:lang w:eastAsia="ja-JP"/>
              </w:rPr>
            </w:pPr>
            <w:ins w:id="1113"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BA547D" w14:textId="77777777" w:rsidR="001E7E8F" w:rsidRPr="001F67C9" w:rsidRDefault="001E7E8F" w:rsidP="00864136">
            <w:pPr>
              <w:pStyle w:val="TAH"/>
              <w:rPr>
                <w:ins w:id="1114" w:author="Author"/>
                <w:lang w:eastAsia="ja-JP"/>
              </w:rPr>
            </w:pPr>
            <w:ins w:id="111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24809AB" w14:textId="77777777" w:rsidR="001E7E8F" w:rsidRPr="001F67C9" w:rsidRDefault="001E7E8F" w:rsidP="00864136">
            <w:pPr>
              <w:pStyle w:val="TAH"/>
              <w:rPr>
                <w:ins w:id="1116" w:author="Author"/>
                <w:lang w:eastAsia="ja-JP"/>
              </w:rPr>
            </w:pPr>
            <w:ins w:id="111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20A798D3" w14:textId="77777777" w:rsidR="001E7E8F" w:rsidRPr="001F67C9" w:rsidRDefault="001E7E8F" w:rsidP="00864136">
            <w:pPr>
              <w:pStyle w:val="TAH"/>
              <w:rPr>
                <w:ins w:id="1118" w:author="Author"/>
                <w:lang w:eastAsia="ja-JP"/>
              </w:rPr>
            </w:pPr>
            <w:ins w:id="111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589E96DE" w14:textId="77777777" w:rsidR="001E7E8F" w:rsidRPr="001F67C9" w:rsidRDefault="001E7E8F" w:rsidP="00864136">
            <w:pPr>
              <w:pStyle w:val="TAH"/>
              <w:rPr>
                <w:ins w:id="1120" w:author="Author"/>
                <w:lang w:eastAsia="ja-JP"/>
              </w:rPr>
            </w:pPr>
            <w:ins w:id="1121" w:author="Author">
              <w:r w:rsidRPr="001F67C9">
                <w:rPr>
                  <w:lang w:eastAsia="ja-JP"/>
                </w:rPr>
                <w:t>Semantics description</w:t>
              </w:r>
            </w:ins>
          </w:p>
        </w:tc>
      </w:tr>
      <w:tr w:rsidR="001E7E8F" w:rsidRPr="00DB4D57" w14:paraId="575CF575" w14:textId="77777777" w:rsidTr="00864136">
        <w:trPr>
          <w:ins w:id="1122" w:author="Author"/>
        </w:trPr>
        <w:tc>
          <w:tcPr>
            <w:tcW w:w="2626" w:type="dxa"/>
            <w:tcBorders>
              <w:top w:val="single" w:sz="4" w:space="0" w:color="auto"/>
              <w:left w:val="single" w:sz="4" w:space="0" w:color="auto"/>
              <w:bottom w:val="single" w:sz="4" w:space="0" w:color="auto"/>
              <w:right w:val="single" w:sz="4" w:space="0" w:color="auto"/>
            </w:tcBorders>
          </w:tcPr>
          <w:p w14:paraId="681D277E" w14:textId="77777777" w:rsidR="001E7E8F" w:rsidRPr="001F67C9" w:rsidRDefault="001E7E8F" w:rsidP="00864136">
            <w:pPr>
              <w:pStyle w:val="TAL"/>
              <w:rPr>
                <w:ins w:id="1123" w:author="Author"/>
                <w:b/>
                <w:bCs/>
                <w:lang w:val="en-US" w:eastAsia="ja-JP"/>
              </w:rPr>
            </w:pPr>
            <w:ins w:id="1124"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4180F526" w14:textId="77777777" w:rsidR="001E7E8F" w:rsidRPr="001F67C9" w:rsidRDefault="001E7E8F" w:rsidP="00864136">
            <w:pPr>
              <w:pStyle w:val="TAL"/>
              <w:rPr>
                <w:ins w:id="1125" w:author="Author"/>
                <w:lang w:val="en-US" w:eastAsia="ja-JP"/>
              </w:rPr>
            </w:pPr>
            <w:ins w:id="112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498D9F" w14:textId="77777777" w:rsidR="001E7E8F" w:rsidRPr="001F67C9" w:rsidRDefault="001E7E8F" w:rsidP="00864136">
            <w:pPr>
              <w:pStyle w:val="TAL"/>
              <w:rPr>
                <w:ins w:id="11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CAC5EF" w14:textId="77777777" w:rsidR="001E7E8F" w:rsidRPr="001F67C9" w:rsidRDefault="001E7E8F" w:rsidP="00864136">
            <w:pPr>
              <w:pStyle w:val="TAL"/>
              <w:rPr>
                <w:ins w:id="1128" w:author="Author"/>
                <w:noProof/>
                <w:lang w:eastAsia="ja-JP"/>
              </w:rPr>
            </w:pPr>
            <w:ins w:id="1129"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41182C01" w14:textId="77777777" w:rsidR="001E7E8F" w:rsidRPr="001F67C9" w:rsidRDefault="001E7E8F" w:rsidP="00864136">
            <w:pPr>
              <w:pStyle w:val="TAL"/>
              <w:rPr>
                <w:ins w:id="1130" w:author="Author"/>
                <w:rFonts w:cs="Arial"/>
                <w:noProof/>
                <w:szCs w:val="18"/>
                <w:lang w:val="en-US" w:eastAsia="ja-JP"/>
              </w:rPr>
            </w:pPr>
            <w:ins w:id="1131"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14:paraId="24417434" w14:textId="77777777" w:rsidR="001E7E8F" w:rsidRPr="00F14FAF" w:rsidRDefault="001E7E8F" w:rsidP="001E7E8F">
      <w:pPr>
        <w:rPr>
          <w:ins w:id="1132" w:author="Author"/>
          <w:lang w:eastAsia="en-GB"/>
        </w:rPr>
      </w:pPr>
    </w:p>
    <w:p w14:paraId="7E13BB8A" w14:textId="77777777" w:rsidR="001E7E8F" w:rsidRPr="001F67C9" w:rsidRDefault="001E7E8F" w:rsidP="001E7E8F">
      <w:pPr>
        <w:pStyle w:val="Heading4"/>
        <w:rPr>
          <w:ins w:id="1133" w:author="Author"/>
        </w:rPr>
      </w:pPr>
      <w:bookmarkStart w:id="1134" w:name="_Toc14207859"/>
      <w:ins w:id="1135" w:author="Author">
        <w:r w:rsidRPr="000C38C2">
          <w:t>9.</w:t>
        </w:r>
        <w:r>
          <w:t>3.1.x6</w:t>
        </w:r>
        <w:r w:rsidRPr="00F45469">
          <w:t xml:space="preserve"> </w:t>
        </w:r>
        <w:r w:rsidRPr="001F67C9">
          <w:t>Capacity Value</w:t>
        </w:r>
        <w:bookmarkEnd w:id="1134"/>
      </w:ins>
    </w:p>
    <w:p w14:paraId="560E965E" w14:textId="77777777" w:rsidR="001E7E8F" w:rsidRPr="001F67C9" w:rsidRDefault="001E7E8F" w:rsidP="001E7E8F">
      <w:pPr>
        <w:rPr>
          <w:ins w:id="1136" w:author="Author"/>
          <w:noProof/>
          <w:lang w:val="en-US"/>
        </w:rPr>
      </w:pPr>
      <w:ins w:id="1137"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1E7E8F" w:rsidRPr="001F67C9" w14:paraId="1306FD18" w14:textId="77777777" w:rsidTr="00864136">
        <w:trPr>
          <w:ins w:id="1138" w:author="Author"/>
        </w:trPr>
        <w:tc>
          <w:tcPr>
            <w:tcW w:w="2626" w:type="dxa"/>
            <w:tcBorders>
              <w:top w:val="single" w:sz="4" w:space="0" w:color="auto"/>
              <w:left w:val="single" w:sz="4" w:space="0" w:color="auto"/>
              <w:bottom w:val="single" w:sz="4" w:space="0" w:color="auto"/>
              <w:right w:val="single" w:sz="4" w:space="0" w:color="auto"/>
            </w:tcBorders>
            <w:hideMark/>
          </w:tcPr>
          <w:p w14:paraId="08AB6A18" w14:textId="77777777" w:rsidR="001E7E8F" w:rsidRPr="001F67C9" w:rsidRDefault="001E7E8F" w:rsidP="00864136">
            <w:pPr>
              <w:pStyle w:val="TAH"/>
              <w:rPr>
                <w:ins w:id="1139" w:author="Author"/>
                <w:lang w:eastAsia="ja-JP"/>
              </w:rPr>
            </w:pPr>
            <w:ins w:id="114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311DB4F" w14:textId="77777777" w:rsidR="001E7E8F" w:rsidRPr="001F67C9" w:rsidRDefault="001E7E8F" w:rsidP="00864136">
            <w:pPr>
              <w:pStyle w:val="TAH"/>
              <w:rPr>
                <w:ins w:id="1141" w:author="Author"/>
                <w:lang w:eastAsia="ja-JP"/>
              </w:rPr>
            </w:pPr>
            <w:ins w:id="114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F172F34" w14:textId="77777777" w:rsidR="001E7E8F" w:rsidRPr="001F67C9" w:rsidRDefault="001E7E8F" w:rsidP="00864136">
            <w:pPr>
              <w:pStyle w:val="TAH"/>
              <w:rPr>
                <w:ins w:id="1143" w:author="Author"/>
                <w:lang w:eastAsia="ja-JP"/>
              </w:rPr>
            </w:pPr>
            <w:ins w:id="114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77ABEFF" w14:textId="77777777" w:rsidR="001E7E8F" w:rsidRPr="001F67C9" w:rsidRDefault="001E7E8F" w:rsidP="00864136">
            <w:pPr>
              <w:pStyle w:val="TAH"/>
              <w:rPr>
                <w:ins w:id="1145" w:author="Author"/>
                <w:lang w:eastAsia="ja-JP"/>
              </w:rPr>
            </w:pPr>
            <w:ins w:id="114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AFE260F" w14:textId="77777777" w:rsidR="001E7E8F" w:rsidRPr="001F67C9" w:rsidRDefault="001E7E8F" w:rsidP="00864136">
            <w:pPr>
              <w:pStyle w:val="TAH"/>
              <w:rPr>
                <w:ins w:id="1147" w:author="Author"/>
                <w:lang w:eastAsia="ja-JP"/>
              </w:rPr>
            </w:pPr>
            <w:ins w:id="1148" w:author="Author">
              <w:r w:rsidRPr="001F67C9">
                <w:rPr>
                  <w:lang w:eastAsia="ja-JP"/>
                </w:rPr>
                <w:t>Semantics description</w:t>
              </w:r>
            </w:ins>
          </w:p>
        </w:tc>
      </w:tr>
      <w:tr w:rsidR="001E7E8F" w:rsidRPr="001F67C9" w14:paraId="2D79EB3D" w14:textId="77777777" w:rsidTr="00864136">
        <w:trPr>
          <w:ins w:id="1149" w:author="Author"/>
        </w:trPr>
        <w:tc>
          <w:tcPr>
            <w:tcW w:w="2626" w:type="dxa"/>
            <w:tcBorders>
              <w:top w:val="single" w:sz="4" w:space="0" w:color="auto"/>
              <w:left w:val="single" w:sz="4" w:space="0" w:color="auto"/>
              <w:bottom w:val="single" w:sz="4" w:space="0" w:color="auto"/>
              <w:right w:val="single" w:sz="4" w:space="0" w:color="auto"/>
            </w:tcBorders>
          </w:tcPr>
          <w:p w14:paraId="0E284DED" w14:textId="77777777" w:rsidR="001E7E8F" w:rsidRPr="001F67C9" w:rsidRDefault="001E7E8F" w:rsidP="00864136">
            <w:pPr>
              <w:pStyle w:val="TAL"/>
              <w:rPr>
                <w:ins w:id="1150" w:author="Author"/>
                <w:lang w:eastAsia="ja-JP"/>
              </w:rPr>
            </w:pPr>
            <w:ins w:id="1151"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3B422629" w14:textId="77777777" w:rsidR="001E7E8F" w:rsidRPr="001F67C9" w:rsidRDefault="001E7E8F" w:rsidP="00864136">
            <w:pPr>
              <w:pStyle w:val="TAL"/>
              <w:rPr>
                <w:ins w:id="1152" w:author="Author"/>
                <w:lang w:eastAsia="ja-JP"/>
              </w:rPr>
            </w:pPr>
            <w:ins w:id="115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3BEBB0C" w14:textId="77777777" w:rsidR="001E7E8F" w:rsidRPr="001F67C9" w:rsidRDefault="001E7E8F" w:rsidP="00864136">
            <w:pPr>
              <w:pStyle w:val="TAL"/>
              <w:rPr>
                <w:ins w:id="115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71AB87D" w14:textId="77777777" w:rsidR="001E7E8F" w:rsidRPr="001F67C9" w:rsidRDefault="001E7E8F" w:rsidP="00864136">
            <w:pPr>
              <w:pStyle w:val="TAL"/>
              <w:rPr>
                <w:ins w:id="1155" w:author="Author"/>
                <w:noProof/>
                <w:lang w:eastAsia="ja-JP"/>
              </w:rPr>
            </w:pPr>
            <w:ins w:id="1156"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57247A6F" w14:textId="77777777" w:rsidR="001E7E8F" w:rsidRPr="001F67C9" w:rsidRDefault="001E7E8F" w:rsidP="00864136">
            <w:pPr>
              <w:pStyle w:val="TAL"/>
              <w:rPr>
                <w:ins w:id="1157" w:author="Author"/>
                <w:noProof/>
                <w:lang w:val="en-US" w:eastAsia="ja-JP"/>
              </w:rPr>
            </w:pPr>
            <w:ins w:id="1158"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1E7E8F" w:rsidRPr="001F67C9" w14:paraId="337F8647" w14:textId="77777777" w:rsidTr="00864136">
        <w:trPr>
          <w:ins w:id="1159" w:author="Author"/>
        </w:trPr>
        <w:tc>
          <w:tcPr>
            <w:tcW w:w="2626" w:type="dxa"/>
            <w:tcBorders>
              <w:top w:val="single" w:sz="4" w:space="0" w:color="auto"/>
              <w:left w:val="single" w:sz="4" w:space="0" w:color="auto"/>
              <w:bottom w:val="single" w:sz="4" w:space="0" w:color="auto"/>
              <w:right w:val="single" w:sz="4" w:space="0" w:color="auto"/>
            </w:tcBorders>
          </w:tcPr>
          <w:p w14:paraId="394240C0" w14:textId="77777777" w:rsidR="001E7E8F" w:rsidRPr="001F67C9" w:rsidRDefault="001E7E8F" w:rsidP="00864136">
            <w:pPr>
              <w:pStyle w:val="TAL"/>
              <w:rPr>
                <w:ins w:id="1160" w:author="Author"/>
                <w:lang w:val="en-US" w:eastAsia="ja-JP"/>
              </w:rPr>
            </w:pPr>
            <w:ins w:id="1161"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DBAEB6E" w14:textId="77777777" w:rsidR="001E7E8F" w:rsidRPr="001F67C9" w:rsidRDefault="001E7E8F" w:rsidP="00864136">
            <w:pPr>
              <w:pStyle w:val="TAL"/>
              <w:rPr>
                <w:ins w:id="116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6E6A118" w14:textId="77777777" w:rsidR="001E7E8F" w:rsidRPr="001F67C9" w:rsidRDefault="001E7E8F" w:rsidP="00864136">
            <w:pPr>
              <w:pStyle w:val="TAL"/>
              <w:rPr>
                <w:ins w:id="1163" w:author="Author"/>
                <w:lang w:eastAsia="ja-JP"/>
              </w:rPr>
            </w:pPr>
            <w:ins w:id="1164"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8BEF029" w14:textId="77777777" w:rsidR="001E7E8F" w:rsidRPr="001F67C9" w:rsidRDefault="001E7E8F" w:rsidP="00864136">
            <w:pPr>
              <w:pStyle w:val="TAL"/>
              <w:rPr>
                <w:ins w:id="116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70101195" w14:textId="77777777" w:rsidR="001E7E8F" w:rsidRPr="001F67C9" w:rsidRDefault="001E7E8F" w:rsidP="00864136">
            <w:pPr>
              <w:pStyle w:val="TAL"/>
              <w:rPr>
                <w:ins w:id="1166" w:author="Author"/>
                <w:noProof/>
                <w:lang w:val="en-US" w:eastAsia="ja-JP"/>
              </w:rPr>
            </w:pPr>
          </w:p>
        </w:tc>
      </w:tr>
      <w:tr w:rsidR="001E7E8F" w:rsidRPr="00E22360" w14:paraId="2B8AF0B0" w14:textId="77777777" w:rsidTr="00864136">
        <w:trPr>
          <w:ins w:id="1167" w:author="Author"/>
        </w:trPr>
        <w:tc>
          <w:tcPr>
            <w:tcW w:w="2626" w:type="dxa"/>
            <w:tcBorders>
              <w:top w:val="single" w:sz="4" w:space="0" w:color="auto"/>
              <w:left w:val="single" w:sz="4" w:space="0" w:color="auto"/>
              <w:bottom w:val="single" w:sz="4" w:space="0" w:color="auto"/>
              <w:right w:val="single" w:sz="4" w:space="0" w:color="auto"/>
            </w:tcBorders>
          </w:tcPr>
          <w:p w14:paraId="3E4F2317" w14:textId="77777777" w:rsidR="001E7E8F" w:rsidRPr="00E22360" w:rsidRDefault="001E7E8F" w:rsidP="00864136">
            <w:pPr>
              <w:pStyle w:val="TAL"/>
              <w:rPr>
                <w:ins w:id="1168" w:author="Author"/>
                <w:b/>
                <w:bCs/>
                <w:lang w:val="en-US" w:eastAsia="ja-JP"/>
              </w:rPr>
            </w:pPr>
            <w:ins w:id="1169"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7D020643" w14:textId="77777777" w:rsidR="001E7E8F" w:rsidRPr="00E22360" w:rsidRDefault="001E7E8F" w:rsidP="00864136">
            <w:pPr>
              <w:pStyle w:val="TAL"/>
              <w:rPr>
                <w:ins w:id="117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51B74188" w14:textId="77777777" w:rsidR="001E7E8F" w:rsidRPr="00E22360" w:rsidRDefault="001E7E8F" w:rsidP="00864136">
            <w:pPr>
              <w:pStyle w:val="TAL"/>
              <w:rPr>
                <w:ins w:id="1171" w:author="Author"/>
                <w:i/>
                <w:lang w:eastAsia="ja-JP"/>
              </w:rPr>
            </w:pPr>
            <w:ins w:id="1172" w:author="Author">
              <w:r w:rsidRPr="00E22360">
                <w:rPr>
                  <w:i/>
                  <w:lang w:eastAsia="ja-JP"/>
                </w:rPr>
                <w:t>1..&lt;</w:t>
              </w:r>
              <w:proofErr w:type="spellStart"/>
              <w:r w:rsidRPr="00E22360">
                <w:rPr>
                  <w:i/>
                  <w:lang w:eastAsia="ja-JP"/>
                </w:rPr>
                <w:t>maxnoofSSBAreas</w:t>
              </w:r>
              <w:proofErr w:type="spellEnd"/>
              <w:r w:rsidRPr="00E22360">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E59EEB8" w14:textId="77777777" w:rsidR="001E7E8F" w:rsidRPr="00E22360" w:rsidRDefault="001E7E8F" w:rsidP="00864136">
            <w:pPr>
              <w:pStyle w:val="TAL"/>
              <w:rPr>
                <w:ins w:id="117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5B2813C2" w14:textId="77777777" w:rsidR="001E7E8F" w:rsidRPr="00E22360" w:rsidRDefault="001E7E8F" w:rsidP="00864136">
            <w:pPr>
              <w:pStyle w:val="TAL"/>
              <w:rPr>
                <w:ins w:id="1174" w:author="Author"/>
                <w:noProof/>
                <w:lang w:val="en-US" w:eastAsia="ja-JP"/>
              </w:rPr>
            </w:pPr>
          </w:p>
        </w:tc>
      </w:tr>
      <w:tr w:rsidR="001E7E8F" w:rsidRPr="00E22360" w14:paraId="04EEB7B5" w14:textId="77777777" w:rsidTr="00864136">
        <w:trPr>
          <w:ins w:id="1175" w:author="Author"/>
        </w:trPr>
        <w:tc>
          <w:tcPr>
            <w:tcW w:w="2626" w:type="dxa"/>
            <w:tcBorders>
              <w:top w:val="single" w:sz="4" w:space="0" w:color="auto"/>
              <w:left w:val="single" w:sz="4" w:space="0" w:color="auto"/>
              <w:bottom w:val="single" w:sz="4" w:space="0" w:color="auto"/>
              <w:right w:val="single" w:sz="4" w:space="0" w:color="auto"/>
            </w:tcBorders>
          </w:tcPr>
          <w:p w14:paraId="0C406968" w14:textId="77777777" w:rsidR="001E7E8F" w:rsidRPr="00E22360" w:rsidRDefault="001E7E8F" w:rsidP="00864136">
            <w:pPr>
              <w:pStyle w:val="TAL"/>
              <w:ind w:left="174"/>
              <w:rPr>
                <w:ins w:id="1176" w:author="Author"/>
                <w:b/>
                <w:bCs/>
                <w:lang w:val="en-US" w:eastAsia="ja-JP"/>
              </w:rPr>
            </w:pPr>
            <w:ins w:id="1177"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1E18699D" w14:textId="77777777" w:rsidR="001E7E8F" w:rsidRPr="00E22360" w:rsidRDefault="001E7E8F" w:rsidP="00864136">
            <w:pPr>
              <w:pStyle w:val="TAL"/>
              <w:rPr>
                <w:ins w:id="1178" w:author="Author"/>
                <w:lang w:val="en-US" w:eastAsia="ja-JP"/>
              </w:rPr>
            </w:pPr>
            <w:ins w:id="1179"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299873AB" w14:textId="77777777" w:rsidR="001E7E8F" w:rsidRPr="00E22360" w:rsidRDefault="001E7E8F" w:rsidP="00864136">
            <w:pPr>
              <w:pStyle w:val="TAL"/>
              <w:rPr>
                <w:ins w:id="11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9A3379" w14:textId="77777777" w:rsidR="001E7E8F" w:rsidRPr="00E22360" w:rsidRDefault="001E7E8F" w:rsidP="00864136">
            <w:pPr>
              <w:pStyle w:val="TAL"/>
              <w:rPr>
                <w:ins w:id="1181" w:author="Author"/>
                <w:noProof/>
                <w:lang w:eastAsia="ja-JP"/>
              </w:rPr>
            </w:pPr>
            <w:ins w:id="1182"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14:paraId="2EB58652" w14:textId="77777777" w:rsidR="001E7E8F" w:rsidRPr="00E22360" w:rsidRDefault="001E7E8F" w:rsidP="00864136">
            <w:pPr>
              <w:pStyle w:val="TAL"/>
              <w:rPr>
                <w:ins w:id="1183" w:author="Author"/>
                <w:noProof/>
                <w:lang w:val="en-US" w:eastAsia="ja-JP"/>
              </w:rPr>
            </w:pPr>
          </w:p>
        </w:tc>
      </w:tr>
      <w:tr w:rsidR="001E7E8F" w:rsidRPr="00F45469" w14:paraId="0C119B88" w14:textId="77777777" w:rsidTr="00864136">
        <w:trPr>
          <w:ins w:id="1184" w:author="Author"/>
        </w:trPr>
        <w:tc>
          <w:tcPr>
            <w:tcW w:w="2626" w:type="dxa"/>
            <w:tcBorders>
              <w:top w:val="single" w:sz="4" w:space="0" w:color="auto"/>
              <w:left w:val="single" w:sz="4" w:space="0" w:color="auto"/>
              <w:bottom w:val="single" w:sz="4" w:space="0" w:color="auto"/>
              <w:right w:val="single" w:sz="4" w:space="0" w:color="auto"/>
            </w:tcBorders>
            <w:hideMark/>
          </w:tcPr>
          <w:p w14:paraId="550A4BE8" w14:textId="77777777" w:rsidR="001E7E8F" w:rsidRPr="001F67C9" w:rsidRDefault="001E7E8F" w:rsidP="00864136">
            <w:pPr>
              <w:pStyle w:val="TAL"/>
              <w:ind w:left="174"/>
              <w:rPr>
                <w:ins w:id="1185" w:author="Author"/>
                <w:lang w:eastAsia="ja-JP"/>
              </w:rPr>
            </w:pPr>
            <w:ins w:id="1186"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070EE31E" w14:textId="77777777" w:rsidR="001E7E8F" w:rsidRPr="001F67C9" w:rsidRDefault="001E7E8F" w:rsidP="00864136">
            <w:pPr>
              <w:pStyle w:val="TAL"/>
              <w:rPr>
                <w:ins w:id="1187" w:author="Author"/>
                <w:lang w:eastAsia="ja-JP"/>
              </w:rPr>
            </w:pPr>
            <w:ins w:id="118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12BB596" w14:textId="77777777" w:rsidR="001E7E8F" w:rsidRPr="001F67C9" w:rsidRDefault="001E7E8F" w:rsidP="00864136">
            <w:pPr>
              <w:pStyle w:val="TAL"/>
              <w:rPr>
                <w:ins w:id="118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E22477" w14:textId="77777777" w:rsidR="001E7E8F" w:rsidRPr="001F67C9" w:rsidRDefault="001E7E8F" w:rsidP="00864136">
            <w:pPr>
              <w:pStyle w:val="TAL"/>
              <w:rPr>
                <w:ins w:id="1190" w:author="Author"/>
                <w:lang w:eastAsia="ja-JP"/>
              </w:rPr>
            </w:pPr>
            <w:ins w:id="1191"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529DD56D" w14:textId="77777777" w:rsidR="001E7E8F" w:rsidRPr="001F67C9" w:rsidRDefault="001E7E8F" w:rsidP="00864136">
            <w:pPr>
              <w:pStyle w:val="TAL"/>
              <w:rPr>
                <w:ins w:id="1192" w:author="Author"/>
                <w:lang w:val="en-US" w:eastAsia="ja-JP"/>
              </w:rPr>
            </w:pPr>
            <w:ins w:id="1193" w:author="Author">
              <w:r w:rsidRPr="001F67C9">
                <w:rPr>
                  <w:noProof/>
                  <w:lang w:val="en-US" w:eastAsia="ja-JP"/>
                </w:rPr>
                <w:t>Value 0 shall indicate no available capacity, and 100 shall indicate maximum available capacity . SSB Area Capacity Value should be measured on a linear scale.</w:t>
              </w:r>
            </w:ins>
          </w:p>
        </w:tc>
      </w:tr>
    </w:tbl>
    <w:p w14:paraId="1A885739" w14:textId="77777777" w:rsidR="001E7E8F" w:rsidRPr="00F45469" w:rsidRDefault="001E7E8F" w:rsidP="001E7E8F">
      <w:pPr>
        <w:rPr>
          <w:ins w:id="1194"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7E8F" w:rsidRPr="00E22360" w14:paraId="26C4CCC0" w14:textId="77777777" w:rsidTr="00864136">
        <w:trPr>
          <w:ins w:id="1195" w:author="Author"/>
        </w:trPr>
        <w:tc>
          <w:tcPr>
            <w:tcW w:w="3686" w:type="dxa"/>
            <w:tcBorders>
              <w:top w:val="single" w:sz="4" w:space="0" w:color="auto"/>
              <w:left w:val="single" w:sz="4" w:space="0" w:color="auto"/>
              <w:bottom w:val="single" w:sz="4" w:space="0" w:color="auto"/>
              <w:right w:val="single" w:sz="4" w:space="0" w:color="auto"/>
            </w:tcBorders>
            <w:hideMark/>
          </w:tcPr>
          <w:p w14:paraId="7B86DCA0" w14:textId="77777777" w:rsidR="001E7E8F" w:rsidRPr="00E22360" w:rsidRDefault="001E7E8F" w:rsidP="00864136">
            <w:pPr>
              <w:keepNext/>
              <w:keepLines/>
              <w:spacing w:after="0"/>
              <w:jc w:val="center"/>
              <w:rPr>
                <w:ins w:id="1196" w:author="Author"/>
                <w:rFonts w:ascii="Arial" w:hAnsi="Arial"/>
                <w:b/>
                <w:sz w:val="18"/>
                <w:lang w:eastAsia="ja-JP"/>
              </w:rPr>
            </w:pPr>
            <w:ins w:id="1197"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FCAEBCB" w14:textId="77777777" w:rsidR="001E7E8F" w:rsidRPr="00E22360" w:rsidRDefault="001E7E8F" w:rsidP="00864136">
            <w:pPr>
              <w:keepNext/>
              <w:keepLines/>
              <w:spacing w:after="0"/>
              <w:jc w:val="center"/>
              <w:rPr>
                <w:ins w:id="1198" w:author="Author"/>
                <w:rFonts w:ascii="Arial" w:eastAsia="SimSun" w:hAnsi="Arial"/>
                <w:b/>
                <w:sz w:val="18"/>
                <w:lang w:eastAsia="ja-JP"/>
              </w:rPr>
            </w:pPr>
            <w:ins w:id="1199" w:author="Author">
              <w:r w:rsidRPr="00E22360">
                <w:rPr>
                  <w:rFonts w:ascii="Arial" w:eastAsia="SimSun" w:hAnsi="Arial"/>
                  <w:b/>
                  <w:sz w:val="18"/>
                  <w:lang w:eastAsia="ja-JP"/>
                </w:rPr>
                <w:t>Explanation</w:t>
              </w:r>
            </w:ins>
          </w:p>
        </w:tc>
      </w:tr>
      <w:tr w:rsidR="001E7E8F" w:rsidRPr="00E22360" w14:paraId="3E49F91B" w14:textId="77777777" w:rsidTr="00864136">
        <w:trPr>
          <w:ins w:id="1200" w:author="Author"/>
        </w:trPr>
        <w:tc>
          <w:tcPr>
            <w:tcW w:w="3686" w:type="dxa"/>
            <w:tcBorders>
              <w:top w:val="single" w:sz="4" w:space="0" w:color="auto"/>
              <w:left w:val="single" w:sz="4" w:space="0" w:color="auto"/>
              <w:bottom w:val="single" w:sz="4" w:space="0" w:color="auto"/>
              <w:right w:val="single" w:sz="4" w:space="0" w:color="auto"/>
            </w:tcBorders>
          </w:tcPr>
          <w:p w14:paraId="66EF9AEB" w14:textId="77777777" w:rsidR="001E7E8F" w:rsidRPr="00E22360" w:rsidRDefault="001E7E8F" w:rsidP="00864136">
            <w:pPr>
              <w:keepNext/>
              <w:keepLines/>
              <w:spacing w:after="0"/>
              <w:rPr>
                <w:ins w:id="1201" w:author="Author"/>
                <w:rFonts w:ascii="Arial" w:eastAsia="SimSun" w:hAnsi="Arial"/>
                <w:sz w:val="18"/>
              </w:rPr>
            </w:pPr>
            <w:proofErr w:type="spellStart"/>
            <w:ins w:id="1202" w:author="Author">
              <w:r w:rsidRPr="00E22360">
                <w:rPr>
                  <w:rFonts w:ascii="Arial" w:eastAsia="SimSun" w:hAnsi="Arial"/>
                  <w:i/>
                  <w:sz w:val="18"/>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11719EB" w14:textId="77777777" w:rsidR="001E7E8F" w:rsidRPr="00E22360" w:rsidRDefault="001E7E8F" w:rsidP="00864136">
            <w:pPr>
              <w:keepNext/>
              <w:keepLines/>
              <w:spacing w:after="0"/>
              <w:rPr>
                <w:ins w:id="1203" w:author="Author"/>
                <w:rFonts w:ascii="Arial" w:eastAsia="SimSun" w:hAnsi="Arial"/>
                <w:sz w:val="18"/>
              </w:rPr>
            </w:pPr>
            <w:ins w:id="1204" w:author="Author">
              <w:r w:rsidRPr="00E22360">
                <w:rPr>
                  <w:rFonts w:ascii="Arial" w:eastAsia="SimSun" w:hAnsi="Arial" w:cs="Arial"/>
                  <w:sz w:val="18"/>
                  <w:lang w:val="en-US" w:eastAsia="ja-JP"/>
                </w:rPr>
                <w:t>Maximum no. SSB Areas that can be served by a cell. Value is 64.</w:t>
              </w:r>
            </w:ins>
          </w:p>
        </w:tc>
      </w:tr>
    </w:tbl>
    <w:p w14:paraId="36E64525" w14:textId="77777777" w:rsidR="001E7E8F" w:rsidRPr="00F45469" w:rsidRDefault="001E7E8F" w:rsidP="001E7E8F">
      <w:pPr>
        <w:rPr>
          <w:ins w:id="1205" w:author="Author"/>
          <w:lang w:eastAsia="zh-CN"/>
        </w:rPr>
      </w:pPr>
    </w:p>
    <w:p w14:paraId="3AF76918" w14:textId="77777777" w:rsidR="001E7E8F" w:rsidRPr="005D5480" w:rsidRDefault="001E7E8F" w:rsidP="001E7E8F">
      <w:pPr>
        <w:pStyle w:val="Heading4"/>
        <w:rPr>
          <w:ins w:id="1206" w:author="Author"/>
        </w:rPr>
      </w:pPr>
      <w:ins w:id="1207" w:author="Author">
        <w:r w:rsidRPr="000C38C2">
          <w:t>9.</w:t>
        </w:r>
        <w:r>
          <w:t>3.1.x7</w:t>
        </w:r>
        <w:r w:rsidRPr="00F45469">
          <w:t xml:space="preserve"> </w:t>
        </w:r>
        <w:r>
          <w:t>Slice Available Capacity</w:t>
        </w:r>
      </w:ins>
    </w:p>
    <w:p w14:paraId="40879097" w14:textId="7B517E8D" w:rsidR="001E7E8F" w:rsidRPr="005D5480" w:rsidRDefault="001E7E8F" w:rsidP="001E7E8F">
      <w:pPr>
        <w:rPr>
          <w:ins w:id="1208" w:author="Author"/>
          <w:noProof/>
          <w:lang w:val="en-US"/>
        </w:rPr>
      </w:pPr>
      <w:ins w:id="1209"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Pr>
            <w:lang w:val="en-US"/>
          </w:rPr>
          <w:t>gNB-DU</w:t>
        </w:r>
        <w:r w:rsidRPr="001F67C9">
          <w:rPr>
            <w:lang w:val="en-US"/>
          </w:rPr>
          <w:t xml:space="preserve"> </w:t>
        </w:r>
        <w:r w:rsidRPr="005D5480">
          <w:rPr>
            <w:lang w:val="en-US"/>
          </w:rPr>
          <w:t xml:space="preserve">resources. The </w:t>
        </w:r>
        <w:r w:rsidRPr="001F67C9">
          <w:rPr>
            <w:i/>
            <w:lang w:val="en-US"/>
          </w:rPr>
          <w:t xml:space="preserve">Slice </w:t>
        </w:r>
      </w:ins>
      <w:ins w:id="1210" w:author="Nokia" w:date="2020-04-09T22:16:00Z">
        <w:r w:rsidR="00D87957">
          <w:rPr>
            <w:i/>
            <w:lang w:val="en-US"/>
          </w:rPr>
          <w:t xml:space="preserve">Available </w:t>
        </w:r>
      </w:ins>
      <w:ins w:id="1211" w:author="Autho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1E7E8F" w:rsidRPr="005D5480" w14:paraId="1EFBF697" w14:textId="77777777" w:rsidTr="00864136">
        <w:trPr>
          <w:ins w:id="1212" w:author="Author"/>
        </w:trPr>
        <w:tc>
          <w:tcPr>
            <w:tcW w:w="2626" w:type="dxa"/>
            <w:tcBorders>
              <w:top w:val="single" w:sz="4" w:space="0" w:color="auto"/>
              <w:left w:val="single" w:sz="4" w:space="0" w:color="auto"/>
              <w:bottom w:val="single" w:sz="4" w:space="0" w:color="auto"/>
              <w:right w:val="single" w:sz="4" w:space="0" w:color="auto"/>
            </w:tcBorders>
            <w:hideMark/>
          </w:tcPr>
          <w:p w14:paraId="2BC2C6A6" w14:textId="77777777" w:rsidR="001E7E8F" w:rsidRPr="005D5480" w:rsidRDefault="001E7E8F" w:rsidP="00864136">
            <w:pPr>
              <w:pStyle w:val="TAH"/>
              <w:rPr>
                <w:ins w:id="1213" w:author="Author"/>
                <w:lang w:eastAsia="ja-JP"/>
              </w:rPr>
            </w:pPr>
            <w:ins w:id="1214"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A4BA751" w14:textId="77777777" w:rsidR="001E7E8F" w:rsidRPr="005D5480" w:rsidRDefault="001E7E8F" w:rsidP="00864136">
            <w:pPr>
              <w:pStyle w:val="TAH"/>
              <w:rPr>
                <w:ins w:id="1215" w:author="Author"/>
                <w:lang w:eastAsia="ja-JP"/>
              </w:rPr>
            </w:pPr>
            <w:ins w:id="1216"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35EC688" w14:textId="77777777" w:rsidR="001E7E8F" w:rsidRPr="005D5480" w:rsidRDefault="001E7E8F" w:rsidP="00864136">
            <w:pPr>
              <w:pStyle w:val="TAH"/>
              <w:rPr>
                <w:ins w:id="1217" w:author="Author"/>
                <w:lang w:eastAsia="ja-JP"/>
              </w:rPr>
            </w:pPr>
            <w:ins w:id="1218"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5F35621" w14:textId="77777777" w:rsidR="001E7E8F" w:rsidRPr="005D5480" w:rsidRDefault="001E7E8F" w:rsidP="00864136">
            <w:pPr>
              <w:pStyle w:val="TAH"/>
              <w:rPr>
                <w:ins w:id="1219" w:author="Author"/>
                <w:lang w:eastAsia="ja-JP"/>
              </w:rPr>
            </w:pPr>
            <w:ins w:id="1220"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33BFA3E" w14:textId="77777777" w:rsidR="001E7E8F" w:rsidRPr="005D5480" w:rsidRDefault="001E7E8F" w:rsidP="00864136">
            <w:pPr>
              <w:pStyle w:val="TAH"/>
              <w:rPr>
                <w:ins w:id="1221" w:author="Author"/>
                <w:lang w:eastAsia="ja-JP"/>
              </w:rPr>
            </w:pPr>
            <w:ins w:id="1222" w:author="Author">
              <w:r w:rsidRPr="005D5480">
                <w:rPr>
                  <w:lang w:eastAsia="ja-JP"/>
                </w:rPr>
                <w:t>Semantics description</w:t>
              </w:r>
            </w:ins>
          </w:p>
        </w:tc>
      </w:tr>
      <w:tr w:rsidR="001E7E8F" w:rsidRPr="005D5480" w14:paraId="7628E7CA" w14:textId="77777777" w:rsidTr="00864136">
        <w:trPr>
          <w:ins w:id="1223" w:author="Author"/>
        </w:trPr>
        <w:tc>
          <w:tcPr>
            <w:tcW w:w="2626" w:type="dxa"/>
            <w:tcBorders>
              <w:top w:val="single" w:sz="4" w:space="0" w:color="auto"/>
              <w:left w:val="single" w:sz="4" w:space="0" w:color="auto"/>
              <w:bottom w:val="single" w:sz="4" w:space="0" w:color="auto"/>
              <w:right w:val="single" w:sz="4" w:space="0" w:color="auto"/>
            </w:tcBorders>
          </w:tcPr>
          <w:p w14:paraId="432FBF12" w14:textId="77777777" w:rsidR="001E7E8F" w:rsidRDefault="001E7E8F" w:rsidP="00864136">
            <w:pPr>
              <w:pStyle w:val="TAL"/>
              <w:rPr>
                <w:ins w:id="1224" w:author="Author"/>
                <w:b/>
                <w:bCs/>
                <w:lang w:val="en-US" w:eastAsia="ja-JP"/>
              </w:rPr>
            </w:pPr>
            <w:ins w:id="1225"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14:paraId="19C1E291" w14:textId="77777777" w:rsidR="001E7E8F" w:rsidRPr="005D5480" w:rsidRDefault="001E7E8F" w:rsidP="00864136">
            <w:pPr>
              <w:pStyle w:val="TAL"/>
              <w:rPr>
                <w:ins w:id="122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E1DA406" w14:textId="77777777" w:rsidR="001E7E8F" w:rsidRPr="00F45469" w:rsidRDefault="001E7E8F" w:rsidP="00864136">
            <w:pPr>
              <w:pStyle w:val="TAL"/>
              <w:rPr>
                <w:ins w:id="1227" w:author="Author"/>
                <w:i/>
                <w:lang w:eastAsia="ja-JP"/>
              </w:rPr>
            </w:pPr>
            <w:ins w:id="122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22A61BC" w14:textId="77777777" w:rsidR="001E7E8F" w:rsidRPr="005D5480" w:rsidRDefault="001E7E8F" w:rsidP="00864136">
            <w:pPr>
              <w:pStyle w:val="TAL"/>
              <w:rPr>
                <w:ins w:id="122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7EF41DD1" w14:textId="77777777" w:rsidR="001E7E8F" w:rsidRPr="005D5480" w:rsidRDefault="001E7E8F" w:rsidP="00864136">
            <w:pPr>
              <w:pStyle w:val="TAL"/>
              <w:rPr>
                <w:ins w:id="1230" w:author="Author"/>
                <w:noProof/>
                <w:lang w:val="en-US" w:eastAsia="ja-JP"/>
              </w:rPr>
            </w:pPr>
          </w:p>
        </w:tc>
      </w:tr>
      <w:tr w:rsidR="001E7E8F" w:rsidRPr="005D5480" w14:paraId="5353EFF1" w14:textId="77777777" w:rsidTr="00864136">
        <w:trPr>
          <w:ins w:id="1231" w:author="Author"/>
        </w:trPr>
        <w:tc>
          <w:tcPr>
            <w:tcW w:w="2626" w:type="dxa"/>
            <w:tcBorders>
              <w:top w:val="single" w:sz="4" w:space="0" w:color="auto"/>
              <w:left w:val="single" w:sz="4" w:space="0" w:color="auto"/>
              <w:bottom w:val="single" w:sz="4" w:space="0" w:color="auto"/>
              <w:right w:val="single" w:sz="4" w:space="0" w:color="auto"/>
            </w:tcBorders>
          </w:tcPr>
          <w:p w14:paraId="1A511CCF" w14:textId="77777777" w:rsidR="001E7E8F" w:rsidRPr="005D5480" w:rsidRDefault="001E7E8F" w:rsidP="00864136">
            <w:pPr>
              <w:pStyle w:val="TAL"/>
              <w:rPr>
                <w:ins w:id="1232" w:author="Author"/>
                <w:lang w:val="en-US" w:eastAsia="ja-JP"/>
              </w:rPr>
            </w:pPr>
            <w:ins w:id="1233"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14:paraId="34CADE62" w14:textId="77777777" w:rsidR="001E7E8F" w:rsidRPr="005D5480" w:rsidRDefault="001E7E8F" w:rsidP="00864136">
            <w:pPr>
              <w:pStyle w:val="TAL"/>
              <w:rPr>
                <w:ins w:id="123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5C21D62" w14:textId="77777777" w:rsidR="001E7E8F" w:rsidRPr="001F67C9" w:rsidRDefault="001E7E8F" w:rsidP="00864136">
            <w:pPr>
              <w:pStyle w:val="TAL"/>
              <w:rPr>
                <w:ins w:id="1235" w:author="Author"/>
                <w:i/>
                <w:lang w:eastAsia="ja-JP"/>
              </w:rPr>
            </w:pPr>
            <w:ins w:id="1236" w:author="Author">
              <w:r w:rsidRPr="00F45469">
                <w:rPr>
                  <w:i/>
                  <w:lang w:eastAsia="ja-JP"/>
                </w:rPr>
                <w:t>1..&lt;</w:t>
              </w:r>
              <w:r w:rsidRPr="001F67C9">
                <w:rPr>
                  <w:i/>
                </w:rPr>
                <w:t xml:space="preserve"> </w:t>
              </w:r>
              <w:proofErr w:type="spellStart"/>
              <w:r w:rsidRPr="001F67C9">
                <w:rPr>
                  <w:i/>
                </w:rPr>
                <w:t>maxnoofSliceItems</w:t>
              </w:r>
              <w:proofErr w:type="spellEnd"/>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2EE12E3" w14:textId="77777777" w:rsidR="001E7E8F" w:rsidRPr="005D5480" w:rsidRDefault="001E7E8F" w:rsidP="00864136">
            <w:pPr>
              <w:pStyle w:val="TAL"/>
              <w:rPr>
                <w:ins w:id="123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25789F2" w14:textId="77777777" w:rsidR="001E7E8F" w:rsidRPr="005D5480" w:rsidRDefault="001E7E8F" w:rsidP="00864136">
            <w:pPr>
              <w:pStyle w:val="TAL"/>
              <w:rPr>
                <w:ins w:id="1238" w:author="Author"/>
                <w:noProof/>
                <w:lang w:val="en-US" w:eastAsia="ja-JP"/>
              </w:rPr>
            </w:pPr>
          </w:p>
        </w:tc>
      </w:tr>
      <w:tr w:rsidR="001E7E8F" w:rsidRPr="00C67B9A" w:rsidDel="00F456B9" w14:paraId="2FCA1847" w14:textId="77777777" w:rsidTr="00864136">
        <w:trPr>
          <w:ins w:id="1239" w:author="Author"/>
        </w:trPr>
        <w:tc>
          <w:tcPr>
            <w:tcW w:w="2626" w:type="dxa"/>
            <w:tcBorders>
              <w:top w:val="single" w:sz="4" w:space="0" w:color="auto"/>
              <w:left w:val="single" w:sz="4" w:space="0" w:color="auto"/>
              <w:bottom w:val="single" w:sz="4" w:space="0" w:color="auto"/>
              <w:right w:val="single" w:sz="4" w:space="0" w:color="auto"/>
            </w:tcBorders>
          </w:tcPr>
          <w:p w14:paraId="5628C106" w14:textId="77777777" w:rsidR="001E7E8F" w:rsidRPr="0045525F" w:rsidRDefault="001E7E8F" w:rsidP="00864136">
            <w:pPr>
              <w:pStyle w:val="TAL"/>
              <w:rPr>
                <w:ins w:id="1240" w:author="Author"/>
                <w:bCs/>
                <w:lang w:val="en-US" w:eastAsia="ja-JP"/>
              </w:rPr>
            </w:pPr>
            <w:ins w:id="1241"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7481E02A" w14:textId="77777777" w:rsidR="001E7E8F" w:rsidRPr="00304A4C" w:rsidRDefault="001E7E8F" w:rsidP="00864136">
            <w:pPr>
              <w:pStyle w:val="TAL"/>
              <w:rPr>
                <w:ins w:id="1242" w:author="Author"/>
                <w:lang w:val="en-US" w:eastAsia="ja-JP"/>
              </w:rPr>
            </w:pPr>
            <w:ins w:id="1243"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3581950F" w14:textId="77777777" w:rsidR="001E7E8F" w:rsidRPr="001F67C9" w:rsidRDefault="001E7E8F" w:rsidP="00864136">
            <w:pPr>
              <w:pStyle w:val="TAL"/>
              <w:rPr>
                <w:ins w:id="12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402635" w14:textId="77777777" w:rsidR="001E7E8F" w:rsidRPr="00E211EB" w:rsidRDefault="001E7E8F" w:rsidP="00864136">
            <w:pPr>
              <w:pStyle w:val="TAL"/>
              <w:rPr>
                <w:ins w:id="1245" w:author="Author"/>
                <w:noProof/>
                <w:lang w:eastAsia="ja-JP"/>
              </w:rPr>
            </w:pPr>
            <w:ins w:id="1246"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14:paraId="03069D38" w14:textId="77777777" w:rsidR="001E7E8F" w:rsidRPr="00304A4C" w:rsidRDefault="001E7E8F" w:rsidP="00864136">
            <w:pPr>
              <w:pStyle w:val="TAL"/>
              <w:rPr>
                <w:ins w:id="1247" w:author="Author"/>
                <w:noProof/>
                <w:lang w:val="en-US" w:eastAsia="ja-JP"/>
              </w:rPr>
            </w:pPr>
            <w:ins w:id="1248" w:author="Author">
              <w:r w:rsidRPr="00304A4C">
                <w:rPr>
                  <w:noProof/>
                  <w:lang w:val="en-US" w:eastAsia="ja-JP"/>
                </w:rPr>
                <w:t>Broadcast PLMN</w:t>
              </w:r>
            </w:ins>
          </w:p>
        </w:tc>
      </w:tr>
      <w:tr w:rsidR="001E7E8F" w:rsidRPr="00DB4D57" w14:paraId="209231E9" w14:textId="77777777" w:rsidTr="00864136">
        <w:trPr>
          <w:ins w:id="1249" w:author="Author"/>
        </w:trPr>
        <w:tc>
          <w:tcPr>
            <w:tcW w:w="2626" w:type="dxa"/>
            <w:tcBorders>
              <w:top w:val="single" w:sz="4" w:space="0" w:color="auto"/>
              <w:left w:val="single" w:sz="4" w:space="0" w:color="auto"/>
              <w:bottom w:val="single" w:sz="4" w:space="0" w:color="auto"/>
              <w:right w:val="single" w:sz="4" w:space="0" w:color="auto"/>
            </w:tcBorders>
          </w:tcPr>
          <w:p w14:paraId="771238B4" w14:textId="77777777" w:rsidR="001E7E8F" w:rsidRPr="00304A4C" w:rsidRDefault="001E7E8F" w:rsidP="00864136">
            <w:pPr>
              <w:pStyle w:val="TAL"/>
              <w:rPr>
                <w:ins w:id="1250" w:author="Author"/>
                <w:b/>
                <w:bCs/>
                <w:lang w:val="en-US" w:eastAsia="ja-JP"/>
              </w:rPr>
            </w:pPr>
            <w:ins w:id="1251"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14:paraId="11164B3A" w14:textId="77777777" w:rsidR="001E7E8F" w:rsidRPr="00304A4C" w:rsidRDefault="001E7E8F" w:rsidP="00864136">
            <w:pPr>
              <w:pStyle w:val="TAL"/>
              <w:rPr>
                <w:ins w:id="125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F50B109" w14:textId="77777777" w:rsidR="001E7E8F" w:rsidRPr="001F67C9" w:rsidRDefault="001E7E8F" w:rsidP="00864136">
            <w:pPr>
              <w:pStyle w:val="TAL"/>
              <w:rPr>
                <w:ins w:id="1253" w:author="Author"/>
                <w:i/>
                <w:lang w:eastAsia="ja-JP"/>
              </w:rPr>
            </w:pPr>
            <w:ins w:id="125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5A46C40" w14:textId="77777777" w:rsidR="001E7E8F" w:rsidRPr="00E211EB" w:rsidRDefault="001E7E8F" w:rsidP="00864136">
            <w:pPr>
              <w:pStyle w:val="TAL"/>
              <w:rPr>
                <w:ins w:id="125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3FD9C61E" w14:textId="77777777" w:rsidR="001E7E8F" w:rsidRPr="00304A4C" w:rsidRDefault="001E7E8F" w:rsidP="00864136">
            <w:pPr>
              <w:pStyle w:val="TAL"/>
              <w:rPr>
                <w:ins w:id="1256" w:author="Author"/>
                <w:noProof/>
                <w:lang w:val="en-US" w:eastAsia="ja-JP"/>
              </w:rPr>
            </w:pPr>
          </w:p>
        </w:tc>
      </w:tr>
      <w:tr w:rsidR="001E7E8F" w:rsidRPr="005D5480" w14:paraId="673DD5C3" w14:textId="77777777" w:rsidTr="00864136">
        <w:trPr>
          <w:ins w:id="1257" w:author="Author"/>
        </w:trPr>
        <w:tc>
          <w:tcPr>
            <w:tcW w:w="2626" w:type="dxa"/>
            <w:tcBorders>
              <w:top w:val="single" w:sz="4" w:space="0" w:color="auto"/>
              <w:left w:val="single" w:sz="4" w:space="0" w:color="auto"/>
              <w:bottom w:val="single" w:sz="4" w:space="0" w:color="auto"/>
              <w:right w:val="single" w:sz="4" w:space="0" w:color="auto"/>
            </w:tcBorders>
          </w:tcPr>
          <w:p w14:paraId="23917649" w14:textId="77777777" w:rsidR="001E7E8F" w:rsidRDefault="001E7E8F" w:rsidP="00864136">
            <w:pPr>
              <w:pStyle w:val="TAL"/>
              <w:ind w:left="174"/>
              <w:rPr>
                <w:ins w:id="1258" w:author="Author"/>
                <w:b/>
                <w:bCs/>
                <w:lang w:val="en-US" w:eastAsia="ja-JP"/>
              </w:rPr>
            </w:pPr>
            <w:ins w:id="1259"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1E73A2AB" w14:textId="77777777" w:rsidR="001E7E8F" w:rsidRPr="005D5480" w:rsidRDefault="001E7E8F" w:rsidP="00864136">
            <w:pPr>
              <w:pStyle w:val="TAL"/>
              <w:rPr>
                <w:ins w:id="1260" w:author="Author"/>
                <w:lang w:val="en-US" w:eastAsia="ja-JP"/>
              </w:rPr>
            </w:pPr>
            <w:ins w:id="126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342CEC" w14:textId="77777777" w:rsidR="001E7E8F" w:rsidRPr="00F45469" w:rsidRDefault="001E7E8F" w:rsidP="00864136">
            <w:pPr>
              <w:pStyle w:val="TAL"/>
              <w:rPr>
                <w:ins w:id="1262" w:author="Author"/>
                <w:i/>
                <w:lang w:eastAsia="ja-JP"/>
              </w:rPr>
            </w:pPr>
            <w:ins w:id="1263" w:author="Author">
              <w:r w:rsidRPr="001F67C9">
                <w:rPr>
                  <w:i/>
                  <w:lang w:eastAsia="ja-JP"/>
                </w:rPr>
                <w:t xml:space="preserve">1 .. &lt; </w:t>
              </w:r>
              <w:proofErr w:type="spellStart"/>
              <w:r w:rsidRPr="001F67C9">
                <w:rPr>
                  <w:i/>
                  <w:lang w:eastAsia="ja-JP"/>
                </w:rPr>
                <w:t>maxnoofSliceItems</w:t>
              </w:r>
              <w:proofErr w:type="spellEnd"/>
              <w:r w:rsidRPr="001F67C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DAC396B" w14:textId="77777777" w:rsidR="001E7E8F" w:rsidRPr="005D5480" w:rsidRDefault="001E7E8F" w:rsidP="00864136">
            <w:pPr>
              <w:pStyle w:val="TAL"/>
              <w:rPr>
                <w:ins w:id="126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32395FC" w14:textId="77777777" w:rsidR="001E7E8F" w:rsidRPr="005D5480" w:rsidRDefault="001E7E8F" w:rsidP="00864136">
            <w:pPr>
              <w:pStyle w:val="TAL"/>
              <w:rPr>
                <w:ins w:id="1265" w:author="Author"/>
                <w:noProof/>
                <w:lang w:val="en-US" w:eastAsia="ja-JP"/>
              </w:rPr>
            </w:pPr>
          </w:p>
        </w:tc>
      </w:tr>
      <w:tr w:rsidR="001E7E8F" w:rsidRPr="00DB4D57" w14:paraId="3A44401B" w14:textId="77777777" w:rsidTr="00864136">
        <w:trPr>
          <w:ins w:id="1266" w:author="Author"/>
        </w:trPr>
        <w:tc>
          <w:tcPr>
            <w:tcW w:w="2626" w:type="dxa"/>
            <w:tcBorders>
              <w:top w:val="single" w:sz="4" w:space="0" w:color="auto"/>
              <w:left w:val="single" w:sz="4" w:space="0" w:color="auto"/>
              <w:bottom w:val="single" w:sz="4" w:space="0" w:color="auto"/>
              <w:right w:val="single" w:sz="4" w:space="0" w:color="auto"/>
            </w:tcBorders>
          </w:tcPr>
          <w:p w14:paraId="4A3E8549" w14:textId="77777777" w:rsidR="001E7E8F" w:rsidRPr="005D5480" w:rsidRDefault="001E7E8F" w:rsidP="00864136">
            <w:pPr>
              <w:pStyle w:val="TAL"/>
              <w:ind w:left="174"/>
              <w:rPr>
                <w:ins w:id="1267" w:author="Author"/>
                <w:lang w:eastAsia="ja-JP"/>
              </w:rPr>
            </w:pPr>
            <w:ins w:id="1268"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5B8C2D7D" w14:textId="77777777" w:rsidR="001E7E8F" w:rsidRPr="005D5480" w:rsidRDefault="001E7E8F" w:rsidP="00864136">
            <w:pPr>
              <w:pStyle w:val="TAL"/>
              <w:rPr>
                <w:ins w:id="1269"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2BBA0ACC" w14:textId="77777777" w:rsidR="001E7E8F" w:rsidRPr="005D5480" w:rsidRDefault="001E7E8F" w:rsidP="00864136">
            <w:pPr>
              <w:pStyle w:val="TAL"/>
              <w:rPr>
                <w:ins w:id="127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B3D0DA7" w14:textId="77777777" w:rsidR="001E7E8F" w:rsidRPr="005D5480" w:rsidRDefault="001E7E8F" w:rsidP="00864136">
            <w:pPr>
              <w:pStyle w:val="TAL"/>
              <w:rPr>
                <w:ins w:id="1271" w:author="Author"/>
                <w:noProof/>
                <w:lang w:eastAsia="ja-JP"/>
              </w:rPr>
            </w:pPr>
            <w:ins w:id="1272"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14:paraId="10417578" w14:textId="77777777" w:rsidR="001E7E8F" w:rsidRPr="005D5480" w:rsidRDefault="001E7E8F" w:rsidP="00864136">
            <w:pPr>
              <w:pStyle w:val="TAL"/>
              <w:rPr>
                <w:ins w:id="1273" w:author="Author"/>
                <w:noProof/>
                <w:lang w:val="en-US" w:eastAsia="ja-JP"/>
              </w:rPr>
            </w:pPr>
          </w:p>
        </w:tc>
      </w:tr>
      <w:tr w:rsidR="001E7E8F" w:rsidRPr="005D5480" w14:paraId="783FDAED" w14:textId="77777777" w:rsidTr="00864136">
        <w:trPr>
          <w:ins w:id="1274" w:author="Author"/>
        </w:trPr>
        <w:tc>
          <w:tcPr>
            <w:tcW w:w="2626" w:type="dxa"/>
            <w:tcBorders>
              <w:top w:val="single" w:sz="4" w:space="0" w:color="auto"/>
              <w:left w:val="single" w:sz="4" w:space="0" w:color="auto"/>
              <w:bottom w:val="single" w:sz="4" w:space="0" w:color="auto"/>
              <w:right w:val="single" w:sz="4" w:space="0" w:color="auto"/>
            </w:tcBorders>
            <w:hideMark/>
          </w:tcPr>
          <w:p w14:paraId="675C1888" w14:textId="111D6B7E" w:rsidR="001E7E8F" w:rsidRPr="005D5480" w:rsidRDefault="001E7E8F" w:rsidP="00864136">
            <w:pPr>
              <w:pStyle w:val="TAL"/>
              <w:ind w:left="174"/>
              <w:rPr>
                <w:ins w:id="1275" w:author="Author"/>
                <w:lang w:eastAsia="ja-JP"/>
              </w:rPr>
            </w:pPr>
            <w:ins w:id="1276" w:author="Author">
              <w:r w:rsidRPr="005D5480">
                <w:rPr>
                  <w:lang w:eastAsia="ja-JP"/>
                </w:rPr>
                <w:t>&gt;</w:t>
              </w:r>
              <w:r>
                <w:rPr>
                  <w:lang w:eastAsia="ja-JP"/>
                </w:rPr>
                <w:t xml:space="preserve">&gt;&gt;Slice </w:t>
              </w:r>
            </w:ins>
            <w:ins w:id="1277" w:author="Nokia" w:date="2020-04-06T18:50:00Z">
              <w:r w:rsidR="0009239C">
                <w:rPr>
                  <w:lang w:eastAsia="ja-JP"/>
                </w:rPr>
                <w:t xml:space="preserve">Available </w:t>
              </w:r>
            </w:ins>
            <w:ins w:id="1278" w:author="Autho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5326199C" w14:textId="77777777" w:rsidR="001E7E8F" w:rsidRPr="005D5480" w:rsidRDefault="001E7E8F" w:rsidP="00864136">
            <w:pPr>
              <w:pStyle w:val="TAL"/>
              <w:rPr>
                <w:ins w:id="1279" w:author="Author"/>
                <w:lang w:eastAsia="ja-JP"/>
              </w:rPr>
            </w:pPr>
            <w:ins w:id="1280"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B14757" w14:textId="77777777" w:rsidR="001E7E8F" w:rsidRPr="005D5480" w:rsidRDefault="001E7E8F" w:rsidP="00864136">
            <w:pPr>
              <w:pStyle w:val="TAL"/>
              <w:rPr>
                <w:ins w:id="128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0AD45B" w14:textId="77777777" w:rsidR="001E7E8F" w:rsidRPr="005D5480" w:rsidRDefault="001E7E8F" w:rsidP="00864136">
            <w:pPr>
              <w:pStyle w:val="TAL"/>
              <w:rPr>
                <w:ins w:id="1282" w:author="Author"/>
                <w:lang w:eastAsia="ja-JP"/>
              </w:rPr>
            </w:pPr>
            <w:ins w:id="1283"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25819BB9" w14:textId="033B72A4" w:rsidR="001E7E8F" w:rsidRPr="005D5480" w:rsidRDefault="001E7E8F" w:rsidP="00864136">
            <w:pPr>
              <w:pStyle w:val="TAL"/>
              <w:rPr>
                <w:ins w:id="1284" w:author="Author"/>
                <w:lang w:val="en-US" w:eastAsia="ja-JP"/>
              </w:rPr>
            </w:pPr>
            <w:ins w:id="1285"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ins>
            <w:ins w:id="1286" w:author="Nokia" w:date="2020-04-09T22:17:00Z">
              <w:r w:rsidR="00AF339C">
                <w:rPr>
                  <w:noProof/>
                  <w:lang w:val="en-US" w:eastAsia="ja-JP"/>
                </w:rPr>
                <w:t xml:space="preserve">Available </w:t>
              </w:r>
            </w:ins>
            <w:ins w:id="1287" w:author="Author">
              <w:r w:rsidRPr="005D5480">
                <w:rPr>
                  <w:noProof/>
                  <w:lang w:val="en-US" w:eastAsia="ja-JP"/>
                </w:rPr>
                <w:t>Capacity Value should be measured on a linear scale.</w:t>
              </w:r>
            </w:ins>
          </w:p>
        </w:tc>
      </w:tr>
    </w:tbl>
    <w:p w14:paraId="44BEA451" w14:textId="77777777" w:rsidR="001E7E8F" w:rsidRDefault="001E7E8F" w:rsidP="001E7E8F">
      <w:pPr>
        <w:rPr>
          <w:ins w:id="1288"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7E8F" w:rsidRPr="005D5480" w14:paraId="60852C54" w14:textId="77777777" w:rsidTr="00864136">
        <w:trPr>
          <w:ins w:id="1289" w:author="Author"/>
        </w:trPr>
        <w:tc>
          <w:tcPr>
            <w:tcW w:w="3686" w:type="dxa"/>
            <w:tcBorders>
              <w:top w:val="single" w:sz="4" w:space="0" w:color="auto"/>
              <w:left w:val="single" w:sz="4" w:space="0" w:color="auto"/>
              <w:bottom w:val="single" w:sz="4" w:space="0" w:color="auto"/>
              <w:right w:val="single" w:sz="4" w:space="0" w:color="auto"/>
            </w:tcBorders>
            <w:hideMark/>
          </w:tcPr>
          <w:p w14:paraId="60B298C2" w14:textId="77777777" w:rsidR="001E7E8F" w:rsidRPr="005D5480" w:rsidRDefault="001E7E8F" w:rsidP="00864136">
            <w:pPr>
              <w:pStyle w:val="TAH"/>
              <w:rPr>
                <w:ins w:id="1290" w:author="Author"/>
                <w:lang w:eastAsia="ja-JP"/>
              </w:rPr>
            </w:pPr>
            <w:ins w:id="1291"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E9B2271" w14:textId="77777777" w:rsidR="001E7E8F" w:rsidRPr="005D5480" w:rsidRDefault="001E7E8F" w:rsidP="00864136">
            <w:pPr>
              <w:pStyle w:val="TAH"/>
              <w:rPr>
                <w:ins w:id="1292" w:author="Author"/>
                <w:lang w:eastAsia="ja-JP"/>
              </w:rPr>
            </w:pPr>
            <w:ins w:id="1293" w:author="Author">
              <w:r w:rsidRPr="005D5480">
                <w:rPr>
                  <w:lang w:eastAsia="ja-JP"/>
                </w:rPr>
                <w:t>Explanation</w:t>
              </w:r>
            </w:ins>
          </w:p>
        </w:tc>
      </w:tr>
      <w:tr w:rsidR="001E7E8F" w:rsidRPr="0097152D" w14:paraId="4D8483AD" w14:textId="77777777" w:rsidTr="00864136">
        <w:trPr>
          <w:ins w:id="1294" w:author="Author"/>
        </w:trPr>
        <w:tc>
          <w:tcPr>
            <w:tcW w:w="3686" w:type="dxa"/>
            <w:tcBorders>
              <w:top w:val="single" w:sz="4" w:space="0" w:color="auto"/>
              <w:left w:val="single" w:sz="4" w:space="0" w:color="auto"/>
              <w:bottom w:val="single" w:sz="4" w:space="0" w:color="auto"/>
              <w:right w:val="single" w:sz="4" w:space="0" w:color="auto"/>
            </w:tcBorders>
          </w:tcPr>
          <w:p w14:paraId="70028634" w14:textId="77777777" w:rsidR="001E7E8F" w:rsidRPr="0097152D" w:rsidRDefault="001E7E8F" w:rsidP="00864136">
            <w:pPr>
              <w:pStyle w:val="TAL"/>
              <w:rPr>
                <w:ins w:id="1295" w:author="Author"/>
              </w:rPr>
            </w:pPr>
            <w:proofErr w:type="spellStart"/>
            <w:ins w:id="1296" w:author="Author">
              <w:r>
                <w:t>maxnoofSliceItems</w:t>
              </w:r>
              <w:proofErr w:type="spellEnd"/>
              <w:r>
                <w:t xml:space="preserve"> [FFS]</w:t>
              </w:r>
            </w:ins>
          </w:p>
        </w:tc>
        <w:tc>
          <w:tcPr>
            <w:tcW w:w="5670" w:type="dxa"/>
            <w:tcBorders>
              <w:top w:val="single" w:sz="4" w:space="0" w:color="auto"/>
              <w:left w:val="single" w:sz="4" w:space="0" w:color="auto"/>
              <w:bottom w:val="single" w:sz="4" w:space="0" w:color="auto"/>
              <w:right w:val="single" w:sz="4" w:space="0" w:color="auto"/>
            </w:tcBorders>
          </w:tcPr>
          <w:p w14:paraId="2BE3641D" w14:textId="77777777" w:rsidR="001E7E8F" w:rsidRPr="0097152D" w:rsidRDefault="001E7E8F" w:rsidP="00864136">
            <w:pPr>
              <w:pStyle w:val="TAL"/>
              <w:rPr>
                <w:ins w:id="1297" w:author="Author"/>
                <w:rFonts w:cs="Arial"/>
                <w:lang w:val="en-US" w:eastAsia="ja-JP"/>
              </w:rPr>
            </w:pPr>
            <w:ins w:id="1298" w:author="Author">
              <w:r>
                <w:t xml:space="preserve">Maximum no. of signalled slice support items. Value is </w:t>
              </w:r>
              <w:r>
                <w:rPr>
                  <w:lang w:eastAsia="zh-CN"/>
                </w:rPr>
                <w:t>1024</w:t>
              </w:r>
              <w:r>
                <w:t>. [FFS]</w:t>
              </w:r>
            </w:ins>
          </w:p>
        </w:tc>
      </w:tr>
      <w:tr w:rsidR="001E7E8F" w14:paraId="2D239440" w14:textId="77777777" w:rsidTr="00864136">
        <w:trPr>
          <w:ins w:id="1299" w:author="Author"/>
        </w:trPr>
        <w:tc>
          <w:tcPr>
            <w:tcW w:w="3686" w:type="dxa"/>
            <w:tcBorders>
              <w:top w:val="single" w:sz="4" w:space="0" w:color="auto"/>
              <w:left w:val="single" w:sz="4" w:space="0" w:color="auto"/>
              <w:bottom w:val="single" w:sz="4" w:space="0" w:color="auto"/>
              <w:right w:val="single" w:sz="4" w:space="0" w:color="auto"/>
            </w:tcBorders>
          </w:tcPr>
          <w:p w14:paraId="6FBC6733" w14:textId="77777777" w:rsidR="001E7E8F" w:rsidRDefault="001E7E8F" w:rsidP="00864136">
            <w:pPr>
              <w:pStyle w:val="TAL"/>
              <w:rPr>
                <w:ins w:id="1300" w:author="Author"/>
              </w:rPr>
            </w:pPr>
            <w:proofErr w:type="spellStart"/>
            <w:ins w:id="1301" w:author="Author">
              <w:r>
                <w:rPr>
                  <w:lang w:eastAsia="ja-JP"/>
                </w:rPr>
                <w:t>maxnoofBPLMNsNR</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9D00A30" w14:textId="77777777" w:rsidR="001E7E8F" w:rsidRDefault="001E7E8F" w:rsidP="00864136">
            <w:pPr>
              <w:pStyle w:val="TAL"/>
              <w:rPr>
                <w:ins w:id="1302" w:author="Author"/>
              </w:rPr>
            </w:pPr>
            <w:ins w:id="1303" w:author="Autho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ins>
          </w:p>
        </w:tc>
      </w:tr>
    </w:tbl>
    <w:p w14:paraId="48FB39A9" w14:textId="77777777" w:rsidR="001E7E8F" w:rsidRPr="00C14C65" w:rsidRDefault="001E7E8F" w:rsidP="001E7E8F">
      <w:pPr>
        <w:rPr>
          <w:ins w:id="1304" w:author="Author"/>
          <w:noProof/>
        </w:rPr>
      </w:pPr>
    </w:p>
    <w:p w14:paraId="68DFDD23" w14:textId="77777777" w:rsidR="001E7E8F" w:rsidRDefault="001E7E8F" w:rsidP="001E7E8F">
      <w:pPr>
        <w:rPr>
          <w:noProof/>
        </w:rPr>
      </w:pPr>
    </w:p>
    <w:p w14:paraId="6F337243" w14:textId="77777777" w:rsidR="001E7E8F" w:rsidRPr="00EA5FA7" w:rsidRDefault="001E7E8F" w:rsidP="001E7E8F">
      <w:pPr>
        <w:pStyle w:val="Heading2"/>
      </w:pPr>
      <w:bookmarkStart w:id="1305" w:name="_Toc20955998"/>
      <w:bookmarkStart w:id="1306" w:name="_Toc29893124"/>
      <w:r w:rsidRPr="00EA5FA7">
        <w:t>9.4</w:t>
      </w:r>
      <w:r w:rsidRPr="00EA5FA7">
        <w:tab/>
        <w:t>Message and Information Element Abstract Syntax (with ASN.1)</w:t>
      </w:r>
      <w:bookmarkEnd w:id="1305"/>
      <w:bookmarkEnd w:id="1306"/>
    </w:p>
    <w:p w14:paraId="23B3596C" w14:textId="77777777" w:rsidR="001E7E8F" w:rsidRPr="00EA5FA7" w:rsidRDefault="001E7E8F" w:rsidP="001E7E8F">
      <w:pPr>
        <w:pStyle w:val="Heading3"/>
      </w:pPr>
      <w:bookmarkStart w:id="1307" w:name="_Toc20955999"/>
      <w:bookmarkStart w:id="1308" w:name="_Toc29893125"/>
      <w:r w:rsidRPr="00EA5FA7">
        <w:t>9.4.1</w:t>
      </w:r>
      <w:r w:rsidRPr="00EA5FA7">
        <w:tab/>
        <w:t>General</w:t>
      </w:r>
      <w:bookmarkEnd w:id="1307"/>
      <w:bookmarkEnd w:id="1308"/>
    </w:p>
    <w:p w14:paraId="327A390F" w14:textId="77777777" w:rsidR="001E7E8F" w:rsidRPr="00EA5FA7" w:rsidRDefault="001E7E8F" w:rsidP="001E7E8F">
      <w:r w:rsidRPr="00EA5FA7">
        <w:rPr>
          <w:snapToGrid w:val="0"/>
        </w:rPr>
        <w:t>F1AP ASN.1 definition conforms to ITU-T Recommendation X.691 [5], ITU-T Recommendation X.680 [12] and ITU-T Recommendation X.681 [13].</w:t>
      </w:r>
    </w:p>
    <w:p w14:paraId="15EBD077" w14:textId="77777777" w:rsidR="001E7E8F" w:rsidRPr="00EA5FA7" w:rsidRDefault="001E7E8F" w:rsidP="001E7E8F">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12A91ACF" w14:textId="77777777" w:rsidR="001E7E8F" w:rsidRPr="00EA5FA7" w:rsidRDefault="001E7E8F" w:rsidP="001E7E8F">
      <w:pPr>
        <w:pStyle w:val="B10"/>
        <w:rPr>
          <w:snapToGrid w:val="0"/>
        </w:rPr>
      </w:pPr>
      <w:r w:rsidRPr="00EA5FA7">
        <w:rPr>
          <w:snapToGrid w:val="0"/>
        </w:rPr>
        <w:t>-</w:t>
      </w:r>
      <w:r w:rsidRPr="00EA5FA7">
        <w:rPr>
          <w:snapToGrid w:val="0"/>
        </w:rPr>
        <w:tab/>
        <w:t>IEs shall be ordered (in an IE container) in the order they appear in object set definitions.</w:t>
      </w:r>
    </w:p>
    <w:p w14:paraId="7C7625CD" w14:textId="77777777" w:rsidR="001E7E8F" w:rsidRPr="00EA5FA7" w:rsidRDefault="001E7E8F" w:rsidP="001E7E8F">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5B9528ED" w14:textId="77777777" w:rsidR="001E7E8F" w:rsidRPr="00EA5FA7" w:rsidRDefault="001E7E8F" w:rsidP="001E7E8F">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44FE4E4" w14:textId="77777777" w:rsidR="001E7E8F" w:rsidRPr="00EA5FA7" w:rsidRDefault="001E7E8F" w:rsidP="001E7E8F">
      <w:r w:rsidRPr="00EA5FA7">
        <w:t>If an F1AP message that is not constructed as defined above is received, this shall be considered as Abstract Syntax Error, and the message shall be handled as defined for Abstract Syntax Error in clause 10.</w:t>
      </w:r>
    </w:p>
    <w:p w14:paraId="080CBBAC" w14:textId="77777777" w:rsidR="001E7E8F" w:rsidRPr="00EA5FA7" w:rsidRDefault="001E7E8F" w:rsidP="001E7E8F">
      <w:pPr>
        <w:pStyle w:val="Heading3"/>
      </w:pPr>
      <w:bookmarkStart w:id="1309" w:name="_Toc20956000"/>
      <w:bookmarkStart w:id="1310" w:name="_Toc29893126"/>
      <w:r w:rsidRPr="00EA5FA7">
        <w:lastRenderedPageBreak/>
        <w:t>9.4.2</w:t>
      </w:r>
      <w:r w:rsidRPr="00EA5FA7">
        <w:tab/>
        <w:t>Usage of private message mechanism for non-standard use</w:t>
      </w:r>
      <w:bookmarkEnd w:id="1309"/>
      <w:bookmarkEnd w:id="1310"/>
    </w:p>
    <w:p w14:paraId="6B887BD7" w14:textId="77777777" w:rsidR="001E7E8F" w:rsidRPr="00EA5FA7" w:rsidRDefault="001E7E8F" w:rsidP="001E7E8F">
      <w:r w:rsidRPr="00EA5FA7">
        <w:t>The private message mechanism for non-standard use may be used:</w:t>
      </w:r>
    </w:p>
    <w:p w14:paraId="6E03D672" w14:textId="77777777" w:rsidR="001E7E8F" w:rsidRPr="00EA5FA7" w:rsidRDefault="001E7E8F" w:rsidP="001E7E8F">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2446D09F" w14:textId="77777777" w:rsidR="001E7E8F" w:rsidRPr="00EA5FA7" w:rsidRDefault="001E7E8F" w:rsidP="001E7E8F">
      <w:pPr>
        <w:ind w:left="568" w:hanging="284"/>
      </w:pPr>
      <w:r w:rsidRPr="00EA5FA7">
        <w:t>-</w:t>
      </w:r>
      <w:r w:rsidRPr="00EA5FA7">
        <w:tab/>
        <w:t>by vendors for research purposes, e.g., to implement and evaluate new algorithms/features before such features are proposed for standardisation.</w:t>
      </w:r>
    </w:p>
    <w:p w14:paraId="4BBE2B51" w14:textId="77777777" w:rsidR="001E7E8F" w:rsidRPr="00EA5FA7" w:rsidRDefault="001E7E8F" w:rsidP="001E7E8F">
      <w:pPr>
        <w:sectPr w:rsidR="001E7E8F" w:rsidRPr="00EA5FA7" w:rsidSect="001E7E8F">
          <w:headerReference w:type="default" r:id="rId19"/>
          <w:footerReference w:type="default" r:id="rId20"/>
          <w:footnotePr>
            <w:numRestart w:val="eachSect"/>
          </w:footnotePr>
          <w:type w:val="continuous"/>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5990AE2C" w14:textId="77777777" w:rsidR="001E7E8F" w:rsidRPr="00EA5FA7" w:rsidRDefault="001E7E8F" w:rsidP="001E7E8F">
      <w:pPr>
        <w:pStyle w:val="Heading3"/>
      </w:pPr>
      <w:bookmarkStart w:id="1311" w:name="_Toc20956001"/>
      <w:bookmarkStart w:id="1312" w:name="_Toc29893127"/>
      <w:r w:rsidRPr="00EA5FA7">
        <w:t>9.4.3</w:t>
      </w:r>
      <w:r w:rsidRPr="00EA5FA7">
        <w:tab/>
        <w:t>Elementary Procedure Definitions</w:t>
      </w:r>
      <w:bookmarkEnd w:id="1311"/>
      <w:bookmarkEnd w:id="1312"/>
    </w:p>
    <w:p w14:paraId="1E76AF78" w14:textId="77777777" w:rsidR="001E7E8F" w:rsidRPr="00EA5FA7" w:rsidRDefault="001E7E8F" w:rsidP="001E7E8F">
      <w:pPr>
        <w:pStyle w:val="PL"/>
        <w:rPr>
          <w:noProof w:val="0"/>
          <w:snapToGrid w:val="0"/>
        </w:rPr>
      </w:pPr>
      <w:r w:rsidRPr="00EA5FA7">
        <w:rPr>
          <w:noProof w:val="0"/>
          <w:snapToGrid w:val="0"/>
        </w:rPr>
        <w:t xml:space="preserve">-- ASN1START </w:t>
      </w:r>
    </w:p>
    <w:p w14:paraId="4A364E22" w14:textId="77777777" w:rsidR="001E7E8F" w:rsidRPr="00EA5FA7" w:rsidRDefault="001E7E8F" w:rsidP="001E7E8F">
      <w:pPr>
        <w:pStyle w:val="PL"/>
        <w:rPr>
          <w:noProof w:val="0"/>
          <w:snapToGrid w:val="0"/>
        </w:rPr>
      </w:pPr>
      <w:r w:rsidRPr="00EA5FA7">
        <w:rPr>
          <w:noProof w:val="0"/>
          <w:snapToGrid w:val="0"/>
        </w:rPr>
        <w:t>-- **************************************************************</w:t>
      </w:r>
    </w:p>
    <w:p w14:paraId="20604964" w14:textId="77777777" w:rsidR="001E7E8F" w:rsidRPr="00EA5FA7" w:rsidRDefault="001E7E8F" w:rsidP="001E7E8F">
      <w:pPr>
        <w:pStyle w:val="PL"/>
        <w:rPr>
          <w:noProof w:val="0"/>
          <w:snapToGrid w:val="0"/>
        </w:rPr>
      </w:pPr>
      <w:r w:rsidRPr="00EA5FA7">
        <w:rPr>
          <w:noProof w:val="0"/>
          <w:snapToGrid w:val="0"/>
        </w:rPr>
        <w:t>--</w:t>
      </w:r>
    </w:p>
    <w:p w14:paraId="28EC4F68" w14:textId="77777777" w:rsidR="001E7E8F" w:rsidRPr="00EA5FA7" w:rsidRDefault="001E7E8F" w:rsidP="001E7E8F">
      <w:pPr>
        <w:pStyle w:val="PL"/>
        <w:rPr>
          <w:noProof w:val="0"/>
          <w:snapToGrid w:val="0"/>
        </w:rPr>
      </w:pPr>
      <w:r w:rsidRPr="00EA5FA7">
        <w:rPr>
          <w:noProof w:val="0"/>
          <w:snapToGrid w:val="0"/>
        </w:rPr>
        <w:t>-- Elementary Procedure definitions</w:t>
      </w:r>
    </w:p>
    <w:p w14:paraId="0CAF069A" w14:textId="77777777" w:rsidR="001E7E8F" w:rsidRPr="00EA5FA7" w:rsidRDefault="001E7E8F" w:rsidP="001E7E8F">
      <w:pPr>
        <w:pStyle w:val="PL"/>
        <w:rPr>
          <w:noProof w:val="0"/>
          <w:snapToGrid w:val="0"/>
        </w:rPr>
      </w:pPr>
      <w:r w:rsidRPr="00EA5FA7">
        <w:rPr>
          <w:noProof w:val="0"/>
          <w:snapToGrid w:val="0"/>
        </w:rPr>
        <w:t>--</w:t>
      </w:r>
    </w:p>
    <w:p w14:paraId="319CEFCD" w14:textId="77777777" w:rsidR="001E7E8F" w:rsidRPr="00EA5FA7" w:rsidRDefault="001E7E8F" w:rsidP="001E7E8F">
      <w:pPr>
        <w:pStyle w:val="PL"/>
        <w:rPr>
          <w:noProof w:val="0"/>
          <w:snapToGrid w:val="0"/>
        </w:rPr>
      </w:pPr>
      <w:r w:rsidRPr="00EA5FA7">
        <w:rPr>
          <w:noProof w:val="0"/>
          <w:snapToGrid w:val="0"/>
        </w:rPr>
        <w:t>-- **************************************************************</w:t>
      </w:r>
    </w:p>
    <w:p w14:paraId="6CA86B9A" w14:textId="77777777" w:rsidR="001E7E8F" w:rsidRPr="00EA5FA7" w:rsidRDefault="001E7E8F" w:rsidP="001E7E8F">
      <w:pPr>
        <w:pStyle w:val="PL"/>
        <w:rPr>
          <w:noProof w:val="0"/>
          <w:snapToGrid w:val="0"/>
        </w:rPr>
      </w:pPr>
    </w:p>
    <w:p w14:paraId="1434F4E0" w14:textId="77777777" w:rsidR="001E7E8F" w:rsidRPr="00EA5FA7" w:rsidRDefault="001E7E8F" w:rsidP="001E7E8F">
      <w:pPr>
        <w:pStyle w:val="PL"/>
        <w:rPr>
          <w:noProof w:val="0"/>
          <w:snapToGrid w:val="0"/>
        </w:rPr>
      </w:pPr>
      <w:r w:rsidRPr="00EA5FA7">
        <w:rPr>
          <w:noProof w:val="0"/>
          <w:snapToGrid w:val="0"/>
        </w:rPr>
        <w:t xml:space="preserve">F1AP-PDU-Descriptions  { </w:t>
      </w:r>
    </w:p>
    <w:p w14:paraId="4EA2E7A7" w14:textId="77777777" w:rsidR="001E7E8F" w:rsidRPr="00EA5FA7" w:rsidRDefault="001E7E8F" w:rsidP="001E7E8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A9DC6EF" w14:textId="77777777" w:rsidR="001E7E8F" w:rsidRPr="00EA5FA7" w:rsidRDefault="001E7E8F" w:rsidP="001E7E8F">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f1ap-PDU-Descriptions (0)}</w:t>
      </w:r>
    </w:p>
    <w:p w14:paraId="71E5B3C9" w14:textId="77777777" w:rsidR="001E7E8F" w:rsidRPr="00EA5FA7" w:rsidRDefault="001E7E8F" w:rsidP="001E7E8F">
      <w:pPr>
        <w:pStyle w:val="PL"/>
        <w:rPr>
          <w:noProof w:val="0"/>
          <w:snapToGrid w:val="0"/>
        </w:rPr>
      </w:pPr>
    </w:p>
    <w:p w14:paraId="142F149E" w14:textId="77777777" w:rsidR="001E7E8F" w:rsidRPr="00EA5FA7" w:rsidRDefault="001E7E8F" w:rsidP="001E7E8F">
      <w:pPr>
        <w:pStyle w:val="PL"/>
        <w:rPr>
          <w:noProof w:val="0"/>
          <w:snapToGrid w:val="0"/>
        </w:rPr>
      </w:pPr>
      <w:r w:rsidRPr="00EA5FA7">
        <w:rPr>
          <w:noProof w:val="0"/>
          <w:snapToGrid w:val="0"/>
        </w:rPr>
        <w:t xml:space="preserve">DEFINITIONS AUTOMATIC TAGS ::= </w:t>
      </w:r>
    </w:p>
    <w:p w14:paraId="6D36A8C5" w14:textId="77777777" w:rsidR="001E7E8F" w:rsidRPr="00EA5FA7" w:rsidRDefault="001E7E8F" w:rsidP="001E7E8F">
      <w:pPr>
        <w:pStyle w:val="PL"/>
        <w:rPr>
          <w:noProof w:val="0"/>
          <w:snapToGrid w:val="0"/>
        </w:rPr>
      </w:pPr>
    </w:p>
    <w:p w14:paraId="64F57052" w14:textId="77777777" w:rsidR="001E7E8F" w:rsidRPr="00EA5FA7" w:rsidRDefault="001E7E8F" w:rsidP="001E7E8F">
      <w:pPr>
        <w:pStyle w:val="PL"/>
        <w:rPr>
          <w:noProof w:val="0"/>
          <w:snapToGrid w:val="0"/>
        </w:rPr>
      </w:pPr>
      <w:r w:rsidRPr="00EA5FA7">
        <w:rPr>
          <w:noProof w:val="0"/>
          <w:snapToGrid w:val="0"/>
        </w:rPr>
        <w:t>BEGIN</w:t>
      </w:r>
    </w:p>
    <w:p w14:paraId="36E2E337" w14:textId="77777777" w:rsidR="001E7E8F" w:rsidRPr="00EA5FA7" w:rsidRDefault="001E7E8F" w:rsidP="001E7E8F">
      <w:pPr>
        <w:pStyle w:val="PL"/>
        <w:rPr>
          <w:noProof w:val="0"/>
          <w:snapToGrid w:val="0"/>
        </w:rPr>
      </w:pPr>
    </w:p>
    <w:p w14:paraId="39337E43" w14:textId="77777777" w:rsidR="001E7E8F" w:rsidRPr="00EA5FA7" w:rsidRDefault="001E7E8F" w:rsidP="001E7E8F">
      <w:pPr>
        <w:pStyle w:val="PL"/>
        <w:rPr>
          <w:noProof w:val="0"/>
          <w:snapToGrid w:val="0"/>
        </w:rPr>
      </w:pPr>
      <w:r w:rsidRPr="00EA5FA7">
        <w:rPr>
          <w:noProof w:val="0"/>
          <w:snapToGrid w:val="0"/>
        </w:rPr>
        <w:t>-- **************************************************************</w:t>
      </w:r>
    </w:p>
    <w:p w14:paraId="077F9C8C" w14:textId="77777777" w:rsidR="001E7E8F" w:rsidRPr="00EA5FA7" w:rsidRDefault="001E7E8F" w:rsidP="001E7E8F">
      <w:pPr>
        <w:pStyle w:val="PL"/>
        <w:rPr>
          <w:noProof w:val="0"/>
          <w:snapToGrid w:val="0"/>
        </w:rPr>
      </w:pPr>
      <w:r w:rsidRPr="00EA5FA7">
        <w:rPr>
          <w:noProof w:val="0"/>
          <w:snapToGrid w:val="0"/>
        </w:rPr>
        <w:t>--</w:t>
      </w:r>
    </w:p>
    <w:p w14:paraId="45A54FEC" w14:textId="77777777" w:rsidR="001E7E8F" w:rsidRPr="00EA5FA7" w:rsidRDefault="001E7E8F" w:rsidP="001E7E8F">
      <w:pPr>
        <w:pStyle w:val="PL"/>
        <w:rPr>
          <w:noProof w:val="0"/>
          <w:snapToGrid w:val="0"/>
        </w:rPr>
      </w:pPr>
      <w:r w:rsidRPr="00EA5FA7">
        <w:rPr>
          <w:noProof w:val="0"/>
          <w:snapToGrid w:val="0"/>
        </w:rPr>
        <w:t>-- IE parameter types from other modules.</w:t>
      </w:r>
    </w:p>
    <w:p w14:paraId="71F7D8E3" w14:textId="77777777" w:rsidR="001E7E8F" w:rsidRPr="00EA5FA7" w:rsidRDefault="001E7E8F" w:rsidP="001E7E8F">
      <w:pPr>
        <w:pStyle w:val="PL"/>
        <w:rPr>
          <w:noProof w:val="0"/>
          <w:snapToGrid w:val="0"/>
        </w:rPr>
      </w:pPr>
      <w:r w:rsidRPr="00EA5FA7">
        <w:rPr>
          <w:noProof w:val="0"/>
          <w:snapToGrid w:val="0"/>
        </w:rPr>
        <w:t>--</w:t>
      </w:r>
    </w:p>
    <w:p w14:paraId="4C487998" w14:textId="77777777" w:rsidR="001E7E8F" w:rsidRPr="00EA5FA7" w:rsidRDefault="001E7E8F" w:rsidP="001E7E8F">
      <w:pPr>
        <w:pStyle w:val="PL"/>
        <w:rPr>
          <w:noProof w:val="0"/>
          <w:snapToGrid w:val="0"/>
        </w:rPr>
      </w:pPr>
      <w:r w:rsidRPr="00EA5FA7">
        <w:rPr>
          <w:noProof w:val="0"/>
          <w:snapToGrid w:val="0"/>
        </w:rPr>
        <w:t>-- **************************************************************</w:t>
      </w:r>
    </w:p>
    <w:p w14:paraId="136DA340" w14:textId="77777777" w:rsidR="001E7E8F" w:rsidRPr="00EA5FA7" w:rsidRDefault="001E7E8F" w:rsidP="001E7E8F">
      <w:pPr>
        <w:pStyle w:val="PL"/>
        <w:rPr>
          <w:noProof w:val="0"/>
          <w:snapToGrid w:val="0"/>
        </w:rPr>
      </w:pPr>
    </w:p>
    <w:p w14:paraId="701C785B" w14:textId="77777777" w:rsidR="001E7E8F" w:rsidRPr="00EA5FA7" w:rsidRDefault="001E7E8F" w:rsidP="001E7E8F">
      <w:pPr>
        <w:pStyle w:val="PL"/>
        <w:rPr>
          <w:noProof w:val="0"/>
          <w:snapToGrid w:val="0"/>
        </w:rPr>
      </w:pPr>
      <w:r w:rsidRPr="00EA5FA7">
        <w:rPr>
          <w:noProof w:val="0"/>
          <w:snapToGrid w:val="0"/>
        </w:rPr>
        <w:t>IMPORTS</w:t>
      </w:r>
    </w:p>
    <w:p w14:paraId="0F423E69" w14:textId="77777777" w:rsidR="001E7E8F" w:rsidRPr="00EA5FA7" w:rsidRDefault="001E7E8F" w:rsidP="001E7E8F">
      <w:pPr>
        <w:pStyle w:val="PL"/>
        <w:rPr>
          <w:noProof w:val="0"/>
          <w:snapToGrid w:val="0"/>
        </w:rPr>
      </w:pPr>
      <w:r w:rsidRPr="00EA5FA7">
        <w:rPr>
          <w:noProof w:val="0"/>
          <w:snapToGrid w:val="0"/>
        </w:rPr>
        <w:tab/>
        <w:t>Criticality,</w:t>
      </w:r>
    </w:p>
    <w:p w14:paraId="7B6105A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ProcedureCode</w:t>
      </w:r>
      <w:proofErr w:type="spellEnd"/>
    </w:p>
    <w:p w14:paraId="5422CAC2" w14:textId="77777777" w:rsidR="001E7E8F" w:rsidRPr="00EA5FA7" w:rsidRDefault="001E7E8F" w:rsidP="001E7E8F">
      <w:pPr>
        <w:pStyle w:val="PL"/>
        <w:rPr>
          <w:noProof w:val="0"/>
          <w:snapToGrid w:val="0"/>
        </w:rPr>
      </w:pPr>
    </w:p>
    <w:p w14:paraId="55C94E51" w14:textId="77777777" w:rsidR="001E7E8F" w:rsidRPr="00EA5FA7" w:rsidRDefault="001E7E8F" w:rsidP="001E7E8F">
      <w:pPr>
        <w:pStyle w:val="PL"/>
        <w:rPr>
          <w:noProof w:val="0"/>
          <w:snapToGrid w:val="0"/>
        </w:rPr>
      </w:pPr>
      <w:r w:rsidRPr="00EA5FA7">
        <w:rPr>
          <w:noProof w:val="0"/>
          <w:snapToGrid w:val="0"/>
        </w:rPr>
        <w:t>FROM F1AP-CommonDataTypes</w:t>
      </w:r>
    </w:p>
    <w:p w14:paraId="26CE4B19" w14:textId="77777777" w:rsidR="001E7E8F" w:rsidRPr="00EA5FA7" w:rsidRDefault="001E7E8F" w:rsidP="001E7E8F">
      <w:pPr>
        <w:pStyle w:val="PL"/>
        <w:rPr>
          <w:noProof w:val="0"/>
          <w:snapToGrid w:val="0"/>
        </w:rPr>
      </w:pPr>
      <w:r w:rsidRPr="00EA5FA7">
        <w:rPr>
          <w:noProof w:val="0"/>
          <w:snapToGrid w:val="0"/>
        </w:rPr>
        <w:tab/>
        <w:t>Reset,</w:t>
      </w:r>
    </w:p>
    <w:p w14:paraId="5323D77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ResetAcknowledge</w:t>
      </w:r>
      <w:proofErr w:type="spellEnd"/>
      <w:r w:rsidRPr="00EA5FA7">
        <w:rPr>
          <w:noProof w:val="0"/>
          <w:snapToGrid w:val="0"/>
        </w:rPr>
        <w:t>,</w:t>
      </w:r>
    </w:p>
    <w:p w14:paraId="210E0B2F" w14:textId="77777777" w:rsidR="001E7E8F" w:rsidRPr="00EA5FA7" w:rsidRDefault="001E7E8F" w:rsidP="001E7E8F">
      <w:pPr>
        <w:pStyle w:val="PL"/>
        <w:rPr>
          <w:noProof w:val="0"/>
          <w:snapToGrid w:val="0"/>
        </w:rPr>
      </w:pPr>
      <w:r w:rsidRPr="00EA5FA7">
        <w:rPr>
          <w:noProof w:val="0"/>
          <w:snapToGrid w:val="0"/>
        </w:rPr>
        <w:tab/>
        <w:t>F1SetupRequest,</w:t>
      </w:r>
    </w:p>
    <w:p w14:paraId="32CFD5D4" w14:textId="77777777" w:rsidR="001E7E8F" w:rsidRPr="00EA5FA7" w:rsidRDefault="001E7E8F" w:rsidP="001E7E8F">
      <w:pPr>
        <w:pStyle w:val="PL"/>
        <w:rPr>
          <w:noProof w:val="0"/>
          <w:snapToGrid w:val="0"/>
        </w:rPr>
      </w:pPr>
      <w:r w:rsidRPr="00EA5FA7">
        <w:rPr>
          <w:noProof w:val="0"/>
          <w:snapToGrid w:val="0"/>
        </w:rPr>
        <w:tab/>
        <w:t>F1SetupResponse,</w:t>
      </w:r>
    </w:p>
    <w:p w14:paraId="6A4AF1FE" w14:textId="77777777" w:rsidR="001E7E8F" w:rsidRPr="00EA5FA7" w:rsidRDefault="001E7E8F" w:rsidP="001E7E8F">
      <w:pPr>
        <w:pStyle w:val="PL"/>
        <w:rPr>
          <w:noProof w:val="0"/>
          <w:snapToGrid w:val="0"/>
        </w:rPr>
      </w:pPr>
      <w:r w:rsidRPr="00EA5FA7">
        <w:rPr>
          <w:noProof w:val="0"/>
          <w:snapToGrid w:val="0"/>
        </w:rPr>
        <w:tab/>
        <w:t>F1SetupFailure,</w:t>
      </w:r>
      <w:r w:rsidRPr="00EA5FA7">
        <w:rPr>
          <w:noProof w:val="0"/>
        </w:rPr>
        <w:t xml:space="preserve"> </w:t>
      </w:r>
    </w:p>
    <w:p w14:paraId="58327E2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w:t>
      </w:r>
    </w:p>
    <w:p w14:paraId="241E990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GNBDUConfigurationUpdateAcknowledge</w:t>
      </w:r>
      <w:proofErr w:type="spellEnd"/>
      <w:r w:rsidRPr="00EA5FA7">
        <w:rPr>
          <w:noProof w:val="0"/>
          <w:snapToGrid w:val="0"/>
        </w:rPr>
        <w:t>,</w:t>
      </w:r>
    </w:p>
    <w:p w14:paraId="44E25D5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GNBDUConfigurationUpdateFailure</w:t>
      </w:r>
      <w:proofErr w:type="spellEnd"/>
      <w:r w:rsidRPr="00EA5FA7">
        <w:rPr>
          <w:noProof w:val="0"/>
          <w:snapToGrid w:val="0"/>
        </w:rPr>
        <w:t>,</w:t>
      </w:r>
    </w:p>
    <w:p w14:paraId="3B24AA3A"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w:t>
      </w:r>
    </w:p>
    <w:p w14:paraId="08A34D10"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GNBCUConfigurationUpdateAcknowledge</w:t>
      </w:r>
      <w:proofErr w:type="spellEnd"/>
      <w:r w:rsidRPr="00EA5FA7">
        <w:rPr>
          <w:noProof w:val="0"/>
          <w:snapToGrid w:val="0"/>
        </w:rPr>
        <w:t>,</w:t>
      </w:r>
    </w:p>
    <w:p w14:paraId="7BD0180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GNBCUConfigurationUpdateFailure</w:t>
      </w:r>
      <w:proofErr w:type="spellEnd"/>
      <w:r w:rsidRPr="00EA5FA7">
        <w:rPr>
          <w:noProof w:val="0"/>
          <w:snapToGrid w:val="0"/>
        </w:rPr>
        <w:t>,</w:t>
      </w:r>
    </w:p>
    <w:p w14:paraId="7937C89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UEContextSetupRequest</w:t>
      </w:r>
      <w:proofErr w:type="spellEnd"/>
      <w:r w:rsidRPr="00EA5FA7">
        <w:rPr>
          <w:noProof w:val="0"/>
          <w:snapToGrid w:val="0"/>
        </w:rPr>
        <w:t>,</w:t>
      </w:r>
    </w:p>
    <w:p w14:paraId="6C1764A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UEContextSetupResponse</w:t>
      </w:r>
      <w:proofErr w:type="spellEnd"/>
      <w:r w:rsidRPr="00EA5FA7">
        <w:rPr>
          <w:noProof w:val="0"/>
          <w:snapToGrid w:val="0"/>
        </w:rPr>
        <w:t>,</w:t>
      </w:r>
    </w:p>
    <w:p w14:paraId="587C669A"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UEContextSetupFailure</w:t>
      </w:r>
      <w:proofErr w:type="spellEnd"/>
      <w:r w:rsidRPr="00EA5FA7">
        <w:rPr>
          <w:noProof w:val="0"/>
          <w:snapToGrid w:val="0"/>
        </w:rPr>
        <w:t>,</w:t>
      </w:r>
    </w:p>
    <w:p w14:paraId="3779145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UEContextReleaseCommand</w:t>
      </w:r>
      <w:proofErr w:type="spellEnd"/>
      <w:r w:rsidRPr="00EA5FA7">
        <w:rPr>
          <w:noProof w:val="0"/>
          <w:snapToGrid w:val="0"/>
        </w:rPr>
        <w:t>,</w:t>
      </w:r>
    </w:p>
    <w:p w14:paraId="3B0EF546"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UEContextReleaseComplete</w:t>
      </w:r>
      <w:proofErr w:type="spellEnd"/>
      <w:r w:rsidRPr="00EA5FA7">
        <w:rPr>
          <w:noProof w:val="0"/>
          <w:snapToGrid w:val="0"/>
        </w:rPr>
        <w:t>,</w:t>
      </w:r>
    </w:p>
    <w:p w14:paraId="47E44ED4"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UEContextModificationRequest</w:t>
      </w:r>
      <w:proofErr w:type="spellEnd"/>
      <w:r w:rsidRPr="00EA5FA7">
        <w:rPr>
          <w:noProof w:val="0"/>
          <w:snapToGrid w:val="0"/>
        </w:rPr>
        <w:t>,</w:t>
      </w:r>
    </w:p>
    <w:p w14:paraId="1CB0F10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UEContextModificationResponse</w:t>
      </w:r>
      <w:proofErr w:type="spellEnd"/>
      <w:r w:rsidRPr="00EA5FA7">
        <w:rPr>
          <w:noProof w:val="0"/>
          <w:snapToGrid w:val="0"/>
        </w:rPr>
        <w:t>,</w:t>
      </w:r>
    </w:p>
    <w:p w14:paraId="4B1BADD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UEContextModificationFailure</w:t>
      </w:r>
      <w:proofErr w:type="spellEnd"/>
      <w:r w:rsidRPr="00EA5FA7">
        <w:rPr>
          <w:noProof w:val="0"/>
          <w:snapToGrid w:val="0"/>
        </w:rPr>
        <w:t>,</w:t>
      </w:r>
    </w:p>
    <w:p w14:paraId="7FE8636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w:t>
      </w:r>
    </w:p>
    <w:p w14:paraId="113A218A"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UEContextModificationConfirm</w:t>
      </w:r>
      <w:proofErr w:type="spellEnd"/>
      <w:r w:rsidRPr="00EA5FA7">
        <w:rPr>
          <w:noProof w:val="0"/>
          <w:snapToGrid w:val="0"/>
        </w:rPr>
        <w:t>,</w:t>
      </w:r>
    </w:p>
    <w:p w14:paraId="7E256AB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w:t>
      </w:r>
    </w:p>
    <w:p w14:paraId="7C7D0364"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w:t>
      </w:r>
    </w:p>
    <w:p w14:paraId="62F803A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w:t>
      </w:r>
    </w:p>
    <w:p w14:paraId="5FB0B59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w:t>
      </w:r>
    </w:p>
    <w:p w14:paraId="193279B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GNBDUResourceCoordinationRequest</w:t>
      </w:r>
      <w:proofErr w:type="spellEnd"/>
      <w:r w:rsidRPr="00EA5FA7">
        <w:rPr>
          <w:noProof w:val="0"/>
          <w:snapToGrid w:val="0"/>
        </w:rPr>
        <w:t>,</w:t>
      </w:r>
    </w:p>
    <w:p w14:paraId="4073DC2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GNBDUResourceCoordinationResponse</w:t>
      </w:r>
      <w:proofErr w:type="spellEnd"/>
      <w:r w:rsidRPr="00EA5FA7">
        <w:rPr>
          <w:noProof w:val="0"/>
          <w:snapToGrid w:val="0"/>
        </w:rPr>
        <w:t>,</w:t>
      </w:r>
    </w:p>
    <w:p w14:paraId="37D1EEB5" w14:textId="77777777" w:rsidR="001E7E8F" w:rsidRPr="00EA5FA7" w:rsidRDefault="001E7E8F" w:rsidP="001E7E8F">
      <w:pPr>
        <w:pStyle w:val="PL"/>
        <w:rPr>
          <w:snapToGrid w:val="0"/>
        </w:rPr>
      </w:pPr>
      <w:r w:rsidRPr="00EA5FA7">
        <w:rPr>
          <w:snapToGrid w:val="0"/>
        </w:rPr>
        <w:tab/>
        <w:t>PrivateMessage,</w:t>
      </w:r>
    </w:p>
    <w:p w14:paraId="0BBF591E"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w:t>
      </w:r>
    </w:p>
    <w:p w14:paraId="46CA92B0"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w:t>
      </w:r>
    </w:p>
    <w:p w14:paraId="646A4C04"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SystemInformationDeliveryCommand</w:t>
      </w:r>
      <w:proofErr w:type="spellEnd"/>
      <w:r w:rsidRPr="00EA5FA7">
        <w:rPr>
          <w:noProof w:val="0"/>
          <w:snapToGrid w:val="0"/>
        </w:rPr>
        <w:t>,</w:t>
      </w:r>
    </w:p>
    <w:p w14:paraId="5CF32CBD" w14:textId="77777777" w:rsidR="001E7E8F" w:rsidRPr="00EA5FA7" w:rsidRDefault="001E7E8F" w:rsidP="001E7E8F">
      <w:pPr>
        <w:pStyle w:val="PL"/>
        <w:tabs>
          <w:tab w:val="left" w:pos="685"/>
        </w:tabs>
        <w:rPr>
          <w:noProof w:val="0"/>
          <w:snapToGrid w:val="0"/>
        </w:rPr>
      </w:pPr>
      <w:r w:rsidRPr="00EA5FA7">
        <w:rPr>
          <w:noProof w:val="0"/>
          <w:snapToGrid w:val="0"/>
        </w:rPr>
        <w:tab/>
        <w:t>Paging,</w:t>
      </w:r>
    </w:p>
    <w:p w14:paraId="78082F17" w14:textId="77777777" w:rsidR="001E7E8F" w:rsidRPr="00EA5FA7" w:rsidRDefault="001E7E8F" w:rsidP="001E7E8F">
      <w:pPr>
        <w:pStyle w:val="PL"/>
        <w:tabs>
          <w:tab w:val="left" w:pos="685"/>
        </w:tabs>
        <w:rPr>
          <w:noProof w:val="0"/>
          <w:snapToGrid w:val="0"/>
        </w:rPr>
      </w:pPr>
      <w:r w:rsidRPr="00EA5FA7">
        <w:rPr>
          <w:noProof w:val="0"/>
          <w:snapToGrid w:val="0"/>
        </w:rPr>
        <w:tab/>
        <w:t>Notify,</w:t>
      </w:r>
    </w:p>
    <w:p w14:paraId="6D037CCA" w14:textId="77777777" w:rsidR="001E7E8F" w:rsidRPr="00EA5FA7" w:rsidRDefault="001E7E8F" w:rsidP="001E7E8F">
      <w:pPr>
        <w:pStyle w:val="PL"/>
        <w:tabs>
          <w:tab w:val="left" w:pos="685"/>
        </w:tabs>
        <w:rPr>
          <w:noProof w:val="0"/>
          <w:snapToGrid w:val="0"/>
        </w:rPr>
      </w:pPr>
      <w:r w:rsidRPr="00EA5FA7">
        <w:rPr>
          <w:noProof w:val="0"/>
          <w:snapToGrid w:val="0"/>
        </w:rPr>
        <w:lastRenderedPageBreak/>
        <w:tab/>
      </w:r>
      <w:proofErr w:type="spellStart"/>
      <w:r w:rsidRPr="00EA5FA7">
        <w:rPr>
          <w:noProof w:val="0"/>
          <w:snapToGrid w:val="0"/>
        </w:rPr>
        <w:t>WriteReplaceWarningRequest</w:t>
      </w:r>
      <w:proofErr w:type="spellEnd"/>
      <w:r w:rsidRPr="00EA5FA7">
        <w:rPr>
          <w:noProof w:val="0"/>
          <w:snapToGrid w:val="0"/>
        </w:rPr>
        <w:t>,</w:t>
      </w:r>
    </w:p>
    <w:p w14:paraId="39D73FE7"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WriteReplaceWarningResponse</w:t>
      </w:r>
      <w:proofErr w:type="spellEnd"/>
      <w:r w:rsidRPr="00EA5FA7">
        <w:rPr>
          <w:noProof w:val="0"/>
          <w:snapToGrid w:val="0"/>
        </w:rPr>
        <w:t>,</w:t>
      </w:r>
    </w:p>
    <w:p w14:paraId="11BB57C3"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PWSCancelRequest</w:t>
      </w:r>
      <w:proofErr w:type="spellEnd"/>
      <w:r w:rsidRPr="00EA5FA7">
        <w:rPr>
          <w:noProof w:val="0"/>
          <w:snapToGrid w:val="0"/>
        </w:rPr>
        <w:t>,</w:t>
      </w:r>
    </w:p>
    <w:p w14:paraId="5B229B52"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PWSCancelResponse</w:t>
      </w:r>
      <w:proofErr w:type="spellEnd"/>
      <w:r w:rsidRPr="00EA5FA7">
        <w:rPr>
          <w:noProof w:val="0"/>
          <w:snapToGrid w:val="0"/>
        </w:rPr>
        <w:t>,</w:t>
      </w:r>
    </w:p>
    <w:p w14:paraId="59AD7D91"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w:t>
      </w:r>
    </w:p>
    <w:p w14:paraId="6FB70947"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w:t>
      </w:r>
    </w:p>
    <w:p w14:paraId="5BEBCE52"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w:t>
      </w:r>
    </w:p>
    <w:p w14:paraId="0056FE6D"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w:t>
      </w:r>
    </w:p>
    <w:p w14:paraId="246B5EE3" w14:textId="77777777" w:rsidR="001E7E8F" w:rsidRPr="00EA5FA7" w:rsidRDefault="001E7E8F" w:rsidP="001E7E8F">
      <w:pPr>
        <w:pStyle w:val="PL"/>
        <w:tabs>
          <w:tab w:val="left" w:pos="685"/>
        </w:tabs>
        <w:rPr>
          <w:noProof w:val="0"/>
          <w:snapToGrid w:val="0"/>
        </w:rPr>
      </w:pPr>
      <w:r w:rsidRPr="00EA5FA7">
        <w:rPr>
          <w:noProof w:val="0"/>
          <w:snapToGrid w:val="0"/>
        </w:rPr>
        <w:tab/>
      </w:r>
      <w:proofErr w:type="spellStart"/>
      <w:r w:rsidRPr="00EA5FA7">
        <w:rPr>
          <w:noProof w:val="0"/>
          <w:snapToGrid w:val="0"/>
        </w:rPr>
        <w:t>UEContextModificationRefuse</w:t>
      </w:r>
      <w:proofErr w:type="spellEnd"/>
      <w:r w:rsidRPr="00EA5FA7">
        <w:rPr>
          <w:noProof w:val="0"/>
          <w:snapToGrid w:val="0"/>
        </w:rPr>
        <w:t>,</w:t>
      </w:r>
    </w:p>
    <w:p w14:paraId="4623E24A" w14:textId="77777777" w:rsidR="001E7E8F" w:rsidRPr="00EA5FA7" w:rsidRDefault="001E7E8F" w:rsidP="001E7E8F">
      <w:pPr>
        <w:pStyle w:val="PL"/>
        <w:rPr>
          <w:noProof w:val="0"/>
          <w:snapToGrid w:val="0"/>
        </w:rPr>
      </w:pPr>
      <w:r w:rsidRPr="00EA5FA7">
        <w:rPr>
          <w:noProof w:val="0"/>
          <w:snapToGrid w:val="0"/>
        </w:rPr>
        <w:tab/>
        <w:t>F1RemovalRequest,</w:t>
      </w:r>
    </w:p>
    <w:p w14:paraId="69ACFF1B" w14:textId="77777777" w:rsidR="001E7E8F" w:rsidRPr="00EA5FA7" w:rsidRDefault="001E7E8F" w:rsidP="001E7E8F">
      <w:pPr>
        <w:pStyle w:val="PL"/>
        <w:rPr>
          <w:noProof w:val="0"/>
          <w:snapToGrid w:val="0"/>
        </w:rPr>
      </w:pPr>
      <w:r w:rsidRPr="00EA5FA7">
        <w:rPr>
          <w:noProof w:val="0"/>
          <w:snapToGrid w:val="0"/>
        </w:rPr>
        <w:tab/>
        <w:t>F1RemovalResponse,</w:t>
      </w:r>
    </w:p>
    <w:p w14:paraId="2CC3A0ED" w14:textId="77777777" w:rsidR="001E7E8F" w:rsidRPr="00EA5FA7" w:rsidRDefault="001E7E8F" w:rsidP="001E7E8F">
      <w:pPr>
        <w:pStyle w:val="PL"/>
        <w:tabs>
          <w:tab w:val="left" w:pos="685"/>
        </w:tabs>
        <w:rPr>
          <w:noProof w:val="0"/>
          <w:snapToGrid w:val="0"/>
        </w:rPr>
      </w:pPr>
      <w:r w:rsidRPr="00EA5FA7">
        <w:rPr>
          <w:noProof w:val="0"/>
          <w:snapToGrid w:val="0"/>
        </w:rPr>
        <w:tab/>
        <w:t>F1RemovalFailure,</w:t>
      </w:r>
    </w:p>
    <w:p w14:paraId="6801701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w:t>
      </w:r>
    </w:p>
    <w:p w14:paraId="1A3569CA"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TraceStart</w:t>
      </w:r>
      <w:proofErr w:type="spellEnd"/>
      <w:r w:rsidRPr="00EA5FA7">
        <w:rPr>
          <w:noProof w:val="0"/>
          <w:snapToGrid w:val="0"/>
        </w:rPr>
        <w:t>,</w:t>
      </w:r>
    </w:p>
    <w:p w14:paraId="0E28188B"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DeactivateTrace</w:t>
      </w:r>
      <w:proofErr w:type="spellEnd"/>
      <w:r w:rsidRPr="00EA5FA7">
        <w:rPr>
          <w:noProof w:val="0"/>
          <w:snapToGrid w:val="0"/>
        </w:rPr>
        <w:t>,</w:t>
      </w:r>
    </w:p>
    <w:p w14:paraId="33423BC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DUCURadioInformationTransfer</w:t>
      </w:r>
      <w:proofErr w:type="spellEnd"/>
      <w:r w:rsidRPr="00EA5FA7">
        <w:rPr>
          <w:noProof w:val="0"/>
          <w:snapToGrid w:val="0"/>
        </w:rPr>
        <w:t>,</w:t>
      </w:r>
    </w:p>
    <w:p w14:paraId="0EFC0C60" w14:textId="77777777" w:rsidR="001E7E8F" w:rsidRDefault="001E7E8F" w:rsidP="001E7E8F">
      <w:pPr>
        <w:pStyle w:val="PL"/>
        <w:rPr>
          <w:ins w:id="1313" w:author="Author"/>
          <w:noProof w:val="0"/>
          <w:snapToGrid w:val="0"/>
        </w:rPr>
      </w:pPr>
      <w:r w:rsidRPr="00EA5FA7">
        <w:rPr>
          <w:noProof w:val="0"/>
          <w:snapToGrid w:val="0"/>
        </w:rPr>
        <w:tab/>
      </w:r>
      <w:proofErr w:type="spellStart"/>
      <w:r w:rsidRPr="00EA5FA7">
        <w:rPr>
          <w:noProof w:val="0"/>
          <w:snapToGrid w:val="0"/>
        </w:rPr>
        <w:t>CUDURadioInformationTransfer</w:t>
      </w:r>
      <w:proofErr w:type="spellEnd"/>
      <w:ins w:id="1314" w:author="Author">
        <w:r>
          <w:rPr>
            <w:noProof w:val="0"/>
            <w:snapToGrid w:val="0"/>
          </w:rPr>
          <w:t>,</w:t>
        </w:r>
      </w:ins>
    </w:p>
    <w:p w14:paraId="7673727F" w14:textId="77777777" w:rsidR="001E7E8F" w:rsidRPr="000838AE" w:rsidRDefault="001E7E8F" w:rsidP="001E7E8F">
      <w:pPr>
        <w:pStyle w:val="PL"/>
        <w:rPr>
          <w:ins w:id="1315" w:author="Author"/>
          <w:noProof w:val="0"/>
          <w:snapToGrid w:val="0"/>
        </w:rPr>
      </w:pPr>
      <w:ins w:id="1316" w:author="Author">
        <w:r>
          <w:rPr>
            <w:noProof w:val="0"/>
            <w:snapToGrid w:val="0"/>
          </w:rPr>
          <w:tab/>
        </w:r>
        <w:proofErr w:type="spellStart"/>
        <w:r w:rsidRPr="000838AE">
          <w:rPr>
            <w:noProof w:val="0"/>
            <w:snapToGrid w:val="0"/>
          </w:rPr>
          <w:t>ResourceStatusRequest</w:t>
        </w:r>
        <w:proofErr w:type="spellEnd"/>
        <w:r>
          <w:rPr>
            <w:noProof w:val="0"/>
            <w:snapToGrid w:val="0"/>
          </w:rPr>
          <w:t>,</w:t>
        </w:r>
      </w:ins>
    </w:p>
    <w:p w14:paraId="45FC781C" w14:textId="77777777" w:rsidR="001E7E8F" w:rsidRPr="000838AE" w:rsidRDefault="001E7E8F" w:rsidP="001E7E8F">
      <w:pPr>
        <w:pStyle w:val="PL"/>
        <w:rPr>
          <w:ins w:id="1317" w:author="Author"/>
          <w:noProof w:val="0"/>
          <w:snapToGrid w:val="0"/>
        </w:rPr>
      </w:pPr>
      <w:ins w:id="1318" w:author="Author">
        <w:r>
          <w:rPr>
            <w:noProof w:val="0"/>
            <w:snapToGrid w:val="0"/>
          </w:rPr>
          <w:tab/>
        </w:r>
        <w:proofErr w:type="spellStart"/>
        <w:r w:rsidRPr="000838AE">
          <w:rPr>
            <w:noProof w:val="0"/>
            <w:snapToGrid w:val="0"/>
          </w:rPr>
          <w:t>ResourceStatusResponse</w:t>
        </w:r>
        <w:proofErr w:type="spellEnd"/>
        <w:r>
          <w:rPr>
            <w:noProof w:val="0"/>
            <w:snapToGrid w:val="0"/>
          </w:rPr>
          <w:t>,</w:t>
        </w:r>
      </w:ins>
    </w:p>
    <w:p w14:paraId="01989B53" w14:textId="77777777" w:rsidR="001E7E8F" w:rsidRPr="000838AE" w:rsidRDefault="001E7E8F" w:rsidP="001E7E8F">
      <w:pPr>
        <w:pStyle w:val="PL"/>
        <w:rPr>
          <w:ins w:id="1319" w:author="Author"/>
          <w:noProof w:val="0"/>
          <w:snapToGrid w:val="0"/>
        </w:rPr>
      </w:pPr>
      <w:ins w:id="1320" w:author="Author">
        <w:r>
          <w:rPr>
            <w:noProof w:val="0"/>
            <w:snapToGrid w:val="0"/>
          </w:rPr>
          <w:tab/>
        </w:r>
        <w:proofErr w:type="spellStart"/>
        <w:r w:rsidRPr="000838AE">
          <w:rPr>
            <w:noProof w:val="0"/>
            <w:snapToGrid w:val="0"/>
          </w:rPr>
          <w:t>ResourceStatusFailure</w:t>
        </w:r>
        <w:proofErr w:type="spellEnd"/>
        <w:r>
          <w:rPr>
            <w:noProof w:val="0"/>
            <w:snapToGrid w:val="0"/>
          </w:rPr>
          <w:t>,</w:t>
        </w:r>
      </w:ins>
    </w:p>
    <w:p w14:paraId="568B67C3" w14:textId="77777777" w:rsidR="001E7E8F" w:rsidRPr="00EA5FA7" w:rsidRDefault="001E7E8F" w:rsidP="001E7E8F">
      <w:pPr>
        <w:pStyle w:val="PL"/>
        <w:rPr>
          <w:noProof w:val="0"/>
          <w:snapToGrid w:val="0"/>
        </w:rPr>
      </w:pPr>
      <w:ins w:id="1321" w:author="Author">
        <w:r>
          <w:rPr>
            <w:noProof w:val="0"/>
            <w:snapToGrid w:val="0"/>
          </w:rPr>
          <w:tab/>
        </w:r>
        <w:proofErr w:type="spellStart"/>
        <w:r w:rsidRPr="000838AE">
          <w:rPr>
            <w:noProof w:val="0"/>
            <w:snapToGrid w:val="0"/>
          </w:rPr>
          <w:t>ResourceStatusUpdate</w:t>
        </w:r>
      </w:ins>
      <w:proofErr w:type="spellEnd"/>
    </w:p>
    <w:p w14:paraId="3D188EEA" w14:textId="77777777" w:rsidR="001E7E8F" w:rsidRPr="00EA5FA7" w:rsidRDefault="001E7E8F" w:rsidP="001E7E8F">
      <w:pPr>
        <w:pStyle w:val="PL"/>
        <w:tabs>
          <w:tab w:val="left" w:pos="685"/>
        </w:tabs>
        <w:rPr>
          <w:noProof w:val="0"/>
          <w:snapToGrid w:val="0"/>
        </w:rPr>
      </w:pPr>
    </w:p>
    <w:p w14:paraId="722F7B99" w14:textId="77777777" w:rsidR="001E7E8F" w:rsidRPr="00EA5FA7" w:rsidRDefault="001E7E8F" w:rsidP="001E7E8F">
      <w:pPr>
        <w:pStyle w:val="PL"/>
        <w:rPr>
          <w:noProof w:val="0"/>
          <w:snapToGrid w:val="0"/>
        </w:rPr>
      </w:pPr>
    </w:p>
    <w:p w14:paraId="22A59F8F" w14:textId="77777777" w:rsidR="001E7E8F" w:rsidRPr="00EA5FA7" w:rsidRDefault="001E7E8F" w:rsidP="001E7E8F">
      <w:pPr>
        <w:pStyle w:val="PL"/>
        <w:rPr>
          <w:noProof w:val="0"/>
          <w:snapToGrid w:val="0"/>
        </w:rPr>
      </w:pPr>
      <w:r w:rsidRPr="00EA5FA7">
        <w:rPr>
          <w:noProof w:val="0"/>
          <w:snapToGrid w:val="0"/>
        </w:rPr>
        <w:t>FROM F1AP-PDU-Contents</w:t>
      </w:r>
    </w:p>
    <w:p w14:paraId="46E6F7E8" w14:textId="77777777" w:rsidR="001E7E8F" w:rsidRPr="00EA5FA7" w:rsidRDefault="001E7E8F" w:rsidP="001E7E8F">
      <w:pPr>
        <w:pStyle w:val="PL"/>
        <w:rPr>
          <w:noProof w:val="0"/>
          <w:snapToGrid w:val="0"/>
        </w:rPr>
      </w:pPr>
      <w:r w:rsidRPr="00EA5FA7">
        <w:rPr>
          <w:noProof w:val="0"/>
          <w:snapToGrid w:val="0"/>
        </w:rPr>
        <w:tab/>
        <w:t>id-Reset,</w:t>
      </w:r>
    </w:p>
    <w:p w14:paraId="25C159A6" w14:textId="77777777" w:rsidR="001E7E8F" w:rsidRPr="00EA5FA7" w:rsidRDefault="001E7E8F" w:rsidP="001E7E8F">
      <w:pPr>
        <w:pStyle w:val="PL"/>
        <w:rPr>
          <w:noProof w:val="0"/>
          <w:snapToGrid w:val="0"/>
        </w:rPr>
      </w:pPr>
      <w:r w:rsidRPr="00EA5FA7">
        <w:rPr>
          <w:noProof w:val="0"/>
          <w:snapToGrid w:val="0"/>
        </w:rPr>
        <w:tab/>
        <w:t>id-F1Setup,</w:t>
      </w:r>
    </w:p>
    <w:p w14:paraId="0598EB08"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gNBDUConfigurationUpdate</w:t>
      </w:r>
      <w:proofErr w:type="spellEnd"/>
      <w:r w:rsidRPr="00EA5FA7">
        <w:rPr>
          <w:noProof w:val="0"/>
          <w:snapToGrid w:val="0"/>
        </w:rPr>
        <w:t>,</w:t>
      </w:r>
    </w:p>
    <w:p w14:paraId="567D4E73"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gNBCUConfigurationUpdate</w:t>
      </w:r>
      <w:proofErr w:type="spellEnd"/>
      <w:r w:rsidRPr="00EA5FA7">
        <w:rPr>
          <w:noProof w:val="0"/>
          <w:snapToGrid w:val="0"/>
        </w:rPr>
        <w:t>,</w:t>
      </w:r>
    </w:p>
    <w:p w14:paraId="203762A1"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UEContextSetup</w:t>
      </w:r>
      <w:proofErr w:type="spellEnd"/>
      <w:r w:rsidRPr="00EA5FA7">
        <w:rPr>
          <w:noProof w:val="0"/>
          <w:snapToGrid w:val="0"/>
        </w:rPr>
        <w:t>,</w:t>
      </w:r>
    </w:p>
    <w:p w14:paraId="07CF6D98"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UEContextRelease</w:t>
      </w:r>
      <w:proofErr w:type="spellEnd"/>
      <w:r w:rsidRPr="00EA5FA7">
        <w:rPr>
          <w:noProof w:val="0"/>
          <w:snapToGrid w:val="0"/>
        </w:rPr>
        <w:t>,</w:t>
      </w:r>
    </w:p>
    <w:p w14:paraId="3BAC0F0D"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UEContextModification</w:t>
      </w:r>
      <w:proofErr w:type="spellEnd"/>
      <w:r w:rsidRPr="00EA5FA7">
        <w:rPr>
          <w:noProof w:val="0"/>
          <w:snapToGrid w:val="0"/>
        </w:rPr>
        <w:t>,</w:t>
      </w:r>
    </w:p>
    <w:p w14:paraId="52CA2D5A"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UEContextModificationRequired</w:t>
      </w:r>
      <w:proofErr w:type="spellEnd"/>
      <w:r w:rsidRPr="00EA5FA7">
        <w:rPr>
          <w:noProof w:val="0"/>
          <w:snapToGrid w:val="0"/>
        </w:rPr>
        <w:t>,</w:t>
      </w:r>
    </w:p>
    <w:p w14:paraId="313AC869"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ErrorIndication</w:t>
      </w:r>
      <w:proofErr w:type="spellEnd"/>
      <w:r w:rsidRPr="00EA5FA7">
        <w:rPr>
          <w:noProof w:val="0"/>
          <w:snapToGrid w:val="0"/>
        </w:rPr>
        <w:t>,</w:t>
      </w:r>
      <w:r w:rsidRPr="00EA5FA7">
        <w:rPr>
          <w:noProof w:val="0"/>
        </w:rPr>
        <w:t xml:space="preserve"> </w:t>
      </w:r>
    </w:p>
    <w:p w14:paraId="37274182"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UEContextReleaseRequest</w:t>
      </w:r>
      <w:proofErr w:type="spellEnd"/>
      <w:r w:rsidRPr="00EA5FA7">
        <w:rPr>
          <w:noProof w:val="0"/>
          <w:snapToGrid w:val="0"/>
        </w:rPr>
        <w:t>,</w:t>
      </w:r>
    </w:p>
    <w:p w14:paraId="7808D823"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DLRRCMessageTransfer</w:t>
      </w:r>
      <w:proofErr w:type="spellEnd"/>
      <w:r w:rsidRPr="00EA5FA7">
        <w:rPr>
          <w:noProof w:val="0"/>
          <w:snapToGrid w:val="0"/>
        </w:rPr>
        <w:t>,</w:t>
      </w:r>
    </w:p>
    <w:p w14:paraId="0658B499"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ULRRCMessageTransfer</w:t>
      </w:r>
      <w:proofErr w:type="spellEnd"/>
      <w:r w:rsidRPr="00EA5FA7">
        <w:rPr>
          <w:noProof w:val="0"/>
          <w:snapToGrid w:val="0"/>
        </w:rPr>
        <w:t>,</w:t>
      </w:r>
    </w:p>
    <w:p w14:paraId="14150B0E"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GNBDUResourceCoordination</w:t>
      </w:r>
      <w:proofErr w:type="spellEnd"/>
      <w:r w:rsidRPr="00EA5FA7">
        <w:rPr>
          <w:noProof w:val="0"/>
          <w:snapToGrid w:val="0"/>
        </w:rPr>
        <w:t>,</w:t>
      </w:r>
    </w:p>
    <w:p w14:paraId="0655D7C7"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privateMessage</w:t>
      </w:r>
      <w:proofErr w:type="spellEnd"/>
      <w:r w:rsidRPr="00EA5FA7">
        <w:rPr>
          <w:noProof w:val="0"/>
          <w:snapToGrid w:val="0"/>
        </w:rPr>
        <w:t>,</w:t>
      </w:r>
    </w:p>
    <w:p w14:paraId="2643AFE8"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UEInactivityNotification</w:t>
      </w:r>
      <w:proofErr w:type="spellEnd"/>
      <w:r w:rsidRPr="00EA5FA7">
        <w:rPr>
          <w:noProof w:val="0"/>
          <w:snapToGrid w:val="0"/>
        </w:rPr>
        <w:t>,</w:t>
      </w:r>
    </w:p>
    <w:p w14:paraId="0DC01D1E"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InitialULRRCMessageTransfer</w:t>
      </w:r>
      <w:proofErr w:type="spellEnd"/>
      <w:r w:rsidRPr="00EA5FA7">
        <w:rPr>
          <w:noProof w:val="0"/>
          <w:snapToGrid w:val="0"/>
        </w:rPr>
        <w:t>,</w:t>
      </w:r>
    </w:p>
    <w:p w14:paraId="1E29C677"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SystemInformationDeliveryCommand</w:t>
      </w:r>
      <w:proofErr w:type="spellEnd"/>
      <w:r w:rsidRPr="00EA5FA7">
        <w:rPr>
          <w:noProof w:val="0"/>
          <w:snapToGrid w:val="0"/>
        </w:rPr>
        <w:t>,</w:t>
      </w:r>
    </w:p>
    <w:p w14:paraId="43AF9068" w14:textId="77777777" w:rsidR="001E7E8F" w:rsidRPr="00EA5FA7" w:rsidRDefault="001E7E8F" w:rsidP="001E7E8F">
      <w:pPr>
        <w:pStyle w:val="PL"/>
        <w:rPr>
          <w:noProof w:val="0"/>
          <w:snapToGrid w:val="0"/>
        </w:rPr>
      </w:pPr>
      <w:r w:rsidRPr="00EA5FA7">
        <w:rPr>
          <w:noProof w:val="0"/>
          <w:snapToGrid w:val="0"/>
        </w:rPr>
        <w:tab/>
        <w:t>id-Paging,</w:t>
      </w:r>
    </w:p>
    <w:p w14:paraId="4143C311" w14:textId="77777777" w:rsidR="001E7E8F" w:rsidRPr="00EA5FA7" w:rsidRDefault="001E7E8F" w:rsidP="001E7E8F">
      <w:pPr>
        <w:pStyle w:val="PL"/>
        <w:rPr>
          <w:noProof w:val="0"/>
          <w:snapToGrid w:val="0"/>
        </w:rPr>
      </w:pPr>
      <w:r w:rsidRPr="00EA5FA7">
        <w:rPr>
          <w:noProof w:val="0"/>
          <w:snapToGrid w:val="0"/>
        </w:rPr>
        <w:tab/>
        <w:t>id-Notify,</w:t>
      </w:r>
    </w:p>
    <w:p w14:paraId="5F9F427C"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WriteReplaceWarning</w:t>
      </w:r>
      <w:proofErr w:type="spellEnd"/>
      <w:r w:rsidRPr="00EA5FA7">
        <w:rPr>
          <w:noProof w:val="0"/>
          <w:snapToGrid w:val="0"/>
        </w:rPr>
        <w:t>,</w:t>
      </w:r>
    </w:p>
    <w:p w14:paraId="7BC66AAE"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PWSCancel</w:t>
      </w:r>
      <w:proofErr w:type="spellEnd"/>
      <w:r w:rsidRPr="00EA5FA7">
        <w:rPr>
          <w:noProof w:val="0"/>
          <w:snapToGrid w:val="0"/>
        </w:rPr>
        <w:t>,</w:t>
      </w:r>
    </w:p>
    <w:p w14:paraId="05F79B09"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PWSRestartIndication</w:t>
      </w:r>
      <w:proofErr w:type="spellEnd"/>
      <w:r w:rsidRPr="00EA5FA7">
        <w:rPr>
          <w:noProof w:val="0"/>
          <w:snapToGrid w:val="0"/>
        </w:rPr>
        <w:t>,</w:t>
      </w:r>
    </w:p>
    <w:p w14:paraId="07036BA2"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PWSFailureIndication</w:t>
      </w:r>
      <w:proofErr w:type="spellEnd"/>
      <w:r w:rsidRPr="00EA5FA7">
        <w:rPr>
          <w:noProof w:val="0"/>
          <w:snapToGrid w:val="0"/>
        </w:rPr>
        <w:t>,</w:t>
      </w:r>
    </w:p>
    <w:p w14:paraId="2944E4A5"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GNBDUStatusIndication</w:t>
      </w:r>
      <w:proofErr w:type="spellEnd"/>
      <w:r w:rsidRPr="00EA5FA7">
        <w:rPr>
          <w:noProof w:val="0"/>
          <w:snapToGrid w:val="0"/>
        </w:rPr>
        <w:t>,</w:t>
      </w:r>
    </w:p>
    <w:p w14:paraId="530449A9"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RRCDeliveryReport</w:t>
      </w:r>
      <w:proofErr w:type="spellEnd"/>
      <w:r w:rsidRPr="00EA5FA7">
        <w:rPr>
          <w:noProof w:val="0"/>
          <w:snapToGrid w:val="0"/>
        </w:rPr>
        <w:t>,</w:t>
      </w:r>
    </w:p>
    <w:p w14:paraId="668AA951" w14:textId="77777777" w:rsidR="001E7E8F" w:rsidRPr="00EA5FA7" w:rsidRDefault="001E7E8F" w:rsidP="001E7E8F">
      <w:pPr>
        <w:pStyle w:val="PL"/>
        <w:rPr>
          <w:noProof w:val="0"/>
          <w:snapToGrid w:val="0"/>
        </w:rPr>
      </w:pPr>
      <w:r w:rsidRPr="00EA5FA7">
        <w:rPr>
          <w:noProof w:val="0"/>
          <w:snapToGrid w:val="0"/>
        </w:rPr>
        <w:tab/>
        <w:t>id-F1Removal,</w:t>
      </w:r>
    </w:p>
    <w:p w14:paraId="708E68DB"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NetworkAccessRateReduction</w:t>
      </w:r>
      <w:proofErr w:type="spellEnd"/>
      <w:r w:rsidRPr="00EA5FA7">
        <w:rPr>
          <w:noProof w:val="0"/>
          <w:snapToGrid w:val="0"/>
        </w:rPr>
        <w:t>,</w:t>
      </w:r>
    </w:p>
    <w:p w14:paraId="225990FF"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TraceStart</w:t>
      </w:r>
      <w:proofErr w:type="spellEnd"/>
      <w:r w:rsidRPr="00EA5FA7">
        <w:rPr>
          <w:noProof w:val="0"/>
          <w:snapToGrid w:val="0"/>
        </w:rPr>
        <w:t>,</w:t>
      </w:r>
    </w:p>
    <w:p w14:paraId="611C4ECA"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DeactivateTrace</w:t>
      </w:r>
      <w:proofErr w:type="spellEnd"/>
      <w:r w:rsidRPr="00EA5FA7">
        <w:rPr>
          <w:noProof w:val="0"/>
          <w:snapToGrid w:val="0"/>
        </w:rPr>
        <w:t>,</w:t>
      </w:r>
    </w:p>
    <w:p w14:paraId="16079884"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DUCURadioInformationTransfer</w:t>
      </w:r>
      <w:proofErr w:type="spellEnd"/>
      <w:r w:rsidRPr="00EA5FA7">
        <w:rPr>
          <w:noProof w:val="0"/>
          <w:snapToGrid w:val="0"/>
        </w:rPr>
        <w:t>,</w:t>
      </w:r>
    </w:p>
    <w:p w14:paraId="3C72C078" w14:textId="77777777" w:rsidR="001E7E8F" w:rsidRDefault="001E7E8F" w:rsidP="001E7E8F">
      <w:pPr>
        <w:pStyle w:val="PL"/>
        <w:rPr>
          <w:ins w:id="1322" w:author="Author"/>
          <w:noProof w:val="0"/>
          <w:snapToGrid w:val="0"/>
        </w:rPr>
      </w:pPr>
      <w:r w:rsidRPr="00EA5FA7">
        <w:rPr>
          <w:noProof w:val="0"/>
          <w:snapToGrid w:val="0"/>
        </w:rPr>
        <w:tab/>
        <w:t>id-</w:t>
      </w:r>
      <w:proofErr w:type="spellStart"/>
      <w:r w:rsidRPr="00EA5FA7">
        <w:rPr>
          <w:noProof w:val="0"/>
          <w:snapToGrid w:val="0"/>
        </w:rPr>
        <w:t>CUDURadioInformationTransfer</w:t>
      </w:r>
      <w:proofErr w:type="spellEnd"/>
      <w:ins w:id="1323" w:author="Author">
        <w:r>
          <w:rPr>
            <w:noProof w:val="0"/>
            <w:snapToGrid w:val="0"/>
          </w:rPr>
          <w:t>,</w:t>
        </w:r>
      </w:ins>
    </w:p>
    <w:p w14:paraId="194E7E22" w14:textId="77777777" w:rsidR="001E7E8F" w:rsidRPr="000838AE" w:rsidRDefault="001E7E8F" w:rsidP="001E7E8F">
      <w:pPr>
        <w:pStyle w:val="PL"/>
        <w:rPr>
          <w:ins w:id="1324" w:author="Author"/>
          <w:noProof w:val="0"/>
          <w:snapToGrid w:val="0"/>
        </w:rPr>
      </w:pPr>
      <w:ins w:id="1325" w:author="Author">
        <w:r>
          <w:rPr>
            <w:noProof w:val="0"/>
            <w:snapToGrid w:val="0"/>
          </w:rPr>
          <w:tab/>
        </w:r>
        <w:r w:rsidRPr="000838AE">
          <w:rPr>
            <w:noProof w:val="0"/>
            <w:snapToGrid w:val="0"/>
          </w:rPr>
          <w:t>id-</w:t>
        </w:r>
        <w:proofErr w:type="spellStart"/>
        <w:r w:rsidRPr="000838AE">
          <w:rPr>
            <w:noProof w:val="0"/>
            <w:snapToGrid w:val="0"/>
          </w:rPr>
          <w:t>resourceStatusReportingInitiation</w:t>
        </w:r>
        <w:proofErr w:type="spellEnd"/>
        <w:r>
          <w:rPr>
            <w:noProof w:val="0"/>
            <w:snapToGrid w:val="0"/>
          </w:rPr>
          <w:t>,</w:t>
        </w:r>
      </w:ins>
    </w:p>
    <w:p w14:paraId="73499D37" w14:textId="77777777" w:rsidR="001E7E8F" w:rsidRPr="00EA5FA7" w:rsidRDefault="001E7E8F" w:rsidP="001E7E8F">
      <w:pPr>
        <w:pStyle w:val="PL"/>
        <w:rPr>
          <w:noProof w:val="0"/>
          <w:snapToGrid w:val="0"/>
        </w:rPr>
      </w:pPr>
      <w:ins w:id="1326" w:author="Author">
        <w:r>
          <w:rPr>
            <w:noProof w:val="0"/>
            <w:snapToGrid w:val="0"/>
          </w:rPr>
          <w:tab/>
        </w:r>
        <w:r w:rsidRPr="000838AE">
          <w:rPr>
            <w:noProof w:val="0"/>
            <w:snapToGrid w:val="0"/>
          </w:rPr>
          <w:t>id-</w:t>
        </w:r>
        <w:proofErr w:type="spellStart"/>
        <w:r w:rsidRPr="000838AE">
          <w:rPr>
            <w:noProof w:val="0"/>
            <w:snapToGrid w:val="0"/>
          </w:rPr>
          <w:t>resourceStatusReporting</w:t>
        </w:r>
      </w:ins>
      <w:proofErr w:type="spellEnd"/>
    </w:p>
    <w:p w14:paraId="6A213007" w14:textId="77777777" w:rsidR="001E7E8F" w:rsidRPr="00EA5FA7" w:rsidRDefault="001E7E8F" w:rsidP="001E7E8F">
      <w:pPr>
        <w:pStyle w:val="PL"/>
        <w:rPr>
          <w:noProof w:val="0"/>
          <w:snapToGrid w:val="0"/>
        </w:rPr>
      </w:pPr>
    </w:p>
    <w:p w14:paraId="163C6FDC" w14:textId="77777777" w:rsidR="001E7E8F" w:rsidRPr="00EA5FA7" w:rsidRDefault="001E7E8F" w:rsidP="001E7E8F">
      <w:pPr>
        <w:pStyle w:val="PL"/>
        <w:rPr>
          <w:noProof w:val="0"/>
          <w:snapToGrid w:val="0"/>
        </w:rPr>
      </w:pPr>
    </w:p>
    <w:p w14:paraId="279C134E" w14:textId="77777777" w:rsidR="001E7E8F" w:rsidRPr="00EA5FA7" w:rsidRDefault="001E7E8F" w:rsidP="001E7E8F">
      <w:pPr>
        <w:pStyle w:val="PL"/>
        <w:rPr>
          <w:noProof w:val="0"/>
          <w:snapToGrid w:val="0"/>
        </w:rPr>
      </w:pPr>
    </w:p>
    <w:p w14:paraId="299D5CA5" w14:textId="77777777" w:rsidR="001E7E8F" w:rsidRPr="00EA5FA7" w:rsidRDefault="001E7E8F" w:rsidP="001E7E8F">
      <w:pPr>
        <w:pStyle w:val="PL"/>
        <w:rPr>
          <w:noProof w:val="0"/>
          <w:snapToGrid w:val="0"/>
        </w:rPr>
      </w:pPr>
      <w:r w:rsidRPr="00EA5FA7">
        <w:rPr>
          <w:noProof w:val="0"/>
          <w:snapToGrid w:val="0"/>
        </w:rPr>
        <w:t>FROM F1AP-Constants</w:t>
      </w:r>
    </w:p>
    <w:p w14:paraId="14F80075" w14:textId="77777777" w:rsidR="001E7E8F" w:rsidRPr="00EA5FA7" w:rsidRDefault="001E7E8F" w:rsidP="001E7E8F">
      <w:pPr>
        <w:pStyle w:val="PL"/>
        <w:rPr>
          <w:noProof w:val="0"/>
          <w:snapToGrid w:val="0"/>
        </w:rPr>
      </w:pPr>
    </w:p>
    <w:p w14:paraId="09364C2B"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0314C1ED" w14:textId="77777777" w:rsidR="001E7E8F" w:rsidRPr="00EA5FA7" w:rsidRDefault="001E7E8F" w:rsidP="001E7E8F">
      <w:pPr>
        <w:pStyle w:val="PL"/>
        <w:rPr>
          <w:noProof w:val="0"/>
          <w:snapToGrid w:val="0"/>
        </w:rPr>
      </w:pPr>
      <w:r w:rsidRPr="00EA5FA7">
        <w:rPr>
          <w:noProof w:val="0"/>
          <w:snapToGrid w:val="0"/>
        </w:rPr>
        <w:tab/>
        <w:t>F1AP-PROTOCOL-IES</w:t>
      </w:r>
    </w:p>
    <w:p w14:paraId="4E604C55" w14:textId="77777777" w:rsidR="001E7E8F" w:rsidRPr="00EA5FA7" w:rsidRDefault="001E7E8F" w:rsidP="001E7E8F">
      <w:pPr>
        <w:pStyle w:val="PL"/>
        <w:rPr>
          <w:noProof w:val="0"/>
          <w:snapToGrid w:val="0"/>
        </w:rPr>
      </w:pPr>
    </w:p>
    <w:p w14:paraId="5F5D2B4D" w14:textId="77777777" w:rsidR="001E7E8F" w:rsidRPr="00EA5FA7" w:rsidRDefault="001E7E8F" w:rsidP="001E7E8F">
      <w:pPr>
        <w:pStyle w:val="PL"/>
        <w:rPr>
          <w:noProof w:val="0"/>
          <w:snapToGrid w:val="0"/>
        </w:rPr>
      </w:pPr>
      <w:r w:rsidRPr="00EA5FA7">
        <w:rPr>
          <w:noProof w:val="0"/>
          <w:snapToGrid w:val="0"/>
        </w:rPr>
        <w:t>FROM F1AP-Containers;</w:t>
      </w:r>
    </w:p>
    <w:p w14:paraId="14531253" w14:textId="77777777" w:rsidR="001E7E8F" w:rsidRPr="00EA5FA7" w:rsidRDefault="001E7E8F" w:rsidP="001E7E8F">
      <w:pPr>
        <w:pStyle w:val="PL"/>
        <w:rPr>
          <w:noProof w:val="0"/>
          <w:snapToGrid w:val="0"/>
        </w:rPr>
      </w:pPr>
    </w:p>
    <w:p w14:paraId="51F2BC77" w14:textId="77777777" w:rsidR="001E7E8F" w:rsidRPr="00EA5FA7" w:rsidRDefault="001E7E8F" w:rsidP="001E7E8F">
      <w:pPr>
        <w:pStyle w:val="PL"/>
        <w:rPr>
          <w:noProof w:val="0"/>
          <w:snapToGrid w:val="0"/>
        </w:rPr>
      </w:pPr>
    </w:p>
    <w:p w14:paraId="6834F18D" w14:textId="77777777" w:rsidR="001E7E8F" w:rsidRPr="00EA5FA7" w:rsidRDefault="001E7E8F" w:rsidP="001E7E8F">
      <w:pPr>
        <w:pStyle w:val="PL"/>
        <w:rPr>
          <w:noProof w:val="0"/>
          <w:snapToGrid w:val="0"/>
        </w:rPr>
      </w:pPr>
      <w:r w:rsidRPr="00EA5FA7">
        <w:rPr>
          <w:noProof w:val="0"/>
          <w:snapToGrid w:val="0"/>
        </w:rPr>
        <w:t>-- **************************************************************</w:t>
      </w:r>
    </w:p>
    <w:p w14:paraId="5223A3A2" w14:textId="77777777" w:rsidR="001E7E8F" w:rsidRPr="00EA5FA7" w:rsidRDefault="001E7E8F" w:rsidP="001E7E8F">
      <w:pPr>
        <w:pStyle w:val="PL"/>
        <w:rPr>
          <w:noProof w:val="0"/>
          <w:snapToGrid w:val="0"/>
        </w:rPr>
      </w:pPr>
      <w:r w:rsidRPr="00EA5FA7">
        <w:rPr>
          <w:noProof w:val="0"/>
          <w:snapToGrid w:val="0"/>
        </w:rPr>
        <w:t>--</w:t>
      </w:r>
    </w:p>
    <w:p w14:paraId="3C496FE5" w14:textId="77777777" w:rsidR="001E7E8F" w:rsidRPr="00EA5FA7" w:rsidRDefault="001E7E8F" w:rsidP="001E7E8F">
      <w:pPr>
        <w:pStyle w:val="PL"/>
        <w:rPr>
          <w:noProof w:val="0"/>
          <w:snapToGrid w:val="0"/>
        </w:rPr>
      </w:pPr>
      <w:r w:rsidRPr="00EA5FA7">
        <w:rPr>
          <w:noProof w:val="0"/>
          <w:snapToGrid w:val="0"/>
        </w:rPr>
        <w:t>-- Interface Elementary Procedure Class</w:t>
      </w:r>
    </w:p>
    <w:p w14:paraId="68566933" w14:textId="77777777" w:rsidR="001E7E8F" w:rsidRPr="00EA5FA7" w:rsidRDefault="001E7E8F" w:rsidP="001E7E8F">
      <w:pPr>
        <w:pStyle w:val="PL"/>
        <w:rPr>
          <w:noProof w:val="0"/>
          <w:snapToGrid w:val="0"/>
        </w:rPr>
      </w:pPr>
      <w:r w:rsidRPr="00EA5FA7">
        <w:rPr>
          <w:noProof w:val="0"/>
          <w:snapToGrid w:val="0"/>
        </w:rPr>
        <w:t>--</w:t>
      </w:r>
    </w:p>
    <w:p w14:paraId="560EAE88" w14:textId="77777777" w:rsidR="001E7E8F" w:rsidRPr="00EA5FA7" w:rsidRDefault="001E7E8F" w:rsidP="001E7E8F">
      <w:pPr>
        <w:pStyle w:val="PL"/>
        <w:rPr>
          <w:noProof w:val="0"/>
          <w:snapToGrid w:val="0"/>
        </w:rPr>
      </w:pPr>
      <w:r w:rsidRPr="00EA5FA7">
        <w:rPr>
          <w:noProof w:val="0"/>
          <w:snapToGrid w:val="0"/>
        </w:rPr>
        <w:t>-- **************************************************************</w:t>
      </w:r>
    </w:p>
    <w:p w14:paraId="0C4A6B8E" w14:textId="77777777" w:rsidR="001E7E8F" w:rsidRPr="00EA5FA7" w:rsidRDefault="001E7E8F" w:rsidP="001E7E8F">
      <w:pPr>
        <w:pStyle w:val="PL"/>
        <w:rPr>
          <w:noProof w:val="0"/>
          <w:snapToGrid w:val="0"/>
        </w:rPr>
      </w:pPr>
    </w:p>
    <w:p w14:paraId="1E0CD964" w14:textId="77777777" w:rsidR="001E7E8F" w:rsidRPr="00EA5FA7" w:rsidRDefault="001E7E8F" w:rsidP="001E7E8F">
      <w:pPr>
        <w:pStyle w:val="PL"/>
        <w:rPr>
          <w:noProof w:val="0"/>
          <w:snapToGrid w:val="0"/>
        </w:rPr>
      </w:pPr>
      <w:r w:rsidRPr="00EA5FA7">
        <w:rPr>
          <w:noProof w:val="0"/>
          <w:snapToGrid w:val="0"/>
        </w:rPr>
        <w:t>F1AP-ELEMENTARY-PROCEDURE ::= CLASS {</w:t>
      </w:r>
    </w:p>
    <w:p w14:paraId="6DFC8AA5" w14:textId="77777777" w:rsidR="001E7E8F" w:rsidRPr="00EA5FA7" w:rsidRDefault="001E7E8F" w:rsidP="001E7E8F">
      <w:pPr>
        <w:pStyle w:val="PL"/>
        <w:rPr>
          <w:noProof w:val="0"/>
          <w:snapToGrid w:val="0"/>
        </w:rPr>
      </w:pPr>
      <w:r w:rsidRPr="00EA5FA7">
        <w:rPr>
          <w:noProof w:val="0"/>
          <w:snapToGrid w:val="0"/>
        </w:rPr>
        <w:tab/>
        <w:t>&amp;</w:t>
      </w:r>
      <w:proofErr w:type="spellStart"/>
      <w:r w:rsidRPr="00EA5FA7">
        <w:rPr>
          <w:noProof w:val="0"/>
          <w:snapToGrid w:val="0"/>
        </w:rPr>
        <w:t>InitiatingMessage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C5FDA6D" w14:textId="77777777" w:rsidR="001E7E8F" w:rsidRPr="00EA5FA7" w:rsidRDefault="001E7E8F" w:rsidP="001E7E8F">
      <w:pPr>
        <w:pStyle w:val="PL"/>
        <w:rPr>
          <w:noProof w:val="0"/>
          <w:snapToGrid w:val="0"/>
        </w:rPr>
      </w:pP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44B2C16" w14:textId="77777777" w:rsidR="001E7E8F" w:rsidRPr="00EA5FA7" w:rsidRDefault="001E7E8F" w:rsidP="001E7E8F">
      <w:pPr>
        <w:pStyle w:val="PL"/>
        <w:rPr>
          <w:noProof w:val="0"/>
          <w:snapToGrid w:val="0"/>
        </w:rPr>
      </w:pP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2E73370" w14:textId="77777777" w:rsidR="001E7E8F" w:rsidRPr="00EA5FA7" w:rsidRDefault="001E7E8F" w:rsidP="001E7E8F">
      <w:pPr>
        <w:pStyle w:val="PL"/>
        <w:rPr>
          <w:noProof w:val="0"/>
          <w:snapToGrid w:val="0"/>
        </w:rPr>
      </w:pPr>
      <w:r w:rsidRPr="00EA5FA7">
        <w:rPr>
          <w:noProof w:val="0"/>
          <w:snapToGrid w:val="0"/>
        </w:rPr>
        <w:lastRenderedPageBreak/>
        <w:tab/>
        <w:t>&amp;</w:t>
      </w:r>
      <w:proofErr w:type="spellStart"/>
      <w:r w:rsidRPr="00EA5FA7">
        <w:rPr>
          <w:noProof w:val="0"/>
          <w:snapToGrid w:val="0"/>
        </w:rPr>
        <w:t>procedureCode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w:t>
      </w:r>
      <w:r w:rsidRPr="00EA5FA7">
        <w:rPr>
          <w:noProof w:val="0"/>
          <w:snapToGrid w:val="0"/>
        </w:rPr>
        <w:tab/>
        <w:t>UNIQUE,</w:t>
      </w:r>
    </w:p>
    <w:p w14:paraId="5AAD3BA8" w14:textId="77777777" w:rsidR="001E7E8F" w:rsidRPr="00EA5FA7" w:rsidRDefault="001E7E8F" w:rsidP="001E7E8F">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Criticality</w:t>
      </w:r>
      <w:proofErr w:type="spellEnd"/>
      <w:r w:rsidRPr="00EA5FA7">
        <w:rPr>
          <w:noProof w:val="0"/>
          <w:snapToGrid w:val="0"/>
        </w:rPr>
        <w:t xml:space="preserve"> </w:t>
      </w:r>
      <w:r w:rsidRPr="00EA5FA7">
        <w:rPr>
          <w:noProof w:val="0"/>
          <w:snapToGrid w:val="0"/>
        </w:rPr>
        <w:tab/>
        <w:t>DEFAULT ignore</w:t>
      </w:r>
    </w:p>
    <w:p w14:paraId="42D6926B" w14:textId="77777777" w:rsidR="001E7E8F" w:rsidRPr="00EA5FA7" w:rsidRDefault="001E7E8F" w:rsidP="001E7E8F">
      <w:pPr>
        <w:pStyle w:val="PL"/>
        <w:rPr>
          <w:noProof w:val="0"/>
          <w:snapToGrid w:val="0"/>
        </w:rPr>
      </w:pPr>
      <w:r w:rsidRPr="00EA5FA7">
        <w:rPr>
          <w:noProof w:val="0"/>
          <w:snapToGrid w:val="0"/>
        </w:rPr>
        <w:t>}</w:t>
      </w:r>
    </w:p>
    <w:p w14:paraId="3CBBEC69" w14:textId="77777777" w:rsidR="001E7E8F" w:rsidRPr="00EA5FA7" w:rsidRDefault="001E7E8F" w:rsidP="001E7E8F">
      <w:pPr>
        <w:pStyle w:val="PL"/>
        <w:rPr>
          <w:noProof w:val="0"/>
          <w:snapToGrid w:val="0"/>
        </w:rPr>
      </w:pPr>
      <w:r w:rsidRPr="00EA5FA7">
        <w:rPr>
          <w:noProof w:val="0"/>
          <w:snapToGrid w:val="0"/>
        </w:rPr>
        <w:t>WITH SYNTAX {</w:t>
      </w:r>
    </w:p>
    <w:p w14:paraId="1069544F" w14:textId="77777777" w:rsidR="001E7E8F" w:rsidRPr="00EA5FA7" w:rsidRDefault="001E7E8F" w:rsidP="001E7E8F">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InitiatingMessage</w:t>
      </w:r>
      <w:proofErr w:type="spellEnd"/>
    </w:p>
    <w:p w14:paraId="33D41E36" w14:textId="77777777" w:rsidR="001E7E8F" w:rsidRPr="00EA5FA7" w:rsidRDefault="001E7E8F" w:rsidP="001E7E8F">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w:t>
      </w:r>
    </w:p>
    <w:p w14:paraId="6B97CA57" w14:textId="77777777" w:rsidR="001E7E8F" w:rsidRPr="00EA5FA7" w:rsidRDefault="001E7E8F" w:rsidP="001E7E8F">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w:t>
      </w:r>
    </w:p>
    <w:p w14:paraId="393A6BCF" w14:textId="77777777" w:rsidR="001E7E8F" w:rsidRPr="00EA5FA7" w:rsidRDefault="001E7E8F" w:rsidP="001E7E8F">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procedureCode</w:t>
      </w:r>
      <w:proofErr w:type="spellEnd"/>
    </w:p>
    <w:p w14:paraId="1146B5F3"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0BEE545" w14:textId="77777777" w:rsidR="001E7E8F" w:rsidRPr="00EA5FA7" w:rsidRDefault="001E7E8F" w:rsidP="001E7E8F">
      <w:pPr>
        <w:pStyle w:val="PL"/>
        <w:rPr>
          <w:noProof w:val="0"/>
          <w:snapToGrid w:val="0"/>
        </w:rPr>
      </w:pPr>
      <w:r w:rsidRPr="00EA5FA7">
        <w:rPr>
          <w:noProof w:val="0"/>
          <w:snapToGrid w:val="0"/>
        </w:rPr>
        <w:t>}</w:t>
      </w:r>
    </w:p>
    <w:p w14:paraId="166E7889" w14:textId="77777777" w:rsidR="001E7E8F" w:rsidRPr="00EA5FA7" w:rsidRDefault="001E7E8F" w:rsidP="001E7E8F">
      <w:pPr>
        <w:pStyle w:val="PL"/>
        <w:rPr>
          <w:noProof w:val="0"/>
          <w:snapToGrid w:val="0"/>
        </w:rPr>
      </w:pPr>
    </w:p>
    <w:p w14:paraId="2712EBE6" w14:textId="77777777" w:rsidR="001E7E8F" w:rsidRPr="00EA5FA7" w:rsidRDefault="001E7E8F" w:rsidP="001E7E8F">
      <w:pPr>
        <w:pStyle w:val="PL"/>
        <w:rPr>
          <w:noProof w:val="0"/>
          <w:snapToGrid w:val="0"/>
        </w:rPr>
      </w:pPr>
      <w:r w:rsidRPr="00EA5FA7">
        <w:rPr>
          <w:noProof w:val="0"/>
          <w:snapToGrid w:val="0"/>
        </w:rPr>
        <w:t>-- **************************************************************</w:t>
      </w:r>
    </w:p>
    <w:p w14:paraId="1BF09F03" w14:textId="77777777" w:rsidR="001E7E8F" w:rsidRPr="00EA5FA7" w:rsidRDefault="001E7E8F" w:rsidP="001E7E8F">
      <w:pPr>
        <w:pStyle w:val="PL"/>
        <w:rPr>
          <w:noProof w:val="0"/>
          <w:snapToGrid w:val="0"/>
        </w:rPr>
      </w:pPr>
      <w:r w:rsidRPr="00EA5FA7">
        <w:rPr>
          <w:noProof w:val="0"/>
          <w:snapToGrid w:val="0"/>
        </w:rPr>
        <w:t>--</w:t>
      </w:r>
    </w:p>
    <w:p w14:paraId="7911025D" w14:textId="77777777" w:rsidR="001E7E8F" w:rsidRPr="00EA5FA7" w:rsidRDefault="001E7E8F" w:rsidP="001E7E8F">
      <w:pPr>
        <w:pStyle w:val="PL"/>
        <w:rPr>
          <w:noProof w:val="0"/>
          <w:snapToGrid w:val="0"/>
        </w:rPr>
      </w:pPr>
      <w:r w:rsidRPr="00EA5FA7">
        <w:rPr>
          <w:noProof w:val="0"/>
          <w:snapToGrid w:val="0"/>
        </w:rPr>
        <w:t>-- Interface PDU Definition</w:t>
      </w:r>
    </w:p>
    <w:p w14:paraId="1C94A68B" w14:textId="77777777" w:rsidR="001E7E8F" w:rsidRPr="00EA5FA7" w:rsidRDefault="001E7E8F" w:rsidP="001E7E8F">
      <w:pPr>
        <w:pStyle w:val="PL"/>
        <w:rPr>
          <w:noProof w:val="0"/>
          <w:snapToGrid w:val="0"/>
        </w:rPr>
      </w:pPr>
      <w:r w:rsidRPr="00EA5FA7">
        <w:rPr>
          <w:noProof w:val="0"/>
          <w:snapToGrid w:val="0"/>
        </w:rPr>
        <w:t>--</w:t>
      </w:r>
    </w:p>
    <w:p w14:paraId="0DC5E69C" w14:textId="77777777" w:rsidR="001E7E8F" w:rsidRPr="00EA5FA7" w:rsidRDefault="001E7E8F" w:rsidP="001E7E8F">
      <w:pPr>
        <w:pStyle w:val="PL"/>
        <w:rPr>
          <w:noProof w:val="0"/>
          <w:snapToGrid w:val="0"/>
        </w:rPr>
      </w:pPr>
      <w:r w:rsidRPr="00EA5FA7">
        <w:rPr>
          <w:noProof w:val="0"/>
          <w:snapToGrid w:val="0"/>
        </w:rPr>
        <w:t>-- **************************************************************</w:t>
      </w:r>
    </w:p>
    <w:p w14:paraId="7C2CA66A" w14:textId="77777777" w:rsidR="001E7E8F" w:rsidRPr="00EA5FA7" w:rsidRDefault="001E7E8F" w:rsidP="001E7E8F">
      <w:pPr>
        <w:pStyle w:val="PL"/>
        <w:rPr>
          <w:noProof w:val="0"/>
          <w:snapToGrid w:val="0"/>
        </w:rPr>
      </w:pPr>
    </w:p>
    <w:p w14:paraId="57F9361B" w14:textId="77777777" w:rsidR="001E7E8F" w:rsidRPr="00EA5FA7" w:rsidRDefault="001E7E8F" w:rsidP="001E7E8F">
      <w:pPr>
        <w:pStyle w:val="PL"/>
        <w:rPr>
          <w:noProof w:val="0"/>
          <w:snapToGrid w:val="0"/>
        </w:rPr>
      </w:pPr>
      <w:r w:rsidRPr="00EA5FA7">
        <w:rPr>
          <w:noProof w:val="0"/>
          <w:snapToGrid w:val="0"/>
        </w:rPr>
        <w:t>F1AP-PDU ::= CHOICE {</w:t>
      </w:r>
    </w:p>
    <w:p w14:paraId="0E9D7E8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initiatingMessage</w:t>
      </w:r>
      <w:proofErr w:type="spellEnd"/>
      <w:r w:rsidRPr="00EA5FA7">
        <w:rPr>
          <w:noProof w:val="0"/>
          <w:snapToGrid w:val="0"/>
        </w:rPr>
        <w:tab/>
      </w:r>
      <w:proofErr w:type="spellStart"/>
      <w:r w:rsidRPr="00EA5FA7">
        <w:rPr>
          <w:noProof w:val="0"/>
          <w:snapToGrid w:val="0"/>
        </w:rPr>
        <w:t>InitiatingMessage</w:t>
      </w:r>
      <w:proofErr w:type="spellEnd"/>
      <w:r w:rsidRPr="00EA5FA7">
        <w:rPr>
          <w:noProof w:val="0"/>
          <w:snapToGrid w:val="0"/>
        </w:rPr>
        <w:t>,</w:t>
      </w:r>
    </w:p>
    <w:p w14:paraId="4B0CD1C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successfulOutcome</w:t>
      </w:r>
      <w:proofErr w:type="spellEnd"/>
      <w:r w:rsidRPr="00EA5FA7">
        <w:rPr>
          <w:noProof w:val="0"/>
          <w:snapToGrid w:val="0"/>
        </w:rPr>
        <w:tab/>
      </w:r>
      <w:proofErr w:type="spellStart"/>
      <w:r w:rsidRPr="00EA5FA7">
        <w:rPr>
          <w:noProof w:val="0"/>
          <w:snapToGrid w:val="0"/>
        </w:rPr>
        <w:t>SuccessfulOutcome</w:t>
      </w:r>
      <w:proofErr w:type="spellEnd"/>
      <w:r w:rsidRPr="00EA5FA7">
        <w:rPr>
          <w:noProof w:val="0"/>
          <w:snapToGrid w:val="0"/>
        </w:rPr>
        <w:t>,</w:t>
      </w:r>
    </w:p>
    <w:p w14:paraId="45D857A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unsuccessfulOutcome</w:t>
      </w:r>
      <w:proofErr w:type="spellEnd"/>
      <w:r w:rsidRPr="00EA5FA7">
        <w:rPr>
          <w:noProof w:val="0"/>
          <w:snapToGrid w:val="0"/>
        </w:rPr>
        <w:tab/>
      </w:r>
      <w:proofErr w:type="spellStart"/>
      <w:r w:rsidRPr="00EA5FA7">
        <w:rPr>
          <w:noProof w:val="0"/>
          <w:snapToGrid w:val="0"/>
        </w:rPr>
        <w:t>UnsuccessfulOutcome</w:t>
      </w:r>
      <w:proofErr w:type="spellEnd"/>
      <w:r w:rsidRPr="00EA5FA7">
        <w:rPr>
          <w:noProof w:val="0"/>
          <w:snapToGrid w:val="0"/>
        </w:rPr>
        <w:t>,</w:t>
      </w:r>
      <w:r w:rsidRPr="00EA5FA7">
        <w:t xml:space="preserve"> </w:t>
      </w:r>
    </w:p>
    <w:p w14:paraId="17A7300F" w14:textId="77777777" w:rsidR="001E7E8F" w:rsidRPr="00EA5FA7" w:rsidRDefault="001E7E8F" w:rsidP="001E7E8F">
      <w:pPr>
        <w:pStyle w:val="PL"/>
        <w:rPr>
          <w:noProof w:val="0"/>
          <w:snapToGrid w:val="0"/>
        </w:rPr>
      </w:pPr>
      <w:r w:rsidRPr="00EA5FA7">
        <w:rPr>
          <w:noProof w:val="0"/>
          <w:snapToGrid w:val="0"/>
        </w:rPr>
        <w:tab/>
        <w:t>choice-extension</w:t>
      </w: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 xml:space="preserve"> { { F1AP-PDU-ExtIEs} }</w:t>
      </w:r>
    </w:p>
    <w:p w14:paraId="03EB5E22" w14:textId="77777777" w:rsidR="001E7E8F" w:rsidRPr="00EA5FA7" w:rsidRDefault="001E7E8F" w:rsidP="001E7E8F">
      <w:pPr>
        <w:pStyle w:val="PL"/>
        <w:rPr>
          <w:noProof w:val="0"/>
          <w:snapToGrid w:val="0"/>
        </w:rPr>
      </w:pPr>
      <w:r w:rsidRPr="00EA5FA7">
        <w:rPr>
          <w:noProof w:val="0"/>
          <w:snapToGrid w:val="0"/>
        </w:rPr>
        <w:t>}</w:t>
      </w:r>
    </w:p>
    <w:p w14:paraId="7786F80B" w14:textId="77777777" w:rsidR="001E7E8F" w:rsidRPr="00EA5FA7" w:rsidRDefault="001E7E8F" w:rsidP="001E7E8F">
      <w:pPr>
        <w:pStyle w:val="PL"/>
        <w:rPr>
          <w:noProof w:val="0"/>
          <w:snapToGrid w:val="0"/>
        </w:rPr>
      </w:pPr>
    </w:p>
    <w:p w14:paraId="0FE6B8F5" w14:textId="77777777" w:rsidR="001E7E8F" w:rsidRPr="00EA5FA7" w:rsidRDefault="001E7E8F" w:rsidP="001E7E8F">
      <w:pPr>
        <w:pStyle w:val="PL"/>
        <w:rPr>
          <w:noProof w:val="0"/>
          <w:snapToGrid w:val="0"/>
        </w:rPr>
      </w:pPr>
      <w:r w:rsidRPr="00EA5FA7">
        <w:rPr>
          <w:noProof w:val="0"/>
          <w:snapToGrid w:val="0"/>
        </w:rPr>
        <w:t>F1AP-PDU-ExtIEs F1AP-PROTOCOL-IES ::= { -- this extension is not used</w:t>
      </w:r>
    </w:p>
    <w:p w14:paraId="21524554" w14:textId="77777777" w:rsidR="001E7E8F" w:rsidRPr="00EA5FA7" w:rsidRDefault="001E7E8F" w:rsidP="001E7E8F">
      <w:pPr>
        <w:pStyle w:val="PL"/>
        <w:rPr>
          <w:noProof w:val="0"/>
          <w:snapToGrid w:val="0"/>
        </w:rPr>
      </w:pPr>
      <w:r w:rsidRPr="00EA5FA7">
        <w:rPr>
          <w:noProof w:val="0"/>
          <w:snapToGrid w:val="0"/>
        </w:rPr>
        <w:tab/>
        <w:t>...</w:t>
      </w:r>
    </w:p>
    <w:p w14:paraId="6C3A7570" w14:textId="77777777" w:rsidR="001E7E8F" w:rsidRPr="00EA5FA7" w:rsidRDefault="001E7E8F" w:rsidP="001E7E8F">
      <w:pPr>
        <w:pStyle w:val="PL"/>
        <w:rPr>
          <w:noProof w:val="0"/>
          <w:snapToGrid w:val="0"/>
        </w:rPr>
      </w:pPr>
      <w:r w:rsidRPr="00EA5FA7">
        <w:rPr>
          <w:noProof w:val="0"/>
          <w:snapToGrid w:val="0"/>
        </w:rPr>
        <w:t>}</w:t>
      </w:r>
    </w:p>
    <w:p w14:paraId="19B8464C" w14:textId="77777777" w:rsidR="001E7E8F" w:rsidRPr="00EA5FA7" w:rsidRDefault="001E7E8F" w:rsidP="001E7E8F">
      <w:pPr>
        <w:pStyle w:val="PL"/>
        <w:rPr>
          <w:noProof w:val="0"/>
          <w:snapToGrid w:val="0"/>
        </w:rPr>
      </w:pPr>
    </w:p>
    <w:p w14:paraId="4D6D87C8" w14:textId="77777777" w:rsidR="001E7E8F" w:rsidRPr="00EA5FA7" w:rsidRDefault="001E7E8F" w:rsidP="001E7E8F">
      <w:pPr>
        <w:pStyle w:val="PL"/>
        <w:rPr>
          <w:noProof w:val="0"/>
          <w:snapToGrid w:val="0"/>
        </w:rPr>
      </w:pPr>
      <w:proofErr w:type="spellStart"/>
      <w:r w:rsidRPr="00EA5FA7">
        <w:rPr>
          <w:noProof w:val="0"/>
          <w:snapToGrid w:val="0"/>
        </w:rPr>
        <w:t>InitiatingMessage</w:t>
      </w:r>
      <w:proofErr w:type="spellEnd"/>
      <w:r w:rsidRPr="00EA5FA7">
        <w:rPr>
          <w:noProof w:val="0"/>
          <w:snapToGrid w:val="0"/>
        </w:rPr>
        <w:t xml:space="preserve"> ::= SEQUENCE {</w:t>
      </w:r>
    </w:p>
    <w:p w14:paraId="7DFEEA0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7642D36"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19274C68" w14:textId="77777777" w:rsidR="001E7E8F" w:rsidRPr="00EA5FA7" w:rsidRDefault="001E7E8F" w:rsidP="001E7E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13AAF8D1" w14:textId="77777777" w:rsidR="001E7E8F" w:rsidRPr="00EA5FA7" w:rsidRDefault="001E7E8F" w:rsidP="001E7E8F">
      <w:pPr>
        <w:pStyle w:val="PL"/>
        <w:rPr>
          <w:noProof w:val="0"/>
          <w:snapToGrid w:val="0"/>
        </w:rPr>
      </w:pPr>
      <w:r w:rsidRPr="00EA5FA7">
        <w:rPr>
          <w:noProof w:val="0"/>
          <w:snapToGrid w:val="0"/>
        </w:rPr>
        <w:t>}</w:t>
      </w:r>
    </w:p>
    <w:p w14:paraId="211824E6" w14:textId="77777777" w:rsidR="001E7E8F" w:rsidRPr="00EA5FA7" w:rsidRDefault="001E7E8F" w:rsidP="001E7E8F">
      <w:pPr>
        <w:pStyle w:val="PL"/>
        <w:rPr>
          <w:noProof w:val="0"/>
          <w:snapToGrid w:val="0"/>
        </w:rPr>
      </w:pPr>
    </w:p>
    <w:p w14:paraId="364C3D28" w14:textId="77777777" w:rsidR="001E7E8F" w:rsidRPr="00EA5FA7" w:rsidRDefault="001E7E8F" w:rsidP="001E7E8F">
      <w:pPr>
        <w:pStyle w:val="PL"/>
        <w:rPr>
          <w:noProof w:val="0"/>
          <w:snapToGrid w:val="0"/>
        </w:rPr>
      </w:pPr>
      <w:proofErr w:type="spellStart"/>
      <w:r w:rsidRPr="00EA5FA7">
        <w:rPr>
          <w:noProof w:val="0"/>
          <w:snapToGrid w:val="0"/>
        </w:rPr>
        <w:t>SuccessfulOutcome</w:t>
      </w:r>
      <w:proofErr w:type="spellEnd"/>
      <w:r w:rsidRPr="00EA5FA7">
        <w:rPr>
          <w:noProof w:val="0"/>
          <w:snapToGrid w:val="0"/>
        </w:rPr>
        <w:t xml:space="preserve"> ::= SEQUENCE {</w:t>
      </w:r>
    </w:p>
    <w:p w14:paraId="25D30AD0"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C529AE4"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780CE1AF" w14:textId="77777777" w:rsidR="001E7E8F" w:rsidRPr="00EA5FA7" w:rsidRDefault="001E7E8F" w:rsidP="001E7E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213AF402" w14:textId="77777777" w:rsidR="001E7E8F" w:rsidRPr="00EA5FA7" w:rsidRDefault="001E7E8F" w:rsidP="001E7E8F">
      <w:pPr>
        <w:pStyle w:val="PL"/>
        <w:rPr>
          <w:noProof w:val="0"/>
          <w:snapToGrid w:val="0"/>
        </w:rPr>
      </w:pPr>
      <w:r w:rsidRPr="00EA5FA7">
        <w:rPr>
          <w:noProof w:val="0"/>
          <w:snapToGrid w:val="0"/>
        </w:rPr>
        <w:t>}</w:t>
      </w:r>
    </w:p>
    <w:p w14:paraId="6DAFA6E6" w14:textId="77777777" w:rsidR="001E7E8F" w:rsidRPr="00EA5FA7" w:rsidRDefault="001E7E8F" w:rsidP="001E7E8F">
      <w:pPr>
        <w:pStyle w:val="PL"/>
        <w:rPr>
          <w:noProof w:val="0"/>
          <w:snapToGrid w:val="0"/>
        </w:rPr>
      </w:pPr>
    </w:p>
    <w:p w14:paraId="06A2ABE9" w14:textId="77777777" w:rsidR="001E7E8F" w:rsidRPr="00EA5FA7" w:rsidRDefault="001E7E8F" w:rsidP="001E7E8F">
      <w:pPr>
        <w:pStyle w:val="PL"/>
        <w:rPr>
          <w:noProof w:val="0"/>
          <w:snapToGrid w:val="0"/>
        </w:rPr>
      </w:pPr>
      <w:proofErr w:type="spellStart"/>
      <w:r w:rsidRPr="00EA5FA7">
        <w:rPr>
          <w:noProof w:val="0"/>
          <w:snapToGrid w:val="0"/>
        </w:rPr>
        <w:t>UnsuccessfulOutcome</w:t>
      </w:r>
      <w:proofErr w:type="spellEnd"/>
      <w:r w:rsidRPr="00EA5FA7">
        <w:rPr>
          <w:noProof w:val="0"/>
          <w:snapToGrid w:val="0"/>
        </w:rPr>
        <w:t xml:space="preserve"> ::= SEQUENCE {</w:t>
      </w:r>
    </w:p>
    <w:p w14:paraId="29A9C1EB"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08117A7"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23756638" w14:textId="77777777" w:rsidR="001E7E8F" w:rsidRPr="00EA5FA7" w:rsidRDefault="001E7E8F" w:rsidP="001E7E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14:paraId="69DF3241" w14:textId="77777777" w:rsidR="001E7E8F" w:rsidRPr="00EA5FA7" w:rsidRDefault="001E7E8F" w:rsidP="001E7E8F">
      <w:pPr>
        <w:pStyle w:val="PL"/>
        <w:rPr>
          <w:noProof w:val="0"/>
          <w:snapToGrid w:val="0"/>
        </w:rPr>
      </w:pPr>
      <w:r w:rsidRPr="00EA5FA7">
        <w:rPr>
          <w:noProof w:val="0"/>
          <w:snapToGrid w:val="0"/>
        </w:rPr>
        <w:t>}</w:t>
      </w:r>
    </w:p>
    <w:p w14:paraId="3297E57E" w14:textId="77777777" w:rsidR="001E7E8F" w:rsidRPr="00EA5FA7" w:rsidRDefault="001E7E8F" w:rsidP="001E7E8F">
      <w:pPr>
        <w:pStyle w:val="PL"/>
        <w:rPr>
          <w:noProof w:val="0"/>
          <w:snapToGrid w:val="0"/>
        </w:rPr>
      </w:pPr>
    </w:p>
    <w:p w14:paraId="084BF29C" w14:textId="77777777" w:rsidR="001E7E8F" w:rsidRPr="00EA5FA7" w:rsidRDefault="001E7E8F" w:rsidP="001E7E8F">
      <w:pPr>
        <w:pStyle w:val="PL"/>
        <w:rPr>
          <w:noProof w:val="0"/>
          <w:snapToGrid w:val="0"/>
        </w:rPr>
      </w:pPr>
      <w:r w:rsidRPr="00EA5FA7">
        <w:rPr>
          <w:noProof w:val="0"/>
          <w:snapToGrid w:val="0"/>
        </w:rPr>
        <w:t>-- **************************************************************</w:t>
      </w:r>
    </w:p>
    <w:p w14:paraId="64A70A5C" w14:textId="77777777" w:rsidR="001E7E8F" w:rsidRPr="00EA5FA7" w:rsidRDefault="001E7E8F" w:rsidP="001E7E8F">
      <w:pPr>
        <w:pStyle w:val="PL"/>
        <w:rPr>
          <w:noProof w:val="0"/>
          <w:snapToGrid w:val="0"/>
        </w:rPr>
      </w:pPr>
      <w:r w:rsidRPr="00EA5FA7">
        <w:rPr>
          <w:noProof w:val="0"/>
          <w:snapToGrid w:val="0"/>
        </w:rPr>
        <w:t>--</w:t>
      </w:r>
    </w:p>
    <w:p w14:paraId="77455465" w14:textId="77777777" w:rsidR="001E7E8F" w:rsidRPr="00EA5FA7" w:rsidRDefault="001E7E8F" w:rsidP="001E7E8F">
      <w:pPr>
        <w:pStyle w:val="PL"/>
        <w:rPr>
          <w:noProof w:val="0"/>
          <w:snapToGrid w:val="0"/>
        </w:rPr>
      </w:pPr>
      <w:r w:rsidRPr="00EA5FA7">
        <w:rPr>
          <w:noProof w:val="0"/>
          <w:snapToGrid w:val="0"/>
        </w:rPr>
        <w:t>-- Interface Elementary Procedure List</w:t>
      </w:r>
    </w:p>
    <w:p w14:paraId="39C392E3" w14:textId="77777777" w:rsidR="001E7E8F" w:rsidRPr="00EA5FA7" w:rsidRDefault="001E7E8F" w:rsidP="001E7E8F">
      <w:pPr>
        <w:pStyle w:val="PL"/>
        <w:rPr>
          <w:noProof w:val="0"/>
          <w:snapToGrid w:val="0"/>
        </w:rPr>
      </w:pPr>
      <w:r w:rsidRPr="00EA5FA7">
        <w:rPr>
          <w:noProof w:val="0"/>
          <w:snapToGrid w:val="0"/>
        </w:rPr>
        <w:t>--</w:t>
      </w:r>
    </w:p>
    <w:p w14:paraId="1EE6F365" w14:textId="77777777" w:rsidR="001E7E8F" w:rsidRPr="00EA5FA7" w:rsidRDefault="001E7E8F" w:rsidP="001E7E8F">
      <w:pPr>
        <w:pStyle w:val="PL"/>
        <w:rPr>
          <w:noProof w:val="0"/>
          <w:snapToGrid w:val="0"/>
        </w:rPr>
      </w:pPr>
      <w:r w:rsidRPr="00EA5FA7">
        <w:rPr>
          <w:noProof w:val="0"/>
          <w:snapToGrid w:val="0"/>
        </w:rPr>
        <w:t>-- **************************************************************</w:t>
      </w:r>
    </w:p>
    <w:p w14:paraId="1D1436DF" w14:textId="77777777" w:rsidR="001E7E8F" w:rsidRPr="00EA5FA7" w:rsidRDefault="001E7E8F" w:rsidP="001E7E8F">
      <w:pPr>
        <w:pStyle w:val="PL"/>
        <w:rPr>
          <w:noProof w:val="0"/>
          <w:snapToGrid w:val="0"/>
        </w:rPr>
      </w:pPr>
    </w:p>
    <w:p w14:paraId="2B89BFF0" w14:textId="77777777" w:rsidR="001E7E8F" w:rsidRPr="00EA5FA7" w:rsidRDefault="001E7E8F" w:rsidP="001E7E8F">
      <w:pPr>
        <w:pStyle w:val="PL"/>
        <w:rPr>
          <w:noProof w:val="0"/>
          <w:snapToGrid w:val="0"/>
        </w:rPr>
      </w:pPr>
      <w:r w:rsidRPr="00EA5FA7">
        <w:rPr>
          <w:noProof w:val="0"/>
          <w:snapToGrid w:val="0"/>
        </w:rPr>
        <w:t>F1AP-ELEMENTARY-PROCEDURES F1AP-ELEMENTARY-PROCEDURE ::= {</w:t>
      </w:r>
    </w:p>
    <w:p w14:paraId="5E951322" w14:textId="77777777" w:rsidR="001E7E8F" w:rsidRPr="00EA5FA7" w:rsidRDefault="001E7E8F" w:rsidP="001E7E8F">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180BDAFE" w14:textId="77777777" w:rsidR="001E7E8F" w:rsidRPr="00EA5FA7" w:rsidRDefault="001E7E8F" w:rsidP="001E7E8F">
      <w:pPr>
        <w:pStyle w:val="PL"/>
        <w:rPr>
          <w:noProof w:val="0"/>
          <w:snapToGrid w:val="0"/>
        </w:rPr>
      </w:pPr>
      <w:r w:rsidRPr="00EA5FA7">
        <w:rPr>
          <w:noProof w:val="0"/>
          <w:snapToGrid w:val="0"/>
        </w:rPr>
        <w:tab/>
        <w:t>F1AP-ELEMENTARY-PROCEDURES-CLASS-2,</w:t>
      </w:r>
      <w:r w:rsidRPr="00EA5FA7">
        <w:rPr>
          <w:noProof w:val="0"/>
          <w:snapToGrid w:val="0"/>
        </w:rPr>
        <w:tab/>
      </w:r>
    </w:p>
    <w:p w14:paraId="19DCFB5F" w14:textId="77777777" w:rsidR="001E7E8F" w:rsidRPr="00EA5FA7" w:rsidRDefault="001E7E8F" w:rsidP="001E7E8F">
      <w:pPr>
        <w:pStyle w:val="PL"/>
        <w:rPr>
          <w:noProof w:val="0"/>
          <w:snapToGrid w:val="0"/>
        </w:rPr>
      </w:pPr>
      <w:r w:rsidRPr="00EA5FA7">
        <w:rPr>
          <w:noProof w:val="0"/>
          <w:snapToGrid w:val="0"/>
        </w:rPr>
        <w:tab/>
        <w:t>...</w:t>
      </w:r>
    </w:p>
    <w:p w14:paraId="4DA42EB9" w14:textId="77777777" w:rsidR="001E7E8F" w:rsidRPr="00EA5FA7" w:rsidRDefault="001E7E8F" w:rsidP="001E7E8F">
      <w:pPr>
        <w:pStyle w:val="PL"/>
        <w:rPr>
          <w:noProof w:val="0"/>
          <w:snapToGrid w:val="0"/>
        </w:rPr>
      </w:pPr>
      <w:r w:rsidRPr="00EA5FA7">
        <w:rPr>
          <w:noProof w:val="0"/>
          <w:snapToGrid w:val="0"/>
        </w:rPr>
        <w:t>}</w:t>
      </w:r>
    </w:p>
    <w:p w14:paraId="2EA1466D" w14:textId="77777777" w:rsidR="001E7E8F" w:rsidRPr="00EA5FA7" w:rsidRDefault="001E7E8F" w:rsidP="001E7E8F">
      <w:pPr>
        <w:pStyle w:val="PL"/>
        <w:rPr>
          <w:noProof w:val="0"/>
          <w:snapToGrid w:val="0"/>
        </w:rPr>
      </w:pPr>
    </w:p>
    <w:p w14:paraId="7C17878E" w14:textId="77777777" w:rsidR="001E7E8F" w:rsidRPr="00EA5FA7" w:rsidRDefault="001E7E8F" w:rsidP="001E7E8F">
      <w:pPr>
        <w:pStyle w:val="PL"/>
        <w:rPr>
          <w:noProof w:val="0"/>
          <w:snapToGrid w:val="0"/>
        </w:rPr>
      </w:pPr>
    </w:p>
    <w:p w14:paraId="2DB84920" w14:textId="77777777" w:rsidR="001E7E8F" w:rsidRPr="00EA5FA7" w:rsidRDefault="001E7E8F" w:rsidP="001E7E8F">
      <w:pPr>
        <w:pStyle w:val="PL"/>
        <w:rPr>
          <w:noProof w:val="0"/>
          <w:snapToGrid w:val="0"/>
        </w:rPr>
      </w:pPr>
      <w:r w:rsidRPr="00EA5FA7">
        <w:rPr>
          <w:noProof w:val="0"/>
          <w:snapToGrid w:val="0"/>
        </w:rPr>
        <w:t>F1AP-ELEMENTARY-PROCEDURES-CLASS-1 F1AP-ELEMENTARY-PROCEDURE ::= {</w:t>
      </w:r>
    </w:p>
    <w:p w14:paraId="11DA11E4" w14:textId="77777777" w:rsidR="001E7E8F" w:rsidRPr="00EA5FA7" w:rsidRDefault="001E7E8F" w:rsidP="001E7E8F">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5ED1351" w14:textId="77777777" w:rsidR="001E7E8F" w:rsidRPr="00EA5FA7" w:rsidRDefault="001E7E8F" w:rsidP="001E7E8F">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30B132C"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t>|</w:t>
      </w:r>
    </w:p>
    <w:p w14:paraId="7AEB457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t>|</w:t>
      </w:r>
    </w:p>
    <w:p w14:paraId="2ED5C9B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AA759C0"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2AFB6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t>|</w:t>
      </w:r>
    </w:p>
    <w:p w14:paraId="48FBAAC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ab/>
        <w:t>|</w:t>
      </w:r>
    </w:p>
    <w:p w14:paraId="79D2B67B"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writeReplaceWarning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3AF7D01" w14:textId="77777777" w:rsidR="001E7E8F" w:rsidRPr="00EA5FA7" w:rsidRDefault="001E7E8F" w:rsidP="001E7E8F">
      <w:pPr>
        <w:pStyle w:val="PL"/>
        <w:tabs>
          <w:tab w:val="clear" w:pos="2304"/>
        </w:tabs>
        <w:rPr>
          <w:noProof w:val="0"/>
          <w:snapToGrid w:val="0"/>
        </w:rPr>
      </w:pPr>
      <w:r w:rsidRPr="00EA5FA7">
        <w:rPr>
          <w:noProof w:val="0"/>
          <w:snapToGrid w:val="0"/>
        </w:rPr>
        <w:tab/>
      </w:r>
      <w:proofErr w:type="spellStart"/>
      <w:r w:rsidRPr="00EA5FA7">
        <w:rPr>
          <w:noProof w:val="0"/>
          <w:snapToGrid w:val="0"/>
        </w:rPr>
        <w:t>pWSCancel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E5B4DA2" w14:textId="77777777" w:rsidR="001E7E8F" w:rsidRPr="00EA5FA7" w:rsidRDefault="001E7E8F" w:rsidP="001E7E8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2FBDF128" w14:textId="77777777" w:rsidR="001E7E8F" w:rsidRPr="00EA5FA7" w:rsidRDefault="001E7E8F" w:rsidP="001E7E8F">
      <w:pPr>
        <w:pStyle w:val="PL"/>
        <w:tabs>
          <w:tab w:val="clear" w:pos="2304"/>
        </w:tabs>
        <w:rPr>
          <w:ins w:id="1327"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328" w:author="Author">
        <w:r w:rsidRPr="00EA5FA7">
          <w:rPr>
            <w:snapToGrid w:val="0"/>
          </w:rPr>
          <w:t>|</w:t>
        </w:r>
      </w:ins>
    </w:p>
    <w:p w14:paraId="24D952F1" w14:textId="77777777" w:rsidR="001E7E8F" w:rsidRPr="00EA5FA7" w:rsidRDefault="001E7E8F" w:rsidP="001E7E8F">
      <w:pPr>
        <w:pStyle w:val="PL"/>
        <w:tabs>
          <w:tab w:val="clear" w:pos="2304"/>
        </w:tabs>
        <w:rPr>
          <w:noProof w:val="0"/>
          <w:snapToGrid w:val="0"/>
        </w:rPr>
      </w:pPr>
      <w:ins w:id="1329" w:author="Author">
        <w:r w:rsidRPr="00EA5FA7">
          <w:rPr>
            <w:noProof w:val="0"/>
            <w:snapToGrid w:val="0"/>
          </w:rPr>
          <w:lastRenderedPageBreak/>
          <w:tab/>
        </w:r>
        <w:proofErr w:type="spellStart"/>
        <w:r w:rsidRPr="000838AE">
          <w:rPr>
            <w:noProof w:val="0"/>
            <w:snapToGrid w:val="0"/>
          </w:rPr>
          <w:t>resourceStatusReportingInitiation</w:t>
        </w:r>
      </w:ins>
      <w:proofErr w:type="spellEnd"/>
      <w:r w:rsidRPr="00EA5FA7">
        <w:rPr>
          <w:noProof w:val="0"/>
          <w:snapToGrid w:val="0"/>
        </w:rPr>
        <w:t>,</w:t>
      </w:r>
    </w:p>
    <w:p w14:paraId="404F9EFF" w14:textId="77777777" w:rsidR="001E7E8F" w:rsidRPr="00EA5FA7" w:rsidRDefault="001E7E8F" w:rsidP="001E7E8F">
      <w:pPr>
        <w:pStyle w:val="PL"/>
        <w:rPr>
          <w:noProof w:val="0"/>
          <w:snapToGrid w:val="0"/>
        </w:rPr>
      </w:pPr>
      <w:r w:rsidRPr="00EA5FA7">
        <w:rPr>
          <w:noProof w:val="0"/>
          <w:snapToGrid w:val="0"/>
        </w:rPr>
        <w:tab/>
        <w:t>...</w:t>
      </w:r>
    </w:p>
    <w:p w14:paraId="4993865C" w14:textId="77777777" w:rsidR="001E7E8F" w:rsidRPr="00EA5FA7" w:rsidRDefault="001E7E8F" w:rsidP="001E7E8F">
      <w:pPr>
        <w:pStyle w:val="PL"/>
        <w:rPr>
          <w:noProof w:val="0"/>
          <w:snapToGrid w:val="0"/>
        </w:rPr>
      </w:pPr>
      <w:r w:rsidRPr="00EA5FA7">
        <w:rPr>
          <w:noProof w:val="0"/>
          <w:snapToGrid w:val="0"/>
        </w:rPr>
        <w:t>}</w:t>
      </w:r>
    </w:p>
    <w:p w14:paraId="3B965C93" w14:textId="77777777" w:rsidR="001E7E8F" w:rsidRPr="00EA5FA7" w:rsidRDefault="001E7E8F" w:rsidP="001E7E8F">
      <w:pPr>
        <w:pStyle w:val="PL"/>
        <w:rPr>
          <w:noProof w:val="0"/>
          <w:snapToGrid w:val="0"/>
        </w:rPr>
      </w:pPr>
    </w:p>
    <w:p w14:paraId="126A557D" w14:textId="77777777" w:rsidR="001E7E8F" w:rsidRPr="00EA5FA7" w:rsidRDefault="001E7E8F" w:rsidP="001E7E8F">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45E46F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FD57886" w14:textId="77777777" w:rsidR="001E7E8F" w:rsidRPr="00EA5FA7" w:rsidRDefault="001E7E8F" w:rsidP="001E7E8F">
      <w:pPr>
        <w:pStyle w:val="PL"/>
        <w:tabs>
          <w:tab w:val="clear" w:pos="2304"/>
          <w:tab w:val="left" w:pos="2230"/>
        </w:tabs>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t>|</w:t>
      </w:r>
    </w:p>
    <w:p w14:paraId="3B7DA41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t>|</w:t>
      </w:r>
    </w:p>
    <w:p w14:paraId="5E0DDB0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t>|</w:t>
      </w:r>
    </w:p>
    <w:p w14:paraId="54997EDA"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ab/>
      </w:r>
      <w:r w:rsidRPr="00EA5FA7">
        <w:rPr>
          <w:noProof w:val="0"/>
          <w:snapToGrid w:val="0"/>
        </w:rPr>
        <w:tab/>
        <w:t>|</w:t>
      </w:r>
    </w:p>
    <w:p w14:paraId="1FA4581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privateMessage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ED3936F"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t>|</w:t>
      </w:r>
    </w:p>
    <w:p w14:paraId="15CC14EB"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systemInformationDelivery</w:t>
      </w:r>
      <w:proofErr w:type="spellEnd"/>
      <w:r w:rsidRPr="00EA5FA7">
        <w:rPr>
          <w:noProof w:val="0"/>
          <w:snapToGrid w:val="0"/>
        </w:rPr>
        <w:tab/>
      </w:r>
      <w:r w:rsidRPr="00EA5FA7">
        <w:rPr>
          <w:noProof w:val="0"/>
          <w:snapToGrid w:val="0"/>
        </w:rPr>
        <w:tab/>
        <w:t>|</w:t>
      </w:r>
    </w:p>
    <w:p w14:paraId="514B3E22" w14:textId="77777777" w:rsidR="001E7E8F" w:rsidRPr="00EA5FA7" w:rsidRDefault="001E7E8F" w:rsidP="001E7E8F">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E9B721F" w14:textId="77777777" w:rsidR="001E7E8F" w:rsidRPr="00EA5FA7" w:rsidRDefault="001E7E8F" w:rsidP="001E7E8F">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C75EBF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ab/>
      </w:r>
      <w:r w:rsidRPr="00EA5FA7">
        <w:rPr>
          <w:noProof w:val="0"/>
          <w:snapToGrid w:val="0"/>
        </w:rPr>
        <w:tab/>
      </w:r>
      <w:r w:rsidRPr="00EA5FA7">
        <w:rPr>
          <w:noProof w:val="0"/>
          <w:snapToGrid w:val="0"/>
        </w:rPr>
        <w:tab/>
        <w:t>|</w:t>
      </w:r>
    </w:p>
    <w:p w14:paraId="12E9973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ab/>
      </w:r>
      <w:r w:rsidRPr="00EA5FA7">
        <w:rPr>
          <w:noProof w:val="0"/>
          <w:snapToGrid w:val="0"/>
        </w:rPr>
        <w:tab/>
      </w:r>
      <w:r w:rsidRPr="00EA5FA7">
        <w:rPr>
          <w:noProof w:val="0"/>
          <w:snapToGrid w:val="0"/>
        </w:rPr>
        <w:tab/>
        <w:t>|</w:t>
      </w:r>
    </w:p>
    <w:p w14:paraId="265A7C2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ab/>
      </w:r>
      <w:r w:rsidRPr="00EA5FA7">
        <w:rPr>
          <w:noProof w:val="0"/>
          <w:snapToGrid w:val="0"/>
        </w:rPr>
        <w:tab/>
      </w:r>
      <w:r w:rsidRPr="00EA5FA7">
        <w:rPr>
          <w:noProof w:val="0"/>
          <w:snapToGrid w:val="0"/>
        </w:rPr>
        <w:tab/>
        <w:t>|</w:t>
      </w:r>
    </w:p>
    <w:p w14:paraId="785900CF"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9810AF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t>|</w:t>
      </w:r>
    </w:p>
    <w:p w14:paraId="368DC898" w14:textId="77777777" w:rsidR="001E7E8F" w:rsidRPr="00EA5FA7" w:rsidRDefault="001E7E8F" w:rsidP="001E7E8F">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78555186" w14:textId="77777777" w:rsidR="001E7E8F" w:rsidRPr="00EA5FA7" w:rsidRDefault="001E7E8F" w:rsidP="001E7E8F">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7C256781" w14:textId="77777777" w:rsidR="001E7E8F" w:rsidRPr="00EA5FA7" w:rsidRDefault="001E7E8F" w:rsidP="001E7E8F">
      <w:pPr>
        <w:pStyle w:val="PL"/>
      </w:pPr>
      <w:r w:rsidRPr="00EA5FA7">
        <w:tab/>
        <w:t>dUCURadioInformationTransfer</w:t>
      </w:r>
      <w:r w:rsidRPr="00EA5FA7">
        <w:tab/>
      </w:r>
      <w:r w:rsidRPr="00EA5FA7">
        <w:tab/>
      </w:r>
      <w:r w:rsidRPr="00EA5FA7">
        <w:tab/>
        <w:t>|</w:t>
      </w:r>
    </w:p>
    <w:p w14:paraId="4200BA5F" w14:textId="77777777" w:rsidR="001E7E8F" w:rsidRDefault="001E7E8F" w:rsidP="001E7E8F">
      <w:pPr>
        <w:pStyle w:val="PL"/>
        <w:rPr>
          <w:ins w:id="1330" w:author="Author"/>
        </w:rPr>
      </w:pPr>
      <w:r w:rsidRPr="00EA5FA7">
        <w:tab/>
        <w:t>cUDURadioInformationTransfer</w:t>
      </w:r>
      <w:r w:rsidRPr="00EA5FA7">
        <w:tab/>
      </w:r>
      <w:r w:rsidRPr="00EA5FA7">
        <w:tab/>
      </w:r>
      <w:r w:rsidRPr="00EA5FA7">
        <w:tab/>
      </w:r>
      <w:ins w:id="1331" w:author="Author">
        <w:r>
          <w:t>|</w:t>
        </w:r>
      </w:ins>
    </w:p>
    <w:p w14:paraId="30FAA7C1" w14:textId="77777777" w:rsidR="001E7E8F" w:rsidRPr="00EA5FA7" w:rsidRDefault="001E7E8F" w:rsidP="001E7E8F">
      <w:pPr>
        <w:pStyle w:val="PL"/>
        <w:rPr>
          <w:noProof w:val="0"/>
          <w:snapToGrid w:val="0"/>
        </w:rPr>
      </w:pPr>
      <w:ins w:id="1332" w:author="Author">
        <w:r>
          <w:tab/>
        </w:r>
        <w:r w:rsidRPr="000838AE">
          <w:t>resourceStatusReporting</w:t>
        </w:r>
        <w:r>
          <w:tab/>
        </w:r>
        <w:r>
          <w:tab/>
        </w:r>
        <w:r>
          <w:tab/>
        </w:r>
      </w:ins>
      <w:r w:rsidRPr="00EA5FA7">
        <w:rPr>
          <w:noProof w:val="0"/>
          <w:snapToGrid w:val="0"/>
        </w:rPr>
        <w:t>,</w:t>
      </w:r>
    </w:p>
    <w:p w14:paraId="1B025768" w14:textId="77777777" w:rsidR="001E7E8F" w:rsidRPr="00EA5FA7" w:rsidRDefault="001E7E8F" w:rsidP="001E7E8F">
      <w:pPr>
        <w:pStyle w:val="PL"/>
        <w:rPr>
          <w:noProof w:val="0"/>
          <w:snapToGrid w:val="0"/>
        </w:rPr>
      </w:pPr>
      <w:r w:rsidRPr="00EA5FA7">
        <w:rPr>
          <w:noProof w:val="0"/>
          <w:snapToGrid w:val="0"/>
        </w:rPr>
        <w:tab/>
        <w:t>...</w:t>
      </w:r>
    </w:p>
    <w:p w14:paraId="43DFDE6A" w14:textId="77777777" w:rsidR="001E7E8F" w:rsidRPr="00EA5FA7" w:rsidRDefault="001E7E8F" w:rsidP="001E7E8F">
      <w:pPr>
        <w:pStyle w:val="PL"/>
        <w:rPr>
          <w:noProof w:val="0"/>
          <w:snapToGrid w:val="0"/>
        </w:rPr>
      </w:pPr>
      <w:r w:rsidRPr="00EA5FA7">
        <w:rPr>
          <w:noProof w:val="0"/>
          <w:snapToGrid w:val="0"/>
        </w:rPr>
        <w:t>}</w:t>
      </w:r>
    </w:p>
    <w:p w14:paraId="7E6453BB" w14:textId="77777777" w:rsidR="001E7E8F" w:rsidRPr="00EA5FA7" w:rsidRDefault="001E7E8F" w:rsidP="001E7E8F">
      <w:pPr>
        <w:pStyle w:val="PL"/>
        <w:rPr>
          <w:noProof w:val="0"/>
          <w:snapToGrid w:val="0"/>
        </w:rPr>
      </w:pPr>
      <w:r w:rsidRPr="00EA5FA7">
        <w:rPr>
          <w:noProof w:val="0"/>
          <w:snapToGrid w:val="0"/>
        </w:rPr>
        <w:t>-- **************************************************************</w:t>
      </w:r>
    </w:p>
    <w:p w14:paraId="69ED3B38" w14:textId="77777777" w:rsidR="001E7E8F" w:rsidRPr="00EA5FA7" w:rsidRDefault="001E7E8F" w:rsidP="001E7E8F">
      <w:pPr>
        <w:pStyle w:val="PL"/>
        <w:rPr>
          <w:noProof w:val="0"/>
          <w:snapToGrid w:val="0"/>
        </w:rPr>
      </w:pPr>
      <w:r w:rsidRPr="00EA5FA7">
        <w:rPr>
          <w:noProof w:val="0"/>
          <w:snapToGrid w:val="0"/>
        </w:rPr>
        <w:t>--</w:t>
      </w:r>
    </w:p>
    <w:p w14:paraId="4D05D126" w14:textId="77777777" w:rsidR="001E7E8F" w:rsidRPr="00EA5FA7" w:rsidRDefault="001E7E8F" w:rsidP="001E7E8F">
      <w:pPr>
        <w:pStyle w:val="PL"/>
        <w:rPr>
          <w:noProof w:val="0"/>
          <w:snapToGrid w:val="0"/>
        </w:rPr>
      </w:pPr>
      <w:r w:rsidRPr="00EA5FA7">
        <w:rPr>
          <w:noProof w:val="0"/>
          <w:snapToGrid w:val="0"/>
        </w:rPr>
        <w:t>-- Interface Elementary Procedures</w:t>
      </w:r>
    </w:p>
    <w:p w14:paraId="733577AB" w14:textId="77777777" w:rsidR="001E7E8F" w:rsidRPr="00EA5FA7" w:rsidRDefault="001E7E8F" w:rsidP="001E7E8F">
      <w:pPr>
        <w:pStyle w:val="PL"/>
        <w:rPr>
          <w:noProof w:val="0"/>
          <w:snapToGrid w:val="0"/>
        </w:rPr>
      </w:pPr>
      <w:r w:rsidRPr="00EA5FA7">
        <w:rPr>
          <w:noProof w:val="0"/>
          <w:snapToGrid w:val="0"/>
        </w:rPr>
        <w:t>--</w:t>
      </w:r>
    </w:p>
    <w:p w14:paraId="653CC54B" w14:textId="77777777" w:rsidR="001E7E8F" w:rsidRPr="00EA5FA7" w:rsidRDefault="001E7E8F" w:rsidP="001E7E8F">
      <w:pPr>
        <w:pStyle w:val="PL"/>
        <w:rPr>
          <w:noProof w:val="0"/>
          <w:snapToGrid w:val="0"/>
        </w:rPr>
      </w:pPr>
      <w:r w:rsidRPr="00EA5FA7">
        <w:rPr>
          <w:noProof w:val="0"/>
          <w:snapToGrid w:val="0"/>
        </w:rPr>
        <w:t>-- **************************************************************</w:t>
      </w:r>
    </w:p>
    <w:p w14:paraId="6769B6EB" w14:textId="77777777" w:rsidR="001E7E8F" w:rsidRPr="00EA5FA7" w:rsidRDefault="001E7E8F" w:rsidP="001E7E8F">
      <w:pPr>
        <w:pStyle w:val="PL"/>
        <w:rPr>
          <w:noProof w:val="0"/>
          <w:snapToGrid w:val="0"/>
        </w:rPr>
      </w:pPr>
    </w:p>
    <w:p w14:paraId="5D9B4C0E" w14:textId="77777777" w:rsidR="001E7E8F" w:rsidRPr="00EA5FA7" w:rsidRDefault="001E7E8F" w:rsidP="001E7E8F">
      <w:pPr>
        <w:pStyle w:val="PL"/>
        <w:rPr>
          <w:noProof w:val="0"/>
        </w:rPr>
      </w:pPr>
      <w:r w:rsidRPr="00EA5FA7">
        <w:rPr>
          <w:noProof w:val="0"/>
        </w:rPr>
        <w:t>reset F1AP-ELEMENTARY-PROCEDURE ::= {</w:t>
      </w:r>
    </w:p>
    <w:p w14:paraId="29C1AA80"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t>Reset</w:t>
      </w:r>
    </w:p>
    <w:p w14:paraId="05B6BC2E"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ResetAcknowledge</w:t>
      </w:r>
      <w:proofErr w:type="spellEnd"/>
    </w:p>
    <w:p w14:paraId="4E5DF5B8"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05A878DA"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30F0FA" w14:textId="77777777" w:rsidR="001E7E8F" w:rsidRPr="00EA5FA7" w:rsidRDefault="001E7E8F" w:rsidP="001E7E8F">
      <w:pPr>
        <w:pStyle w:val="PL"/>
        <w:rPr>
          <w:noProof w:val="0"/>
        </w:rPr>
      </w:pPr>
      <w:r w:rsidRPr="00EA5FA7">
        <w:rPr>
          <w:noProof w:val="0"/>
        </w:rPr>
        <w:t>}</w:t>
      </w:r>
    </w:p>
    <w:p w14:paraId="0F997FFD" w14:textId="77777777" w:rsidR="001E7E8F" w:rsidRPr="00EA5FA7" w:rsidRDefault="001E7E8F" w:rsidP="001E7E8F">
      <w:pPr>
        <w:pStyle w:val="PL"/>
        <w:rPr>
          <w:noProof w:val="0"/>
        </w:rPr>
      </w:pPr>
    </w:p>
    <w:p w14:paraId="0ECFC63C" w14:textId="77777777" w:rsidR="001E7E8F" w:rsidRPr="00EA5FA7" w:rsidRDefault="001E7E8F" w:rsidP="001E7E8F">
      <w:pPr>
        <w:pStyle w:val="PL"/>
        <w:rPr>
          <w:noProof w:val="0"/>
        </w:rPr>
      </w:pPr>
      <w:r w:rsidRPr="00EA5FA7">
        <w:rPr>
          <w:noProof w:val="0"/>
        </w:rPr>
        <w:t>f1Setup F1AP-ELEMENTARY-PROCEDURE ::= {</w:t>
      </w:r>
    </w:p>
    <w:p w14:paraId="53F49D8C"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t>F1SetupRequest</w:t>
      </w:r>
    </w:p>
    <w:p w14:paraId="6A4CF513"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t>F1SetupResponse</w:t>
      </w:r>
    </w:p>
    <w:p w14:paraId="2562C55A" w14:textId="77777777" w:rsidR="001E7E8F" w:rsidRPr="00EA5FA7" w:rsidRDefault="001E7E8F" w:rsidP="001E7E8F">
      <w:pPr>
        <w:pStyle w:val="PL"/>
        <w:rPr>
          <w:noProof w:val="0"/>
        </w:rPr>
      </w:pPr>
      <w:r w:rsidRPr="00EA5FA7">
        <w:rPr>
          <w:noProof w:val="0"/>
        </w:rPr>
        <w:tab/>
        <w:t>UNSUCCESSFUL OUTCOME</w:t>
      </w:r>
      <w:r w:rsidRPr="00EA5FA7">
        <w:rPr>
          <w:noProof w:val="0"/>
        </w:rPr>
        <w:tab/>
        <w:t>F1SetupFailure</w:t>
      </w:r>
    </w:p>
    <w:p w14:paraId="5939D34D"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A6C275D"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2ECDF6" w14:textId="77777777" w:rsidR="001E7E8F" w:rsidRPr="00EA5FA7" w:rsidRDefault="001E7E8F" w:rsidP="001E7E8F">
      <w:pPr>
        <w:pStyle w:val="PL"/>
        <w:rPr>
          <w:noProof w:val="0"/>
        </w:rPr>
      </w:pPr>
      <w:r w:rsidRPr="00EA5FA7">
        <w:rPr>
          <w:noProof w:val="0"/>
        </w:rPr>
        <w:t>}</w:t>
      </w:r>
    </w:p>
    <w:p w14:paraId="18A03288" w14:textId="77777777" w:rsidR="001E7E8F" w:rsidRPr="00EA5FA7" w:rsidRDefault="001E7E8F" w:rsidP="001E7E8F">
      <w:pPr>
        <w:pStyle w:val="PL"/>
        <w:rPr>
          <w:noProof w:val="0"/>
        </w:rPr>
      </w:pPr>
    </w:p>
    <w:p w14:paraId="54BF4EEA" w14:textId="77777777" w:rsidR="001E7E8F" w:rsidRPr="00EA5FA7" w:rsidRDefault="001E7E8F" w:rsidP="001E7E8F">
      <w:pPr>
        <w:pStyle w:val="PL"/>
        <w:rPr>
          <w:noProof w:val="0"/>
        </w:rPr>
      </w:pPr>
      <w:proofErr w:type="spellStart"/>
      <w:r w:rsidRPr="00EA5FA7">
        <w:rPr>
          <w:noProof w:val="0"/>
        </w:rPr>
        <w:t>gNBDUConfigurationUpdate</w:t>
      </w:r>
      <w:proofErr w:type="spellEnd"/>
      <w:r w:rsidRPr="00EA5FA7">
        <w:rPr>
          <w:noProof w:val="0"/>
        </w:rPr>
        <w:t xml:space="preserve"> F1AP-ELEMENTARY-PROCEDURE ::= {</w:t>
      </w:r>
    </w:p>
    <w:p w14:paraId="4A435A19"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GNBDUConfigurationUpdate</w:t>
      </w:r>
      <w:proofErr w:type="spellEnd"/>
    </w:p>
    <w:p w14:paraId="14E44AED"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GNBDUConfigurationUpdateAcknowledge</w:t>
      </w:r>
      <w:proofErr w:type="spellEnd"/>
    </w:p>
    <w:p w14:paraId="151B1169" w14:textId="77777777" w:rsidR="001E7E8F" w:rsidRPr="00EA5FA7" w:rsidRDefault="001E7E8F" w:rsidP="001E7E8F">
      <w:pPr>
        <w:pStyle w:val="PL"/>
        <w:rPr>
          <w:noProof w:val="0"/>
        </w:rPr>
      </w:pPr>
      <w:r w:rsidRPr="00EA5FA7">
        <w:rPr>
          <w:noProof w:val="0"/>
        </w:rPr>
        <w:tab/>
        <w:t>UNSUCCESSFUL OUTCOME</w:t>
      </w:r>
      <w:r w:rsidRPr="00EA5FA7">
        <w:rPr>
          <w:noProof w:val="0"/>
        </w:rPr>
        <w:tab/>
      </w:r>
      <w:proofErr w:type="spellStart"/>
      <w:r w:rsidRPr="00EA5FA7">
        <w:rPr>
          <w:noProof w:val="0"/>
        </w:rPr>
        <w:t>GNBDUConfigurationUpdateFailure</w:t>
      </w:r>
      <w:proofErr w:type="spellEnd"/>
    </w:p>
    <w:p w14:paraId="4A779C2C"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gNBDUConfigurationUpdate</w:t>
      </w:r>
      <w:proofErr w:type="spellEnd"/>
    </w:p>
    <w:p w14:paraId="69AF1235"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C5A6D5E" w14:textId="77777777" w:rsidR="001E7E8F" w:rsidRPr="00EA5FA7" w:rsidRDefault="001E7E8F" w:rsidP="001E7E8F">
      <w:pPr>
        <w:pStyle w:val="PL"/>
        <w:rPr>
          <w:noProof w:val="0"/>
        </w:rPr>
      </w:pPr>
      <w:r w:rsidRPr="00EA5FA7">
        <w:rPr>
          <w:noProof w:val="0"/>
        </w:rPr>
        <w:t>}</w:t>
      </w:r>
    </w:p>
    <w:p w14:paraId="3422A17D" w14:textId="77777777" w:rsidR="001E7E8F" w:rsidRPr="00EA5FA7" w:rsidRDefault="001E7E8F" w:rsidP="001E7E8F">
      <w:pPr>
        <w:pStyle w:val="PL"/>
        <w:rPr>
          <w:noProof w:val="0"/>
        </w:rPr>
      </w:pPr>
    </w:p>
    <w:p w14:paraId="2F9A1972" w14:textId="77777777" w:rsidR="001E7E8F" w:rsidRPr="00EA5FA7" w:rsidRDefault="001E7E8F" w:rsidP="001E7E8F">
      <w:pPr>
        <w:pStyle w:val="PL"/>
        <w:rPr>
          <w:noProof w:val="0"/>
        </w:rPr>
      </w:pPr>
      <w:proofErr w:type="spellStart"/>
      <w:r w:rsidRPr="00EA5FA7">
        <w:rPr>
          <w:noProof w:val="0"/>
        </w:rPr>
        <w:t>gNBCUConfigurationUpdate</w:t>
      </w:r>
      <w:proofErr w:type="spellEnd"/>
      <w:r w:rsidRPr="00EA5FA7">
        <w:rPr>
          <w:noProof w:val="0"/>
        </w:rPr>
        <w:t xml:space="preserve"> F1AP-ELEMENTARY-PROCEDURE ::= {</w:t>
      </w:r>
    </w:p>
    <w:p w14:paraId="45CEE682"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GNBCUConfigurationUpdate</w:t>
      </w:r>
      <w:proofErr w:type="spellEnd"/>
    </w:p>
    <w:p w14:paraId="2D6DD6A1"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GNBCUConfigurationUpdateAcknowledge</w:t>
      </w:r>
      <w:proofErr w:type="spellEnd"/>
    </w:p>
    <w:p w14:paraId="69CFAA50" w14:textId="77777777" w:rsidR="001E7E8F" w:rsidRPr="00EA5FA7" w:rsidRDefault="001E7E8F" w:rsidP="001E7E8F">
      <w:pPr>
        <w:pStyle w:val="PL"/>
        <w:rPr>
          <w:noProof w:val="0"/>
        </w:rPr>
      </w:pPr>
      <w:r w:rsidRPr="00EA5FA7">
        <w:rPr>
          <w:noProof w:val="0"/>
        </w:rPr>
        <w:tab/>
        <w:t>UNSUCCESSFUL OUTCOME</w:t>
      </w:r>
      <w:r w:rsidRPr="00EA5FA7">
        <w:rPr>
          <w:noProof w:val="0"/>
        </w:rPr>
        <w:tab/>
      </w:r>
      <w:proofErr w:type="spellStart"/>
      <w:r w:rsidRPr="00EA5FA7">
        <w:rPr>
          <w:noProof w:val="0"/>
        </w:rPr>
        <w:t>GNBCUConfigurationUpdateFailure</w:t>
      </w:r>
      <w:proofErr w:type="spellEnd"/>
    </w:p>
    <w:p w14:paraId="5EC5B85F"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gNBCUConfigurationUpdate</w:t>
      </w:r>
      <w:proofErr w:type="spellEnd"/>
    </w:p>
    <w:p w14:paraId="623EF145"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3BADF53" w14:textId="77777777" w:rsidR="001E7E8F" w:rsidRPr="00EA5FA7" w:rsidRDefault="001E7E8F" w:rsidP="001E7E8F">
      <w:pPr>
        <w:pStyle w:val="PL"/>
        <w:rPr>
          <w:noProof w:val="0"/>
        </w:rPr>
      </w:pPr>
      <w:r w:rsidRPr="00EA5FA7">
        <w:rPr>
          <w:noProof w:val="0"/>
        </w:rPr>
        <w:t>}</w:t>
      </w:r>
    </w:p>
    <w:p w14:paraId="53164546" w14:textId="77777777" w:rsidR="001E7E8F" w:rsidRPr="00EA5FA7" w:rsidRDefault="001E7E8F" w:rsidP="001E7E8F">
      <w:pPr>
        <w:pStyle w:val="PL"/>
        <w:rPr>
          <w:noProof w:val="0"/>
        </w:rPr>
      </w:pPr>
    </w:p>
    <w:p w14:paraId="186C6B45" w14:textId="77777777" w:rsidR="001E7E8F" w:rsidRPr="00EA5FA7" w:rsidRDefault="001E7E8F" w:rsidP="001E7E8F">
      <w:pPr>
        <w:pStyle w:val="PL"/>
        <w:rPr>
          <w:noProof w:val="0"/>
        </w:rPr>
      </w:pPr>
      <w:proofErr w:type="spellStart"/>
      <w:r w:rsidRPr="00EA5FA7">
        <w:rPr>
          <w:noProof w:val="0"/>
        </w:rPr>
        <w:t>uEContextSetup</w:t>
      </w:r>
      <w:proofErr w:type="spellEnd"/>
      <w:r w:rsidRPr="00EA5FA7">
        <w:rPr>
          <w:noProof w:val="0"/>
        </w:rPr>
        <w:t xml:space="preserve"> F1AP-ELEMENTARY-PROCEDURE ::= {</w:t>
      </w:r>
    </w:p>
    <w:p w14:paraId="125BEB91"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UEContextSetupRequest</w:t>
      </w:r>
      <w:proofErr w:type="spellEnd"/>
    </w:p>
    <w:p w14:paraId="6B68E7AC"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UEContextSetupResponse</w:t>
      </w:r>
      <w:proofErr w:type="spellEnd"/>
    </w:p>
    <w:p w14:paraId="328CB50F" w14:textId="77777777" w:rsidR="001E7E8F" w:rsidRPr="00EA5FA7" w:rsidRDefault="001E7E8F" w:rsidP="001E7E8F">
      <w:pPr>
        <w:pStyle w:val="PL"/>
        <w:rPr>
          <w:noProof w:val="0"/>
        </w:rPr>
      </w:pPr>
      <w:r w:rsidRPr="00EA5FA7">
        <w:rPr>
          <w:noProof w:val="0"/>
        </w:rPr>
        <w:tab/>
        <w:t>UNSUCCESSFUL OUTCOME</w:t>
      </w:r>
      <w:r w:rsidRPr="00EA5FA7">
        <w:rPr>
          <w:noProof w:val="0"/>
        </w:rPr>
        <w:tab/>
      </w:r>
      <w:proofErr w:type="spellStart"/>
      <w:r w:rsidRPr="00EA5FA7">
        <w:rPr>
          <w:noProof w:val="0"/>
        </w:rPr>
        <w:t>UEContextSetupFailure</w:t>
      </w:r>
      <w:proofErr w:type="spellEnd"/>
    </w:p>
    <w:p w14:paraId="5B0AD8CA"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UEContextSetup</w:t>
      </w:r>
      <w:proofErr w:type="spellEnd"/>
    </w:p>
    <w:p w14:paraId="4A2B9D24"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6384D2A" w14:textId="77777777" w:rsidR="001E7E8F" w:rsidRPr="00EA5FA7" w:rsidRDefault="001E7E8F" w:rsidP="001E7E8F">
      <w:pPr>
        <w:pStyle w:val="PL"/>
        <w:rPr>
          <w:noProof w:val="0"/>
        </w:rPr>
      </w:pPr>
      <w:r w:rsidRPr="00EA5FA7">
        <w:rPr>
          <w:noProof w:val="0"/>
        </w:rPr>
        <w:t>}</w:t>
      </w:r>
    </w:p>
    <w:p w14:paraId="38F50AFE" w14:textId="77777777" w:rsidR="001E7E8F" w:rsidRPr="00EA5FA7" w:rsidRDefault="001E7E8F" w:rsidP="001E7E8F">
      <w:pPr>
        <w:pStyle w:val="PL"/>
        <w:rPr>
          <w:noProof w:val="0"/>
        </w:rPr>
      </w:pPr>
    </w:p>
    <w:p w14:paraId="2BB377BC" w14:textId="77777777" w:rsidR="001E7E8F" w:rsidRPr="00EA5FA7" w:rsidRDefault="001E7E8F" w:rsidP="001E7E8F">
      <w:pPr>
        <w:pStyle w:val="PL"/>
        <w:rPr>
          <w:noProof w:val="0"/>
        </w:rPr>
      </w:pPr>
      <w:proofErr w:type="spellStart"/>
      <w:r w:rsidRPr="00EA5FA7">
        <w:rPr>
          <w:noProof w:val="0"/>
        </w:rPr>
        <w:t>uEContextRelease</w:t>
      </w:r>
      <w:proofErr w:type="spellEnd"/>
      <w:r w:rsidRPr="00EA5FA7">
        <w:rPr>
          <w:noProof w:val="0"/>
        </w:rPr>
        <w:t xml:space="preserve"> F1AP-ELEMENTARY-PROCEDURE ::= {</w:t>
      </w:r>
    </w:p>
    <w:p w14:paraId="1F052963"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UEContextReleaseCommand</w:t>
      </w:r>
      <w:proofErr w:type="spellEnd"/>
    </w:p>
    <w:p w14:paraId="24117663"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UEContextReleaseComplete</w:t>
      </w:r>
      <w:proofErr w:type="spellEnd"/>
    </w:p>
    <w:p w14:paraId="4CF76903"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w:t>
      </w:r>
      <w:proofErr w:type="spellEnd"/>
    </w:p>
    <w:p w14:paraId="4A848902"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988E14D" w14:textId="77777777" w:rsidR="001E7E8F" w:rsidRPr="00EA5FA7" w:rsidRDefault="001E7E8F" w:rsidP="001E7E8F">
      <w:pPr>
        <w:pStyle w:val="PL"/>
        <w:rPr>
          <w:noProof w:val="0"/>
        </w:rPr>
      </w:pPr>
      <w:r w:rsidRPr="00EA5FA7">
        <w:rPr>
          <w:noProof w:val="0"/>
        </w:rPr>
        <w:t>}</w:t>
      </w:r>
    </w:p>
    <w:p w14:paraId="73381D10" w14:textId="77777777" w:rsidR="001E7E8F" w:rsidRPr="00EA5FA7" w:rsidRDefault="001E7E8F" w:rsidP="001E7E8F">
      <w:pPr>
        <w:pStyle w:val="PL"/>
        <w:rPr>
          <w:noProof w:val="0"/>
        </w:rPr>
      </w:pPr>
    </w:p>
    <w:p w14:paraId="4ABFE3B3" w14:textId="77777777" w:rsidR="001E7E8F" w:rsidRPr="00EA5FA7" w:rsidRDefault="001E7E8F" w:rsidP="001E7E8F">
      <w:pPr>
        <w:pStyle w:val="PL"/>
        <w:rPr>
          <w:noProof w:val="0"/>
        </w:rPr>
      </w:pPr>
      <w:proofErr w:type="spellStart"/>
      <w:r w:rsidRPr="00EA5FA7">
        <w:rPr>
          <w:noProof w:val="0"/>
        </w:rPr>
        <w:t>uEContextModification</w:t>
      </w:r>
      <w:proofErr w:type="spellEnd"/>
      <w:r w:rsidRPr="00EA5FA7">
        <w:rPr>
          <w:noProof w:val="0"/>
        </w:rPr>
        <w:t xml:space="preserve"> F1AP-ELEMENTARY-PROCEDURE ::= {</w:t>
      </w:r>
    </w:p>
    <w:p w14:paraId="3E8F31A7"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UEContextModificationRequest</w:t>
      </w:r>
      <w:proofErr w:type="spellEnd"/>
    </w:p>
    <w:p w14:paraId="1670B587"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UEContextModificationResponse</w:t>
      </w:r>
      <w:proofErr w:type="spellEnd"/>
    </w:p>
    <w:p w14:paraId="7CF0B80F" w14:textId="77777777" w:rsidR="001E7E8F" w:rsidRPr="00EA5FA7" w:rsidRDefault="001E7E8F" w:rsidP="001E7E8F">
      <w:pPr>
        <w:pStyle w:val="PL"/>
        <w:rPr>
          <w:noProof w:val="0"/>
        </w:rPr>
      </w:pPr>
      <w:r w:rsidRPr="00EA5FA7">
        <w:rPr>
          <w:noProof w:val="0"/>
        </w:rPr>
        <w:tab/>
        <w:t>UNSUCCESSFUL OUTCOME</w:t>
      </w:r>
      <w:r w:rsidRPr="00EA5FA7">
        <w:rPr>
          <w:noProof w:val="0"/>
        </w:rPr>
        <w:tab/>
      </w:r>
      <w:proofErr w:type="spellStart"/>
      <w:r w:rsidRPr="00EA5FA7">
        <w:rPr>
          <w:noProof w:val="0"/>
        </w:rPr>
        <w:t>UEContextModificationFailure</w:t>
      </w:r>
      <w:proofErr w:type="spellEnd"/>
    </w:p>
    <w:p w14:paraId="39D2043F"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w:t>
      </w:r>
      <w:proofErr w:type="spellEnd"/>
    </w:p>
    <w:p w14:paraId="48F9B4D6"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E9B4851" w14:textId="77777777" w:rsidR="001E7E8F" w:rsidRPr="00EA5FA7" w:rsidRDefault="001E7E8F" w:rsidP="001E7E8F">
      <w:pPr>
        <w:pStyle w:val="PL"/>
        <w:rPr>
          <w:noProof w:val="0"/>
        </w:rPr>
      </w:pPr>
      <w:r w:rsidRPr="00EA5FA7">
        <w:rPr>
          <w:noProof w:val="0"/>
        </w:rPr>
        <w:t>}</w:t>
      </w:r>
    </w:p>
    <w:p w14:paraId="16320559" w14:textId="77777777" w:rsidR="001E7E8F" w:rsidRPr="00EA5FA7" w:rsidRDefault="001E7E8F" w:rsidP="001E7E8F">
      <w:pPr>
        <w:pStyle w:val="PL"/>
        <w:rPr>
          <w:noProof w:val="0"/>
        </w:rPr>
      </w:pPr>
    </w:p>
    <w:p w14:paraId="1803EA78" w14:textId="77777777" w:rsidR="001E7E8F" w:rsidRPr="00EA5FA7" w:rsidRDefault="001E7E8F" w:rsidP="001E7E8F">
      <w:pPr>
        <w:pStyle w:val="PL"/>
        <w:rPr>
          <w:noProof w:val="0"/>
        </w:rPr>
      </w:pPr>
      <w:proofErr w:type="spellStart"/>
      <w:r w:rsidRPr="00EA5FA7">
        <w:rPr>
          <w:noProof w:val="0"/>
        </w:rPr>
        <w:t>uEContextModificationRequired</w:t>
      </w:r>
      <w:proofErr w:type="spellEnd"/>
      <w:r w:rsidRPr="00EA5FA7">
        <w:rPr>
          <w:noProof w:val="0"/>
        </w:rPr>
        <w:t xml:space="preserve"> F1AP-ELEMENTARY-PROCEDURE ::= {</w:t>
      </w:r>
    </w:p>
    <w:p w14:paraId="6946CDD7"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UEContextModificationRequired</w:t>
      </w:r>
      <w:proofErr w:type="spellEnd"/>
    </w:p>
    <w:p w14:paraId="5C539F8C"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UEContextModificationConfirm</w:t>
      </w:r>
      <w:proofErr w:type="spellEnd"/>
    </w:p>
    <w:p w14:paraId="0F1CB406" w14:textId="77777777" w:rsidR="001E7E8F" w:rsidRPr="00EA5FA7" w:rsidRDefault="001E7E8F" w:rsidP="001E7E8F">
      <w:pPr>
        <w:pStyle w:val="PL"/>
        <w:rPr>
          <w:noProof w:val="0"/>
        </w:rPr>
      </w:pPr>
      <w:r w:rsidRPr="00EA5FA7">
        <w:rPr>
          <w:noProof w:val="0"/>
        </w:rPr>
        <w:tab/>
        <w:t>UNSUCCESSFUL OUTCOME</w:t>
      </w:r>
      <w:r w:rsidRPr="00EA5FA7">
        <w:rPr>
          <w:noProof w:val="0"/>
        </w:rPr>
        <w:tab/>
      </w:r>
      <w:proofErr w:type="spellStart"/>
      <w:r w:rsidRPr="00EA5FA7">
        <w:rPr>
          <w:noProof w:val="0"/>
        </w:rPr>
        <w:t>UEContextModificationRefuse</w:t>
      </w:r>
      <w:proofErr w:type="spellEnd"/>
    </w:p>
    <w:p w14:paraId="5B330ED0"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UEContextModificationRequired</w:t>
      </w:r>
      <w:proofErr w:type="spellEnd"/>
    </w:p>
    <w:p w14:paraId="50CC2A16"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37776BE" w14:textId="77777777" w:rsidR="001E7E8F" w:rsidRPr="00EA5FA7" w:rsidRDefault="001E7E8F" w:rsidP="001E7E8F">
      <w:pPr>
        <w:pStyle w:val="PL"/>
        <w:rPr>
          <w:noProof w:val="0"/>
        </w:rPr>
      </w:pPr>
      <w:r w:rsidRPr="00EA5FA7">
        <w:rPr>
          <w:noProof w:val="0"/>
        </w:rPr>
        <w:t>}</w:t>
      </w:r>
    </w:p>
    <w:p w14:paraId="59132E50" w14:textId="77777777" w:rsidR="001E7E8F" w:rsidRPr="00EA5FA7" w:rsidRDefault="001E7E8F" w:rsidP="001E7E8F">
      <w:pPr>
        <w:pStyle w:val="PL"/>
        <w:rPr>
          <w:noProof w:val="0"/>
        </w:rPr>
      </w:pPr>
    </w:p>
    <w:p w14:paraId="4FE4A45A" w14:textId="77777777" w:rsidR="001E7E8F" w:rsidRPr="00EA5FA7" w:rsidRDefault="001E7E8F" w:rsidP="001E7E8F">
      <w:pPr>
        <w:pStyle w:val="PL"/>
        <w:rPr>
          <w:noProof w:val="0"/>
        </w:rPr>
      </w:pPr>
      <w:proofErr w:type="spellStart"/>
      <w:r w:rsidRPr="00EA5FA7">
        <w:rPr>
          <w:noProof w:val="0"/>
        </w:rPr>
        <w:t>writeReplaceWarning</w:t>
      </w:r>
      <w:proofErr w:type="spellEnd"/>
      <w:r w:rsidRPr="00EA5FA7">
        <w:rPr>
          <w:noProof w:val="0"/>
        </w:rPr>
        <w:t xml:space="preserve"> F1AP-ELEMENTARY-PROCEDURE ::= {</w:t>
      </w:r>
    </w:p>
    <w:p w14:paraId="1182031D"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WriteReplaceWarningRequest</w:t>
      </w:r>
      <w:proofErr w:type="spellEnd"/>
    </w:p>
    <w:p w14:paraId="43BE3106"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WriteReplaceWarningResponse</w:t>
      </w:r>
      <w:proofErr w:type="spellEnd"/>
    </w:p>
    <w:p w14:paraId="726B8393"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WriteReplaceWarning</w:t>
      </w:r>
      <w:proofErr w:type="spellEnd"/>
    </w:p>
    <w:p w14:paraId="21A39AC9"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75D894" w14:textId="77777777" w:rsidR="001E7E8F" w:rsidRPr="00EA5FA7" w:rsidRDefault="001E7E8F" w:rsidP="001E7E8F">
      <w:pPr>
        <w:pStyle w:val="PL"/>
        <w:rPr>
          <w:noProof w:val="0"/>
        </w:rPr>
      </w:pPr>
      <w:r w:rsidRPr="00EA5FA7">
        <w:rPr>
          <w:noProof w:val="0"/>
        </w:rPr>
        <w:t>}</w:t>
      </w:r>
    </w:p>
    <w:p w14:paraId="70026B26" w14:textId="77777777" w:rsidR="001E7E8F" w:rsidRPr="00EA5FA7" w:rsidRDefault="001E7E8F" w:rsidP="001E7E8F">
      <w:pPr>
        <w:pStyle w:val="PL"/>
        <w:rPr>
          <w:noProof w:val="0"/>
        </w:rPr>
      </w:pPr>
    </w:p>
    <w:p w14:paraId="27D5724A" w14:textId="77777777" w:rsidR="001E7E8F" w:rsidRPr="00EA5FA7" w:rsidRDefault="001E7E8F" w:rsidP="001E7E8F">
      <w:pPr>
        <w:pStyle w:val="PL"/>
        <w:rPr>
          <w:noProof w:val="0"/>
        </w:rPr>
      </w:pPr>
      <w:proofErr w:type="spellStart"/>
      <w:r w:rsidRPr="00EA5FA7">
        <w:rPr>
          <w:noProof w:val="0"/>
        </w:rPr>
        <w:t>pWSCancel</w:t>
      </w:r>
      <w:proofErr w:type="spellEnd"/>
      <w:r w:rsidRPr="00EA5FA7">
        <w:rPr>
          <w:noProof w:val="0"/>
        </w:rPr>
        <w:t xml:space="preserve"> F1AP-ELEMENTARY-PROCEDURE ::= {</w:t>
      </w:r>
    </w:p>
    <w:p w14:paraId="428E407F"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PWSCancelRequest</w:t>
      </w:r>
      <w:proofErr w:type="spellEnd"/>
    </w:p>
    <w:p w14:paraId="664D2A24"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PWSCancelResponse</w:t>
      </w:r>
      <w:proofErr w:type="spellEnd"/>
    </w:p>
    <w:p w14:paraId="39569765"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PWSCancel</w:t>
      </w:r>
      <w:proofErr w:type="spellEnd"/>
    </w:p>
    <w:p w14:paraId="49FAE23F"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8C65B96" w14:textId="77777777" w:rsidR="001E7E8F" w:rsidRPr="00EA5FA7" w:rsidRDefault="001E7E8F" w:rsidP="001E7E8F">
      <w:pPr>
        <w:pStyle w:val="PL"/>
        <w:rPr>
          <w:noProof w:val="0"/>
        </w:rPr>
      </w:pPr>
      <w:r w:rsidRPr="00EA5FA7">
        <w:rPr>
          <w:noProof w:val="0"/>
        </w:rPr>
        <w:t>}</w:t>
      </w:r>
    </w:p>
    <w:p w14:paraId="2CB45505" w14:textId="77777777" w:rsidR="001E7E8F" w:rsidRPr="00EA5FA7" w:rsidRDefault="001E7E8F" w:rsidP="001E7E8F">
      <w:pPr>
        <w:pStyle w:val="PL"/>
        <w:rPr>
          <w:noProof w:val="0"/>
        </w:rPr>
      </w:pPr>
    </w:p>
    <w:p w14:paraId="1D2E7E41" w14:textId="77777777" w:rsidR="001E7E8F" w:rsidRPr="00EA5FA7" w:rsidRDefault="001E7E8F" w:rsidP="001E7E8F">
      <w:pPr>
        <w:pStyle w:val="PL"/>
        <w:rPr>
          <w:noProof w:val="0"/>
        </w:rPr>
      </w:pPr>
      <w:proofErr w:type="spellStart"/>
      <w:r w:rsidRPr="00EA5FA7">
        <w:rPr>
          <w:noProof w:val="0"/>
        </w:rPr>
        <w:t>errorIndication</w:t>
      </w:r>
      <w:proofErr w:type="spellEnd"/>
      <w:r w:rsidRPr="00EA5FA7">
        <w:rPr>
          <w:noProof w:val="0"/>
        </w:rPr>
        <w:t xml:space="preserve"> F1AP-ELEMENTARY-PROCEDURE ::= {</w:t>
      </w:r>
    </w:p>
    <w:p w14:paraId="1BAE4A7F"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ErrorIndication</w:t>
      </w:r>
      <w:proofErr w:type="spellEnd"/>
    </w:p>
    <w:p w14:paraId="086CBD89"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ErrorIndication</w:t>
      </w:r>
      <w:proofErr w:type="spellEnd"/>
    </w:p>
    <w:p w14:paraId="4EAFEA9D"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DC86B91" w14:textId="77777777" w:rsidR="001E7E8F" w:rsidRPr="00EA5FA7" w:rsidRDefault="001E7E8F" w:rsidP="001E7E8F">
      <w:pPr>
        <w:pStyle w:val="PL"/>
        <w:rPr>
          <w:noProof w:val="0"/>
        </w:rPr>
      </w:pPr>
      <w:r w:rsidRPr="00EA5FA7">
        <w:rPr>
          <w:noProof w:val="0"/>
        </w:rPr>
        <w:t>}</w:t>
      </w:r>
    </w:p>
    <w:p w14:paraId="1CD36E0C" w14:textId="77777777" w:rsidR="001E7E8F" w:rsidRPr="00EA5FA7" w:rsidRDefault="001E7E8F" w:rsidP="001E7E8F">
      <w:pPr>
        <w:pStyle w:val="PL"/>
        <w:rPr>
          <w:noProof w:val="0"/>
        </w:rPr>
      </w:pPr>
    </w:p>
    <w:p w14:paraId="76318A10" w14:textId="77777777" w:rsidR="001E7E8F" w:rsidRPr="00EA5FA7" w:rsidRDefault="001E7E8F" w:rsidP="001E7E8F">
      <w:pPr>
        <w:pStyle w:val="PL"/>
        <w:rPr>
          <w:noProof w:val="0"/>
        </w:rPr>
      </w:pPr>
      <w:proofErr w:type="spellStart"/>
      <w:r w:rsidRPr="00EA5FA7">
        <w:rPr>
          <w:noProof w:val="0"/>
        </w:rPr>
        <w:t>uEContextReleaseRequest</w:t>
      </w:r>
      <w:proofErr w:type="spellEnd"/>
      <w:r w:rsidRPr="00EA5FA7">
        <w:rPr>
          <w:noProof w:val="0"/>
        </w:rPr>
        <w:t xml:space="preserve"> F1AP-ELEMENTARY-PROCEDURE ::= {</w:t>
      </w:r>
    </w:p>
    <w:p w14:paraId="658A817E"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UEContextReleaseRequest</w:t>
      </w:r>
      <w:proofErr w:type="spellEnd"/>
    </w:p>
    <w:p w14:paraId="0D96BE61"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UEContextReleaseRequest</w:t>
      </w:r>
      <w:proofErr w:type="spellEnd"/>
    </w:p>
    <w:p w14:paraId="6B124F86"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881C20A" w14:textId="77777777" w:rsidR="001E7E8F" w:rsidRPr="00EA5FA7" w:rsidRDefault="001E7E8F" w:rsidP="001E7E8F">
      <w:pPr>
        <w:pStyle w:val="PL"/>
        <w:rPr>
          <w:noProof w:val="0"/>
        </w:rPr>
      </w:pPr>
      <w:r w:rsidRPr="00EA5FA7">
        <w:rPr>
          <w:noProof w:val="0"/>
        </w:rPr>
        <w:t>}</w:t>
      </w:r>
    </w:p>
    <w:p w14:paraId="64FDC4EF" w14:textId="77777777" w:rsidR="001E7E8F" w:rsidRPr="00EA5FA7" w:rsidRDefault="001E7E8F" w:rsidP="001E7E8F">
      <w:pPr>
        <w:pStyle w:val="PL"/>
        <w:rPr>
          <w:noProof w:val="0"/>
        </w:rPr>
      </w:pPr>
    </w:p>
    <w:p w14:paraId="7678F3B7" w14:textId="77777777" w:rsidR="001E7E8F" w:rsidRPr="00EA5FA7" w:rsidRDefault="001E7E8F" w:rsidP="001E7E8F">
      <w:pPr>
        <w:pStyle w:val="PL"/>
        <w:rPr>
          <w:noProof w:val="0"/>
        </w:rPr>
      </w:pPr>
    </w:p>
    <w:p w14:paraId="192AAD17" w14:textId="77777777" w:rsidR="001E7E8F" w:rsidRPr="00EA5FA7" w:rsidRDefault="001E7E8F" w:rsidP="001E7E8F">
      <w:pPr>
        <w:pStyle w:val="PL"/>
        <w:rPr>
          <w:noProof w:val="0"/>
        </w:rPr>
      </w:pPr>
      <w:proofErr w:type="spellStart"/>
      <w:r w:rsidRPr="00EA5FA7">
        <w:rPr>
          <w:noProof w:val="0"/>
        </w:rPr>
        <w:t>initialULRRCMessageTransfer</w:t>
      </w:r>
      <w:proofErr w:type="spellEnd"/>
      <w:r w:rsidRPr="00EA5FA7">
        <w:rPr>
          <w:noProof w:val="0"/>
        </w:rPr>
        <w:t xml:space="preserve"> F1AP-ELEMENTARY-PROCEDURE ::= {</w:t>
      </w:r>
    </w:p>
    <w:p w14:paraId="153F1DB4"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InitialULRRCMessageTransfer</w:t>
      </w:r>
      <w:proofErr w:type="spellEnd"/>
    </w:p>
    <w:p w14:paraId="31634DC5"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InitialULRRCMessageTransfer</w:t>
      </w:r>
      <w:proofErr w:type="spellEnd"/>
    </w:p>
    <w:p w14:paraId="49AB4E11"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BDEB14D" w14:textId="77777777" w:rsidR="001E7E8F" w:rsidRPr="00EA5FA7" w:rsidRDefault="001E7E8F" w:rsidP="001E7E8F">
      <w:pPr>
        <w:pStyle w:val="PL"/>
        <w:rPr>
          <w:noProof w:val="0"/>
        </w:rPr>
      </w:pPr>
      <w:r w:rsidRPr="00EA5FA7">
        <w:rPr>
          <w:noProof w:val="0"/>
        </w:rPr>
        <w:t>}</w:t>
      </w:r>
    </w:p>
    <w:p w14:paraId="3944A99F" w14:textId="77777777" w:rsidR="001E7E8F" w:rsidRPr="00EA5FA7" w:rsidRDefault="001E7E8F" w:rsidP="001E7E8F">
      <w:pPr>
        <w:pStyle w:val="PL"/>
        <w:rPr>
          <w:noProof w:val="0"/>
        </w:rPr>
      </w:pPr>
    </w:p>
    <w:p w14:paraId="1A2BF9A7" w14:textId="77777777" w:rsidR="001E7E8F" w:rsidRPr="00EA5FA7" w:rsidRDefault="001E7E8F" w:rsidP="001E7E8F">
      <w:pPr>
        <w:pStyle w:val="PL"/>
        <w:rPr>
          <w:noProof w:val="0"/>
        </w:rPr>
      </w:pPr>
      <w:proofErr w:type="spellStart"/>
      <w:r w:rsidRPr="00EA5FA7">
        <w:rPr>
          <w:noProof w:val="0"/>
        </w:rPr>
        <w:t>dLRRCMessageTransfer</w:t>
      </w:r>
      <w:proofErr w:type="spellEnd"/>
      <w:r w:rsidRPr="00EA5FA7">
        <w:rPr>
          <w:noProof w:val="0"/>
        </w:rPr>
        <w:t xml:space="preserve"> F1AP-ELEMENTARY-PROCEDURE ::= {</w:t>
      </w:r>
    </w:p>
    <w:p w14:paraId="24153AAF"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DLRRCMessageTransfer</w:t>
      </w:r>
      <w:proofErr w:type="spellEnd"/>
    </w:p>
    <w:p w14:paraId="5D791C32"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DLRRCMessageTransfer</w:t>
      </w:r>
      <w:proofErr w:type="spellEnd"/>
    </w:p>
    <w:p w14:paraId="0A3B9517"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AD34E8D" w14:textId="77777777" w:rsidR="001E7E8F" w:rsidRPr="00EA5FA7" w:rsidRDefault="001E7E8F" w:rsidP="001E7E8F">
      <w:pPr>
        <w:pStyle w:val="PL"/>
        <w:rPr>
          <w:noProof w:val="0"/>
        </w:rPr>
      </w:pPr>
      <w:r w:rsidRPr="00EA5FA7">
        <w:rPr>
          <w:noProof w:val="0"/>
        </w:rPr>
        <w:t>}</w:t>
      </w:r>
    </w:p>
    <w:p w14:paraId="07793DBC" w14:textId="77777777" w:rsidR="001E7E8F" w:rsidRPr="00EA5FA7" w:rsidRDefault="001E7E8F" w:rsidP="001E7E8F">
      <w:pPr>
        <w:pStyle w:val="PL"/>
        <w:rPr>
          <w:noProof w:val="0"/>
        </w:rPr>
      </w:pPr>
    </w:p>
    <w:p w14:paraId="514205DA" w14:textId="77777777" w:rsidR="001E7E8F" w:rsidRPr="00EA5FA7" w:rsidRDefault="001E7E8F" w:rsidP="001E7E8F">
      <w:pPr>
        <w:pStyle w:val="PL"/>
        <w:rPr>
          <w:noProof w:val="0"/>
        </w:rPr>
      </w:pPr>
      <w:proofErr w:type="spellStart"/>
      <w:r w:rsidRPr="00EA5FA7">
        <w:rPr>
          <w:noProof w:val="0"/>
        </w:rPr>
        <w:t>uLRRCMessageTransfer</w:t>
      </w:r>
      <w:proofErr w:type="spellEnd"/>
      <w:r w:rsidRPr="00EA5FA7">
        <w:rPr>
          <w:noProof w:val="0"/>
        </w:rPr>
        <w:t xml:space="preserve"> F1AP-ELEMENTARY-PROCEDURE ::= {</w:t>
      </w:r>
    </w:p>
    <w:p w14:paraId="6CE74AA5"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ULRRCMessageTransfer</w:t>
      </w:r>
      <w:proofErr w:type="spellEnd"/>
    </w:p>
    <w:p w14:paraId="00277C9A"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ULRRCMessageTransfer</w:t>
      </w:r>
      <w:proofErr w:type="spellEnd"/>
    </w:p>
    <w:p w14:paraId="05E3DFB7"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20A12B4" w14:textId="77777777" w:rsidR="001E7E8F" w:rsidRPr="00EA5FA7" w:rsidRDefault="001E7E8F" w:rsidP="001E7E8F">
      <w:pPr>
        <w:pStyle w:val="PL"/>
        <w:rPr>
          <w:noProof w:val="0"/>
        </w:rPr>
      </w:pPr>
      <w:r w:rsidRPr="00EA5FA7">
        <w:rPr>
          <w:noProof w:val="0"/>
        </w:rPr>
        <w:t>}</w:t>
      </w:r>
    </w:p>
    <w:p w14:paraId="277C2D1D" w14:textId="77777777" w:rsidR="001E7E8F" w:rsidRPr="00EA5FA7" w:rsidRDefault="001E7E8F" w:rsidP="001E7E8F">
      <w:pPr>
        <w:pStyle w:val="PL"/>
        <w:rPr>
          <w:noProof w:val="0"/>
        </w:rPr>
      </w:pPr>
    </w:p>
    <w:p w14:paraId="61DB7B27" w14:textId="77777777" w:rsidR="001E7E8F" w:rsidRPr="00EA5FA7" w:rsidRDefault="001E7E8F" w:rsidP="001E7E8F">
      <w:pPr>
        <w:pStyle w:val="PL"/>
        <w:rPr>
          <w:noProof w:val="0"/>
        </w:rPr>
      </w:pPr>
    </w:p>
    <w:p w14:paraId="3C105F8C" w14:textId="77777777" w:rsidR="001E7E8F" w:rsidRPr="00EA5FA7" w:rsidRDefault="001E7E8F" w:rsidP="001E7E8F">
      <w:pPr>
        <w:pStyle w:val="PL"/>
        <w:rPr>
          <w:noProof w:val="0"/>
        </w:rPr>
      </w:pPr>
      <w:proofErr w:type="spellStart"/>
      <w:r w:rsidRPr="00EA5FA7">
        <w:rPr>
          <w:noProof w:val="0"/>
        </w:rPr>
        <w:t>uEInactivityNotification</w:t>
      </w:r>
      <w:proofErr w:type="spellEnd"/>
      <w:r w:rsidRPr="00EA5FA7">
        <w:rPr>
          <w:noProof w:val="0"/>
        </w:rPr>
        <w:t xml:space="preserve">  F1AP-ELEMENTARY-PROCEDURE ::= {</w:t>
      </w:r>
    </w:p>
    <w:p w14:paraId="5B2E4DE2"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UEInactivityNotification</w:t>
      </w:r>
      <w:proofErr w:type="spellEnd"/>
    </w:p>
    <w:p w14:paraId="1A6EB0A5"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UEInactivityNotification</w:t>
      </w:r>
      <w:proofErr w:type="spellEnd"/>
    </w:p>
    <w:p w14:paraId="237B5FBE"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14BF89" w14:textId="77777777" w:rsidR="001E7E8F" w:rsidRPr="00EA5FA7" w:rsidRDefault="001E7E8F" w:rsidP="001E7E8F">
      <w:pPr>
        <w:pStyle w:val="PL"/>
        <w:rPr>
          <w:noProof w:val="0"/>
        </w:rPr>
      </w:pPr>
      <w:r w:rsidRPr="00EA5FA7">
        <w:rPr>
          <w:noProof w:val="0"/>
        </w:rPr>
        <w:t>}</w:t>
      </w:r>
    </w:p>
    <w:p w14:paraId="6A04B77E" w14:textId="77777777" w:rsidR="001E7E8F" w:rsidRPr="00EA5FA7" w:rsidRDefault="001E7E8F" w:rsidP="001E7E8F">
      <w:pPr>
        <w:pStyle w:val="PL"/>
        <w:rPr>
          <w:noProof w:val="0"/>
        </w:rPr>
      </w:pPr>
    </w:p>
    <w:p w14:paraId="52005CFA" w14:textId="77777777" w:rsidR="001E7E8F" w:rsidRPr="00EA5FA7" w:rsidRDefault="001E7E8F" w:rsidP="001E7E8F">
      <w:pPr>
        <w:pStyle w:val="PL"/>
        <w:rPr>
          <w:noProof w:val="0"/>
        </w:rPr>
      </w:pPr>
      <w:proofErr w:type="spellStart"/>
      <w:r w:rsidRPr="00EA5FA7">
        <w:rPr>
          <w:noProof w:val="0"/>
        </w:rPr>
        <w:t>gNBDUResourceCoordination</w:t>
      </w:r>
      <w:proofErr w:type="spellEnd"/>
      <w:r w:rsidRPr="00EA5FA7">
        <w:rPr>
          <w:noProof w:val="0"/>
        </w:rPr>
        <w:t xml:space="preserve"> F1AP-ELEMENTARY-PROCEDURE ::= {</w:t>
      </w:r>
    </w:p>
    <w:p w14:paraId="72FBB47D"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GNBDUResourceCoordinationRequest</w:t>
      </w:r>
      <w:proofErr w:type="spellEnd"/>
    </w:p>
    <w:p w14:paraId="3D481F2A"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GNBDUResourceCoordinationResponse</w:t>
      </w:r>
      <w:proofErr w:type="spellEnd"/>
    </w:p>
    <w:p w14:paraId="12E05C90"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GNBDUResourceCoordination</w:t>
      </w:r>
      <w:proofErr w:type="spellEnd"/>
    </w:p>
    <w:p w14:paraId="444BACAC"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62C0A58" w14:textId="77777777" w:rsidR="001E7E8F" w:rsidRPr="00EA5FA7" w:rsidRDefault="001E7E8F" w:rsidP="001E7E8F">
      <w:pPr>
        <w:pStyle w:val="PL"/>
        <w:rPr>
          <w:noProof w:val="0"/>
        </w:rPr>
      </w:pPr>
      <w:r w:rsidRPr="00EA5FA7">
        <w:rPr>
          <w:noProof w:val="0"/>
        </w:rPr>
        <w:t>}</w:t>
      </w:r>
    </w:p>
    <w:p w14:paraId="02958CDE" w14:textId="77777777" w:rsidR="001E7E8F" w:rsidRPr="00EA5FA7" w:rsidRDefault="001E7E8F" w:rsidP="001E7E8F">
      <w:pPr>
        <w:pStyle w:val="PL"/>
        <w:rPr>
          <w:noProof w:val="0"/>
        </w:rPr>
      </w:pPr>
    </w:p>
    <w:p w14:paraId="3E49CB48" w14:textId="77777777" w:rsidR="001E7E8F" w:rsidRPr="00EA5FA7" w:rsidRDefault="001E7E8F" w:rsidP="001E7E8F">
      <w:pPr>
        <w:pStyle w:val="PL"/>
        <w:rPr>
          <w:noProof w:val="0"/>
        </w:rPr>
      </w:pPr>
      <w:proofErr w:type="spellStart"/>
      <w:r w:rsidRPr="00EA5FA7">
        <w:rPr>
          <w:noProof w:val="0"/>
        </w:rPr>
        <w:t>privateMessage</w:t>
      </w:r>
      <w:proofErr w:type="spellEnd"/>
      <w:r w:rsidRPr="00EA5FA7">
        <w:rPr>
          <w:noProof w:val="0"/>
        </w:rPr>
        <w:t xml:space="preserve"> F1AP-ELEMENTARY-PROCEDURE ::= {</w:t>
      </w:r>
    </w:p>
    <w:p w14:paraId="30087090"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PrivateMessage</w:t>
      </w:r>
      <w:proofErr w:type="spellEnd"/>
    </w:p>
    <w:p w14:paraId="4ED301E7" w14:textId="77777777" w:rsidR="001E7E8F" w:rsidRPr="00EA5FA7" w:rsidRDefault="001E7E8F" w:rsidP="001E7E8F">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w:t>
      </w:r>
      <w:proofErr w:type="spellStart"/>
      <w:r w:rsidRPr="00EA5FA7">
        <w:rPr>
          <w:noProof w:val="0"/>
        </w:rPr>
        <w:t>privateMessage</w:t>
      </w:r>
      <w:proofErr w:type="spellEnd"/>
    </w:p>
    <w:p w14:paraId="0FFCE099"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4113B6" w14:textId="77777777" w:rsidR="001E7E8F" w:rsidRPr="00EA5FA7" w:rsidRDefault="001E7E8F" w:rsidP="001E7E8F">
      <w:pPr>
        <w:pStyle w:val="PL"/>
        <w:rPr>
          <w:noProof w:val="0"/>
        </w:rPr>
      </w:pPr>
      <w:r w:rsidRPr="00EA5FA7">
        <w:rPr>
          <w:noProof w:val="0"/>
        </w:rPr>
        <w:t>}</w:t>
      </w:r>
    </w:p>
    <w:p w14:paraId="229E2DEC" w14:textId="77777777" w:rsidR="001E7E8F" w:rsidRPr="00EA5FA7" w:rsidRDefault="001E7E8F" w:rsidP="001E7E8F">
      <w:pPr>
        <w:pStyle w:val="PL"/>
        <w:rPr>
          <w:noProof w:val="0"/>
        </w:rPr>
      </w:pPr>
    </w:p>
    <w:p w14:paraId="29547381" w14:textId="77777777" w:rsidR="001E7E8F" w:rsidRPr="00EA5FA7" w:rsidRDefault="001E7E8F" w:rsidP="001E7E8F">
      <w:pPr>
        <w:pStyle w:val="PL"/>
        <w:rPr>
          <w:noProof w:val="0"/>
        </w:rPr>
      </w:pPr>
      <w:proofErr w:type="spellStart"/>
      <w:r w:rsidRPr="00EA5FA7">
        <w:rPr>
          <w:noProof w:val="0"/>
        </w:rPr>
        <w:t>systemInformationDelivery</w:t>
      </w:r>
      <w:proofErr w:type="spellEnd"/>
      <w:r w:rsidRPr="00EA5FA7">
        <w:rPr>
          <w:noProof w:val="0"/>
        </w:rPr>
        <w:t xml:space="preserve"> F1AP-ELEMENTARY-PROCEDURE ::= {</w:t>
      </w:r>
    </w:p>
    <w:p w14:paraId="27DFDB41"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SystemInformationDeliveryCommand</w:t>
      </w:r>
      <w:proofErr w:type="spellEnd"/>
    </w:p>
    <w:p w14:paraId="51EB19B7"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SystemInformationDeliveryCommand</w:t>
      </w:r>
      <w:proofErr w:type="spellEnd"/>
    </w:p>
    <w:p w14:paraId="434657CC"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CA31089" w14:textId="77777777" w:rsidR="001E7E8F" w:rsidRPr="00EA5FA7" w:rsidRDefault="001E7E8F" w:rsidP="001E7E8F">
      <w:pPr>
        <w:pStyle w:val="PL"/>
        <w:rPr>
          <w:noProof w:val="0"/>
        </w:rPr>
      </w:pPr>
      <w:r w:rsidRPr="00EA5FA7">
        <w:rPr>
          <w:noProof w:val="0"/>
        </w:rPr>
        <w:t>}</w:t>
      </w:r>
    </w:p>
    <w:p w14:paraId="16BE5966" w14:textId="77777777" w:rsidR="001E7E8F" w:rsidRPr="00EA5FA7" w:rsidRDefault="001E7E8F" w:rsidP="001E7E8F">
      <w:pPr>
        <w:pStyle w:val="PL"/>
        <w:rPr>
          <w:noProof w:val="0"/>
        </w:rPr>
      </w:pPr>
    </w:p>
    <w:p w14:paraId="1F785AD3" w14:textId="77777777" w:rsidR="001E7E8F" w:rsidRPr="00EA5FA7" w:rsidRDefault="001E7E8F" w:rsidP="001E7E8F">
      <w:pPr>
        <w:pStyle w:val="PL"/>
        <w:rPr>
          <w:noProof w:val="0"/>
        </w:rPr>
      </w:pPr>
    </w:p>
    <w:p w14:paraId="6741100A" w14:textId="77777777" w:rsidR="001E7E8F" w:rsidRPr="00EA5FA7" w:rsidRDefault="001E7E8F" w:rsidP="001E7E8F">
      <w:pPr>
        <w:pStyle w:val="PL"/>
        <w:rPr>
          <w:noProof w:val="0"/>
        </w:rPr>
      </w:pPr>
      <w:r w:rsidRPr="00EA5FA7">
        <w:rPr>
          <w:noProof w:val="0"/>
        </w:rPr>
        <w:t>paging F1AP-ELEMENTARY-PROCEDURE ::= {</w:t>
      </w:r>
    </w:p>
    <w:p w14:paraId="46114319"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t>Paging</w:t>
      </w:r>
    </w:p>
    <w:p w14:paraId="1F47EC67"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544E87D"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F97B84F" w14:textId="77777777" w:rsidR="001E7E8F" w:rsidRPr="00EA5FA7" w:rsidRDefault="001E7E8F" w:rsidP="001E7E8F">
      <w:pPr>
        <w:pStyle w:val="PL"/>
        <w:rPr>
          <w:noProof w:val="0"/>
        </w:rPr>
      </w:pPr>
      <w:r w:rsidRPr="00EA5FA7">
        <w:rPr>
          <w:noProof w:val="0"/>
        </w:rPr>
        <w:t>}</w:t>
      </w:r>
    </w:p>
    <w:p w14:paraId="5A8691AE" w14:textId="77777777" w:rsidR="001E7E8F" w:rsidRPr="00EA5FA7" w:rsidRDefault="001E7E8F" w:rsidP="001E7E8F">
      <w:pPr>
        <w:pStyle w:val="PL"/>
        <w:rPr>
          <w:noProof w:val="0"/>
        </w:rPr>
      </w:pPr>
    </w:p>
    <w:p w14:paraId="778F9806" w14:textId="77777777" w:rsidR="001E7E8F" w:rsidRPr="00EA5FA7" w:rsidRDefault="001E7E8F" w:rsidP="001E7E8F">
      <w:pPr>
        <w:pStyle w:val="PL"/>
        <w:rPr>
          <w:noProof w:val="0"/>
        </w:rPr>
      </w:pPr>
      <w:r w:rsidRPr="00EA5FA7">
        <w:rPr>
          <w:noProof w:val="0"/>
        </w:rPr>
        <w:t>notify F1AP-ELEMENTARY-PROCEDURE ::= {</w:t>
      </w:r>
    </w:p>
    <w:p w14:paraId="5AC819E3"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t>Notify</w:t>
      </w:r>
    </w:p>
    <w:p w14:paraId="4995EF1C"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1802D041"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EFC013D" w14:textId="77777777" w:rsidR="001E7E8F" w:rsidRPr="00EA5FA7" w:rsidRDefault="001E7E8F" w:rsidP="001E7E8F">
      <w:pPr>
        <w:pStyle w:val="PL"/>
        <w:rPr>
          <w:noProof w:val="0"/>
        </w:rPr>
      </w:pPr>
      <w:r w:rsidRPr="00EA5FA7">
        <w:rPr>
          <w:noProof w:val="0"/>
        </w:rPr>
        <w:t>}</w:t>
      </w:r>
    </w:p>
    <w:p w14:paraId="64C860C4" w14:textId="77777777" w:rsidR="001E7E8F" w:rsidRPr="00EA5FA7" w:rsidRDefault="001E7E8F" w:rsidP="001E7E8F">
      <w:pPr>
        <w:pStyle w:val="PL"/>
        <w:rPr>
          <w:noProof w:val="0"/>
        </w:rPr>
      </w:pPr>
    </w:p>
    <w:p w14:paraId="763536B6" w14:textId="77777777" w:rsidR="001E7E8F" w:rsidRPr="00EA5FA7" w:rsidRDefault="001E7E8F" w:rsidP="001E7E8F">
      <w:pPr>
        <w:pStyle w:val="PL"/>
        <w:rPr>
          <w:noProof w:val="0"/>
        </w:rPr>
      </w:pPr>
      <w:proofErr w:type="spellStart"/>
      <w:r w:rsidRPr="00EA5FA7">
        <w:rPr>
          <w:noProof w:val="0"/>
        </w:rPr>
        <w:t>networkAccessRateReduction</w:t>
      </w:r>
      <w:proofErr w:type="spellEnd"/>
      <w:r w:rsidRPr="00EA5FA7">
        <w:rPr>
          <w:noProof w:val="0"/>
        </w:rPr>
        <w:t xml:space="preserve"> F1AP-ELEMENTARY-PROCEDURE ::= {</w:t>
      </w:r>
    </w:p>
    <w:p w14:paraId="7280D974"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NetworkAccessRateReduction</w:t>
      </w:r>
      <w:proofErr w:type="spellEnd"/>
    </w:p>
    <w:p w14:paraId="5423225D"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NetworkAccessRateReduction</w:t>
      </w:r>
      <w:proofErr w:type="spellEnd"/>
    </w:p>
    <w:p w14:paraId="62EA20ED"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AFE0774" w14:textId="77777777" w:rsidR="001E7E8F" w:rsidRPr="00EA5FA7" w:rsidRDefault="001E7E8F" w:rsidP="001E7E8F">
      <w:pPr>
        <w:pStyle w:val="PL"/>
        <w:rPr>
          <w:noProof w:val="0"/>
        </w:rPr>
      </w:pPr>
      <w:r w:rsidRPr="00EA5FA7">
        <w:rPr>
          <w:noProof w:val="0"/>
        </w:rPr>
        <w:t>}</w:t>
      </w:r>
    </w:p>
    <w:p w14:paraId="0E70C170" w14:textId="77777777" w:rsidR="001E7E8F" w:rsidRPr="00EA5FA7" w:rsidRDefault="001E7E8F" w:rsidP="001E7E8F">
      <w:pPr>
        <w:pStyle w:val="PL"/>
        <w:rPr>
          <w:noProof w:val="0"/>
        </w:rPr>
      </w:pPr>
    </w:p>
    <w:p w14:paraId="16B9A66E" w14:textId="77777777" w:rsidR="001E7E8F" w:rsidRPr="00EA5FA7" w:rsidRDefault="001E7E8F" w:rsidP="001E7E8F">
      <w:pPr>
        <w:pStyle w:val="PL"/>
        <w:rPr>
          <w:noProof w:val="0"/>
        </w:rPr>
      </w:pPr>
    </w:p>
    <w:p w14:paraId="6B327B09" w14:textId="77777777" w:rsidR="001E7E8F" w:rsidRPr="00EA5FA7" w:rsidRDefault="001E7E8F" w:rsidP="001E7E8F">
      <w:pPr>
        <w:pStyle w:val="PL"/>
        <w:rPr>
          <w:noProof w:val="0"/>
        </w:rPr>
      </w:pPr>
      <w:proofErr w:type="spellStart"/>
      <w:r w:rsidRPr="00EA5FA7">
        <w:rPr>
          <w:noProof w:val="0"/>
        </w:rPr>
        <w:t>pWSRestartIndication</w:t>
      </w:r>
      <w:proofErr w:type="spellEnd"/>
      <w:r w:rsidRPr="00EA5FA7">
        <w:rPr>
          <w:noProof w:val="0"/>
        </w:rPr>
        <w:t xml:space="preserve"> F1AP-ELEMENTARY-PROCEDURE ::= {</w:t>
      </w:r>
    </w:p>
    <w:p w14:paraId="0AA70780"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PWSRestartIndication</w:t>
      </w:r>
      <w:proofErr w:type="spellEnd"/>
    </w:p>
    <w:p w14:paraId="44D77D76"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PWSRestartIndication</w:t>
      </w:r>
      <w:proofErr w:type="spellEnd"/>
    </w:p>
    <w:p w14:paraId="19F4E80B"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76AF1B" w14:textId="77777777" w:rsidR="001E7E8F" w:rsidRPr="00EA5FA7" w:rsidRDefault="001E7E8F" w:rsidP="001E7E8F">
      <w:pPr>
        <w:pStyle w:val="PL"/>
        <w:rPr>
          <w:noProof w:val="0"/>
        </w:rPr>
      </w:pPr>
      <w:r w:rsidRPr="00EA5FA7">
        <w:rPr>
          <w:noProof w:val="0"/>
        </w:rPr>
        <w:t>}</w:t>
      </w:r>
    </w:p>
    <w:p w14:paraId="5B289917" w14:textId="77777777" w:rsidR="001E7E8F" w:rsidRPr="00EA5FA7" w:rsidRDefault="001E7E8F" w:rsidP="001E7E8F">
      <w:pPr>
        <w:pStyle w:val="PL"/>
        <w:rPr>
          <w:noProof w:val="0"/>
        </w:rPr>
      </w:pPr>
    </w:p>
    <w:p w14:paraId="3F85F1FB" w14:textId="77777777" w:rsidR="001E7E8F" w:rsidRPr="00EA5FA7" w:rsidRDefault="001E7E8F" w:rsidP="001E7E8F">
      <w:pPr>
        <w:pStyle w:val="PL"/>
        <w:rPr>
          <w:noProof w:val="0"/>
        </w:rPr>
      </w:pPr>
      <w:proofErr w:type="spellStart"/>
      <w:r w:rsidRPr="00EA5FA7">
        <w:rPr>
          <w:noProof w:val="0"/>
        </w:rPr>
        <w:t>pWSFailureIndication</w:t>
      </w:r>
      <w:proofErr w:type="spellEnd"/>
      <w:r w:rsidRPr="00EA5FA7">
        <w:rPr>
          <w:noProof w:val="0"/>
        </w:rPr>
        <w:t xml:space="preserve"> F1AP-ELEMENTARY-PROCEDURE ::= {</w:t>
      </w:r>
    </w:p>
    <w:p w14:paraId="10A0EFDF"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PWSFailureIndication</w:t>
      </w:r>
      <w:proofErr w:type="spellEnd"/>
    </w:p>
    <w:p w14:paraId="091EEEA5"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PWSFailureIndication</w:t>
      </w:r>
      <w:proofErr w:type="spellEnd"/>
    </w:p>
    <w:p w14:paraId="02B5DF00"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638B92D" w14:textId="77777777" w:rsidR="001E7E8F" w:rsidRPr="00EA5FA7" w:rsidRDefault="001E7E8F" w:rsidP="001E7E8F">
      <w:pPr>
        <w:pStyle w:val="PL"/>
      </w:pPr>
      <w:r w:rsidRPr="00EA5FA7">
        <w:t>}</w:t>
      </w:r>
    </w:p>
    <w:p w14:paraId="1924B357" w14:textId="77777777" w:rsidR="001E7E8F" w:rsidRPr="00EA5FA7" w:rsidRDefault="001E7E8F" w:rsidP="001E7E8F">
      <w:pPr>
        <w:pStyle w:val="PL"/>
      </w:pPr>
    </w:p>
    <w:p w14:paraId="3000DFBB" w14:textId="77777777" w:rsidR="001E7E8F" w:rsidRPr="00EA5FA7" w:rsidRDefault="001E7E8F" w:rsidP="001E7E8F">
      <w:pPr>
        <w:pStyle w:val="PL"/>
      </w:pPr>
      <w:r w:rsidRPr="00EA5FA7">
        <w:t xml:space="preserve">gNBDUStatusIndication </w:t>
      </w:r>
      <w:r w:rsidRPr="00EA5FA7">
        <w:tab/>
        <w:t>F1AP-ELEMENTARY-PROCEDURE ::= {</w:t>
      </w:r>
    </w:p>
    <w:p w14:paraId="2C93DB95" w14:textId="77777777" w:rsidR="001E7E8F" w:rsidRPr="00EA5FA7" w:rsidRDefault="001E7E8F" w:rsidP="001E7E8F">
      <w:pPr>
        <w:pStyle w:val="PL"/>
      </w:pPr>
      <w:r w:rsidRPr="00EA5FA7">
        <w:tab/>
        <w:t>INITIATING MESSAGE</w:t>
      </w:r>
      <w:r w:rsidRPr="00EA5FA7">
        <w:tab/>
      </w:r>
      <w:r w:rsidRPr="00EA5FA7">
        <w:tab/>
        <w:t>GNBDUStatusIndication</w:t>
      </w:r>
    </w:p>
    <w:p w14:paraId="3F5BA404" w14:textId="77777777" w:rsidR="001E7E8F" w:rsidRPr="00EA5FA7" w:rsidRDefault="001E7E8F" w:rsidP="001E7E8F">
      <w:pPr>
        <w:pStyle w:val="PL"/>
      </w:pPr>
      <w:r w:rsidRPr="00EA5FA7">
        <w:tab/>
        <w:t>PROCEDURE CODE</w:t>
      </w:r>
      <w:r w:rsidRPr="00EA5FA7">
        <w:tab/>
      </w:r>
      <w:r w:rsidRPr="00EA5FA7">
        <w:tab/>
      </w:r>
      <w:r w:rsidRPr="00EA5FA7">
        <w:tab/>
        <w:t>id-GNBDUStatusIndication</w:t>
      </w:r>
    </w:p>
    <w:p w14:paraId="39B012D5" w14:textId="77777777" w:rsidR="001E7E8F" w:rsidRPr="00EA5FA7" w:rsidRDefault="001E7E8F" w:rsidP="001E7E8F">
      <w:pPr>
        <w:pStyle w:val="PL"/>
      </w:pPr>
      <w:r w:rsidRPr="00EA5FA7">
        <w:tab/>
        <w:t>CRITICALITY</w:t>
      </w:r>
      <w:r w:rsidRPr="00EA5FA7">
        <w:tab/>
      </w:r>
      <w:r w:rsidRPr="00EA5FA7">
        <w:tab/>
      </w:r>
      <w:r w:rsidRPr="00EA5FA7">
        <w:tab/>
      </w:r>
      <w:r w:rsidRPr="00EA5FA7">
        <w:tab/>
        <w:t>ignore</w:t>
      </w:r>
    </w:p>
    <w:p w14:paraId="32CF4601" w14:textId="77777777" w:rsidR="001E7E8F" w:rsidRPr="00EA5FA7" w:rsidRDefault="001E7E8F" w:rsidP="001E7E8F">
      <w:pPr>
        <w:pStyle w:val="PL"/>
      </w:pPr>
      <w:r w:rsidRPr="00EA5FA7">
        <w:t>}</w:t>
      </w:r>
    </w:p>
    <w:p w14:paraId="54BD58EC" w14:textId="77777777" w:rsidR="001E7E8F" w:rsidRPr="00EA5FA7" w:rsidRDefault="001E7E8F" w:rsidP="001E7E8F">
      <w:pPr>
        <w:pStyle w:val="PL"/>
      </w:pPr>
    </w:p>
    <w:p w14:paraId="7F09374A" w14:textId="77777777" w:rsidR="001E7E8F" w:rsidRPr="00EA5FA7" w:rsidRDefault="001E7E8F" w:rsidP="001E7E8F">
      <w:pPr>
        <w:pStyle w:val="PL"/>
      </w:pPr>
    </w:p>
    <w:p w14:paraId="1F9AFEC2" w14:textId="77777777" w:rsidR="001E7E8F" w:rsidRPr="00EA5FA7" w:rsidRDefault="001E7E8F" w:rsidP="001E7E8F">
      <w:pPr>
        <w:pStyle w:val="PL"/>
      </w:pPr>
      <w:r w:rsidRPr="00EA5FA7">
        <w:t>rRCDeliveryReport F1AP-ELEMENTARY-PROCEDURE ::= {</w:t>
      </w:r>
    </w:p>
    <w:p w14:paraId="182C091C" w14:textId="77777777" w:rsidR="001E7E8F" w:rsidRPr="00EA5FA7" w:rsidRDefault="001E7E8F" w:rsidP="001E7E8F">
      <w:pPr>
        <w:pStyle w:val="PL"/>
      </w:pPr>
      <w:r w:rsidRPr="00EA5FA7">
        <w:tab/>
        <w:t>INITIATING MESSAGE</w:t>
      </w:r>
      <w:r w:rsidRPr="00EA5FA7">
        <w:tab/>
      </w:r>
      <w:r w:rsidRPr="00EA5FA7">
        <w:tab/>
        <w:t>RRCDeliveryReport</w:t>
      </w:r>
    </w:p>
    <w:p w14:paraId="6C662639" w14:textId="77777777" w:rsidR="001E7E8F" w:rsidRPr="00EA5FA7" w:rsidRDefault="001E7E8F" w:rsidP="001E7E8F">
      <w:pPr>
        <w:pStyle w:val="PL"/>
      </w:pPr>
      <w:r w:rsidRPr="00EA5FA7">
        <w:tab/>
        <w:t>PROCEDURE CODE</w:t>
      </w:r>
      <w:r w:rsidRPr="00EA5FA7">
        <w:tab/>
      </w:r>
      <w:r w:rsidRPr="00EA5FA7">
        <w:tab/>
      </w:r>
      <w:r w:rsidRPr="00EA5FA7">
        <w:tab/>
        <w:t>id-RRCDeliveryReport</w:t>
      </w:r>
    </w:p>
    <w:p w14:paraId="25D55B9C" w14:textId="77777777" w:rsidR="001E7E8F" w:rsidRPr="00EA5FA7" w:rsidRDefault="001E7E8F" w:rsidP="001E7E8F">
      <w:pPr>
        <w:pStyle w:val="PL"/>
      </w:pPr>
      <w:r w:rsidRPr="00EA5FA7">
        <w:tab/>
        <w:t>CRITICALITY</w:t>
      </w:r>
      <w:r w:rsidRPr="00EA5FA7">
        <w:tab/>
      </w:r>
      <w:r w:rsidRPr="00EA5FA7">
        <w:tab/>
      </w:r>
      <w:r w:rsidRPr="00EA5FA7">
        <w:tab/>
      </w:r>
      <w:r w:rsidRPr="00EA5FA7">
        <w:tab/>
        <w:t>ignore</w:t>
      </w:r>
    </w:p>
    <w:p w14:paraId="05282FBD" w14:textId="77777777" w:rsidR="001E7E8F" w:rsidRPr="00EA5FA7" w:rsidRDefault="001E7E8F" w:rsidP="001E7E8F">
      <w:pPr>
        <w:pStyle w:val="PL"/>
      </w:pPr>
      <w:r w:rsidRPr="00EA5FA7">
        <w:t>}</w:t>
      </w:r>
    </w:p>
    <w:p w14:paraId="71BC24BF" w14:textId="77777777" w:rsidR="001E7E8F" w:rsidRPr="00EA5FA7" w:rsidRDefault="001E7E8F" w:rsidP="001E7E8F">
      <w:pPr>
        <w:pStyle w:val="PL"/>
      </w:pPr>
    </w:p>
    <w:p w14:paraId="59DAB157" w14:textId="77777777" w:rsidR="001E7E8F" w:rsidRPr="00EA5FA7" w:rsidRDefault="001E7E8F" w:rsidP="001E7E8F">
      <w:pPr>
        <w:pStyle w:val="PL"/>
        <w:rPr>
          <w:noProof w:val="0"/>
        </w:rPr>
      </w:pPr>
      <w:r w:rsidRPr="00EA5FA7">
        <w:rPr>
          <w:noProof w:val="0"/>
        </w:rPr>
        <w:t>f1Removal F1AP-ELEMENTARY-PROCEDURE ::= {</w:t>
      </w:r>
    </w:p>
    <w:p w14:paraId="35D23D7C"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t>F1RemovalRequest</w:t>
      </w:r>
    </w:p>
    <w:p w14:paraId="5D8D8095" w14:textId="77777777" w:rsidR="001E7E8F" w:rsidRPr="00EA5FA7" w:rsidRDefault="001E7E8F" w:rsidP="001E7E8F">
      <w:pPr>
        <w:pStyle w:val="PL"/>
        <w:rPr>
          <w:noProof w:val="0"/>
        </w:rPr>
      </w:pPr>
      <w:r w:rsidRPr="00EA5FA7">
        <w:rPr>
          <w:noProof w:val="0"/>
        </w:rPr>
        <w:tab/>
        <w:t>SUCCESSFUL OUTCOME</w:t>
      </w:r>
      <w:r w:rsidRPr="00EA5FA7">
        <w:rPr>
          <w:noProof w:val="0"/>
        </w:rPr>
        <w:tab/>
      </w:r>
      <w:r w:rsidRPr="00EA5FA7">
        <w:rPr>
          <w:noProof w:val="0"/>
        </w:rPr>
        <w:tab/>
        <w:t>F1RemovalResponse</w:t>
      </w:r>
    </w:p>
    <w:p w14:paraId="188AB95C" w14:textId="77777777" w:rsidR="001E7E8F" w:rsidRPr="00EA5FA7" w:rsidRDefault="001E7E8F" w:rsidP="001E7E8F">
      <w:pPr>
        <w:pStyle w:val="PL"/>
        <w:rPr>
          <w:noProof w:val="0"/>
        </w:rPr>
      </w:pPr>
      <w:r w:rsidRPr="00EA5FA7">
        <w:rPr>
          <w:noProof w:val="0"/>
        </w:rPr>
        <w:tab/>
        <w:t>UNSUCCESSFUL OUTCOME</w:t>
      </w:r>
      <w:r w:rsidRPr="00EA5FA7">
        <w:rPr>
          <w:noProof w:val="0"/>
        </w:rPr>
        <w:tab/>
        <w:t>F1RemovalFailure</w:t>
      </w:r>
    </w:p>
    <w:p w14:paraId="1CF5C11C"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AFE1BFA"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1840044" w14:textId="77777777" w:rsidR="001E7E8F" w:rsidRPr="00EA5FA7" w:rsidRDefault="001E7E8F" w:rsidP="001E7E8F">
      <w:pPr>
        <w:pStyle w:val="PL"/>
        <w:rPr>
          <w:noProof w:val="0"/>
        </w:rPr>
      </w:pPr>
      <w:r w:rsidRPr="00EA5FA7">
        <w:rPr>
          <w:noProof w:val="0"/>
        </w:rPr>
        <w:t>}</w:t>
      </w:r>
    </w:p>
    <w:p w14:paraId="600AFE41" w14:textId="77777777" w:rsidR="001E7E8F" w:rsidRPr="00EA5FA7" w:rsidRDefault="001E7E8F" w:rsidP="001E7E8F">
      <w:pPr>
        <w:pStyle w:val="PL"/>
        <w:rPr>
          <w:noProof w:val="0"/>
        </w:rPr>
      </w:pPr>
    </w:p>
    <w:p w14:paraId="20C8DD61" w14:textId="77777777" w:rsidR="001E7E8F" w:rsidRPr="00EA5FA7" w:rsidRDefault="001E7E8F" w:rsidP="001E7E8F">
      <w:pPr>
        <w:pStyle w:val="PL"/>
      </w:pPr>
      <w:r w:rsidRPr="00EA5FA7">
        <w:t>traceStart F1AP-ELEMENTARY-PROCEDURE ::= {</w:t>
      </w:r>
    </w:p>
    <w:p w14:paraId="54E19CF1" w14:textId="77777777" w:rsidR="001E7E8F" w:rsidRPr="00EA5FA7" w:rsidRDefault="001E7E8F" w:rsidP="001E7E8F">
      <w:pPr>
        <w:pStyle w:val="PL"/>
      </w:pPr>
      <w:r w:rsidRPr="00EA5FA7">
        <w:tab/>
        <w:t>INITIATING MESSAGE</w:t>
      </w:r>
      <w:r w:rsidRPr="00EA5FA7">
        <w:tab/>
      </w:r>
      <w:r w:rsidRPr="00EA5FA7">
        <w:tab/>
        <w:t>TraceStart</w:t>
      </w:r>
    </w:p>
    <w:p w14:paraId="6E4EA70F" w14:textId="77777777" w:rsidR="001E7E8F" w:rsidRPr="00EA5FA7" w:rsidRDefault="001E7E8F" w:rsidP="001E7E8F">
      <w:pPr>
        <w:pStyle w:val="PL"/>
      </w:pPr>
      <w:r w:rsidRPr="00EA5FA7">
        <w:tab/>
        <w:t>PROCEDURE CODE</w:t>
      </w:r>
      <w:r w:rsidRPr="00EA5FA7">
        <w:tab/>
      </w:r>
      <w:r w:rsidRPr="00EA5FA7">
        <w:tab/>
      </w:r>
      <w:r w:rsidRPr="00EA5FA7">
        <w:tab/>
        <w:t>id-TraceStart</w:t>
      </w:r>
    </w:p>
    <w:p w14:paraId="5A6BDEA9" w14:textId="77777777" w:rsidR="001E7E8F" w:rsidRPr="00EA5FA7" w:rsidRDefault="001E7E8F" w:rsidP="001E7E8F">
      <w:pPr>
        <w:pStyle w:val="PL"/>
      </w:pPr>
      <w:r w:rsidRPr="00EA5FA7">
        <w:tab/>
        <w:t>CRITICALITY</w:t>
      </w:r>
      <w:r w:rsidRPr="00EA5FA7">
        <w:tab/>
      </w:r>
      <w:r w:rsidRPr="00EA5FA7">
        <w:tab/>
      </w:r>
      <w:r w:rsidRPr="00EA5FA7">
        <w:tab/>
      </w:r>
      <w:r w:rsidRPr="00EA5FA7">
        <w:tab/>
        <w:t>ignore</w:t>
      </w:r>
    </w:p>
    <w:p w14:paraId="7749EF1B" w14:textId="77777777" w:rsidR="001E7E8F" w:rsidRPr="00EA5FA7" w:rsidRDefault="001E7E8F" w:rsidP="001E7E8F">
      <w:pPr>
        <w:pStyle w:val="PL"/>
      </w:pPr>
      <w:r w:rsidRPr="00EA5FA7">
        <w:t>}</w:t>
      </w:r>
    </w:p>
    <w:p w14:paraId="6A66C65B" w14:textId="77777777" w:rsidR="001E7E8F" w:rsidRPr="00EA5FA7" w:rsidRDefault="001E7E8F" w:rsidP="001E7E8F">
      <w:pPr>
        <w:pStyle w:val="PL"/>
        <w:rPr>
          <w:noProof w:val="0"/>
        </w:rPr>
      </w:pPr>
    </w:p>
    <w:p w14:paraId="03D49277" w14:textId="77777777" w:rsidR="001E7E8F" w:rsidRPr="00EA5FA7" w:rsidRDefault="001E7E8F" w:rsidP="001E7E8F">
      <w:pPr>
        <w:pStyle w:val="PL"/>
      </w:pPr>
      <w:r w:rsidRPr="00EA5FA7">
        <w:t>deactivateTrace F1AP-ELEMENTARY-PROCEDURE ::= {</w:t>
      </w:r>
    </w:p>
    <w:p w14:paraId="0D0386F2" w14:textId="77777777" w:rsidR="001E7E8F" w:rsidRPr="00EA5FA7" w:rsidRDefault="001E7E8F" w:rsidP="001E7E8F">
      <w:pPr>
        <w:pStyle w:val="PL"/>
      </w:pPr>
      <w:r w:rsidRPr="00EA5FA7">
        <w:tab/>
        <w:t>INITIATING MESSAGE</w:t>
      </w:r>
      <w:r w:rsidRPr="00EA5FA7">
        <w:tab/>
      </w:r>
      <w:r w:rsidRPr="00EA5FA7">
        <w:tab/>
        <w:t>DeactivateTrace</w:t>
      </w:r>
    </w:p>
    <w:p w14:paraId="5B5CAFBB" w14:textId="77777777" w:rsidR="001E7E8F" w:rsidRPr="00EA5FA7" w:rsidRDefault="001E7E8F" w:rsidP="001E7E8F">
      <w:pPr>
        <w:pStyle w:val="PL"/>
      </w:pPr>
      <w:r w:rsidRPr="00EA5FA7">
        <w:tab/>
        <w:t>PROCEDURE CODE</w:t>
      </w:r>
      <w:r w:rsidRPr="00EA5FA7">
        <w:tab/>
      </w:r>
      <w:r w:rsidRPr="00EA5FA7">
        <w:tab/>
      </w:r>
      <w:r w:rsidRPr="00EA5FA7">
        <w:tab/>
        <w:t>id-DeactivateTrace</w:t>
      </w:r>
    </w:p>
    <w:p w14:paraId="0DCE6D28" w14:textId="77777777" w:rsidR="001E7E8F" w:rsidRPr="00EA5FA7" w:rsidRDefault="001E7E8F" w:rsidP="001E7E8F">
      <w:pPr>
        <w:pStyle w:val="PL"/>
      </w:pPr>
      <w:r w:rsidRPr="00EA5FA7">
        <w:tab/>
        <w:t>CRITICALITY</w:t>
      </w:r>
      <w:r w:rsidRPr="00EA5FA7">
        <w:tab/>
      </w:r>
      <w:r w:rsidRPr="00EA5FA7">
        <w:tab/>
      </w:r>
      <w:r w:rsidRPr="00EA5FA7">
        <w:tab/>
      </w:r>
      <w:r w:rsidRPr="00EA5FA7">
        <w:tab/>
        <w:t>ignore</w:t>
      </w:r>
    </w:p>
    <w:p w14:paraId="433E514D" w14:textId="77777777" w:rsidR="001E7E8F" w:rsidRPr="00EA5FA7" w:rsidRDefault="001E7E8F" w:rsidP="001E7E8F">
      <w:pPr>
        <w:pStyle w:val="PL"/>
      </w:pPr>
      <w:r w:rsidRPr="00EA5FA7">
        <w:t>}</w:t>
      </w:r>
    </w:p>
    <w:p w14:paraId="48C1D289" w14:textId="77777777" w:rsidR="001E7E8F" w:rsidRPr="00EA5FA7" w:rsidRDefault="001E7E8F" w:rsidP="001E7E8F">
      <w:pPr>
        <w:pStyle w:val="PL"/>
        <w:rPr>
          <w:noProof w:val="0"/>
        </w:rPr>
      </w:pPr>
    </w:p>
    <w:p w14:paraId="4EB6AA42" w14:textId="77777777" w:rsidR="001E7E8F" w:rsidRPr="00EA5FA7" w:rsidRDefault="001E7E8F" w:rsidP="001E7E8F">
      <w:pPr>
        <w:pStyle w:val="PL"/>
        <w:rPr>
          <w:noProof w:val="0"/>
        </w:rPr>
      </w:pPr>
      <w:proofErr w:type="spellStart"/>
      <w:r w:rsidRPr="00EA5FA7">
        <w:rPr>
          <w:noProof w:val="0"/>
        </w:rPr>
        <w:t>dUCURadioInformationTransfer</w:t>
      </w:r>
      <w:proofErr w:type="spellEnd"/>
      <w:r w:rsidRPr="00EA5FA7">
        <w:rPr>
          <w:noProof w:val="0"/>
        </w:rPr>
        <w:t xml:space="preserve"> F1AP-ELEMENTARY-PROCEDURE ::= {</w:t>
      </w:r>
    </w:p>
    <w:p w14:paraId="50AE93AC"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DUCURadioInformationTransfer</w:t>
      </w:r>
      <w:proofErr w:type="spellEnd"/>
    </w:p>
    <w:p w14:paraId="54640453"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DUCURadioInformationTransfer</w:t>
      </w:r>
      <w:proofErr w:type="spellEnd"/>
    </w:p>
    <w:p w14:paraId="1C06D200" w14:textId="77777777" w:rsidR="001E7E8F" w:rsidRPr="00EA5FA7" w:rsidRDefault="001E7E8F" w:rsidP="001E7E8F">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14:paraId="4CB3086A" w14:textId="77777777" w:rsidR="001E7E8F" w:rsidRPr="00EA5FA7" w:rsidRDefault="001E7E8F" w:rsidP="001E7E8F">
      <w:pPr>
        <w:pStyle w:val="PL"/>
        <w:rPr>
          <w:noProof w:val="0"/>
        </w:rPr>
      </w:pPr>
      <w:r w:rsidRPr="00EA5FA7">
        <w:rPr>
          <w:noProof w:val="0"/>
        </w:rPr>
        <w:t>}</w:t>
      </w:r>
    </w:p>
    <w:p w14:paraId="0B56B01D" w14:textId="77777777" w:rsidR="001E7E8F" w:rsidRPr="00EA5FA7" w:rsidRDefault="001E7E8F" w:rsidP="001E7E8F">
      <w:pPr>
        <w:pStyle w:val="PL"/>
        <w:rPr>
          <w:noProof w:val="0"/>
        </w:rPr>
      </w:pPr>
    </w:p>
    <w:p w14:paraId="17AF07B4" w14:textId="77777777" w:rsidR="001E7E8F" w:rsidRPr="00EA5FA7" w:rsidRDefault="001E7E8F" w:rsidP="001E7E8F">
      <w:pPr>
        <w:pStyle w:val="PL"/>
        <w:rPr>
          <w:noProof w:val="0"/>
        </w:rPr>
      </w:pPr>
      <w:proofErr w:type="spellStart"/>
      <w:r w:rsidRPr="00EA5FA7">
        <w:rPr>
          <w:noProof w:val="0"/>
        </w:rPr>
        <w:t>cUDURadioInformationTransfer</w:t>
      </w:r>
      <w:proofErr w:type="spellEnd"/>
      <w:r w:rsidRPr="00EA5FA7">
        <w:rPr>
          <w:noProof w:val="0"/>
        </w:rPr>
        <w:t xml:space="preserve"> F1AP-ELEMENTARY-PROCEDURE ::= {</w:t>
      </w:r>
    </w:p>
    <w:p w14:paraId="30C73C97" w14:textId="77777777" w:rsidR="001E7E8F" w:rsidRPr="00EA5FA7" w:rsidRDefault="001E7E8F" w:rsidP="001E7E8F">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CUDURadioInformationTransfer</w:t>
      </w:r>
      <w:proofErr w:type="spellEnd"/>
    </w:p>
    <w:p w14:paraId="666C292C" w14:textId="77777777" w:rsidR="001E7E8F" w:rsidRPr="00EA5FA7" w:rsidRDefault="001E7E8F" w:rsidP="001E7E8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CUDURadioInformationTransfer</w:t>
      </w:r>
      <w:proofErr w:type="spellEnd"/>
    </w:p>
    <w:p w14:paraId="5E745F4A" w14:textId="77777777" w:rsidR="001E7E8F" w:rsidRPr="00EA5FA7" w:rsidRDefault="001E7E8F" w:rsidP="001E7E8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1787FB6" w14:textId="77777777" w:rsidR="001E7E8F" w:rsidRPr="00EA5FA7" w:rsidRDefault="001E7E8F" w:rsidP="001E7E8F">
      <w:pPr>
        <w:pStyle w:val="PL"/>
        <w:rPr>
          <w:noProof w:val="0"/>
        </w:rPr>
      </w:pPr>
      <w:r w:rsidRPr="00EA5FA7">
        <w:rPr>
          <w:noProof w:val="0"/>
        </w:rPr>
        <w:t>}</w:t>
      </w:r>
    </w:p>
    <w:p w14:paraId="76C83D2F" w14:textId="77777777" w:rsidR="001E7E8F" w:rsidRDefault="001E7E8F" w:rsidP="001E7E8F">
      <w:pPr>
        <w:pStyle w:val="PL"/>
        <w:rPr>
          <w:ins w:id="1333" w:author="Author"/>
          <w:noProof w:val="0"/>
        </w:rPr>
      </w:pPr>
    </w:p>
    <w:p w14:paraId="7AE02CA1" w14:textId="77777777" w:rsidR="001E7E8F" w:rsidRPr="00EA5FA7" w:rsidRDefault="001E7E8F" w:rsidP="001E7E8F">
      <w:pPr>
        <w:pStyle w:val="PL"/>
        <w:rPr>
          <w:ins w:id="1334" w:author="Author"/>
          <w:noProof w:val="0"/>
        </w:rPr>
      </w:pPr>
      <w:proofErr w:type="spellStart"/>
      <w:ins w:id="1335" w:author="Author">
        <w:r w:rsidRPr="000838AE">
          <w:rPr>
            <w:noProof w:val="0"/>
          </w:rPr>
          <w:t>resourceStatusReportingInitiation</w:t>
        </w:r>
        <w:proofErr w:type="spellEnd"/>
        <w:r>
          <w:rPr>
            <w:noProof w:val="0"/>
          </w:rPr>
          <w:t xml:space="preserve"> </w:t>
        </w:r>
        <w:r w:rsidRPr="00EA5FA7">
          <w:rPr>
            <w:noProof w:val="0"/>
          </w:rPr>
          <w:t>F1AP-ELEMENTARY-PROCEDURE ::= {</w:t>
        </w:r>
      </w:ins>
    </w:p>
    <w:p w14:paraId="051D26BC" w14:textId="77777777" w:rsidR="001E7E8F" w:rsidRPr="00EA5FA7" w:rsidRDefault="001E7E8F" w:rsidP="001E7E8F">
      <w:pPr>
        <w:pStyle w:val="PL"/>
        <w:rPr>
          <w:ins w:id="1336" w:author="Author"/>
          <w:noProof w:val="0"/>
        </w:rPr>
      </w:pPr>
      <w:ins w:id="1337" w:author="Author">
        <w:r w:rsidRPr="00EA5FA7">
          <w:rPr>
            <w:noProof w:val="0"/>
          </w:rPr>
          <w:tab/>
          <w:t>INITIATING MESSAGE</w:t>
        </w:r>
        <w:r w:rsidRPr="00EA5FA7">
          <w:rPr>
            <w:noProof w:val="0"/>
          </w:rPr>
          <w:tab/>
        </w:r>
        <w:r w:rsidRPr="00EA5FA7">
          <w:rPr>
            <w:noProof w:val="0"/>
          </w:rPr>
          <w:tab/>
        </w:r>
        <w:proofErr w:type="spellStart"/>
        <w:r w:rsidRPr="000838AE">
          <w:rPr>
            <w:noProof w:val="0"/>
          </w:rPr>
          <w:t>ResourceStatusRequest</w:t>
        </w:r>
        <w:proofErr w:type="spellEnd"/>
      </w:ins>
    </w:p>
    <w:p w14:paraId="4A63B2B8" w14:textId="77777777" w:rsidR="001E7E8F" w:rsidRPr="00EA5FA7" w:rsidRDefault="001E7E8F" w:rsidP="001E7E8F">
      <w:pPr>
        <w:pStyle w:val="PL"/>
        <w:rPr>
          <w:ins w:id="1338" w:author="Author"/>
          <w:noProof w:val="0"/>
        </w:rPr>
      </w:pPr>
      <w:ins w:id="1339" w:author="Author">
        <w:r w:rsidRPr="00EA5FA7">
          <w:rPr>
            <w:noProof w:val="0"/>
          </w:rPr>
          <w:tab/>
          <w:t>SUCCESSFUL OUTCOME</w:t>
        </w:r>
        <w:r w:rsidRPr="00EA5FA7">
          <w:rPr>
            <w:noProof w:val="0"/>
          </w:rPr>
          <w:tab/>
        </w:r>
        <w:r w:rsidRPr="00EA5FA7">
          <w:rPr>
            <w:noProof w:val="0"/>
          </w:rPr>
          <w:tab/>
        </w:r>
        <w:proofErr w:type="spellStart"/>
        <w:r w:rsidRPr="000838AE">
          <w:rPr>
            <w:noProof w:val="0"/>
          </w:rPr>
          <w:t>ResourceStatusResponse</w:t>
        </w:r>
        <w:proofErr w:type="spellEnd"/>
      </w:ins>
    </w:p>
    <w:p w14:paraId="6DCC0E10" w14:textId="77777777" w:rsidR="001E7E8F" w:rsidRPr="00EA5FA7" w:rsidRDefault="001E7E8F" w:rsidP="001E7E8F">
      <w:pPr>
        <w:pStyle w:val="PL"/>
        <w:rPr>
          <w:ins w:id="1340" w:author="Author"/>
          <w:noProof w:val="0"/>
        </w:rPr>
      </w:pPr>
      <w:ins w:id="1341" w:author="Author">
        <w:r w:rsidRPr="00EA5FA7">
          <w:rPr>
            <w:noProof w:val="0"/>
          </w:rPr>
          <w:tab/>
          <w:t>UNSUCCESSFUL OUTCOME</w:t>
        </w:r>
        <w:r w:rsidRPr="00EA5FA7">
          <w:rPr>
            <w:noProof w:val="0"/>
          </w:rPr>
          <w:tab/>
        </w:r>
        <w:proofErr w:type="spellStart"/>
        <w:r w:rsidRPr="000838AE">
          <w:rPr>
            <w:noProof w:val="0"/>
          </w:rPr>
          <w:t>ResourceStatusFailure</w:t>
        </w:r>
        <w:proofErr w:type="spellEnd"/>
      </w:ins>
    </w:p>
    <w:p w14:paraId="4844781E" w14:textId="77777777" w:rsidR="001E7E8F" w:rsidRPr="00EA5FA7" w:rsidRDefault="001E7E8F" w:rsidP="001E7E8F">
      <w:pPr>
        <w:pStyle w:val="PL"/>
        <w:rPr>
          <w:ins w:id="1342" w:author="Author"/>
          <w:noProof w:val="0"/>
        </w:rPr>
      </w:pPr>
      <w:ins w:id="1343" w:author="Author">
        <w:r w:rsidRPr="00EA5FA7">
          <w:rPr>
            <w:noProof w:val="0"/>
          </w:rPr>
          <w:tab/>
          <w:t>PROCEDURE CODE</w:t>
        </w:r>
        <w:r w:rsidRPr="00EA5FA7">
          <w:rPr>
            <w:noProof w:val="0"/>
          </w:rPr>
          <w:tab/>
        </w:r>
        <w:r w:rsidRPr="00EA5FA7">
          <w:rPr>
            <w:noProof w:val="0"/>
          </w:rPr>
          <w:tab/>
        </w:r>
        <w:r w:rsidRPr="00EA5FA7">
          <w:rPr>
            <w:noProof w:val="0"/>
          </w:rPr>
          <w:tab/>
          <w:t>id-</w:t>
        </w:r>
        <w:proofErr w:type="spellStart"/>
        <w:r w:rsidRPr="000838AE">
          <w:rPr>
            <w:noProof w:val="0"/>
          </w:rPr>
          <w:t>resourceStatusReportingInitiation</w:t>
        </w:r>
        <w:proofErr w:type="spellEnd"/>
      </w:ins>
    </w:p>
    <w:p w14:paraId="05C0FDEE" w14:textId="77777777" w:rsidR="001E7E8F" w:rsidRPr="00EA5FA7" w:rsidRDefault="001E7E8F" w:rsidP="001E7E8F">
      <w:pPr>
        <w:pStyle w:val="PL"/>
        <w:rPr>
          <w:ins w:id="1344" w:author="Author"/>
          <w:noProof w:val="0"/>
        </w:rPr>
      </w:pPr>
      <w:ins w:id="1345"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57DA3D92" w14:textId="77777777" w:rsidR="001E7E8F" w:rsidRPr="00EA5FA7" w:rsidRDefault="001E7E8F" w:rsidP="001E7E8F">
      <w:pPr>
        <w:pStyle w:val="PL"/>
        <w:rPr>
          <w:ins w:id="1346" w:author="Author"/>
          <w:noProof w:val="0"/>
        </w:rPr>
      </w:pPr>
      <w:ins w:id="1347" w:author="Author">
        <w:r w:rsidRPr="00EA5FA7">
          <w:rPr>
            <w:noProof w:val="0"/>
          </w:rPr>
          <w:t>}</w:t>
        </w:r>
      </w:ins>
    </w:p>
    <w:p w14:paraId="6A78E706" w14:textId="77777777" w:rsidR="001E7E8F" w:rsidRDefault="001E7E8F" w:rsidP="001E7E8F">
      <w:pPr>
        <w:pStyle w:val="PL"/>
        <w:rPr>
          <w:ins w:id="1348" w:author="Author"/>
        </w:rPr>
      </w:pPr>
    </w:p>
    <w:p w14:paraId="3B43BAFB" w14:textId="77777777" w:rsidR="001E7E8F" w:rsidRPr="00EA5FA7" w:rsidRDefault="001E7E8F" w:rsidP="001E7E8F">
      <w:pPr>
        <w:pStyle w:val="PL"/>
        <w:rPr>
          <w:ins w:id="1349" w:author="Author"/>
        </w:rPr>
      </w:pPr>
      <w:ins w:id="1350" w:author="Author">
        <w:r w:rsidRPr="000838AE">
          <w:t>resourceStatusReporting</w:t>
        </w:r>
        <w:r>
          <w:t xml:space="preserve"> </w:t>
        </w:r>
        <w:r w:rsidRPr="00EA5FA7">
          <w:t>F1AP-ELEMENTARY-PROCEDURE ::= {</w:t>
        </w:r>
      </w:ins>
    </w:p>
    <w:p w14:paraId="3068F4F1" w14:textId="77777777" w:rsidR="001E7E8F" w:rsidRPr="00EA5FA7" w:rsidRDefault="001E7E8F" w:rsidP="001E7E8F">
      <w:pPr>
        <w:pStyle w:val="PL"/>
        <w:rPr>
          <w:ins w:id="1351" w:author="Author"/>
        </w:rPr>
      </w:pPr>
      <w:ins w:id="1352" w:author="Author">
        <w:r w:rsidRPr="00EA5FA7">
          <w:tab/>
          <w:t>INITIATING MESSAGE</w:t>
        </w:r>
        <w:r w:rsidRPr="00EA5FA7">
          <w:tab/>
        </w:r>
        <w:r w:rsidRPr="00EA5FA7">
          <w:tab/>
        </w:r>
        <w:r w:rsidRPr="000838AE">
          <w:t>ResourceStatusUpdate</w:t>
        </w:r>
      </w:ins>
    </w:p>
    <w:p w14:paraId="45899F83" w14:textId="77777777" w:rsidR="001E7E8F" w:rsidRPr="00EA5FA7" w:rsidRDefault="001E7E8F" w:rsidP="001E7E8F">
      <w:pPr>
        <w:pStyle w:val="PL"/>
        <w:rPr>
          <w:ins w:id="1353" w:author="Author"/>
        </w:rPr>
      </w:pPr>
      <w:ins w:id="1354" w:author="Author">
        <w:r>
          <w:tab/>
          <w:t>PROCEDURE CODE</w:t>
        </w:r>
        <w:r>
          <w:tab/>
        </w:r>
        <w:r>
          <w:tab/>
        </w:r>
        <w:r>
          <w:tab/>
        </w:r>
        <w:r w:rsidRPr="000838AE">
          <w:t>id-resourceStatusReporting</w:t>
        </w:r>
      </w:ins>
    </w:p>
    <w:p w14:paraId="4BB935E3" w14:textId="77777777" w:rsidR="001E7E8F" w:rsidRPr="00EA5FA7" w:rsidRDefault="001E7E8F" w:rsidP="001E7E8F">
      <w:pPr>
        <w:pStyle w:val="PL"/>
        <w:rPr>
          <w:ins w:id="1355" w:author="Author"/>
        </w:rPr>
      </w:pPr>
      <w:ins w:id="1356" w:author="Author">
        <w:r w:rsidRPr="00EA5FA7">
          <w:tab/>
          <w:t>CRITICALITY</w:t>
        </w:r>
        <w:r w:rsidRPr="00EA5FA7">
          <w:tab/>
        </w:r>
        <w:r w:rsidRPr="00EA5FA7">
          <w:tab/>
        </w:r>
        <w:r w:rsidRPr="00EA5FA7">
          <w:tab/>
        </w:r>
        <w:r w:rsidRPr="00EA5FA7">
          <w:tab/>
          <w:t>ignore</w:t>
        </w:r>
      </w:ins>
    </w:p>
    <w:p w14:paraId="1B552261" w14:textId="77777777" w:rsidR="001E7E8F" w:rsidRPr="00EA5FA7" w:rsidRDefault="001E7E8F" w:rsidP="001E7E8F">
      <w:pPr>
        <w:pStyle w:val="PL"/>
        <w:rPr>
          <w:ins w:id="1357" w:author="Author"/>
        </w:rPr>
      </w:pPr>
      <w:ins w:id="1358" w:author="Author">
        <w:r w:rsidRPr="00EA5FA7">
          <w:t>}</w:t>
        </w:r>
      </w:ins>
    </w:p>
    <w:p w14:paraId="2C149FB5" w14:textId="77777777" w:rsidR="001E7E8F" w:rsidRDefault="001E7E8F" w:rsidP="001E7E8F">
      <w:pPr>
        <w:pStyle w:val="PL"/>
        <w:rPr>
          <w:ins w:id="1359" w:author="Author"/>
          <w:noProof w:val="0"/>
        </w:rPr>
      </w:pPr>
    </w:p>
    <w:p w14:paraId="2E3FACA2" w14:textId="77777777" w:rsidR="001E7E8F" w:rsidRPr="00EA5FA7" w:rsidRDefault="001E7E8F" w:rsidP="001E7E8F">
      <w:pPr>
        <w:pStyle w:val="PL"/>
        <w:rPr>
          <w:noProof w:val="0"/>
        </w:rPr>
      </w:pPr>
    </w:p>
    <w:p w14:paraId="5BCEA070" w14:textId="77777777" w:rsidR="001E7E8F" w:rsidRPr="00EA5FA7" w:rsidRDefault="001E7E8F" w:rsidP="001E7E8F">
      <w:pPr>
        <w:pStyle w:val="PL"/>
        <w:rPr>
          <w:noProof w:val="0"/>
        </w:rPr>
      </w:pPr>
      <w:r w:rsidRPr="00EA5FA7">
        <w:rPr>
          <w:noProof w:val="0"/>
        </w:rPr>
        <w:t>END</w:t>
      </w:r>
    </w:p>
    <w:p w14:paraId="20EDBD82" w14:textId="77777777" w:rsidR="001E7E8F" w:rsidRPr="00EA5FA7" w:rsidRDefault="001E7E8F" w:rsidP="001E7E8F">
      <w:pPr>
        <w:pStyle w:val="PL"/>
        <w:rPr>
          <w:noProof w:val="0"/>
          <w:snapToGrid w:val="0"/>
        </w:rPr>
      </w:pPr>
      <w:r w:rsidRPr="00EA5FA7">
        <w:rPr>
          <w:noProof w:val="0"/>
          <w:snapToGrid w:val="0"/>
        </w:rPr>
        <w:t xml:space="preserve">-- ASN1STOP </w:t>
      </w:r>
    </w:p>
    <w:p w14:paraId="5B8BEF61" w14:textId="77777777" w:rsidR="001E7E8F" w:rsidRPr="00EA5FA7" w:rsidRDefault="001E7E8F" w:rsidP="001E7E8F">
      <w:pPr>
        <w:pStyle w:val="PL"/>
        <w:rPr>
          <w:noProof w:val="0"/>
        </w:rPr>
      </w:pPr>
    </w:p>
    <w:p w14:paraId="226B3D33" w14:textId="77777777" w:rsidR="001E7E8F" w:rsidRPr="00EA5FA7" w:rsidRDefault="001E7E8F" w:rsidP="001E7E8F">
      <w:pPr>
        <w:pStyle w:val="Heading3"/>
      </w:pPr>
      <w:bookmarkStart w:id="1360" w:name="_Toc20956002"/>
      <w:bookmarkStart w:id="1361" w:name="_Toc29893128"/>
      <w:r w:rsidRPr="00EA5FA7">
        <w:t>9.4.4</w:t>
      </w:r>
      <w:r w:rsidRPr="00EA5FA7">
        <w:tab/>
        <w:t>PDU Definitions</w:t>
      </w:r>
      <w:bookmarkEnd w:id="1360"/>
      <w:bookmarkEnd w:id="1361"/>
    </w:p>
    <w:p w14:paraId="071782A8" w14:textId="77777777" w:rsidR="001E7E8F" w:rsidRPr="00EA5FA7" w:rsidRDefault="001E7E8F" w:rsidP="001E7E8F">
      <w:pPr>
        <w:pStyle w:val="PL"/>
        <w:rPr>
          <w:noProof w:val="0"/>
          <w:snapToGrid w:val="0"/>
        </w:rPr>
      </w:pPr>
      <w:r w:rsidRPr="00EA5FA7">
        <w:rPr>
          <w:noProof w:val="0"/>
          <w:snapToGrid w:val="0"/>
        </w:rPr>
        <w:t xml:space="preserve">-- ASN1START </w:t>
      </w:r>
    </w:p>
    <w:p w14:paraId="2BFC1231" w14:textId="77777777" w:rsidR="001E7E8F" w:rsidRPr="00EA5FA7" w:rsidRDefault="001E7E8F" w:rsidP="001E7E8F">
      <w:pPr>
        <w:pStyle w:val="PL"/>
        <w:rPr>
          <w:noProof w:val="0"/>
          <w:snapToGrid w:val="0"/>
        </w:rPr>
      </w:pPr>
      <w:r w:rsidRPr="00EA5FA7">
        <w:rPr>
          <w:noProof w:val="0"/>
          <w:snapToGrid w:val="0"/>
        </w:rPr>
        <w:t>-- **************************************************************</w:t>
      </w:r>
    </w:p>
    <w:p w14:paraId="0052AD42" w14:textId="77777777" w:rsidR="001E7E8F" w:rsidRPr="00EA5FA7" w:rsidRDefault="001E7E8F" w:rsidP="001E7E8F">
      <w:pPr>
        <w:pStyle w:val="PL"/>
        <w:rPr>
          <w:noProof w:val="0"/>
          <w:snapToGrid w:val="0"/>
        </w:rPr>
      </w:pPr>
      <w:r w:rsidRPr="00EA5FA7">
        <w:rPr>
          <w:noProof w:val="0"/>
          <w:snapToGrid w:val="0"/>
        </w:rPr>
        <w:t>--</w:t>
      </w:r>
    </w:p>
    <w:p w14:paraId="7ECD6D14" w14:textId="77777777" w:rsidR="001E7E8F" w:rsidRPr="00EA5FA7" w:rsidRDefault="001E7E8F" w:rsidP="001E7E8F">
      <w:pPr>
        <w:pStyle w:val="PL"/>
        <w:rPr>
          <w:noProof w:val="0"/>
          <w:snapToGrid w:val="0"/>
        </w:rPr>
      </w:pPr>
      <w:r w:rsidRPr="00EA5FA7">
        <w:rPr>
          <w:noProof w:val="0"/>
          <w:snapToGrid w:val="0"/>
        </w:rPr>
        <w:t>-- PDU definitions for F1AP.</w:t>
      </w:r>
    </w:p>
    <w:p w14:paraId="29DE89A3" w14:textId="77777777" w:rsidR="001E7E8F" w:rsidRPr="00EA5FA7" w:rsidRDefault="001E7E8F" w:rsidP="001E7E8F">
      <w:pPr>
        <w:pStyle w:val="PL"/>
        <w:rPr>
          <w:noProof w:val="0"/>
          <w:snapToGrid w:val="0"/>
        </w:rPr>
      </w:pPr>
      <w:r w:rsidRPr="00EA5FA7">
        <w:rPr>
          <w:noProof w:val="0"/>
          <w:snapToGrid w:val="0"/>
        </w:rPr>
        <w:t>--</w:t>
      </w:r>
    </w:p>
    <w:p w14:paraId="5952ED55" w14:textId="77777777" w:rsidR="001E7E8F" w:rsidRPr="00EA5FA7" w:rsidRDefault="001E7E8F" w:rsidP="001E7E8F">
      <w:pPr>
        <w:pStyle w:val="PL"/>
        <w:rPr>
          <w:noProof w:val="0"/>
          <w:snapToGrid w:val="0"/>
        </w:rPr>
      </w:pPr>
      <w:r w:rsidRPr="00EA5FA7">
        <w:rPr>
          <w:noProof w:val="0"/>
          <w:snapToGrid w:val="0"/>
        </w:rPr>
        <w:t>-- **************************************************************</w:t>
      </w:r>
    </w:p>
    <w:p w14:paraId="5D67BBC8" w14:textId="77777777" w:rsidR="001E7E8F" w:rsidRPr="00EA5FA7" w:rsidRDefault="001E7E8F" w:rsidP="001E7E8F">
      <w:pPr>
        <w:pStyle w:val="PL"/>
        <w:rPr>
          <w:noProof w:val="0"/>
          <w:snapToGrid w:val="0"/>
        </w:rPr>
      </w:pPr>
    </w:p>
    <w:p w14:paraId="6F9BC2B1" w14:textId="77777777" w:rsidR="001E7E8F" w:rsidRPr="00EA5FA7" w:rsidRDefault="001E7E8F" w:rsidP="001E7E8F">
      <w:pPr>
        <w:pStyle w:val="PL"/>
        <w:rPr>
          <w:noProof w:val="0"/>
          <w:snapToGrid w:val="0"/>
        </w:rPr>
      </w:pPr>
      <w:r w:rsidRPr="00EA5FA7">
        <w:rPr>
          <w:noProof w:val="0"/>
          <w:snapToGrid w:val="0"/>
        </w:rPr>
        <w:t xml:space="preserve">F1AP-PDU-Contents { </w:t>
      </w:r>
    </w:p>
    <w:p w14:paraId="4588F4BD" w14:textId="77777777" w:rsidR="001E7E8F" w:rsidRPr="00EA5FA7" w:rsidRDefault="001E7E8F" w:rsidP="001E7E8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221DAFE" w14:textId="77777777" w:rsidR="001E7E8F" w:rsidRPr="00EA5FA7" w:rsidRDefault="001E7E8F" w:rsidP="001E7E8F">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57DAFE11" w14:textId="77777777" w:rsidR="001E7E8F" w:rsidRPr="00EA5FA7" w:rsidRDefault="001E7E8F" w:rsidP="001E7E8F">
      <w:pPr>
        <w:pStyle w:val="PL"/>
        <w:rPr>
          <w:noProof w:val="0"/>
          <w:snapToGrid w:val="0"/>
        </w:rPr>
      </w:pPr>
    </w:p>
    <w:p w14:paraId="0751AA12" w14:textId="77777777" w:rsidR="001E7E8F" w:rsidRPr="00EA5FA7" w:rsidRDefault="001E7E8F" w:rsidP="001E7E8F">
      <w:pPr>
        <w:pStyle w:val="PL"/>
        <w:rPr>
          <w:noProof w:val="0"/>
          <w:snapToGrid w:val="0"/>
        </w:rPr>
      </w:pPr>
      <w:r w:rsidRPr="00EA5FA7">
        <w:rPr>
          <w:noProof w:val="0"/>
          <w:snapToGrid w:val="0"/>
        </w:rPr>
        <w:t xml:space="preserve">DEFINITIONS AUTOMATIC TAGS ::= </w:t>
      </w:r>
    </w:p>
    <w:p w14:paraId="62F62A7C" w14:textId="77777777" w:rsidR="001E7E8F" w:rsidRPr="00EA5FA7" w:rsidRDefault="001E7E8F" w:rsidP="001E7E8F">
      <w:pPr>
        <w:pStyle w:val="PL"/>
        <w:rPr>
          <w:noProof w:val="0"/>
          <w:snapToGrid w:val="0"/>
        </w:rPr>
      </w:pPr>
    </w:p>
    <w:p w14:paraId="18C8CEDC" w14:textId="77777777" w:rsidR="001E7E8F" w:rsidRPr="00EA5FA7" w:rsidRDefault="001E7E8F" w:rsidP="001E7E8F">
      <w:pPr>
        <w:pStyle w:val="PL"/>
        <w:rPr>
          <w:noProof w:val="0"/>
          <w:snapToGrid w:val="0"/>
        </w:rPr>
      </w:pPr>
      <w:r w:rsidRPr="00EA5FA7">
        <w:rPr>
          <w:noProof w:val="0"/>
          <w:snapToGrid w:val="0"/>
        </w:rPr>
        <w:t>BEGIN</w:t>
      </w:r>
    </w:p>
    <w:p w14:paraId="6AB49267" w14:textId="77777777" w:rsidR="001E7E8F" w:rsidRPr="00EA5FA7" w:rsidRDefault="001E7E8F" w:rsidP="001E7E8F">
      <w:pPr>
        <w:pStyle w:val="PL"/>
        <w:rPr>
          <w:noProof w:val="0"/>
          <w:snapToGrid w:val="0"/>
        </w:rPr>
      </w:pPr>
    </w:p>
    <w:p w14:paraId="2C617A5F" w14:textId="77777777" w:rsidR="001E7E8F" w:rsidRPr="00EA5FA7" w:rsidRDefault="001E7E8F" w:rsidP="001E7E8F">
      <w:pPr>
        <w:pStyle w:val="PL"/>
        <w:rPr>
          <w:noProof w:val="0"/>
          <w:snapToGrid w:val="0"/>
        </w:rPr>
      </w:pPr>
      <w:r w:rsidRPr="00EA5FA7">
        <w:rPr>
          <w:noProof w:val="0"/>
          <w:snapToGrid w:val="0"/>
        </w:rPr>
        <w:t>-- **************************************************************</w:t>
      </w:r>
    </w:p>
    <w:p w14:paraId="32A05924" w14:textId="77777777" w:rsidR="001E7E8F" w:rsidRPr="00EA5FA7" w:rsidRDefault="001E7E8F" w:rsidP="001E7E8F">
      <w:pPr>
        <w:pStyle w:val="PL"/>
        <w:rPr>
          <w:noProof w:val="0"/>
          <w:snapToGrid w:val="0"/>
        </w:rPr>
      </w:pPr>
      <w:r w:rsidRPr="00EA5FA7">
        <w:rPr>
          <w:noProof w:val="0"/>
          <w:snapToGrid w:val="0"/>
        </w:rPr>
        <w:t>--</w:t>
      </w:r>
    </w:p>
    <w:p w14:paraId="4C88909F" w14:textId="77777777" w:rsidR="001E7E8F" w:rsidRPr="00EA5FA7" w:rsidRDefault="001E7E8F" w:rsidP="001E7E8F">
      <w:pPr>
        <w:pStyle w:val="PL"/>
        <w:rPr>
          <w:noProof w:val="0"/>
          <w:snapToGrid w:val="0"/>
        </w:rPr>
      </w:pPr>
      <w:r w:rsidRPr="00EA5FA7">
        <w:rPr>
          <w:noProof w:val="0"/>
          <w:snapToGrid w:val="0"/>
        </w:rPr>
        <w:t>-- IE parameter types from other modules.</w:t>
      </w:r>
    </w:p>
    <w:p w14:paraId="2E20F5BC" w14:textId="77777777" w:rsidR="001E7E8F" w:rsidRPr="00EA5FA7" w:rsidRDefault="001E7E8F" w:rsidP="001E7E8F">
      <w:pPr>
        <w:pStyle w:val="PL"/>
        <w:rPr>
          <w:noProof w:val="0"/>
          <w:snapToGrid w:val="0"/>
        </w:rPr>
      </w:pPr>
      <w:r w:rsidRPr="00EA5FA7">
        <w:rPr>
          <w:noProof w:val="0"/>
          <w:snapToGrid w:val="0"/>
        </w:rPr>
        <w:t>--</w:t>
      </w:r>
    </w:p>
    <w:p w14:paraId="417FFC32" w14:textId="77777777" w:rsidR="001E7E8F" w:rsidRPr="00EA5FA7" w:rsidRDefault="001E7E8F" w:rsidP="001E7E8F">
      <w:pPr>
        <w:pStyle w:val="PL"/>
        <w:rPr>
          <w:noProof w:val="0"/>
          <w:snapToGrid w:val="0"/>
        </w:rPr>
      </w:pPr>
      <w:r w:rsidRPr="00EA5FA7">
        <w:rPr>
          <w:noProof w:val="0"/>
          <w:snapToGrid w:val="0"/>
        </w:rPr>
        <w:t>-- **************************************************************</w:t>
      </w:r>
    </w:p>
    <w:p w14:paraId="65FAEE44" w14:textId="77777777" w:rsidR="001E7E8F" w:rsidRPr="00EA5FA7" w:rsidRDefault="001E7E8F" w:rsidP="001E7E8F">
      <w:pPr>
        <w:pStyle w:val="PL"/>
        <w:rPr>
          <w:noProof w:val="0"/>
          <w:snapToGrid w:val="0"/>
        </w:rPr>
      </w:pPr>
    </w:p>
    <w:p w14:paraId="66939A51" w14:textId="77777777" w:rsidR="001E7E8F" w:rsidRPr="00EA5FA7" w:rsidRDefault="001E7E8F" w:rsidP="001E7E8F">
      <w:pPr>
        <w:pStyle w:val="PL"/>
        <w:rPr>
          <w:noProof w:val="0"/>
          <w:snapToGrid w:val="0"/>
        </w:rPr>
      </w:pPr>
      <w:r w:rsidRPr="00EA5FA7">
        <w:rPr>
          <w:noProof w:val="0"/>
          <w:snapToGrid w:val="0"/>
        </w:rPr>
        <w:t>IMPORTS</w:t>
      </w:r>
    </w:p>
    <w:p w14:paraId="4793F9AE" w14:textId="77777777" w:rsidR="001E7E8F" w:rsidRPr="00EA5FA7" w:rsidRDefault="001E7E8F" w:rsidP="001E7E8F">
      <w:pPr>
        <w:pStyle w:val="PL"/>
        <w:rPr>
          <w:rFonts w:eastAsia="SimSun"/>
          <w:snapToGrid w:val="0"/>
        </w:rPr>
      </w:pPr>
      <w:r w:rsidRPr="00EA5FA7">
        <w:rPr>
          <w:rFonts w:eastAsia="SimSun"/>
          <w:snapToGrid w:val="0"/>
        </w:rPr>
        <w:tab/>
        <w:t>Candidate-SpCell-Item,</w:t>
      </w:r>
    </w:p>
    <w:p w14:paraId="12DE6367" w14:textId="77777777" w:rsidR="001E7E8F" w:rsidRPr="00EA5FA7" w:rsidRDefault="001E7E8F" w:rsidP="001E7E8F">
      <w:pPr>
        <w:pStyle w:val="PL"/>
        <w:rPr>
          <w:rFonts w:eastAsia="SimSun"/>
          <w:snapToGrid w:val="0"/>
        </w:rPr>
      </w:pPr>
      <w:r w:rsidRPr="00EA5FA7">
        <w:rPr>
          <w:rFonts w:eastAsia="SimSun"/>
          <w:snapToGrid w:val="0"/>
        </w:rPr>
        <w:tab/>
        <w:t>Cause,</w:t>
      </w:r>
    </w:p>
    <w:p w14:paraId="78981C10" w14:textId="77777777" w:rsidR="001E7E8F" w:rsidRPr="00EA5FA7" w:rsidRDefault="001E7E8F" w:rsidP="001E7E8F">
      <w:pPr>
        <w:pStyle w:val="PL"/>
        <w:rPr>
          <w:rFonts w:eastAsia="SimSun"/>
          <w:snapToGrid w:val="0"/>
        </w:rPr>
      </w:pPr>
      <w:r w:rsidRPr="00EA5FA7">
        <w:rPr>
          <w:rFonts w:eastAsia="SimSun"/>
          <w:snapToGrid w:val="0"/>
        </w:rPr>
        <w:tab/>
        <w:t>Cells-Failed-to-be-Activated-List-Item,</w:t>
      </w:r>
    </w:p>
    <w:p w14:paraId="7E79941C" w14:textId="77777777" w:rsidR="001E7E8F" w:rsidRPr="00EA5FA7" w:rsidRDefault="001E7E8F" w:rsidP="001E7E8F">
      <w:pPr>
        <w:pStyle w:val="PL"/>
        <w:rPr>
          <w:rFonts w:eastAsia="SimSun"/>
          <w:snapToGrid w:val="0"/>
        </w:rPr>
      </w:pPr>
      <w:r w:rsidRPr="00EA5FA7">
        <w:rPr>
          <w:rFonts w:eastAsia="SimSun"/>
          <w:snapToGrid w:val="0"/>
        </w:rPr>
        <w:tab/>
        <w:t>Cells-Status-Item,</w:t>
      </w:r>
    </w:p>
    <w:p w14:paraId="1933F195" w14:textId="77777777" w:rsidR="001E7E8F" w:rsidRPr="00EA5FA7" w:rsidRDefault="001E7E8F" w:rsidP="001E7E8F">
      <w:pPr>
        <w:pStyle w:val="PL"/>
        <w:rPr>
          <w:rFonts w:eastAsia="SimSun"/>
          <w:snapToGrid w:val="0"/>
        </w:rPr>
      </w:pPr>
      <w:r w:rsidRPr="00EA5FA7">
        <w:rPr>
          <w:rFonts w:eastAsia="SimSun"/>
          <w:snapToGrid w:val="0"/>
        </w:rPr>
        <w:tab/>
        <w:t>Cells-to-be-Activated-List-Item,</w:t>
      </w:r>
    </w:p>
    <w:p w14:paraId="78C79AE5" w14:textId="77777777" w:rsidR="001E7E8F" w:rsidRPr="00EA5FA7" w:rsidRDefault="001E7E8F" w:rsidP="001E7E8F">
      <w:pPr>
        <w:pStyle w:val="PL"/>
        <w:rPr>
          <w:rFonts w:eastAsia="SimSun"/>
          <w:snapToGrid w:val="0"/>
        </w:rPr>
      </w:pPr>
      <w:r w:rsidRPr="00EA5FA7">
        <w:rPr>
          <w:rFonts w:eastAsia="SimSun"/>
          <w:snapToGrid w:val="0"/>
        </w:rPr>
        <w:tab/>
        <w:t>Cells-to-be-Deactivated-List-Item,</w:t>
      </w:r>
      <w:r w:rsidRPr="00EA5FA7">
        <w:t xml:space="preserve"> </w:t>
      </w:r>
    </w:p>
    <w:p w14:paraId="1C8E451F" w14:textId="77777777" w:rsidR="001E7E8F" w:rsidRPr="00EA5FA7" w:rsidRDefault="001E7E8F" w:rsidP="001E7E8F">
      <w:pPr>
        <w:pStyle w:val="PL"/>
        <w:rPr>
          <w:rFonts w:eastAsia="SimSun"/>
          <w:snapToGrid w:val="0"/>
        </w:rPr>
      </w:pPr>
      <w:r w:rsidRPr="00EA5FA7">
        <w:rPr>
          <w:rFonts w:eastAsia="SimSun"/>
          <w:snapToGrid w:val="0"/>
        </w:rPr>
        <w:tab/>
        <w:t>CellULConfigured,</w:t>
      </w:r>
    </w:p>
    <w:p w14:paraId="18FE688B" w14:textId="77777777" w:rsidR="001E7E8F" w:rsidRPr="00EA5FA7" w:rsidRDefault="001E7E8F" w:rsidP="001E7E8F">
      <w:pPr>
        <w:pStyle w:val="PL"/>
        <w:rPr>
          <w:rFonts w:eastAsia="SimSun"/>
          <w:snapToGrid w:val="0"/>
        </w:rPr>
      </w:pPr>
      <w:r w:rsidRPr="00EA5FA7">
        <w:rPr>
          <w:rFonts w:eastAsia="SimSun"/>
          <w:snapToGrid w:val="0"/>
        </w:rPr>
        <w:tab/>
        <w:t>CriticalityDiagnostics,</w:t>
      </w:r>
      <w:r w:rsidRPr="00EA5FA7">
        <w:t xml:space="preserve"> </w:t>
      </w:r>
    </w:p>
    <w:p w14:paraId="72FD4B66" w14:textId="77777777" w:rsidR="001E7E8F" w:rsidRPr="00EA5FA7" w:rsidRDefault="001E7E8F" w:rsidP="001E7E8F">
      <w:pPr>
        <w:pStyle w:val="PL"/>
        <w:rPr>
          <w:rFonts w:eastAsia="SimSun"/>
          <w:snapToGrid w:val="0"/>
        </w:rPr>
      </w:pPr>
      <w:r w:rsidRPr="00EA5FA7">
        <w:rPr>
          <w:rFonts w:eastAsia="SimSun"/>
          <w:snapToGrid w:val="0"/>
        </w:rPr>
        <w:tab/>
        <w:t>C-RNTI,</w:t>
      </w:r>
    </w:p>
    <w:p w14:paraId="7A427D04" w14:textId="77777777" w:rsidR="001E7E8F" w:rsidRPr="00EA5FA7" w:rsidRDefault="001E7E8F" w:rsidP="001E7E8F">
      <w:pPr>
        <w:pStyle w:val="PL"/>
        <w:rPr>
          <w:rFonts w:eastAsia="SimSun"/>
          <w:snapToGrid w:val="0"/>
        </w:rPr>
      </w:pPr>
      <w:r w:rsidRPr="00EA5FA7">
        <w:rPr>
          <w:rFonts w:eastAsia="SimSun"/>
          <w:snapToGrid w:val="0"/>
        </w:rPr>
        <w:tab/>
        <w:t>CUtoDURRCInformation,</w:t>
      </w:r>
      <w:r w:rsidRPr="00EA5FA7">
        <w:t xml:space="preserve"> </w:t>
      </w:r>
    </w:p>
    <w:p w14:paraId="63C2F11F" w14:textId="77777777" w:rsidR="001E7E8F" w:rsidRPr="00EA5FA7" w:rsidRDefault="001E7E8F" w:rsidP="001E7E8F">
      <w:pPr>
        <w:pStyle w:val="PL"/>
        <w:rPr>
          <w:rFonts w:eastAsia="SimSun"/>
          <w:snapToGrid w:val="0"/>
        </w:rPr>
      </w:pPr>
      <w:r w:rsidRPr="00EA5FA7">
        <w:rPr>
          <w:rFonts w:eastAsia="SimSun"/>
          <w:snapToGrid w:val="0"/>
        </w:rPr>
        <w:tab/>
        <w:t>DRB-Activity-Item,</w:t>
      </w:r>
    </w:p>
    <w:p w14:paraId="48A9170A" w14:textId="77777777" w:rsidR="001E7E8F" w:rsidRPr="00EA5FA7" w:rsidRDefault="001E7E8F" w:rsidP="001E7E8F">
      <w:pPr>
        <w:pStyle w:val="PL"/>
        <w:rPr>
          <w:rFonts w:eastAsia="SimSun"/>
          <w:snapToGrid w:val="0"/>
        </w:rPr>
      </w:pPr>
      <w:r w:rsidRPr="00EA5FA7">
        <w:rPr>
          <w:rFonts w:eastAsia="SimSun"/>
          <w:snapToGrid w:val="0"/>
        </w:rPr>
        <w:tab/>
        <w:t>DRBID,</w:t>
      </w:r>
    </w:p>
    <w:p w14:paraId="19E5C03D" w14:textId="77777777" w:rsidR="001E7E8F" w:rsidRPr="00EA5FA7" w:rsidRDefault="001E7E8F" w:rsidP="001E7E8F">
      <w:pPr>
        <w:pStyle w:val="PL"/>
        <w:rPr>
          <w:rFonts w:eastAsia="SimSun"/>
          <w:snapToGrid w:val="0"/>
        </w:rPr>
      </w:pPr>
      <w:r w:rsidRPr="00EA5FA7">
        <w:rPr>
          <w:rFonts w:eastAsia="SimSun"/>
          <w:snapToGrid w:val="0"/>
        </w:rPr>
        <w:tab/>
        <w:t>DRBs-FailedToBeModified-Item,</w:t>
      </w:r>
    </w:p>
    <w:p w14:paraId="1E0CA354" w14:textId="77777777" w:rsidR="001E7E8F" w:rsidRPr="00EA5FA7" w:rsidRDefault="001E7E8F" w:rsidP="001E7E8F">
      <w:pPr>
        <w:pStyle w:val="PL"/>
        <w:rPr>
          <w:rFonts w:eastAsia="SimSun"/>
          <w:snapToGrid w:val="0"/>
        </w:rPr>
      </w:pPr>
      <w:r w:rsidRPr="00EA5FA7">
        <w:rPr>
          <w:rFonts w:eastAsia="SimSun"/>
          <w:snapToGrid w:val="0"/>
        </w:rPr>
        <w:tab/>
        <w:t>DRBs-FailedToBeSetup-Item,</w:t>
      </w:r>
    </w:p>
    <w:p w14:paraId="65E285B6" w14:textId="77777777" w:rsidR="001E7E8F" w:rsidRPr="00EA5FA7" w:rsidRDefault="001E7E8F" w:rsidP="001E7E8F">
      <w:pPr>
        <w:pStyle w:val="PL"/>
        <w:rPr>
          <w:rFonts w:eastAsia="SimSun"/>
          <w:snapToGrid w:val="0"/>
        </w:rPr>
      </w:pPr>
      <w:r w:rsidRPr="00EA5FA7">
        <w:rPr>
          <w:rFonts w:eastAsia="SimSun"/>
          <w:snapToGrid w:val="0"/>
        </w:rPr>
        <w:tab/>
        <w:t>DRBs-FailedToBeSetupMod-Item,</w:t>
      </w:r>
    </w:p>
    <w:p w14:paraId="3E3079CC" w14:textId="77777777" w:rsidR="001E7E8F" w:rsidRPr="00EA5FA7" w:rsidRDefault="001E7E8F" w:rsidP="001E7E8F">
      <w:pPr>
        <w:pStyle w:val="PL"/>
        <w:rPr>
          <w:rFonts w:eastAsia="SimSun"/>
          <w:snapToGrid w:val="0"/>
        </w:rPr>
      </w:pPr>
      <w:r w:rsidRPr="00EA5FA7">
        <w:rPr>
          <w:rFonts w:eastAsia="SimSun"/>
          <w:snapToGrid w:val="0"/>
        </w:rPr>
        <w:tab/>
        <w:t>DRB-Notify-Item,</w:t>
      </w:r>
    </w:p>
    <w:p w14:paraId="64BD696A" w14:textId="77777777" w:rsidR="001E7E8F" w:rsidRPr="00EA5FA7" w:rsidRDefault="001E7E8F" w:rsidP="001E7E8F">
      <w:pPr>
        <w:pStyle w:val="PL"/>
        <w:rPr>
          <w:rFonts w:eastAsia="SimSun"/>
          <w:snapToGrid w:val="0"/>
        </w:rPr>
      </w:pPr>
      <w:r w:rsidRPr="00EA5FA7">
        <w:rPr>
          <w:rFonts w:eastAsia="SimSun"/>
          <w:snapToGrid w:val="0"/>
        </w:rPr>
        <w:tab/>
        <w:t>DRBs-ModifiedConf-Item,</w:t>
      </w:r>
    </w:p>
    <w:p w14:paraId="5181ED56" w14:textId="77777777" w:rsidR="001E7E8F" w:rsidRPr="00EA5FA7" w:rsidRDefault="001E7E8F" w:rsidP="001E7E8F">
      <w:pPr>
        <w:pStyle w:val="PL"/>
        <w:rPr>
          <w:rFonts w:eastAsia="SimSun"/>
          <w:snapToGrid w:val="0"/>
        </w:rPr>
      </w:pPr>
      <w:r w:rsidRPr="00EA5FA7">
        <w:rPr>
          <w:rFonts w:eastAsia="SimSun"/>
          <w:snapToGrid w:val="0"/>
        </w:rPr>
        <w:tab/>
        <w:t>DRBs-Modified-Item,</w:t>
      </w:r>
    </w:p>
    <w:p w14:paraId="007AD051" w14:textId="77777777" w:rsidR="001E7E8F" w:rsidRPr="00EA5FA7" w:rsidRDefault="001E7E8F" w:rsidP="001E7E8F">
      <w:pPr>
        <w:pStyle w:val="PL"/>
        <w:rPr>
          <w:rFonts w:eastAsia="SimSun"/>
          <w:snapToGrid w:val="0"/>
        </w:rPr>
      </w:pPr>
      <w:r w:rsidRPr="00EA5FA7">
        <w:rPr>
          <w:rFonts w:eastAsia="SimSun"/>
          <w:snapToGrid w:val="0"/>
        </w:rPr>
        <w:tab/>
        <w:t>DRBs-Required-ToBeModified-Item,</w:t>
      </w:r>
    </w:p>
    <w:p w14:paraId="02965F43" w14:textId="77777777" w:rsidR="001E7E8F" w:rsidRPr="00EA5FA7" w:rsidRDefault="001E7E8F" w:rsidP="001E7E8F">
      <w:pPr>
        <w:pStyle w:val="PL"/>
        <w:rPr>
          <w:rFonts w:eastAsia="SimSun"/>
          <w:snapToGrid w:val="0"/>
        </w:rPr>
      </w:pPr>
      <w:r w:rsidRPr="00EA5FA7">
        <w:rPr>
          <w:rFonts w:eastAsia="SimSun"/>
          <w:snapToGrid w:val="0"/>
        </w:rPr>
        <w:tab/>
        <w:t>DRBs-Required-ToBeReleased-Item,</w:t>
      </w:r>
    </w:p>
    <w:p w14:paraId="5DD14AC8" w14:textId="77777777" w:rsidR="001E7E8F" w:rsidRPr="00EA5FA7" w:rsidRDefault="001E7E8F" w:rsidP="001E7E8F">
      <w:pPr>
        <w:pStyle w:val="PL"/>
        <w:rPr>
          <w:rFonts w:eastAsia="SimSun"/>
          <w:snapToGrid w:val="0"/>
        </w:rPr>
      </w:pPr>
      <w:r w:rsidRPr="00EA5FA7">
        <w:rPr>
          <w:rFonts w:eastAsia="SimSun"/>
          <w:snapToGrid w:val="0"/>
        </w:rPr>
        <w:tab/>
        <w:t>DRBs-Setup-Item,</w:t>
      </w:r>
    </w:p>
    <w:p w14:paraId="412EBDE6" w14:textId="77777777" w:rsidR="001E7E8F" w:rsidRPr="00EA5FA7" w:rsidRDefault="001E7E8F" w:rsidP="001E7E8F">
      <w:pPr>
        <w:pStyle w:val="PL"/>
        <w:rPr>
          <w:rFonts w:eastAsia="SimSun"/>
          <w:snapToGrid w:val="0"/>
        </w:rPr>
      </w:pPr>
      <w:r w:rsidRPr="00EA5FA7">
        <w:rPr>
          <w:rFonts w:eastAsia="SimSun"/>
          <w:snapToGrid w:val="0"/>
        </w:rPr>
        <w:tab/>
        <w:t>DRBs-SetupMod-Item,</w:t>
      </w:r>
    </w:p>
    <w:p w14:paraId="3937E69D" w14:textId="77777777" w:rsidR="001E7E8F" w:rsidRPr="00EA5FA7" w:rsidRDefault="001E7E8F" w:rsidP="001E7E8F">
      <w:pPr>
        <w:pStyle w:val="PL"/>
        <w:rPr>
          <w:rFonts w:eastAsia="SimSun"/>
          <w:snapToGrid w:val="0"/>
        </w:rPr>
      </w:pPr>
      <w:r w:rsidRPr="00EA5FA7">
        <w:rPr>
          <w:rFonts w:eastAsia="SimSun"/>
          <w:snapToGrid w:val="0"/>
        </w:rPr>
        <w:tab/>
        <w:t>DRBs-ToBeModified-Item,</w:t>
      </w:r>
    </w:p>
    <w:p w14:paraId="3096E882" w14:textId="77777777" w:rsidR="001E7E8F" w:rsidRPr="00EA5FA7" w:rsidRDefault="001E7E8F" w:rsidP="001E7E8F">
      <w:pPr>
        <w:pStyle w:val="PL"/>
        <w:rPr>
          <w:rFonts w:eastAsia="SimSun"/>
          <w:snapToGrid w:val="0"/>
        </w:rPr>
      </w:pPr>
      <w:r w:rsidRPr="00EA5FA7">
        <w:rPr>
          <w:rFonts w:eastAsia="SimSun"/>
          <w:snapToGrid w:val="0"/>
        </w:rPr>
        <w:tab/>
        <w:t>DRBs-ToBeReleased-Item,</w:t>
      </w:r>
    </w:p>
    <w:p w14:paraId="2862840B" w14:textId="77777777" w:rsidR="001E7E8F" w:rsidRPr="00EA5FA7" w:rsidRDefault="001E7E8F" w:rsidP="001E7E8F">
      <w:pPr>
        <w:pStyle w:val="PL"/>
        <w:rPr>
          <w:rFonts w:eastAsia="SimSun"/>
          <w:snapToGrid w:val="0"/>
        </w:rPr>
      </w:pPr>
      <w:r w:rsidRPr="00EA5FA7">
        <w:rPr>
          <w:rFonts w:eastAsia="SimSun"/>
          <w:snapToGrid w:val="0"/>
        </w:rPr>
        <w:tab/>
        <w:t>DRBs-ToBeSetup-Item,</w:t>
      </w:r>
    </w:p>
    <w:p w14:paraId="6670520A" w14:textId="77777777" w:rsidR="001E7E8F" w:rsidRPr="00EA5FA7" w:rsidRDefault="001E7E8F" w:rsidP="001E7E8F">
      <w:pPr>
        <w:pStyle w:val="PL"/>
        <w:rPr>
          <w:rFonts w:eastAsia="SimSun"/>
          <w:snapToGrid w:val="0"/>
        </w:rPr>
      </w:pPr>
      <w:r w:rsidRPr="00EA5FA7">
        <w:rPr>
          <w:rFonts w:eastAsia="SimSun"/>
          <w:snapToGrid w:val="0"/>
        </w:rPr>
        <w:tab/>
        <w:t>DRBs-ToBeSetupMod-Item,</w:t>
      </w:r>
    </w:p>
    <w:p w14:paraId="7E0844BD" w14:textId="77777777" w:rsidR="001E7E8F" w:rsidRPr="00EA5FA7" w:rsidRDefault="001E7E8F" w:rsidP="001E7E8F">
      <w:pPr>
        <w:pStyle w:val="PL"/>
        <w:rPr>
          <w:rFonts w:eastAsia="SimSun"/>
          <w:snapToGrid w:val="0"/>
        </w:rPr>
      </w:pPr>
      <w:r w:rsidRPr="00EA5FA7">
        <w:rPr>
          <w:rFonts w:eastAsia="SimSun"/>
          <w:snapToGrid w:val="0"/>
        </w:rPr>
        <w:lastRenderedPageBreak/>
        <w:tab/>
        <w:t>DRXCycle,</w:t>
      </w:r>
    </w:p>
    <w:p w14:paraId="1E41F136" w14:textId="77777777" w:rsidR="001E7E8F" w:rsidRPr="00EA5FA7" w:rsidRDefault="001E7E8F" w:rsidP="001E7E8F">
      <w:pPr>
        <w:pStyle w:val="PL"/>
        <w:rPr>
          <w:snapToGrid w:val="0"/>
        </w:rPr>
      </w:pPr>
      <w:r w:rsidRPr="00EA5FA7">
        <w:rPr>
          <w:snapToGrid w:val="0"/>
        </w:rPr>
        <w:tab/>
        <w:t>DRXConfigurationIndicator,</w:t>
      </w:r>
    </w:p>
    <w:p w14:paraId="62CF637B" w14:textId="77777777" w:rsidR="001E7E8F" w:rsidRPr="00EA5FA7" w:rsidRDefault="001E7E8F" w:rsidP="001E7E8F">
      <w:pPr>
        <w:pStyle w:val="PL"/>
        <w:rPr>
          <w:rFonts w:eastAsia="SimSun"/>
          <w:snapToGrid w:val="0"/>
        </w:rPr>
      </w:pPr>
      <w:r w:rsidRPr="00EA5FA7">
        <w:rPr>
          <w:rFonts w:eastAsia="SimSun"/>
          <w:snapToGrid w:val="0"/>
        </w:rPr>
        <w:tab/>
        <w:t>DUtoCURRCInformation,</w:t>
      </w:r>
    </w:p>
    <w:p w14:paraId="49284EBC" w14:textId="77777777" w:rsidR="001E7E8F" w:rsidRPr="00EA5FA7" w:rsidRDefault="001E7E8F" w:rsidP="001E7E8F">
      <w:pPr>
        <w:pStyle w:val="PL"/>
        <w:rPr>
          <w:rFonts w:eastAsia="SimSun"/>
          <w:snapToGrid w:val="0"/>
        </w:rPr>
      </w:pPr>
      <w:r w:rsidRPr="00EA5FA7">
        <w:rPr>
          <w:rFonts w:eastAsia="SimSun"/>
          <w:snapToGrid w:val="0"/>
        </w:rPr>
        <w:tab/>
        <w:t>EUTRANQoS,</w:t>
      </w:r>
    </w:p>
    <w:p w14:paraId="2A614F1A" w14:textId="77777777" w:rsidR="001E7E8F" w:rsidRPr="00EA5FA7" w:rsidRDefault="001E7E8F" w:rsidP="001E7E8F">
      <w:pPr>
        <w:pStyle w:val="PL"/>
        <w:rPr>
          <w:rFonts w:eastAsia="SimSun"/>
          <w:snapToGrid w:val="0"/>
        </w:rPr>
      </w:pPr>
      <w:r w:rsidRPr="00EA5FA7">
        <w:rPr>
          <w:rFonts w:eastAsia="SimSun"/>
          <w:snapToGrid w:val="0"/>
        </w:rPr>
        <w:tab/>
        <w:t>ExecuteDuplication,</w:t>
      </w:r>
    </w:p>
    <w:p w14:paraId="722452E3" w14:textId="77777777" w:rsidR="001E7E8F" w:rsidRPr="00EA5FA7" w:rsidRDefault="001E7E8F" w:rsidP="001E7E8F">
      <w:pPr>
        <w:pStyle w:val="PL"/>
        <w:rPr>
          <w:rFonts w:eastAsia="SimSun"/>
          <w:snapToGrid w:val="0"/>
        </w:rPr>
      </w:pPr>
      <w:r w:rsidRPr="00EA5FA7">
        <w:rPr>
          <w:rFonts w:eastAsia="SimSun"/>
          <w:snapToGrid w:val="0"/>
        </w:rPr>
        <w:tab/>
        <w:t>FullConfiguration,</w:t>
      </w:r>
    </w:p>
    <w:p w14:paraId="768CC260" w14:textId="77777777" w:rsidR="001E7E8F" w:rsidRPr="00EA5FA7" w:rsidRDefault="001E7E8F" w:rsidP="001E7E8F">
      <w:pPr>
        <w:pStyle w:val="PL"/>
        <w:rPr>
          <w:rFonts w:eastAsia="SimSun"/>
          <w:snapToGrid w:val="0"/>
        </w:rPr>
      </w:pPr>
      <w:r w:rsidRPr="00EA5FA7">
        <w:rPr>
          <w:rFonts w:eastAsia="SimSun"/>
          <w:snapToGrid w:val="0"/>
        </w:rPr>
        <w:tab/>
        <w:t>GNB-CU-UE-F1AP-ID,</w:t>
      </w:r>
    </w:p>
    <w:p w14:paraId="1109DD15" w14:textId="77777777" w:rsidR="001E7E8F" w:rsidRPr="00EA5FA7" w:rsidRDefault="001E7E8F" w:rsidP="001E7E8F">
      <w:pPr>
        <w:pStyle w:val="PL"/>
        <w:rPr>
          <w:rFonts w:eastAsia="SimSun"/>
        </w:rPr>
      </w:pPr>
      <w:r w:rsidRPr="00EA5FA7">
        <w:rPr>
          <w:rFonts w:eastAsia="SimSun"/>
          <w:snapToGrid w:val="0"/>
        </w:rPr>
        <w:tab/>
      </w:r>
      <w:r w:rsidRPr="00EA5FA7">
        <w:rPr>
          <w:rFonts w:eastAsia="SimSun"/>
        </w:rPr>
        <w:t>GNB-DU-UE-F1AP-ID,</w:t>
      </w:r>
    </w:p>
    <w:p w14:paraId="42731A03" w14:textId="77777777" w:rsidR="001E7E8F" w:rsidRPr="00EA5FA7" w:rsidRDefault="001E7E8F" w:rsidP="001E7E8F">
      <w:pPr>
        <w:pStyle w:val="PL"/>
        <w:rPr>
          <w:rFonts w:eastAsia="SimSun"/>
        </w:rPr>
      </w:pPr>
      <w:r w:rsidRPr="00EA5FA7">
        <w:rPr>
          <w:rFonts w:eastAsia="SimSun"/>
        </w:rPr>
        <w:tab/>
        <w:t>GNB-DU-ID,</w:t>
      </w:r>
    </w:p>
    <w:p w14:paraId="54B9C572" w14:textId="77777777" w:rsidR="001E7E8F" w:rsidRPr="00EA5FA7" w:rsidRDefault="001E7E8F" w:rsidP="001E7E8F">
      <w:pPr>
        <w:pStyle w:val="PL"/>
        <w:rPr>
          <w:rFonts w:eastAsia="SimSun"/>
        </w:rPr>
      </w:pPr>
      <w:r w:rsidRPr="00EA5FA7">
        <w:rPr>
          <w:rFonts w:eastAsia="SimSun"/>
        </w:rPr>
        <w:tab/>
        <w:t>GNB-DU-Served-Cells-Item,</w:t>
      </w:r>
    </w:p>
    <w:p w14:paraId="75D896E1" w14:textId="77777777" w:rsidR="001E7E8F" w:rsidRPr="00EA5FA7" w:rsidRDefault="001E7E8F" w:rsidP="001E7E8F">
      <w:pPr>
        <w:pStyle w:val="PL"/>
        <w:rPr>
          <w:rFonts w:eastAsia="SimSun"/>
        </w:rPr>
      </w:pPr>
      <w:r w:rsidRPr="00EA5FA7">
        <w:rPr>
          <w:rFonts w:eastAsia="SimSun"/>
        </w:rPr>
        <w:tab/>
        <w:t>GNB-DU-System-Information,</w:t>
      </w:r>
      <w:r w:rsidRPr="00EA5FA7">
        <w:t xml:space="preserve"> </w:t>
      </w:r>
    </w:p>
    <w:p w14:paraId="1121283B" w14:textId="77777777" w:rsidR="001E7E8F" w:rsidRPr="00EA5FA7" w:rsidRDefault="001E7E8F" w:rsidP="001E7E8F">
      <w:pPr>
        <w:pStyle w:val="PL"/>
        <w:rPr>
          <w:rFonts w:eastAsia="SimSun"/>
          <w:snapToGrid w:val="0"/>
        </w:rPr>
      </w:pPr>
      <w:r w:rsidRPr="00EA5FA7">
        <w:rPr>
          <w:rFonts w:eastAsia="SimSun"/>
        </w:rPr>
        <w:tab/>
      </w:r>
      <w:r w:rsidRPr="00EA5FA7">
        <w:rPr>
          <w:rFonts w:eastAsia="SimSun"/>
          <w:snapToGrid w:val="0"/>
        </w:rPr>
        <w:t>GNB-CU-Name,</w:t>
      </w:r>
    </w:p>
    <w:p w14:paraId="401127E4" w14:textId="77777777" w:rsidR="001E7E8F" w:rsidRPr="00EA5FA7" w:rsidRDefault="001E7E8F" w:rsidP="001E7E8F">
      <w:pPr>
        <w:pStyle w:val="PL"/>
        <w:rPr>
          <w:rFonts w:eastAsia="SimSun"/>
          <w:snapToGrid w:val="0"/>
        </w:rPr>
      </w:pPr>
      <w:r w:rsidRPr="00EA5FA7">
        <w:rPr>
          <w:rFonts w:eastAsia="SimSun"/>
          <w:snapToGrid w:val="0"/>
        </w:rPr>
        <w:tab/>
        <w:t>GNB-DU-Name,</w:t>
      </w:r>
    </w:p>
    <w:p w14:paraId="6D34221A" w14:textId="77777777" w:rsidR="001E7E8F" w:rsidRPr="00EA5FA7" w:rsidRDefault="001E7E8F" w:rsidP="001E7E8F">
      <w:pPr>
        <w:pStyle w:val="PL"/>
        <w:rPr>
          <w:rFonts w:eastAsia="SimSun"/>
          <w:snapToGrid w:val="0"/>
        </w:rPr>
      </w:pPr>
      <w:r w:rsidRPr="00EA5FA7">
        <w:rPr>
          <w:rFonts w:eastAsia="SimSun"/>
          <w:snapToGrid w:val="0"/>
        </w:rPr>
        <w:tab/>
        <w:t>InactivityMonitoringRequest,</w:t>
      </w:r>
    </w:p>
    <w:p w14:paraId="040D3C34" w14:textId="77777777" w:rsidR="001E7E8F" w:rsidRPr="00EA5FA7" w:rsidRDefault="001E7E8F" w:rsidP="001E7E8F">
      <w:pPr>
        <w:pStyle w:val="PL"/>
        <w:rPr>
          <w:rFonts w:eastAsia="SimSun"/>
          <w:snapToGrid w:val="0"/>
        </w:rPr>
      </w:pPr>
      <w:r w:rsidRPr="00EA5FA7">
        <w:rPr>
          <w:rFonts w:eastAsia="SimSun"/>
          <w:snapToGrid w:val="0"/>
        </w:rPr>
        <w:tab/>
        <w:t>InactivityMonitoringResponse,</w:t>
      </w:r>
    </w:p>
    <w:p w14:paraId="0ACB5B01" w14:textId="77777777" w:rsidR="001E7E8F" w:rsidRPr="00EA5FA7" w:rsidRDefault="001E7E8F" w:rsidP="001E7E8F">
      <w:pPr>
        <w:pStyle w:val="PL"/>
        <w:rPr>
          <w:rFonts w:eastAsia="SimSun"/>
          <w:snapToGrid w:val="0"/>
        </w:rPr>
      </w:pPr>
      <w:r w:rsidRPr="00EA5FA7">
        <w:rPr>
          <w:rFonts w:eastAsia="SimSun"/>
          <w:snapToGrid w:val="0"/>
        </w:rPr>
        <w:tab/>
        <w:t>LowerLayerPresenceStatusChange,</w:t>
      </w:r>
    </w:p>
    <w:p w14:paraId="366EED1C" w14:textId="77777777" w:rsidR="001E7E8F" w:rsidRPr="00EA5FA7" w:rsidRDefault="001E7E8F" w:rsidP="001E7E8F">
      <w:pPr>
        <w:pStyle w:val="PL"/>
        <w:rPr>
          <w:rFonts w:eastAsia="SimSun"/>
          <w:snapToGrid w:val="0"/>
        </w:rPr>
      </w:pPr>
      <w:r w:rsidRPr="00EA5FA7">
        <w:rPr>
          <w:rFonts w:eastAsia="SimSun"/>
          <w:snapToGrid w:val="0"/>
        </w:rPr>
        <w:tab/>
        <w:t>NotificationControl,</w:t>
      </w:r>
    </w:p>
    <w:p w14:paraId="588B2A68" w14:textId="77777777" w:rsidR="001E7E8F" w:rsidRPr="00EA5FA7" w:rsidRDefault="001E7E8F" w:rsidP="001E7E8F">
      <w:pPr>
        <w:pStyle w:val="PL"/>
        <w:rPr>
          <w:rFonts w:eastAsia="SimSun"/>
          <w:snapToGrid w:val="0"/>
        </w:rPr>
      </w:pPr>
      <w:r w:rsidRPr="00EA5FA7">
        <w:rPr>
          <w:rFonts w:eastAsia="SimSun"/>
          <w:snapToGrid w:val="0"/>
        </w:rPr>
        <w:tab/>
        <w:t>NRCGI,</w:t>
      </w:r>
    </w:p>
    <w:p w14:paraId="6DE6AC73" w14:textId="77777777" w:rsidR="001E7E8F" w:rsidRPr="00EA5FA7" w:rsidRDefault="001E7E8F" w:rsidP="001E7E8F">
      <w:pPr>
        <w:pStyle w:val="PL"/>
        <w:rPr>
          <w:rFonts w:eastAsia="SimSun"/>
          <w:snapToGrid w:val="0"/>
        </w:rPr>
      </w:pPr>
      <w:r w:rsidRPr="00EA5FA7">
        <w:rPr>
          <w:rFonts w:eastAsia="SimSun"/>
          <w:snapToGrid w:val="0"/>
        </w:rPr>
        <w:tab/>
        <w:t>NRPCI,</w:t>
      </w:r>
    </w:p>
    <w:p w14:paraId="45729B5B" w14:textId="77777777" w:rsidR="001E7E8F" w:rsidRPr="00EA5FA7" w:rsidRDefault="001E7E8F" w:rsidP="001E7E8F">
      <w:pPr>
        <w:pStyle w:val="PL"/>
        <w:rPr>
          <w:rFonts w:eastAsia="SimSun"/>
          <w:snapToGrid w:val="0"/>
        </w:rPr>
      </w:pPr>
      <w:r w:rsidRPr="00EA5FA7">
        <w:tab/>
        <w:t>UEContextNotRetrievable,</w:t>
      </w:r>
    </w:p>
    <w:p w14:paraId="58BEDB55" w14:textId="77777777" w:rsidR="001E7E8F" w:rsidRPr="00EA5FA7" w:rsidRDefault="001E7E8F" w:rsidP="001E7E8F">
      <w:pPr>
        <w:pStyle w:val="PL"/>
        <w:rPr>
          <w:rFonts w:eastAsia="SimSun"/>
          <w:snapToGrid w:val="0"/>
        </w:rPr>
      </w:pPr>
      <w:r w:rsidRPr="00EA5FA7">
        <w:rPr>
          <w:rFonts w:eastAsia="SimSun"/>
          <w:snapToGrid w:val="0"/>
        </w:rPr>
        <w:tab/>
        <w:t>Potential-SpCell-Item,</w:t>
      </w:r>
    </w:p>
    <w:p w14:paraId="2CF12D96" w14:textId="77777777" w:rsidR="001E7E8F" w:rsidRPr="00EA5FA7" w:rsidRDefault="001E7E8F" w:rsidP="001E7E8F">
      <w:pPr>
        <w:pStyle w:val="PL"/>
        <w:rPr>
          <w:rFonts w:eastAsia="SimSun"/>
          <w:snapToGrid w:val="0"/>
        </w:rPr>
      </w:pPr>
      <w:r w:rsidRPr="00EA5FA7">
        <w:rPr>
          <w:rFonts w:eastAsia="SimSun"/>
          <w:snapToGrid w:val="0"/>
        </w:rPr>
        <w:tab/>
        <w:t>RAT-FrequencyPriorityInformation,</w:t>
      </w:r>
    </w:p>
    <w:p w14:paraId="3B6EA7F0" w14:textId="77777777" w:rsidR="001E7E8F" w:rsidRPr="00EA5FA7" w:rsidRDefault="001E7E8F" w:rsidP="001E7E8F">
      <w:pPr>
        <w:pStyle w:val="PL"/>
        <w:rPr>
          <w:rFonts w:eastAsia="SimSun"/>
          <w:snapToGrid w:val="0"/>
        </w:rPr>
      </w:pPr>
      <w:r w:rsidRPr="00EA5FA7">
        <w:rPr>
          <w:rFonts w:eastAsia="SimSun"/>
          <w:snapToGrid w:val="0"/>
        </w:rPr>
        <w:tab/>
        <w:t>ResourceCoordinationTransferContainer,</w:t>
      </w:r>
    </w:p>
    <w:p w14:paraId="1F2D70DD" w14:textId="77777777" w:rsidR="001E7E8F" w:rsidRPr="00EA5FA7" w:rsidRDefault="001E7E8F" w:rsidP="001E7E8F">
      <w:pPr>
        <w:pStyle w:val="PL"/>
        <w:rPr>
          <w:rFonts w:eastAsia="SimSun"/>
          <w:snapToGrid w:val="0"/>
        </w:rPr>
      </w:pPr>
      <w:r w:rsidRPr="00EA5FA7">
        <w:rPr>
          <w:rFonts w:eastAsia="SimSun"/>
          <w:snapToGrid w:val="0"/>
        </w:rPr>
        <w:tab/>
        <w:t>RRCContainer,</w:t>
      </w:r>
    </w:p>
    <w:p w14:paraId="2D4F9D7C" w14:textId="77777777" w:rsidR="001E7E8F" w:rsidRPr="00EA5FA7" w:rsidRDefault="001E7E8F" w:rsidP="001E7E8F">
      <w:pPr>
        <w:pStyle w:val="PL"/>
        <w:rPr>
          <w:rFonts w:eastAsia="SimSun"/>
          <w:snapToGrid w:val="0"/>
        </w:rPr>
      </w:pPr>
      <w:r w:rsidRPr="00EA5FA7">
        <w:rPr>
          <w:rFonts w:eastAsia="SimSun"/>
          <w:snapToGrid w:val="0"/>
        </w:rPr>
        <w:tab/>
        <w:t>RRCContainer-RRCSetupComplete,</w:t>
      </w:r>
    </w:p>
    <w:p w14:paraId="625977A9" w14:textId="77777777" w:rsidR="001E7E8F" w:rsidRPr="00EA5FA7" w:rsidRDefault="001E7E8F" w:rsidP="001E7E8F">
      <w:pPr>
        <w:pStyle w:val="PL"/>
        <w:rPr>
          <w:rFonts w:eastAsia="SimSun"/>
          <w:snapToGrid w:val="0"/>
        </w:rPr>
      </w:pPr>
      <w:r w:rsidRPr="00EA5FA7">
        <w:rPr>
          <w:rFonts w:eastAsia="SimSun"/>
          <w:snapToGrid w:val="0"/>
        </w:rPr>
        <w:tab/>
        <w:t>RRCReconfigurationCompleteIndicator,</w:t>
      </w:r>
    </w:p>
    <w:p w14:paraId="1D507187" w14:textId="77777777" w:rsidR="001E7E8F" w:rsidRPr="00EA5FA7" w:rsidRDefault="001E7E8F" w:rsidP="001E7E8F">
      <w:pPr>
        <w:pStyle w:val="PL"/>
        <w:rPr>
          <w:rFonts w:eastAsia="SimSun"/>
          <w:snapToGrid w:val="0"/>
        </w:rPr>
      </w:pPr>
      <w:r w:rsidRPr="00EA5FA7">
        <w:rPr>
          <w:rFonts w:eastAsia="SimSun"/>
          <w:snapToGrid w:val="0"/>
        </w:rPr>
        <w:tab/>
        <w:t>SCellIndex,</w:t>
      </w:r>
    </w:p>
    <w:p w14:paraId="3220076F" w14:textId="77777777" w:rsidR="001E7E8F" w:rsidRPr="00EA5FA7" w:rsidRDefault="001E7E8F" w:rsidP="001E7E8F">
      <w:pPr>
        <w:pStyle w:val="PL"/>
        <w:rPr>
          <w:rFonts w:eastAsia="SimSun"/>
          <w:snapToGrid w:val="0"/>
        </w:rPr>
      </w:pPr>
      <w:r w:rsidRPr="00EA5FA7">
        <w:rPr>
          <w:rFonts w:eastAsia="SimSun"/>
          <w:snapToGrid w:val="0"/>
        </w:rPr>
        <w:tab/>
        <w:t>SCell-ToBeRemoved-Item,</w:t>
      </w:r>
    </w:p>
    <w:p w14:paraId="11C9FA6E" w14:textId="77777777" w:rsidR="001E7E8F" w:rsidRPr="00EA5FA7" w:rsidRDefault="001E7E8F" w:rsidP="001E7E8F">
      <w:pPr>
        <w:pStyle w:val="PL"/>
        <w:rPr>
          <w:rFonts w:eastAsia="SimSun"/>
          <w:snapToGrid w:val="0"/>
        </w:rPr>
      </w:pPr>
      <w:r w:rsidRPr="00EA5FA7">
        <w:rPr>
          <w:rFonts w:eastAsia="SimSun"/>
          <w:snapToGrid w:val="0"/>
        </w:rPr>
        <w:tab/>
        <w:t>SCell-ToBeSetup-Item,</w:t>
      </w:r>
    </w:p>
    <w:p w14:paraId="0C98FDEB" w14:textId="77777777" w:rsidR="001E7E8F" w:rsidRPr="00EA5FA7" w:rsidRDefault="001E7E8F" w:rsidP="001E7E8F">
      <w:pPr>
        <w:pStyle w:val="PL"/>
        <w:rPr>
          <w:rFonts w:eastAsia="SimSun"/>
          <w:snapToGrid w:val="0"/>
        </w:rPr>
      </w:pPr>
      <w:r w:rsidRPr="00EA5FA7">
        <w:rPr>
          <w:rFonts w:eastAsia="SimSun"/>
          <w:snapToGrid w:val="0"/>
        </w:rPr>
        <w:tab/>
        <w:t>SCell-ToBeSetupMod-Item,</w:t>
      </w:r>
    </w:p>
    <w:p w14:paraId="6451DD70" w14:textId="77777777" w:rsidR="001E7E8F" w:rsidRPr="00EA5FA7" w:rsidRDefault="001E7E8F" w:rsidP="001E7E8F">
      <w:pPr>
        <w:pStyle w:val="PL"/>
        <w:rPr>
          <w:rFonts w:eastAsia="SimSun"/>
          <w:snapToGrid w:val="0"/>
        </w:rPr>
      </w:pPr>
      <w:r w:rsidRPr="00EA5FA7">
        <w:rPr>
          <w:rFonts w:eastAsia="SimSun"/>
          <w:snapToGrid w:val="0"/>
        </w:rPr>
        <w:tab/>
        <w:t>SCell-FailedtoSetup-Item,</w:t>
      </w:r>
    </w:p>
    <w:p w14:paraId="33A8ECF4" w14:textId="77777777" w:rsidR="001E7E8F" w:rsidRPr="00EA5FA7" w:rsidRDefault="001E7E8F" w:rsidP="001E7E8F">
      <w:pPr>
        <w:pStyle w:val="PL"/>
        <w:rPr>
          <w:rFonts w:eastAsia="SimSun"/>
          <w:snapToGrid w:val="0"/>
        </w:rPr>
      </w:pPr>
      <w:r w:rsidRPr="00EA5FA7">
        <w:rPr>
          <w:rFonts w:eastAsia="SimSun"/>
          <w:snapToGrid w:val="0"/>
        </w:rPr>
        <w:tab/>
        <w:t>SCell-FailedtoSetupMod-Item,</w:t>
      </w:r>
      <w:r w:rsidRPr="00EA5FA7">
        <w:t xml:space="preserve"> </w:t>
      </w:r>
    </w:p>
    <w:p w14:paraId="72970941" w14:textId="77777777" w:rsidR="001E7E8F" w:rsidRPr="00EA5FA7" w:rsidRDefault="001E7E8F" w:rsidP="001E7E8F">
      <w:pPr>
        <w:pStyle w:val="PL"/>
        <w:rPr>
          <w:rFonts w:eastAsia="SimSun"/>
          <w:snapToGrid w:val="0"/>
        </w:rPr>
      </w:pPr>
      <w:r w:rsidRPr="00EA5FA7">
        <w:rPr>
          <w:rFonts w:eastAsia="SimSun"/>
          <w:snapToGrid w:val="0"/>
        </w:rPr>
        <w:tab/>
        <w:t>ServCellIndex,</w:t>
      </w:r>
    </w:p>
    <w:p w14:paraId="274B00CB" w14:textId="77777777" w:rsidR="001E7E8F" w:rsidRPr="00EA5FA7" w:rsidRDefault="001E7E8F" w:rsidP="001E7E8F">
      <w:pPr>
        <w:pStyle w:val="PL"/>
        <w:rPr>
          <w:rFonts w:eastAsia="SimSun"/>
          <w:snapToGrid w:val="0"/>
        </w:rPr>
      </w:pPr>
      <w:r w:rsidRPr="00EA5FA7">
        <w:rPr>
          <w:rFonts w:eastAsia="SimSun"/>
          <w:snapToGrid w:val="0"/>
        </w:rPr>
        <w:tab/>
        <w:t>Served-Cell-Information,</w:t>
      </w:r>
    </w:p>
    <w:p w14:paraId="036A4118" w14:textId="77777777" w:rsidR="001E7E8F" w:rsidRPr="00EA5FA7" w:rsidRDefault="001E7E8F" w:rsidP="001E7E8F">
      <w:pPr>
        <w:pStyle w:val="PL"/>
        <w:rPr>
          <w:rFonts w:eastAsia="SimSun"/>
          <w:snapToGrid w:val="0"/>
        </w:rPr>
      </w:pPr>
      <w:r w:rsidRPr="00EA5FA7">
        <w:rPr>
          <w:rFonts w:eastAsia="SimSun"/>
          <w:snapToGrid w:val="0"/>
        </w:rPr>
        <w:tab/>
        <w:t>Served-Cells-To-Add-Item,</w:t>
      </w:r>
    </w:p>
    <w:p w14:paraId="1E4FE4ED" w14:textId="77777777" w:rsidR="001E7E8F" w:rsidRPr="00EA5FA7" w:rsidRDefault="001E7E8F" w:rsidP="001E7E8F">
      <w:pPr>
        <w:pStyle w:val="PL"/>
        <w:rPr>
          <w:rFonts w:eastAsia="SimSun"/>
          <w:snapToGrid w:val="0"/>
        </w:rPr>
      </w:pPr>
      <w:r w:rsidRPr="00EA5FA7">
        <w:rPr>
          <w:rFonts w:eastAsia="SimSun"/>
          <w:snapToGrid w:val="0"/>
        </w:rPr>
        <w:tab/>
        <w:t>Served-Cells-To-Delete-Item,</w:t>
      </w:r>
    </w:p>
    <w:p w14:paraId="7A0E1C34" w14:textId="77777777" w:rsidR="001E7E8F" w:rsidRPr="00EA5FA7" w:rsidRDefault="001E7E8F" w:rsidP="001E7E8F">
      <w:pPr>
        <w:pStyle w:val="PL"/>
        <w:rPr>
          <w:snapToGrid w:val="0"/>
        </w:rPr>
      </w:pPr>
      <w:r w:rsidRPr="00EA5FA7">
        <w:rPr>
          <w:rFonts w:eastAsia="SimSun"/>
          <w:snapToGrid w:val="0"/>
        </w:rPr>
        <w:tab/>
        <w:t>Served-Cells-To-Modify-Item,</w:t>
      </w:r>
    </w:p>
    <w:p w14:paraId="0A5CFB5E" w14:textId="77777777" w:rsidR="001E7E8F" w:rsidRPr="00EA5FA7" w:rsidRDefault="001E7E8F" w:rsidP="001E7E8F">
      <w:pPr>
        <w:pStyle w:val="PL"/>
        <w:rPr>
          <w:rFonts w:eastAsia="SimSun"/>
          <w:snapToGrid w:val="0"/>
        </w:rPr>
      </w:pPr>
      <w:r w:rsidRPr="00EA5FA7">
        <w:rPr>
          <w:snapToGrid w:val="0"/>
        </w:rPr>
        <w:tab/>
        <w:t>ServingCellMO,</w:t>
      </w:r>
    </w:p>
    <w:p w14:paraId="2C23FE05" w14:textId="77777777" w:rsidR="001E7E8F" w:rsidRPr="00EA5FA7" w:rsidRDefault="001E7E8F" w:rsidP="001E7E8F">
      <w:pPr>
        <w:pStyle w:val="PL"/>
        <w:rPr>
          <w:rFonts w:eastAsia="SimSun"/>
          <w:snapToGrid w:val="0"/>
        </w:rPr>
      </w:pPr>
      <w:r w:rsidRPr="00EA5FA7">
        <w:rPr>
          <w:rFonts w:eastAsia="SimSun"/>
          <w:snapToGrid w:val="0"/>
        </w:rPr>
        <w:tab/>
        <w:t>SRBID,</w:t>
      </w:r>
    </w:p>
    <w:p w14:paraId="7BD4DA7B" w14:textId="77777777" w:rsidR="001E7E8F" w:rsidRPr="00EA5FA7" w:rsidRDefault="001E7E8F" w:rsidP="001E7E8F">
      <w:pPr>
        <w:pStyle w:val="PL"/>
        <w:rPr>
          <w:rFonts w:eastAsia="SimSun"/>
          <w:snapToGrid w:val="0"/>
        </w:rPr>
      </w:pPr>
      <w:r w:rsidRPr="00EA5FA7">
        <w:rPr>
          <w:rFonts w:eastAsia="SimSun"/>
          <w:snapToGrid w:val="0"/>
        </w:rPr>
        <w:tab/>
        <w:t>SRBs-FailedToBeSetup-Item,</w:t>
      </w:r>
    </w:p>
    <w:p w14:paraId="2FCEAAA1" w14:textId="77777777" w:rsidR="001E7E8F" w:rsidRPr="00EA5FA7" w:rsidRDefault="001E7E8F" w:rsidP="001E7E8F">
      <w:pPr>
        <w:pStyle w:val="PL"/>
        <w:rPr>
          <w:rFonts w:eastAsia="SimSun"/>
          <w:snapToGrid w:val="0"/>
        </w:rPr>
      </w:pPr>
      <w:r w:rsidRPr="00EA5FA7">
        <w:rPr>
          <w:rFonts w:eastAsia="SimSun"/>
          <w:snapToGrid w:val="0"/>
        </w:rPr>
        <w:tab/>
        <w:t>SRBs-FailedToBeSetupMod-Item,</w:t>
      </w:r>
    </w:p>
    <w:p w14:paraId="2674A567" w14:textId="77777777" w:rsidR="001E7E8F" w:rsidRPr="00EA5FA7" w:rsidRDefault="001E7E8F" w:rsidP="001E7E8F">
      <w:pPr>
        <w:pStyle w:val="PL"/>
        <w:rPr>
          <w:rFonts w:eastAsia="SimSun"/>
          <w:snapToGrid w:val="0"/>
        </w:rPr>
      </w:pPr>
      <w:r w:rsidRPr="00EA5FA7">
        <w:rPr>
          <w:rFonts w:eastAsia="SimSun"/>
          <w:snapToGrid w:val="0"/>
        </w:rPr>
        <w:tab/>
        <w:t>SRBs-Required-ToBeReleased-Item,</w:t>
      </w:r>
    </w:p>
    <w:p w14:paraId="63FA1BC2" w14:textId="77777777" w:rsidR="001E7E8F" w:rsidRPr="00EA5FA7" w:rsidRDefault="001E7E8F" w:rsidP="001E7E8F">
      <w:pPr>
        <w:pStyle w:val="PL"/>
        <w:rPr>
          <w:rFonts w:eastAsia="SimSun"/>
          <w:snapToGrid w:val="0"/>
        </w:rPr>
      </w:pPr>
      <w:r w:rsidRPr="00EA5FA7">
        <w:rPr>
          <w:rFonts w:eastAsia="SimSun"/>
          <w:snapToGrid w:val="0"/>
        </w:rPr>
        <w:tab/>
        <w:t>SRBs-ToBeReleased-Item,</w:t>
      </w:r>
    </w:p>
    <w:p w14:paraId="0D07DC4A" w14:textId="77777777" w:rsidR="001E7E8F" w:rsidRPr="00EA5FA7" w:rsidRDefault="001E7E8F" w:rsidP="001E7E8F">
      <w:pPr>
        <w:pStyle w:val="PL"/>
        <w:rPr>
          <w:rFonts w:eastAsia="SimSun"/>
          <w:snapToGrid w:val="0"/>
        </w:rPr>
      </w:pPr>
      <w:r w:rsidRPr="00EA5FA7">
        <w:rPr>
          <w:rFonts w:eastAsia="SimSun"/>
          <w:snapToGrid w:val="0"/>
        </w:rPr>
        <w:tab/>
        <w:t>SRBs-ToBeSetup-Item,</w:t>
      </w:r>
    </w:p>
    <w:p w14:paraId="019AAB33" w14:textId="77777777" w:rsidR="001E7E8F" w:rsidRPr="00EA5FA7" w:rsidRDefault="001E7E8F" w:rsidP="001E7E8F">
      <w:pPr>
        <w:pStyle w:val="PL"/>
        <w:rPr>
          <w:rFonts w:eastAsia="SimSun"/>
          <w:snapToGrid w:val="0"/>
        </w:rPr>
      </w:pPr>
      <w:r w:rsidRPr="00EA5FA7">
        <w:rPr>
          <w:rFonts w:eastAsia="SimSun"/>
          <w:snapToGrid w:val="0"/>
        </w:rPr>
        <w:tab/>
        <w:t>SRBs-ToBeSetupMod-Item,</w:t>
      </w:r>
    </w:p>
    <w:p w14:paraId="25A66C5D" w14:textId="77777777" w:rsidR="001E7E8F" w:rsidRPr="00EA5FA7" w:rsidRDefault="001E7E8F" w:rsidP="001E7E8F">
      <w:pPr>
        <w:pStyle w:val="PL"/>
        <w:rPr>
          <w:rFonts w:eastAsia="SimSun"/>
          <w:snapToGrid w:val="0"/>
        </w:rPr>
      </w:pPr>
      <w:r w:rsidRPr="00EA5FA7">
        <w:rPr>
          <w:rFonts w:eastAsia="SimSun"/>
          <w:snapToGrid w:val="0"/>
        </w:rPr>
        <w:tab/>
        <w:t>SRBs-Modified-Item,</w:t>
      </w:r>
    </w:p>
    <w:p w14:paraId="7C980566" w14:textId="77777777" w:rsidR="001E7E8F" w:rsidRPr="00EA5FA7" w:rsidRDefault="001E7E8F" w:rsidP="001E7E8F">
      <w:pPr>
        <w:pStyle w:val="PL"/>
        <w:rPr>
          <w:rFonts w:eastAsia="SimSun"/>
          <w:snapToGrid w:val="0"/>
        </w:rPr>
      </w:pPr>
      <w:r w:rsidRPr="00EA5FA7">
        <w:rPr>
          <w:rFonts w:eastAsia="SimSun"/>
          <w:snapToGrid w:val="0"/>
        </w:rPr>
        <w:tab/>
        <w:t>SRBs-Setup-Item,</w:t>
      </w:r>
    </w:p>
    <w:p w14:paraId="6F1408AF" w14:textId="77777777" w:rsidR="001E7E8F" w:rsidRPr="00EA5FA7" w:rsidRDefault="001E7E8F" w:rsidP="001E7E8F">
      <w:pPr>
        <w:pStyle w:val="PL"/>
        <w:rPr>
          <w:rFonts w:eastAsia="SimSun"/>
          <w:snapToGrid w:val="0"/>
        </w:rPr>
      </w:pPr>
      <w:r w:rsidRPr="00EA5FA7">
        <w:rPr>
          <w:rFonts w:eastAsia="SimSun"/>
          <w:snapToGrid w:val="0"/>
        </w:rPr>
        <w:tab/>
        <w:t>SRBs-SetupMod-Item,</w:t>
      </w:r>
    </w:p>
    <w:p w14:paraId="6E9E1616" w14:textId="77777777" w:rsidR="001E7E8F" w:rsidRPr="00EA5FA7" w:rsidRDefault="001E7E8F" w:rsidP="001E7E8F">
      <w:pPr>
        <w:pStyle w:val="PL"/>
        <w:rPr>
          <w:rFonts w:eastAsia="SimSun"/>
          <w:snapToGrid w:val="0"/>
        </w:rPr>
      </w:pPr>
      <w:r w:rsidRPr="00EA5FA7">
        <w:rPr>
          <w:rFonts w:eastAsia="SimSun"/>
          <w:snapToGrid w:val="0"/>
        </w:rPr>
        <w:tab/>
        <w:t>TimeToWait,</w:t>
      </w:r>
    </w:p>
    <w:p w14:paraId="41C23537" w14:textId="77777777" w:rsidR="001E7E8F" w:rsidRPr="00EA5FA7" w:rsidRDefault="001E7E8F" w:rsidP="001E7E8F">
      <w:pPr>
        <w:pStyle w:val="PL"/>
        <w:rPr>
          <w:rFonts w:eastAsia="SimSun"/>
          <w:snapToGrid w:val="0"/>
        </w:rPr>
      </w:pPr>
      <w:r w:rsidRPr="00EA5FA7">
        <w:rPr>
          <w:rFonts w:eastAsia="SimSun"/>
          <w:snapToGrid w:val="0"/>
        </w:rPr>
        <w:tab/>
        <w:t>TransactionID,</w:t>
      </w:r>
    </w:p>
    <w:p w14:paraId="5280561F" w14:textId="77777777" w:rsidR="001E7E8F" w:rsidRPr="00EA5FA7" w:rsidRDefault="001E7E8F" w:rsidP="001E7E8F">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074C69E" w14:textId="77777777" w:rsidR="001E7E8F" w:rsidRPr="00EA5FA7" w:rsidRDefault="001E7E8F" w:rsidP="001E7E8F">
      <w:pPr>
        <w:pStyle w:val="PL"/>
        <w:rPr>
          <w:rFonts w:eastAsia="SimSun"/>
          <w:snapToGrid w:val="0"/>
        </w:rPr>
      </w:pPr>
      <w:r w:rsidRPr="00EA5FA7">
        <w:rPr>
          <w:rFonts w:eastAsia="SimSun"/>
          <w:snapToGrid w:val="0"/>
        </w:rPr>
        <w:tab/>
        <w:t>UE-associatedLogicalF1-ConnectionItem,</w:t>
      </w:r>
    </w:p>
    <w:p w14:paraId="3AF46FB2" w14:textId="77777777" w:rsidR="001E7E8F" w:rsidRPr="00EA5FA7" w:rsidRDefault="001E7E8F" w:rsidP="001E7E8F">
      <w:pPr>
        <w:pStyle w:val="PL"/>
        <w:rPr>
          <w:rFonts w:eastAsia="SimSun"/>
          <w:snapToGrid w:val="0"/>
        </w:rPr>
      </w:pPr>
      <w:r w:rsidRPr="00EA5FA7">
        <w:rPr>
          <w:rFonts w:eastAsia="SimSun"/>
          <w:snapToGrid w:val="0"/>
        </w:rPr>
        <w:tab/>
        <w:t>DUtoCURRCContainer,</w:t>
      </w:r>
    </w:p>
    <w:p w14:paraId="4E6DC067" w14:textId="77777777" w:rsidR="001E7E8F" w:rsidRPr="00EA5FA7" w:rsidRDefault="001E7E8F" w:rsidP="001E7E8F">
      <w:pPr>
        <w:pStyle w:val="PL"/>
        <w:rPr>
          <w:rFonts w:eastAsia="SimSun"/>
          <w:snapToGrid w:val="0"/>
        </w:rPr>
      </w:pPr>
      <w:r w:rsidRPr="00EA5FA7">
        <w:rPr>
          <w:rFonts w:eastAsia="SimSun"/>
          <w:snapToGrid w:val="0"/>
        </w:rPr>
        <w:tab/>
        <w:t xml:space="preserve">PagingCell-Item, </w:t>
      </w:r>
    </w:p>
    <w:p w14:paraId="637B06DC" w14:textId="77777777" w:rsidR="001E7E8F" w:rsidRPr="00EA5FA7" w:rsidRDefault="001E7E8F" w:rsidP="001E7E8F">
      <w:pPr>
        <w:pStyle w:val="PL"/>
        <w:rPr>
          <w:rFonts w:eastAsia="SimSun"/>
          <w:snapToGrid w:val="0"/>
        </w:rPr>
      </w:pPr>
      <w:r w:rsidRPr="00EA5FA7">
        <w:rPr>
          <w:snapToGrid w:val="0"/>
        </w:rPr>
        <w:tab/>
        <w:t>SItype-List,</w:t>
      </w:r>
    </w:p>
    <w:p w14:paraId="01C2FECA" w14:textId="77777777" w:rsidR="001E7E8F" w:rsidRPr="00EA5FA7" w:rsidRDefault="001E7E8F" w:rsidP="001E7E8F">
      <w:pPr>
        <w:pStyle w:val="PL"/>
        <w:rPr>
          <w:rFonts w:eastAsia="SimSun"/>
          <w:snapToGrid w:val="0"/>
        </w:rPr>
      </w:pPr>
      <w:r w:rsidRPr="00EA5FA7">
        <w:rPr>
          <w:rFonts w:eastAsia="SimSun"/>
          <w:snapToGrid w:val="0"/>
        </w:rPr>
        <w:tab/>
        <w:t>UEIdentityIndexValue,</w:t>
      </w:r>
    </w:p>
    <w:p w14:paraId="30B54F32" w14:textId="77777777" w:rsidR="001E7E8F" w:rsidRPr="00EA5FA7" w:rsidRDefault="001E7E8F" w:rsidP="001E7E8F">
      <w:pPr>
        <w:pStyle w:val="PL"/>
        <w:rPr>
          <w:rFonts w:eastAsia="SimSun"/>
          <w:snapToGrid w:val="0"/>
        </w:rPr>
      </w:pPr>
      <w:r w:rsidRPr="00EA5FA7">
        <w:rPr>
          <w:rFonts w:eastAsia="SimSun"/>
          <w:snapToGrid w:val="0"/>
        </w:rPr>
        <w:tab/>
        <w:t>GNB-CU-TNL-Association-Setup-Item,</w:t>
      </w:r>
    </w:p>
    <w:p w14:paraId="36ABF367" w14:textId="77777777" w:rsidR="001E7E8F" w:rsidRPr="00EA5FA7" w:rsidRDefault="001E7E8F" w:rsidP="001E7E8F">
      <w:pPr>
        <w:pStyle w:val="PL"/>
        <w:rPr>
          <w:rFonts w:eastAsia="SimSun"/>
          <w:snapToGrid w:val="0"/>
        </w:rPr>
      </w:pPr>
      <w:r w:rsidRPr="00EA5FA7">
        <w:rPr>
          <w:rFonts w:eastAsia="SimSun"/>
          <w:snapToGrid w:val="0"/>
        </w:rPr>
        <w:tab/>
        <w:t>GNB-CU-TNL-Association-Failed-To-Setup-Item,</w:t>
      </w:r>
    </w:p>
    <w:p w14:paraId="7DA596C6" w14:textId="77777777" w:rsidR="001E7E8F" w:rsidRPr="00EA5FA7" w:rsidRDefault="001E7E8F" w:rsidP="001E7E8F">
      <w:pPr>
        <w:pStyle w:val="PL"/>
        <w:rPr>
          <w:rFonts w:eastAsia="SimSun"/>
          <w:snapToGrid w:val="0"/>
        </w:rPr>
      </w:pPr>
      <w:r w:rsidRPr="00EA5FA7">
        <w:rPr>
          <w:rFonts w:eastAsia="SimSun"/>
          <w:snapToGrid w:val="0"/>
        </w:rPr>
        <w:tab/>
        <w:t>GNB-CU-TNL-Association-To-Add-Item,</w:t>
      </w:r>
    </w:p>
    <w:p w14:paraId="54961A65" w14:textId="77777777" w:rsidR="001E7E8F" w:rsidRPr="00EA5FA7" w:rsidRDefault="001E7E8F" w:rsidP="001E7E8F">
      <w:pPr>
        <w:pStyle w:val="PL"/>
        <w:rPr>
          <w:rFonts w:eastAsia="SimSun"/>
          <w:snapToGrid w:val="0"/>
        </w:rPr>
      </w:pPr>
      <w:r w:rsidRPr="00EA5FA7">
        <w:rPr>
          <w:rFonts w:eastAsia="SimSun"/>
          <w:snapToGrid w:val="0"/>
        </w:rPr>
        <w:tab/>
        <w:t>GNB-CU-TNL-Association-To-Remove-Item,</w:t>
      </w:r>
    </w:p>
    <w:p w14:paraId="1D7F8742" w14:textId="77777777" w:rsidR="001E7E8F" w:rsidRPr="00EA5FA7" w:rsidRDefault="001E7E8F" w:rsidP="001E7E8F">
      <w:pPr>
        <w:pStyle w:val="PL"/>
        <w:rPr>
          <w:rFonts w:eastAsia="SimSun"/>
          <w:snapToGrid w:val="0"/>
        </w:rPr>
      </w:pPr>
      <w:r w:rsidRPr="00EA5FA7">
        <w:rPr>
          <w:rFonts w:eastAsia="SimSun"/>
          <w:snapToGrid w:val="0"/>
        </w:rPr>
        <w:tab/>
        <w:t>GNB-CU-TNL-Association-To-Update-Item,</w:t>
      </w:r>
    </w:p>
    <w:p w14:paraId="4074BE67" w14:textId="77777777" w:rsidR="001E7E8F" w:rsidRPr="00EA5FA7" w:rsidRDefault="001E7E8F" w:rsidP="001E7E8F">
      <w:pPr>
        <w:pStyle w:val="PL"/>
        <w:rPr>
          <w:rFonts w:eastAsia="SimSun"/>
          <w:snapToGrid w:val="0"/>
        </w:rPr>
      </w:pPr>
      <w:r w:rsidRPr="00EA5FA7">
        <w:rPr>
          <w:rFonts w:eastAsia="SimSun"/>
          <w:snapToGrid w:val="0"/>
        </w:rPr>
        <w:tab/>
        <w:t>MaskedIMEISV,</w:t>
      </w:r>
    </w:p>
    <w:p w14:paraId="59B93D93" w14:textId="77777777" w:rsidR="001E7E8F" w:rsidRPr="00EA5FA7" w:rsidRDefault="001E7E8F" w:rsidP="001E7E8F">
      <w:pPr>
        <w:pStyle w:val="PL"/>
        <w:rPr>
          <w:rFonts w:eastAsia="SimSun"/>
          <w:snapToGrid w:val="0"/>
        </w:rPr>
      </w:pPr>
      <w:r w:rsidRPr="00EA5FA7">
        <w:rPr>
          <w:rFonts w:eastAsia="SimSun"/>
          <w:snapToGrid w:val="0"/>
        </w:rPr>
        <w:tab/>
        <w:t>PagingDRX,</w:t>
      </w:r>
    </w:p>
    <w:p w14:paraId="327C072C" w14:textId="77777777" w:rsidR="001E7E8F" w:rsidRPr="00EA5FA7" w:rsidRDefault="001E7E8F" w:rsidP="001E7E8F">
      <w:pPr>
        <w:pStyle w:val="PL"/>
        <w:rPr>
          <w:rFonts w:eastAsia="SimSun"/>
          <w:snapToGrid w:val="0"/>
        </w:rPr>
      </w:pPr>
      <w:r w:rsidRPr="00EA5FA7">
        <w:rPr>
          <w:rFonts w:eastAsia="SimSun"/>
          <w:snapToGrid w:val="0"/>
        </w:rPr>
        <w:tab/>
        <w:t>PagingPriority,</w:t>
      </w:r>
    </w:p>
    <w:p w14:paraId="5B2BE37F" w14:textId="77777777" w:rsidR="001E7E8F" w:rsidRPr="00EA5FA7" w:rsidRDefault="001E7E8F" w:rsidP="001E7E8F">
      <w:pPr>
        <w:pStyle w:val="PL"/>
        <w:rPr>
          <w:rFonts w:eastAsia="SimSun"/>
          <w:snapToGrid w:val="0"/>
        </w:rPr>
      </w:pPr>
      <w:r w:rsidRPr="00EA5FA7">
        <w:rPr>
          <w:rFonts w:eastAsia="SimSun"/>
          <w:snapToGrid w:val="0"/>
        </w:rPr>
        <w:tab/>
        <w:t>PagingIdentity,</w:t>
      </w:r>
    </w:p>
    <w:p w14:paraId="3DC36809" w14:textId="77777777" w:rsidR="001E7E8F" w:rsidRPr="00EA5FA7" w:rsidRDefault="001E7E8F" w:rsidP="001E7E8F">
      <w:pPr>
        <w:pStyle w:val="PL"/>
        <w:rPr>
          <w:rFonts w:eastAsia="SimSun"/>
          <w:snapToGrid w:val="0"/>
        </w:rPr>
      </w:pPr>
      <w:r w:rsidRPr="00EA5FA7">
        <w:rPr>
          <w:rFonts w:eastAsia="SimSun"/>
          <w:snapToGrid w:val="0"/>
        </w:rPr>
        <w:tab/>
        <w:t>Cells-to-be-Barred-Item,</w:t>
      </w:r>
    </w:p>
    <w:p w14:paraId="0C7B0680" w14:textId="77777777" w:rsidR="001E7E8F" w:rsidRPr="00EA5FA7" w:rsidRDefault="001E7E8F" w:rsidP="001E7E8F">
      <w:pPr>
        <w:pStyle w:val="PL"/>
        <w:rPr>
          <w:rFonts w:eastAsia="SimSun"/>
          <w:snapToGrid w:val="0"/>
        </w:rPr>
      </w:pPr>
      <w:r w:rsidRPr="00EA5FA7">
        <w:rPr>
          <w:rFonts w:eastAsia="SimSun"/>
          <w:snapToGrid w:val="0"/>
        </w:rPr>
        <w:tab/>
        <w:t>PWSSystemInformation,</w:t>
      </w:r>
    </w:p>
    <w:p w14:paraId="66B51F2F" w14:textId="77777777" w:rsidR="001E7E8F" w:rsidRPr="00EA5FA7" w:rsidRDefault="001E7E8F" w:rsidP="001E7E8F">
      <w:pPr>
        <w:pStyle w:val="PL"/>
        <w:rPr>
          <w:rFonts w:eastAsia="SimSun"/>
          <w:snapToGrid w:val="0"/>
        </w:rPr>
      </w:pPr>
      <w:r w:rsidRPr="00EA5FA7">
        <w:rPr>
          <w:rFonts w:eastAsia="SimSun"/>
          <w:snapToGrid w:val="0"/>
        </w:rPr>
        <w:tab/>
        <w:t>Broadcast-To-Be-Cancelled-Item,</w:t>
      </w:r>
    </w:p>
    <w:p w14:paraId="4D7A413D" w14:textId="77777777" w:rsidR="001E7E8F" w:rsidRPr="00EA5FA7" w:rsidRDefault="001E7E8F" w:rsidP="001E7E8F">
      <w:pPr>
        <w:pStyle w:val="PL"/>
        <w:rPr>
          <w:rFonts w:eastAsia="SimSun"/>
          <w:snapToGrid w:val="0"/>
        </w:rPr>
      </w:pPr>
      <w:r w:rsidRPr="00EA5FA7">
        <w:rPr>
          <w:rFonts w:eastAsia="SimSun"/>
          <w:snapToGrid w:val="0"/>
        </w:rPr>
        <w:tab/>
        <w:t>Cells-Broadcast-Cancelled-Item,</w:t>
      </w:r>
    </w:p>
    <w:p w14:paraId="6625A1F7" w14:textId="77777777" w:rsidR="001E7E8F" w:rsidRPr="00EA5FA7" w:rsidRDefault="001E7E8F" w:rsidP="001E7E8F">
      <w:pPr>
        <w:pStyle w:val="PL"/>
        <w:rPr>
          <w:rFonts w:eastAsia="SimSun"/>
          <w:snapToGrid w:val="0"/>
        </w:rPr>
      </w:pPr>
      <w:r w:rsidRPr="00EA5FA7">
        <w:rPr>
          <w:rFonts w:eastAsia="SimSun"/>
          <w:snapToGrid w:val="0"/>
        </w:rPr>
        <w:tab/>
        <w:t>NR-CGI-List-For-Restart-Item,</w:t>
      </w:r>
    </w:p>
    <w:p w14:paraId="4CC374A5" w14:textId="77777777" w:rsidR="001E7E8F" w:rsidRPr="00EA5FA7" w:rsidRDefault="001E7E8F" w:rsidP="001E7E8F">
      <w:pPr>
        <w:pStyle w:val="PL"/>
        <w:rPr>
          <w:rFonts w:eastAsia="SimSun"/>
          <w:snapToGrid w:val="0"/>
        </w:rPr>
      </w:pPr>
      <w:r w:rsidRPr="00EA5FA7">
        <w:rPr>
          <w:rFonts w:eastAsia="SimSun"/>
          <w:snapToGrid w:val="0"/>
        </w:rPr>
        <w:tab/>
        <w:t>PWS-Failed-NR-CGI-Item,</w:t>
      </w:r>
    </w:p>
    <w:p w14:paraId="015EB7B6" w14:textId="77777777" w:rsidR="001E7E8F" w:rsidRPr="00EA5FA7" w:rsidRDefault="001E7E8F" w:rsidP="001E7E8F">
      <w:pPr>
        <w:pStyle w:val="PL"/>
        <w:rPr>
          <w:rFonts w:eastAsia="SimSun"/>
          <w:snapToGrid w:val="0"/>
        </w:rPr>
      </w:pPr>
      <w:r w:rsidRPr="00EA5FA7">
        <w:rPr>
          <w:rFonts w:eastAsia="SimSun"/>
          <w:snapToGrid w:val="0"/>
        </w:rPr>
        <w:tab/>
        <w:t>RepetitionPeriod,</w:t>
      </w:r>
    </w:p>
    <w:p w14:paraId="29BA6576" w14:textId="77777777" w:rsidR="001E7E8F" w:rsidRPr="00EA5FA7" w:rsidRDefault="001E7E8F" w:rsidP="001E7E8F">
      <w:pPr>
        <w:pStyle w:val="PL"/>
        <w:rPr>
          <w:rFonts w:eastAsia="SimSun"/>
          <w:snapToGrid w:val="0"/>
        </w:rPr>
      </w:pPr>
      <w:r w:rsidRPr="00EA5FA7">
        <w:rPr>
          <w:rFonts w:eastAsia="SimSun"/>
          <w:snapToGrid w:val="0"/>
        </w:rPr>
        <w:tab/>
        <w:t>NumberofBroadcastRequest,</w:t>
      </w:r>
    </w:p>
    <w:p w14:paraId="6ED31703" w14:textId="77777777" w:rsidR="001E7E8F" w:rsidRPr="00EA5FA7" w:rsidRDefault="001E7E8F" w:rsidP="001E7E8F">
      <w:pPr>
        <w:pStyle w:val="PL"/>
        <w:rPr>
          <w:rFonts w:eastAsia="SimSun"/>
          <w:snapToGrid w:val="0"/>
        </w:rPr>
      </w:pPr>
      <w:r w:rsidRPr="00EA5FA7">
        <w:rPr>
          <w:rFonts w:eastAsia="SimSun"/>
          <w:snapToGrid w:val="0"/>
        </w:rPr>
        <w:tab/>
        <w:t>Cells-To-Be-Broadcast-Item,</w:t>
      </w:r>
    </w:p>
    <w:p w14:paraId="3326CDCE" w14:textId="77777777" w:rsidR="001E7E8F" w:rsidRPr="00EA5FA7" w:rsidRDefault="001E7E8F" w:rsidP="001E7E8F">
      <w:pPr>
        <w:pStyle w:val="PL"/>
        <w:rPr>
          <w:rFonts w:eastAsia="SimSun"/>
          <w:snapToGrid w:val="0"/>
        </w:rPr>
      </w:pPr>
      <w:r w:rsidRPr="00EA5FA7">
        <w:rPr>
          <w:rFonts w:eastAsia="SimSun"/>
          <w:snapToGrid w:val="0"/>
        </w:rPr>
        <w:tab/>
        <w:t>Cells-Broadcast-Completed-Item,</w:t>
      </w:r>
    </w:p>
    <w:p w14:paraId="72B235DE" w14:textId="77777777" w:rsidR="001E7E8F" w:rsidRPr="00EA5FA7" w:rsidRDefault="001E7E8F" w:rsidP="001E7E8F">
      <w:pPr>
        <w:pStyle w:val="PL"/>
        <w:rPr>
          <w:snapToGrid w:val="0"/>
        </w:rPr>
      </w:pPr>
      <w:r w:rsidRPr="00EA5FA7">
        <w:rPr>
          <w:rFonts w:eastAsia="SimSun"/>
          <w:snapToGrid w:val="0"/>
        </w:rPr>
        <w:tab/>
        <w:t>Cancel-all-Warning-Messages-Indicator</w:t>
      </w:r>
      <w:r w:rsidRPr="00EA5FA7">
        <w:rPr>
          <w:snapToGrid w:val="0"/>
        </w:rPr>
        <w:t>,</w:t>
      </w:r>
    </w:p>
    <w:p w14:paraId="39C98447" w14:textId="77777777" w:rsidR="001E7E8F" w:rsidRPr="00EA5FA7" w:rsidRDefault="001E7E8F" w:rsidP="001E7E8F">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2E470BD" w14:textId="77777777" w:rsidR="001E7E8F" w:rsidRPr="00EA5FA7" w:rsidRDefault="001E7E8F" w:rsidP="001E7E8F">
      <w:pPr>
        <w:pStyle w:val="PL"/>
        <w:rPr>
          <w:snapToGrid w:val="0"/>
        </w:rPr>
      </w:pPr>
      <w:r w:rsidRPr="00EA5FA7">
        <w:rPr>
          <w:rFonts w:ascii="Courier" w:hAnsi="Courier" w:cs="Courier"/>
          <w:sz w:val="17"/>
          <w:szCs w:val="17"/>
          <w:lang w:eastAsia="zh-CN"/>
        </w:rPr>
        <w:tab/>
        <w:t>EUTRA-NR-CellResourceCoordinationReqAck-Container,</w:t>
      </w:r>
    </w:p>
    <w:p w14:paraId="10C5A714" w14:textId="77777777" w:rsidR="001E7E8F" w:rsidRPr="00EA5FA7" w:rsidRDefault="001E7E8F" w:rsidP="001E7E8F">
      <w:pPr>
        <w:pStyle w:val="PL"/>
        <w:rPr>
          <w:snapToGrid w:val="0"/>
        </w:rPr>
      </w:pPr>
      <w:r w:rsidRPr="00EA5FA7">
        <w:rPr>
          <w:snapToGrid w:val="0"/>
        </w:rPr>
        <w:lastRenderedPageBreak/>
        <w:tab/>
        <w:t>RequestType,</w:t>
      </w:r>
    </w:p>
    <w:p w14:paraId="09A76863" w14:textId="77777777" w:rsidR="001E7E8F" w:rsidRPr="00EA5FA7" w:rsidRDefault="001E7E8F" w:rsidP="001E7E8F">
      <w:pPr>
        <w:pStyle w:val="PL"/>
        <w:rPr>
          <w:snapToGrid w:val="0"/>
        </w:rPr>
      </w:pPr>
      <w:r w:rsidRPr="00EA5FA7">
        <w:rPr>
          <w:snapToGrid w:val="0"/>
        </w:rPr>
        <w:tab/>
        <w:t>PLMN-Identity,</w:t>
      </w:r>
    </w:p>
    <w:p w14:paraId="765C5855" w14:textId="77777777" w:rsidR="001E7E8F" w:rsidRPr="00EA5FA7" w:rsidRDefault="001E7E8F" w:rsidP="001E7E8F">
      <w:pPr>
        <w:pStyle w:val="PL"/>
        <w:rPr>
          <w:snapToGrid w:val="0"/>
        </w:rPr>
      </w:pPr>
      <w:r w:rsidRPr="00EA5FA7">
        <w:rPr>
          <w:snapToGrid w:val="0"/>
        </w:rPr>
        <w:tab/>
        <w:t xml:space="preserve">RLCFailureIndication, </w:t>
      </w:r>
    </w:p>
    <w:p w14:paraId="4FB5A1D3" w14:textId="77777777" w:rsidR="001E7E8F" w:rsidRPr="00EA5FA7" w:rsidRDefault="001E7E8F" w:rsidP="001E7E8F">
      <w:pPr>
        <w:pStyle w:val="PL"/>
        <w:rPr>
          <w:snapToGrid w:val="0"/>
        </w:rPr>
      </w:pPr>
      <w:r w:rsidRPr="00EA5FA7">
        <w:rPr>
          <w:snapToGrid w:val="0"/>
        </w:rPr>
        <w:tab/>
        <w:t>UplinkTxDirectCurrentListInformation,</w:t>
      </w:r>
    </w:p>
    <w:p w14:paraId="060DF9B1" w14:textId="77777777" w:rsidR="001E7E8F" w:rsidRPr="00EA5FA7" w:rsidRDefault="001E7E8F" w:rsidP="001E7E8F">
      <w:pPr>
        <w:pStyle w:val="PL"/>
        <w:rPr>
          <w:snapToGrid w:val="0"/>
        </w:rPr>
      </w:pPr>
      <w:r w:rsidRPr="00EA5FA7">
        <w:rPr>
          <w:snapToGrid w:val="0"/>
        </w:rPr>
        <w:tab/>
        <w:t>SULAccessIndication,</w:t>
      </w:r>
    </w:p>
    <w:p w14:paraId="6130AD34" w14:textId="77777777" w:rsidR="001E7E8F" w:rsidRPr="00EA5FA7" w:rsidRDefault="001E7E8F" w:rsidP="001E7E8F">
      <w:pPr>
        <w:pStyle w:val="PL"/>
        <w:rPr>
          <w:snapToGrid w:val="0"/>
        </w:rPr>
      </w:pPr>
      <w:r w:rsidRPr="00EA5FA7">
        <w:rPr>
          <w:snapToGrid w:val="0"/>
        </w:rPr>
        <w:tab/>
        <w:t>Protected-EUTRA-Resources-Item,</w:t>
      </w:r>
    </w:p>
    <w:p w14:paraId="23717CAF" w14:textId="77777777" w:rsidR="001E7E8F" w:rsidRPr="00EA5FA7" w:rsidRDefault="001E7E8F" w:rsidP="001E7E8F">
      <w:pPr>
        <w:pStyle w:val="PL"/>
        <w:rPr>
          <w:snapToGrid w:val="0"/>
        </w:rPr>
      </w:pPr>
      <w:r w:rsidRPr="00EA5FA7">
        <w:rPr>
          <w:snapToGrid w:val="0"/>
        </w:rPr>
        <w:tab/>
        <w:t>GNB-DUConfigurationQuery,</w:t>
      </w:r>
    </w:p>
    <w:p w14:paraId="53C9026A" w14:textId="77777777" w:rsidR="001E7E8F" w:rsidRPr="00EA5FA7" w:rsidRDefault="001E7E8F" w:rsidP="001E7E8F">
      <w:pPr>
        <w:pStyle w:val="PL"/>
        <w:rPr>
          <w:snapToGrid w:val="0"/>
        </w:rPr>
      </w:pPr>
      <w:r w:rsidRPr="00EA5FA7">
        <w:rPr>
          <w:snapToGrid w:val="0"/>
        </w:rPr>
        <w:tab/>
        <w:t>BitRate,</w:t>
      </w:r>
    </w:p>
    <w:p w14:paraId="616E893A" w14:textId="77777777" w:rsidR="001E7E8F" w:rsidRPr="00EA5FA7" w:rsidRDefault="001E7E8F" w:rsidP="001E7E8F">
      <w:pPr>
        <w:pStyle w:val="PL"/>
        <w:rPr>
          <w:noProof w:val="0"/>
          <w:snapToGrid w:val="0"/>
        </w:rPr>
      </w:pPr>
      <w:r w:rsidRPr="00EA5FA7">
        <w:rPr>
          <w:noProof w:val="0"/>
          <w:snapToGrid w:val="0"/>
        </w:rPr>
        <w:tab/>
        <w:t>RRC-Version,</w:t>
      </w:r>
    </w:p>
    <w:p w14:paraId="6893656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79A66A3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0045067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7314BD5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7DB0BDD2" w14:textId="77777777" w:rsidR="001E7E8F" w:rsidRPr="00EA5FA7" w:rsidRDefault="001E7E8F" w:rsidP="001E7E8F">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006F1C40" w14:textId="77777777" w:rsidR="001E7E8F" w:rsidRPr="00EA5FA7" w:rsidRDefault="001E7E8F" w:rsidP="001E7E8F">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419B7993" w14:textId="77777777" w:rsidR="001E7E8F" w:rsidRPr="00EA5FA7" w:rsidRDefault="001E7E8F" w:rsidP="001E7E8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493CA55" w14:textId="77777777" w:rsidR="001E7E8F" w:rsidRPr="00EA5FA7" w:rsidRDefault="001E7E8F" w:rsidP="001E7E8F">
      <w:pPr>
        <w:pStyle w:val="PL"/>
        <w:rPr>
          <w:snapToGrid w:val="0"/>
          <w:lang w:eastAsia="zh-CN"/>
        </w:rPr>
      </w:pPr>
      <w:r w:rsidRPr="00EA5FA7">
        <w:rPr>
          <w:snapToGrid w:val="0"/>
          <w:lang w:eastAsia="zh-CN"/>
        </w:rPr>
        <w:tab/>
        <w:t>IgnoreResourceCoordinationContainer,</w:t>
      </w:r>
    </w:p>
    <w:p w14:paraId="34C5DA39" w14:textId="77777777" w:rsidR="001E7E8F" w:rsidRPr="00EA5FA7" w:rsidRDefault="001E7E8F" w:rsidP="001E7E8F">
      <w:pPr>
        <w:pStyle w:val="PL"/>
        <w:rPr>
          <w:snapToGrid w:val="0"/>
          <w:lang w:eastAsia="zh-CN"/>
        </w:rPr>
      </w:pPr>
      <w:r w:rsidRPr="00EA5FA7">
        <w:rPr>
          <w:snapToGrid w:val="0"/>
          <w:lang w:eastAsia="zh-CN"/>
        </w:rPr>
        <w:tab/>
        <w:t>PagingOrigin,</w:t>
      </w:r>
    </w:p>
    <w:p w14:paraId="25519127" w14:textId="77777777" w:rsidR="001E7E8F" w:rsidRPr="00EA5FA7" w:rsidRDefault="001E7E8F" w:rsidP="001E7E8F">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53A53D8" w14:textId="77777777" w:rsidR="001E7E8F" w:rsidRPr="00EA5FA7" w:rsidRDefault="001E7E8F" w:rsidP="001E7E8F">
      <w:pPr>
        <w:pStyle w:val="PL"/>
        <w:rPr>
          <w:noProof w:val="0"/>
          <w:snapToGrid w:val="0"/>
        </w:rPr>
      </w:pPr>
      <w:r w:rsidRPr="00EA5FA7">
        <w:rPr>
          <w:noProof w:val="0"/>
          <w:snapToGrid w:val="0"/>
        </w:rPr>
        <w:tab/>
        <w:t>RANUEID,</w:t>
      </w:r>
    </w:p>
    <w:p w14:paraId="69AF54AA" w14:textId="77777777" w:rsidR="001E7E8F" w:rsidRPr="00EA5FA7" w:rsidRDefault="001E7E8F" w:rsidP="001E7E8F">
      <w:pPr>
        <w:pStyle w:val="PL"/>
        <w:rPr>
          <w:noProof w:val="0"/>
          <w:snapToGrid w:val="0"/>
        </w:rPr>
      </w:pPr>
      <w:r w:rsidRPr="00EA5FA7">
        <w:rPr>
          <w:noProof w:val="0"/>
          <w:snapToGrid w:val="0"/>
        </w:rPr>
        <w:tab/>
        <w:t>GNB-DU-TNL-Association-To-Remove-Item,</w:t>
      </w:r>
    </w:p>
    <w:p w14:paraId="064FFDB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45C5F86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56D8535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440270CC" w14:textId="77777777" w:rsidR="001E7E8F" w:rsidRPr="00EA5FA7" w:rsidRDefault="001E7E8F" w:rsidP="001E7E8F">
      <w:pPr>
        <w:pStyle w:val="PL"/>
        <w:rPr>
          <w:noProof w:val="0"/>
          <w:snapToGrid w:val="0"/>
        </w:rPr>
      </w:pPr>
      <w:r w:rsidRPr="00EA5FA7">
        <w:rPr>
          <w:noProof w:val="0"/>
          <w:snapToGrid w:val="0"/>
        </w:rPr>
        <w:tab/>
        <w:t>Neighbour-Cell-Information-Item,</w:t>
      </w:r>
    </w:p>
    <w:p w14:paraId="2CAE186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2DEBF10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4F8A74C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0DAFE5D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30105AB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7E76005D" w14:textId="77777777" w:rsidR="001E7E8F" w:rsidRDefault="001E7E8F" w:rsidP="001E7E8F">
      <w:pPr>
        <w:pStyle w:val="PL"/>
        <w:rPr>
          <w:ins w:id="1362" w:author="Author"/>
          <w:noProof w:val="0"/>
          <w:snapToGrid w:val="0"/>
        </w:rPr>
      </w:pPr>
      <w:r w:rsidRPr="00EA5FA7">
        <w:rPr>
          <w:noProof w:val="0"/>
          <w:snapToGrid w:val="0"/>
        </w:rPr>
        <w:tab/>
        <w:t>Transport-Layer-Address-Info</w:t>
      </w:r>
      <w:ins w:id="1363" w:author="Author">
        <w:r>
          <w:rPr>
            <w:noProof w:val="0"/>
            <w:snapToGrid w:val="0"/>
          </w:rPr>
          <w:t>,</w:t>
        </w:r>
      </w:ins>
    </w:p>
    <w:p w14:paraId="0FF8EBB8" w14:textId="77777777" w:rsidR="001E7E8F" w:rsidRPr="00F047CF" w:rsidRDefault="001E7E8F" w:rsidP="001E7E8F">
      <w:pPr>
        <w:pStyle w:val="PL"/>
        <w:rPr>
          <w:ins w:id="1364" w:author="Author"/>
          <w:rFonts w:cs="Courier New"/>
        </w:rPr>
      </w:pPr>
      <w:ins w:id="1365" w:author="Author">
        <w:r>
          <w:rPr>
            <w:rFonts w:cs="Courier New"/>
          </w:rPr>
          <w:tab/>
        </w:r>
        <w:r w:rsidRPr="00F047CF">
          <w:rPr>
            <w:rFonts w:cs="Courier New"/>
          </w:rPr>
          <w:t>GNBCUMeasurementID</w:t>
        </w:r>
        <w:r>
          <w:rPr>
            <w:rFonts w:cs="Courier New"/>
          </w:rPr>
          <w:t>,</w:t>
        </w:r>
      </w:ins>
    </w:p>
    <w:p w14:paraId="5B77B61A" w14:textId="77777777" w:rsidR="001E7E8F" w:rsidRPr="00F047CF" w:rsidRDefault="001E7E8F" w:rsidP="001E7E8F">
      <w:pPr>
        <w:pStyle w:val="PL"/>
        <w:rPr>
          <w:ins w:id="1366" w:author="Author"/>
          <w:rFonts w:cs="Courier New"/>
        </w:rPr>
      </w:pPr>
      <w:ins w:id="1367" w:author="Author">
        <w:r>
          <w:rPr>
            <w:rFonts w:cs="Courier New"/>
          </w:rPr>
          <w:tab/>
        </w:r>
        <w:r w:rsidRPr="00F047CF">
          <w:rPr>
            <w:rFonts w:cs="Courier New"/>
          </w:rPr>
          <w:t>GNBDUMeasurementID</w:t>
        </w:r>
        <w:r>
          <w:rPr>
            <w:rFonts w:cs="Courier New"/>
          </w:rPr>
          <w:t>,</w:t>
        </w:r>
      </w:ins>
    </w:p>
    <w:p w14:paraId="1A91EF7F" w14:textId="77777777" w:rsidR="001E7E8F" w:rsidRPr="00F047CF" w:rsidRDefault="001E7E8F" w:rsidP="001E7E8F">
      <w:pPr>
        <w:pStyle w:val="PL"/>
        <w:rPr>
          <w:ins w:id="1368" w:author="Author"/>
          <w:rFonts w:cs="Courier New"/>
        </w:rPr>
      </w:pPr>
      <w:ins w:id="1369" w:author="Author">
        <w:r>
          <w:rPr>
            <w:rFonts w:cs="Courier New"/>
          </w:rPr>
          <w:tab/>
        </w:r>
        <w:r w:rsidRPr="00F047CF">
          <w:rPr>
            <w:rFonts w:cs="Courier New"/>
          </w:rPr>
          <w:t>RegistrationRequest</w:t>
        </w:r>
        <w:r>
          <w:rPr>
            <w:rFonts w:cs="Courier New"/>
          </w:rPr>
          <w:t>,</w:t>
        </w:r>
      </w:ins>
    </w:p>
    <w:p w14:paraId="6B9D8BC3" w14:textId="77777777" w:rsidR="001E7E8F" w:rsidRPr="00F047CF" w:rsidRDefault="001E7E8F" w:rsidP="001E7E8F">
      <w:pPr>
        <w:pStyle w:val="PL"/>
        <w:rPr>
          <w:ins w:id="1370" w:author="Author"/>
          <w:rFonts w:cs="Courier New"/>
        </w:rPr>
      </w:pPr>
      <w:ins w:id="1371" w:author="Author">
        <w:r>
          <w:rPr>
            <w:rFonts w:cs="Courier New"/>
          </w:rPr>
          <w:tab/>
        </w:r>
        <w:r w:rsidRPr="00F047CF">
          <w:rPr>
            <w:rFonts w:cs="Courier New"/>
          </w:rPr>
          <w:t>ReportCharacteristics</w:t>
        </w:r>
        <w:r>
          <w:rPr>
            <w:rFonts w:cs="Courier New"/>
          </w:rPr>
          <w:t>,</w:t>
        </w:r>
      </w:ins>
    </w:p>
    <w:p w14:paraId="1607B3A0" w14:textId="77777777" w:rsidR="001E7E8F" w:rsidRPr="00F047CF" w:rsidRDefault="001E7E8F" w:rsidP="001E7E8F">
      <w:pPr>
        <w:pStyle w:val="PL"/>
        <w:rPr>
          <w:ins w:id="1372" w:author="Author"/>
          <w:rFonts w:cs="Courier New"/>
        </w:rPr>
      </w:pPr>
      <w:ins w:id="1373" w:author="Author">
        <w:r>
          <w:rPr>
            <w:rFonts w:cs="Courier New"/>
          </w:rPr>
          <w:tab/>
        </w:r>
        <w:r w:rsidRPr="00F047CF">
          <w:rPr>
            <w:rFonts w:cs="Courier New"/>
          </w:rPr>
          <w:t>CellToReportList</w:t>
        </w:r>
        <w:r>
          <w:rPr>
            <w:rFonts w:cs="Courier New"/>
          </w:rPr>
          <w:t>,</w:t>
        </w:r>
      </w:ins>
    </w:p>
    <w:p w14:paraId="4082B74C" w14:textId="77777777" w:rsidR="001E7E8F" w:rsidRPr="00F047CF" w:rsidRDefault="001E7E8F" w:rsidP="001E7E8F">
      <w:pPr>
        <w:pStyle w:val="PL"/>
        <w:rPr>
          <w:ins w:id="1374" w:author="Author"/>
          <w:rFonts w:cs="Courier New"/>
        </w:rPr>
      </w:pPr>
      <w:ins w:id="1375" w:author="Author">
        <w:r>
          <w:rPr>
            <w:rFonts w:cs="Courier New"/>
          </w:rPr>
          <w:tab/>
        </w:r>
        <w:r w:rsidRPr="00F047CF">
          <w:rPr>
            <w:rFonts w:cs="Courier New"/>
          </w:rPr>
          <w:t>HardwareLoadIndicator</w:t>
        </w:r>
        <w:r>
          <w:rPr>
            <w:rFonts w:cs="Courier New"/>
          </w:rPr>
          <w:t>,</w:t>
        </w:r>
      </w:ins>
    </w:p>
    <w:p w14:paraId="71BEC4F5" w14:textId="77777777" w:rsidR="001E7E8F" w:rsidRPr="00F047CF" w:rsidRDefault="001E7E8F" w:rsidP="001E7E8F">
      <w:pPr>
        <w:pStyle w:val="PL"/>
        <w:rPr>
          <w:ins w:id="1376" w:author="Author"/>
          <w:rFonts w:cs="Courier New"/>
        </w:rPr>
      </w:pPr>
      <w:ins w:id="1377" w:author="Author">
        <w:r>
          <w:rPr>
            <w:rFonts w:cs="Courier New"/>
          </w:rPr>
          <w:tab/>
        </w:r>
        <w:r w:rsidRPr="00F047CF">
          <w:rPr>
            <w:rFonts w:cs="Courier New"/>
          </w:rPr>
          <w:t>CellMeasurementResultList</w:t>
        </w:r>
        <w:r>
          <w:rPr>
            <w:rFonts w:cs="Courier New"/>
          </w:rPr>
          <w:t>,</w:t>
        </w:r>
      </w:ins>
    </w:p>
    <w:p w14:paraId="3E96EFDA" w14:textId="77777777" w:rsidR="001E7E8F" w:rsidRPr="00EA5FA7" w:rsidRDefault="001E7E8F" w:rsidP="001E7E8F">
      <w:pPr>
        <w:pStyle w:val="PL"/>
        <w:rPr>
          <w:rFonts w:cs="Courier New"/>
        </w:rPr>
      </w:pPr>
      <w:ins w:id="1378" w:author="Author">
        <w:r>
          <w:rPr>
            <w:rFonts w:cs="Courier New"/>
          </w:rPr>
          <w:tab/>
        </w:r>
        <w:r w:rsidRPr="00F047CF">
          <w:rPr>
            <w:rFonts w:cs="Courier New"/>
          </w:rPr>
          <w:t>ReportingPeriodicity</w:t>
        </w:r>
      </w:ins>
    </w:p>
    <w:p w14:paraId="3F7C59FC" w14:textId="77777777" w:rsidR="001E7E8F" w:rsidRPr="00EA5FA7" w:rsidRDefault="001E7E8F" w:rsidP="001E7E8F">
      <w:pPr>
        <w:pStyle w:val="PL"/>
        <w:rPr>
          <w:noProof w:val="0"/>
          <w:snapToGrid w:val="0"/>
        </w:rPr>
      </w:pPr>
    </w:p>
    <w:p w14:paraId="2094DF95" w14:textId="77777777" w:rsidR="001E7E8F" w:rsidRPr="00EA5FA7" w:rsidRDefault="001E7E8F" w:rsidP="001E7E8F">
      <w:pPr>
        <w:pStyle w:val="PL"/>
        <w:rPr>
          <w:noProof w:val="0"/>
          <w:snapToGrid w:val="0"/>
        </w:rPr>
      </w:pPr>
    </w:p>
    <w:p w14:paraId="0A52121A" w14:textId="77777777" w:rsidR="001E7E8F" w:rsidRPr="00EA5FA7" w:rsidRDefault="001E7E8F" w:rsidP="001E7E8F">
      <w:pPr>
        <w:pStyle w:val="PL"/>
        <w:rPr>
          <w:noProof w:val="0"/>
          <w:snapToGrid w:val="0"/>
        </w:rPr>
      </w:pPr>
      <w:r w:rsidRPr="00EA5FA7">
        <w:rPr>
          <w:noProof w:val="0"/>
          <w:snapToGrid w:val="0"/>
        </w:rPr>
        <w:t>FROM F1AP-IEs</w:t>
      </w:r>
    </w:p>
    <w:p w14:paraId="098D210D" w14:textId="77777777" w:rsidR="001E7E8F" w:rsidRPr="00EA5FA7" w:rsidRDefault="001E7E8F" w:rsidP="001E7E8F">
      <w:pPr>
        <w:pStyle w:val="PL"/>
        <w:rPr>
          <w:noProof w:val="0"/>
          <w:snapToGrid w:val="0"/>
        </w:rPr>
      </w:pPr>
    </w:p>
    <w:p w14:paraId="0639ACA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6DA0DCE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4F477524"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14:paraId="0365BD3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14:paraId="7118F0B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64D6D752" w14:textId="77777777" w:rsidR="001E7E8F" w:rsidRPr="00EA5FA7" w:rsidRDefault="001E7E8F" w:rsidP="001E7E8F">
      <w:pPr>
        <w:pStyle w:val="PL"/>
        <w:rPr>
          <w:noProof w:val="0"/>
          <w:snapToGrid w:val="0"/>
        </w:rPr>
      </w:pPr>
      <w:r w:rsidRPr="00EA5FA7">
        <w:rPr>
          <w:noProof w:val="0"/>
          <w:snapToGrid w:val="0"/>
        </w:rPr>
        <w:tab/>
        <w:t>F1AP-PRIVATE-IES,</w:t>
      </w:r>
    </w:p>
    <w:p w14:paraId="210F4BF8" w14:textId="77777777" w:rsidR="001E7E8F" w:rsidRPr="00EA5FA7" w:rsidRDefault="001E7E8F" w:rsidP="001E7E8F">
      <w:pPr>
        <w:pStyle w:val="PL"/>
        <w:rPr>
          <w:noProof w:val="0"/>
          <w:snapToGrid w:val="0"/>
        </w:rPr>
      </w:pPr>
      <w:r w:rsidRPr="00EA5FA7">
        <w:rPr>
          <w:noProof w:val="0"/>
          <w:snapToGrid w:val="0"/>
        </w:rPr>
        <w:tab/>
        <w:t>F1AP-PROTOCOL-EXTENSION,</w:t>
      </w:r>
    </w:p>
    <w:p w14:paraId="62E22123" w14:textId="77777777" w:rsidR="001E7E8F" w:rsidRPr="00EA5FA7" w:rsidRDefault="001E7E8F" w:rsidP="001E7E8F">
      <w:pPr>
        <w:pStyle w:val="PL"/>
        <w:rPr>
          <w:noProof w:val="0"/>
          <w:snapToGrid w:val="0"/>
        </w:rPr>
      </w:pPr>
      <w:r w:rsidRPr="00EA5FA7">
        <w:rPr>
          <w:noProof w:val="0"/>
          <w:snapToGrid w:val="0"/>
        </w:rPr>
        <w:tab/>
        <w:t>F1AP-PROTOCOL-IES,</w:t>
      </w:r>
    </w:p>
    <w:p w14:paraId="181E36D3" w14:textId="77777777" w:rsidR="001E7E8F" w:rsidRPr="00EA5FA7" w:rsidRDefault="001E7E8F" w:rsidP="001E7E8F">
      <w:pPr>
        <w:pStyle w:val="PL"/>
        <w:rPr>
          <w:noProof w:val="0"/>
          <w:snapToGrid w:val="0"/>
        </w:rPr>
      </w:pPr>
      <w:r w:rsidRPr="00EA5FA7">
        <w:rPr>
          <w:noProof w:val="0"/>
          <w:snapToGrid w:val="0"/>
        </w:rPr>
        <w:tab/>
        <w:t>F1AP-PROTOCOL-IES-PAIR</w:t>
      </w:r>
    </w:p>
    <w:p w14:paraId="5A2A00D6" w14:textId="77777777" w:rsidR="001E7E8F" w:rsidRPr="00EA5FA7" w:rsidRDefault="001E7E8F" w:rsidP="001E7E8F">
      <w:pPr>
        <w:pStyle w:val="PL"/>
        <w:rPr>
          <w:noProof w:val="0"/>
          <w:snapToGrid w:val="0"/>
        </w:rPr>
      </w:pPr>
    </w:p>
    <w:p w14:paraId="186EF6D3" w14:textId="77777777" w:rsidR="001E7E8F" w:rsidRPr="00EA5FA7" w:rsidRDefault="001E7E8F" w:rsidP="001E7E8F">
      <w:pPr>
        <w:pStyle w:val="PL"/>
        <w:rPr>
          <w:noProof w:val="0"/>
          <w:snapToGrid w:val="0"/>
        </w:rPr>
      </w:pPr>
      <w:r w:rsidRPr="00EA5FA7">
        <w:rPr>
          <w:noProof w:val="0"/>
          <w:snapToGrid w:val="0"/>
        </w:rPr>
        <w:t>FROM F1AP-Containers</w:t>
      </w:r>
    </w:p>
    <w:p w14:paraId="73FFB166" w14:textId="77777777" w:rsidR="001E7E8F" w:rsidRPr="00EA5FA7" w:rsidRDefault="001E7E8F" w:rsidP="001E7E8F">
      <w:pPr>
        <w:pStyle w:val="PL"/>
        <w:rPr>
          <w:noProof w:val="0"/>
          <w:snapToGrid w:val="0"/>
        </w:rPr>
      </w:pPr>
    </w:p>
    <w:p w14:paraId="33459176" w14:textId="77777777" w:rsidR="001E7E8F" w:rsidRPr="00EA5FA7" w:rsidRDefault="001E7E8F" w:rsidP="001E7E8F">
      <w:pPr>
        <w:pStyle w:val="PL"/>
        <w:rPr>
          <w:rFonts w:eastAsia="SimSun"/>
          <w:snapToGrid w:val="0"/>
        </w:rPr>
      </w:pPr>
      <w:r w:rsidRPr="00EA5FA7">
        <w:rPr>
          <w:rFonts w:eastAsia="SimSun"/>
          <w:snapToGrid w:val="0"/>
        </w:rPr>
        <w:tab/>
        <w:t>id-Candidate-SpCell-Item,</w:t>
      </w:r>
    </w:p>
    <w:p w14:paraId="0EEA3C01" w14:textId="77777777" w:rsidR="001E7E8F" w:rsidRPr="00EA5FA7" w:rsidRDefault="001E7E8F" w:rsidP="001E7E8F">
      <w:pPr>
        <w:pStyle w:val="PL"/>
        <w:rPr>
          <w:rFonts w:eastAsia="SimSun"/>
          <w:snapToGrid w:val="0"/>
        </w:rPr>
      </w:pPr>
      <w:r w:rsidRPr="00EA5FA7">
        <w:rPr>
          <w:rFonts w:eastAsia="SimSun"/>
          <w:snapToGrid w:val="0"/>
        </w:rPr>
        <w:tab/>
        <w:t>id-Candidate-SpCell-List,</w:t>
      </w:r>
    </w:p>
    <w:p w14:paraId="4B0CA790" w14:textId="77777777" w:rsidR="001E7E8F" w:rsidRPr="00EA5FA7" w:rsidRDefault="001E7E8F" w:rsidP="001E7E8F">
      <w:pPr>
        <w:pStyle w:val="PL"/>
        <w:rPr>
          <w:rFonts w:eastAsia="SimSun"/>
          <w:snapToGrid w:val="0"/>
        </w:rPr>
      </w:pPr>
      <w:r w:rsidRPr="00EA5FA7">
        <w:rPr>
          <w:rFonts w:eastAsia="SimSun"/>
          <w:snapToGrid w:val="0"/>
        </w:rPr>
        <w:tab/>
        <w:t>id-Cause,</w:t>
      </w:r>
    </w:p>
    <w:p w14:paraId="3F8517CE" w14:textId="77777777" w:rsidR="001E7E8F" w:rsidRPr="00EA5FA7" w:rsidRDefault="001E7E8F" w:rsidP="001E7E8F">
      <w:pPr>
        <w:pStyle w:val="PL"/>
        <w:rPr>
          <w:rFonts w:eastAsia="SimSun"/>
          <w:snapToGrid w:val="0"/>
        </w:rPr>
      </w:pPr>
      <w:r w:rsidRPr="00EA5FA7">
        <w:rPr>
          <w:rFonts w:eastAsia="SimSun"/>
          <w:snapToGrid w:val="0"/>
        </w:rPr>
        <w:tab/>
        <w:t>id-Cancel-all-Warning-Messages-Indicator,</w:t>
      </w:r>
    </w:p>
    <w:p w14:paraId="6FEF012A" w14:textId="77777777" w:rsidR="001E7E8F" w:rsidRPr="00EA5FA7" w:rsidRDefault="001E7E8F" w:rsidP="001E7E8F">
      <w:pPr>
        <w:pStyle w:val="PL"/>
        <w:rPr>
          <w:rFonts w:eastAsia="SimSun"/>
          <w:snapToGrid w:val="0"/>
        </w:rPr>
      </w:pPr>
      <w:r w:rsidRPr="00EA5FA7">
        <w:rPr>
          <w:rFonts w:eastAsia="SimSun"/>
          <w:snapToGrid w:val="0"/>
        </w:rPr>
        <w:tab/>
        <w:t>id-Cells-Failed-to-be-Activated-List,</w:t>
      </w:r>
    </w:p>
    <w:p w14:paraId="3F0CA577" w14:textId="77777777" w:rsidR="001E7E8F" w:rsidRPr="00EA5FA7" w:rsidRDefault="001E7E8F" w:rsidP="001E7E8F">
      <w:pPr>
        <w:pStyle w:val="PL"/>
        <w:rPr>
          <w:rFonts w:eastAsia="SimSun"/>
          <w:snapToGrid w:val="0"/>
        </w:rPr>
      </w:pPr>
      <w:r w:rsidRPr="00EA5FA7">
        <w:rPr>
          <w:rFonts w:eastAsia="SimSun"/>
          <w:snapToGrid w:val="0"/>
        </w:rPr>
        <w:tab/>
        <w:t xml:space="preserve">id-Cells-Failed-to-be-Activated-List-Item, </w:t>
      </w:r>
    </w:p>
    <w:p w14:paraId="63348DC9" w14:textId="77777777" w:rsidR="001E7E8F" w:rsidRPr="00EA5FA7" w:rsidRDefault="001E7E8F" w:rsidP="001E7E8F">
      <w:pPr>
        <w:pStyle w:val="PL"/>
        <w:rPr>
          <w:rFonts w:eastAsia="SimSun"/>
          <w:snapToGrid w:val="0"/>
        </w:rPr>
      </w:pPr>
      <w:r w:rsidRPr="00EA5FA7">
        <w:rPr>
          <w:rFonts w:eastAsia="SimSun"/>
          <w:snapToGrid w:val="0"/>
        </w:rPr>
        <w:tab/>
        <w:t>id-Cells-Status-Item,</w:t>
      </w:r>
    </w:p>
    <w:p w14:paraId="723043C4" w14:textId="77777777" w:rsidR="001E7E8F" w:rsidRPr="00EA5FA7" w:rsidRDefault="001E7E8F" w:rsidP="001E7E8F">
      <w:pPr>
        <w:pStyle w:val="PL"/>
        <w:rPr>
          <w:rFonts w:eastAsia="SimSun"/>
          <w:snapToGrid w:val="0"/>
        </w:rPr>
      </w:pPr>
      <w:r w:rsidRPr="00EA5FA7">
        <w:rPr>
          <w:rFonts w:eastAsia="SimSun"/>
          <w:snapToGrid w:val="0"/>
        </w:rPr>
        <w:tab/>
        <w:t>id-Cells-Status-List,</w:t>
      </w:r>
    </w:p>
    <w:p w14:paraId="40A497AF" w14:textId="77777777" w:rsidR="001E7E8F" w:rsidRPr="00EA5FA7" w:rsidRDefault="001E7E8F" w:rsidP="001E7E8F">
      <w:pPr>
        <w:pStyle w:val="PL"/>
        <w:rPr>
          <w:rFonts w:eastAsia="SimSun"/>
          <w:snapToGrid w:val="0"/>
        </w:rPr>
      </w:pPr>
      <w:r w:rsidRPr="00EA5FA7">
        <w:rPr>
          <w:rFonts w:eastAsia="SimSun"/>
          <w:snapToGrid w:val="0"/>
        </w:rPr>
        <w:tab/>
        <w:t>id-Cells-to-be-Activated-List,</w:t>
      </w:r>
    </w:p>
    <w:p w14:paraId="055BFA8E" w14:textId="77777777" w:rsidR="001E7E8F" w:rsidRPr="00EA5FA7" w:rsidRDefault="001E7E8F" w:rsidP="001E7E8F">
      <w:pPr>
        <w:pStyle w:val="PL"/>
        <w:rPr>
          <w:rFonts w:eastAsia="SimSun"/>
          <w:snapToGrid w:val="0"/>
        </w:rPr>
      </w:pPr>
      <w:r w:rsidRPr="00EA5FA7">
        <w:rPr>
          <w:rFonts w:eastAsia="SimSun"/>
          <w:snapToGrid w:val="0"/>
        </w:rPr>
        <w:tab/>
        <w:t>id-Cells-to-be-Activated-List-Item,</w:t>
      </w:r>
    </w:p>
    <w:p w14:paraId="34A7D53B" w14:textId="77777777" w:rsidR="001E7E8F" w:rsidRPr="00EA5FA7" w:rsidRDefault="001E7E8F" w:rsidP="001E7E8F">
      <w:pPr>
        <w:pStyle w:val="PL"/>
        <w:rPr>
          <w:rFonts w:eastAsia="SimSun"/>
          <w:snapToGrid w:val="0"/>
        </w:rPr>
      </w:pPr>
      <w:r w:rsidRPr="00EA5FA7">
        <w:rPr>
          <w:rFonts w:eastAsia="SimSun"/>
          <w:snapToGrid w:val="0"/>
        </w:rPr>
        <w:tab/>
        <w:t>id-Cells-to-be-Deactivated-List,</w:t>
      </w:r>
    </w:p>
    <w:p w14:paraId="25AC0264" w14:textId="77777777" w:rsidR="001E7E8F" w:rsidRPr="00EA5FA7" w:rsidRDefault="001E7E8F" w:rsidP="001E7E8F">
      <w:pPr>
        <w:pStyle w:val="PL"/>
        <w:rPr>
          <w:rFonts w:eastAsia="SimSun"/>
          <w:snapToGrid w:val="0"/>
        </w:rPr>
      </w:pPr>
      <w:r w:rsidRPr="00EA5FA7">
        <w:rPr>
          <w:rFonts w:eastAsia="SimSun"/>
          <w:snapToGrid w:val="0"/>
        </w:rPr>
        <w:tab/>
        <w:t>id-Cells-to-be-Deactivated-List-Item,</w:t>
      </w:r>
    </w:p>
    <w:p w14:paraId="52E47485" w14:textId="77777777" w:rsidR="001E7E8F" w:rsidRPr="00EA5FA7" w:rsidRDefault="001E7E8F" w:rsidP="001E7E8F">
      <w:pPr>
        <w:pStyle w:val="PL"/>
        <w:rPr>
          <w:rFonts w:eastAsia="SimSun"/>
          <w:snapToGrid w:val="0"/>
        </w:rPr>
      </w:pPr>
      <w:r w:rsidRPr="00EA5FA7">
        <w:rPr>
          <w:rFonts w:eastAsia="SimSun"/>
          <w:snapToGrid w:val="0"/>
        </w:rPr>
        <w:tab/>
        <w:t>id-ConfirmedUEID,</w:t>
      </w:r>
    </w:p>
    <w:p w14:paraId="2156E304" w14:textId="77777777" w:rsidR="001E7E8F" w:rsidRPr="00EA5FA7" w:rsidRDefault="001E7E8F" w:rsidP="001E7E8F">
      <w:pPr>
        <w:pStyle w:val="PL"/>
        <w:rPr>
          <w:rFonts w:eastAsia="SimSun"/>
          <w:snapToGrid w:val="0"/>
        </w:rPr>
      </w:pPr>
      <w:r w:rsidRPr="00EA5FA7">
        <w:rPr>
          <w:rFonts w:eastAsia="SimSun"/>
          <w:snapToGrid w:val="0"/>
        </w:rPr>
        <w:tab/>
        <w:t>id-CriticalityDiagnostics,</w:t>
      </w:r>
    </w:p>
    <w:p w14:paraId="1D4FDBFC" w14:textId="77777777" w:rsidR="001E7E8F" w:rsidRPr="00EA5FA7" w:rsidRDefault="001E7E8F" w:rsidP="001E7E8F">
      <w:pPr>
        <w:pStyle w:val="PL"/>
        <w:rPr>
          <w:rFonts w:eastAsia="SimSun"/>
          <w:snapToGrid w:val="0"/>
        </w:rPr>
      </w:pPr>
      <w:r w:rsidRPr="00EA5FA7">
        <w:rPr>
          <w:rFonts w:eastAsia="SimSun"/>
          <w:snapToGrid w:val="0"/>
        </w:rPr>
        <w:tab/>
        <w:t>id-C-RNTI,</w:t>
      </w:r>
    </w:p>
    <w:p w14:paraId="1BB7099F" w14:textId="77777777" w:rsidR="001E7E8F" w:rsidRPr="00EA5FA7" w:rsidRDefault="001E7E8F" w:rsidP="001E7E8F">
      <w:pPr>
        <w:pStyle w:val="PL"/>
        <w:rPr>
          <w:rFonts w:eastAsia="SimSun"/>
          <w:snapToGrid w:val="0"/>
        </w:rPr>
      </w:pPr>
      <w:r w:rsidRPr="00EA5FA7">
        <w:rPr>
          <w:rFonts w:eastAsia="SimSun"/>
          <w:snapToGrid w:val="0"/>
        </w:rPr>
        <w:tab/>
        <w:t>id-CUtoDURRCInformation,</w:t>
      </w:r>
    </w:p>
    <w:p w14:paraId="57F8DFA5" w14:textId="77777777" w:rsidR="001E7E8F" w:rsidRPr="00EA5FA7" w:rsidRDefault="001E7E8F" w:rsidP="001E7E8F">
      <w:pPr>
        <w:pStyle w:val="PL"/>
        <w:rPr>
          <w:rFonts w:eastAsia="SimSun"/>
          <w:snapToGrid w:val="0"/>
        </w:rPr>
      </w:pPr>
      <w:r w:rsidRPr="00EA5FA7">
        <w:rPr>
          <w:rFonts w:eastAsia="SimSun"/>
          <w:snapToGrid w:val="0"/>
        </w:rPr>
        <w:tab/>
        <w:t>id-DRB-Activity-Item,</w:t>
      </w:r>
    </w:p>
    <w:p w14:paraId="01A89057" w14:textId="77777777" w:rsidR="001E7E8F" w:rsidRPr="00EA5FA7" w:rsidRDefault="001E7E8F" w:rsidP="001E7E8F">
      <w:pPr>
        <w:pStyle w:val="PL"/>
        <w:rPr>
          <w:rFonts w:eastAsia="SimSun"/>
          <w:snapToGrid w:val="0"/>
        </w:rPr>
      </w:pPr>
      <w:r w:rsidRPr="00EA5FA7">
        <w:rPr>
          <w:rFonts w:eastAsia="SimSun"/>
          <w:snapToGrid w:val="0"/>
        </w:rPr>
        <w:tab/>
        <w:t>id-DRB-Activity-List,</w:t>
      </w:r>
    </w:p>
    <w:p w14:paraId="3AB61373" w14:textId="77777777" w:rsidR="001E7E8F" w:rsidRPr="00EA5FA7" w:rsidRDefault="001E7E8F" w:rsidP="001E7E8F">
      <w:pPr>
        <w:pStyle w:val="PL"/>
        <w:rPr>
          <w:rFonts w:eastAsia="SimSun"/>
          <w:snapToGrid w:val="0"/>
        </w:rPr>
      </w:pPr>
      <w:r w:rsidRPr="00EA5FA7">
        <w:rPr>
          <w:rFonts w:eastAsia="SimSun"/>
          <w:snapToGrid w:val="0"/>
        </w:rPr>
        <w:tab/>
        <w:t>id-DRBs-FailedToBeModified-Item,</w:t>
      </w:r>
    </w:p>
    <w:p w14:paraId="7615054E" w14:textId="77777777" w:rsidR="001E7E8F" w:rsidRPr="00EA5FA7" w:rsidRDefault="001E7E8F" w:rsidP="001E7E8F">
      <w:pPr>
        <w:pStyle w:val="PL"/>
        <w:rPr>
          <w:rFonts w:eastAsia="SimSun"/>
          <w:snapToGrid w:val="0"/>
        </w:rPr>
      </w:pPr>
      <w:r w:rsidRPr="00EA5FA7">
        <w:rPr>
          <w:rFonts w:eastAsia="SimSun"/>
          <w:snapToGrid w:val="0"/>
        </w:rPr>
        <w:tab/>
        <w:t>id-DRBs-FailedToBeModified-List,</w:t>
      </w:r>
    </w:p>
    <w:p w14:paraId="1F798789" w14:textId="77777777" w:rsidR="001E7E8F" w:rsidRPr="00EA5FA7" w:rsidRDefault="001E7E8F" w:rsidP="001E7E8F">
      <w:pPr>
        <w:pStyle w:val="PL"/>
        <w:rPr>
          <w:rFonts w:eastAsia="SimSun"/>
          <w:snapToGrid w:val="0"/>
        </w:rPr>
      </w:pPr>
      <w:r w:rsidRPr="00EA5FA7">
        <w:rPr>
          <w:rFonts w:eastAsia="SimSun"/>
          <w:snapToGrid w:val="0"/>
        </w:rPr>
        <w:tab/>
        <w:t>id-DRBs-FailedToBeSetup-Item,</w:t>
      </w:r>
    </w:p>
    <w:p w14:paraId="14515289" w14:textId="77777777" w:rsidR="001E7E8F" w:rsidRPr="00EA5FA7" w:rsidRDefault="001E7E8F" w:rsidP="001E7E8F">
      <w:pPr>
        <w:pStyle w:val="PL"/>
        <w:rPr>
          <w:rFonts w:eastAsia="SimSun"/>
          <w:snapToGrid w:val="0"/>
        </w:rPr>
      </w:pPr>
      <w:r w:rsidRPr="00EA5FA7">
        <w:rPr>
          <w:rFonts w:eastAsia="SimSun"/>
          <w:snapToGrid w:val="0"/>
        </w:rPr>
        <w:tab/>
        <w:t>id-DRBs-FailedToBeSetup-List,</w:t>
      </w:r>
    </w:p>
    <w:p w14:paraId="0ED81B5A" w14:textId="77777777" w:rsidR="001E7E8F" w:rsidRPr="00EA5FA7" w:rsidRDefault="001E7E8F" w:rsidP="001E7E8F">
      <w:pPr>
        <w:pStyle w:val="PL"/>
        <w:rPr>
          <w:rFonts w:eastAsia="SimSun"/>
          <w:snapToGrid w:val="0"/>
        </w:rPr>
      </w:pPr>
      <w:r w:rsidRPr="00EA5FA7">
        <w:rPr>
          <w:rFonts w:eastAsia="SimSun"/>
          <w:snapToGrid w:val="0"/>
        </w:rPr>
        <w:tab/>
        <w:t>id-DRBs-FailedToBeSetupMod-Item,</w:t>
      </w:r>
    </w:p>
    <w:p w14:paraId="139E0D69" w14:textId="77777777" w:rsidR="001E7E8F" w:rsidRPr="00EA5FA7" w:rsidRDefault="001E7E8F" w:rsidP="001E7E8F">
      <w:pPr>
        <w:pStyle w:val="PL"/>
        <w:rPr>
          <w:rFonts w:eastAsia="SimSun"/>
          <w:snapToGrid w:val="0"/>
        </w:rPr>
      </w:pPr>
      <w:r w:rsidRPr="00EA5FA7">
        <w:rPr>
          <w:rFonts w:eastAsia="SimSun"/>
          <w:snapToGrid w:val="0"/>
        </w:rPr>
        <w:lastRenderedPageBreak/>
        <w:tab/>
        <w:t>id-DRBs-FailedToBeSetupMod-List,</w:t>
      </w:r>
    </w:p>
    <w:p w14:paraId="31753416" w14:textId="77777777" w:rsidR="001E7E8F" w:rsidRPr="00EA5FA7" w:rsidRDefault="001E7E8F" w:rsidP="001E7E8F">
      <w:pPr>
        <w:pStyle w:val="PL"/>
        <w:rPr>
          <w:rFonts w:eastAsia="SimSun"/>
          <w:snapToGrid w:val="0"/>
        </w:rPr>
      </w:pPr>
      <w:r w:rsidRPr="00EA5FA7">
        <w:rPr>
          <w:rFonts w:eastAsia="SimSun"/>
          <w:snapToGrid w:val="0"/>
        </w:rPr>
        <w:tab/>
        <w:t>id-DRBs-ModifiedConf-Item,</w:t>
      </w:r>
    </w:p>
    <w:p w14:paraId="785BF9A5" w14:textId="77777777" w:rsidR="001E7E8F" w:rsidRPr="00EA5FA7" w:rsidRDefault="001E7E8F" w:rsidP="001E7E8F">
      <w:pPr>
        <w:pStyle w:val="PL"/>
        <w:rPr>
          <w:rFonts w:eastAsia="SimSun"/>
          <w:snapToGrid w:val="0"/>
        </w:rPr>
      </w:pPr>
      <w:r w:rsidRPr="00EA5FA7">
        <w:rPr>
          <w:rFonts w:eastAsia="SimSun"/>
          <w:snapToGrid w:val="0"/>
        </w:rPr>
        <w:tab/>
        <w:t>id-DRBs-ModifiedConf-List,</w:t>
      </w:r>
    </w:p>
    <w:p w14:paraId="7B851DFB" w14:textId="77777777" w:rsidR="001E7E8F" w:rsidRPr="00EA5FA7" w:rsidRDefault="001E7E8F" w:rsidP="001E7E8F">
      <w:pPr>
        <w:pStyle w:val="PL"/>
        <w:rPr>
          <w:rFonts w:eastAsia="SimSun"/>
          <w:snapToGrid w:val="0"/>
        </w:rPr>
      </w:pPr>
      <w:r w:rsidRPr="00EA5FA7">
        <w:rPr>
          <w:rFonts w:eastAsia="SimSun"/>
          <w:snapToGrid w:val="0"/>
        </w:rPr>
        <w:tab/>
        <w:t>id-DRBs-Modified-Item,</w:t>
      </w:r>
    </w:p>
    <w:p w14:paraId="3CDC2DE1" w14:textId="77777777" w:rsidR="001E7E8F" w:rsidRPr="00EA5FA7" w:rsidRDefault="001E7E8F" w:rsidP="001E7E8F">
      <w:pPr>
        <w:pStyle w:val="PL"/>
        <w:rPr>
          <w:rFonts w:eastAsia="SimSun"/>
          <w:snapToGrid w:val="0"/>
        </w:rPr>
      </w:pPr>
      <w:r w:rsidRPr="00EA5FA7">
        <w:rPr>
          <w:rFonts w:eastAsia="SimSun"/>
          <w:snapToGrid w:val="0"/>
        </w:rPr>
        <w:tab/>
        <w:t>id-DRBs-Modified-List,</w:t>
      </w:r>
    </w:p>
    <w:p w14:paraId="65D8E8C7" w14:textId="77777777" w:rsidR="001E7E8F" w:rsidRPr="00EA5FA7" w:rsidRDefault="001E7E8F" w:rsidP="001E7E8F">
      <w:pPr>
        <w:pStyle w:val="PL"/>
        <w:rPr>
          <w:rFonts w:eastAsia="SimSun"/>
          <w:snapToGrid w:val="0"/>
        </w:rPr>
      </w:pPr>
      <w:r w:rsidRPr="00EA5FA7">
        <w:rPr>
          <w:rFonts w:eastAsia="SimSun"/>
          <w:snapToGrid w:val="0"/>
        </w:rPr>
        <w:tab/>
        <w:t>id-DRB-Notify-Item,</w:t>
      </w:r>
    </w:p>
    <w:p w14:paraId="4D67048A" w14:textId="77777777" w:rsidR="001E7E8F" w:rsidRPr="00EA5FA7" w:rsidRDefault="001E7E8F" w:rsidP="001E7E8F">
      <w:pPr>
        <w:pStyle w:val="PL"/>
        <w:rPr>
          <w:rFonts w:eastAsia="SimSun"/>
          <w:snapToGrid w:val="0"/>
        </w:rPr>
      </w:pPr>
      <w:r w:rsidRPr="00EA5FA7">
        <w:rPr>
          <w:rFonts w:eastAsia="SimSun"/>
          <w:snapToGrid w:val="0"/>
        </w:rPr>
        <w:tab/>
        <w:t>id-DRB-Notify-List,</w:t>
      </w:r>
    </w:p>
    <w:p w14:paraId="042611B4" w14:textId="77777777" w:rsidR="001E7E8F" w:rsidRPr="00EA5FA7" w:rsidRDefault="001E7E8F" w:rsidP="001E7E8F">
      <w:pPr>
        <w:pStyle w:val="PL"/>
        <w:rPr>
          <w:rFonts w:eastAsia="SimSun"/>
          <w:snapToGrid w:val="0"/>
        </w:rPr>
      </w:pPr>
      <w:r w:rsidRPr="00EA5FA7">
        <w:rPr>
          <w:rFonts w:eastAsia="SimSun"/>
          <w:snapToGrid w:val="0"/>
        </w:rPr>
        <w:tab/>
        <w:t>id-DRBs-Required-ToBeModified-Item,</w:t>
      </w:r>
    </w:p>
    <w:p w14:paraId="4381EBA0" w14:textId="77777777" w:rsidR="001E7E8F" w:rsidRPr="00EA5FA7" w:rsidRDefault="001E7E8F" w:rsidP="001E7E8F">
      <w:pPr>
        <w:pStyle w:val="PL"/>
        <w:rPr>
          <w:rFonts w:eastAsia="SimSun"/>
          <w:snapToGrid w:val="0"/>
        </w:rPr>
      </w:pPr>
      <w:r w:rsidRPr="00EA5FA7">
        <w:rPr>
          <w:rFonts w:eastAsia="SimSun"/>
          <w:snapToGrid w:val="0"/>
        </w:rPr>
        <w:tab/>
        <w:t>id-DRBs-Required-ToBeModified-List,</w:t>
      </w:r>
    </w:p>
    <w:p w14:paraId="6A392CAB" w14:textId="77777777" w:rsidR="001E7E8F" w:rsidRPr="00EA5FA7" w:rsidRDefault="001E7E8F" w:rsidP="001E7E8F">
      <w:pPr>
        <w:pStyle w:val="PL"/>
        <w:rPr>
          <w:rFonts w:eastAsia="SimSun"/>
          <w:snapToGrid w:val="0"/>
        </w:rPr>
      </w:pPr>
      <w:r w:rsidRPr="00EA5FA7">
        <w:rPr>
          <w:rFonts w:eastAsia="SimSun"/>
          <w:snapToGrid w:val="0"/>
        </w:rPr>
        <w:tab/>
        <w:t>id-DRBs-Required-ToBeReleased-Item,</w:t>
      </w:r>
    </w:p>
    <w:p w14:paraId="2E738A44" w14:textId="77777777" w:rsidR="001E7E8F" w:rsidRPr="00EA5FA7" w:rsidRDefault="001E7E8F" w:rsidP="001E7E8F">
      <w:pPr>
        <w:pStyle w:val="PL"/>
        <w:rPr>
          <w:rFonts w:eastAsia="SimSun"/>
          <w:snapToGrid w:val="0"/>
        </w:rPr>
      </w:pPr>
      <w:r w:rsidRPr="00EA5FA7">
        <w:rPr>
          <w:rFonts w:eastAsia="SimSun"/>
          <w:snapToGrid w:val="0"/>
        </w:rPr>
        <w:tab/>
        <w:t>id-DRBs-Required-ToBeReleased-List,</w:t>
      </w:r>
    </w:p>
    <w:p w14:paraId="218C2CFE" w14:textId="77777777" w:rsidR="001E7E8F" w:rsidRPr="00EA5FA7" w:rsidRDefault="001E7E8F" w:rsidP="001E7E8F">
      <w:pPr>
        <w:pStyle w:val="PL"/>
        <w:rPr>
          <w:rFonts w:eastAsia="SimSun"/>
          <w:snapToGrid w:val="0"/>
        </w:rPr>
      </w:pPr>
      <w:r w:rsidRPr="00EA5FA7">
        <w:rPr>
          <w:rFonts w:eastAsia="SimSun"/>
          <w:snapToGrid w:val="0"/>
        </w:rPr>
        <w:tab/>
        <w:t>id-DRBs-Setup-Item,</w:t>
      </w:r>
    </w:p>
    <w:p w14:paraId="19A6E165" w14:textId="77777777" w:rsidR="001E7E8F" w:rsidRPr="00EA5FA7" w:rsidRDefault="001E7E8F" w:rsidP="001E7E8F">
      <w:pPr>
        <w:pStyle w:val="PL"/>
        <w:rPr>
          <w:rFonts w:eastAsia="SimSun"/>
          <w:snapToGrid w:val="0"/>
        </w:rPr>
      </w:pPr>
      <w:r w:rsidRPr="00EA5FA7">
        <w:rPr>
          <w:rFonts w:eastAsia="SimSun"/>
          <w:snapToGrid w:val="0"/>
        </w:rPr>
        <w:tab/>
        <w:t>id-DRBs-Setup-List,</w:t>
      </w:r>
    </w:p>
    <w:p w14:paraId="3221A05B" w14:textId="77777777" w:rsidR="001E7E8F" w:rsidRPr="00EA5FA7" w:rsidRDefault="001E7E8F" w:rsidP="001E7E8F">
      <w:pPr>
        <w:pStyle w:val="PL"/>
        <w:rPr>
          <w:rFonts w:eastAsia="SimSun"/>
          <w:snapToGrid w:val="0"/>
        </w:rPr>
      </w:pPr>
      <w:r w:rsidRPr="00EA5FA7">
        <w:rPr>
          <w:rFonts w:eastAsia="SimSun"/>
          <w:snapToGrid w:val="0"/>
        </w:rPr>
        <w:tab/>
        <w:t>id-DRBs-SetupMod-Item,</w:t>
      </w:r>
    </w:p>
    <w:p w14:paraId="4F119388" w14:textId="77777777" w:rsidR="001E7E8F" w:rsidRPr="00EA5FA7" w:rsidRDefault="001E7E8F" w:rsidP="001E7E8F">
      <w:pPr>
        <w:pStyle w:val="PL"/>
        <w:rPr>
          <w:rFonts w:eastAsia="SimSun"/>
          <w:snapToGrid w:val="0"/>
        </w:rPr>
      </w:pPr>
      <w:r w:rsidRPr="00EA5FA7">
        <w:rPr>
          <w:rFonts w:eastAsia="SimSun"/>
          <w:snapToGrid w:val="0"/>
        </w:rPr>
        <w:tab/>
        <w:t>id-DRBs-SetupMod-List,</w:t>
      </w:r>
    </w:p>
    <w:p w14:paraId="7055A564" w14:textId="77777777" w:rsidR="001E7E8F" w:rsidRPr="00EA5FA7" w:rsidRDefault="001E7E8F" w:rsidP="001E7E8F">
      <w:pPr>
        <w:pStyle w:val="PL"/>
        <w:rPr>
          <w:rFonts w:eastAsia="SimSun"/>
          <w:snapToGrid w:val="0"/>
        </w:rPr>
      </w:pPr>
      <w:r w:rsidRPr="00EA5FA7">
        <w:rPr>
          <w:rFonts w:eastAsia="SimSun"/>
          <w:snapToGrid w:val="0"/>
        </w:rPr>
        <w:tab/>
        <w:t>id-DRBs-ToBeModified-Item,</w:t>
      </w:r>
    </w:p>
    <w:p w14:paraId="20B6D721" w14:textId="77777777" w:rsidR="001E7E8F" w:rsidRPr="00EA5FA7" w:rsidRDefault="001E7E8F" w:rsidP="001E7E8F">
      <w:pPr>
        <w:pStyle w:val="PL"/>
        <w:rPr>
          <w:rFonts w:eastAsia="SimSun"/>
          <w:snapToGrid w:val="0"/>
        </w:rPr>
      </w:pPr>
      <w:r w:rsidRPr="00EA5FA7">
        <w:rPr>
          <w:rFonts w:eastAsia="SimSun"/>
          <w:snapToGrid w:val="0"/>
        </w:rPr>
        <w:tab/>
        <w:t>id-DRBs-ToBeModified-List,</w:t>
      </w:r>
    </w:p>
    <w:p w14:paraId="2167D2C0" w14:textId="77777777" w:rsidR="001E7E8F" w:rsidRPr="00EA5FA7" w:rsidRDefault="001E7E8F" w:rsidP="001E7E8F">
      <w:pPr>
        <w:pStyle w:val="PL"/>
        <w:rPr>
          <w:rFonts w:eastAsia="SimSun"/>
          <w:snapToGrid w:val="0"/>
        </w:rPr>
      </w:pPr>
      <w:r w:rsidRPr="00EA5FA7">
        <w:rPr>
          <w:rFonts w:eastAsia="SimSun"/>
          <w:snapToGrid w:val="0"/>
        </w:rPr>
        <w:tab/>
        <w:t>id-DRBs-ToBeReleased-Item,</w:t>
      </w:r>
    </w:p>
    <w:p w14:paraId="270CC759" w14:textId="77777777" w:rsidR="001E7E8F" w:rsidRPr="00EA5FA7" w:rsidRDefault="001E7E8F" w:rsidP="001E7E8F">
      <w:pPr>
        <w:pStyle w:val="PL"/>
        <w:rPr>
          <w:rFonts w:eastAsia="SimSun"/>
          <w:snapToGrid w:val="0"/>
        </w:rPr>
      </w:pPr>
      <w:r w:rsidRPr="00EA5FA7">
        <w:rPr>
          <w:rFonts w:eastAsia="SimSun"/>
          <w:snapToGrid w:val="0"/>
        </w:rPr>
        <w:tab/>
        <w:t>id-DRBs-ToBeReleased-List,</w:t>
      </w:r>
    </w:p>
    <w:p w14:paraId="304872A1" w14:textId="77777777" w:rsidR="001E7E8F" w:rsidRPr="00EA5FA7" w:rsidRDefault="001E7E8F" w:rsidP="001E7E8F">
      <w:pPr>
        <w:pStyle w:val="PL"/>
        <w:rPr>
          <w:rFonts w:eastAsia="SimSun"/>
          <w:snapToGrid w:val="0"/>
        </w:rPr>
      </w:pPr>
      <w:r w:rsidRPr="00EA5FA7">
        <w:rPr>
          <w:rFonts w:eastAsia="SimSun"/>
          <w:snapToGrid w:val="0"/>
        </w:rPr>
        <w:tab/>
        <w:t>id-DRBs-ToBeSetup-Item,</w:t>
      </w:r>
    </w:p>
    <w:p w14:paraId="66626766" w14:textId="77777777" w:rsidR="001E7E8F" w:rsidRPr="00EA5FA7" w:rsidRDefault="001E7E8F" w:rsidP="001E7E8F">
      <w:pPr>
        <w:pStyle w:val="PL"/>
        <w:rPr>
          <w:rFonts w:eastAsia="SimSun"/>
          <w:snapToGrid w:val="0"/>
        </w:rPr>
      </w:pPr>
      <w:r w:rsidRPr="00EA5FA7">
        <w:rPr>
          <w:rFonts w:eastAsia="SimSun"/>
          <w:snapToGrid w:val="0"/>
        </w:rPr>
        <w:tab/>
        <w:t>id-DRBs-ToBeSetup-List,</w:t>
      </w:r>
    </w:p>
    <w:p w14:paraId="682596E2" w14:textId="77777777" w:rsidR="001E7E8F" w:rsidRPr="00EA5FA7" w:rsidRDefault="001E7E8F" w:rsidP="001E7E8F">
      <w:pPr>
        <w:pStyle w:val="PL"/>
        <w:rPr>
          <w:rFonts w:eastAsia="SimSun"/>
          <w:snapToGrid w:val="0"/>
        </w:rPr>
      </w:pPr>
      <w:r w:rsidRPr="00EA5FA7">
        <w:rPr>
          <w:rFonts w:eastAsia="SimSun"/>
          <w:snapToGrid w:val="0"/>
        </w:rPr>
        <w:tab/>
        <w:t>id-DRBs-ToBeSetupMod-Item,</w:t>
      </w:r>
    </w:p>
    <w:p w14:paraId="051A4C59" w14:textId="77777777" w:rsidR="001E7E8F" w:rsidRPr="00EA5FA7" w:rsidRDefault="001E7E8F" w:rsidP="001E7E8F">
      <w:pPr>
        <w:pStyle w:val="PL"/>
        <w:rPr>
          <w:rFonts w:eastAsia="SimSun"/>
          <w:snapToGrid w:val="0"/>
        </w:rPr>
      </w:pPr>
      <w:r w:rsidRPr="00EA5FA7">
        <w:rPr>
          <w:rFonts w:eastAsia="SimSun"/>
          <w:snapToGrid w:val="0"/>
        </w:rPr>
        <w:tab/>
        <w:t>id-DRBs-ToBeSetupMod-List,</w:t>
      </w:r>
    </w:p>
    <w:p w14:paraId="5CEFA98E" w14:textId="77777777" w:rsidR="001E7E8F" w:rsidRPr="00EA5FA7" w:rsidRDefault="001E7E8F" w:rsidP="001E7E8F">
      <w:pPr>
        <w:pStyle w:val="PL"/>
        <w:rPr>
          <w:rFonts w:eastAsia="SimSun"/>
          <w:snapToGrid w:val="0"/>
        </w:rPr>
      </w:pPr>
      <w:r w:rsidRPr="00EA5FA7">
        <w:rPr>
          <w:rFonts w:eastAsia="SimSun"/>
          <w:snapToGrid w:val="0"/>
        </w:rPr>
        <w:tab/>
        <w:t>id-DRXCycle,</w:t>
      </w:r>
    </w:p>
    <w:p w14:paraId="71488167" w14:textId="77777777" w:rsidR="001E7E8F" w:rsidRPr="00EA5FA7" w:rsidRDefault="001E7E8F" w:rsidP="001E7E8F">
      <w:pPr>
        <w:pStyle w:val="PL"/>
        <w:rPr>
          <w:rFonts w:eastAsia="SimSun"/>
          <w:snapToGrid w:val="0"/>
        </w:rPr>
      </w:pPr>
      <w:r w:rsidRPr="00EA5FA7">
        <w:rPr>
          <w:rFonts w:eastAsia="SimSun"/>
          <w:snapToGrid w:val="0"/>
        </w:rPr>
        <w:tab/>
        <w:t>id-DUtoCURRCInformation,</w:t>
      </w:r>
    </w:p>
    <w:p w14:paraId="05993DF0" w14:textId="77777777" w:rsidR="001E7E8F" w:rsidRPr="00EA5FA7" w:rsidRDefault="001E7E8F" w:rsidP="001E7E8F">
      <w:pPr>
        <w:pStyle w:val="PL"/>
        <w:rPr>
          <w:rFonts w:eastAsia="SimSun"/>
          <w:snapToGrid w:val="0"/>
        </w:rPr>
      </w:pPr>
      <w:r w:rsidRPr="00EA5FA7">
        <w:rPr>
          <w:rFonts w:eastAsia="SimSun"/>
          <w:snapToGrid w:val="0"/>
        </w:rPr>
        <w:tab/>
        <w:t>id-ExecuteDuplication,</w:t>
      </w:r>
    </w:p>
    <w:p w14:paraId="62E9DADB" w14:textId="77777777" w:rsidR="001E7E8F" w:rsidRPr="00EA5FA7" w:rsidRDefault="001E7E8F" w:rsidP="001E7E8F">
      <w:pPr>
        <w:pStyle w:val="PL"/>
        <w:rPr>
          <w:rFonts w:eastAsia="SimSun"/>
          <w:snapToGrid w:val="0"/>
        </w:rPr>
      </w:pPr>
      <w:r w:rsidRPr="00EA5FA7">
        <w:rPr>
          <w:rFonts w:eastAsia="SimSun"/>
          <w:snapToGrid w:val="0"/>
        </w:rPr>
        <w:tab/>
        <w:t>id-FullConfiguration,</w:t>
      </w:r>
    </w:p>
    <w:p w14:paraId="407DE604" w14:textId="77777777" w:rsidR="001E7E8F" w:rsidRPr="00EA5FA7" w:rsidRDefault="001E7E8F" w:rsidP="001E7E8F">
      <w:pPr>
        <w:pStyle w:val="PL"/>
        <w:rPr>
          <w:rFonts w:eastAsia="SimSun"/>
          <w:snapToGrid w:val="0"/>
        </w:rPr>
      </w:pPr>
      <w:r w:rsidRPr="00EA5FA7">
        <w:rPr>
          <w:rFonts w:eastAsia="SimSun"/>
          <w:snapToGrid w:val="0"/>
        </w:rPr>
        <w:tab/>
        <w:t>id-gNB-CU-UE-F1AP-ID,</w:t>
      </w:r>
    </w:p>
    <w:p w14:paraId="38EDF4DB" w14:textId="77777777" w:rsidR="001E7E8F" w:rsidRPr="00EA5FA7" w:rsidRDefault="001E7E8F" w:rsidP="001E7E8F">
      <w:pPr>
        <w:pStyle w:val="PL"/>
        <w:rPr>
          <w:rFonts w:eastAsia="SimSun"/>
        </w:rPr>
      </w:pPr>
      <w:r w:rsidRPr="00EA5FA7">
        <w:rPr>
          <w:rFonts w:eastAsia="SimSun"/>
          <w:snapToGrid w:val="0"/>
        </w:rPr>
        <w:tab/>
      </w:r>
      <w:r w:rsidRPr="00EA5FA7">
        <w:rPr>
          <w:rFonts w:eastAsia="SimSun"/>
        </w:rPr>
        <w:t>id-gNB-DU-UE-F1AP-ID,</w:t>
      </w:r>
    </w:p>
    <w:p w14:paraId="1BD74163" w14:textId="77777777" w:rsidR="001E7E8F" w:rsidRPr="00EA5FA7" w:rsidRDefault="001E7E8F" w:rsidP="001E7E8F">
      <w:pPr>
        <w:pStyle w:val="PL"/>
        <w:rPr>
          <w:rFonts w:eastAsia="SimSun"/>
        </w:rPr>
      </w:pPr>
      <w:r w:rsidRPr="00EA5FA7">
        <w:rPr>
          <w:rFonts w:eastAsia="SimSun"/>
        </w:rPr>
        <w:tab/>
        <w:t>id-gNB-DU-ID,</w:t>
      </w:r>
    </w:p>
    <w:p w14:paraId="2BF445E9" w14:textId="77777777" w:rsidR="001E7E8F" w:rsidRPr="00EA5FA7" w:rsidRDefault="001E7E8F" w:rsidP="001E7E8F">
      <w:pPr>
        <w:pStyle w:val="PL"/>
        <w:rPr>
          <w:rFonts w:eastAsia="SimSun"/>
        </w:rPr>
      </w:pPr>
      <w:r w:rsidRPr="00EA5FA7">
        <w:rPr>
          <w:rFonts w:eastAsia="SimSun"/>
        </w:rPr>
        <w:tab/>
        <w:t>id-GNB-DU-Served-Cells-Item,</w:t>
      </w:r>
    </w:p>
    <w:p w14:paraId="552AD868" w14:textId="77777777" w:rsidR="001E7E8F" w:rsidRPr="00EA5FA7" w:rsidRDefault="001E7E8F" w:rsidP="001E7E8F">
      <w:pPr>
        <w:pStyle w:val="PL"/>
        <w:rPr>
          <w:rFonts w:eastAsia="SimSun"/>
        </w:rPr>
      </w:pPr>
      <w:r w:rsidRPr="00EA5FA7">
        <w:rPr>
          <w:rFonts w:eastAsia="SimSun"/>
        </w:rPr>
        <w:tab/>
        <w:t>id-gNB-DU-Served-Cells-List,</w:t>
      </w:r>
      <w:r w:rsidRPr="00EA5FA7">
        <w:t xml:space="preserve"> </w:t>
      </w:r>
    </w:p>
    <w:p w14:paraId="67BCE2AC" w14:textId="77777777" w:rsidR="001E7E8F" w:rsidRPr="00EA5FA7" w:rsidRDefault="001E7E8F" w:rsidP="001E7E8F">
      <w:pPr>
        <w:pStyle w:val="PL"/>
        <w:rPr>
          <w:rFonts w:eastAsia="SimSun"/>
        </w:rPr>
      </w:pPr>
      <w:r w:rsidRPr="00EA5FA7">
        <w:rPr>
          <w:rFonts w:eastAsia="SimSun"/>
        </w:rPr>
        <w:tab/>
        <w:t>id-gNB-CU-Name,</w:t>
      </w:r>
    </w:p>
    <w:p w14:paraId="5450D8F8" w14:textId="77777777" w:rsidR="001E7E8F" w:rsidRPr="00EA5FA7" w:rsidRDefault="001E7E8F" w:rsidP="001E7E8F">
      <w:pPr>
        <w:pStyle w:val="PL"/>
        <w:rPr>
          <w:rFonts w:eastAsia="SimSun"/>
          <w:snapToGrid w:val="0"/>
        </w:rPr>
      </w:pPr>
      <w:r w:rsidRPr="00EA5FA7">
        <w:rPr>
          <w:rFonts w:eastAsia="SimSun"/>
        </w:rPr>
        <w:tab/>
      </w:r>
      <w:r w:rsidRPr="00EA5FA7">
        <w:rPr>
          <w:rFonts w:eastAsia="SimSun"/>
          <w:snapToGrid w:val="0"/>
        </w:rPr>
        <w:t>id-gNB-DU-Name,</w:t>
      </w:r>
    </w:p>
    <w:p w14:paraId="3CA07EEE" w14:textId="77777777" w:rsidR="001E7E8F" w:rsidRPr="00EA5FA7" w:rsidRDefault="001E7E8F" w:rsidP="001E7E8F">
      <w:pPr>
        <w:pStyle w:val="PL"/>
        <w:rPr>
          <w:rFonts w:eastAsia="SimSun"/>
          <w:snapToGrid w:val="0"/>
        </w:rPr>
      </w:pPr>
      <w:r w:rsidRPr="00EA5FA7">
        <w:rPr>
          <w:rFonts w:eastAsia="SimSun"/>
          <w:snapToGrid w:val="0"/>
        </w:rPr>
        <w:tab/>
        <w:t>id-InactivityMonitoringRequest,</w:t>
      </w:r>
    </w:p>
    <w:p w14:paraId="74324C52" w14:textId="77777777" w:rsidR="001E7E8F" w:rsidRPr="00EA5FA7" w:rsidRDefault="001E7E8F" w:rsidP="001E7E8F">
      <w:pPr>
        <w:pStyle w:val="PL"/>
        <w:rPr>
          <w:rFonts w:eastAsia="SimSun"/>
          <w:snapToGrid w:val="0"/>
        </w:rPr>
      </w:pPr>
      <w:r w:rsidRPr="00EA5FA7">
        <w:rPr>
          <w:rFonts w:eastAsia="SimSun"/>
          <w:snapToGrid w:val="0"/>
        </w:rPr>
        <w:tab/>
        <w:t>id-InactivityMonitoringResponse,</w:t>
      </w:r>
    </w:p>
    <w:p w14:paraId="48A6DA27" w14:textId="77777777" w:rsidR="001E7E8F" w:rsidRPr="00EA5FA7" w:rsidRDefault="001E7E8F" w:rsidP="001E7E8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440BE774" w14:textId="77777777" w:rsidR="001E7E8F" w:rsidRPr="00EA5FA7" w:rsidRDefault="001E7E8F" w:rsidP="001E7E8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7BB2C74" w14:textId="77777777" w:rsidR="001E7E8F" w:rsidRPr="00EA5FA7" w:rsidRDefault="001E7E8F" w:rsidP="001E7E8F">
      <w:pPr>
        <w:pStyle w:val="PL"/>
        <w:rPr>
          <w:rFonts w:eastAsia="SimSun"/>
          <w:snapToGrid w:val="0"/>
        </w:rPr>
      </w:pPr>
      <w:r w:rsidRPr="00EA5FA7">
        <w:rPr>
          <w:rFonts w:eastAsia="SimSun"/>
          <w:snapToGrid w:val="0"/>
        </w:rPr>
        <w:tab/>
        <w:t>id-oldgNB-DU-UE-F1AP-ID,</w:t>
      </w:r>
    </w:p>
    <w:p w14:paraId="02A5136B" w14:textId="77777777" w:rsidR="001E7E8F" w:rsidRPr="00EA5FA7" w:rsidRDefault="001E7E8F" w:rsidP="001E7E8F">
      <w:pPr>
        <w:pStyle w:val="PL"/>
        <w:rPr>
          <w:rFonts w:eastAsia="SimSun"/>
          <w:snapToGrid w:val="0"/>
        </w:rPr>
      </w:pPr>
      <w:r w:rsidRPr="00EA5FA7">
        <w:tab/>
        <w:t>id-PLMNAssistanceInfoForNetShar,</w:t>
      </w:r>
    </w:p>
    <w:p w14:paraId="11E6A8F8" w14:textId="77777777" w:rsidR="001E7E8F" w:rsidRPr="00EA5FA7" w:rsidRDefault="001E7E8F" w:rsidP="001E7E8F">
      <w:pPr>
        <w:pStyle w:val="PL"/>
        <w:rPr>
          <w:rFonts w:eastAsia="SimSun"/>
          <w:snapToGrid w:val="0"/>
        </w:rPr>
      </w:pPr>
      <w:r w:rsidRPr="00EA5FA7">
        <w:rPr>
          <w:rFonts w:eastAsia="SimSun"/>
          <w:snapToGrid w:val="0"/>
        </w:rPr>
        <w:tab/>
        <w:t>id-Potential-SpCell-Item,</w:t>
      </w:r>
    </w:p>
    <w:p w14:paraId="58ECF54E" w14:textId="77777777" w:rsidR="001E7E8F" w:rsidRPr="00EA5FA7" w:rsidRDefault="001E7E8F" w:rsidP="001E7E8F">
      <w:pPr>
        <w:pStyle w:val="PL"/>
        <w:rPr>
          <w:rFonts w:eastAsia="SimSun"/>
          <w:snapToGrid w:val="0"/>
        </w:rPr>
      </w:pPr>
      <w:r w:rsidRPr="00EA5FA7">
        <w:rPr>
          <w:rFonts w:eastAsia="SimSun"/>
          <w:snapToGrid w:val="0"/>
        </w:rPr>
        <w:tab/>
        <w:t>id-Potential-SpCell-List,</w:t>
      </w:r>
    </w:p>
    <w:p w14:paraId="158B9F8F" w14:textId="77777777" w:rsidR="001E7E8F" w:rsidRPr="00EA5FA7" w:rsidRDefault="001E7E8F" w:rsidP="001E7E8F">
      <w:pPr>
        <w:pStyle w:val="PL"/>
        <w:rPr>
          <w:rFonts w:eastAsia="SimSun"/>
          <w:snapToGrid w:val="0"/>
        </w:rPr>
      </w:pPr>
      <w:r w:rsidRPr="00EA5FA7">
        <w:rPr>
          <w:rFonts w:eastAsia="SimSun"/>
          <w:snapToGrid w:val="0"/>
        </w:rPr>
        <w:tab/>
        <w:t xml:space="preserve">id-RAT-FrequencyPriorityInformation, </w:t>
      </w:r>
    </w:p>
    <w:p w14:paraId="2874EBD8" w14:textId="77777777" w:rsidR="001E7E8F" w:rsidRPr="00EA5FA7" w:rsidRDefault="001E7E8F" w:rsidP="001E7E8F">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28888E78" w14:textId="77777777" w:rsidR="001E7E8F" w:rsidRPr="00EA5FA7" w:rsidRDefault="001E7E8F" w:rsidP="001E7E8F">
      <w:pPr>
        <w:pStyle w:val="PL"/>
        <w:rPr>
          <w:rFonts w:eastAsia="SimSun"/>
          <w:snapToGrid w:val="0"/>
        </w:rPr>
      </w:pPr>
      <w:r w:rsidRPr="00EA5FA7">
        <w:rPr>
          <w:rFonts w:eastAsia="SimSun"/>
          <w:snapToGrid w:val="0"/>
        </w:rPr>
        <w:tab/>
        <w:t>id-ResetType,</w:t>
      </w:r>
    </w:p>
    <w:p w14:paraId="19CE52A2" w14:textId="77777777" w:rsidR="001E7E8F" w:rsidRPr="00EA5FA7" w:rsidRDefault="001E7E8F" w:rsidP="001E7E8F">
      <w:pPr>
        <w:pStyle w:val="PL"/>
        <w:rPr>
          <w:rFonts w:eastAsia="SimSun"/>
          <w:snapToGrid w:val="0"/>
        </w:rPr>
      </w:pPr>
      <w:r w:rsidRPr="00EA5FA7">
        <w:rPr>
          <w:rFonts w:eastAsia="SimSun"/>
          <w:snapToGrid w:val="0"/>
        </w:rPr>
        <w:tab/>
        <w:t>id-ResourceCoordinationTransferContainer,</w:t>
      </w:r>
    </w:p>
    <w:p w14:paraId="1B44DDCE" w14:textId="77777777" w:rsidR="001E7E8F" w:rsidRPr="00EA5FA7" w:rsidRDefault="001E7E8F" w:rsidP="001E7E8F">
      <w:pPr>
        <w:pStyle w:val="PL"/>
        <w:rPr>
          <w:rFonts w:eastAsia="SimSun"/>
          <w:snapToGrid w:val="0"/>
        </w:rPr>
      </w:pPr>
      <w:r w:rsidRPr="00EA5FA7">
        <w:rPr>
          <w:rFonts w:eastAsia="SimSun"/>
          <w:snapToGrid w:val="0"/>
        </w:rPr>
        <w:tab/>
        <w:t>id-RRCContainer,</w:t>
      </w:r>
    </w:p>
    <w:p w14:paraId="3BFDF038" w14:textId="77777777" w:rsidR="001E7E8F" w:rsidRPr="00EA5FA7" w:rsidRDefault="001E7E8F" w:rsidP="001E7E8F">
      <w:pPr>
        <w:pStyle w:val="PL"/>
        <w:rPr>
          <w:rFonts w:eastAsia="SimSun"/>
          <w:snapToGrid w:val="0"/>
        </w:rPr>
      </w:pPr>
      <w:r w:rsidRPr="00EA5FA7">
        <w:rPr>
          <w:rFonts w:eastAsia="SimSun"/>
          <w:snapToGrid w:val="0"/>
        </w:rPr>
        <w:tab/>
        <w:t>id-RRCContainer-RRCSetupComplete,</w:t>
      </w:r>
    </w:p>
    <w:p w14:paraId="17F559A8" w14:textId="77777777" w:rsidR="001E7E8F" w:rsidRPr="00EA5FA7" w:rsidRDefault="001E7E8F" w:rsidP="001E7E8F">
      <w:pPr>
        <w:pStyle w:val="PL"/>
        <w:rPr>
          <w:rFonts w:eastAsia="SimSun"/>
          <w:snapToGrid w:val="0"/>
        </w:rPr>
      </w:pPr>
      <w:r w:rsidRPr="00EA5FA7">
        <w:rPr>
          <w:rFonts w:eastAsia="SimSun"/>
          <w:snapToGrid w:val="0"/>
        </w:rPr>
        <w:tab/>
        <w:t>id-RRCReconfigurationCompleteIndicator,</w:t>
      </w:r>
    </w:p>
    <w:p w14:paraId="3A7D362F" w14:textId="77777777" w:rsidR="001E7E8F" w:rsidRPr="00EA5FA7" w:rsidRDefault="001E7E8F" w:rsidP="001E7E8F">
      <w:pPr>
        <w:pStyle w:val="PL"/>
        <w:rPr>
          <w:rFonts w:eastAsia="SimSun"/>
          <w:snapToGrid w:val="0"/>
        </w:rPr>
      </w:pPr>
      <w:r w:rsidRPr="00EA5FA7">
        <w:rPr>
          <w:rFonts w:eastAsia="SimSun"/>
          <w:snapToGrid w:val="0"/>
        </w:rPr>
        <w:tab/>
        <w:t>id-SCell-FailedtoSetup-List,</w:t>
      </w:r>
    </w:p>
    <w:p w14:paraId="70946CBB" w14:textId="77777777" w:rsidR="001E7E8F" w:rsidRPr="00EA5FA7" w:rsidRDefault="001E7E8F" w:rsidP="001E7E8F">
      <w:pPr>
        <w:pStyle w:val="PL"/>
        <w:rPr>
          <w:rFonts w:eastAsia="SimSun"/>
          <w:snapToGrid w:val="0"/>
        </w:rPr>
      </w:pPr>
      <w:r w:rsidRPr="00EA5FA7">
        <w:rPr>
          <w:rFonts w:eastAsia="SimSun"/>
          <w:snapToGrid w:val="0"/>
        </w:rPr>
        <w:tab/>
        <w:t>id-SCell-FailedtoSetup-Item,</w:t>
      </w:r>
    </w:p>
    <w:p w14:paraId="091C42F7" w14:textId="77777777" w:rsidR="001E7E8F" w:rsidRPr="00EA5FA7" w:rsidRDefault="001E7E8F" w:rsidP="001E7E8F">
      <w:pPr>
        <w:pStyle w:val="PL"/>
        <w:rPr>
          <w:rFonts w:eastAsia="SimSun"/>
          <w:snapToGrid w:val="0"/>
        </w:rPr>
      </w:pPr>
      <w:r w:rsidRPr="00EA5FA7">
        <w:rPr>
          <w:rFonts w:eastAsia="SimSun"/>
          <w:snapToGrid w:val="0"/>
        </w:rPr>
        <w:tab/>
        <w:t>id-SCell-FailedtoSetupMod-List,</w:t>
      </w:r>
    </w:p>
    <w:p w14:paraId="1C41A91E" w14:textId="77777777" w:rsidR="001E7E8F" w:rsidRPr="00EA5FA7" w:rsidRDefault="001E7E8F" w:rsidP="001E7E8F">
      <w:pPr>
        <w:pStyle w:val="PL"/>
        <w:rPr>
          <w:rFonts w:eastAsia="SimSun"/>
          <w:snapToGrid w:val="0"/>
        </w:rPr>
      </w:pPr>
      <w:r w:rsidRPr="00EA5FA7">
        <w:rPr>
          <w:rFonts w:eastAsia="SimSun"/>
          <w:snapToGrid w:val="0"/>
        </w:rPr>
        <w:tab/>
        <w:t>id-SCell-FailedtoSetupMod-Item,</w:t>
      </w:r>
    </w:p>
    <w:p w14:paraId="1E019DE5" w14:textId="77777777" w:rsidR="001E7E8F" w:rsidRPr="00EA5FA7" w:rsidRDefault="001E7E8F" w:rsidP="001E7E8F">
      <w:pPr>
        <w:pStyle w:val="PL"/>
        <w:rPr>
          <w:rFonts w:eastAsia="SimSun"/>
          <w:snapToGrid w:val="0"/>
        </w:rPr>
      </w:pPr>
      <w:r w:rsidRPr="00EA5FA7">
        <w:rPr>
          <w:rFonts w:eastAsia="SimSun"/>
          <w:snapToGrid w:val="0"/>
        </w:rPr>
        <w:tab/>
        <w:t>id-SCell-ToBeRemoved-Item,</w:t>
      </w:r>
    </w:p>
    <w:p w14:paraId="3F13244C" w14:textId="77777777" w:rsidR="001E7E8F" w:rsidRPr="00EA5FA7" w:rsidRDefault="001E7E8F" w:rsidP="001E7E8F">
      <w:pPr>
        <w:pStyle w:val="PL"/>
        <w:rPr>
          <w:rFonts w:eastAsia="SimSun"/>
          <w:snapToGrid w:val="0"/>
        </w:rPr>
      </w:pPr>
      <w:r w:rsidRPr="00EA5FA7">
        <w:rPr>
          <w:rFonts w:eastAsia="SimSun"/>
          <w:snapToGrid w:val="0"/>
        </w:rPr>
        <w:tab/>
        <w:t>id-SCell-ToBeRemoved-List,</w:t>
      </w:r>
    </w:p>
    <w:p w14:paraId="5C6443BC" w14:textId="77777777" w:rsidR="001E7E8F" w:rsidRPr="00EA5FA7" w:rsidRDefault="001E7E8F" w:rsidP="001E7E8F">
      <w:pPr>
        <w:pStyle w:val="PL"/>
        <w:rPr>
          <w:rFonts w:eastAsia="SimSun"/>
          <w:snapToGrid w:val="0"/>
        </w:rPr>
      </w:pPr>
      <w:r w:rsidRPr="00EA5FA7">
        <w:rPr>
          <w:rFonts w:eastAsia="SimSun"/>
          <w:snapToGrid w:val="0"/>
        </w:rPr>
        <w:tab/>
        <w:t>id-SCell-ToBeSetup-Item,</w:t>
      </w:r>
    </w:p>
    <w:p w14:paraId="0D87721F" w14:textId="77777777" w:rsidR="001E7E8F" w:rsidRPr="00EA5FA7" w:rsidRDefault="001E7E8F" w:rsidP="001E7E8F">
      <w:pPr>
        <w:pStyle w:val="PL"/>
        <w:rPr>
          <w:rFonts w:eastAsia="SimSun"/>
          <w:snapToGrid w:val="0"/>
        </w:rPr>
      </w:pPr>
      <w:r w:rsidRPr="00EA5FA7">
        <w:rPr>
          <w:rFonts w:eastAsia="SimSun"/>
          <w:snapToGrid w:val="0"/>
        </w:rPr>
        <w:tab/>
        <w:t>id-SCell-ToBeSetup-List,</w:t>
      </w:r>
    </w:p>
    <w:p w14:paraId="2031B52D" w14:textId="77777777" w:rsidR="001E7E8F" w:rsidRPr="00EA5FA7" w:rsidRDefault="001E7E8F" w:rsidP="001E7E8F">
      <w:pPr>
        <w:pStyle w:val="PL"/>
        <w:rPr>
          <w:rFonts w:eastAsia="SimSun"/>
          <w:snapToGrid w:val="0"/>
        </w:rPr>
      </w:pPr>
      <w:r w:rsidRPr="00EA5FA7">
        <w:rPr>
          <w:rFonts w:eastAsia="SimSun"/>
          <w:snapToGrid w:val="0"/>
        </w:rPr>
        <w:tab/>
        <w:t>id-SCell-ToBeSetupMod-Item,</w:t>
      </w:r>
    </w:p>
    <w:p w14:paraId="2E0055BE" w14:textId="77777777" w:rsidR="001E7E8F" w:rsidRPr="00EA5FA7" w:rsidRDefault="001E7E8F" w:rsidP="001E7E8F">
      <w:pPr>
        <w:pStyle w:val="PL"/>
        <w:rPr>
          <w:rFonts w:eastAsia="SimSun"/>
          <w:snapToGrid w:val="0"/>
        </w:rPr>
      </w:pPr>
      <w:r w:rsidRPr="00EA5FA7">
        <w:rPr>
          <w:rFonts w:eastAsia="SimSun"/>
          <w:snapToGrid w:val="0"/>
        </w:rPr>
        <w:tab/>
        <w:t>id-SCell-ToBeSetupMod-List,</w:t>
      </w:r>
    </w:p>
    <w:p w14:paraId="5DE61E0F" w14:textId="77777777" w:rsidR="001E7E8F" w:rsidRPr="00EA5FA7" w:rsidRDefault="001E7E8F" w:rsidP="001E7E8F">
      <w:pPr>
        <w:pStyle w:val="PL"/>
        <w:rPr>
          <w:rFonts w:eastAsia="SimSun"/>
          <w:snapToGrid w:val="0"/>
        </w:rPr>
      </w:pPr>
      <w:r w:rsidRPr="00EA5FA7">
        <w:rPr>
          <w:rFonts w:eastAsia="SimSun"/>
        </w:rPr>
        <w:tab/>
      </w:r>
      <w:r w:rsidRPr="00EA5FA7">
        <w:t>id-SelectedPLMNID,</w:t>
      </w:r>
    </w:p>
    <w:p w14:paraId="601BFC97" w14:textId="77777777" w:rsidR="001E7E8F" w:rsidRPr="00EA5FA7" w:rsidRDefault="001E7E8F" w:rsidP="001E7E8F">
      <w:pPr>
        <w:pStyle w:val="PL"/>
        <w:rPr>
          <w:rFonts w:eastAsia="SimSun"/>
          <w:snapToGrid w:val="0"/>
        </w:rPr>
      </w:pPr>
      <w:r w:rsidRPr="00EA5FA7">
        <w:rPr>
          <w:rFonts w:eastAsia="SimSun"/>
          <w:snapToGrid w:val="0"/>
        </w:rPr>
        <w:tab/>
        <w:t>id-Served-Cells-To-Add-Item,</w:t>
      </w:r>
    </w:p>
    <w:p w14:paraId="2CB61036" w14:textId="77777777" w:rsidR="001E7E8F" w:rsidRPr="00EA5FA7" w:rsidRDefault="001E7E8F" w:rsidP="001E7E8F">
      <w:pPr>
        <w:pStyle w:val="PL"/>
        <w:rPr>
          <w:rFonts w:eastAsia="SimSun"/>
          <w:snapToGrid w:val="0"/>
        </w:rPr>
      </w:pPr>
      <w:r w:rsidRPr="00EA5FA7">
        <w:rPr>
          <w:rFonts w:eastAsia="SimSun"/>
          <w:snapToGrid w:val="0"/>
        </w:rPr>
        <w:tab/>
        <w:t>id-Served-Cells-To-Add-List,</w:t>
      </w:r>
    </w:p>
    <w:p w14:paraId="5F98BBE9" w14:textId="77777777" w:rsidR="001E7E8F" w:rsidRPr="00EA5FA7" w:rsidRDefault="001E7E8F" w:rsidP="001E7E8F">
      <w:pPr>
        <w:pStyle w:val="PL"/>
        <w:rPr>
          <w:rFonts w:eastAsia="SimSun"/>
          <w:snapToGrid w:val="0"/>
        </w:rPr>
      </w:pPr>
      <w:r w:rsidRPr="00EA5FA7">
        <w:rPr>
          <w:rFonts w:eastAsia="SimSun"/>
          <w:snapToGrid w:val="0"/>
        </w:rPr>
        <w:tab/>
        <w:t>id-Served-Cells-To-Delete-Item,</w:t>
      </w:r>
    </w:p>
    <w:p w14:paraId="016DC0C0" w14:textId="77777777" w:rsidR="001E7E8F" w:rsidRPr="00EA5FA7" w:rsidRDefault="001E7E8F" w:rsidP="001E7E8F">
      <w:pPr>
        <w:pStyle w:val="PL"/>
        <w:rPr>
          <w:rFonts w:eastAsia="SimSun"/>
          <w:snapToGrid w:val="0"/>
        </w:rPr>
      </w:pPr>
      <w:r w:rsidRPr="00EA5FA7">
        <w:rPr>
          <w:rFonts w:eastAsia="SimSun"/>
          <w:snapToGrid w:val="0"/>
        </w:rPr>
        <w:tab/>
        <w:t>id-Served-Cells-To-Delete-List,</w:t>
      </w:r>
    </w:p>
    <w:p w14:paraId="6A8836D3" w14:textId="77777777" w:rsidR="001E7E8F" w:rsidRPr="00EA5FA7" w:rsidRDefault="001E7E8F" w:rsidP="001E7E8F">
      <w:pPr>
        <w:pStyle w:val="PL"/>
        <w:rPr>
          <w:rFonts w:eastAsia="SimSun"/>
          <w:snapToGrid w:val="0"/>
        </w:rPr>
      </w:pPr>
      <w:r w:rsidRPr="00EA5FA7">
        <w:rPr>
          <w:rFonts w:eastAsia="SimSun"/>
          <w:snapToGrid w:val="0"/>
        </w:rPr>
        <w:tab/>
        <w:t>id-Served-Cells-To-Modify-Item,</w:t>
      </w:r>
    </w:p>
    <w:p w14:paraId="06AC3BE3" w14:textId="77777777" w:rsidR="001E7E8F" w:rsidRPr="00EA5FA7" w:rsidRDefault="001E7E8F" w:rsidP="001E7E8F">
      <w:pPr>
        <w:pStyle w:val="PL"/>
        <w:rPr>
          <w:rFonts w:eastAsia="SimSun"/>
          <w:snapToGrid w:val="0"/>
        </w:rPr>
      </w:pPr>
      <w:r w:rsidRPr="00EA5FA7">
        <w:rPr>
          <w:rFonts w:eastAsia="SimSun"/>
          <w:snapToGrid w:val="0"/>
        </w:rPr>
        <w:tab/>
        <w:t>id-Served-Cells-To-Modify-List,</w:t>
      </w:r>
    </w:p>
    <w:p w14:paraId="18821C61" w14:textId="77777777" w:rsidR="001E7E8F" w:rsidRPr="00EA5FA7" w:rsidRDefault="001E7E8F" w:rsidP="001E7E8F">
      <w:pPr>
        <w:pStyle w:val="PL"/>
        <w:rPr>
          <w:snapToGrid w:val="0"/>
        </w:rPr>
      </w:pPr>
      <w:r w:rsidRPr="00EA5FA7">
        <w:rPr>
          <w:rFonts w:eastAsia="SimSun"/>
          <w:snapToGrid w:val="0"/>
        </w:rPr>
        <w:tab/>
        <w:t>id-ServCellIndex,</w:t>
      </w:r>
    </w:p>
    <w:p w14:paraId="52876F75" w14:textId="77777777" w:rsidR="001E7E8F" w:rsidRPr="00EA5FA7" w:rsidRDefault="001E7E8F" w:rsidP="001E7E8F">
      <w:pPr>
        <w:pStyle w:val="PL"/>
        <w:rPr>
          <w:rFonts w:eastAsia="SimSun"/>
          <w:snapToGrid w:val="0"/>
        </w:rPr>
      </w:pPr>
      <w:r w:rsidRPr="00EA5FA7">
        <w:rPr>
          <w:snapToGrid w:val="0"/>
        </w:rPr>
        <w:tab/>
        <w:t>id-ServingCellMO,</w:t>
      </w:r>
    </w:p>
    <w:p w14:paraId="30CBBA84" w14:textId="77777777" w:rsidR="001E7E8F" w:rsidRPr="00EA5FA7" w:rsidRDefault="001E7E8F" w:rsidP="001E7E8F">
      <w:pPr>
        <w:pStyle w:val="PL"/>
        <w:rPr>
          <w:rFonts w:eastAsia="SimSun"/>
          <w:snapToGrid w:val="0"/>
        </w:rPr>
      </w:pPr>
      <w:r w:rsidRPr="00EA5FA7">
        <w:rPr>
          <w:rFonts w:eastAsia="SimSun"/>
          <w:snapToGrid w:val="0"/>
        </w:rPr>
        <w:tab/>
        <w:t>id-SpCell-ID,</w:t>
      </w:r>
    </w:p>
    <w:p w14:paraId="12BF19B8" w14:textId="77777777" w:rsidR="001E7E8F" w:rsidRPr="00EA5FA7" w:rsidRDefault="001E7E8F" w:rsidP="001E7E8F">
      <w:pPr>
        <w:pStyle w:val="PL"/>
        <w:rPr>
          <w:rFonts w:eastAsia="SimSun"/>
          <w:snapToGrid w:val="0"/>
        </w:rPr>
      </w:pPr>
      <w:r w:rsidRPr="00EA5FA7">
        <w:rPr>
          <w:rFonts w:eastAsia="SimSun"/>
          <w:snapToGrid w:val="0"/>
        </w:rPr>
        <w:tab/>
        <w:t>id-SpCellULConfigured,</w:t>
      </w:r>
    </w:p>
    <w:p w14:paraId="484A716C" w14:textId="77777777" w:rsidR="001E7E8F" w:rsidRPr="00EA5FA7" w:rsidRDefault="001E7E8F" w:rsidP="001E7E8F">
      <w:pPr>
        <w:pStyle w:val="PL"/>
        <w:rPr>
          <w:rFonts w:eastAsia="SimSun"/>
          <w:snapToGrid w:val="0"/>
        </w:rPr>
      </w:pPr>
      <w:r w:rsidRPr="00EA5FA7">
        <w:rPr>
          <w:rFonts w:eastAsia="SimSun"/>
          <w:snapToGrid w:val="0"/>
        </w:rPr>
        <w:tab/>
        <w:t>id-SRBID,</w:t>
      </w:r>
    </w:p>
    <w:p w14:paraId="6AEE244F" w14:textId="77777777" w:rsidR="001E7E8F" w:rsidRPr="00EA5FA7" w:rsidRDefault="001E7E8F" w:rsidP="001E7E8F">
      <w:pPr>
        <w:pStyle w:val="PL"/>
        <w:rPr>
          <w:rFonts w:eastAsia="SimSun"/>
          <w:snapToGrid w:val="0"/>
        </w:rPr>
      </w:pPr>
      <w:r w:rsidRPr="00EA5FA7">
        <w:rPr>
          <w:rFonts w:eastAsia="SimSun"/>
          <w:snapToGrid w:val="0"/>
        </w:rPr>
        <w:tab/>
        <w:t>id-SRBs-FailedToBeSetup-Item,</w:t>
      </w:r>
    </w:p>
    <w:p w14:paraId="4CF3D000" w14:textId="77777777" w:rsidR="001E7E8F" w:rsidRPr="00EA5FA7" w:rsidRDefault="001E7E8F" w:rsidP="001E7E8F">
      <w:pPr>
        <w:pStyle w:val="PL"/>
        <w:rPr>
          <w:rFonts w:eastAsia="SimSun"/>
          <w:snapToGrid w:val="0"/>
        </w:rPr>
      </w:pPr>
      <w:r w:rsidRPr="00EA5FA7">
        <w:rPr>
          <w:rFonts w:eastAsia="SimSun"/>
          <w:snapToGrid w:val="0"/>
        </w:rPr>
        <w:tab/>
        <w:t>id-SRBs-FailedToBeSetup-List,</w:t>
      </w:r>
    </w:p>
    <w:p w14:paraId="407F8005" w14:textId="77777777" w:rsidR="001E7E8F" w:rsidRPr="00EA5FA7" w:rsidRDefault="001E7E8F" w:rsidP="001E7E8F">
      <w:pPr>
        <w:pStyle w:val="PL"/>
        <w:rPr>
          <w:rFonts w:eastAsia="SimSun"/>
          <w:snapToGrid w:val="0"/>
        </w:rPr>
      </w:pPr>
      <w:r w:rsidRPr="00EA5FA7">
        <w:rPr>
          <w:rFonts w:eastAsia="SimSun"/>
          <w:snapToGrid w:val="0"/>
        </w:rPr>
        <w:tab/>
        <w:t>id-SRBs-FailedToBeSetupMod-Item,</w:t>
      </w:r>
    </w:p>
    <w:p w14:paraId="765F087E" w14:textId="77777777" w:rsidR="001E7E8F" w:rsidRPr="00EA5FA7" w:rsidRDefault="001E7E8F" w:rsidP="001E7E8F">
      <w:pPr>
        <w:pStyle w:val="PL"/>
        <w:rPr>
          <w:rFonts w:eastAsia="SimSun"/>
          <w:snapToGrid w:val="0"/>
        </w:rPr>
      </w:pPr>
      <w:r w:rsidRPr="00EA5FA7">
        <w:rPr>
          <w:rFonts w:eastAsia="SimSun"/>
          <w:snapToGrid w:val="0"/>
        </w:rPr>
        <w:tab/>
        <w:t>id-SRBs-FailedToBeSetupMod-List,</w:t>
      </w:r>
    </w:p>
    <w:p w14:paraId="36D5D152" w14:textId="77777777" w:rsidR="001E7E8F" w:rsidRPr="00EA5FA7" w:rsidRDefault="001E7E8F" w:rsidP="001E7E8F">
      <w:pPr>
        <w:pStyle w:val="PL"/>
        <w:rPr>
          <w:rFonts w:eastAsia="SimSun"/>
          <w:snapToGrid w:val="0"/>
        </w:rPr>
      </w:pPr>
      <w:r w:rsidRPr="00EA5FA7">
        <w:rPr>
          <w:rFonts w:eastAsia="SimSun"/>
          <w:snapToGrid w:val="0"/>
        </w:rPr>
        <w:tab/>
        <w:t>id-SRBs-Required-ToBeReleased-Item,</w:t>
      </w:r>
    </w:p>
    <w:p w14:paraId="43CC00E5" w14:textId="77777777" w:rsidR="001E7E8F" w:rsidRPr="00EA5FA7" w:rsidRDefault="001E7E8F" w:rsidP="001E7E8F">
      <w:pPr>
        <w:pStyle w:val="PL"/>
        <w:rPr>
          <w:rFonts w:eastAsia="SimSun"/>
          <w:snapToGrid w:val="0"/>
        </w:rPr>
      </w:pPr>
      <w:r w:rsidRPr="00EA5FA7">
        <w:rPr>
          <w:rFonts w:eastAsia="SimSun"/>
          <w:snapToGrid w:val="0"/>
        </w:rPr>
        <w:tab/>
        <w:t>id-SRBs-Required-ToBeReleased-List,</w:t>
      </w:r>
    </w:p>
    <w:p w14:paraId="044B1D53" w14:textId="77777777" w:rsidR="001E7E8F" w:rsidRPr="00EA5FA7" w:rsidRDefault="001E7E8F" w:rsidP="001E7E8F">
      <w:pPr>
        <w:pStyle w:val="PL"/>
        <w:rPr>
          <w:rFonts w:eastAsia="SimSun"/>
          <w:snapToGrid w:val="0"/>
        </w:rPr>
      </w:pPr>
      <w:r w:rsidRPr="00EA5FA7">
        <w:rPr>
          <w:rFonts w:eastAsia="SimSun"/>
          <w:snapToGrid w:val="0"/>
        </w:rPr>
        <w:tab/>
        <w:t>id-SRBs-ToBeReleased-Item,</w:t>
      </w:r>
    </w:p>
    <w:p w14:paraId="50B09B3E" w14:textId="77777777" w:rsidR="001E7E8F" w:rsidRPr="00EA5FA7" w:rsidRDefault="001E7E8F" w:rsidP="001E7E8F">
      <w:pPr>
        <w:pStyle w:val="PL"/>
        <w:rPr>
          <w:rFonts w:eastAsia="SimSun"/>
          <w:snapToGrid w:val="0"/>
        </w:rPr>
      </w:pPr>
      <w:r w:rsidRPr="00EA5FA7">
        <w:rPr>
          <w:rFonts w:eastAsia="SimSun"/>
          <w:snapToGrid w:val="0"/>
        </w:rPr>
        <w:lastRenderedPageBreak/>
        <w:tab/>
        <w:t xml:space="preserve">id-SRBs-ToBeReleased-List, </w:t>
      </w:r>
    </w:p>
    <w:p w14:paraId="22408C2A" w14:textId="77777777" w:rsidR="001E7E8F" w:rsidRPr="00EA5FA7" w:rsidRDefault="001E7E8F" w:rsidP="001E7E8F">
      <w:pPr>
        <w:pStyle w:val="PL"/>
        <w:rPr>
          <w:rFonts w:eastAsia="SimSun"/>
          <w:snapToGrid w:val="0"/>
        </w:rPr>
      </w:pPr>
      <w:r w:rsidRPr="00EA5FA7">
        <w:rPr>
          <w:rFonts w:eastAsia="SimSun"/>
          <w:snapToGrid w:val="0"/>
        </w:rPr>
        <w:tab/>
        <w:t>id-SRBs-ToBeSetup-Item,</w:t>
      </w:r>
    </w:p>
    <w:p w14:paraId="214DFDA7" w14:textId="77777777" w:rsidR="001E7E8F" w:rsidRPr="00EA5FA7" w:rsidRDefault="001E7E8F" w:rsidP="001E7E8F">
      <w:pPr>
        <w:pStyle w:val="PL"/>
        <w:rPr>
          <w:rFonts w:eastAsia="SimSun"/>
          <w:snapToGrid w:val="0"/>
        </w:rPr>
      </w:pPr>
      <w:r w:rsidRPr="00EA5FA7">
        <w:rPr>
          <w:rFonts w:eastAsia="SimSun"/>
          <w:snapToGrid w:val="0"/>
        </w:rPr>
        <w:tab/>
        <w:t>id-SRBs-ToBeSetup-List,</w:t>
      </w:r>
    </w:p>
    <w:p w14:paraId="4808B3B4" w14:textId="77777777" w:rsidR="001E7E8F" w:rsidRPr="00EA5FA7" w:rsidRDefault="001E7E8F" w:rsidP="001E7E8F">
      <w:pPr>
        <w:pStyle w:val="PL"/>
        <w:rPr>
          <w:rFonts w:eastAsia="SimSun"/>
          <w:snapToGrid w:val="0"/>
        </w:rPr>
      </w:pPr>
      <w:r w:rsidRPr="00EA5FA7">
        <w:rPr>
          <w:rFonts w:eastAsia="SimSun"/>
          <w:snapToGrid w:val="0"/>
        </w:rPr>
        <w:tab/>
        <w:t>id-SRBs-ToBeSetupMod-Item,</w:t>
      </w:r>
    </w:p>
    <w:p w14:paraId="10E2D789" w14:textId="77777777" w:rsidR="001E7E8F" w:rsidRPr="00EA5FA7" w:rsidRDefault="001E7E8F" w:rsidP="001E7E8F">
      <w:pPr>
        <w:pStyle w:val="PL"/>
        <w:rPr>
          <w:rFonts w:eastAsia="SimSun"/>
          <w:snapToGrid w:val="0"/>
        </w:rPr>
      </w:pPr>
      <w:r w:rsidRPr="00EA5FA7">
        <w:rPr>
          <w:rFonts w:eastAsia="SimSun"/>
          <w:snapToGrid w:val="0"/>
        </w:rPr>
        <w:tab/>
        <w:t>id-SRBs-ToBeSetupMod-List,</w:t>
      </w:r>
    </w:p>
    <w:p w14:paraId="69735FC2" w14:textId="77777777" w:rsidR="001E7E8F" w:rsidRPr="00EA5FA7" w:rsidRDefault="001E7E8F" w:rsidP="001E7E8F">
      <w:pPr>
        <w:pStyle w:val="PL"/>
        <w:rPr>
          <w:rFonts w:eastAsia="SimSun"/>
          <w:snapToGrid w:val="0"/>
        </w:rPr>
      </w:pPr>
      <w:r w:rsidRPr="00EA5FA7">
        <w:rPr>
          <w:rFonts w:eastAsia="SimSun"/>
          <w:snapToGrid w:val="0"/>
        </w:rPr>
        <w:tab/>
        <w:t>id-SRBs-Modified-Item,</w:t>
      </w:r>
    </w:p>
    <w:p w14:paraId="0A2D9023" w14:textId="77777777" w:rsidR="001E7E8F" w:rsidRPr="00EA5FA7" w:rsidRDefault="001E7E8F" w:rsidP="001E7E8F">
      <w:pPr>
        <w:pStyle w:val="PL"/>
        <w:rPr>
          <w:rFonts w:eastAsia="SimSun"/>
          <w:snapToGrid w:val="0"/>
        </w:rPr>
      </w:pPr>
      <w:r w:rsidRPr="00EA5FA7">
        <w:rPr>
          <w:rFonts w:eastAsia="SimSun"/>
          <w:snapToGrid w:val="0"/>
        </w:rPr>
        <w:tab/>
        <w:t>id-SRBs-Modified-List,</w:t>
      </w:r>
    </w:p>
    <w:p w14:paraId="10FF4F75" w14:textId="77777777" w:rsidR="001E7E8F" w:rsidRPr="00EA5FA7" w:rsidRDefault="001E7E8F" w:rsidP="001E7E8F">
      <w:pPr>
        <w:pStyle w:val="PL"/>
        <w:rPr>
          <w:rFonts w:eastAsia="SimSun"/>
          <w:snapToGrid w:val="0"/>
        </w:rPr>
      </w:pPr>
      <w:r w:rsidRPr="00EA5FA7">
        <w:rPr>
          <w:rFonts w:eastAsia="SimSun"/>
          <w:snapToGrid w:val="0"/>
        </w:rPr>
        <w:tab/>
        <w:t>id-SRBs-Setup-Item,</w:t>
      </w:r>
    </w:p>
    <w:p w14:paraId="2D97EC95" w14:textId="77777777" w:rsidR="001E7E8F" w:rsidRPr="00EA5FA7" w:rsidRDefault="001E7E8F" w:rsidP="001E7E8F">
      <w:pPr>
        <w:pStyle w:val="PL"/>
        <w:rPr>
          <w:rFonts w:eastAsia="SimSun"/>
          <w:snapToGrid w:val="0"/>
        </w:rPr>
      </w:pPr>
      <w:r w:rsidRPr="00EA5FA7">
        <w:rPr>
          <w:rFonts w:eastAsia="SimSun"/>
          <w:snapToGrid w:val="0"/>
        </w:rPr>
        <w:tab/>
        <w:t>id-SRBs-Setup-List,</w:t>
      </w:r>
    </w:p>
    <w:p w14:paraId="385BE8FF" w14:textId="77777777" w:rsidR="001E7E8F" w:rsidRPr="00EA5FA7" w:rsidRDefault="001E7E8F" w:rsidP="001E7E8F">
      <w:pPr>
        <w:pStyle w:val="PL"/>
        <w:rPr>
          <w:rFonts w:eastAsia="SimSun"/>
          <w:snapToGrid w:val="0"/>
        </w:rPr>
      </w:pPr>
      <w:r w:rsidRPr="00EA5FA7">
        <w:rPr>
          <w:rFonts w:eastAsia="SimSun"/>
          <w:snapToGrid w:val="0"/>
        </w:rPr>
        <w:tab/>
        <w:t>id-SRBs-SetupMod-Item,</w:t>
      </w:r>
    </w:p>
    <w:p w14:paraId="39064273" w14:textId="77777777" w:rsidR="001E7E8F" w:rsidRPr="00EA5FA7" w:rsidRDefault="001E7E8F" w:rsidP="001E7E8F">
      <w:pPr>
        <w:pStyle w:val="PL"/>
        <w:rPr>
          <w:rFonts w:eastAsia="SimSun"/>
          <w:snapToGrid w:val="0"/>
        </w:rPr>
      </w:pPr>
      <w:r w:rsidRPr="00EA5FA7">
        <w:rPr>
          <w:rFonts w:eastAsia="SimSun"/>
          <w:snapToGrid w:val="0"/>
        </w:rPr>
        <w:tab/>
        <w:t>id-SRBs-SetupMod-List,</w:t>
      </w:r>
    </w:p>
    <w:p w14:paraId="402FF804" w14:textId="77777777" w:rsidR="001E7E8F" w:rsidRPr="00EA5FA7" w:rsidRDefault="001E7E8F" w:rsidP="001E7E8F">
      <w:pPr>
        <w:pStyle w:val="PL"/>
        <w:rPr>
          <w:rFonts w:eastAsia="SimSun"/>
          <w:snapToGrid w:val="0"/>
        </w:rPr>
      </w:pPr>
      <w:r w:rsidRPr="00EA5FA7">
        <w:rPr>
          <w:rFonts w:eastAsia="SimSun"/>
          <w:snapToGrid w:val="0"/>
        </w:rPr>
        <w:tab/>
        <w:t>id-TimeToWait,</w:t>
      </w:r>
    </w:p>
    <w:p w14:paraId="0B4A7AD0" w14:textId="77777777" w:rsidR="001E7E8F" w:rsidRPr="00EA5FA7" w:rsidRDefault="001E7E8F" w:rsidP="001E7E8F">
      <w:pPr>
        <w:pStyle w:val="PL"/>
        <w:rPr>
          <w:rFonts w:eastAsia="SimSun"/>
          <w:snapToGrid w:val="0"/>
        </w:rPr>
      </w:pPr>
      <w:r w:rsidRPr="00EA5FA7">
        <w:rPr>
          <w:rFonts w:eastAsia="SimSun"/>
          <w:snapToGrid w:val="0"/>
        </w:rPr>
        <w:tab/>
        <w:t>id-TransactionID,</w:t>
      </w:r>
    </w:p>
    <w:p w14:paraId="43562A5F" w14:textId="77777777" w:rsidR="001E7E8F" w:rsidRPr="00EA5FA7" w:rsidRDefault="001E7E8F" w:rsidP="001E7E8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5BA449D0" w14:textId="77777777" w:rsidR="001E7E8F" w:rsidRPr="00EA5FA7" w:rsidRDefault="001E7E8F" w:rsidP="001E7E8F">
      <w:pPr>
        <w:pStyle w:val="PL"/>
        <w:rPr>
          <w:rFonts w:eastAsia="SimSun"/>
          <w:snapToGrid w:val="0"/>
        </w:rPr>
      </w:pPr>
      <w:r w:rsidRPr="00EA5FA7">
        <w:rPr>
          <w:rFonts w:eastAsia="SimSun"/>
          <w:snapToGrid w:val="0"/>
        </w:rPr>
        <w:tab/>
      </w:r>
      <w:r w:rsidRPr="00EA5FA7">
        <w:t>id-UEContextNotRetrievable,</w:t>
      </w:r>
    </w:p>
    <w:p w14:paraId="48B09F75" w14:textId="77777777" w:rsidR="001E7E8F" w:rsidRPr="00EA5FA7" w:rsidRDefault="001E7E8F" w:rsidP="001E7E8F">
      <w:pPr>
        <w:pStyle w:val="PL"/>
        <w:rPr>
          <w:rFonts w:eastAsia="SimSun"/>
          <w:snapToGrid w:val="0"/>
        </w:rPr>
      </w:pPr>
      <w:r w:rsidRPr="00EA5FA7">
        <w:rPr>
          <w:rFonts w:eastAsia="SimSun"/>
          <w:snapToGrid w:val="0"/>
        </w:rPr>
        <w:tab/>
        <w:t>id-UE-associatedLogicalF1-ConnectionItem,</w:t>
      </w:r>
    </w:p>
    <w:p w14:paraId="3AE21EC0" w14:textId="77777777" w:rsidR="001E7E8F" w:rsidRPr="00EA5FA7" w:rsidRDefault="001E7E8F" w:rsidP="001E7E8F">
      <w:pPr>
        <w:pStyle w:val="PL"/>
        <w:rPr>
          <w:rFonts w:eastAsia="SimSun"/>
          <w:snapToGrid w:val="0"/>
        </w:rPr>
      </w:pPr>
      <w:r w:rsidRPr="00EA5FA7">
        <w:rPr>
          <w:rFonts w:eastAsia="SimSun"/>
          <w:snapToGrid w:val="0"/>
        </w:rPr>
        <w:tab/>
        <w:t>id-UE-associatedLogicalF1-ConnectionListResAck,</w:t>
      </w:r>
    </w:p>
    <w:p w14:paraId="0FC27E06" w14:textId="77777777" w:rsidR="001E7E8F" w:rsidRPr="00EA5FA7" w:rsidRDefault="001E7E8F" w:rsidP="001E7E8F">
      <w:pPr>
        <w:pStyle w:val="PL"/>
        <w:rPr>
          <w:rFonts w:eastAsia="SimSun"/>
          <w:snapToGrid w:val="0"/>
        </w:rPr>
      </w:pPr>
      <w:r w:rsidRPr="00EA5FA7">
        <w:rPr>
          <w:rFonts w:eastAsia="SimSun"/>
          <w:snapToGrid w:val="0"/>
        </w:rPr>
        <w:tab/>
        <w:t>id-DUtoCURRCContainer,</w:t>
      </w:r>
    </w:p>
    <w:p w14:paraId="33697097" w14:textId="77777777" w:rsidR="001E7E8F" w:rsidRPr="00EA5FA7" w:rsidRDefault="001E7E8F" w:rsidP="001E7E8F">
      <w:pPr>
        <w:pStyle w:val="PL"/>
        <w:rPr>
          <w:rFonts w:eastAsia="SimSun"/>
          <w:snapToGrid w:val="0"/>
        </w:rPr>
      </w:pPr>
      <w:r w:rsidRPr="00EA5FA7">
        <w:rPr>
          <w:rFonts w:eastAsia="SimSun"/>
          <w:snapToGrid w:val="0"/>
        </w:rPr>
        <w:tab/>
        <w:t>id-NRCGI,</w:t>
      </w:r>
    </w:p>
    <w:p w14:paraId="6F112479" w14:textId="77777777" w:rsidR="001E7E8F" w:rsidRPr="00EA5FA7" w:rsidRDefault="001E7E8F" w:rsidP="001E7E8F">
      <w:pPr>
        <w:pStyle w:val="PL"/>
        <w:rPr>
          <w:rFonts w:eastAsia="SimSun"/>
          <w:snapToGrid w:val="0"/>
        </w:rPr>
      </w:pPr>
      <w:r w:rsidRPr="00EA5FA7">
        <w:rPr>
          <w:rFonts w:eastAsia="SimSun"/>
          <w:snapToGrid w:val="0"/>
        </w:rPr>
        <w:tab/>
        <w:t>id-PagingCell-Item,</w:t>
      </w:r>
    </w:p>
    <w:p w14:paraId="7FB12B11" w14:textId="77777777" w:rsidR="001E7E8F" w:rsidRPr="00EA5FA7" w:rsidRDefault="001E7E8F" w:rsidP="001E7E8F">
      <w:pPr>
        <w:pStyle w:val="PL"/>
        <w:rPr>
          <w:rFonts w:eastAsia="SimSun"/>
          <w:snapToGrid w:val="0"/>
        </w:rPr>
      </w:pPr>
      <w:r w:rsidRPr="00EA5FA7">
        <w:rPr>
          <w:rFonts w:eastAsia="SimSun"/>
          <w:snapToGrid w:val="0"/>
        </w:rPr>
        <w:tab/>
        <w:t>id-PagingCell-List,</w:t>
      </w:r>
    </w:p>
    <w:p w14:paraId="4ACE27C8" w14:textId="77777777" w:rsidR="001E7E8F" w:rsidRPr="00EA5FA7" w:rsidRDefault="001E7E8F" w:rsidP="001E7E8F">
      <w:pPr>
        <w:pStyle w:val="PL"/>
        <w:rPr>
          <w:rFonts w:eastAsia="SimSun"/>
          <w:snapToGrid w:val="0"/>
        </w:rPr>
      </w:pPr>
      <w:r w:rsidRPr="00EA5FA7">
        <w:rPr>
          <w:rFonts w:eastAsia="SimSun"/>
          <w:snapToGrid w:val="0"/>
        </w:rPr>
        <w:tab/>
        <w:t>id-PagingDRX,</w:t>
      </w:r>
    </w:p>
    <w:p w14:paraId="61D90031" w14:textId="77777777" w:rsidR="001E7E8F" w:rsidRPr="00EA5FA7" w:rsidRDefault="001E7E8F" w:rsidP="001E7E8F">
      <w:pPr>
        <w:pStyle w:val="PL"/>
        <w:rPr>
          <w:rFonts w:eastAsia="SimSun"/>
          <w:snapToGrid w:val="0"/>
        </w:rPr>
      </w:pPr>
      <w:r w:rsidRPr="00EA5FA7">
        <w:rPr>
          <w:rFonts w:eastAsia="SimSun"/>
          <w:snapToGrid w:val="0"/>
        </w:rPr>
        <w:tab/>
        <w:t>id-PagingPriority,</w:t>
      </w:r>
    </w:p>
    <w:p w14:paraId="5CE93E27" w14:textId="77777777" w:rsidR="001E7E8F" w:rsidRPr="00EA5FA7" w:rsidRDefault="001E7E8F" w:rsidP="001E7E8F">
      <w:pPr>
        <w:pStyle w:val="PL"/>
        <w:rPr>
          <w:rFonts w:eastAsia="SimSun"/>
          <w:snapToGrid w:val="0"/>
        </w:rPr>
      </w:pPr>
      <w:r w:rsidRPr="00EA5FA7">
        <w:rPr>
          <w:rFonts w:eastAsia="SimSun"/>
          <w:snapToGrid w:val="0"/>
        </w:rPr>
        <w:tab/>
        <w:t>id-SItype-List,</w:t>
      </w:r>
    </w:p>
    <w:p w14:paraId="7B023CA6" w14:textId="77777777" w:rsidR="001E7E8F" w:rsidRPr="00EA5FA7" w:rsidRDefault="001E7E8F" w:rsidP="001E7E8F">
      <w:pPr>
        <w:pStyle w:val="PL"/>
        <w:rPr>
          <w:rFonts w:eastAsia="SimSun"/>
          <w:snapToGrid w:val="0"/>
        </w:rPr>
      </w:pPr>
      <w:r w:rsidRPr="00EA5FA7">
        <w:rPr>
          <w:rFonts w:eastAsia="SimSun"/>
          <w:snapToGrid w:val="0"/>
        </w:rPr>
        <w:tab/>
        <w:t>id-UEIdentityIndexValue,</w:t>
      </w:r>
    </w:p>
    <w:p w14:paraId="1FDDAE62" w14:textId="77777777" w:rsidR="001E7E8F" w:rsidRPr="00EA5FA7" w:rsidRDefault="001E7E8F" w:rsidP="001E7E8F">
      <w:pPr>
        <w:pStyle w:val="PL"/>
        <w:rPr>
          <w:rFonts w:eastAsia="SimSun"/>
          <w:snapToGrid w:val="0"/>
        </w:rPr>
      </w:pPr>
      <w:r w:rsidRPr="00EA5FA7">
        <w:rPr>
          <w:rFonts w:eastAsia="SimSun"/>
          <w:snapToGrid w:val="0"/>
        </w:rPr>
        <w:tab/>
        <w:t>id-GNB-CU-TNL-Association-Setup-List,</w:t>
      </w:r>
    </w:p>
    <w:p w14:paraId="1677A5AB" w14:textId="77777777" w:rsidR="001E7E8F" w:rsidRPr="00EA5FA7" w:rsidRDefault="001E7E8F" w:rsidP="001E7E8F">
      <w:pPr>
        <w:pStyle w:val="PL"/>
        <w:rPr>
          <w:rFonts w:eastAsia="SimSun"/>
          <w:snapToGrid w:val="0"/>
        </w:rPr>
      </w:pPr>
      <w:r w:rsidRPr="00EA5FA7">
        <w:rPr>
          <w:rFonts w:eastAsia="SimSun"/>
          <w:snapToGrid w:val="0"/>
        </w:rPr>
        <w:tab/>
        <w:t>id-GNB-CU-TNL-Association-Setup-Item,</w:t>
      </w:r>
    </w:p>
    <w:p w14:paraId="071B5037" w14:textId="77777777" w:rsidR="001E7E8F" w:rsidRPr="00EA5FA7" w:rsidRDefault="001E7E8F" w:rsidP="001E7E8F">
      <w:pPr>
        <w:pStyle w:val="PL"/>
        <w:rPr>
          <w:rFonts w:eastAsia="SimSun"/>
          <w:snapToGrid w:val="0"/>
        </w:rPr>
      </w:pPr>
      <w:r w:rsidRPr="00EA5FA7">
        <w:rPr>
          <w:rFonts w:eastAsia="SimSun"/>
          <w:snapToGrid w:val="0"/>
        </w:rPr>
        <w:tab/>
        <w:t>id-GNB-CU-TNL-Association-Failed-To-Setup-List,</w:t>
      </w:r>
    </w:p>
    <w:p w14:paraId="3DE0FF35" w14:textId="77777777" w:rsidR="001E7E8F" w:rsidRPr="00EA5FA7" w:rsidRDefault="001E7E8F" w:rsidP="001E7E8F">
      <w:pPr>
        <w:pStyle w:val="PL"/>
        <w:rPr>
          <w:rFonts w:eastAsia="SimSun"/>
          <w:snapToGrid w:val="0"/>
        </w:rPr>
      </w:pPr>
      <w:r w:rsidRPr="00EA5FA7">
        <w:rPr>
          <w:rFonts w:eastAsia="SimSun"/>
          <w:snapToGrid w:val="0"/>
        </w:rPr>
        <w:tab/>
        <w:t>id-GNB-CU-TNL-Association-Failed-To-Setup-Item,</w:t>
      </w:r>
    </w:p>
    <w:p w14:paraId="7BAB7B0D" w14:textId="77777777" w:rsidR="001E7E8F" w:rsidRPr="00EA5FA7" w:rsidRDefault="001E7E8F" w:rsidP="001E7E8F">
      <w:pPr>
        <w:pStyle w:val="PL"/>
        <w:rPr>
          <w:rFonts w:eastAsia="SimSun"/>
          <w:snapToGrid w:val="0"/>
        </w:rPr>
      </w:pPr>
      <w:r w:rsidRPr="00EA5FA7">
        <w:rPr>
          <w:rFonts w:eastAsia="SimSun"/>
          <w:snapToGrid w:val="0"/>
        </w:rPr>
        <w:tab/>
        <w:t>id-GNB-CU-TNL-Association-To-Add-Item,</w:t>
      </w:r>
    </w:p>
    <w:p w14:paraId="7C9CAA04" w14:textId="77777777" w:rsidR="001E7E8F" w:rsidRPr="00EA5FA7" w:rsidRDefault="001E7E8F" w:rsidP="001E7E8F">
      <w:pPr>
        <w:pStyle w:val="PL"/>
        <w:rPr>
          <w:rFonts w:eastAsia="SimSun"/>
          <w:snapToGrid w:val="0"/>
        </w:rPr>
      </w:pPr>
      <w:r w:rsidRPr="00EA5FA7">
        <w:rPr>
          <w:rFonts w:eastAsia="SimSun"/>
          <w:snapToGrid w:val="0"/>
        </w:rPr>
        <w:tab/>
        <w:t>id-GNB-CU-TNL-Association-To-Add-List,</w:t>
      </w:r>
    </w:p>
    <w:p w14:paraId="213344E1" w14:textId="77777777" w:rsidR="001E7E8F" w:rsidRPr="00EA5FA7" w:rsidRDefault="001E7E8F" w:rsidP="001E7E8F">
      <w:pPr>
        <w:pStyle w:val="PL"/>
        <w:rPr>
          <w:rFonts w:eastAsia="SimSun"/>
          <w:snapToGrid w:val="0"/>
        </w:rPr>
      </w:pPr>
      <w:r w:rsidRPr="00EA5FA7">
        <w:rPr>
          <w:rFonts w:eastAsia="SimSun"/>
          <w:snapToGrid w:val="0"/>
        </w:rPr>
        <w:tab/>
        <w:t>id-GNB-CU-TNL-Association-To-Remove-Item,</w:t>
      </w:r>
    </w:p>
    <w:p w14:paraId="46E63518" w14:textId="77777777" w:rsidR="001E7E8F" w:rsidRPr="00EA5FA7" w:rsidRDefault="001E7E8F" w:rsidP="001E7E8F">
      <w:pPr>
        <w:pStyle w:val="PL"/>
        <w:rPr>
          <w:rFonts w:eastAsia="SimSun"/>
          <w:snapToGrid w:val="0"/>
        </w:rPr>
      </w:pPr>
      <w:r w:rsidRPr="00EA5FA7">
        <w:rPr>
          <w:rFonts w:eastAsia="SimSun"/>
          <w:snapToGrid w:val="0"/>
        </w:rPr>
        <w:tab/>
        <w:t>id-GNB-CU-TNL-Association-To-Remove-List,</w:t>
      </w:r>
    </w:p>
    <w:p w14:paraId="088FACE5" w14:textId="77777777" w:rsidR="001E7E8F" w:rsidRPr="00EA5FA7" w:rsidRDefault="001E7E8F" w:rsidP="001E7E8F">
      <w:pPr>
        <w:pStyle w:val="PL"/>
        <w:rPr>
          <w:rFonts w:eastAsia="SimSun"/>
          <w:snapToGrid w:val="0"/>
        </w:rPr>
      </w:pPr>
      <w:r w:rsidRPr="00EA5FA7">
        <w:rPr>
          <w:rFonts w:eastAsia="SimSun"/>
          <w:snapToGrid w:val="0"/>
        </w:rPr>
        <w:tab/>
        <w:t>id-GNB-CU-TNL-Association-To-Update-Item,</w:t>
      </w:r>
    </w:p>
    <w:p w14:paraId="0AE87222" w14:textId="77777777" w:rsidR="001E7E8F" w:rsidRPr="00EA5FA7" w:rsidRDefault="001E7E8F" w:rsidP="001E7E8F">
      <w:pPr>
        <w:pStyle w:val="PL"/>
        <w:rPr>
          <w:rFonts w:eastAsia="SimSun"/>
          <w:snapToGrid w:val="0"/>
        </w:rPr>
      </w:pPr>
      <w:r w:rsidRPr="00EA5FA7">
        <w:rPr>
          <w:rFonts w:eastAsia="SimSun"/>
          <w:snapToGrid w:val="0"/>
        </w:rPr>
        <w:tab/>
        <w:t>id-GNB-CU-TNL-Association-To-Update-List,</w:t>
      </w:r>
    </w:p>
    <w:p w14:paraId="126F4AE3" w14:textId="77777777" w:rsidR="001E7E8F" w:rsidRPr="00EA5FA7" w:rsidRDefault="001E7E8F" w:rsidP="001E7E8F">
      <w:pPr>
        <w:pStyle w:val="PL"/>
        <w:rPr>
          <w:rFonts w:eastAsia="SimSun"/>
          <w:snapToGrid w:val="0"/>
        </w:rPr>
      </w:pPr>
      <w:r w:rsidRPr="00EA5FA7">
        <w:rPr>
          <w:rFonts w:eastAsia="SimSun"/>
          <w:snapToGrid w:val="0"/>
        </w:rPr>
        <w:tab/>
        <w:t>id-MaskedIMEISV,</w:t>
      </w:r>
    </w:p>
    <w:p w14:paraId="52989359" w14:textId="77777777" w:rsidR="001E7E8F" w:rsidRPr="00EA5FA7" w:rsidRDefault="001E7E8F" w:rsidP="001E7E8F">
      <w:pPr>
        <w:pStyle w:val="PL"/>
        <w:rPr>
          <w:rFonts w:eastAsia="SimSun"/>
          <w:snapToGrid w:val="0"/>
        </w:rPr>
      </w:pPr>
      <w:r w:rsidRPr="00EA5FA7">
        <w:rPr>
          <w:rFonts w:eastAsia="SimSun"/>
          <w:snapToGrid w:val="0"/>
        </w:rPr>
        <w:tab/>
        <w:t>id-PagingIdentity,</w:t>
      </w:r>
    </w:p>
    <w:p w14:paraId="42598F9A" w14:textId="77777777" w:rsidR="001E7E8F" w:rsidRPr="00EA5FA7" w:rsidRDefault="001E7E8F" w:rsidP="001E7E8F">
      <w:pPr>
        <w:pStyle w:val="PL"/>
        <w:rPr>
          <w:rFonts w:eastAsia="SimSun"/>
          <w:snapToGrid w:val="0"/>
        </w:rPr>
      </w:pPr>
      <w:r w:rsidRPr="00EA5FA7">
        <w:rPr>
          <w:rFonts w:eastAsia="SimSun"/>
          <w:snapToGrid w:val="0"/>
        </w:rPr>
        <w:tab/>
        <w:t>id-Cells-to-be-Barred-List,</w:t>
      </w:r>
    </w:p>
    <w:p w14:paraId="00E6F1B9" w14:textId="77777777" w:rsidR="001E7E8F" w:rsidRPr="00EA5FA7" w:rsidRDefault="001E7E8F" w:rsidP="001E7E8F">
      <w:pPr>
        <w:pStyle w:val="PL"/>
        <w:rPr>
          <w:rFonts w:eastAsia="SimSun"/>
          <w:snapToGrid w:val="0"/>
        </w:rPr>
      </w:pPr>
      <w:r w:rsidRPr="00EA5FA7">
        <w:rPr>
          <w:rFonts w:eastAsia="SimSun"/>
          <w:snapToGrid w:val="0"/>
        </w:rPr>
        <w:tab/>
        <w:t>id-Cells-to-be-Barred-Item,</w:t>
      </w:r>
    </w:p>
    <w:p w14:paraId="36D3F377" w14:textId="77777777" w:rsidR="001E7E8F" w:rsidRPr="00EA5FA7" w:rsidRDefault="001E7E8F" w:rsidP="001E7E8F">
      <w:pPr>
        <w:pStyle w:val="PL"/>
        <w:rPr>
          <w:rFonts w:eastAsia="SimSun"/>
          <w:snapToGrid w:val="0"/>
        </w:rPr>
      </w:pPr>
      <w:r w:rsidRPr="00EA5FA7">
        <w:rPr>
          <w:rFonts w:eastAsia="SimSun"/>
          <w:snapToGrid w:val="0"/>
        </w:rPr>
        <w:tab/>
        <w:t>id-PWSSystemInformation,</w:t>
      </w:r>
    </w:p>
    <w:p w14:paraId="7C2FEAFA" w14:textId="77777777" w:rsidR="001E7E8F" w:rsidRPr="00EA5FA7" w:rsidRDefault="001E7E8F" w:rsidP="001E7E8F">
      <w:pPr>
        <w:pStyle w:val="PL"/>
        <w:rPr>
          <w:rFonts w:eastAsia="SimSun"/>
          <w:snapToGrid w:val="0"/>
        </w:rPr>
      </w:pPr>
      <w:r w:rsidRPr="00EA5FA7">
        <w:rPr>
          <w:rFonts w:eastAsia="SimSun"/>
          <w:snapToGrid w:val="0"/>
        </w:rPr>
        <w:tab/>
        <w:t>id-RepetitionPeriod,</w:t>
      </w:r>
    </w:p>
    <w:p w14:paraId="555680D0" w14:textId="77777777" w:rsidR="001E7E8F" w:rsidRPr="00EA5FA7" w:rsidRDefault="001E7E8F" w:rsidP="001E7E8F">
      <w:pPr>
        <w:pStyle w:val="PL"/>
        <w:rPr>
          <w:rFonts w:eastAsia="SimSun"/>
          <w:snapToGrid w:val="0"/>
        </w:rPr>
      </w:pPr>
      <w:r w:rsidRPr="00EA5FA7">
        <w:rPr>
          <w:rFonts w:eastAsia="SimSun"/>
          <w:snapToGrid w:val="0"/>
        </w:rPr>
        <w:tab/>
        <w:t>id-NumberofBroadcastRequest,</w:t>
      </w:r>
    </w:p>
    <w:p w14:paraId="72989F79" w14:textId="77777777" w:rsidR="001E7E8F" w:rsidRPr="00EA5FA7" w:rsidRDefault="001E7E8F" w:rsidP="001E7E8F">
      <w:pPr>
        <w:pStyle w:val="PL"/>
        <w:rPr>
          <w:rFonts w:eastAsia="SimSun"/>
          <w:snapToGrid w:val="0"/>
        </w:rPr>
      </w:pPr>
      <w:r w:rsidRPr="00EA5FA7">
        <w:rPr>
          <w:rFonts w:eastAsia="SimSun"/>
          <w:snapToGrid w:val="0"/>
        </w:rPr>
        <w:tab/>
        <w:t>id-Cells-To-Be-Broadcast-List,</w:t>
      </w:r>
    </w:p>
    <w:p w14:paraId="642AE515" w14:textId="77777777" w:rsidR="001E7E8F" w:rsidRPr="00EA5FA7" w:rsidRDefault="001E7E8F" w:rsidP="001E7E8F">
      <w:pPr>
        <w:pStyle w:val="PL"/>
        <w:rPr>
          <w:rFonts w:eastAsia="SimSun"/>
          <w:snapToGrid w:val="0"/>
        </w:rPr>
      </w:pPr>
      <w:r w:rsidRPr="00EA5FA7">
        <w:rPr>
          <w:rFonts w:eastAsia="SimSun"/>
          <w:snapToGrid w:val="0"/>
        </w:rPr>
        <w:tab/>
        <w:t>id-Cells-To-Be-Broadcast-Item,</w:t>
      </w:r>
    </w:p>
    <w:p w14:paraId="5CA347D8" w14:textId="77777777" w:rsidR="001E7E8F" w:rsidRPr="00EA5FA7" w:rsidRDefault="001E7E8F" w:rsidP="001E7E8F">
      <w:pPr>
        <w:pStyle w:val="PL"/>
        <w:rPr>
          <w:rFonts w:eastAsia="SimSun"/>
          <w:snapToGrid w:val="0"/>
        </w:rPr>
      </w:pPr>
      <w:r w:rsidRPr="00EA5FA7">
        <w:rPr>
          <w:rFonts w:eastAsia="SimSun"/>
          <w:snapToGrid w:val="0"/>
        </w:rPr>
        <w:tab/>
        <w:t>id-Cells-Broadcast-Completed-List,</w:t>
      </w:r>
    </w:p>
    <w:p w14:paraId="7F0814EA" w14:textId="77777777" w:rsidR="001E7E8F" w:rsidRPr="00EA5FA7" w:rsidRDefault="001E7E8F" w:rsidP="001E7E8F">
      <w:pPr>
        <w:pStyle w:val="PL"/>
        <w:rPr>
          <w:rFonts w:eastAsia="SimSun"/>
          <w:snapToGrid w:val="0"/>
        </w:rPr>
      </w:pPr>
      <w:r w:rsidRPr="00EA5FA7">
        <w:rPr>
          <w:rFonts w:eastAsia="SimSun"/>
          <w:snapToGrid w:val="0"/>
        </w:rPr>
        <w:tab/>
        <w:t>id-Cells-Broadcast-Completed-Item,</w:t>
      </w:r>
    </w:p>
    <w:p w14:paraId="741740FA" w14:textId="77777777" w:rsidR="001E7E8F" w:rsidRPr="00EA5FA7" w:rsidRDefault="001E7E8F" w:rsidP="001E7E8F">
      <w:pPr>
        <w:pStyle w:val="PL"/>
        <w:rPr>
          <w:rFonts w:eastAsia="SimSun"/>
          <w:snapToGrid w:val="0"/>
        </w:rPr>
      </w:pPr>
      <w:r w:rsidRPr="00EA5FA7">
        <w:rPr>
          <w:rFonts w:eastAsia="SimSun"/>
          <w:snapToGrid w:val="0"/>
        </w:rPr>
        <w:tab/>
        <w:t>id-Broadcast-To-Be-Cancelled-List,</w:t>
      </w:r>
    </w:p>
    <w:p w14:paraId="3B24AD48" w14:textId="77777777" w:rsidR="001E7E8F" w:rsidRPr="00EA5FA7" w:rsidRDefault="001E7E8F" w:rsidP="001E7E8F">
      <w:pPr>
        <w:pStyle w:val="PL"/>
        <w:rPr>
          <w:rFonts w:eastAsia="SimSun"/>
          <w:snapToGrid w:val="0"/>
        </w:rPr>
      </w:pPr>
      <w:r w:rsidRPr="00EA5FA7">
        <w:rPr>
          <w:rFonts w:eastAsia="SimSun"/>
          <w:snapToGrid w:val="0"/>
        </w:rPr>
        <w:tab/>
        <w:t>id-Broadcast-To-Be-Cancelled-Item,</w:t>
      </w:r>
    </w:p>
    <w:p w14:paraId="091883BE" w14:textId="77777777" w:rsidR="001E7E8F" w:rsidRPr="00EA5FA7" w:rsidRDefault="001E7E8F" w:rsidP="001E7E8F">
      <w:pPr>
        <w:pStyle w:val="PL"/>
        <w:rPr>
          <w:rFonts w:eastAsia="SimSun"/>
          <w:snapToGrid w:val="0"/>
        </w:rPr>
      </w:pPr>
      <w:r w:rsidRPr="00EA5FA7">
        <w:rPr>
          <w:rFonts w:eastAsia="SimSun"/>
          <w:snapToGrid w:val="0"/>
        </w:rPr>
        <w:tab/>
        <w:t>id-Cells-Broadcast-Cancelled-List,</w:t>
      </w:r>
    </w:p>
    <w:p w14:paraId="0C82C8AC" w14:textId="77777777" w:rsidR="001E7E8F" w:rsidRPr="00EA5FA7" w:rsidRDefault="001E7E8F" w:rsidP="001E7E8F">
      <w:pPr>
        <w:pStyle w:val="PL"/>
        <w:rPr>
          <w:rFonts w:eastAsia="SimSun"/>
          <w:snapToGrid w:val="0"/>
        </w:rPr>
      </w:pPr>
      <w:r w:rsidRPr="00EA5FA7">
        <w:rPr>
          <w:rFonts w:eastAsia="SimSun"/>
          <w:snapToGrid w:val="0"/>
        </w:rPr>
        <w:tab/>
        <w:t>id-Cells-Broadcast-Cancelled-Item,</w:t>
      </w:r>
    </w:p>
    <w:p w14:paraId="10592E40" w14:textId="77777777" w:rsidR="001E7E8F" w:rsidRPr="00EA5FA7" w:rsidRDefault="001E7E8F" w:rsidP="001E7E8F">
      <w:pPr>
        <w:pStyle w:val="PL"/>
        <w:rPr>
          <w:rFonts w:eastAsia="SimSun"/>
          <w:snapToGrid w:val="0"/>
        </w:rPr>
      </w:pPr>
      <w:r w:rsidRPr="00EA5FA7">
        <w:rPr>
          <w:rFonts w:eastAsia="SimSun"/>
          <w:snapToGrid w:val="0"/>
        </w:rPr>
        <w:tab/>
        <w:t>id-NR-CGI-List-For-Restart-List,</w:t>
      </w:r>
    </w:p>
    <w:p w14:paraId="485016D4" w14:textId="77777777" w:rsidR="001E7E8F" w:rsidRPr="00EA5FA7" w:rsidRDefault="001E7E8F" w:rsidP="001E7E8F">
      <w:pPr>
        <w:pStyle w:val="PL"/>
        <w:rPr>
          <w:rFonts w:eastAsia="SimSun"/>
          <w:snapToGrid w:val="0"/>
        </w:rPr>
      </w:pPr>
      <w:r w:rsidRPr="00EA5FA7">
        <w:rPr>
          <w:rFonts w:eastAsia="SimSun"/>
          <w:snapToGrid w:val="0"/>
        </w:rPr>
        <w:tab/>
        <w:t>id-NR-CGI-List-For-Restart-Item,</w:t>
      </w:r>
    </w:p>
    <w:p w14:paraId="4388AB17" w14:textId="77777777" w:rsidR="001E7E8F" w:rsidRPr="00EA5FA7" w:rsidRDefault="001E7E8F" w:rsidP="001E7E8F">
      <w:pPr>
        <w:pStyle w:val="PL"/>
        <w:rPr>
          <w:rFonts w:eastAsia="SimSun"/>
          <w:snapToGrid w:val="0"/>
        </w:rPr>
      </w:pPr>
      <w:r w:rsidRPr="00EA5FA7">
        <w:rPr>
          <w:rFonts w:eastAsia="SimSun"/>
          <w:snapToGrid w:val="0"/>
        </w:rPr>
        <w:tab/>
        <w:t>id-PWS-Failed-NR-CGI-List,</w:t>
      </w:r>
    </w:p>
    <w:p w14:paraId="6D1876A8" w14:textId="77777777" w:rsidR="001E7E8F" w:rsidRPr="00EA5FA7" w:rsidRDefault="001E7E8F" w:rsidP="001E7E8F">
      <w:pPr>
        <w:pStyle w:val="PL"/>
        <w:rPr>
          <w:rFonts w:eastAsia="SimSun"/>
          <w:snapToGrid w:val="0"/>
        </w:rPr>
      </w:pPr>
      <w:r w:rsidRPr="00EA5FA7">
        <w:rPr>
          <w:rFonts w:eastAsia="SimSun"/>
          <w:snapToGrid w:val="0"/>
        </w:rPr>
        <w:tab/>
        <w:t>id-PWS-Failed-NR-CGI-Item,</w:t>
      </w:r>
    </w:p>
    <w:p w14:paraId="5E8CFB0C" w14:textId="77777777" w:rsidR="001E7E8F" w:rsidRPr="00EA5FA7" w:rsidRDefault="001E7E8F" w:rsidP="001E7E8F">
      <w:pPr>
        <w:pStyle w:val="PL"/>
        <w:rPr>
          <w:rFonts w:eastAsia="SimSun"/>
          <w:snapToGrid w:val="0"/>
        </w:rPr>
      </w:pPr>
      <w:r w:rsidRPr="00EA5FA7">
        <w:rPr>
          <w:rFonts w:eastAsia="SimSun"/>
          <w:snapToGrid w:val="0"/>
        </w:rPr>
        <w:tab/>
        <w:t>id-EUTRA-NR-CellResourceCoordinationReq-Container,</w:t>
      </w:r>
    </w:p>
    <w:p w14:paraId="6187EA7A" w14:textId="77777777" w:rsidR="001E7E8F" w:rsidRPr="00EA5FA7" w:rsidRDefault="001E7E8F" w:rsidP="001E7E8F">
      <w:pPr>
        <w:pStyle w:val="PL"/>
        <w:rPr>
          <w:rFonts w:eastAsia="SimSun"/>
          <w:snapToGrid w:val="0"/>
        </w:rPr>
      </w:pPr>
      <w:r w:rsidRPr="00EA5FA7">
        <w:rPr>
          <w:rFonts w:eastAsia="SimSun"/>
          <w:snapToGrid w:val="0"/>
        </w:rPr>
        <w:tab/>
        <w:t>id-EUTRA-NR-CellResourceCoordinationReqAck-Container,</w:t>
      </w:r>
    </w:p>
    <w:p w14:paraId="363B3279" w14:textId="77777777" w:rsidR="001E7E8F" w:rsidRPr="00EA5FA7" w:rsidRDefault="001E7E8F" w:rsidP="001E7E8F">
      <w:pPr>
        <w:pStyle w:val="PL"/>
        <w:rPr>
          <w:rFonts w:eastAsia="SimSun"/>
          <w:snapToGrid w:val="0"/>
        </w:rPr>
      </w:pPr>
      <w:r w:rsidRPr="00EA5FA7">
        <w:rPr>
          <w:rFonts w:eastAsia="SimSun"/>
          <w:snapToGrid w:val="0"/>
        </w:rPr>
        <w:tab/>
        <w:t>id-Protected-EUTRA-Resources-List,</w:t>
      </w:r>
    </w:p>
    <w:p w14:paraId="180C11DE" w14:textId="77777777" w:rsidR="001E7E8F" w:rsidRPr="00EA5FA7" w:rsidRDefault="001E7E8F" w:rsidP="001E7E8F">
      <w:pPr>
        <w:pStyle w:val="PL"/>
        <w:rPr>
          <w:rFonts w:eastAsia="SimSun"/>
          <w:snapToGrid w:val="0"/>
        </w:rPr>
      </w:pPr>
      <w:r w:rsidRPr="00EA5FA7">
        <w:rPr>
          <w:rFonts w:eastAsia="SimSun"/>
          <w:snapToGrid w:val="0"/>
        </w:rPr>
        <w:tab/>
        <w:t>id-RequestType,</w:t>
      </w:r>
    </w:p>
    <w:p w14:paraId="2216372F" w14:textId="77777777" w:rsidR="001E7E8F" w:rsidRPr="00EA5FA7" w:rsidRDefault="001E7E8F" w:rsidP="001E7E8F">
      <w:pPr>
        <w:pStyle w:val="PL"/>
        <w:rPr>
          <w:snapToGrid w:val="0"/>
        </w:rPr>
      </w:pPr>
      <w:r w:rsidRPr="00EA5FA7">
        <w:rPr>
          <w:rFonts w:eastAsia="SimSun"/>
          <w:snapToGrid w:val="0"/>
        </w:rPr>
        <w:tab/>
        <w:t>id-ServingPLMN,</w:t>
      </w:r>
    </w:p>
    <w:p w14:paraId="494FCF21" w14:textId="77777777" w:rsidR="001E7E8F" w:rsidRPr="00EA5FA7" w:rsidRDefault="001E7E8F" w:rsidP="001E7E8F">
      <w:pPr>
        <w:pStyle w:val="PL"/>
        <w:rPr>
          <w:snapToGrid w:val="0"/>
        </w:rPr>
      </w:pPr>
      <w:r w:rsidRPr="00EA5FA7">
        <w:rPr>
          <w:snapToGrid w:val="0"/>
        </w:rPr>
        <w:tab/>
        <w:t>id-DRXConfigurationIndicator,</w:t>
      </w:r>
    </w:p>
    <w:p w14:paraId="15CA02A7" w14:textId="77777777" w:rsidR="001E7E8F" w:rsidRPr="00EA5FA7" w:rsidRDefault="001E7E8F" w:rsidP="001E7E8F">
      <w:pPr>
        <w:pStyle w:val="PL"/>
        <w:rPr>
          <w:snapToGrid w:val="0"/>
        </w:rPr>
      </w:pPr>
      <w:r w:rsidRPr="00EA5FA7">
        <w:rPr>
          <w:snapToGrid w:val="0"/>
        </w:rPr>
        <w:tab/>
        <w:t>id-RLCFailureIndication,</w:t>
      </w:r>
    </w:p>
    <w:p w14:paraId="01D47619" w14:textId="77777777" w:rsidR="001E7E8F" w:rsidRPr="00EA5FA7" w:rsidRDefault="001E7E8F" w:rsidP="001E7E8F">
      <w:pPr>
        <w:pStyle w:val="PL"/>
        <w:rPr>
          <w:snapToGrid w:val="0"/>
        </w:rPr>
      </w:pPr>
      <w:r w:rsidRPr="00EA5FA7">
        <w:rPr>
          <w:snapToGrid w:val="0"/>
        </w:rPr>
        <w:tab/>
        <w:t>id-UplinkTxDirectCurrentListInformation,</w:t>
      </w:r>
    </w:p>
    <w:p w14:paraId="4EC33DC0" w14:textId="77777777" w:rsidR="001E7E8F" w:rsidRPr="00EA5FA7" w:rsidRDefault="001E7E8F" w:rsidP="001E7E8F">
      <w:pPr>
        <w:pStyle w:val="PL"/>
        <w:rPr>
          <w:snapToGrid w:val="0"/>
        </w:rPr>
      </w:pPr>
      <w:r w:rsidRPr="00EA5FA7">
        <w:rPr>
          <w:snapToGrid w:val="0"/>
        </w:rPr>
        <w:tab/>
        <w:t>id-SULAccessIndication,</w:t>
      </w:r>
    </w:p>
    <w:p w14:paraId="3324D016" w14:textId="77777777" w:rsidR="001E7E8F" w:rsidRPr="00EA5FA7" w:rsidRDefault="001E7E8F" w:rsidP="001E7E8F">
      <w:pPr>
        <w:pStyle w:val="PL"/>
        <w:rPr>
          <w:snapToGrid w:val="0"/>
        </w:rPr>
      </w:pPr>
      <w:r w:rsidRPr="00EA5FA7">
        <w:rPr>
          <w:snapToGrid w:val="0"/>
        </w:rPr>
        <w:tab/>
        <w:t>id-Protected-EUTRA-Resources-Item,</w:t>
      </w:r>
    </w:p>
    <w:p w14:paraId="264FA499" w14:textId="77777777" w:rsidR="001E7E8F" w:rsidRPr="00EA5FA7" w:rsidRDefault="001E7E8F" w:rsidP="001E7E8F">
      <w:pPr>
        <w:pStyle w:val="PL"/>
        <w:rPr>
          <w:rFonts w:eastAsia="SimSun"/>
          <w:snapToGrid w:val="0"/>
        </w:rPr>
      </w:pPr>
      <w:r w:rsidRPr="00EA5FA7">
        <w:rPr>
          <w:rFonts w:eastAsia="SimSun"/>
          <w:snapToGrid w:val="0"/>
        </w:rPr>
        <w:tab/>
        <w:t>id-GNB-DUConfigurationQuery,</w:t>
      </w:r>
    </w:p>
    <w:p w14:paraId="586A5BCB" w14:textId="77777777" w:rsidR="001E7E8F" w:rsidRPr="00EA5FA7" w:rsidRDefault="001E7E8F" w:rsidP="001E7E8F">
      <w:pPr>
        <w:pStyle w:val="PL"/>
        <w:rPr>
          <w:rFonts w:eastAsia="SimSun"/>
          <w:snapToGrid w:val="0"/>
        </w:rPr>
      </w:pPr>
      <w:r w:rsidRPr="00EA5FA7">
        <w:rPr>
          <w:rFonts w:eastAsia="SimSun"/>
          <w:snapToGrid w:val="0"/>
        </w:rPr>
        <w:tab/>
        <w:t>id-GNB-DU-UE-AMBR-UL,</w:t>
      </w:r>
    </w:p>
    <w:p w14:paraId="03506F43" w14:textId="77777777" w:rsidR="001E7E8F" w:rsidRPr="00EA5FA7" w:rsidRDefault="001E7E8F" w:rsidP="001E7E8F">
      <w:pPr>
        <w:pStyle w:val="PL"/>
        <w:rPr>
          <w:rFonts w:eastAsia="SimSun"/>
        </w:rPr>
      </w:pPr>
      <w:r w:rsidRPr="00EA5FA7">
        <w:rPr>
          <w:rFonts w:eastAsia="SimSun"/>
          <w:snapToGrid w:val="0"/>
        </w:rPr>
        <w:tab/>
      </w:r>
      <w:r w:rsidRPr="00EA5FA7">
        <w:rPr>
          <w:rFonts w:eastAsia="SimSun"/>
        </w:rPr>
        <w:t>id-GNB-CU-RRC-Version,</w:t>
      </w:r>
    </w:p>
    <w:p w14:paraId="3FC92220" w14:textId="77777777" w:rsidR="001E7E8F" w:rsidRPr="00EA5FA7" w:rsidRDefault="001E7E8F" w:rsidP="001E7E8F">
      <w:pPr>
        <w:pStyle w:val="PL"/>
        <w:rPr>
          <w:rFonts w:eastAsia="SimSun"/>
        </w:rPr>
      </w:pPr>
      <w:r w:rsidRPr="00EA5FA7">
        <w:rPr>
          <w:rFonts w:eastAsia="SimSun"/>
        </w:rPr>
        <w:tab/>
        <w:t>id-GNB-DU-RRC-Version,</w:t>
      </w:r>
    </w:p>
    <w:p w14:paraId="222EF5BA" w14:textId="77777777" w:rsidR="001E7E8F" w:rsidRPr="00EA5FA7" w:rsidRDefault="001E7E8F" w:rsidP="001E7E8F">
      <w:pPr>
        <w:pStyle w:val="PL"/>
        <w:rPr>
          <w:rFonts w:eastAsia="SimSun"/>
          <w:snapToGrid w:val="0"/>
        </w:rPr>
      </w:pPr>
      <w:r w:rsidRPr="00EA5FA7">
        <w:rPr>
          <w:rFonts w:eastAsia="SimSun"/>
        </w:rPr>
        <w:tab/>
      </w:r>
      <w:r w:rsidRPr="00EA5FA7">
        <w:rPr>
          <w:rFonts w:eastAsia="SimSun"/>
          <w:snapToGrid w:val="0"/>
        </w:rPr>
        <w:t>id-GNBDUOverloadInformation,</w:t>
      </w:r>
    </w:p>
    <w:p w14:paraId="7E95B1B7" w14:textId="77777777" w:rsidR="001E7E8F" w:rsidRPr="00EA5FA7" w:rsidRDefault="001E7E8F" w:rsidP="001E7E8F">
      <w:pPr>
        <w:pStyle w:val="PL"/>
        <w:rPr>
          <w:rFonts w:eastAsia="SimSun"/>
          <w:snapToGrid w:val="0"/>
        </w:rPr>
      </w:pPr>
      <w:r w:rsidRPr="00EA5FA7">
        <w:rPr>
          <w:rFonts w:eastAsia="SimSun"/>
          <w:snapToGrid w:val="0"/>
        </w:rPr>
        <w:tab/>
        <w:t>id-NeedforGap,</w:t>
      </w:r>
    </w:p>
    <w:p w14:paraId="4FCFAED1"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6D727325"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5AB84FDF" w14:textId="77777777" w:rsidR="001E7E8F" w:rsidRPr="00EA5FA7" w:rsidRDefault="001E7E8F" w:rsidP="001E7E8F">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6BDCFA8C" w14:textId="77777777" w:rsidR="001E7E8F" w:rsidRPr="00EA5FA7" w:rsidRDefault="001E7E8F" w:rsidP="001E7E8F">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1784B337" w14:textId="77777777" w:rsidR="001E7E8F" w:rsidRPr="00EA5FA7" w:rsidRDefault="001E7E8F" w:rsidP="001E7E8F">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58DBFD40" w14:textId="77777777" w:rsidR="001E7E8F" w:rsidRPr="00EA5FA7" w:rsidRDefault="001E7E8F" w:rsidP="001E7E8F">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A8F69E7" w14:textId="77777777" w:rsidR="001E7E8F" w:rsidRPr="00EA5FA7" w:rsidRDefault="001E7E8F" w:rsidP="001E7E8F">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3ADE7ABD"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04178ADE" w14:textId="77777777" w:rsidR="001E7E8F" w:rsidRPr="00EA5FA7" w:rsidRDefault="001E7E8F" w:rsidP="001E7E8F">
      <w:pPr>
        <w:pStyle w:val="PL"/>
        <w:rPr>
          <w:noProof w:val="0"/>
          <w:snapToGrid w:val="0"/>
        </w:rPr>
      </w:pPr>
      <w:r w:rsidRPr="00EA5FA7">
        <w:rPr>
          <w:rFonts w:cs="Courier New"/>
          <w:snapToGrid w:val="0"/>
        </w:rPr>
        <w:lastRenderedPageBreak/>
        <w:tab/>
        <w:t>id-</w:t>
      </w:r>
      <w:r w:rsidRPr="00EA5FA7">
        <w:rPr>
          <w:rFonts w:cs="Courier New"/>
        </w:rPr>
        <w:t>UAC-Assistance-Info,</w:t>
      </w:r>
    </w:p>
    <w:p w14:paraId="163710D6" w14:textId="77777777" w:rsidR="001E7E8F" w:rsidRPr="00EA5FA7" w:rsidRDefault="001E7E8F" w:rsidP="001E7E8F">
      <w:pPr>
        <w:pStyle w:val="PL"/>
        <w:rPr>
          <w:noProof w:val="0"/>
          <w:snapToGrid w:val="0"/>
        </w:rPr>
      </w:pPr>
      <w:r w:rsidRPr="00EA5FA7">
        <w:rPr>
          <w:noProof w:val="0"/>
          <w:snapToGrid w:val="0"/>
        </w:rPr>
        <w:tab/>
        <w:t>id-RANUEID,</w:t>
      </w:r>
    </w:p>
    <w:p w14:paraId="598D9F55"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2926658F" w14:textId="77777777" w:rsidR="001E7E8F" w:rsidRPr="00EA5FA7" w:rsidRDefault="001E7E8F" w:rsidP="001E7E8F">
      <w:pPr>
        <w:pStyle w:val="PL"/>
        <w:rPr>
          <w:noProof w:val="0"/>
          <w:snapToGrid w:val="0"/>
        </w:rPr>
      </w:pPr>
      <w:r w:rsidRPr="00EA5FA7">
        <w:rPr>
          <w:noProof w:val="0"/>
          <w:snapToGrid w:val="0"/>
        </w:rPr>
        <w:tab/>
        <w:t>id-GNB-DU-TNL-Association-To-Remove-Item,</w:t>
      </w:r>
    </w:p>
    <w:p w14:paraId="4112E515" w14:textId="77777777" w:rsidR="001E7E8F" w:rsidRPr="00EA5FA7" w:rsidRDefault="001E7E8F" w:rsidP="001E7E8F">
      <w:pPr>
        <w:pStyle w:val="PL"/>
        <w:rPr>
          <w:noProof w:val="0"/>
          <w:snapToGrid w:val="0"/>
        </w:rPr>
      </w:pPr>
      <w:r w:rsidRPr="00EA5FA7">
        <w:rPr>
          <w:noProof w:val="0"/>
          <w:snapToGrid w:val="0"/>
        </w:rPr>
        <w:tab/>
        <w:t>id-GNB-DU-TNL-Association-To-Remove-List,</w:t>
      </w:r>
    </w:p>
    <w:p w14:paraId="0CEB3112"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35C63C3B"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11018239"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01ED6F92" w14:textId="77777777" w:rsidR="001E7E8F" w:rsidRPr="00EA5FA7" w:rsidRDefault="001E7E8F" w:rsidP="001E7E8F">
      <w:pPr>
        <w:pStyle w:val="PL"/>
        <w:rPr>
          <w:noProof w:val="0"/>
          <w:snapToGrid w:val="0"/>
        </w:rPr>
      </w:pPr>
      <w:r w:rsidRPr="00EA5FA7">
        <w:rPr>
          <w:noProof w:val="0"/>
          <w:snapToGrid w:val="0"/>
        </w:rPr>
        <w:tab/>
        <w:t>id-Neighbour-Cell-Information-List,</w:t>
      </w:r>
    </w:p>
    <w:p w14:paraId="0CDDE39F" w14:textId="77777777" w:rsidR="001E7E8F" w:rsidRPr="00EA5FA7" w:rsidRDefault="001E7E8F" w:rsidP="001E7E8F">
      <w:pPr>
        <w:pStyle w:val="PL"/>
        <w:rPr>
          <w:noProof w:val="0"/>
          <w:snapToGrid w:val="0"/>
        </w:rPr>
      </w:pPr>
      <w:r w:rsidRPr="00EA5FA7">
        <w:rPr>
          <w:noProof w:val="0"/>
          <w:snapToGrid w:val="0"/>
        </w:rPr>
        <w:tab/>
        <w:t>id-Neighbour-Cell-Information-Item,</w:t>
      </w:r>
    </w:p>
    <w:p w14:paraId="37720B5A" w14:textId="77777777" w:rsidR="001E7E8F" w:rsidRPr="00EA5FA7" w:rsidRDefault="001E7E8F" w:rsidP="001E7E8F">
      <w:pPr>
        <w:pStyle w:val="PL"/>
        <w:rPr>
          <w:noProof w:val="0"/>
          <w:snapToGrid w:val="0"/>
        </w:rPr>
      </w:pPr>
      <w:r w:rsidRPr="00EA5FA7">
        <w:rPr>
          <w:noProof w:val="0"/>
          <w:snapToGrid w:val="0"/>
        </w:rPr>
        <w:tab/>
        <w:t>id-Slot-Configuration-Item,</w:t>
      </w:r>
    </w:p>
    <w:p w14:paraId="2D2A5C32"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D1FB2EB"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41FC985"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6282DF96"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51C86963"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107FEA63" w14:textId="77777777" w:rsidR="001E7E8F" w:rsidRPr="00EA5FA7" w:rsidRDefault="001E7E8F" w:rsidP="001E7E8F">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164F8F44" w14:textId="77777777" w:rsidR="001E7E8F" w:rsidRDefault="001E7E8F" w:rsidP="001E7E8F">
      <w:pPr>
        <w:pStyle w:val="PL"/>
        <w:rPr>
          <w:ins w:id="1379" w:author="Autho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537D922" w14:textId="77777777" w:rsidR="001E7E8F" w:rsidRPr="00F047CF" w:rsidRDefault="001E7E8F" w:rsidP="001E7E8F">
      <w:pPr>
        <w:pStyle w:val="PL"/>
        <w:rPr>
          <w:ins w:id="1380" w:author="Author"/>
          <w:noProof w:val="0"/>
          <w:snapToGrid w:val="0"/>
        </w:rPr>
      </w:pPr>
      <w:ins w:id="1381" w:author="Author">
        <w:r>
          <w:rPr>
            <w:noProof w:val="0"/>
            <w:snapToGrid w:val="0"/>
          </w:rPr>
          <w:tab/>
        </w:r>
        <w:r w:rsidRPr="00F047CF">
          <w:rPr>
            <w:noProof w:val="0"/>
            <w:snapToGrid w:val="0"/>
          </w:rPr>
          <w:t>id-</w:t>
        </w:r>
        <w:proofErr w:type="spellStart"/>
        <w:r w:rsidRPr="00F047CF">
          <w:rPr>
            <w:noProof w:val="0"/>
            <w:snapToGrid w:val="0"/>
          </w:rPr>
          <w:t>gNBCUMeasurementID</w:t>
        </w:r>
        <w:proofErr w:type="spellEnd"/>
        <w:r>
          <w:rPr>
            <w:noProof w:val="0"/>
            <w:snapToGrid w:val="0"/>
          </w:rPr>
          <w:t>,</w:t>
        </w:r>
      </w:ins>
    </w:p>
    <w:p w14:paraId="4A918E05" w14:textId="77777777" w:rsidR="001E7E8F" w:rsidRPr="00F047CF" w:rsidRDefault="001E7E8F" w:rsidP="001E7E8F">
      <w:pPr>
        <w:pStyle w:val="PL"/>
        <w:rPr>
          <w:ins w:id="1382" w:author="Author"/>
          <w:noProof w:val="0"/>
          <w:snapToGrid w:val="0"/>
        </w:rPr>
      </w:pPr>
      <w:ins w:id="1383" w:author="Author">
        <w:r>
          <w:rPr>
            <w:noProof w:val="0"/>
            <w:snapToGrid w:val="0"/>
          </w:rPr>
          <w:tab/>
        </w:r>
        <w:r w:rsidRPr="00F047CF">
          <w:rPr>
            <w:noProof w:val="0"/>
            <w:snapToGrid w:val="0"/>
          </w:rPr>
          <w:t>id-</w:t>
        </w:r>
        <w:proofErr w:type="spellStart"/>
        <w:r w:rsidRPr="00F047CF">
          <w:rPr>
            <w:noProof w:val="0"/>
            <w:snapToGrid w:val="0"/>
          </w:rPr>
          <w:t>gNBDUMeasurementID</w:t>
        </w:r>
        <w:proofErr w:type="spellEnd"/>
        <w:r>
          <w:rPr>
            <w:noProof w:val="0"/>
            <w:snapToGrid w:val="0"/>
          </w:rPr>
          <w:t>,</w:t>
        </w:r>
      </w:ins>
    </w:p>
    <w:p w14:paraId="4D023726" w14:textId="77777777" w:rsidR="001E7E8F" w:rsidRPr="00F047CF" w:rsidRDefault="001E7E8F" w:rsidP="001E7E8F">
      <w:pPr>
        <w:pStyle w:val="PL"/>
        <w:rPr>
          <w:ins w:id="1384" w:author="Author"/>
          <w:noProof w:val="0"/>
          <w:snapToGrid w:val="0"/>
        </w:rPr>
      </w:pPr>
      <w:ins w:id="1385" w:author="Author">
        <w:r>
          <w:rPr>
            <w:noProof w:val="0"/>
            <w:snapToGrid w:val="0"/>
          </w:rPr>
          <w:tab/>
        </w:r>
        <w:r w:rsidRPr="00F047CF">
          <w:rPr>
            <w:noProof w:val="0"/>
            <w:snapToGrid w:val="0"/>
          </w:rPr>
          <w:t>id-</w:t>
        </w:r>
        <w:proofErr w:type="spellStart"/>
        <w:r w:rsidRPr="00F047CF">
          <w:rPr>
            <w:noProof w:val="0"/>
            <w:snapToGrid w:val="0"/>
          </w:rPr>
          <w:t>RegistrationRequest</w:t>
        </w:r>
        <w:proofErr w:type="spellEnd"/>
        <w:r>
          <w:rPr>
            <w:noProof w:val="0"/>
            <w:snapToGrid w:val="0"/>
          </w:rPr>
          <w:t>,</w:t>
        </w:r>
      </w:ins>
    </w:p>
    <w:p w14:paraId="690A84C5" w14:textId="77777777" w:rsidR="001E7E8F" w:rsidRPr="00F047CF" w:rsidRDefault="001E7E8F" w:rsidP="001E7E8F">
      <w:pPr>
        <w:pStyle w:val="PL"/>
        <w:rPr>
          <w:ins w:id="1386" w:author="Author"/>
          <w:noProof w:val="0"/>
          <w:snapToGrid w:val="0"/>
        </w:rPr>
      </w:pPr>
      <w:ins w:id="1387" w:author="Author">
        <w:r>
          <w:rPr>
            <w:noProof w:val="0"/>
            <w:snapToGrid w:val="0"/>
          </w:rPr>
          <w:tab/>
        </w:r>
        <w:r w:rsidRPr="00F047CF">
          <w:rPr>
            <w:noProof w:val="0"/>
            <w:snapToGrid w:val="0"/>
          </w:rPr>
          <w:t>id-</w:t>
        </w:r>
        <w:proofErr w:type="spellStart"/>
        <w:r w:rsidRPr="00F047CF">
          <w:rPr>
            <w:noProof w:val="0"/>
            <w:snapToGrid w:val="0"/>
          </w:rPr>
          <w:t>ReportCharacteristics</w:t>
        </w:r>
        <w:proofErr w:type="spellEnd"/>
        <w:r>
          <w:rPr>
            <w:noProof w:val="0"/>
            <w:snapToGrid w:val="0"/>
          </w:rPr>
          <w:t>,</w:t>
        </w:r>
      </w:ins>
    </w:p>
    <w:p w14:paraId="53945CD8" w14:textId="77777777" w:rsidR="001E7E8F" w:rsidRPr="00F047CF" w:rsidRDefault="001E7E8F" w:rsidP="001E7E8F">
      <w:pPr>
        <w:pStyle w:val="PL"/>
        <w:rPr>
          <w:ins w:id="1388" w:author="Author"/>
          <w:noProof w:val="0"/>
          <w:snapToGrid w:val="0"/>
        </w:rPr>
      </w:pPr>
      <w:ins w:id="1389" w:author="Author">
        <w:r>
          <w:rPr>
            <w:noProof w:val="0"/>
            <w:snapToGrid w:val="0"/>
          </w:rPr>
          <w:tab/>
        </w:r>
        <w:r w:rsidRPr="00F047CF">
          <w:rPr>
            <w:noProof w:val="0"/>
            <w:snapToGrid w:val="0"/>
          </w:rPr>
          <w:t>id-</w:t>
        </w:r>
        <w:proofErr w:type="spellStart"/>
        <w:r w:rsidRPr="00F047CF">
          <w:rPr>
            <w:noProof w:val="0"/>
            <w:snapToGrid w:val="0"/>
          </w:rPr>
          <w:t>CellToReportList</w:t>
        </w:r>
        <w:proofErr w:type="spellEnd"/>
        <w:r>
          <w:rPr>
            <w:noProof w:val="0"/>
            <w:snapToGrid w:val="0"/>
          </w:rPr>
          <w:t>,</w:t>
        </w:r>
      </w:ins>
    </w:p>
    <w:p w14:paraId="7DBABE28" w14:textId="77777777" w:rsidR="001E7E8F" w:rsidRPr="00F047CF" w:rsidRDefault="001E7E8F" w:rsidP="001E7E8F">
      <w:pPr>
        <w:pStyle w:val="PL"/>
        <w:rPr>
          <w:ins w:id="1390" w:author="Author"/>
          <w:noProof w:val="0"/>
          <w:snapToGrid w:val="0"/>
        </w:rPr>
      </w:pPr>
      <w:ins w:id="1391" w:author="Author">
        <w:r>
          <w:rPr>
            <w:noProof w:val="0"/>
            <w:snapToGrid w:val="0"/>
          </w:rPr>
          <w:tab/>
        </w:r>
        <w:r w:rsidRPr="00F047CF">
          <w:rPr>
            <w:noProof w:val="0"/>
            <w:snapToGrid w:val="0"/>
          </w:rPr>
          <w:t>id-</w:t>
        </w:r>
        <w:proofErr w:type="spellStart"/>
        <w:r w:rsidRPr="00F047CF">
          <w:rPr>
            <w:noProof w:val="0"/>
            <w:snapToGrid w:val="0"/>
          </w:rPr>
          <w:t>CellMeasurementResultList</w:t>
        </w:r>
        <w:proofErr w:type="spellEnd"/>
        <w:r>
          <w:rPr>
            <w:noProof w:val="0"/>
            <w:snapToGrid w:val="0"/>
          </w:rPr>
          <w:t>,</w:t>
        </w:r>
      </w:ins>
    </w:p>
    <w:p w14:paraId="001DEFC2" w14:textId="77777777" w:rsidR="001E7E8F" w:rsidRPr="00F047CF" w:rsidRDefault="001E7E8F" w:rsidP="001E7E8F">
      <w:pPr>
        <w:pStyle w:val="PL"/>
        <w:rPr>
          <w:ins w:id="1392" w:author="Author"/>
          <w:noProof w:val="0"/>
          <w:snapToGrid w:val="0"/>
        </w:rPr>
      </w:pPr>
      <w:ins w:id="1393" w:author="Author">
        <w:r>
          <w:rPr>
            <w:noProof w:val="0"/>
            <w:snapToGrid w:val="0"/>
          </w:rPr>
          <w:tab/>
        </w:r>
        <w:r w:rsidRPr="00F047CF">
          <w:rPr>
            <w:noProof w:val="0"/>
            <w:snapToGrid w:val="0"/>
          </w:rPr>
          <w:t>id-</w:t>
        </w:r>
        <w:proofErr w:type="spellStart"/>
        <w:r w:rsidRPr="00F047CF">
          <w:rPr>
            <w:noProof w:val="0"/>
            <w:snapToGrid w:val="0"/>
          </w:rPr>
          <w:t>HardwareLoadIndicator</w:t>
        </w:r>
        <w:proofErr w:type="spellEnd"/>
        <w:r>
          <w:rPr>
            <w:noProof w:val="0"/>
            <w:snapToGrid w:val="0"/>
          </w:rPr>
          <w:t>,</w:t>
        </w:r>
      </w:ins>
    </w:p>
    <w:p w14:paraId="17839642" w14:textId="77777777" w:rsidR="001E7E8F" w:rsidRPr="00EA5FA7" w:rsidRDefault="001E7E8F" w:rsidP="001E7E8F">
      <w:pPr>
        <w:pStyle w:val="PL"/>
        <w:rPr>
          <w:noProof w:val="0"/>
          <w:snapToGrid w:val="0"/>
        </w:rPr>
      </w:pPr>
      <w:ins w:id="1394" w:author="Author">
        <w:r>
          <w:rPr>
            <w:noProof w:val="0"/>
            <w:snapToGrid w:val="0"/>
          </w:rPr>
          <w:tab/>
        </w:r>
        <w:r w:rsidRPr="00F047CF">
          <w:rPr>
            <w:noProof w:val="0"/>
            <w:snapToGrid w:val="0"/>
          </w:rPr>
          <w:t>id-</w:t>
        </w:r>
        <w:proofErr w:type="spellStart"/>
        <w:r w:rsidRPr="00F047CF">
          <w:rPr>
            <w:noProof w:val="0"/>
            <w:snapToGrid w:val="0"/>
          </w:rPr>
          <w:t>ReportingPeriodicity</w:t>
        </w:r>
        <w:proofErr w:type="spellEnd"/>
        <w:r>
          <w:rPr>
            <w:noProof w:val="0"/>
            <w:snapToGrid w:val="0"/>
          </w:rPr>
          <w:t>,</w:t>
        </w:r>
      </w:ins>
    </w:p>
    <w:p w14:paraId="2E281EF9" w14:textId="77777777" w:rsidR="001E7E8F" w:rsidRPr="00EA5FA7" w:rsidRDefault="001E7E8F" w:rsidP="001E7E8F">
      <w:pPr>
        <w:pStyle w:val="PL"/>
        <w:rPr>
          <w:rFonts w:eastAsia="SimSun"/>
          <w:snapToGrid w:val="0"/>
        </w:rPr>
      </w:pPr>
      <w:r w:rsidRPr="00EA5FA7">
        <w:rPr>
          <w:rFonts w:eastAsia="SimSun"/>
          <w:snapToGrid w:val="0"/>
        </w:rPr>
        <w:tab/>
        <w:t>maxCellingNBDU,</w:t>
      </w:r>
    </w:p>
    <w:p w14:paraId="5438F2C1" w14:textId="77777777" w:rsidR="001E7E8F" w:rsidRPr="00EA5FA7" w:rsidRDefault="001E7E8F" w:rsidP="001E7E8F">
      <w:pPr>
        <w:pStyle w:val="PL"/>
        <w:rPr>
          <w:rFonts w:eastAsia="SimSun"/>
          <w:snapToGrid w:val="0"/>
        </w:rPr>
      </w:pPr>
      <w:r w:rsidRPr="00EA5FA7">
        <w:rPr>
          <w:rFonts w:eastAsia="SimSun"/>
          <w:snapToGrid w:val="0"/>
        </w:rPr>
        <w:tab/>
        <w:t>maxnoofCandidateSpCells,</w:t>
      </w:r>
    </w:p>
    <w:p w14:paraId="27C5C04A" w14:textId="77777777" w:rsidR="001E7E8F" w:rsidRPr="00EA5FA7" w:rsidRDefault="001E7E8F" w:rsidP="001E7E8F">
      <w:pPr>
        <w:pStyle w:val="PL"/>
        <w:rPr>
          <w:rFonts w:eastAsia="SimSun"/>
          <w:snapToGrid w:val="0"/>
        </w:rPr>
      </w:pPr>
      <w:r w:rsidRPr="00EA5FA7">
        <w:rPr>
          <w:rFonts w:eastAsia="SimSun"/>
          <w:snapToGrid w:val="0"/>
        </w:rPr>
        <w:tab/>
        <w:t>maxnoofDRBs,</w:t>
      </w:r>
    </w:p>
    <w:p w14:paraId="686E991E" w14:textId="77777777" w:rsidR="001E7E8F" w:rsidRPr="00EA5FA7" w:rsidRDefault="001E7E8F" w:rsidP="001E7E8F">
      <w:pPr>
        <w:pStyle w:val="PL"/>
        <w:rPr>
          <w:rFonts w:eastAsia="SimSun"/>
          <w:snapToGrid w:val="0"/>
        </w:rPr>
      </w:pPr>
      <w:r w:rsidRPr="00EA5FA7">
        <w:rPr>
          <w:rFonts w:eastAsia="SimSun"/>
          <w:snapToGrid w:val="0"/>
        </w:rPr>
        <w:tab/>
        <w:t>maxnoofErrors,</w:t>
      </w:r>
    </w:p>
    <w:p w14:paraId="75F5039D" w14:textId="77777777" w:rsidR="001E7E8F" w:rsidRPr="00EA5FA7" w:rsidRDefault="001E7E8F" w:rsidP="001E7E8F">
      <w:pPr>
        <w:pStyle w:val="PL"/>
        <w:rPr>
          <w:rFonts w:eastAsia="SimSun"/>
          <w:snapToGrid w:val="0"/>
        </w:rPr>
      </w:pPr>
      <w:r w:rsidRPr="00EA5FA7">
        <w:rPr>
          <w:rFonts w:eastAsia="SimSun"/>
          <w:snapToGrid w:val="0"/>
        </w:rPr>
        <w:tab/>
        <w:t>maxnoofIndividualF1ConnectionsToReset,</w:t>
      </w:r>
    </w:p>
    <w:p w14:paraId="53989791" w14:textId="77777777" w:rsidR="001E7E8F" w:rsidRPr="00EA5FA7" w:rsidRDefault="001E7E8F" w:rsidP="001E7E8F">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FFB877E" w14:textId="77777777" w:rsidR="001E7E8F" w:rsidRPr="00EA5FA7" w:rsidRDefault="001E7E8F" w:rsidP="001E7E8F">
      <w:pPr>
        <w:pStyle w:val="PL"/>
        <w:rPr>
          <w:rFonts w:eastAsia="SimSun"/>
          <w:snapToGrid w:val="0"/>
        </w:rPr>
      </w:pPr>
      <w:r w:rsidRPr="00EA5FA7">
        <w:rPr>
          <w:rFonts w:eastAsia="SimSun"/>
          <w:snapToGrid w:val="0"/>
        </w:rPr>
        <w:tab/>
        <w:t>maxnoofSCells,</w:t>
      </w:r>
    </w:p>
    <w:p w14:paraId="0F89C33E" w14:textId="77777777" w:rsidR="001E7E8F" w:rsidRPr="00EA5FA7" w:rsidRDefault="001E7E8F" w:rsidP="001E7E8F">
      <w:pPr>
        <w:pStyle w:val="PL"/>
        <w:rPr>
          <w:rFonts w:eastAsia="SimSun"/>
          <w:snapToGrid w:val="0"/>
        </w:rPr>
      </w:pPr>
      <w:r w:rsidRPr="00EA5FA7">
        <w:rPr>
          <w:rFonts w:eastAsia="SimSun"/>
          <w:snapToGrid w:val="0"/>
        </w:rPr>
        <w:tab/>
        <w:t>maxnoofSRBs,</w:t>
      </w:r>
    </w:p>
    <w:p w14:paraId="3313EC87" w14:textId="77777777" w:rsidR="001E7E8F" w:rsidRPr="00EA5FA7" w:rsidRDefault="001E7E8F" w:rsidP="001E7E8F">
      <w:pPr>
        <w:pStyle w:val="PL"/>
        <w:rPr>
          <w:rFonts w:eastAsia="SimSun"/>
          <w:snapToGrid w:val="0"/>
        </w:rPr>
      </w:pPr>
      <w:r w:rsidRPr="00EA5FA7">
        <w:rPr>
          <w:rFonts w:eastAsia="SimSun"/>
          <w:snapToGrid w:val="0"/>
        </w:rPr>
        <w:tab/>
        <w:t>maxnoofPagingCells,</w:t>
      </w:r>
    </w:p>
    <w:p w14:paraId="1E65CA11" w14:textId="77777777" w:rsidR="001E7E8F" w:rsidRPr="00EA5FA7" w:rsidRDefault="001E7E8F" w:rsidP="001E7E8F">
      <w:pPr>
        <w:pStyle w:val="PL"/>
        <w:rPr>
          <w:rFonts w:eastAsia="SimSun"/>
          <w:snapToGrid w:val="0"/>
        </w:rPr>
      </w:pPr>
      <w:r w:rsidRPr="00EA5FA7">
        <w:rPr>
          <w:rFonts w:eastAsia="SimSun"/>
          <w:snapToGrid w:val="0"/>
        </w:rPr>
        <w:tab/>
        <w:t>maxnoofTNLAssociations,</w:t>
      </w:r>
    </w:p>
    <w:p w14:paraId="4205AB8B" w14:textId="77777777" w:rsidR="001E7E8F" w:rsidRPr="00EA5FA7" w:rsidRDefault="001E7E8F" w:rsidP="001E7E8F">
      <w:pPr>
        <w:pStyle w:val="PL"/>
        <w:rPr>
          <w:snapToGrid w:val="0"/>
          <w:lang w:eastAsia="zh-CN"/>
        </w:rPr>
      </w:pPr>
      <w:r w:rsidRPr="00EA5FA7">
        <w:rPr>
          <w:rFonts w:eastAsia="SimSun"/>
          <w:snapToGrid w:val="0"/>
        </w:rPr>
        <w:tab/>
        <w:t>maxCellineNB</w:t>
      </w:r>
      <w:r w:rsidRPr="00EA5FA7">
        <w:rPr>
          <w:snapToGrid w:val="0"/>
          <w:lang w:eastAsia="zh-CN"/>
        </w:rPr>
        <w:t>,</w:t>
      </w:r>
    </w:p>
    <w:p w14:paraId="6E92C444" w14:textId="77777777" w:rsidR="001E7E8F" w:rsidRPr="00B6230F" w:rsidRDefault="001E7E8F" w:rsidP="001E7E8F">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0F805D91" w14:textId="77777777" w:rsidR="001E7E8F" w:rsidRPr="00EA5FA7" w:rsidRDefault="001E7E8F" w:rsidP="001E7E8F">
      <w:pPr>
        <w:pStyle w:val="PL"/>
        <w:rPr>
          <w:snapToGrid w:val="0"/>
          <w:lang w:eastAsia="zh-CN"/>
        </w:rPr>
      </w:pPr>
    </w:p>
    <w:p w14:paraId="4A9236B4" w14:textId="77777777" w:rsidR="001E7E8F" w:rsidRPr="00EA5FA7" w:rsidRDefault="001E7E8F" w:rsidP="001E7E8F">
      <w:pPr>
        <w:pStyle w:val="PL"/>
        <w:rPr>
          <w:rFonts w:eastAsia="SimSun"/>
          <w:snapToGrid w:val="0"/>
        </w:rPr>
      </w:pPr>
    </w:p>
    <w:p w14:paraId="6649659D" w14:textId="77777777" w:rsidR="001E7E8F" w:rsidRPr="00EA5FA7" w:rsidRDefault="001E7E8F" w:rsidP="001E7E8F">
      <w:pPr>
        <w:pStyle w:val="PL"/>
        <w:rPr>
          <w:noProof w:val="0"/>
          <w:snapToGrid w:val="0"/>
        </w:rPr>
      </w:pPr>
    </w:p>
    <w:p w14:paraId="28CC2A27" w14:textId="77777777" w:rsidR="001E7E8F" w:rsidRPr="00EA5FA7" w:rsidRDefault="001E7E8F" w:rsidP="001E7E8F">
      <w:pPr>
        <w:pStyle w:val="PL"/>
        <w:rPr>
          <w:noProof w:val="0"/>
          <w:snapToGrid w:val="0"/>
        </w:rPr>
      </w:pPr>
      <w:r w:rsidRPr="00EA5FA7">
        <w:rPr>
          <w:noProof w:val="0"/>
          <w:snapToGrid w:val="0"/>
        </w:rPr>
        <w:t>FROM F1AP-Constants;</w:t>
      </w:r>
    </w:p>
    <w:p w14:paraId="3B79E625" w14:textId="77777777" w:rsidR="001E7E8F" w:rsidRPr="00EA5FA7" w:rsidRDefault="001E7E8F" w:rsidP="001E7E8F">
      <w:pPr>
        <w:pStyle w:val="PL"/>
        <w:rPr>
          <w:noProof w:val="0"/>
          <w:snapToGrid w:val="0"/>
        </w:rPr>
      </w:pPr>
    </w:p>
    <w:p w14:paraId="4E7EFA53" w14:textId="77777777" w:rsidR="001E7E8F" w:rsidRPr="00EA5FA7" w:rsidRDefault="001E7E8F" w:rsidP="001E7E8F">
      <w:pPr>
        <w:pStyle w:val="PL"/>
        <w:rPr>
          <w:noProof w:val="0"/>
          <w:snapToGrid w:val="0"/>
        </w:rPr>
      </w:pPr>
    </w:p>
    <w:p w14:paraId="785616AB"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19B09A21"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715AF25" w14:textId="77777777" w:rsidR="001E7E8F" w:rsidRPr="00EA5FA7" w:rsidRDefault="001E7E8F" w:rsidP="001E7E8F">
      <w:pPr>
        <w:pStyle w:val="PL"/>
        <w:outlineLvl w:val="3"/>
        <w:rPr>
          <w:noProof w:val="0"/>
          <w:snapToGrid w:val="0"/>
          <w:lang w:eastAsia="zh-CN"/>
        </w:rPr>
      </w:pPr>
      <w:r w:rsidRPr="00EA5FA7">
        <w:rPr>
          <w:noProof w:val="0"/>
          <w:snapToGrid w:val="0"/>
          <w:lang w:eastAsia="zh-CN"/>
        </w:rPr>
        <w:t>-- RESET ELEMENTARY PROCEDURE</w:t>
      </w:r>
    </w:p>
    <w:p w14:paraId="05ECD90A"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6A4F09C1"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753628FF" w14:textId="77777777" w:rsidR="001E7E8F" w:rsidRPr="00EA5FA7" w:rsidRDefault="001E7E8F" w:rsidP="001E7E8F">
      <w:pPr>
        <w:pStyle w:val="PL"/>
        <w:rPr>
          <w:noProof w:val="0"/>
          <w:snapToGrid w:val="0"/>
          <w:lang w:eastAsia="zh-CN"/>
        </w:rPr>
      </w:pPr>
    </w:p>
    <w:p w14:paraId="39CFB074"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6FB128AE"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7A72938B" w14:textId="77777777" w:rsidR="001E7E8F" w:rsidRPr="00EA5FA7" w:rsidRDefault="001E7E8F" w:rsidP="001E7E8F">
      <w:pPr>
        <w:pStyle w:val="PL"/>
        <w:outlineLvl w:val="4"/>
        <w:rPr>
          <w:noProof w:val="0"/>
          <w:snapToGrid w:val="0"/>
          <w:lang w:eastAsia="zh-CN"/>
        </w:rPr>
      </w:pPr>
      <w:r w:rsidRPr="00EA5FA7">
        <w:rPr>
          <w:noProof w:val="0"/>
          <w:snapToGrid w:val="0"/>
          <w:lang w:eastAsia="zh-CN"/>
        </w:rPr>
        <w:t>-- Reset</w:t>
      </w:r>
    </w:p>
    <w:p w14:paraId="189330E9"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61C82665"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5675E308" w14:textId="77777777" w:rsidR="001E7E8F" w:rsidRPr="00EA5FA7" w:rsidRDefault="001E7E8F" w:rsidP="001E7E8F">
      <w:pPr>
        <w:pStyle w:val="PL"/>
        <w:rPr>
          <w:noProof w:val="0"/>
          <w:snapToGrid w:val="0"/>
          <w:lang w:eastAsia="zh-CN"/>
        </w:rPr>
      </w:pPr>
    </w:p>
    <w:p w14:paraId="03938ACB" w14:textId="77777777" w:rsidR="001E7E8F" w:rsidRPr="00EA5FA7" w:rsidRDefault="001E7E8F" w:rsidP="001E7E8F">
      <w:pPr>
        <w:pStyle w:val="PL"/>
        <w:rPr>
          <w:noProof w:val="0"/>
          <w:snapToGrid w:val="0"/>
          <w:lang w:eastAsia="zh-CN"/>
        </w:rPr>
      </w:pPr>
      <w:r w:rsidRPr="00EA5FA7">
        <w:rPr>
          <w:noProof w:val="0"/>
          <w:snapToGrid w:val="0"/>
          <w:lang w:eastAsia="zh-CN"/>
        </w:rPr>
        <w:t>Reset ::= SEQUENCE {</w:t>
      </w:r>
    </w:p>
    <w:p w14:paraId="4E403BE7"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w:t>
      </w:r>
      <w:proofErr w:type="spellStart"/>
      <w:r w:rsidRPr="00EA5FA7">
        <w:rPr>
          <w:noProof w:val="0"/>
          <w:snapToGrid w:val="0"/>
          <w:lang w:eastAsia="zh-CN"/>
        </w:rPr>
        <w:t>ResetIEs</w:t>
      </w:r>
      <w:proofErr w:type="spellEnd"/>
      <w:r w:rsidRPr="00EA5FA7">
        <w:rPr>
          <w:noProof w:val="0"/>
          <w:snapToGrid w:val="0"/>
          <w:lang w:eastAsia="zh-CN"/>
        </w:rPr>
        <w:t>} },</w:t>
      </w:r>
    </w:p>
    <w:p w14:paraId="1146E290"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676E7963"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1433CB52" w14:textId="77777777" w:rsidR="001E7E8F" w:rsidRPr="00EA5FA7" w:rsidRDefault="001E7E8F" w:rsidP="001E7E8F">
      <w:pPr>
        <w:pStyle w:val="PL"/>
        <w:rPr>
          <w:noProof w:val="0"/>
          <w:snapToGrid w:val="0"/>
          <w:lang w:eastAsia="zh-CN"/>
        </w:rPr>
      </w:pPr>
    </w:p>
    <w:p w14:paraId="220BC209" w14:textId="77777777" w:rsidR="001E7E8F" w:rsidRPr="00EA5FA7" w:rsidRDefault="001E7E8F" w:rsidP="001E7E8F">
      <w:pPr>
        <w:pStyle w:val="PL"/>
        <w:rPr>
          <w:noProof w:val="0"/>
          <w:snapToGrid w:val="0"/>
          <w:lang w:eastAsia="zh-CN"/>
        </w:rPr>
      </w:pPr>
      <w:proofErr w:type="spellStart"/>
      <w:r w:rsidRPr="00EA5FA7">
        <w:rPr>
          <w:noProof w:val="0"/>
          <w:snapToGrid w:val="0"/>
          <w:lang w:eastAsia="zh-CN"/>
        </w:rPr>
        <w:t>ResetIEs</w:t>
      </w:r>
      <w:proofErr w:type="spellEnd"/>
      <w:r w:rsidRPr="00EA5FA7">
        <w:rPr>
          <w:noProof w:val="0"/>
          <w:snapToGrid w:val="0"/>
          <w:lang w:eastAsia="zh-CN"/>
        </w:rPr>
        <w:t xml:space="preserve"> F1AP-PROTOCOL-IES ::= {</w:t>
      </w:r>
      <w:r w:rsidRPr="00EA5FA7">
        <w:rPr>
          <w:noProof w:val="0"/>
        </w:rPr>
        <w:t xml:space="preserve"> </w:t>
      </w:r>
    </w:p>
    <w:p w14:paraId="381FA46B" w14:textId="77777777" w:rsidR="001E7E8F" w:rsidRPr="00EA5FA7" w:rsidRDefault="001E7E8F" w:rsidP="001E7E8F">
      <w:pPr>
        <w:pStyle w:val="PL"/>
        <w:tabs>
          <w:tab w:val="clear" w:pos="4608"/>
          <w:tab w:val="left" w:pos="4300"/>
        </w:tabs>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0F36BD9" w14:textId="77777777" w:rsidR="001E7E8F" w:rsidRPr="00EA5FA7" w:rsidRDefault="001E7E8F" w:rsidP="001E7E8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57D288C"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ResetType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ResetType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8925A1"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01754FC2"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0C8176C8" w14:textId="77777777" w:rsidR="001E7E8F" w:rsidRPr="00EA5FA7" w:rsidRDefault="001E7E8F" w:rsidP="001E7E8F">
      <w:pPr>
        <w:pStyle w:val="PL"/>
        <w:rPr>
          <w:noProof w:val="0"/>
          <w:snapToGrid w:val="0"/>
          <w:lang w:eastAsia="zh-CN"/>
        </w:rPr>
      </w:pPr>
    </w:p>
    <w:p w14:paraId="5DB69E10" w14:textId="77777777" w:rsidR="001E7E8F" w:rsidRPr="00EA5FA7" w:rsidRDefault="001E7E8F" w:rsidP="001E7E8F">
      <w:pPr>
        <w:pStyle w:val="PL"/>
        <w:rPr>
          <w:noProof w:val="0"/>
          <w:snapToGrid w:val="0"/>
          <w:lang w:eastAsia="zh-CN"/>
        </w:rPr>
      </w:pPr>
      <w:proofErr w:type="spellStart"/>
      <w:r w:rsidRPr="00EA5FA7">
        <w:rPr>
          <w:noProof w:val="0"/>
          <w:snapToGrid w:val="0"/>
          <w:lang w:eastAsia="zh-CN"/>
        </w:rPr>
        <w:t>ResetType</w:t>
      </w:r>
      <w:proofErr w:type="spellEnd"/>
      <w:r w:rsidRPr="00EA5FA7">
        <w:rPr>
          <w:noProof w:val="0"/>
          <w:snapToGrid w:val="0"/>
          <w:lang w:eastAsia="zh-CN"/>
        </w:rPr>
        <w:t xml:space="preserve"> ::= CHOICE {</w:t>
      </w:r>
    </w:p>
    <w:p w14:paraId="41DAB520" w14:textId="77777777" w:rsidR="001E7E8F" w:rsidRPr="00EA5FA7" w:rsidRDefault="001E7E8F" w:rsidP="001E7E8F">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ResetAll</w:t>
      </w:r>
      <w:proofErr w:type="spellEnd"/>
      <w:r w:rsidRPr="00EA5FA7">
        <w:rPr>
          <w:noProof w:val="0"/>
          <w:snapToGrid w:val="0"/>
          <w:lang w:eastAsia="zh-CN"/>
        </w:rPr>
        <w:t>,</w:t>
      </w:r>
    </w:p>
    <w:p w14:paraId="7E635E98" w14:textId="77777777" w:rsidR="001E7E8F" w:rsidRPr="00EA5FA7" w:rsidRDefault="001E7E8F" w:rsidP="001E7E8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4530E27B" w14:textId="77777777" w:rsidR="001E7E8F" w:rsidRPr="00EA5FA7" w:rsidRDefault="001E7E8F" w:rsidP="001E7E8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 { </w:t>
      </w:r>
      <w:proofErr w:type="spellStart"/>
      <w:r w:rsidRPr="00EA5FA7">
        <w:rPr>
          <w:noProof w:val="0"/>
          <w:snapToGrid w:val="0"/>
          <w:lang w:eastAsia="zh-CN"/>
        </w:rPr>
        <w:t>ResetType-ExtIEs</w:t>
      </w:r>
      <w:proofErr w:type="spellEnd"/>
      <w:r w:rsidRPr="00EA5FA7">
        <w:rPr>
          <w:noProof w:val="0"/>
          <w:snapToGrid w:val="0"/>
          <w:lang w:eastAsia="zh-CN"/>
        </w:rPr>
        <w:t>} }</w:t>
      </w:r>
    </w:p>
    <w:p w14:paraId="7F6D6CDC"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3F62E82" w14:textId="77777777" w:rsidR="001E7E8F" w:rsidRPr="00EA5FA7" w:rsidRDefault="001E7E8F" w:rsidP="001E7E8F">
      <w:pPr>
        <w:pStyle w:val="PL"/>
        <w:rPr>
          <w:noProof w:val="0"/>
          <w:snapToGrid w:val="0"/>
          <w:lang w:eastAsia="zh-CN"/>
        </w:rPr>
      </w:pPr>
    </w:p>
    <w:p w14:paraId="3662EAFF" w14:textId="77777777" w:rsidR="001E7E8F" w:rsidRPr="00EA5FA7" w:rsidRDefault="001E7E8F" w:rsidP="001E7E8F">
      <w:pPr>
        <w:pStyle w:val="PL"/>
        <w:rPr>
          <w:noProof w:val="0"/>
          <w:snapToGrid w:val="0"/>
          <w:lang w:eastAsia="zh-CN"/>
        </w:rPr>
      </w:pPr>
      <w:proofErr w:type="spellStart"/>
      <w:r w:rsidRPr="00EA5FA7">
        <w:rPr>
          <w:noProof w:val="0"/>
          <w:snapToGrid w:val="0"/>
          <w:lang w:eastAsia="zh-CN"/>
        </w:rPr>
        <w:t>ResetType-ExtIEs</w:t>
      </w:r>
      <w:proofErr w:type="spellEnd"/>
      <w:r w:rsidRPr="00EA5FA7">
        <w:rPr>
          <w:noProof w:val="0"/>
          <w:snapToGrid w:val="0"/>
          <w:lang w:eastAsia="zh-CN"/>
        </w:rPr>
        <w:t xml:space="preserve"> F1AP-PROTOCOL-IES ::= {</w:t>
      </w:r>
    </w:p>
    <w:p w14:paraId="0BDE1434" w14:textId="77777777" w:rsidR="001E7E8F" w:rsidRPr="00EA5FA7" w:rsidRDefault="001E7E8F" w:rsidP="001E7E8F">
      <w:pPr>
        <w:pStyle w:val="PL"/>
        <w:rPr>
          <w:noProof w:val="0"/>
          <w:snapToGrid w:val="0"/>
          <w:lang w:eastAsia="zh-CN"/>
        </w:rPr>
      </w:pPr>
      <w:r w:rsidRPr="00EA5FA7">
        <w:rPr>
          <w:noProof w:val="0"/>
          <w:snapToGrid w:val="0"/>
          <w:lang w:eastAsia="zh-CN"/>
        </w:rPr>
        <w:lastRenderedPageBreak/>
        <w:tab/>
        <w:t>...</w:t>
      </w:r>
    </w:p>
    <w:p w14:paraId="61B9C104"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E2EA426" w14:textId="77777777" w:rsidR="001E7E8F" w:rsidRPr="00EA5FA7" w:rsidRDefault="001E7E8F" w:rsidP="001E7E8F">
      <w:pPr>
        <w:pStyle w:val="PL"/>
        <w:rPr>
          <w:noProof w:val="0"/>
          <w:snapToGrid w:val="0"/>
          <w:lang w:eastAsia="zh-CN"/>
        </w:rPr>
      </w:pPr>
    </w:p>
    <w:p w14:paraId="4E5C1CA5" w14:textId="77777777" w:rsidR="001E7E8F" w:rsidRPr="00EA5FA7" w:rsidRDefault="001E7E8F" w:rsidP="001E7E8F">
      <w:pPr>
        <w:pStyle w:val="PL"/>
        <w:rPr>
          <w:noProof w:val="0"/>
          <w:snapToGrid w:val="0"/>
          <w:lang w:eastAsia="zh-CN"/>
        </w:rPr>
      </w:pPr>
    </w:p>
    <w:p w14:paraId="3EC3D3C9" w14:textId="77777777" w:rsidR="001E7E8F" w:rsidRPr="00EA5FA7" w:rsidRDefault="001E7E8F" w:rsidP="001E7E8F">
      <w:pPr>
        <w:pStyle w:val="PL"/>
        <w:rPr>
          <w:noProof w:val="0"/>
          <w:snapToGrid w:val="0"/>
          <w:lang w:eastAsia="zh-CN"/>
        </w:rPr>
      </w:pPr>
      <w:proofErr w:type="spellStart"/>
      <w:r w:rsidRPr="00EA5FA7">
        <w:rPr>
          <w:noProof w:val="0"/>
          <w:snapToGrid w:val="0"/>
          <w:lang w:eastAsia="zh-CN"/>
        </w:rPr>
        <w:t>ResetAll</w:t>
      </w:r>
      <w:proofErr w:type="spellEnd"/>
      <w:r w:rsidRPr="00EA5FA7">
        <w:rPr>
          <w:noProof w:val="0"/>
          <w:snapToGrid w:val="0"/>
          <w:lang w:eastAsia="zh-CN"/>
        </w:rPr>
        <w:t xml:space="preserve"> ::= ENUMERATED {</w:t>
      </w:r>
    </w:p>
    <w:p w14:paraId="79A0AACB" w14:textId="77777777" w:rsidR="001E7E8F" w:rsidRPr="00EA5FA7" w:rsidRDefault="001E7E8F" w:rsidP="001E7E8F">
      <w:pPr>
        <w:pStyle w:val="PL"/>
        <w:rPr>
          <w:noProof w:val="0"/>
          <w:snapToGrid w:val="0"/>
          <w:lang w:eastAsia="zh-CN"/>
        </w:rPr>
      </w:pPr>
      <w:r w:rsidRPr="00EA5FA7">
        <w:rPr>
          <w:noProof w:val="0"/>
          <w:snapToGrid w:val="0"/>
          <w:lang w:eastAsia="zh-CN"/>
        </w:rPr>
        <w:tab/>
        <w:t>reset-all,</w:t>
      </w:r>
    </w:p>
    <w:p w14:paraId="23C539B7"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6043E0A5"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70DF881" w14:textId="77777777" w:rsidR="001E7E8F" w:rsidRPr="00EA5FA7" w:rsidRDefault="001E7E8F" w:rsidP="001E7E8F">
      <w:pPr>
        <w:pStyle w:val="PL"/>
        <w:rPr>
          <w:noProof w:val="0"/>
          <w:snapToGrid w:val="0"/>
          <w:lang w:eastAsia="zh-CN"/>
        </w:rPr>
      </w:pPr>
    </w:p>
    <w:p w14:paraId="5E03292E" w14:textId="77777777" w:rsidR="001E7E8F" w:rsidRPr="00EA5FA7" w:rsidRDefault="001E7E8F" w:rsidP="001E7E8F">
      <w:pPr>
        <w:pStyle w:val="PL"/>
        <w:rPr>
          <w:noProof w:val="0"/>
          <w:snapToGrid w:val="0"/>
          <w:lang w:eastAsia="zh-CN"/>
        </w:rPr>
      </w:pPr>
      <w:r w:rsidRPr="00EA5FA7">
        <w:rPr>
          <w:noProof w:val="0"/>
          <w:snapToGrid w:val="0"/>
          <w:lang w:eastAsia="zh-CN"/>
        </w:rPr>
        <w:t xml:space="preserve">UE-associatedLogicalF1-ConnectionListRes ::= SEQUENCE (SIZE(1.. maxnoofIndividualF1ConnectionsToReset))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UE-associatedLogicalF1-ConnectionItemRes } }</w:t>
      </w:r>
    </w:p>
    <w:p w14:paraId="3A4FAC04" w14:textId="77777777" w:rsidR="001E7E8F" w:rsidRPr="00EA5FA7" w:rsidRDefault="001E7E8F" w:rsidP="001E7E8F">
      <w:pPr>
        <w:pStyle w:val="PL"/>
        <w:rPr>
          <w:noProof w:val="0"/>
          <w:snapToGrid w:val="0"/>
          <w:lang w:eastAsia="zh-CN"/>
        </w:rPr>
      </w:pPr>
    </w:p>
    <w:p w14:paraId="1D86FB48" w14:textId="77777777" w:rsidR="001E7E8F" w:rsidRPr="00EA5FA7" w:rsidRDefault="001E7E8F" w:rsidP="001E7E8F">
      <w:pPr>
        <w:pStyle w:val="PL"/>
        <w:rPr>
          <w:noProof w:val="0"/>
          <w:snapToGrid w:val="0"/>
          <w:lang w:eastAsia="zh-CN"/>
        </w:rPr>
      </w:pPr>
      <w:r w:rsidRPr="00EA5FA7">
        <w:rPr>
          <w:noProof w:val="0"/>
          <w:snapToGrid w:val="0"/>
          <w:lang w:eastAsia="zh-CN"/>
        </w:rPr>
        <w:t>UE-associatedLogicalF1-ConnectionItemRes F1AP-PROTOCOL-IES ::= {</w:t>
      </w:r>
    </w:p>
    <w:p w14:paraId="5E62CD39" w14:textId="77777777" w:rsidR="001E7E8F" w:rsidRPr="00EA5FA7" w:rsidRDefault="001E7E8F" w:rsidP="001E7E8F">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0F67FC45"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2345A082"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412B72F8" w14:textId="77777777" w:rsidR="001E7E8F" w:rsidRPr="00EA5FA7" w:rsidRDefault="001E7E8F" w:rsidP="001E7E8F">
      <w:pPr>
        <w:pStyle w:val="PL"/>
        <w:rPr>
          <w:noProof w:val="0"/>
          <w:snapToGrid w:val="0"/>
          <w:lang w:eastAsia="zh-CN"/>
        </w:rPr>
      </w:pPr>
    </w:p>
    <w:p w14:paraId="3AE66278" w14:textId="77777777" w:rsidR="001E7E8F" w:rsidRPr="00EA5FA7" w:rsidRDefault="001E7E8F" w:rsidP="001E7E8F">
      <w:pPr>
        <w:pStyle w:val="PL"/>
        <w:rPr>
          <w:noProof w:val="0"/>
          <w:snapToGrid w:val="0"/>
          <w:lang w:eastAsia="zh-CN"/>
        </w:rPr>
      </w:pPr>
    </w:p>
    <w:p w14:paraId="335C6F49"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7C260740"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59F12A3E" w14:textId="77777777" w:rsidR="001E7E8F" w:rsidRPr="00EA5FA7" w:rsidRDefault="001E7E8F" w:rsidP="001E7E8F">
      <w:pPr>
        <w:pStyle w:val="PL"/>
        <w:outlineLvl w:val="4"/>
        <w:rPr>
          <w:noProof w:val="0"/>
          <w:snapToGrid w:val="0"/>
          <w:lang w:eastAsia="zh-CN"/>
        </w:rPr>
      </w:pPr>
      <w:r w:rsidRPr="00EA5FA7">
        <w:rPr>
          <w:noProof w:val="0"/>
          <w:snapToGrid w:val="0"/>
          <w:lang w:eastAsia="zh-CN"/>
        </w:rPr>
        <w:t>-- Reset Acknowledge</w:t>
      </w:r>
    </w:p>
    <w:p w14:paraId="13EE8071"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3FC22274"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15B086D9" w14:textId="77777777" w:rsidR="001E7E8F" w:rsidRPr="00EA5FA7" w:rsidRDefault="001E7E8F" w:rsidP="001E7E8F">
      <w:pPr>
        <w:pStyle w:val="PL"/>
        <w:rPr>
          <w:noProof w:val="0"/>
          <w:snapToGrid w:val="0"/>
          <w:lang w:eastAsia="zh-CN"/>
        </w:rPr>
      </w:pPr>
    </w:p>
    <w:p w14:paraId="3031E9FB" w14:textId="77777777" w:rsidR="001E7E8F" w:rsidRPr="00EA5FA7" w:rsidRDefault="001E7E8F" w:rsidP="001E7E8F">
      <w:pPr>
        <w:pStyle w:val="PL"/>
        <w:rPr>
          <w:noProof w:val="0"/>
          <w:snapToGrid w:val="0"/>
          <w:lang w:eastAsia="zh-CN"/>
        </w:rPr>
      </w:pPr>
      <w:proofErr w:type="spellStart"/>
      <w:r w:rsidRPr="00EA5FA7">
        <w:rPr>
          <w:noProof w:val="0"/>
          <w:snapToGrid w:val="0"/>
          <w:lang w:eastAsia="zh-CN"/>
        </w:rPr>
        <w:t>ResetAcknowledge</w:t>
      </w:r>
      <w:proofErr w:type="spellEnd"/>
      <w:r w:rsidRPr="00EA5FA7">
        <w:rPr>
          <w:noProof w:val="0"/>
          <w:snapToGrid w:val="0"/>
          <w:lang w:eastAsia="zh-CN"/>
        </w:rPr>
        <w:t xml:space="preserve"> ::= SEQUENCE {</w:t>
      </w:r>
    </w:p>
    <w:p w14:paraId="05EA100A"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w:t>
      </w:r>
      <w:proofErr w:type="spellStart"/>
      <w:r w:rsidRPr="00EA5FA7">
        <w:rPr>
          <w:noProof w:val="0"/>
          <w:snapToGrid w:val="0"/>
          <w:lang w:eastAsia="zh-CN"/>
        </w:rPr>
        <w:t>ResetAcknowledgeIEs</w:t>
      </w:r>
      <w:proofErr w:type="spellEnd"/>
      <w:r w:rsidRPr="00EA5FA7">
        <w:rPr>
          <w:noProof w:val="0"/>
          <w:snapToGrid w:val="0"/>
          <w:lang w:eastAsia="zh-CN"/>
        </w:rPr>
        <w:t>} },</w:t>
      </w:r>
    </w:p>
    <w:p w14:paraId="7F75F88A"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6BCCCD14"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AE4575A" w14:textId="77777777" w:rsidR="001E7E8F" w:rsidRPr="00EA5FA7" w:rsidRDefault="001E7E8F" w:rsidP="001E7E8F">
      <w:pPr>
        <w:pStyle w:val="PL"/>
        <w:rPr>
          <w:noProof w:val="0"/>
          <w:snapToGrid w:val="0"/>
          <w:lang w:eastAsia="zh-CN"/>
        </w:rPr>
      </w:pPr>
    </w:p>
    <w:p w14:paraId="14F7DE81" w14:textId="77777777" w:rsidR="001E7E8F" w:rsidRPr="00EA5FA7" w:rsidRDefault="001E7E8F" w:rsidP="001E7E8F">
      <w:pPr>
        <w:pStyle w:val="PL"/>
        <w:rPr>
          <w:noProof w:val="0"/>
          <w:snapToGrid w:val="0"/>
          <w:lang w:eastAsia="zh-CN"/>
        </w:rPr>
      </w:pPr>
      <w:proofErr w:type="spellStart"/>
      <w:r w:rsidRPr="00EA5FA7">
        <w:rPr>
          <w:noProof w:val="0"/>
          <w:snapToGrid w:val="0"/>
          <w:lang w:eastAsia="zh-CN"/>
        </w:rPr>
        <w:t>ResetAcknowledgeIEs</w:t>
      </w:r>
      <w:proofErr w:type="spellEnd"/>
      <w:r w:rsidRPr="00EA5FA7">
        <w:rPr>
          <w:noProof w:val="0"/>
          <w:snapToGrid w:val="0"/>
          <w:lang w:eastAsia="zh-CN"/>
        </w:rPr>
        <w:t xml:space="preserve"> F1AP-PROTOCOL-IES ::= {</w:t>
      </w:r>
    </w:p>
    <w:p w14:paraId="041FC74B"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22D4636" w14:textId="77777777" w:rsidR="001E7E8F" w:rsidRPr="00EA5FA7" w:rsidRDefault="001E7E8F" w:rsidP="001E7E8F">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DEB67C6"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AF8EED2"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7AEECA99"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35DF4765" w14:textId="77777777" w:rsidR="001E7E8F" w:rsidRPr="00EA5FA7" w:rsidRDefault="001E7E8F" w:rsidP="001E7E8F">
      <w:pPr>
        <w:pStyle w:val="PL"/>
        <w:rPr>
          <w:noProof w:val="0"/>
          <w:snapToGrid w:val="0"/>
          <w:lang w:eastAsia="zh-CN"/>
        </w:rPr>
      </w:pPr>
    </w:p>
    <w:p w14:paraId="51C2B240" w14:textId="77777777" w:rsidR="001E7E8F" w:rsidRPr="00EA5FA7" w:rsidRDefault="001E7E8F" w:rsidP="001E7E8F">
      <w:pPr>
        <w:pStyle w:val="PL"/>
        <w:rPr>
          <w:noProof w:val="0"/>
          <w:snapToGrid w:val="0"/>
          <w:lang w:eastAsia="zh-CN"/>
        </w:rPr>
      </w:pPr>
      <w:r w:rsidRPr="00EA5FA7">
        <w:rPr>
          <w:noProof w:val="0"/>
          <w:snapToGrid w:val="0"/>
          <w:lang w:eastAsia="zh-CN"/>
        </w:rPr>
        <w:t xml:space="preserve">UE-associatedLogicalF1-ConnectionListResAck ::= SEQUENCE (SIZE(1.. maxnoofIndividualF1ConnectionsToReset))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UE-associatedLogicalF1-ConnectionItemResAck } }</w:t>
      </w:r>
    </w:p>
    <w:p w14:paraId="353D22CF" w14:textId="77777777" w:rsidR="001E7E8F" w:rsidRPr="00EA5FA7" w:rsidRDefault="001E7E8F" w:rsidP="001E7E8F">
      <w:pPr>
        <w:pStyle w:val="PL"/>
        <w:rPr>
          <w:noProof w:val="0"/>
          <w:snapToGrid w:val="0"/>
          <w:lang w:eastAsia="zh-CN"/>
        </w:rPr>
      </w:pPr>
    </w:p>
    <w:p w14:paraId="056D25B6" w14:textId="77777777" w:rsidR="001E7E8F" w:rsidRPr="00EA5FA7" w:rsidRDefault="001E7E8F" w:rsidP="001E7E8F">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474C67AC" w14:textId="77777777" w:rsidR="001E7E8F" w:rsidRPr="00EA5FA7" w:rsidRDefault="001E7E8F" w:rsidP="001E7E8F">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5931FFEF"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6E34547B"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6899D8A9" w14:textId="77777777" w:rsidR="001E7E8F" w:rsidRPr="00EA5FA7" w:rsidRDefault="001E7E8F" w:rsidP="001E7E8F">
      <w:pPr>
        <w:pStyle w:val="PL"/>
        <w:rPr>
          <w:noProof w:val="0"/>
          <w:snapToGrid w:val="0"/>
          <w:lang w:eastAsia="zh-CN"/>
        </w:rPr>
      </w:pPr>
    </w:p>
    <w:p w14:paraId="7119AD79"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0120F23F"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67FA14F4" w14:textId="77777777" w:rsidR="001E7E8F" w:rsidRPr="00EA5FA7" w:rsidRDefault="001E7E8F" w:rsidP="001E7E8F">
      <w:pPr>
        <w:pStyle w:val="PL"/>
        <w:outlineLvl w:val="3"/>
        <w:rPr>
          <w:noProof w:val="0"/>
          <w:snapToGrid w:val="0"/>
          <w:lang w:eastAsia="zh-CN"/>
        </w:rPr>
      </w:pPr>
      <w:r w:rsidRPr="00EA5FA7">
        <w:rPr>
          <w:noProof w:val="0"/>
          <w:snapToGrid w:val="0"/>
          <w:lang w:eastAsia="zh-CN"/>
        </w:rPr>
        <w:t>-- ERROR INDICATION ELEMENTARY PROCEDURE</w:t>
      </w:r>
    </w:p>
    <w:p w14:paraId="0002CC15"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065BEEBD"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0FE2897A" w14:textId="77777777" w:rsidR="001E7E8F" w:rsidRPr="00EA5FA7" w:rsidRDefault="001E7E8F" w:rsidP="001E7E8F">
      <w:pPr>
        <w:pStyle w:val="PL"/>
        <w:rPr>
          <w:noProof w:val="0"/>
          <w:snapToGrid w:val="0"/>
          <w:lang w:eastAsia="zh-CN"/>
        </w:rPr>
      </w:pPr>
    </w:p>
    <w:p w14:paraId="00C0D334"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00733003"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5E058675" w14:textId="77777777" w:rsidR="001E7E8F" w:rsidRPr="00EA5FA7" w:rsidRDefault="001E7E8F" w:rsidP="001E7E8F">
      <w:pPr>
        <w:pStyle w:val="PL"/>
        <w:outlineLvl w:val="4"/>
        <w:rPr>
          <w:noProof w:val="0"/>
          <w:snapToGrid w:val="0"/>
          <w:lang w:eastAsia="zh-CN"/>
        </w:rPr>
      </w:pPr>
      <w:r w:rsidRPr="00EA5FA7">
        <w:rPr>
          <w:noProof w:val="0"/>
          <w:snapToGrid w:val="0"/>
          <w:lang w:eastAsia="zh-CN"/>
        </w:rPr>
        <w:t>-- Error Indication</w:t>
      </w:r>
    </w:p>
    <w:p w14:paraId="150411A8"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58260869"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461D8EB1" w14:textId="77777777" w:rsidR="001E7E8F" w:rsidRPr="00EA5FA7" w:rsidRDefault="001E7E8F" w:rsidP="001E7E8F">
      <w:pPr>
        <w:pStyle w:val="PL"/>
        <w:rPr>
          <w:noProof w:val="0"/>
          <w:snapToGrid w:val="0"/>
          <w:lang w:eastAsia="zh-CN"/>
        </w:rPr>
      </w:pPr>
    </w:p>
    <w:p w14:paraId="76F80160" w14:textId="77777777" w:rsidR="001E7E8F" w:rsidRPr="00EA5FA7" w:rsidRDefault="001E7E8F" w:rsidP="001E7E8F">
      <w:pPr>
        <w:pStyle w:val="PL"/>
        <w:rPr>
          <w:noProof w:val="0"/>
          <w:snapToGrid w:val="0"/>
          <w:lang w:eastAsia="zh-CN"/>
        </w:rPr>
      </w:pPr>
      <w:proofErr w:type="spellStart"/>
      <w:r w:rsidRPr="00EA5FA7">
        <w:rPr>
          <w:noProof w:val="0"/>
          <w:snapToGrid w:val="0"/>
          <w:lang w:eastAsia="zh-CN"/>
        </w:rPr>
        <w:t>ErrorIndication</w:t>
      </w:r>
      <w:proofErr w:type="spellEnd"/>
      <w:r w:rsidRPr="00EA5FA7">
        <w:rPr>
          <w:noProof w:val="0"/>
          <w:snapToGrid w:val="0"/>
          <w:lang w:eastAsia="zh-CN"/>
        </w:rPr>
        <w:t xml:space="preserve"> ::= SEQUENCE {</w:t>
      </w:r>
    </w:p>
    <w:p w14:paraId="2359C15A"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w:t>
      </w:r>
      <w:proofErr w:type="spellStart"/>
      <w:r w:rsidRPr="00EA5FA7">
        <w:rPr>
          <w:noProof w:val="0"/>
          <w:snapToGrid w:val="0"/>
          <w:lang w:eastAsia="zh-CN"/>
        </w:rPr>
        <w:t>ErrorIndicationIEs</w:t>
      </w:r>
      <w:proofErr w:type="spellEnd"/>
      <w:r w:rsidRPr="00EA5FA7">
        <w:rPr>
          <w:noProof w:val="0"/>
          <w:snapToGrid w:val="0"/>
          <w:lang w:eastAsia="zh-CN"/>
        </w:rPr>
        <w:t>}},</w:t>
      </w:r>
    </w:p>
    <w:p w14:paraId="455B6EBD"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5FB428B7"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1D8AEF71" w14:textId="77777777" w:rsidR="001E7E8F" w:rsidRPr="00EA5FA7" w:rsidRDefault="001E7E8F" w:rsidP="001E7E8F">
      <w:pPr>
        <w:pStyle w:val="PL"/>
        <w:rPr>
          <w:noProof w:val="0"/>
          <w:snapToGrid w:val="0"/>
          <w:lang w:eastAsia="zh-CN"/>
        </w:rPr>
      </w:pPr>
    </w:p>
    <w:p w14:paraId="7610784C" w14:textId="77777777" w:rsidR="001E7E8F" w:rsidRPr="00EA5FA7" w:rsidRDefault="001E7E8F" w:rsidP="001E7E8F">
      <w:pPr>
        <w:pStyle w:val="PL"/>
        <w:rPr>
          <w:noProof w:val="0"/>
          <w:snapToGrid w:val="0"/>
          <w:lang w:eastAsia="zh-CN"/>
        </w:rPr>
      </w:pPr>
      <w:proofErr w:type="spellStart"/>
      <w:r w:rsidRPr="00EA5FA7">
        <w:rPr>
          <w:noProof w:val="0"/>
          <w:snapToGrid w:val="0"/>
          <w:lang w:eastAsia="zh-CN"/>
        </w:rPr>
        <w:t>ErrorIndicationIEs</w:t>
      </w:r>
      <w:proofErr w:type="spellEnd"/>
      <w:r w:rsidRPr="00EA5FA7">
        <w:rPr>
          <w:noProof w:val="0"/>
          <w:snapToGrid w:val="0"/>
          <w:lang w:eastAsia="zh-CN"/>
        </w:rPr>
        <w:t xml:space="preserve"> F1AP-PROTOCOL-IES ::= {</w:t>
      </w:r>
    </w:p>
    <w:p w14:paraId="70E3E8ED"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26BCCE6" w14:textId="77777777" w:rsidR="001E7E8F" w:rsidRPr="00EA5FA7" w:rsidRDefault="001E7E8F" w:rsidP="001E7E8F">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CA076B0" w14:textId="77777777" w:rsidR="001E7E8F" w:rsidRPr="00EA5FA7" w:rsidRDefault="001E7E8F" w:rsidP="001E7E8F">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2F5FD67" w14:textId="77777777" w:rsidR="001E7E8F" w:rsidRPr="00EA5FA7" w:rsidRDefault="001E7E8F" w:rsidP="001E7E8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2072C7D" w14:textId="77777777" w:rsidR="001E7E8F" w:rsidRPr="00EA5FA7" w:rsidRDefault="001E7E8F" w:rsidP="001E7E8F">
      <w:pPr>
        <w:pStyle w:val="PL"/>
        <w:rPr>
          <w:noProof w:val="0"/>
          <w:snapToGrid w:val="0"/>
          <w:lang w:eastAsia="zh-CN"/>
        </w:rPr>
      </w:pPr>
      <w:r w:rsidRPr="00EA5FA7">
        <w:rPr>
          <w:noProof w:val="0"/>
          <w:snapToGrid w:val="0"/>
          <w:lang w:eastAsia="zh-CN"/>
        </w:rPr>
        <w:lastRenderedPageBreak/>
        <w:tab/>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842899A"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2BA5E31D"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1606A747" w14:textId="77777777" w:rsidR="001E7E8F" w:rsidRPr="00EA5FA7" w:rsidRDefault="001E7E8F" w:rsidP="001E7E8F">
      <w:pPr>
        <w:pStyle w:val="PL"/>
        <w:rPr>
          <w:noProof w:val="0"/>
          <w:snapToGrid w:val="0"/>
          <w:lang w:eastAsia="zh-CN"/>
        </w:rPr>
      </w:pPr>
    </w:p>
    <w:p w14:paraId="184C1D2C"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3B07D450"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3668C4CC" w14:textId="77777777" w:rsidR="001E7E8F" w:rsidRPr="00EA5FA7" w:rsidRDefault="001E7E8F" w:rsidP="001E7E8F">
      <w:pPr>
        <w:pStyle w:val="PL"/>
        <w:outlineLvl w:val="3"/>
        <w:rPr>
          <w:noProof w:val="0"/>
          <w:snapToGrid w:val="0"/>
          <w:lang w:eastAsia="zh-CN"/>
        </w:rPr>
      </w:pPr>
      <w:r w:rsidRPr="00EA5FA7">
        <w:rPr>
          <w:noProof w:val="0"/>
          <w:snapToGrid w:val="0"/>
          <w:lang w:eastAsia="zh-CN"/>
        </w:rPr>
        <w:t>-- F1 SETUP ELEMENTARY PROCEDURE</w:t>
      </w:r>
    </w:p>
    <w:p w14:paraId="6C52A7BD"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39F9F180"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44B28E72" w14:textId="77777777" w:rsidR="001E7E8F" w:rsidRPr="00EA5FA7" w:rsidRDefault="001E7E8F" w:rsidP="001E7E8F">
      <w:pPr>
        <w:pStyle w:val="PL"/>
        <w:rPr>
          <w:noProof w:val="0"/>
          <w:snapToGrid w:val="0"/>
          <w:lang w:eastAsia="zh-CN"/>
        </w:rPr>
      </w:pPr>
    </w:p>
    <w:p w14:paraId="110F882E"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1BE7FB3E"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D9E4BA5" w14:textId="77777777" w:rsidR="001E7E8F" w:rsidRPr="00EA5FA7" w:rsidRDefault="001E7E8F" w:rsidP="001E7E8F">
      <w:pPr>
        <w:pStyle w:val="PL"/>
        <w:outlineLvl w:val="4"/>
        <w:rPr>
          <w:noProof w:val="0"/>
          <w:snapToGrid w:val="0"/>
          <w:lang w:eastAsia="zh-CN"/>
        </w:rPr>
      </w:pPr>
      <w:r w:rsidRPr="00EA5FA7">
        <w:rPr>
          <w:noProof w:val="0"/>
          <w:snapToGrid w:val="0"/>
          <w:lang w:eastAsia="zh-CN"/>
        </w:rPr>
        <w:t>-- F1 Setup Request</w:t>
      </w:r>
    </w:p>
    <w:p w14:paraId="2CC8D5C7"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FBE0F28"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29583F89" w14:textId="77777777" w:rsidR="001E7E8F" w:rsidRPr="00EA5FA7" w:rsidRDefault="001E7E8F" w:rsidP="001E7E8F">
      <w:pPr>
        <w:pStyle w:val="PL"/>
        <w:rPr>
          <w:noProof w:val="0"/>
          <w:snapToGrid w:val="0"/>
          <w:lang w:eastAsia="zh-CN"/>
        </w:rPr>
      </w:pPr>
    </w:p>
    <w:p w14:paraId="398A219E" w14:textId="77777777" w:rsidR="001E7E8F" w:rsidRPr="00EA5FA7" w:rsidRDefault="001E7E8F" w:rsidP="001E7E8F">
      <w:pPr>
        <w:pStyle w:val="PL"/>
        <w:rPr>
          <w:noProof w:val="0"/>
          <w:snapToGrid w:val="0"/>
          <w:lang w:eastAsia="zh-CN"/>
        </w:rPr>
      </w:pPr>
      <w:r w:rsidRPr="00EA5FA7">
        <w:rPr>
          <w:noProof w:val="0"/>
          <w:snapToGrid w:val="0"/>
          <w:lang w:eastAsia="zh-CN"/>
        </w:rPr>
        <w:t>F1SetupRequest ::= SEQUENCE {</w:t>
      </w:r>
    </w:p>
    <w:p w14:paraId="033882BE"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{F1SetupRequestIEs} },</w:t>
      </w:r>
    </w:p>
    <w:p w14:paraId="29FC6C6C"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53D823F5"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5E84BBE" w14:textId="77777777" w:rsidR="001E7E8F" w:rsidRPr="00EA5FA7" w:rsidRDefault="001E7E8F" w:rsidP="001E7E8F">
      <w:pPr>
        <w:pStyle w:val="PL"/>
        <w:rPr>
          <w:noProof w:val="0"/>
          <w:snapToGrid w:val="0"/>
          <w:lang w:eastAsia="zh-CN"/>
        </w:rPr>
      </w:pPr>
    </w:p>
    <w:p w14:paraId="5BAE746A" w14:textId="77777777" w:rsidR="001E7E8F" w:rsidRPr="00EA5FA7" w:rsidRDefault="001E7E8F" w:rsidP="001E7E8F">
      <w:pPr>
        <w:pStyle w:val="PL"/>
        <w:rPr>
          <w:noProof w:val="0"/>
          <w:snapToGrid w:val="0"/>
          <w:lang w:eastAsia="zh-CN"/>
        </w:rPr>
      </w:pPr>
      <w:r w:rsidRPr="00EA5FA7">
        <w:rPr>
          <w:noProof w:val="0"/>
          <w:snapToGrid w:val="0"/>
          <w:lang w:eastAsia="zh-CN"/>
        </w:rPr>
        <w:t>F1SetupRequestIEs F1AP-PROTOCOL-IES ::= {</w:t>
      </w:r>
    </w:p>
    <w:p w14:paraId="4EB4EFC8"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E5FAD5E" w14:textId="77777777" w:rsidR="001E7E8F" w:rsidRPr="00EA5FA7" w:rsidRDefault="001E7E8F" w:rsidP="001E7E8F">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78A9D3C" w14:textId="77777777" w:rsidR="001E7E8F" w:rsidRPr="00EA5FA7" w:rsidRDefault="001E7E8F" w:rsidP="001E7E8F">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BBEAF1B" w14:textId="77777777" w:rsidR="001E7E8F" w:rsidRPr="00EA5FA7" w:rsidRDefault="001E7E8F" w:rsidP="001E7E8F">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0D509460" w14:textId="77777777" w:rsidR="001E7E8F" w:rsidRPr="00EA5FA7" w:rsidRDefault="001E7E8F" w:rsidP="001E7E8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58DA33" w14:textId="77777777" w:rsidR="001E7E8F" w:rsidRPr="00EA5FA7" w:rsidRDefault="001E7E8F" w:rsidP="001E7E8F">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56B7C0A0"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62659BC1" w14:textId="77777777" w:rsidR="001E7E8F" w:rsidRPr="00EA5FA7" w:rsidRDefault="001E7E8F" w:rsidP="001E7E8F">
      <w:pPr>
        <w:pStyle w:val="PL"/>
        <w:rPr>
          <w:noProof w:val="0"/>
        </w:rPr>
      </w:pPr>
      <w:r w:rsidRPr="00EA5FA7">
        <w:rPr>
          <w:noProof w:val="0"/>
          <w:snapToGrid w:val="0"/>
          <w:lang w:eastAsia="zh-CN"/>
        </w:rPr>
        <w:t>}</w:t>
      </w:r>
      <w:r w:rsidRPr="00EA5FA7">
        <w:rPr>
          <w:noProof w:val="0"/>
        </w:rPr>
        <w:t xml:space="preserve"> </w:t>
      </w:r>
    </w:p>
    <w:p w14:paraId="6F152EF3" w14:textId="77777777" w:rsidR="001E7E8F" w:rsidRPr="00EA5FA7" w:rsidRDefault="001E7E8F" w:rsidP="001E7E8F">
      <w:pPr>
        <w:pStyle w:val="PL"/>
        <w:rPr>
          <w:noProof w:val="0"/>
          <w:snapToGrid w:val="0"/>
          <w:lang w:eastAsia="zh-CN"/>
        </w:rPr>
      </w:pPr>
    </w:p>
    <w:p w14:paraId="1AB71970" w14:textId="77777777" w:rsidR="001E7E8F" w:rsidRPr="00EA5FA7" w:rsidRDefault="001E7E8F" w:rsidP="001E7E8F">
      <w:pPr>
        <w:pStyle w:val="PL"/>
        <w:rPr>
          <w:noProof w:val="0"/>
          <w:snapToGrid w:val="0"/>
          <w:lang w:eastAsia="zh-CN"/>
        </w:rPr>
      </w:pPr>
    </w:p>
    <w:p w14:paraId="7D57AC95" w14:textId="77777777" w:rsidR="001E7E8F" w:rsidRPr="00EA5FA7" w:rsidRDefault="001E7E8F" w:rsidP="001E7E8F">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GNB-DU-Served-Cells-</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784DA99" w14:textId="77777777" w:rsidR="001E7E8F" w:rsidRPr="00EA5FA7" w:rsidRDefault="001E7E8F" w:rsidP="001E7E8F">
      <w:pPr>
        <w:pStyle w:val="PL"/>
        <w:rPr>
          <w:noProof w:val="0"/>
          <w:snapToGrid w:val="0"/>
          <w:lang w:eastAsia="zh-CN"/>
        </w:rPr>
      </w:pPr>
    </w:p>
    <w:p w14:paraId="2EC2ECD6" w14:textId="77777777" w:rsidR="001E7E8F" w:rsidRPr="00EA5FA7" w:rsidRDefault="001E7E8F" w:rsidP="001E7E8F">
      <w:pPr>
        <w:pStyle w:val="PL"/>
        <w:rPr>
          <w:noProof w:val="0"/>
          <w:snapToGrid w:val="0"/>
          <w:lang w:eastAsia="zh-CN"/>
        </w:rPr>
      </w:pPr>
      <w:r w:rsidRPr="00EA5FA7">
        <w:rPr>
          <w:noProof w:val="0"/>
          <w:snapToGrid w:val="0"/>
          <w:lang w:eastAsia="zh-CN"/>
        </w:rPr>
        <w:t>GNB-DU-Served-Cells-</w:t>
      </w:r>
      <w:proofErr w:type="spellStart"/>
      <w:r w:rsidRPr="00EA5FA7">
        <w:rPr>
          <w:noProof w:val="0"/>
          <w:snapToGrid w:val="0"/>
          <w:lang w:eastAsia="zh-CN"/>
        </w:rPr>
        <w:t>ItemIEs</w:t>
      </w:r>
      <w:proofErr w:type="spellEnd"/>
      <w:r w:rsidRPr="00EA5FA7">
        <w:rPr>
          <w:noProof w:val="0"/>
          <w:snapToGrid w:val="0"/>
          <w:lang w:eastAsia="zh-CN"/>
        </w:rPr>
        <w:t xml:space="preserve"> F1AP-PROTOCOL-IES ::= {</w:t>
      </w:r>
    </w:p>
    <w:p w14:paraId="07048BA3" w14:textId="77777777" w:rsidR="001E7E8F" w:rsidRPr="00EA5FA7" w:rsidRDefault="001E7E8F" w:rsidP="001E7E8F">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546DA10A"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0CC7D8A6"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69CF0DE0" w14:textId="77777777" w:rsidR="001E7E8F" w:rsidRPr="00EA5FA7" w:rsidRDefault="001E7E8F" w:rsidP="001E7E8F">
      <w:pPr>
        <w:pStyle w:val="PL"/>
        <w:rPr>
          <w:noProof w:val="0"/>
          <w:snapToGrid w:val="0"/>
          <w:lang w:eastAsia="zh-CN"/>
        </w:rPr>
      </w:pPr>
    </w:p>
    <w:p w14:paraId="475445B5" w14:textId="77777777" w:rsidR="001E7E8F" w:rsidRPr="00EA5FA7" w:rsidRDefault="001E7E8F" w:rsidP="001E7E8F">
      <w:pPr>
        <w:pStyle w:val="PL"/>
        <w:rPr>
          <w:noProof w:val="0"/>
          <w:snapToGrid w:val="0"/>
          <w:lang w:eastAsia="zh-CN"/>
        </w:rPr>
      </w:pPr>
    </w:p>
    <w:p w14:paraId="070309D9"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1A9D7C30"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6B1F350" w14:textId="77777777" w:rsidR="001E7E8F" w:rsidRPr="00EA5FA7" w:rsidRDefault="001E7E8F" w:rsidP="001E7E8F">
      <w:pPr>
        <w:pStyle w:val="PL"/>
        <w:outlineLvl w:val="4"/>
        <w:rPr>
          <w:noProof w:val="0"/>
          <w:snapToGrid w:val="0"/>
          <w:lang w:eastAsia="zh-CN"/>
        </w:rPr>
      </w:pPr>
      <w:r w:rsidRPr="00EA5FA7">
        <w:rPr>
          <w:noProof w:val="0"/>
          <w:snapToGrid w:val="0"/>
          <w:lang w:eastAsia="zh-CN"/>
        </w:rPr>
        <w:t>-- F1 Setup Response</w:t>
      </w:r>
    </w:p>
    <w:p w14:paraId="13D00E8B"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2FCAB31A"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0E45C6AA" w14:textId="77777777" w:rsidR="001E7E8F" w:rsidRPr="00EA5FA7" w:rsidRDefault="001E7E8F" w:rsidP="001E7E8F">
      <w:pPr>
        <w:pStyle w:val="PL"/>
        <w:rPr>
          <w:noProof w:val="0"/>
          <w:snapToGrid w:val="0"/>
          <w:lang w:eastAsia="zh-CN"/>
        </w:rPr>
      </w:pPr>
    </w:p>
    <w:p w14:paraId="25E30F8C" w14:textId="77777777" w:rsidR="001E7E8F" w:rsidRPr="00EA5FA7" w:rsidRDefault="001E7E8F" w:rsidP="001E7E8F">
      <w:pPr>
        <w:pStyle w:val="PL"/>
        <w:rPr>
          <w:noProof w:val="0"/>
          <w:snapToGrid w:val="0"/>
          <w:lang w:eastAsia="zh-CN"/>
        </w:rPr>
      </w:pPr>
      <w:r w:rsidRPr="00EA5FA7">
        <w:rPr>
          <w:noProof w:val="0"/>
          <w:snapToGrid w:val="0"/>
          <w:lang w:eastAsia="zh-CN"/>
        </w:rPr>
        <w:t>F1SetupResponse ::= SEQUENCE {</w:t>
      </w:r>
    </w:p>
    <w:p w14:paraId="12D832A6"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14:paraId="0B1BB40B"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40D6C424"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0A2F711F" w14:textId="77777777" w:rsidR="001E7E8F" w:rsidRPr="00EA5FA7" w:rsidRDefault="001E7E8F" w:rsidP="001E7E8F">
      <w:pPr>
        <w:pStyle w:val="PL"/>
        <w:rPr>
          <w:noProof w:val="0"/>
          <w:snapToGrid w:val="0"/>
          <w:lang w:eastAsia="zh-CN"/>
        </w:rPr>
      </w:pPr>
    </w:p>
    <w:p w14:paraId="59137625" w14:textId="77777777" w:rsidR="001E7E8F" w:rsidRPr="00EA5FA7" w:rsidRDefault="001E7E8F" w:rsidP="001E7E8F">
      <w:pPr>
        <w:pStyle w:val="PL"/>
        <w:rPr>
          <w:noProof w:val="0"/>
          <w:snapToGrid w:val="0"/>
          <w:lang w:eastAsia="zh-CN"/>
        </w:rPr>
      </w:pPr>
    </w:p>
    <w:p w14:paraId="5AA85902" w14:textId="77777777" w:rsidR="001E7E8F" w:rsidRPr="00EA5FA7" w:rsidRDefault="001E7E8F" w:rsidP="001E7E8F">
      <w:pPr>
        <w:pStyle w:val="PL"/>
        <w:rPr>
          <w:noProof w:val="0"/>
          <w:snapToGrid w:val="0"/>
          <w:lang w:eastAsia="zh-CN"/>
        </w:rPr>
      </w:pPr>
      <w:r w:rsidRPr="00EA5FA7">
        <w:rPr>
          <w:noProof w:val="0"/>
          <w:snapToGrid w:val="0"/>
          <w:lang w:eastAsia="zh-CN"/>
        </w:rPr>
        <w:t>F1SetupResponseIEs F1AP-PROTOCOL-IES ::= {</w:t>
      </w:r>
    </w:p>
    <w:p w14:paraId="076B8D54"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4197CB3" w14:textId="77777777" w:rsidR="001E7E8F" w:rsidRPr="00EA5FA7" w:rsidRDefault="001E7E8F" w:rsidP="001E7E8F">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0D1A6D0" w14:textId="77777777" w:rsidR="001E7E8F" w:rsidRPr="00EA5FA7" w:rsidRDefault="001E7E8F" w:rsidP="001E7E8F">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5F92D7D" w14:textId="77777777" w:rsidR="001E7E8F" w:rsidRPr="00EA5FA7" w:rsidRDefault="001E7E8F" w:rsidP="001E7E8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52E987" w14:textId="77777777" w:rsidR="001E7E8F" w:rsidRPr="00EA5FA7" w:rsidRDefault="001E7E8F" w:rsidP="001E7E8F">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7ED5C711"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6A42CE03"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1FE6263A" w14:textId="77777777" w:rsidR="001E7E8F" w:rsidRPr="00EA5FA7" w:rsidRDefault="001E7E8F" w:rsidP="001E7E8F">
      <w:pPr>
        <w:pStyle w:val="PL"/>
        <w:rPr>
          <w:noProof w:val="0"/>
          <w:snapToGrid w:val="0"/>
          <w:lang w:eastAsia="zh-CN"/>
        </w:rPr>
      </w:pPr>
    </w:p>
    <w:p w14:paraId="5B555071" w14:textId="77777777" w:rsidR="001E7E8F" w:rsidRPr="00EA5FA7" w:rsidRDefault="001E7E8F" w:rsidP="001E7E8F">
      <w:pPr>
        <w:pStyle w:val="PL"/>
        <w:rPr>
          <w:noProof w:val="0"/>
          <w:snapToGrid w:val="0"/>
          <w:lang w:eastAsia="zh-CN"/>
        </w:rPr>
      </w:pPr>
    </w:p>
    <w:p w14:paraId="72FBE2ED" w14:textId="77777777" w:rsidR="001E7E8F" w:rsidRPr="00EA5FA7" w:rsidRDefault="001E7E8F" w:rsidP="001E7E8F">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443DA32C" w14:textId="77777777" w:rsidR="001E7E8F" w:rsidRPr="00EA5FA7" w:rsidRDefault="001E7E8F" w:rsidP="001E7E8F">
      <w:pPr>
        <w:pStyle w:val="PL"/>
        <w:rPr>
          <w:noProof w:val="0"/>
          <w:snapToGrid w:val="0"/>
          <w:lang w:eastAsia="zh-CN"/>
        </w:rPr>
      </w:pPr>
    </w:p>
    <w:p w14:paraId="0BA9993E" w14:textId="77777777" w:rsidR="001E7E8F" w:rsidRPr="00EA5FA7" w:rsidRDefault="001E7E8F" w:rsidP="001E7E8F">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F1AP-PROTOCOL-IES::= {</w:t>
      </w:r>
    </w:p>
    <w:p w14:paraId="0468933A" w14:textId="77777777" w:rsidR="001E7E8F" w:rsidRPr="00EA5FA7" w:rsidRDefault="001E7E8F" w:rsidP="001E7E8F">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AE4D849" w14:textId="77777777" w:rsidR="001E7E8F" w:rsidRPr="00EA5FA7" w:rsidRDefault="001E7E8F" w:rsidP="001E7E8F">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84A358B"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51F50B35" w14:textId="77777777" w:rsidR="001E7E8F" w:rsidRPr="00EA5FA7" w:rsidRDefault="001E7E8F" w:rsidP="001E7E8F">
      <w:pPr>
        <w:pStyle w:val="PL"/>
        <w:rPr>
          <w:noProof w:val="0"/>
          <w:snapToGrid w:val="0"/>
          <w:lang w:eastAsia="zh-CN"/>
        </w:rPr>
      </w:pPr>
    </w:p>
    <w:p w14:paraId="40BBD7E1" w14:textId="77777777" w:rsidR="001E7E8F" w:rsidRPr="00EA5FA7" w:rsidRDefault="001E7E8F" w:rsidP="001E7E8F">
      <w:pPr>
        <w:pStyle w:val="PL"/>
        <w:rPr>
          <w:noProof w:val="0"/>
          <w:snapToGrid w:val="0"/>
          <w:lang w:eastAsia="zh-CN"/>
        </w:rPr>
      </w:pPr>
    </w:p>
    <w:p w14:paraId="0155B499" w14:textId="77777777" w:rsidR="001E7E8F" w:rsidRPr="00EA5FA7" w:rsidRDefault="001E7E8F" w:rsidP="001E7E8F">
      <w:pPr>
        <w:pStyle w:val="PL"/>
        <w:rPr>
          <w:noProof w:val="0"/>
          <w:snapToGrid w:val="0"/>
          <w:lang w:eastAsia="zh-CN"/>
        </w:rPr>
      </w:pPr>
    </w:p>
    <w:p w14:paraId="4FFE0D99"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605C9361"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5A8ECBA6" w14:textId="77777777" w:rsidR="001E7E8F" w:rsidRPr="00EA5FA7" w:rsidRDefault="001E7E8F" w:rsidP="001E7E8F">
      <w:pPr>
        <w:pStyle w:val="PL"/>
        <w:outlineLvl w:val="4"/>
        <w:rPr>
          <w:noProof w:val="0"/>
          <w:snapToGrid w:val="0"/>
          <w:lang w:eastAsia="zh-CN"/>
        </w:rPr>
      </w:pPr>
      <w:r w:rsidRPr="00EA5FA7">
        <w:rPr>
          <w:noProof w:val="0"/>
          <w:snapToGrid w:val="0"/>
          <w:lang w:eastAsia="zh-CN"/>
        </w:rPr>
        <w:t>-- F1 Setup Failure</w:t>
      </w:r>
    </w:p>
    <w:p w14:paraId="33279039"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0FD4AA49" w14:textId="77777777" w:rsidR="001E7E8F" w:rsidRPr="00EA5FA7" w:rsidRDefault="001E7E8F" w:rsidP="001E7E8F">
      <w:pPr>
        <w:pStyle w:val="PL"/>
        <w:rPr>
          <w:noProof w:val="0"/>
          <w:snapToGrid w:val="0"/>
          <w:lang w:eastAsia="zh-CN"/>
        </w:rPr>
      </w:pPr>
      <w:r w:rsidRPr="00EA5FA7">
        <w:rPr>
          <w:noProof w:val="0"/>
          <w:snapToGrid w:val="0"/>
          <w:lang w:eastAsia="zh-CN"/>
        </w:rPr>
        <w:t>-- **************************************************************</w:t>
      </w:r>
    </w:p>
    <w:p w14:paraId="6C95623F" w14:textId="77777777" w:rsidR="001E7E8F" w:rsidRPr="00EA5FA7" w:rsidRDefault="001E7E8F" w:rsidP="001E7E8F">
      <w:pPr>
        <w:pStyle w:val="PL"/>
        <w:rPr>
          <w:noProof w:val="0"/>
          <w:snapToGrid w:val="0"/>
          <w:lang w:eastAsia="zh-CN"/>
        </w:rPr>
      </w:pPr>
    </w:p>
    <w:p w14:paraId="39E6FFC7" w14:textId="77777777" w:rsidR="001E7E8F" w:rsidRPr="00EA5FA7" w:rsidRDefault="001E7E8F" w:rsidP="001E7E8F">
      <w:pPr>
        <w:pStyle w:val="PL"/>
        <w:rPr>
          <w:noProof w:val="0"/>
          <w:snapToGrid w:val="0"/>
          <w:lang w:eastAsia="zh-CN"/>
        </w:rPr>
      </w:pPr>
      <w:r w:rsidRPr="00EA5FA7">
        <w:rPr>
          <w:noProof w:val="0"/>
          <w:snapToGrid w:val="0"/>
          <w:lang w:eastAsia="zh-CN"/>
        </w:rPr>
        <w:t>F1SetupFailure ::= SEQUENCE {</w:t>
      </w:r>
    </w:p>
    <w:p w14:paraId="6DEF368E"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{F1SetupFailureIEs} },</w:t>
      </w:r>
    </w:p>
    <w:p w14:paraId="0D0CC772"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3E4C1C95"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08F15480" w14:textId="77777777" w:rsidR="001E7E8F" w:rsidRPr="00EA5FA7" w:rsidRDefault="001E7E8F" w:rsidP="001E7E8F">
      <w:pPr>
        <w:pStyle w:val="PL"/>
        <w:rPr>
          <w:noProof w:val="0"/>
          <w:snapToGrid w:val="0"/>
          <w:lang w:eastAsia="zh-CN"/>
        </w:rPr>
      </w:pPr>
    </w:p>
    <w:p w14:paraId="2D437A35" w14:textId="77777777" w:rsidR="001E7E8F" w:rsidRPr="00EA5FA7" w:rsidRDefault="001E7E8F" w:rsidP="001E7E8F">
      <w:pPr>
        <w:pStyle w:val="PL"/>
        <w:rPr>
          <w:noProof w:val="0"/>
          <w:snapToGrid w:val="0"/>
          <w:lang w:eastAsia="zh-CN"/>
        </w:rPr>
      </w:pPr>
      <w:r w:rsidRPr="00EA5FA7">
        <w:rPr>
          <w:noProof w:val="0"/>
          <w:snapToGrid w:val="0"/>
          <w:lang w:eastAsia="zh-CN"/>
        </w:rPr>
        <w:t>F1SetupFailureIEs F1AP-PROTOCOL-IES ::= {</w:t>
      </w:r>
    </w:p>
    <w:p w14:paraId="10B41694"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D2DEA4" w14:textId="77777777" w:rsidR="001E7E8F" w:rsidRPr="00EA5FA7" w:rsidRDefault="001E7E8F" w:rsidP="001E7E8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FB4203B"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TimeToWait</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TimeToWait</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C454B6D" w14:textId="77777777" w:rsidR="001E7E8F" w:rsidRPr="00EA5FA7" w:rsidRDefault="001E7E8F" w:rsidP="001E7E8F">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96B8630"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5D07C75D"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0E781228" w14:textId="77777777" w:rsidR="001E7E8F" w:rsidRPr="00EA5FA7" w:rsidRDefault="001E7E8F" w:rsidP="001E7E8F">
      <w:pPr>
        <w:pStyle w:val="PL"/>
        <w:rPr>
          <w:noProof w:val="0"/>
          <w:snapToGrid w:val="0"/>
          <w:lang w:eastAsia="zh-CN"/>
        </w:rPr>
      </w:pPr>
    </w:p>
    <w:p w14:paraId="2F5D3411" w14:textId="77777777" w:rsidR="001E7E8F" w:rsidRPr="00EA5FA7" w:rsidRDefault="001E7E8F" w:rsidP="001E7E8F">
      <w:pPr>
        <w:pStyle w:val="PL"/>
        <w:rPr>
          <w:noProof w:val="0"/>
        </w:rPr>
      </w:pPr>
    </w:p>
    <w:p w14:paraId="25A3381C" w14:textId="77777777" w:rsidR="001E7E8F" w:rsidRPr="00EA5FA7" w:rsidRDefault="001E7E8F" w:rsidP="001E7E8F">
      <w:pPr>
        <w:pStyle w:val="PL"/>
        <w:rPr>
          <w:noProof w:val="0"/>
        </w:rPr>
      </w:pPr>
      <w:r w:rsidRPr="00EA5FA7">
        <w:rPr>
          <w:noProof w:val="0"/>
        </w:rPr>
        <w:t>-- **************************************************************</w:t>
      </w:r>
    </w:p>
    <w:p w14:paraId="01AC4C0A" w14:textId="77777777" w:rsidR="001E7E8F" w:rsidRPr="00EA5FA7" w:rsidRDefault="001E7E8F" w:rsidP="001E7E8F">
      <w:pPr>
        <w:pStyle w:val="PL"/>
        <w:rPr>
          <w:noProof w:val="0"/>
        </w:rPr>
      </w:pPr>
      <w:r w:rsidRPr="00EA5FA7">
        <w:rPr>
          <w:noProof w:val="0"/>
        </w:rPr>
        <w:t>--</w:t>
      </w:r>
    </w:p>
    <w:p w14:paraId="49EDC225" w14:textId="77777777" w:rsidR="001E7E8F" w:rsidRPr="00EA5FA7" w:rsidRDefault="001E7E8F" w:rsidP="001E7E8F">
      <w:pPr>
        <w:pStyle w:val="PL"/>
        <w:outlineLvl w:val="3"/>
        <w:rPr>
          <w:noProof w:val="0"/>
        </w:rPr>
      </w:pPr>
      <w:r w:rsidRPr="00EA5FA7">
        <w:rPr>
          <w:noProof w:val="0"/>
        </w:rPr>
        <w:t>-- GNB-DU CONFIGURATION UPDATE ELEMENTARY PROCEDURE</w:t>
      </w:r>
    </w:p>
    <w:p w14:paraId="413DED38" w14:textId="77777777" w:rsidR="001E7E8F" w:rsidRPr="00EA5FA7" w:rsidRDefault="001E7E8F" w:rsidP="001E7E8F">
      <w:pPr>
        <w:pStyle w:val="PL"/>
        <w:rPr>
          <w:noProof w:val="0"/>
        </w:rPr>
      </w:pPr>
      <w:r w:rsidRPr="00EA5FA7">
        <w:rPr>
          <w:noProof w:val="0"/>
        </w:rPr>
        <w:t>--</w:t>
      </w:r>
    </w:p>
    <w:p w14:paraId="7FC25DC6" w14:textId="77777777" w:rsidR="001E7E8F" w:rsidRPr="00EA5FA7" w:rsidRDefault="001E7E8F" w:rsidP="001E7E8F">
      <w:pPr>
        <w:pStyle w:val="PL"/>
        <w:rPr>
          <w:noProof w:val="0"/>
        </w:rPr>
      </w:pPr>
      <w:r w:rsidRPr="00EA5FA7">
        <w:rPr>
          <w:noProof w:val="0"/>
        </w:rPr>
        <w:t>-- **************************************************************</w:t>
      </w:r>
    </w:p>
    <w:p w14:paraId="5E946C5D" w14:textId="77777777" w:rsidR="001E7E8F" w:rsidRPr="00EA5FA7" w:rsidRDefault="001E7E8F" w:rsidP="001E7E8F">
      <w:pPr>
        <w:pStyle w:val="PL"/>
        <w:rPr>
          <w:noProof w:val="0"/>
        </w:rPr>
      </w:pPr>
    </w:p>
    <w:p w14:paraId="7F0E1A4D" w14:textId="77777777" w:rsidR="001E7E8F" w:rsidRPr="00EA5FA7" w:rsidRDefault="001E7E8F" w:rsidP="001E7E8F">
      <w:pPr>
        <w:pStyle w:val="PL"/>
        <w:rPr>
          <w:noProof w:val="0"/>
        </w:rPr>
      </w:pPr>
      <w:r w:rsidRPr="00EA5FA7">
        <w:rPr>
          <w:noProof w:val="0"/>
        </w:rPr>
        <w:t>-- **************************************************************</w:t>
      </w:r>
    </w:p>
    <w:p w14:paraId="5B13F91A" w14:textId="77777777" w:rsidR="001E7E8F" w:rsidRPr="00EA5FA7" w:rsidRDefault="001E7E8F" w:rsidP="001E7E8F">
      <w:pPr>
        <w:pStyle w:val="PL"/>
        <w:rPr>
          <w:noProof w:val="0"/>
        </w:rPr>
      </w:pPr>
      <w:r w:rsidRPr="00EA5FA7">
        <w:rPr>
          <w:noProof w:val="0"/>
        </w:rPr>
        <w:t>--</w:t>
      </w:r>
    </w:p>
    <w:p w14:paraId="28484179" w14:textId="77777777" w:rsidR="001E7E8F" w:rsidRPr="00EA5FA7" w:rsidRDefault="001E7E8F" w:rsidP="001E7E8F">
      <w:pPr>
        <w:pStyle w:val="PL"/>
        <w:outlineLvl w:val="4"/>
        <w:rPr>
          <w:noProof w:val="0"/>
        </w:rPr>
      </w:pPr>
      <w:r w:rsidRPr="00EA5FA7">
        <w:rPr>
          <w:noProof w:val="0"/>
        </w:rPr>
        <w:t>-- GNB-DU CONFIGURATION UPDATE</w:t>
      </w:r>
    </w:p>
    <w:p w14:paraId="77048F6D" w14:textId="77777777" w:rsidR="001E7E8F" w:rsidRPr="00EA5FA7" w:rsidRDefault="001E7E8F" w:rsidP="001E7E8F">
      <w:pPr>
        <w:pStyle w:val="PL"/>
        <w:rPr>
          <w:noProof w:val="0"/>
        </w:rPr>
      </w:pPr>
      <w:r w:rsidRPr="00EA5FA7">
        <w:rPr>
          <w:noProof w:val="0"/>
        </w:rPr>
        <w:t>--</w:t>
      </w:r>
    </w:p>
    <w:p w14:paraId="04FF4BF3" w14:textId="77777777" w:rsidR="001E7E8F" w:rsidRPr="00EA5FA7" w:rsidRDefault="001E7E8F" w:rsidP="001E7E8F">
      <w:pPr>
        <w:pStyle w:val="PL"/>
        <w:rPr>
          <w:noProof w:val="0"/>
        </w:rPr>
      </w:pPr>
      <w:r w:rsidRPr="00EA5FA7">
        <w:rPr>
          <w:noProof w:val="0"/>
        </w:rPr>
        <w:t>-- **************************************************************</w:t>
      </w:r>
    </w:p>
    <w:p w14:paraId="51116CC9" w14:textId="77777777" w:rsidR="001E7E8F" w:rsidRPr="00EA5FA7" w:rsidRDefault="001E7E8F" w:rsidP="001E7E8F">
      <w:pPr>
        <w:pStyle w:val="PL"/>
        <w:rPr>
          <w:noProof w:val="0"/>
        </w:rPr>
      </w:pPr>
    </w:p>
    <w:p w14:paraId="24874E1D" w14:textId="77777777" w:rsidR="001E7E8F" w:rsidRPr="00EA5FA7" w:rsidRDefault="001E7E8F" w:rsidP="001E7E8F">
      <w:pPr>
        <w:pStyle w:val="PL"/>
        <w:rPr>
          <w:noProof w:val="0"/>
        </w:rPr>
      </w:pPr>
      <w:proofErr w:type="spellStart"/>
      <w:r w:rsidRPr="00EA5FA7">
        <w:rPr>
          <w:noProof w:val="0"/>
        </w:rPr>
        <w:t>GNBDUConfigurationUpdate</w:t>
      </w:r>
      <w:proofErr w:type="spellEnd"/>
      <w:r w:rsidRPr="00EA5FA7">
        <w:rPr>
          <w:noProof w:val="0"/>
        </w:rPr>
        <w:t>::= SEQUENCE {</w:t>
      </w:r>
    </w:p>
    <w:p w14:paraId="75CC6202"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-Container       { {</w:t>
      </w:r>
      <w:proofErr w:type="spellStart"/>
      <w:r w:rsidRPr="00EA5FA7">
        <w:rPr>
          <w:noProof w:val="0"/>
        </w:rPr>
        <w:t>GNBDUConfigurationUpdateIEs</w:t>
      </w:r>
      <w:proofErr w:type="spellEnd"/>
      <w:r w:rsidRPr="00EA5FA7">
        <w:rPr>
          <w:noProof w:val="0"/>
        </w:rPr>
        <w:t>} },</w:t>
      </w:r>
    </w:p>
    <w:p w14:paraId="3CD8DEC3" w14:textId="77777777" w:rsidR="001E7E8F" w:rsidRPr="00EA5FA7" w:rsidRDefault="001E7E8F" w:rsidP="001E7E8F">
      <w:pPr>
        <w:pStyle w:val="PL"/>
        <w:rPr>
          <w:noProof w:val="0"/>
        </w:rPr>
      </w:pPr>
      <w:r w:rsidRPr="00EA5FA7">
        <w:rPr>
          <w:noProof w:val="0"/>
        </w:rPr>
        <w:tab/>
        <w:t>...</w:t>
      </w:r>
    </w:p>
    <w:p w14:paraId="66E6B861" w14:textId="77777777" w:rsidR="001E7E8F" w:rsidRPr="00EA5FA7" w:rsidRDefault="001E7E8F" w:rsidP="001E7E8F">
      <w:pPr>
        <w:pStyle w:val="PL"/>
        <w:rPr>
          <w:noProof w:val="0"/>
        </w:rPr>
      </w:pPr>
      <w:r w:rsidRPr="00EA5FA7">
        <w:rPr>
          <w:noProof w:val="0"/>
        </w:rPr>
        <w:t>}</w:t>
      </w:r>
    </w:p>
    <w:p w14:paraId="3C3C3D67" w14:textId="77777777" w:rsidR="001E7E8F" w:rsidRPr="00EA5FA7" w:rsidRDefault="001E7E8F" w:rsidP="001E7E8F">
      <w:pPr>
        <w:pStyle w:val="PL"/>
        <w:rPr>
          <w:noProof w:val="0"/>
        </w:rPr>
      </w:pPr>
    </w:p>
    <w:p w14:paraId="6E0C5BED" w14:textId="77777777" w:rsidR="001E7E8F" w:rsidRPr="00EA5FA7" w:rsidRDefault="001E7E8F" w:rsidP="001E7E8F">
      <w:pPr>
        <w:pStyle w:val="PL"/>
      </w:pPr>
      <w:r w:rsidRPr="00EA5FA7">
        <w:t>GNBDUConfigurationUpdateIEs F1AP-PROTOCOL-IES ::= {</w:t>
      </w:r>
    </w:p>
    <w:p w14:paraId="6B2F862F" w14:textId="77777777" w:rsidR="001E7E8F" w:rsidRPr="00EA5FA7" w:rsidRDefault="001E7E8F" w:rsidP="001E7E8F">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93BB947" w14:textId="77777777" w:rsidR="001E7E8F" w:rsidRPr="00EA5FA7" w:rsidRDefault="001E7E8F" w:rsidP="001E7E8F">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33FAA8B" w14:textId="77777777" w:rsidR="001E7E8F" w:rsidRPr="00EA5FA7" w:rsidRDefault="001E7E8F" w:rsidP="001E7E8F">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C7E507D" w14:textId="77777777" w:rsidR="001E7E8F" w:rsidRPr="00EA5FA7" w:rsidRDefault="001E7E8F" w:rsidP="001E7E8F">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74E2BBE0" w14:textId="77777777" w:rsidR="001E7E8F" w:rsidRPr="00EA5FA7" w:rsidRDefault="001E7E8F" w:rsidP="001E7E8F">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394E72DE" w14:textId="77777777" w:rsidR="001E7E8F" w:rsidRPr="00EA5FA7" w:rsidRDefault="001E7E8F" w:rsidP="001E7E8F">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199771B" w14:textId="77777777" w:rsidR="001E7E8F" w:rsidRPr="00EA5FA7" w:rsidRDefault="001E7E8F" w:rsidP="001E7E8F">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77B1316" w14:textId="77777777" w:rsidR="001E7E8F" w:rsidRPr="00EA5FA7" w:rsidRDefault="001E7E8F" w:rsidP="001E7E8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7980962" w14:textId="77777777" w:rsidR="001E7E8F" w:rsidRPr="00EA5FA7" w:rsidRDefault="001E7E8F" w:rsidP="001E7E8F">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EACDEFF" w14:textId="77777777" w:rsidR="001E7E8F" w:rsidRPr="00EA5FA7" w:rsidRDefault="001E7E8F" w:rsidP="001E7E8F">
      <w:pPr>
        <w:pStyle w:val="PL"/>
      </w:pPr>
      <w:r w:rsidRPr="00EA5FA7">
        <w:tab/>
        <w:t>...</w:t>
      </w:r>
    </w:p>
    <w:p w14:paraId="48F3DA24" w14:textId="77777777" w:rsidR="001E7E8F" w:rsidRPr="00EA5FA7" w:rsidRDefault="001E7E8F" w:rsidP="001E7E8F">
      <w:pPr>
        <w:pStyle w:val="PL"/>
        <w:rPr>
          <w:lang w:eastAsia="zh-CN"/>
        </w:rPr>
      </w:pPr>
      <w:r w:rsidRPr="00EA5FA7">
        <w:t xml:space="preserve">} </w:t>
      </w:r>
    </w:p>
    <w:p w14:paraId="4E047A82" w14:textId="77777777" w:rsidR="001E7E8F" w:rsidRPr="00EA5FA7" w:rsidRDefault="001E7E8F" w:rsidP="001E7E8F">
      <w:pPr>
        <w:pStyle w:val="PL"/>
      </w:pPr>
    </w:p>
    <w:p w14:paraId="1CDCA87E" w14:textId="77777777" w:rsidR="001E7E8F" w:rsidRPr="00EA5FA7" w:rsidRDefault="001E7E8F" w:rsidP="001E7E8F">
      <w:pPr>
        <w:pStyle w:val="PL"/>
        <w:rPr>
          <w:noProof w:val="0"/>
        </w:rPr>
      </w:pPr>
      <w:r w:rsidRPr="00EA5FA7">
        <w:rPr>
          <w:noProof w:val="0"/>
        </w:rPr>
        <w:t>Served-Cells-To-Add-List</w:t>
      </w:r>
      <w:r w:rsidRPr="00EA5FA7">
        <w:rPr>
          <w:noProof w:val="0"/>
        </w:rPr>
        <w:tab/>
      </w:r>
      <w:r w:rsidRPr="00EA5FA7">
        <w:rPr>
          <w:noProof w:val="0"/>
        </w:rPr>
        <w:tab/>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Served-Cells-To-Add-</w:t>
      </w:r>
      <w:proofErr w:type="spellStart"/>
      <w:r w:rsidRPr="00EA5FA7">
        <w:rPr>
          <w:noProof w:val="0"/>
        </w:rPr>
        <w:t>ItemIEs</w:t>
      </w:r>
      <w:proofErr w:type="spellEnd"/>
      <w:r w:rsidRPr="00EA5FA7">
        <w:rPr>
          <w:noProof w:val="0"/>
        </w:rPr>
        <w:t xml:space="preserve"> } }</w:t>
      </w:r>
    </w:p>
    <w:p w14:paraId="5838A664" w14:textId="77777777" w:rsidR="001E7E8F" w:rsidRPr="00EA5FA7" w:rsidRDefault="001E7E8F" w:rsidP="001E7E8F">
      <w:pPr>
        <w:pStyle w:val="PL"/>
        <w:rPr>
          <w:noProof w:val="0"/>
        </w:rPr>
      </w:pPr>
      <w:r w:rsidRPr="00EA5FA7">
        <w:rPr>
          <w:noProof w:val="0"/>
        </w:rPr>
        <w:t>Served-Cells-To-Modify-List</w:t>
      </w:r>
      <w:r w:rsidRPr="00EA5FA7">
        <w:rPr>
          <w:noProof w:val="0"/>
        </w:rPr>
        <w:tab/>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Served-Cells-To-Modify-</w:t>
      </w:r>
      <w:proofErr w:type="spellStart"/>
      <w:r w:rsidRPr="00EA5FA7">
        <w:rPr>
          <w:noProof w:val="0"/>
        </w:rPr>
        <w:t>ItemIEs</w:t>
      </w:r>
      <w:proofErr w:type="spellEnd"/>
      <w:r w:rsidRPr="00EA5FA7">
        <w:rPr>
          <w:noProof w:val="0"/>
        </w:rPr>
        <w:t xml:space="preserve"> } }</w:t>
      </w:r>
    </w:p>
    <w:p w14:paraId="10542226" w14:textId="77777777" w:rsidR="001E7E8F" w:rsidRPr="00EA5FA7" w:rsidRDefault="001E7E8F" w:rsidP="001E7E8F">
      <w:pPr>
        <w:pStyle w:val="PL"/>
        <w:rPr>
          <w:noProof w:val="0"/>
        </w:rPr>
      </w:pPr>
      <w:r w:rsidRPr="00EA5FA7">
        <w:rPr>
          <w:noProof w:val="0"/>
        </w:rPr>
        <w:t>Served-Cells-To-Delete-List</w:t>
      </w:r>
      <w:r w:rsidRPr="00EA5FA7">
        <w:rPr>
          <w:noProof w:val="0"/>
        </w:rPr>
        <w:tab/>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Served-Cells-To-Delete-</w:t>
      </w:r>
      <w:proofErr w:type="spellStart"/>
      <w:r w:rsidRPr="00EA5FA7">
        <w:rPr>
          <w:noProof w:val="0"/>
        </w:rPr>
        <w:t>ItemIEs</w:t>
      </w:r>
      <w:proofErr w:type="spellEnd"/>
      <w:r w:rsidRPr="00EA5FA7">
        <w:rPr>
          <w:noProof w:val="0"/>
        </w:rPr>
        <w:t xml:space="preserve"> } }</w:t>
      </w:r>
    </w:p>
    <w:p w14:paraId="06AEBACA" w14:textId="77777777" w:rsidR="001E7E8F" w:rsidRPr="00EA5FA7" w:rsidRDefault="001E7E8F" w:rsidP="001E7E8F">
      <w:pPr>
        <w:pStyle w:val="PL"/>
        <w:rPr>
          <w:rFonts w:eastAsia="SimSun"/>
        </w:rPr>
      </w:pPr>
      <w:r w:rsidRPr="00EA5FA7">
        <w:rPr>
          <w:rFonts w:eastAsia="SimSun"/>
        </w:rPr>
        <w:lastRenderedPageBreak/>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78408696" w14:textId="77777777" w:rsidR="001E7E8F" w:rsidRPr="00EA5FA7" w:rsidRDefault="001E7E8F" w:rsidP="001E7E8F">
      <w:pPr>
        <w:pStyle w:val="PL"/>
        <w:rPr>
          <w:noProof w:val="0"/>
        </w:rPr>
      </w:pPr>
    </w:p>
    <w:p w14:paraId="5E7812F7" w14:textId="77777777" w:rsidR="001E7E8F" w:rsidRPr="00EA5FA7" w:rsidRDefault="001E7E8F" w:rsidP="001E7E8F">
      <w:pPr>
        <w:pStyle w:val="PL"/>
        <w:rPr>
          <w:noProof w:val="0"/>
        </w:rPr>
      </w:pPr>
      <w:r w:rsidRPr="00EA5FA7">
        <w:rPr>
          <w:noProof w:val="0"/>
        </w:rPr>
        <w:t>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 xml:space="preserve">-List::= SEQUENCE (SIZE(1.. </w:t>
      </w:r>
      <w:proofErr w:type="spellStart"/>
      <w:r w:rsidRPr="00EA5FA7">
        <w:rPr>
          <w:noProof w:val="0"/>
        </w:rPr>
        <w:t>maxnoofUEIDs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Dedicated-</w:t>
      </w:r>
      <w:proofErr w:type="spellStart"/>
      <w:r w:rsidRPr="00EA5FA7">
        <w:rPr>
          <w:noProof w:val="0"/>
        </w:rPr>
        <w:t>SIDelivery</w:t>
      </w:r>
      <w:proofErr w:type="spellEnd"/>
      <w:r w:rsidRPr="00EA5FA7">
        <w:rPr>
          <w:noProof w:val="0"/>
        </w:rPr>
        <w:t>-</w:t>
      </w:r>
      <w:proofErr w:type="spellStart"/>
      <w:r w:rsidRPr="00EA5FA7">
        <w:rPr>
          <w:noProof w:val="0"/>
        </w:rPr>
        <w:t>NeededUE-ItemIEs</w:t>
      </w:r>
      <w:proofErr w:type="spellEnd"/>
      <w:r w:rsidRPr="00EA5FA7">
        <w:rPr>
          <w:noProof w:val="0"/>
        </w:rPr>
        <w:t xml:space="preserve"> } }</w:t>
      </w:r>
    </w:p>
    <w:p w14:paraId="3F7C6BEA" w14:textId="77777777" w:rsidR="001E7E8F" w:rsidRPr="00EA5FA7" w:rsidRDefault="001E7E8F" w:rsidP="001E7E8F">
      <w:pPr>
        <w:pStyle w:val="PL"/>
        <w:rPr>
          <w:noProof w:val="0"/>
        </w:rPr>
      </w:pPr>
    </w:p>
    <w:p w14:paraId="2344D636" w14:textId="77777777" w:rsidR="001E7E8F" w:rsidRPr="00EA5FA7" w:rsidRDefault="001E7E8F" w:rsidP="001E7E8F">
      <w:pPr>
        <w:pStyle w:val="PL"/>
        <w:rPr>
          <w:noProof w:val="0"/>
        </w:rPr>
      </w:pPr>
      <w:r w:rsidRPr="00EA5FA7">
        <w:rPr>
          <w:noProof w:val="0"/>
        </w:rPr>
        <w:t>GNB-DU-TNL-Association-To-Remove-List</w:t>
      </w:r>
      <w:r w:rsidRPr="00EA5FA7">
        <w:rPr>
          <w:noProof w:val="0"/>
        </w:rPr>
        <w:tab/>
        <w:t xml:space="preserve">::=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GNB-DU-TNL-Association-To-Remove-</w:t>
      </w:r>
      <w:proofErr w:type="spellStart"/>
      <w:r w:rsidRPr="00EA5FA7">
        <w:rPr>
          <w:noProof w:val="0"/>
        </w:rPr>
        <w:t>ItemIEs</w:t>
      </w:r>
      <w:proofErr w:type="spellEnd"/>
      <w:r w:rsidRPr="00EA5FA7">
        <w:rPr>
          <w:noProof w:val="0"/>
        </w:rPr>
        <w:t xml:space="preserve"> } }</w:t>
      </w:r>
    </w:p>
    <w:p w14:paraId="22DAA62B" w14:textId="77777777" w:rsidR="001E7E8F" w:rsidRPr="00EA5FA7" w:rsidRDefault="001E7E8F" w:rsidP="001E7E8F">
      <w:pPr>
        <w:pStyle w:val="PL"/>
        <w:rPr>
          <w:noProof w:val="0"/>
        </w:rPr>
      </w:pPr>
    </w:p>
    <w:p w14:paraId="39257D37" w14:textId="77777777" w:rsidR="001E7E8F" w:rsidRPr="00EA5FA7" w:rsidRDefault="001E7E8F" w:rsidP="001E7E8F">
      <w:pPr>
        <w:pStyle w:val="PL"/>
        <w:rPr>
          <w:noProof w:val="0"/>
        </w:rPr>
      </w:pPr>
    </w:p>
    <w:p w14:paraId="6E41664B" w14:textId="77777777" w:rsidR="001E7E8F" w:rsidRPr="00EA5FA7" w:rsidRDefault="001E7E8F" w:rsidP="001E7E8F">
      <w:pPr>
        <w:pStyle w:val="PL"/>
        <w:rPr>
          <w:noProof w:val="0"/>
        </w:rPr>
      </w:pPr>
      <w:r w:rsidRPr="00EA5FA7">
        <w:rPr>
          <w:noProof w:val="0"/>
        </w:rPr>
        <w:t>Served-Cells-To-Add-</w:t>
      </w:r>
      <w:proofErr w:type="spellStart"/>
      <w:r w:rsidRPr="00EA5FA7">
        <w:rPr>
          <w:noProof w:val="0"/>
        </w:rPr>
        <w:t>ItemIEs</w:t>
      </w:r>
      <w:proofErr w:type="spellEnd"/>
      <w:r w:rsidRPr="00EA5FA7">
        <w:rPr>
          <w:noProof w:val="0"/>
        </w:rPr>
        <w:t xml:space="preserve"> F1AP-PROTOCOL-IES</w:t>
      </w:r>
      <w:r w:rsidRPr="00EA5FA7">
        <w:rPr>
          <w:noProof w:val="0"/>
        </w:rPr>
        <w:tab/>
        <w:t>::= {</w:t>
      </w:r>
    </w:p>
    <w:p w14:paraId="5DFE37BE" w14:textId="77777777" w:rsidR="001E7E8F" w:rsidRPr="00EA5FA7" w:rsidRDefault="001E7E8F" w:rsidP="001E7E8F">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7CAD4E75" w14:textId="77777777" w:rsidR="001E7E8F" w:rsidRPr="00EA5FA7" w:rsidRDefault="001E7E8F" w:rsidP="001E7E8F">
      <w:pPr>
        <w:pStyle w:val="PL"/>
        <w:rPr>
          <w:noProof w:val="0"/>
        </w:rPr>
      </w:pPr>
      <w:r w:rsidRPr="00EA5FA7">
        <w:rPr>
          <w:rFonts w:eastAsia="SimSun"/>
        </w:rPr>
        <w:tab/>
      </w:r>
      <w:r w:rsidRPr="00EA5FA7">
        <w:rPr>
          <w:noProof w:val="0"/>
        </w:rPr>
        <w:t>...</w:t>
      </w:r>
    </w:p>
    <w:p w14:paraId="1FA7E7ED" w14:textId="77777777" w:rsidR="001E7E8F" w:rsidRPr="00EA5FA7" w:rsidRDefault="001E7E8F" w:rsidP="001E7E8F">
      <w:pPr>
        <w:pStyle w:val="PL"/>
        <w:rPr>
          <w:noProof w:val="0"/>
        </w:rPr>
      </w:pPr>
      <w:r w:rsidRPr="00EA5FA7">
        <w:rPr>
          <w:noProof w:val="0"/>
        </w:rPr>
        <w:t>}</w:t>
      </w:r>
    </w:p>
    <w:p w14:paraId="077927AC" w14:textId="77777777" w:rsidR="001E7E8F" w:rsidRPr="00EA5FA7" w:rsidRDefault="001E7E8F" w:rsidP="001E7E8F">
      <w:pPr>
        <w:pStyle w:val="PL"/>
        <w:rPr>
          <w:noProof w:val="0"/>
        </w:rPr>
      </w:pPr>
    </w:p>
    <w:p w14:paraId="4DF3AA48" w14:textId="77777777" w:rsidR="001E7E8F" w:rsidRPr="00EA5FA7" w:rsidRDefault="001E7E8F" w:rsidP="001E7E8F">
      <w:pPr>
        <w:pStyle w:val="PL"/>
        <w:rPr>
          <w:noProof w:val="0"/>
        </w:rPr>
      </w:pPr>
      <w:r w:rsidRPr="00EA5FA7">
        <w:rPr>
          <w:noProof w:val="0"/>
        </w:rPr>
        <w:t>Served-Cells-To-Modify-</w:t>
      </w:r>
      <w:proofErr w:type="spellStart"/>
      <w:r w:rsidRPr="00EA5FA7">
        <w:rPr>
          <w:noProof w:val="0"/>
        </w:rPr>
        <w:t>ItemIEs</w:t>
      </w:r>
      <w:proofErr w:type="spellEnd"/>
      <w:r w:rsidRPr="00EA5FA7">
        <w:rPr>
          <w:noProof w:val="0"/>
        </w:rPr>
        <w:t xml:space="preserve"> F1AP-PROTOCOL-IES</w:t>
      </w:r>
      <w:r w:rsidRPr="00EA5FA7">
        <w:rPr>
          <w:noProof w:val="0"/>
        </w:rPr>
        <w:tab/>
        <w:t>::= {</w:t>
      </w:r>
    </w:p>
    <w:p w14:paraId="17D859DC" w14:textId="77777777" w:rsidR="001E7E8F" w:rsidRPr="00EA5FA7" w:rsidRDefault="001E7E8F" w:rsidP="001E7E8F">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FC0E42" w14:textId="77777777" w:rsidR="001E7E8F" w:rsidRPr="00EA5FA7" w:rsidRDefault="001E7E8F" w:rsidP="001E7E8F">
      <w:pPr>
        <w:pStyle w:val="PL"/>
        <w:rPr>
          <w:noProof w:val="0"/>
        </w:rPr>
      </w:pPr>
      <w:r w:rsidRPr="00EA5FA7">
        <w:rPr>
          <w:noProof w:val="0"/>
        </w:rPr>
        <w:tab/>
        <w:t>...</w:t>
      </w:r>
    </w:p>
    <w:p w14:paraId="1DBBE2CE" w14:textId="77777777" w:rsidR="001E7E8F" w:rsidRPr="00EA5FA7" w:rsidRDefault="001E7E8F" w:rsidP="001E7E8F">
      <w:pPr>
        <w:pStyle w:val="PL"/>
        <w:rPr>
          <w:noProof w:val="0"/>
        </w:rPr>
      </w:pPr>
      <w:r w:rsidRPr="00EA5FA7">
        <w:rPr>
          <w:noProof w:val="0"/>
        </w:rPr>
        <w:t>}</w:t>
      </w:r>
    </w:p>
    <w:p w14:paraId="4BF8B0BB" w14:textId="77777777" w:rsidR="001E7E8F" w:rsidRPr="00EA5FA7" w:rsidRDefault="001E7E8F" w:rsidP="001E7E8F">
      <w:pPr>
        <w:pStyle w:val="PL"/>
        <w:rPr>
          <w:rFonts w:eastAsia="SimSun"/>
        </w:rPr>
      </w:pPr>
    </w:p>
    <w:p w14:paraId="1EA0E31B" w14:textId="77777777" w:rsidR="001E7E8F" w:rsidRPr="00EA5FA7" w:rsidRDefault="001E7E8F" w:rsidP="001E7E8F">
      <w:pPr>
        <w:pStyle w:val="PL"/>
        <w:rPr>
          <w:noProof w:val="0"/>
        </w:rPr>
      </w:pPr>
      <w:r w:rsidRPr="00EA5FA7">
        <w:rPr>
          <w:noProof w:val="0"/>
        </w:rPr>
        <w:t>Served-Cells-To-Delete-</w:t>
      </w:r>
      <w:proofErr w:type="spellStart"/>
      <w:r w:rsidRPr="00EA5FA7">
        <w:rPr>
          <w:noProof w:val="0"/>
        </w:rPr>
        <w:t>ItemIEs</w:t>
      </w:r>
      <w:proofErr w:type="spellEnd"/>
      <w:r w:rsidRPr="00EA5FA7">
        <w:rPr>
          <w:noProof w:val="0"/>
        </w:rPr>
        <w:t xml:space="preserve"> F1AP-PROTOCOL-IES</w:t>
      </w:r>
      <w:r w:rsidRPr="00EA5FA7">
        <w:rPr>
          <w:noProof w:val="0"/>
        </w:rPr>
        <w:tab/>
        <w:t>::= {</w:t>
      </w:r>
    </w:p>
    <w:p w14:paraId="1D354F3D" w14:textId="77777777" w:rsidR="001E7E8F" w:rsidRPr="00EA5FA7" w:rsidRDefault="001E7E8F" w:rsidP="001E7E8F">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2D9521" w14:textId="77777777" w:rsidR="001E7E8F" w:rsidRPr="00EA5FA7" w:rsidRDefault="001E7E8F" w:rsidP="001E7E8F">
      <w:pPr>
        <w:pStyle w:val="PL"/>
        <w:rPr>
          <w:noProof w:val="0"/>
        </w:rPr>
      </w:pPr>
      <w:r w:rsidRPr="00EA5FA7">
        <w:rPr>
          <w:noProof w:val="0"/>
        </w:rPr>
        <w:tab/>
        <w:t>...</w:t>
      </w:r>
    </w:p>
    <w:p w14:paraId="6CBECEC7" w14:textId="77777777" w:rsidR="001E7E8F" w:rsidRPr="00EA5FA7" w:rsidRDefault="001E7E8F" w:rsidP="001E7E8F">
      <w:pPr>
        <w:pStyle w:val="PL"/>
        <w:rPr>
          <w:noProof w:val="0"/>
        </w:rPr>
      </w:pPr>
      <w:r w:rsidRPr="00EA5FA7">
        <w:rPr>
          <w:noProof w:val="0"/>
        </w:rPr>
        <w:t>}</w:t>
      </w:r>
    </w:p>
    <w:p w14:paraId="6F0FA68B" w14:textId="77777777" w:rsidR="001E7E8F" w:rsidRPr="00EA5FA7" w:rsidRDefault="001E7E8F" w:rsidP="001E7E8F">
      <w:pPr>
        <w:pStyle w:val="PL"/>
        <w:rPr>
          <w:noProof w:val="0"/>
        </w:rPr>
      </w:pPr>
    </w:p>
    <w:p w14:paraId="4675253F" w14:textId="77777777" w:rsidR="001E7E8F" w:rsidRPr="00EA5FA7" w:rsidRDefault="001E7E8F" w:rsidP="001E7E8F">
      <w:pPr>
        <w:pStyle w:val="PL"/>
        <w:rPr>
          <w:rFonts w:eastAsia="SimSun"/>
        </w:rPr>
      </w:pPr>
      <w:r w:rsidRPr="00EA5FA7">
        <w:rPr>
          <w:rFonts w:eastAsia="SimSun"/>
        </w:rPr>
        <w:t>Cells-Status-ItemIEs F1AP-PROTOCOL-IES</w:t>
      </w:r>
      <w:r w:rsidRPr="00EA5FA7">
        <w:rPr>
          <w:rFonts w:eastAsia="SimSun"/>
        </w:rPr>
        <w:tab/>
        <w:t>::= {</w:t>
      </w:r>
    </w:p>
    <w:p w14:paraId="1722BA61" w14:textId="77777777" w:rsidR="001E7E8F" w:rsidRPr="00EA5FA7" w:rsidRDefault="001E7E8F" w:rsidP="001E7E8F">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54E292" w14:textId="77777777" w:rsidR="001E7E8F" w:rsidRPr="00EA5FA7" w:rsidRDefault="001E7E8F" w:rsidP="001E7E8F">
      <w:pPr>
        <w:pStyle w:val="PL"/>
        <w:rPr>
          <w:rFonts w:eastAsia="SimSun"/>
        </w:rPr>
      </w:pPr>
      <w:r w:rsidRPr="00EA5FA7">
        <w:rPr>
          <w:rFonts w:eastAsia="SimSun"/>
        </w:rPr>
        <w:tab/>
        <w:t>...</w:t>
      </w:r>
    </w:p>
    <w:p w14:paraId="1584D1E2" w14:textId="77777777" w:rsidR="001E7E8F" w:rsidRPr="00EA5FA7" w:rsidRDefault="001E7E8F" w:rsidP="001E7E8F">
      <w:pPr>
        <w:pStyle w:val="PL"/>
        <w:rPr>
          <w:rFonts w:eastAsia="SimSun"/>
        </w:rPr>
      </w:pPr>
      <w:r w:rsidRPr="00EA5FA7">
        <w:rPr>
          <w:rFonts w:eastAsia="SimSun"/>
        </w:rPr>
        <w:t>}</w:t>
      </w:r>
    </w:p>
    <w:p w14:paraId="23749296" w14:textId="77777777" w:rsidR="001E7E8F" w:rsidRPr="00EA5FA7" w:rsidRDefault="001E7E8F" w:rsidP="001E7E8F">
      <w:pPr>
        <w:pStyle w:val="PL"/>
        <w:rPr>
          <w:rFonts w:eastAsia="SimSun"/>
        </w:rPr>
      </w:pPr>
    </w:p>
    <w:p w14:paraId="4A2842E8" w14:textId="77777777" w:rsidR="001E7E8F" w:rsidRPr="00EA5FA7" w:rsidRDefault="001E7E8F" w:rsidP="001E7E8F">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059BA3E3" w14:textId="77777777" w:rsidR="001E7E8F" w:rsidRPr="00EA5FA7" w:rsidRDefault="001E7E8F" w:rsidP="001E7E8F">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EEAFAA1" w14:textId="77777777" w:rsidR="001E7E8F" w:rsidRPr="00EA5FA7" w:rsidRDefault="001E7E8F" w:rsidP="001E7E8F">
      <w:pPr>
        <w:pStyle w:val="PL"/>
        <w:rPr>
          <w:snapToGrid w:val="0"/>
          <w:lang w:eastAsia="zh-CN"/>
        </w:rPr>
      </w:pPr>
      <w:r w:rsidRPr="00EA5FA7">
        <w:rPr>
          <w:snapToGrid w:val="0"/>
          <w:lang w:eastAsia="zh-CN"/>
        </w:rPr>
        <w:tab/>
        <w:t>...</w:t>
      </w:r>
    </w:p>
    <w:p w14:paraId="579DD10C" w14:textId="77777777" w:rsidR="001E7E8F" w:rsidRPr="00EA5FA7" w:rsidRDefault="001E7E8F" w:rsidP="001E7E8F">
      <w:pPr>
        <w:pStyle w:val="PL"/>
        <w:rPr>
          <w:snapToGrid w:val="0"/>
          <w:lang w:eastAsia="zh-CN"/>
        </w:rPr>
      </w:pPr>
      <w:r w:rsidRPr="00EA5FA7">
        <w:rPr>
          <w:snapToGrid w:val="0"/>
          <w:lang w:eastAsia="zh-CN"/>
        </w:rPr>
        <w:t xml:space="preserve">} </w:t>
      </w:r>
    </w:p>
    <w:p w14:paraId="5C699C0A" w14:textId="77777777" w:rsidR="001E7E8F" w:rsidRPr="00EA5FA7" w:rsidRDefault="001E7E8F" w:rsidP="001E7E8F">
      <w:pPr>
        <w:pStyle w:val="PL"/>
        <w:rPr>
          <w:snapToGrid w:val="0"/>
          <w:lang w:eastAsia="zh-CN"/>
        </w:rPr>
      </w:pPr>
    </w:p>
    <w:p w14:paraId="5A940DF0" w14:textId="77777777" w:rsidR="001E7E8F" w:rsidRPr="00EA5FA7" w:rsidRDefault="001E7E8F" w:rsidP="001E7E8F">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CE79603" w14:textId="77777777" w:rsidR="001E7E8F" w:rsidRPr="00EA5FA7" w:rsidRDefault="001E7E8F" w:rsidP="001E7E8F">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B72EB85" w14:textId="77777777" w:rsidR="001E7E8F" w:rsidRPr="00EA5FA7" w:rsidRDefault="001E7E8F" w:rsidP="001E7E8F">
      <w:pPr>
        <w:pStyle w:val="PL"/>
        <w:rPr>
          <w:snapToGrid w:val="0"/>
          <w:lang w:eastAsia="zh-CN"/>
        </w:rPr>
      </w:pPr>
      <w:r w:rsidRPr="00EA5FA7">
        <w:rPr>
          <w:snapToGrid w:val="0"/>
          <w:lang w:eastAsia="zh-CN"/>
        </w:rPr>
        <w:tab/>
        <w:t>...</w:t>
      </w:r>
    </w:p>
    <w:p w14:paraId="62C24606" w14:textId="77777777" w:rsidR="001E7E8F" w:rsidRPr="00EA5FA7" w:rsidRDefault="001E7E8F" w:rsidP="001E7E8F">
      <w:pPr>
        <w:pStyle w:val="PL"/>
        <w:rPr>
          <w:snapToGrid w:val="0"/>
          <w:lang w:eastAsia="zh-CN"/>
        </w:rPr>
      </w:pPr>
      <w:r w:rsidRPr="00EA5FA7">
        <w:rPr>
          <w:snapToGrid w:val="0"/>
          <w:lang w:eastAsia="zh-CN"/>
        </w:rPr>
        <w:t>}</w:t>
      </w:r>
    </w:p>
    <w:p w14:paraId="520545EC" w14:textId="77777777" w:rsidR="001E7E8F" w:rsidRPr="00EA5FA7" w:rsidRDefault="001E7E8F" w:rsidP="001E7E8F">
      <w:pPr>
        <w:pStyle w:val="PL"/>
        <w:rPr>
          <w:snapToGrid w:val="0"/>
          <w:lang w:eastAsia="zh-CN"/>
        </w:rPr>
      </w:pPr>
    </w:p>
    <w:p w14:paraId="2F583E3C" w14:textId="77777777" w:rsidR="001E7E8F" w:rsidRPr="00EA5FA7" w:rsidRDefault="001E7E8F" w:rsidP="001E7E8F">
      <w:pPr>
        <w:pStyle w:val="PL"/>
        <w:rPr>
          <w:noProof w:val="0"/>
        </w:rPr>
      </w:pPr>
    </w:p>
    <w:p w14:paraId="675852EB" w14:textId="77777777" w:rsidR="001E7E8F" w:rsidRPr="00EA5FA7" w:rsidRDefault="001E7E8F" w:rsidP="001E7E8F">
      <w:pPr>
        <w:pStyle w:val="PL"/>
        <w:rPr>
          <w:noProof w:val="0"/>
        </w:rPr>
      </w:pPr>
      <w:r w:rsidRPr="00EA5FA7">
        <w:rPr>
          <w:noProof w:val="0"/>
        </w:rPr>
        <w:t>-- **************************************************************</w:t>
      </w:r>
    </w:p>
    <w:p w14:paraId="4271FA61" w14:textId="77777777" w:rsidR="001E7E8F" w:rsidRPr="00EA5FA7" w:rsidRDefault="001E7E8F" w:rsidP="001E7E8F">
      <w:pPr>
        <w:pStyle w:val="PL"/>
        <w:rPr>
          <w:noProof w:val="0"/>
        </w:rPr>
      </w:pPr>
      <w:r w:rsidRPr="00EA5FA7">
        <w:rPr>
          <w:noProof w:val="0"/>
        </w:rPr>
        <w:t>--</w:t>
      </w:r>
    </w:p>
    <w:p w14:paraId="299F427E" w14:textId="77777777" w:rsidR="001E7E8F" w:rsidRPr="00EA5FA7" w:rsidRDefault="001E7E8F" w:rsidP="001E7E8F">
      <w:pPr>
        <w:pStyle w:val="PL"/>
        <w:outlineLvl w:val="4"/>
        <w:rPr>
          <w:noProof w:val="0"/>
        </w:rPr>
      </w:pPr>
      <w:r w:rsidRPr="00EA5FA7">
        <w:rPr>
          <w:noProof w:val="0"/>
        </w:rPr>
        <w:t>-- GNB-DU CONFIGURATION UPDATE ACKNOWLEDGE</w:t>
      </w:r>
    </w:p>
    <w:p w14:paraId="5DC69AC9" w14:textId="77777777" w:rsidR="001E7E8F" w:rsidRPr="00EA5FA7" w:rsidRDefault="001E7E8F" w:rsidP="001E7E8F">
      <w:pPr>
        <w:pStyle w:val="PL"/>
        <w:rPr>
          <w:noProof w:val="0"/>
        </w:rPr>
      </w:pPr>
      <w:r w:rsidRPr="00EA5FA7">
        <w:rPr>
          <w:noProof w:val="0"/>
        </w:rPr>
        <w:t>--</w:t>
      </w:r>
    </w:p>
    <w:p w14:paraId="272D0802" w14:textId="77777777" w:rsidR="001E7E8F" w:rsidRPr="00EA5FA7" w:rsidRDefault="001E7E8F" w:rsidP="001E7E8F">
      <w:pPr>
        <w:pStyle w:val="PL"/>
        <w:rPr>
          <w:noProof w:val="0"/>
        </w:rPr>
      </w:pPr>
      <w:r w:rsidRPr="00EA5FA7">
        <w:rPr>
          <w:noProof w:val="0"/>
        </w:rPr>
        <w:t>-- **************************************************************</w:t>
      </w:r>
    </w:p>
    <w:p w14:paraId="0598F94A" w14:textId="77777777" w:rsidR="001E7E8F" w:rsidRPr="00EA5FA7" w:rsidRDefault="001E7E8F" w:rsidP="001E7E8F">
      <w:pPr>
        <w:pStyle w:val="PL"/>
        <w:rPr>
          <w:noProof w:val="0"/>
        </w:rPr>
      </w:pPr>
    </w:p>
    <w:p w14:paraId="58A04713" w14:textId="77777777" w:rsidR="001E7E8F" w:rsidRPr="00EA5FA7" w:rsidRDefault="001E7E8F" w:rsidP="001E7E8F">
      <w:pPr>
        <w:pStyle w:val="PL"/>
        <w:rPr>
          <w:noProof w:val="0"/>
        </w:rPr>
      </w:pPr>
      <w:proofErr w:type="spellStart"/>
      <w:r w:rsidRPr="00EA5FA7">
        <w:rPr>
          <w:noProof w:val="0"/>
        </w:rPr>
        <w:t>GNBDUConfigurationUpdateAcknowledge</w:t>
      </w:r>
      <w:proofErr w:type="spellEnd"/>
      <w:r w:rsidRPr="00EA5FA7">
        <w:rPr>
          <w:noProof w:val="0"/>
        </w:rPr>
        <w:t xml:space="preserve"> ::= SEQUENCE {</w:t>
      </w:r>
    </w:p>
    <w:p w14:paraId="17D390C7"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-Container       { {</w:t>
      </w:r>
      <w:proofErr w:type="spellStart"/>
      <w:r w:rsidRPr="00EA5FA7">
        <w:rPr>
          <w:noProof w:val="0"/>
        </w:rPr>
        <w:t>GNBDUConfigurationUpdateAcknowledgeIEs</w:t>
      </w:r>
      <w:proofErr w:type="spellEnd"/>
      <w:r w:rsidRPr="00EA5FA7">
        <w:rPr>
          <w:noProof w:val="0"/>
        </w:rPr>
        <w:t>} },</w:t>
      </w:r>
    </w:p>
    <w:p w14:paraId="2A65D2D9" w14:textId="77777777" w:rsidR="001E7E8F" w:rsidRPr="00EA5FA7" w:rsidRDefault="001E7E8F" w:rsidP="001E7E8F">
      <w:pPr>
        <w:pStyle w:val="PL"/>
        <w:rPr>
          <w:noProof w:val="0"/>
        </w:rPr>
      </w:pPr>
      <w:r w:rsidRPr="00EA5FA7">
        <w:rPr>
          <w:noProof w:val="0"/>
        </w:rPr>
        <w:tab/>
        <w:t>...</w:t>
      </w:r>
    </w:p>
    <w:p w14:paraId="1F569D49" w14:textId="77777777" w:rsidR="001E7E8F" w:rsidRPr="00EA5FA7" w:rsidRDefault="001E7E8F" w:rsidP="001E7E8F">
      <w:pPr>
        <w:pStyle w:val="PL"/>
        <w:rPr>
          <w:noProof w:val="0"/>
        </w:rPr>
      </w:pPr>
      <w:r w:rsidRPr="00EA5FA7">
        <w:rPr>
          <w:noProof w:val="0"/>
        </w:rPr>
        <w:t>}</w:t>
      </w:r>
    </w:p>
    <w:p w14:paraId="58DCB3D0" w14:textId="77777777" w:rsidR="001E7E8F" w:rsidRPr="00EA5FA7" w:rsidRDefault="001E7E8F" w:rsidP="001E7E8F">
      <w:pPr>
        <w:pStyle w:val="PL"/>
        <w:rPr>
          <w:noProof w:val="0"/>
        </w:rPr>
      </w:pPr>
    </w:p>
    <w:p w14:paraId="25EB188B" w14:textId="77777777" w:rsidR="001E7E8F" w:rsidRPr="00EA5FA7" w:rsidRDefault="001E7E8F" w:rsidP="001E7E8F">
      <w:pPr>
        <w:pStyle w:val="PL"/>
        <w:rPr>
          <w:noProof w:val="0"/>
        </w:rPr>
      </w:pPr>
    </w:p>
    <w:p w14:paraId="47194824" w14:textId="77777777" w:rsidR="001E7E8F" w:rsidRPr="00EA5FA7" w:rsidRDefault="001E7E8F" w:rsidP="001E7E8F">
      <w:pPr>
        <w:pStyle w:val="PL"/>
        <w:rPr>
          <w:rFonts w:eastAsia="SimSun"/>
        </w:rPr>
      </w:pPr>
      <w:proofErr w:type="spellStart"/>
      <w:r w:rsidRPr="00EA5FA7">
        <w:rPr>
          <w:noProof w:val="0"/>
        </w:rPr>
        <w:t>GNBDUConfigurationUpdateAcknowledgeIEs</w:t>
      </w:r>
      <w:proofErr w:type="spellEnd"/>
      <w:r w:rsidRPr="00EA5FA7">
        <w:rPr>
          <w:noProof w:val="0"/>
        </w:rPr>
        <w:t xml:space="preserve"> F1AP-PROTOCOL-IES ::= {</w:t>
      </w:r>
    </w:p>
    <w:p w14:paraId="2FF15709" w14:textId="77777777" w:rsidR="001E7E8F" w:rsidRPr="00EA5FA7" w:rsidRDefault="001E7E8F" w:rsidP="001E7E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8A4B275" w14:textId="77777777" w:rsidR="001E7E8F" w:rsidRPr="00EA5FA7" w:rsidRDefault="001E7E8F" w:rsidP="001E7E8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5F2991" w14:textId="77777777" w:rsidR="001E7E8F" w:rsidRPr="00EA5FA7" w:rsidRDefault="001E7E8F" w:rsidP="001E7E8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CA6B33" w14:textId="77777777" w:rsidR="001E7E8F" w:rsidRPr="00EA5FA7" w:rsidRDefault="001E7E8F" w:rsidP="001E7E8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427F8754" w14:textId="77777777" w:rsidR="001E7E8F" w:rsidRPr="00EA5FA7" w:rsidRDefault="001E7E8F" w:rsidP="001E7E8F">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14:paraId="31776879" w14:textId="77777777" w:rsidR="001E7E8F" w:rsidRPr="00EA5FA7" w:rsidRDefault="001E7E8F" w:rsidP="001E7E8F">
      <w:pPr>
        <w:pStyle w:val="PL"/>
        <w:rPr>
          <w:noProof w:val="0"/>
        </w:rPr>
      </w:pPr>
      <w:r w:rsidRPr="00EA5FA7">
        <w:rPr>
          <w:noProof w:val="0"/>
        </w:rPr>
        <w:tab/>
        <w:t>...</w:t>
      </w:r>
    </w:p>
    <w:p w14:paraId="4CEFC452" w14:textId="77777777" w:rsidR="001E7E8F" w:rsidRPr="00EA5FA7" w:rsidRDefault="001E7E8F" w:rsidP="001E7E8F">
      <w:pPr>
        <w:pStyle w:val="PL"/>
        <w:rPr>
          <w:noProof w:val="0"/>
        </w:rPr>
      </w:pPr>
      <w:r w:rsidRPr="00EA5FA7">
        <w:rPr>
          <w:noProof w:val="0"/>
        </w:rPr>
        <w:t>}</w:t>
      </w:r>
    </w:p>
    <w:p w14:paraId="254B59E1" w14:textId="77777777" w:rsidR="001E7E8F" w:rsidRPr="00EA5FA7" w:rsidRDefault="001E7E8F" w:rsidP="001E7E8F">
      <w:pPr>
        <w:pStyle w:val="PL"/>
        <w:rPr>
          <w:noProof w:val="0"/>
        </w:rPr>
      </w:pPr>
    </w:p>
    <w:p w14:paraId="56C3C947" w14:textId="77777777" w:rsidR="001E7E8F" w:rsidRPr="00EA5FA7" w:rsidRDefault="001E7E8F" w:rsidP="001E7E8F">
      <w:pPr>
        <w:pStyle w:val="PL"/>
        <w:rPr>
          <w:noProof w:val="0"/>
        </w:rPr>
      </w:pPr>
      <w:r w:rsidRPr="00EA5FA7">
        <w:rPr>
          <w:noProof w:val="0"/>
        </w:rPr>
        <w:t>-- **************************************************************</w:t>
      </w:r>
    </w:p>
    <w:p w14:paraId="300DA001" w14:textId="77777777" w:rsidR="001E7E8F" w:rsidRPr="00EA5FA7" w:rsidRDefault="001E7E8F" w:rsidP="001E7E8F">
      <w:pPr>
        <w:pStyle w:val="PL"/>
        <w:rPr>
          <w:noProof w:val="0"/>
        </w:rPr>
      </w:pPr>
      <w:r w:rsidRPr="00EA5FA7">
        <w:rPr>
          <w:noProof w:val="0"/>
        </w:rPr>
        <w:t>--</w:t>
      </w:r>
    </w:p>
    <w:p w14:paraId="15C01FD5" w14:textId="77777777" w:rsidR="001E7E8F" w:rsidRPr="00EA5FA7" w:rsidRDefault="001E7E8F" w:rsidP="001E7E8F">
      <w:pPr>
        <w:pStyle w:val="PL"/>
        <w:outlineLvl w:val="4"/>
        <w:rPr>
          <w:noProof w:val="0"/>
        </w:rPr>
      </w:pPr>
      <w:r w:rsidRPr="00EA5FA7">
        <w:rPr>
          <w:noProof w:val="0"/>
        </w:rPr>
        <w:t>-- GNB-DU CONFIGURATION UPDATE FAILURE</w:t>
      </w:r>
    </w:p>
    <w:p w14:paraId="0691DD37" w14:textId="77777777" w:rsidR="001E7E8F" w:rsidRPr="00EA5FA7" w:rsidRDefault="001E7E8F" w:rsidP="001E7E8F">
      <w:pPr>
        <w:pStyle w:val="PL"/>
        <w:rPr>
          <w:noProof w:val="0"/>
        </w:rPr>
      </w:pPr>
      <w:r w:rsidRPr="00EA5FA7">
        <w:rPr>
          <w:noProof w:val="0"/>
        </w:rPr>
        <w:t>--</w:t>
      </w:r>
    </w:p>
    <w:p w14:paraId="24E02840" w14:textId="77777777" w:rsidR="001E7E8F" w:rsidRPr="00EA5FA7" w:rsidRDefault="001E7E8F" w:rsidP="001E7E8F">
      <w:pPr>
        <w:pStyle w:val="PL"/>
        <w:rPr>
          <w:noProof w:val="0"/>
        </w:rPr>
      </w:pPr>
      <w:r w:rsidRPr="00EA5FA7">
        <w:rPr>
          <w:noProof w:val="0"/>
        </w:rPr>
        <w:t>-- **************************************************************</w:t>
      </w:r>
    </w:p>
    <w:p w14:paraId="4674EB9A" w14:textId="77777777" w:rsidR="001E7E8F" w:rsidRPr="00EA5FA7" w:rsidRDefault="001E7E8F" w:rsidP="001E7E8F">
      <w:pPr>
        <w:pStyle w:val="PL"/>
        <w:rPr>
          <w:noProof w:val="0"/>
        </w:rPr>
      </w:pPr>
    </w:p>
    <w:p w14:paraId="0E7F504F" w14:textId="77777777" w:rsidR="001E7E8F" w:rsidRPr="00EA5FA7" w:rsidRDefault="001E7E8F" w:rsidP="001E7E8F">
      <w:pPr>
        <w:pStyle w:val="PL"/>
        <w:rPr>
          <w:noProof w:val="0"/>
        </w:rPr>
      </w:pPr>
      <w:proofErr w:type="spellStart"/>
      <w:r w:rsidRPr="00EA5FA7">
        <w:rPr>
          <w:noProof w:val="0"/>
        </w:rPr>
        <w:t>GNBDUConfigurationUpdateFailure</w:t>
      </w:r>
      <w:proofErr w:type="spellEnd"/>
      <w:r w:rsidRPr="00EA5FA7">
        <w:rPr>
          <w:noProof w:val="0"/>
        </w:rPr>
        <w:t xml:space="preserve"> ::= SEQUENCE {</w:t>
      </w:r>
    </w:p>
    <w:p w14:paraId="4538A69D"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-Container       { {</w:t>
      </w:r>
      <w:proofErr w:type="spellStart"/>
      <w:r w:rsidRPr="00EA5FA7">
        <w:rPr>
          <w:noProof w:val="0"/>
        </w:rPr>
        <w:t>GNBDUConfigurationUpdateFailureIEs</w:t>
      </w:r>
      <w:proofErr w:type="spellEnd"/>
      <w:r w:rsidRPr="00EA5FA7">
        <w:rPr>
          <w:noProof w:val="0"/>
        </w:rPr>
        <w:t>} },</w:t>
      </w:r>
    </w:p>
    <w:p w14:paraId="295CAC8E" w14:textId="77777777" w:rsidR="001E7E8F" w:rsidRPr="00EA5FA7" w:rsidRDefault="001E7E8F" w:rsidP="001E7E8F">
      <w:pPr>
        <w:pStyle w:val="PL"/>
        <w:rPr>
          <w:noProof w:val="0"/>
        </w:rPr>
      </w:pPr>
      <w:r w:rsidRPr="00EA5FA7">
        <w:rPr>
          <w:noProof w:val="0"/>
        </w:rPr>
        <w:tab/>
        <w:t>...</w:t>
      </w:r>
    </w:p>
    <w:p w14:paraId="63547D0E" w14:textId="77777777" w:rsidR="001E7E8F" w:rsidRPr="00EA5FA7" w:rsidRDefault="001E7E8F" w:rsidP="001E7E8F">
      <w:pPr>
        <w:pStyle w:val="PL"/>
        <w:rPr>
          <w:noProof w:val="0"/>
        </w:rPr>
      </w:pPr>
      <w:r w:rsidRPr="00EA5FA7">
        <w:rPr>
          <w:noProof w:val="0"/>
        </w:rPr>
        <w:t>}</w:t>
      </w:r>
    </w:p>
    <w:p w14:paraId="3B4E6824" w14:textId="77777777" w:rsidR="001E7E8F" w:rsidRPr="00EA5FA7" w:rsidRDefault="001E7E8F" w:rsidP="001E7E8F">
      <w:pPr>
        <w:pStyle w:val="PL"/>
        <w:rPr>
          <w:noProof w:val="0"/>
        </w:rPr>
      </w:pPr>
    </w:p>
    <w:p w14:paraId="49FDEFB0" w14:textId="77777777" w:rsidR="001E7E8F" w:rsidRPr="00EA5FA7" w:rsidRDefault="001E7E8F" w:rsidP="001E7E8F">
      <w:pPr>
        <w:pStyle w:val="PL"/>
        <w:rPr>
          <w:rFonts w:eastAsia="SimSun"/>
        </w:rPr>
      </w:pPr>
      <w:proofErr w:type="spellStart"/>
      <w:r w:rsidRPr="00EA5FA7">
        <w:rPr>
          <w:noProof w:val="0"/>
        </w:rPr>
        <w:t>GNBDUConfigurationUpdateFailureIEs</w:t>
      </w:r>
      <w:proofErr w:type="spellEnd"/>
      <w:r w:rsidRPr="00EA5FA7">
        <w:rPr>
          <w:noProof w:val="0"/>
        </w:rPr>
        <w:t xml:space="preserve"> F1AP-PROTOCOL-IES ::= {</w:t>
      </w:r>
    </w:p>
    <w:p w14:paraId="2DE11F23" w14:textId="77777777" w:rsidR="001E7E8F" w:rsidRPr="00EA5FA7" w:rsidRDefault="001E7E8F" w:rsidP="001E7E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0744048" w14:textId="77777777" w:rsidR="001E7E8F" w:rsidRPr="00EA5FA7" w:rsidRDefault="001E7E8F" w:rsidP="001E7E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D2D754" w14:textId="77777777" w:rsidR="001E7E8F" w:rsidRPr="00EA5FA7" w:rsidRDefault="001E7E8F" w:rsidP="001E7E8F">
      <w:pPr>
        <w:pStyle w:val="PL"/>
        <w:rPr>
          <w:noProof w:val="0"/>
        </w:rPr>
      </w:pPr>
      <w:r w:rsidRPr="00EA5FA7">
        <w:rPr>
          <w:noProof w:val="0"/>
        </w:rPr>
        <w:tab/>
        <w:t>{ ID id-</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9BB52B" w14:textId="77777777" w:rsidR="001E7E8F" w:rsidRPr="00EA5FA7" w:rsidRDefault="001E7E8F" w:rsidP="001E7E8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1D81EBA5" w14:textId="77777777" w:rsidR="001E7E8F" w:rsidRPr="00EA5FA7" w:rsidRDefault="001E7E8F" w:rsidP="001E7E8F">
      <w:pPr>
        <w:pStyle w:val="PL"/>
        <w:rPr>
          <w:noProof w:val="0"/>
        </w:rPr>
      </w:pPr>
      <w:r w:rsidRPr="00EA5FA7">
        <w:rPr>
          <w:noProof w:val="0"/>
        </w:rPr>
        <w:tab/>
        <w:t>...</w:t>
      </w:r>
    </w:p>
    <w:p w14:paraId="1C39D530" w14:textId="77777777" w:rsidR="001E7E8F" w:rsidRPr="00EA5FA7" w:rsidRDefault="001E7E8F" w:rsidP="001E7E8F">
      <w:pPr>
        <w:pStyle w:val="PL"/>
        <w:rPr>
          <w:noProof w:val="0"/>
        </w:rPr>
      </w:pPr>
      <w:r w:rsidRPr="00EA5FA7">
        <w:rPr>
          <w:noProof w:val="0"/>
        </w:rPr>
        <w:t>}</w:t>
      </w:r>
    </w:p>
    <w:p w14:paraId="71B44769" w14:textId="77777777" w:rsidR="001E7E8F" w:rsidRPr="00EA5FA7" w:rsidRDefault="001E7E8F" w:rsidP="001E7E8F">
      <w:pPr>
        <w:pStyle w:val="PL"/>
        <w:rPr>
          <w:noProof w:val="0"/>
        </w:rPr>
      </w:pPr>
    </w:p>
    <w:p w14:paraId="2C247118" w14:textId="77777777" w:rsidR="001E7E8F" w:rsidRPr="00EA5FA7" w:rsidRDefault="001E7E8F" w:rsidP="001E7E8F">
      <w:pPr>
        <w:pStyle w:val="PL"/>
        <w:rPr>
          <w:noProof w:val="0"/>
        </w:rPr>
      </w:pPr>
      <w:r w:rsidRPr="00EA5FA7">
        <w:rPr>
          <w:noProof w:val="0"/>
        </w:rPr>
        <w:t>-- **************************************************************</w:t>
      </w:r>
    </w:p>
    <w:p w14:paraId="0D137991" w14:textId="77777777" w:rsidR="001E7E8F" w:rsidRPr="00EA5FA7" w:rsidRDefault="001E7E8F" w:rsidP="001E7E8F">
      <w:pPr>
        <w:pStyle w:val="PL"/>
        <w:rPr>
          <w:noProof w:val="0"/>
        </w:rPr>
      </w:pPr>
      <w:r w:rsidRPr="00EA5FA7">
        <w:rPr>
          <w:noProof w:val="0"/>
        </w:rPr>
        <w:t>--</w:t>
      </w:r>
    </w:p>
    <w:p w14:paraId="3F2B6CF8" w14:textId="77777777" w:rsidR="001E7E8F" w:rsidRPr="00EA5FA7" w:rsidRDefault="001E7E8F" w:rsidP="001E7E8F">
      <w:pPr>
        <w:pStyle w:val="PL"/>
        <w:outlineLvl w:val="3"/>
        <w:rPr>
          <w:noProof w:val="0"/>
        </w:rPr>
      </w:pPr>
      <w:r w:rsidRPr="00EA5FA7">
        <w:rPr>
          <w:noProof w:val="0"/>
        </w:rPr>
        <w:t>-- GNB-CU CONFIGURATION UPDATE ELEMENTARY PROCEDURE</w:t>
      </w:r>
    </w:p>
    <w:p w14:paraId="00002FE7" w14:textId="77777777" w:rsidR="001E7E8F" w:rsidRPr="00EA5FA7" w:rsidRDefault="001E7E8F" w:rsidP="001E7E8F">
      <w:pPr>
        <w:pStyle w:val="PL"/>
        <w:rPr>
          <w:noProof w:val="0"/>
        </w:rPr>
      </w:pPr>
      <w:r w:rsidRPr="00EA5FA7">
        <w:rPr>
          <w:noProof w:val="0"/>
        </w:rPr>
        <w:t>--</w:t>
      </w:r>
    </w:p>
    <w:p w14:paraId="223A612D" w14:textId="77777777" w:rsidR="001E7E8F" w:rsidRPr="00EA5FA7" w:rsidRDefault="001E7E8F" w:rsidP="001E7E8F">
      <w:pPr>
        <w:pStyle w:val="PL"/>
        <w:rPr>
          <w:noProof w:val="0"/>
        </w:rPr>
      </w:pPr>
      <w:r w:rsidRPr="00EA5FA7">
        <w:rPr>
          <w:noProof w:val="0"/>
        </w:rPr>
        <w:t>-- **************************************************************</w:t>
      </w:r>
    </w:p>
    <w:p w14:paraId="34AEADED" w14:textId="77777777" w:rsidR="001E7E8F" w:rsidRPr="00EA5FA7" w:rsidRDefault="001E7E8F" w:rsidP="001E7E8F">
      <w:pPr>
        <w:pStyle w:val="PL"/>
        <w:rPr>
          <w:noProof w:val="0"/>
        </w:rPr>
      </w:pPr>
    </w:p>
    <w:p w14:paraId="2C5335AA" w14:textId="77777777" w:rsidR="001E7E8F" w:rsidRPr="00EA5FA7" w:rsidRDefault="001E7E8F" w:rsidP="001E7E8F">
      <w:pPr>
        <w:pStyle w:val="PL"/>
        <w:rPr>
          <w:noProof w:val="0"/>
        </w:rPr>
      </w:pPr>
      <w:r w:rsidRPr="00EA5FA7">
        <w:rPr>
          <w:noProof w:val="0"/>
        </w:rPr>
        <w:t>-- **************************************************************</w:t>
      </w:r>
    </w:p>
    <w:p w14:paraId="0F3E8910" w14:textId="77777777" w:rsidR="001E7E8F" w:rsidRPr="00EA5FA7" w:rsidRDefault="001E7E8F" w:rsidP="001E7E8F">
      <w:pPr>
        <w:pStyle w:val="PL"/>
        <w:rPr>
          <w:noProof w:val="0"/>
        </w:rPr>
      </w:pPr>
      <w:r w:rsidRPr="00EA5FA7">
        <w:rPr>
          <w:noProof w:val="0"/>
        </w:rPr>
        <w:t>--</w:t>
      </w:r>
    </w:p>
    <w:p w14:paraId="6D1CD72B" w14:textId="77777777" w:rsidR="001E7E8F" w:rsidRPr="00EA5FA7" w:rsidRDefault="001E7E8F" w:rsidP="001E7E8F">
      <w:pPr>
        <w:pStyle w:val="PL"/>
        <w:outlineLvl w:val="4"/>
        <w:rPr>
          <w:noProof w:val="0"/>
        </w:rPr>
      </w:pPr>
      <w:r w:rsidRPr="00EA5FA7">
        <w:rPr>
          <w:noProof w:val="0"/>
        </w:rPr>
        <w:t>-- GNB-CU CONFIGURATION UPDATE</w:t>
      </w:r>
    </w:p>
    <w:p w14:paraId="06777AD8" w14:textId="77777777" w:rsidR="001E7E8F" w:rsidRPr="00EA5FA7" w:rsidRDefault="001E7E8F" w:rsidP="001E7E8F">
      <w:pPr>
        <w:pStyle w:val="PL"/>
        <w:rPr>
          <w:noProof w:val="0"/>
        </w:rPr>
      </w:pPr>
      <w:r w:rsidRPr="00EA5FA7">
        <w:rPr>
          <w:noProof w:val="0"/>
        </w:rPr>
        <w:t>--</w:t>
      </w:r>
    </w:p>
    <w:p w14:paraId="30B06B70" w14:textId="77777777" w:rsidR="001E7E8F" w:rsidRPr="00EA5FA7" w:rsidRDefault="001E7E8F" w:rsidP="001E7E8F">
      <w:pPr>
        <w:pStyle w:val="PL"/>
        <w:rPr>
          <w:noProof w:val="0"/>
        </w:rPr>
      </w:pPr>
      <w:r w:rsidRPr="00EA5FA7">
        <w:rPr>
          <w:noProof w:val="0"/>
        </w:rPr>
        <w:t>-- **************************************************************</w:t>
      </w:r>
    </w:p>
    <w:p w14:paraId="7B167FA6" w14:textId="77777777" w:rsidR="001E7E8F" w:rsidRPr="00EA5FA7" w:rsidRDefault="001E7E8F" w:rsidP="001E7E8F">
      <w:pPr>
        <w:pStyle w:val="PL"/>
        <w:rPr>
          <w:noProof w:val="0"/>
        </w:rPr>
      </w:pPr>
    </w:p>
    <w:p w14:paraId="292C0CF3" w14:textId="77777777" w:rsidR="001E7E8F" w:rsidRPr="00EA5FA7" w:rsidRDefault="001E7E8F" w:rsidP="001E7E8F">
      <w:pPr>
        <w:pStyle w:val="PL"/>
        <w:rPr>
          <w:noProof w:val="0"/>
        </w:rPr>
      </w:pPr>
      <w:proofErr w:type="spellStart"/>
      <w:r w:rsidRPr="00EA5FA7">
        <w:rPr>
          <w:noProof w:val="0"/>
        </w:rPr>
        <w:t>GNBCUConfigurationUpdate</w:t>
      </w:r>
      <w:proofErr w:type="spellEnd"/>
      <w:r w:rsidRPr="00EA5FA7">
        <w:rPr>
          <w:noProof w:val="0"/>
        </w:rPr>
        <w:t xml:space="preserve"> ::= SEQUENCE {</w:t>
      </w:r>
    </w:p>
    <w:p w14:paraId="19F993AE"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GNBCUConfigurationUpdateIEs</w:t>
      </w:r>
      <w:proofErr w:type="spellEnd"/>
      <w:r w:rsidRPr="00EA5FA7">
        <w:rPr>
          <w:noProof w:val="0"/>
        </w:rPr>
        <w:t>} },</w:t>
      </w:r>
    </w:p>
    <w:p w14:paraId="16A3460B" w14:textId="77777777" w:rsidR="001E7E8F" w:rsidRPr="00EA5FA7" w:rsidRDefault="001E7E8F" w:rsidP="001E7E8F">
      <w:pPr>
        <w:pStyle w:val="PL"/>
        <w:rPr>
          <w:noProof w:val="0"/>
        </w:rPr>
      </w:pPr>
      <w:r w:rsidRPr="00EA5FA7">
        <w:rPr>
          <w:noProof w:val="0"/>
        </w:rPr>
        <w:tab/>
        <w:t>...</w:t>
      </w:r>
    </w:p>
    <w:p w14:paraId="10C2C095" w14:textId="77777777" w:rsidR="001E7E8F" w:rsidRPr="00EA5FA7" w:rsidRDefault="001E7E8F" w:rsidP="001E7E8F">
      <w:pPr>
        <w:pStyle w:val="PL"/>
        <w:rPr>
          <w:noProof w:val="0"/>
        </w:rPr>
      </w:pPr>
      <w:r w:rsidRPr="00EA5FA7">
        <w:rPr>
          <w:noProof w:val="0"/>
        </w:rPr>
        <w:t>}</w:t>
      </w:r>
    </w:p>
    <w:p w14:paraId="1A62CA88" w14:textId="77777777" w:rsidR="001E7E8F" w:rsidRPr="00EA5FA7" w:rsidRDefault="001E7E8F" w:rsidP="001E7E8F">
      <w:pPr>
        <w:pStyle w:val="PL"/>
        <w:rPr>
          <w:noProof w:val="0"/>
        </w:rPr>
      </w:pPr>
    </w:p>
    <w:p w14:paraId="5B0071EF" w14:textId="77777777" w:rsidR="001E7E8F" w:rsidRPr="00EA5FA7" w:rsidRDefault="001E7E8F" w:rsidP="001E7E8F">
      <w:pPr>
        <w:pStyle w:val="PL"/>
        <w:rPr>
          <w:rFonts w:eastAsia="SimSun"/>
        </w:rPr>
      </w:pPr>
      <w:proofErr w:type="spellStart"/>
      <w:r w:rsidRPr="00EA5FA7">
        <w:rPr>
          <w:noProof w:val="0"/>
        </w:rPr>
        <w:t>GNBCUConfigurationUpdateIEs</w:t>
      </w:r>
      <w:proofErr w:type="spellEnd"/>
      <w:r w:rsidRPr="00EA5FA7">
        <w:rPr>
          <w:noProof w:val="0"/>
        </w:rPr>
        <w:t xml:space="preserve"> F1AP-PROTOCOL-IES ::= {</w:t>
      </w:r>
    </w:p>
    <w:p w14:paraId="3B1FD64F" w14:textId="77777777" w:rsidR="001E7E8F" w:rsidRPr="00EA5FA7" w:rsidRDefault="001E7E8F" w:rsidP="001E7E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F6D7189" w14:textId="77777777" w:rsidR="001E7E8F" w:rsidRPr="00EA5FA7" w:rsidRDefault="001E7E8F" w:rsidP="001E7E8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A970A2" w14:textId="77777777" w:rsidR="001E7E8F" w:rsidRPr="00EA5FA7" w:rsidRDefault="001E7E8F" w:rsidP="001E7E8F">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52C4DA" w14:textId="77777777" w:rsidR="001E7E8F" w:rsidRPr="00EA5FA7" w:rsidRDefault="001E7E8F" w:rsidP="001E7E8F">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56BC67" w14:textId="77777777" w:rsidR="001E7E8F" w:rsidRPr="00EA5FA7" w:rsidRDefault="001E7E8F" w:rsidP="001E7E8F">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F86BA20" w14:textId="77777777" w:rsidR="001E7E8F" w:rsidRPr="00EA5FA7" w:rsidRDefault="001E7E8F" w:rsidP="001E7E8F">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E9F1718" w14:textId="77777777" w:rsidR="001E7E8F" w:rsidRPr="00EA5FA7" w:rsidRDefault="001E7E8F" w:rsidP="001E7E8F">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45D9C5" w14:textId="77777777" w:rsidR="001E7E8F" w:rsidRPr="00EA5FA7" w:rsidRDefault="001E7E8F" w:rsidP="001E7E8F">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C0438B" w14:textId="77777777" w:rsidR="001E7E8F" w:rsidRPr="00EA5FA7" w:rsidRDefault="001E7E8F" w:rsidP="001E7E8F">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EBF168" w14:textId="77777777" w:rsidR="001E7E8F" w:rsidRPr="00EA5FA7" w:rsidRDefault="001E7E8F" w:rsidP="001E7E8F">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98E850" w14:textId="77777777" w:rsidR="001E7E8F" w:rsidRPr="00EA5FA7" w:rsidRDefault="001E7E8F" w:rsidP="001E7E8F">
      <w:pPr>
        <w:pStyle w:val="PL"/>
        <w:rPr>
          <w:noProof w:val="0"/>
        </w:rPr>
      </w:pPr>
      <w:r w:rsidRPr="00EA5FA7">
        <w:rPr>
          <w:noProof w:val="0"/>
        </w:rPr>
        <w:tab/>
        <w:t>...</w:t>
      </w:r>
    </w:p>
    <w:p w14:paraId="6F15347A" w14:textId="77777777" w:rsidR="001E7E8F" w:rsidRPr="00EA5FA7" w:rsidRDefault="001E7E8F" w:rsidP="001E7E8F">
      <w:pPr>
        <w:pStyle w:val="PL"/>
        <w:rPr>
          <w:noProof w:val="0"/>
        </w:rPr>
      </w:pPr>
      <w:r w:rsidRPr="00EA5FA7">
        <w:rPr>
          <w:noProof w:val="0"/>
        </w:rPr>
        <w:t xml:space="preserve">} </w:t>
      </w:r>
    </w:p>
    <w:p w14:paraId="1B8B306C" w14:textId="77777777" w:rsidR="001E7E8F" w:rsidRPr="00EA5FA7" w:rsidRDefault="001E7E8F" w:rsidP="001E7E8F">
      <w:pPr>
        <w:pStyle w:val="PL"/>
      </w:pPr>
    </w:p>
    <w:p w14:paraId="45CD5BB4" w14:textId="77777777" w:rsidR="001E7E8F" w:rsidRPr="00EA5FA7" w:rsidRDefault="001E7E8F" w:rsidP="001E7E8F">
      <w:pPr>
        <w:pStyle w:val="PL"/>
      </w:pPr>
      <w:r w:rsidRPr="00EA5FA7">
        <w:t>Cells-to-be-Deactivated-List</w:t>
      </w:r>
      <w:r w:rsidRPr="00EA5FA7">
        <w:tab/>
        <w:t>::= SEQUENCE (SIZE(1.. maxCellingNBDU))</w:t>
      </w:r>
      <w:r w:rsidRPr="00EA5FA7">
        <w:tab/>
        <w:t>OF ProtocolIE-SingleContainer { { Cells-to-be-Deactivated-List-ItemIEs } }</w:t>
      </w:r>
    </w:p>
    <w:p w14:paraId="7243D244" w14:textId="77777777" w:rsidR="001E7E8F" w:rsidRPr="00EA5FA7" w:rsidRDefault="001E7E8F" w:rsidP="001E7E8F">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2EE67EA7" w14:textId="77777777" w:rsidR="001E7E8F" w:rsidRPr="00EA5FA7" w:rsidRDefault="001E7E8F" w:rsidP="001E7E8F">
      <w:pPr>
        <w:pStyle w:val="PL"/>
      </w:pPr>
      <w:r w:rsidRPr="00EA5FA7">
        <w:t>GNB-CU-TNL-Association-To-Remove-List</w:t>
      </w:r>
      <w:r w:rsidRPr="00EA5FA7">
        <w:tab/>
        <w:t>::= SEQUENCE (SIZE(1.. maxnoofTNLAssociations))</w:t>
      </w:r>
      <w:r w:rsidRPr="00EA5FA7">
        <w:tab/>
        <w:t>OF ProtocolIE-SingleContainer { { GNB-CU-TNL-Association-To-Remove-ItemIEs } }</w:t>
      </w:r>
    </w:p>
    <w:p w14:paraId="5B95A18F" w14:textId="77777777" w:rsidR="001E7E8F" w:rsidRPr="00EA5FA7" w:rsidRDefault="001E7E8F" w:rsidP="001E7E8F">
      <w:pPr>
        <w:pStyle w:val="PL"/>
      </w:pPr>
      <w:r w:rsidRPr="00EA5FA7">
        <w:t>GNB-CU-TNL-Association-To-Update-List</w:t>
      </w:r>
      <w:r w:rsidRPr="00EA5FA7">
        <w:tab/>
        <w:t>::= SEQUENCE (SIZE(1.. maxnoofTNLAssociations))</w:t>
      </w:r>
      <w:r w:rsidRPr="00EA5FA7">
        <w:tab/>
        <w:t>OF ProtocolIE-SingleContainer { { GNB-CU-TNL-Association-To-Update-ItemIEs } }</w:t>
      </w:r>
    </w:p>
    <w:p w14:paraId="1663E370" w14:textId="77777777" w:rsidR="001E7E8F" w:rsidRPr="00EA5FA7" w:rsidRDefault="001E7E8F" w:rsidP="001E7E8F">
      <w:pPr>
        <w:pStyle w:val="PL"/>
      </w:pPr>
      <w:r w:rsidRPr="00EA5FA7">
        <w:t>Cells-to-be-Barred-List</w:t>
      </w:r>
      <w:r w:rsidRPr="00EA5FA7">
        <w:tab/>
      </w:r>
      <w:r w:rsidRPr="00EA5FA7">
        <w:tab/>
      </w:r>
      <w:r w:rsidRPr="00EA5FA7">
        <w:tab/>
        <w:t>::= SEQUENCE(SIZE(1.. maxCellingNBDU)) OF ProtocolIE-SingleContainer { { Cells-to-be-Barred-ItemIEs } }</w:t>
      </w:r>
    </w:p>
    <w:p w14:paraId="1118F62A" w14:textId="77777777" w:rsidR="001E7E8F" w:rsidRPr="00EA5FA7" w:rsidRDefault="001E7E8F" w:rsidP="001E7E8F">
      <w:pPr>
        <w:pStyle w:val="PL"/>
      </w:pPr>
    </w:p>
    <w:p w14:paraId="05A85EC3" w14:textId="77777777" w:rsidR="001E7E8F" w:rsidRPr="00EA5FA7" w:rsidRDefault="001E7E8F" w:rsidP="001E7E8F">
      <w:pPr>
        <w:pStyle w:val="PL"/>
      </w:pPr>
    </w:p>
    <w:p w14:paraId="2748067B" w14:textId="77777777" w:rsidR="001E7E8F" w:rsidRPr="00EA5FA7" w:rsidRDefault="001E7E8F" w:rsidP="001E7E8F">
      <w:pPr>
        <w:pStyle w:val="PL"/>
      </w:pPr>
      <w:r w:rsidRPr="00EA5FA7">
        <w:t>Cells-to-be-Deactivated-List-ItemIEs F1AP-PROTOCOL-IES</w:t>
      </w:r>
      <w:r w:rsidRPr="00EA5FA7">
        <w:tab/>
        <w:t>::= {</w:t>
      </w:r>
    </w:p>
    <w:p w14:paraId="112D5389" w14:textId="77777777" w:rsidR="001E7E8F" w:rsidRPr="00EA5FA7" w:rsidRDefault="001E7E8F" w:rsidP="001E7E8F">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12EA60C0" w14:textId="77777777" w:rsidR="001E7E8F" w:rsidRPr="00EA5FA7" w:rsidRDefault="001E7E8F" w:rsidP="001E7E8F">
      <w:pPr>
        <w:pStyle w:val="PL"/>
      </w:pPr>
      <w:r w:rsidRPr="00EA5FA7">
        <w:tab/>
        <w:t>...</w:t>
      </w:r>
    </w:p>
    <w:p w14:paraId="448E5F25" w14:textId="77777777" w:rsidR="001E7E8F" w:rsidRPr="00EA5FA7" w:rsidRDefault="001E7E8F" w:rsidP="001E7E8F">
      <w:pPr>
        <w:pStyle w:val="PL"/>
      </w:pPr>
      <w:r w:rsidRPr="00EA5FA7">
        <w:t>}</w:t>
      </w:r>
    </w:p>
    <w:p w14:paraId="24E4ED87" w14:textId="77777777" w:rsidR="001E7E8F" w:rsidRPr="00EA5FA7" w:rsidRDefault="001E7E8F" w:rsidP="001E7E8F">
      <w:pPr>
        <w:pStyle w:val="PL"/>
        <w:rPr>
          <w:rFonts w:eastAsia="SimSun"/>
        </w:rPr>
      </w:pPr>
    </w:p>
    <w:p w14:paraId="7D791AC6" w14:textId="77777777" w:rsidR="001E7E8F" w:rsidRPr="00EA5FA7" w:rsidRDefault="001E7E8F" w:rsidP="001E7E8F">
      <w:pPr>
        <w:pStyle w:val="PL"/>
      </w:pPr>
    </w:p>
    <w:p w14:paraId="2A0509C1" w14:textId="77777777" w:rsidR="001E7E8F" w:rsidRPr="00EA5FA7" w:rsidRDefault="001E7E8F" w:rsidP="001E7E8F">
      <w:pPr>
        <w:pStyle w:val="PL"/>
      </w:pPr>
      <w:r w:rsidRPr="00EA5FA7">
        <w:lastRenderedPageBreak/>
        <w:t>GNB-CU-TNL-Association-To-Add-ItemIEs F1AP-PROTOCOL-IES</w:t>
      </w:r>
      <w:r w:rsidRPr="00EA5FA7">
        <w:tab/>
        <w:t>::= {</w:t>
      </w:r>
    </w:p>
    <w:p w14:paraId="1E53F347" w14:textId="77777777" w:rsidR="001E7E8F" w:rsidRPr="00EA5FA7" w:rsidRDefault="001E7E8F" w:rsidP="001E7E8F">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5A8AD2F" w14:textId="77777777" w:rsidR="001E7E8F" w:rsidRPr="00EA5FA7" w:rsidRDefault="001E7E8F" w:rsidP="001E7E8F">
      <w:pPr>
        <w:pStyle w:val="PL"/>
      </w:pPr>
      <w:r w:rsidRPr="00EA5FA7">
        <w:tab/>
        <w:t>...</w:t>
      </w:r>
    </w:p>
    <w:p w14:paraId="03089502" w14:textId="77777777" w:rsidR="001E7E8F" w:rsidRPr="00EA5FA7" w:rsidRDefault="001E7E8F" w:rsidP="001E7E8F">
      <w:pPr>
        <w:pStyle w:val="PL"/>
      </w:pPr>
      <w:r w:rsidRPr="00EA5FA7">
        <w:t>}</w:t>
      </w:r>
    </w:p>
    <w:p w14:paraId="7B49124A" w14:textId="77777777" w:rsidR="001E7E8F" w:rsidRPr="00EA5FA7" w:rsidRDefault="001E7E8F" w:rsidP="001E7E8F">
      <w:pPr>
        <w:pStyle w:val="PL"/>
      </w:pPr>
    </w:p>
    <w:p w14:paraId="3D4F934D" w14:textId="77777777" w:rsidR="001E7E8F" w:rsidRPr="00EA5FA7" w:rsidRDefault="001E7E8F" w:rsidP="001E7E8F">
      <w:pPr>
        <w:pStyle w:val="PL"/>
      </w:pPr>
      <w:r w:rsidRPr="00EA5FA7">
        <w:t>GNB-CU-TNL-Association-To-Remove-ItemIEs F1AP-PROTOCOL-IES</w:t>
      </w:r>
      <w:r w:rsidRPr="00EA5FA7">
        <w:tab/>
        <w:t>::= {</w:t>
      </w:r>
    </w:p>
    <w:p w14:paraId="30D2C977" w14:textId="77777777" w:rsidR="001E7E8F" w:rsidRPr="00EA5FA7" w:rsidRDefault="001E7E8F" w:rsidP="001E7E8F">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2187A190" w14:textId="77777777" w:rsidR="001E7E8F" w:rsidRPr="00EA5FA7" w:rsidRDefault="001E7E8F" w:rsidP="001E7E8F">
      <w:pPr>
        <w:pStyle w:val="PL"/>
      </w:pPr>
      <w:r w:rsidRPr="00EA5FA7">
        <w:tab/>
        <w:t>...</w:t>
      </w:r>
    </w:p>
    <w:p w14:paraId="6B4DE827" w14:textId="77777777" w:rsidR="001E7E8F" w:rsidRPr="00EA5FA7" w:rsidRDefault="001E7E8F" w:rsidP="001E7E8F">
      <w:pPr>
        <w:pStyle w:val="PL"/>
      </w:pPr>
      <w:r w:rsidRPr="00EA5FA7">
        <w:t>}</w:t>
      </w:r>
    </w:p>
    <w:p w14:paraId="26D00E04" w14:textId="77777777" w:rsidR="001E7E8F" w:rsidRPr="00EA5FA7" w:rsidRDefault="001E7E8F" w:rsidP="001E7E8F">
      <w:pPr>
        <w:pStyle w:val="PL"/>
      </w:pPr>
    </w:p>
    <w:p w14:paraId="16B66E05" w14:textId="77777777" w:rsidR="001E7E8F" w:rsidRPr="00EA5FA7" w:rsidRDefault="001E7E8F" w:rsidP="001E7E8F">
      <w:pPr>
        <w:pStyle w:val="PL"/>
      </w:pPr>
      <w:r w:rsidRPr="00EA5FA7">
        <w:t>GNB-CU-TNL-Association-To-Update-ItemIEs F1AP-PROTOCOL-IES</w:t>
      </w:r>
      <w:r w:rsidRPr="00EA5FA7">
        <w:tab/>
        <w:t>::= {</w:t>
      </w:r>
    </w:p>
    <w:p w14:paraId="6FA782FD" w14:textId="77777777" w:rsidR="001E7E8F" w:rsidRPr="00EA5FA7" w:rsidRDefault="001E7E8F" w:rsidP="001E7E8F">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8592790" w14:textId="77777777" w:rsidR="001E7E8F" w:rsidRPr="00EA5FA7" w:rsidRDefault="001E7E8F" w:rsidP="001E7E8F">
      <w:pPr>
        <w:pStyle w:val="PL"/>
      </w:pPr>
      <w:r w:rsidRPr="00EA5FA7">
        <w:tab/>
        <w:t>...</w:t>
      </w:r>
    </w:p>
    <w:p w14:paraId="5F4F7855" w14:textId="77777777" w:rsidR="001E7E8F" w:rsidRPr="00EA5FA7" w:rsidRDefault="001E7E8F" w:rsidP="001E7E8F">
      <w:pPr>
        <w:pStyle w:val="PL"/>
      </w:pPr>
      <w:r w:rsidRPr="00EA5FA7">
        <w:t>}</w:t>
      </w:r>
    </w:p>
    <w:p w14:paraId="06C8377D" w14:textId="77777777" w:rsidR="001E7E8F" w:rsidRPr="00EA5FA7" w:rsidRDefault="001E7E8F" w:rsidP="001E7E8F">
      <w:pPr>
        <w:pStyle w:val="PL"/>
      </w:pPr>
    </w:p>
    <w:p w14:paraId="4A056B62" w14:textId="77777777" w:rsidR="001E7E8F" w:rsidRPr="00EA5FA7" w:rsidRDefault="001E7E8F" w:rsidP="001E7E8F">
      <w:pPr>
        <w:pStyle w:val="PL"/>
      </w:pPr>
      <w:r w:rsidRPr="00EA5FA7">
        <w:t>Cells-to-be-Barred-ItemIEs F1AP-PROTOCOL-IES</w:t>
      </w:r>
      <w:r w:rsidRPr="00EA5FA7">
        <w:tab/>
        <w:t>::= {</w:t>
      </w:r>
    </w:p>
    <w:p w14:paraId="4CF5788D" w14:textId="77777777" w:rsidR="001E7E8F" w:rsidRPr="00EA5FA7" w:rsidRDefault="001E7E8F" w:rsidP="001E7E8F">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01E8CEC" w14:textId="77777777" w:rsidR="001E7E8F" w:rsidRPr="00EA5FA7" w:rsidRDefault="001E7E8F" w:rsidP="001E7E8F">
      <w:pPr>
        <w:pStyle w:val="PL"/>
      </w:pPr>
      <w:r w:rsidRPr="00EA5FA7">
        <w:tab/>
        <w:t>...</w:t>
      </w:r>
    </w:p>
    <w:p w14:paraId="2F10E917" w14:textId="77777777" w:rsidR="001E7E8F" w:rsidRPr="00EA5FA7" w:rsidRDefault="001E7E8F" w:rsidP="001E7E8F">
      <w:pPr>
        <w:pStyle w:val="PL"/>
      </w:pPr>
      <w:r w:rsidRPr="00EA5FA7">
        <w:t>}</w:t>
      </w:r>
    </w:p>
    <w:p w14:paraId="36CAE968" w14:textId="77777777" w:rsidR="001E7E8F" w:rsidRPr="00EA5FA7" w:rsidRDefault="001E7E8F" w:rsidP="001E7E8F">
      <w:pPr>
        <w:pStyle w:val="PL"/>
      </w:pPr>
    </w:p>
    <w:p w14:paraId="2168F8AD" w14:textId="77777777" w:rsidR="001E7E8F" w:rsidRPr="00EA5FA7" w:rsidRDefault="001E7E8F" w:rsidP="001E7E8F">
      <w:pPr>
        <w:pStyle w:val="PL"/>
      </w:pPr>
      <w:r w:rsidRPr="00EA5FA7">
        <w:t>Protected-EUTRA-Resources-List ::= SEQUENCE (SIZE(1.. maxCellineNB))</w:t>
      </w:r>
      <w:r w:rsidRPr="00EA5FA7">
        <w:tab/>
        <w:t>OF ProtocolIE-SingleContainer { { Protected-EUTRA-Resources-ItemIEs } }</w:t>
      </w:r>
    </w:p>
    <w:p w14:paraId="5318B9AC" w14:textId="77777777" w:rsidR="001E7E8F" w:rsidRPr="00EA5FA7" w:rsidRDefault="001E7E8F" w:rsidP="001E7E8F">
      <w:pPr>
        <w:pStyle w:val="PL"/>
      </w:pPr>
      <w:r w:rsidRPr="00EA5FA7">
        <w:t>Protected-EUTRA-Resources-ItemIEs F1AP-PROTOCOL-IES</w:t>
      </w:r>
      <w:r w:rsidRPr="00EA5FA7">
        <w:tab/>
        <w:t>::= {</w:t>
      </w:r>
    </w:p>
    <w:p w14:paraId="7697D77E" w14:textId="77777777" w:rsidR="001E7E8F" w:rsidRPr="00EA5FA7" w:rsidRDefault="001E7E8F" w:rsidP="001E7E8F">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A32FF13" w14:textId="77777777" w:rsidR="001E7E8F" w:rsidRPr="00EA5FA7" w:rsidRDefault="001E7E8F" w:rsidP="001E7E8F">
      <w:pPr>
        <w:pStyle w:val="PL"/>
      </w:pPr>
      <w:r w:rsidRPr="00EA5FA7">
        <w:tab/>
        <w:t>...</w:t>
      </w:r>
    </w:p>
    <w:p w14:paraId="517050F2" w14:textId="77777777" w:rsidR="001E7E8F" w:rsidRPr="00EA5FA7" w:rsidRDefault="001E7E8F" w:rsidP="001E7E8F">
      <w:pPr>
        <w:pStyle w:val="PL"/>
      </w:pPr>
      <w:r w:rsidRPr="00EA5FA7">
        <w:t>}</w:t>
      </w:r>
    </w:p>
    <w:p w14:paraId="5CDE33F8" w14:textId="77777777" w:rsidR="001E7E8F" w:rsidRPr="00EA5FA7" w:rsidRDefault="001E7E8F" w:rsidP="001E7E8F">
      <w:pPr>
        <w:pStyle w:val="PL"/>
      </w:pPr>
    </w:p>
    <w:p w14:paraId="537CAC0D" w14:textId="77777777" w:rsidR="001E7E8F" w:rsidRPr="00EA5FA7" w:rsidRDefault="001E7E8F" w:rsidP="001E7E8F">
      <w:pPr>
        <w:pStyle w:val="PL"/>
      </w:pPr>
      <w:r w:rsidRPr="00EA5FA7">
        <w:t>Neighbour-Cell-Information-List ::= SEQUENCE (SIZE(1.. maxCellingNBDU))</w:t>
      </w:r>
      <w:r w:rsidRPr="00EA5FA7">
        <w:tab/>
        <w:t>OF ProtocolIE-SingleContainer { { Neighbour-Cell-Information-ItemIEs } }</w:t>
      </w:r>
    </w:p>
    <w:p w14:paraId="70E14B55" w14:textId="77777777" w:rsidR="001E7E8F" w:rsidRPr="00EA5FA7" w:rsidRDefault="001E7E8F" w:rsidP="001E7E8F">
      <w:pPr>
        <w:pStyle w:val="PL"/>
      </w:pPr>
      <w:r w:rsidRPr="00EA5FA7">
        <w:t>Neighbour-Cell-Information-ItemIEs F1AP-PROTOCOL-IES</w:t>
      </w:r>
      <w:r w:rsidRPr="00EA5FA7">
        <w:tab/>
        <w:t>::= {</w:t>
      </w:r>
    </w:p>
    <w:p w14:paraId="0E13E934" w14:textId="77777777" w:rsidR="001E7E8F" w:rsidRPr="00EA5FA7" w:rsidRDefault="001E7E8F" w:rsidP="001E7E8F">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CE623F8" w14:textId="77777777" w:rsidR="001E7E8F" w:rsidRPr="00EA5FA7" w:rsidRDefault="001E7E8F" w:rsidP="001E7E8F">
      <w:pPr>
        <w:pStyle w:val="PL"/>
      </w:pPr>
      <w:r w:rsidRPr="00EA5FA7">
        <w:tab/>
        <w:t>...</w:t>
      </w:r>
    </w:p>
    <w:p w14:paraId="13FE9DCA" w14:textId="77777777" w:rsidR="001E7E8F" w:rsidRPr="00EA5FA7" w:rsidRDefault="001E7E8F" w:rsidP="001E7E8F">
      <w:pPr>
        <w:pStyle w:val="PL"/>
      </w:pPr>
      <w:r w:rsidRPr="00EA5FA7">
        <w:t>}</w:t>
      </w:r>
    </w:p>
    <w:p w14:paraId="29F806CE" w14:textId="77777777" w:rsidR="001E7E8F" w:rsidRPr="00EA5FA7" w:rsidRDefault="001E7E8F" w:rsidP="001E7E8F">
      <w:pPr>
        <w:pStyle w:val="PL"/>
      </w:pPr>
    </w:p>
    <w:p w14:paraId="2B29DE0F" w14:textId="77777777" w:rsidR="001E7E8F" w:rsidRPr="00EA5FA7" w:rsidRDefault="001E7E8F" w:rsidP="001E7E8F">
      <w:pPr>
        <w:pStyle w:val="PL"/>
        <w:rPr>
          <w:noProof w:val="0"/>
        </w:rPr>
      </w:pPr>
      <w:r w:rsidRPr="00EA5FA7">
        <w:rPr>
          <w:noProof w:val="0"/>
        </w:rPr>
        <w:t>-- **************************************************************</w:t>
      </w:r>
    </w:p>
    <w:p w14:paraId="0038BB65" w14:textId="77777777" w:rsidR="001E7E8F" w:rsidRPr="00EA5FA7" w:rsidRDefault="001E7E8F" w:rsidP="001E7E8F">
      <w:pPr>
        <w:pStyle w:val="PL"/>
        <w:rPr>
          <w:noProof w:val="0"/>
        </w:rPr>
      </w:pPr>
      <w:r w:rsidRPr="00EA5FA7">
        <w:rPr>
          <w:noProof w:val="0"/>
        </w:rPr>
        <w:t>--</w:t>
      </w:r>
    </w:p>
    <w:p w14:paraId="1B79D248" w14:textId="77777777" w:rsidR="001E7E8F" w:rsidRPr="00EA5FA7" w:rsidRDefault="001E7E8F" w:rsidP="001E7E8F">
      <w:pPr>
        <w:pStyle w:val="PL"/>
        <w:outlineLvl w:val="4"/>
        <w:rPr>
          <w:noProof w:val="0"/>
        </w:rPr>
      </w:pPr>
      <w:r w:rsidRPr="00EA5FA7">
        <w:rPr>
          <w:noProof w:val="0"/>
        </w:rPr>
        <w:t>-- GNB-CU CONFIGURATION UPDATE ACKNOWLEDGE</w:t>
      </w:r>
    </w:p>
    <w:p w14:paraId="2B84DDAA" w14:textId="77777777" w:rsidR="001E7E8F" w:rsidRPr="00EA5FA7" w:rsidRDefault="001E7E8F" w:rsidP="001E7E8F">
      <w:pPr>
        <w:pStyle w:val="PL"/>
        <w:rPr>
          <w:noProof w:val="0"/>
        </w:rPr>
      </w:pPr>
      <w:r w:rsidRPr="00EA5FA7">
        <w:rPr>
          <w:noProof w:val="0"/>
        </w:rPr>
        <w:t>--</w:t>
      </w:r>
    </w:p>
    <w:p w14:paraId="23388BE4" w14:textId="77777777" w:rsidR="001E7E8F" w:rsidRPr="00EA5FA7" w:rsidRDefault="001E7E8F" w:rsidP="001E7E8F">
      <w:pPr>
        <w:pStyle w:val="PL"/>
        <w:rPr>
          <w:noProof w:val="0"/>
        </w:rPr>
      </w:pPr>
      <w:r w:rsidRPr="00EA5FA7">
        <w:rPr>
          <w:noProof w:val="0"/>
        </w:rPr>
        <w:t>-- **************************************************************</w:t>
      </w:r>
    </w:p>
    <w:p w14:paraId="4B5B6818" w14:textId="77777777" w:rsidR="001E7E8F" w:rsidRPr="00EA5FA7" w:rsidRDefault="001E7E8F" w:rsidP="001E7E8F">
      <w:pPr>
        <w:pStyle w:val="PL"/>
        <w:rPr>
          <w:noProof w:val="0"/>
        </w:rPr>
      </w:pPr>
    </w:p>
    <w:p w14:paraId="0CB53863" w14:textId="77777777" w:rsidR="001E7E8F" w:rsidRPr="00EA5FA7" w:rsidRDefault="001E7E8F" w:rsidP="001E7E8F">
      <w:pPr>
        <w:pStyle w:val="PL"/>
        <w:rPr>
          <w:noProof w:val="0"/>
        </w:rPr>
      </w:pPr>
      <w:proofErr w:type="spellStart"/>
      <w:r w:rsidRPr="00EA5FA7">
        <w:rPr>
          <w:noProof w:val="0"/>
        </w:rPr>
        <w:t>GNBCUConfigurationUpdateAcknowledge</w:t>
      </w:r>
      <w:proofErr w:type="spellEnd"/>
      <w:r w:rsidRPr="00EA5FA7">
        <w:rPr>
          <w:noProof w:val="0"/>
        </w:rPr>
        <w:t xml:space="preserve"> ::= SEQUENCE {</w:t>
      </w:r>
    </w:p>
    <w:p w14:paraId="1F40F560"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GNBCUConfigurationUpdateAcknowledgeIEs</w:t>
      </w:r>
      <w:proofErr w:type="spellEnd"/>
      <w:r w:rsidRPr="00EA5FA7">
        <w:rPr>
          <w:noProof w:val="0"/>
        </w:rPr>
        <w:t>} },</w:t>
      </w:r>
    </w:p>
    <w:p w14:paraId="1A121B53" w14:textId="77777777" w:rsidR="001E7E8F" w:rsidRPr="00EA5FA7" w:rsidRDefault="001E7E8F" w:rsidP="001E7E8F">
      <w:pPr>
        <w:pStyle w:val="PL"/>
        <w:rPr>
          <w:noProof w:val="0"/>
        </w:rPr>
      </w:pPr>
      <w:r w:rsidRPr="00EA5FA7">
        <w:rPr>
          <w:noProof w:val="0"/>
        </w:rPr>
        <w:tab/>
        <w:t>...</w:t>
      </w:r>
    </w:p>
    <w:p w14:paraId="43AF0283" w14:textId="77777777" w:rsidR="001E7E8F" w:rsidRPr="00EA5FA7" w:rsidRDefault="001E7E8F" w:rsidP="001E7E8F">
      <w:pPr>
        <w:pStyle w:val="PL"/>
        <w:rPr>
          <w:noProof w:val="0"/>
        </w:rPr>
      </w:pPr>
      <w:r w:rsidRPr="00EA5FA7">
        <w:rPr>
          <w:noProof w:val="0"/>
        </w:rPr>
        <w:t>}</w:t>
      </w:r>
    </w:p>
    <w:p w14:paraId="2C0040BF" w14:textId="77777777" w:rsidR="001E7E8F" w:rsidRPr="00EA5FA7" w:rsidRDefault="001E7E8F" w:rsidP="001E7E8F">
      <w:pPr>
        <w:pStyle w:val="PL"/>
        <w:rPr>
          <w:noProof w:val="0"/>
        </w:rPr>
      </w:pPr>
    </w:p>
    <w:p w14:paraId="20C09B1B" w14:textId="77777777" w:rsidR="001E7E8F" w:rsidRPr="00EA5FA7" w:rsidRDefault="001E7E8F" w:rsidP="001E7E8F">
      <w:pPr>
        <w:pStyle w:val="PL"/>
        <w:rPr>
          <w:noProof w:val="0"/>
        </w:rPr>
      </w:pPr>
    </w:p>
    <w:p w14:paraId="180B2BBC" w14:textId="77777777" w:rsidR="001E7E8F" w:rsidRPr="00EA5FA7" w:rsidRDefault="001E7E8F" w:rsidP="001E7E8F">
      <w:pPr>
        <w:pStyle w:val="PL"/>
        <w:rPr>
          <w:rFonts w:eastAsia="SimSun"/>
        </w:rPr>
      </w:pPr>
      <w:proofErr w:type="spellStart"/>
      <w:r w:rsidRPr="00EA5FA7">
        <w:rPr>
          <w:noProof w:val="0"/>
        </w:rPr>
        <w:t>GNBCUConfigurationUpdateAcknowledgeIEs</w:t>
      </w:r>
      <w:proofErr w:type="spellEnd"/>
      <w:r w:rsidRPr="00EA5FA7">
        <w:rPr>
          <w:noProof w:val="0"/>
        </w:rPr>
        <w:t xml:space="preserve"> F1AP-PROTOCOL-IES ::= {</w:t>
      </w:r>
    </w:p>
    <w:p w14:paraId="7F99855D" w14:textId="77777777" w:rsidR="001E7E8F" w:rsidRPr="00EA5FA7" w:rsidRDefault="001E7E8F" w:rsidP="001E7E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F9E3839" w14:textId="77777777" w:rsidR="001E7E8F" w:rsidRPr="00EA5FA7" w:rsidRDefault="001E7E8F" w:rsidP="001E7E8F">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33DFAADD" w14:textId="77777777" w:rsidR="001E7E8F" w:rsidRPr="00EA5FA7" w:rsidRDefault="001E7E8F" w:rsidP="001E7E8F">
      <w:pPr>
        <w:pStyle w:val="PL"/>
        <w:tabs>
          <w:tab w:val="left" w:pos="4915"/>
        </w:tabs>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AAB70E" w14:textId="77777777" w:rsidR="001E7E8F" w:rsidRPr="00EA5FA7" w:rsidRDefault="001E7E8F" w:rsidP="001E7E8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3D5499" w14:textId="77777777" w:rsidR="001E7E8F" w:rsidRPr="00EA5FA7" w:rsidRDefault="001E7E8F" w:rsidP="001E7E8F">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E35A7C" w14:textId="77777777" w:rsidR="001E7E8F" w:rsidRPr="00EA5FA7" w:rsidRDefault="001E7E8F" w:rsidP="001E7E8F">
      <w:pPr>
        <w:pStyle w:val="PL"/>
        <w:tabs>
          <w:tab w:val="left" w:pos="4915"/>
        </w:tabs>
        <w:rPr>
          <w:noProof w:val="0"/>
        </w:rPr>
      </w:pPr>
      <w:r w:rsidRPr="00EA5FA7">
        <w:rPr>
          <w:noProof w:val="0"/>
        </w:rPr>
        <w:tab/>
        <w:t>{ ID id-Dedicated-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-List</w:t>
      </w:r>
      <w:r w:rsidRPr="00EA5FA7">
        <w:rPr>
          <w:noProof w:val="0"/>
        </w:rPr>
        <w:tab/>
      </w:r>
      <w:r w:rsidRPr="00EA5FA7">
        <w:rPr>
          <w:noProof w:val="0"/>
        </w:rPr>
        <w:tab/>
        <w:t>CRITICALITY ignore</w:t>
      </w:r>
      <w:r w:rsidRPr="00EA5FA7">
        <w:rPr>
          <w:noProof w:val="0"/>
        </w:rPr>
        <w:tab/>
        <w:t>TYPE 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-List</w:t>
      </w:r>
      <w:r w:rsidRPr="00EA5FA7">
        <w:rPr>
          <w:noProof w:val="0"/>
        </w:rPr>
        <w:tab/>
      </w:r>
      <w:r w:rsidRPr="00EA5FA7">
        <w:rPr>
          <w:noProof w:val="0"/>
        </w:rPr>
        <w:tab/>
      </w:r>
      <w:r w:rsidRPr="00EA5FA7">
        <w:rPr>
          <w:noProof w:val="0"/>
        </w:rPr>
        <w:tab/>
        <w:t>PRESENCE optional</w:t>
      </w:r>
      <w:r w:rsidRPr="00EA5FA7">
        <w:rPr>
          <w:noProof w:val="0"/>
        </w:rPr>
        <w:tab/>
        <w:t>}|</w:t>
      </w:r>
    </w:p>
    <w:p w14:paraId="5A1305E9" w14:textId="77777777" w:rsidR="001E7E8F" w:rsidRPr="00EA5FA7" w:rsidRDefault="001E7E8F" w:rsidP="001E7E8F">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D6A4B2" w14:textId="77777777" w:rsidR="001E7E8F" w:rsidRPr="00EA5FA7" w:rsidRDefault="001E7E8F" w:rsidP="001E7E8F">
      <w:pPr>
        <w:pStyle w:val="PL"/>
        <w:tabs>
          <w:tab w:val="clear" w:pos="4992"/>
          <w:tab w:val="left" w:pos="4915"/>
        </w:tabs>
        <w:rPr>
          <w:noProof w:val="0"/>
        </w:rPr>
      </w:pPr>
      <w:r w:rsidRPr="00EA5FA7">
        <w:rPr>
          <w:noProof w:val="0"/>
        </w:rPr>
        <w:tab/>
        <w:t>...</w:t>
      </w:r>
    </w:p>
    <w:p w14:paraId="13790D78" w14:textId="77777777" w:rsidR="001E7E8F" w:rsidRPr="00EA5FA7" w:rsidRDefault="001E7E8F" w:rsidP="001E7E8F">
      <w:pPr>
        <w:pStyle w:val="PL"/>
        <w:tabs>
          <w:tab w:val="clear" w:pos="4992"/>
          <w:tab w:val="left" w:pos="4915"/>
        </w:tabs>
        <w:rPr>
          <w:noProof w:val="0"/>
        </w:rPr>
      </w:pPr>
      <w:r w:rsidRPr="00EA5FA7">
        <w:rPr>
          <w:noProof w:val="0"/>
        </w:rPr>
        <w:t>}</w:t>
      </w:r>
    </w:p>
    <w:p w14:paraId="26066F0A" w14:textId="77777777" w:rsidR="001E7E8F" w:rsidRPr="00EA5FA7" w:rsidRDefault="001E7E8F" w:rsidP="001E7E8F">
      <w:pPr>
        <w:pStyle w:val="PL"/>
        <w:rPr>
          <w:noProof w:val="0"/>
        </w:rPr>
      </w:pPr>
    </w:p>
    <w:p w14:paraId="5FDEA02F" w14:textId="77777777" w:rsidR="001E7E8F" w:rsidRPr="00EA5FA7" w:rsidRDefault="001E7E8F" w:rsidP="001E7E8F">
      <w:pPr>
        <w:pStyle w:val="PL"/>
        <w:rPr>
          <w:noProof w:val="0"/>
        </w:rPr>
      </w:pPr>
      <w:r w:rsidRPr="00EA5FA7">
        <w:rPr>
          <w:noProof w:val="0"/>
        </w:rPr>
        <w:t>Cells-Failed-to-be-Activated-List</w:t>
      </w:r>
      <w:r w:rsidRPr="00EA5FA7">
        <w:rPr>
          <w:noProof w:val="0"/>
        </w:rPr>
        <w:tab/>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Cells-Failed-to-be-Activated-List-</w:t>
      </w:r>
      <w:proofErr w:type="spellStart"/>
      <w:r w:rsidRPr="00EA5FA7">
        <w:rPr>
          <w:noProof w:val="0"/>
        </w:rPr>
        <w:t>ItemIEs</w:t>
      </w:r>
      <w:proofErr w:type="spellEnd"/>
      <w:r w:rsidRPr="00EA5FA7">
        <w:rPr>
          <w:noProof w:val="0"/>
        </w:rPr>
        <w:t xml:space="preserve"> } }</w:t>
      </w:r>
    </w:p>
    <w:p w14:paraId="7AB404D6" w14:textId="77777777" w:rsidR="001E7E8F" w:rsidRPr="00EA5FA7" w:rsidRDefault="001E7E8F" w:rsidP="001E7E8F">
      <w:pPr>
        <w:pStyle w:val="PL"/>
        <w:rPr>
          <w:noProof w:val="0"/>
        </w:rPr>
      </w:pPr>
      <w:r w:rsidRPr="00EA5FA7">
        <w:rPr>
          <w:noProof w:val="0"/>
        </w:rPr>
        <w:t xml:space="preserve">GNB-CU-TNL-Association-Setup-List ::=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GNB-CU-TNL-Association-Setup-</w:t>
      </w:r>
      <w:proofErr w:type="spellStart"/>
      <w:r w:rsidRPr="00EA5FA7">
        <w:rPr>
          <w:noProof w:val="0"/>
        </w:rPr>
        <w:t>ItemIEs</w:t>
      </w:r>
      <w:proofErr w:type="spellEnd"/>
      <w:r w:rsidRPr="00EA5FA7">
        <w:rPr>
          <w:noProof w:val="0"/>
        </w:rPr>
        <w:t xml:space="preserve"> } }</w:t>
      </w:r>
    </w:p>
    <w:p w14:paraId="672A76CF" w14:textId="77777777" w:rsidR="001E7E8F" w:rsidRPr="00EA5FA7" w:rsidRDefault="001E7E8F" w:rsidP="001E7E8F">
      <w:pPr>
        <w:pStyle w:val="PL"/>
        <w:rPr>
          <w:noProof w:val="0"/>
        </w:rPr>
      </w:pPr>
      <w:r w:rsidRPr="00EA5FA7">
        <w:rPr>
          <w:noProof w:val="0"/>
        </w:rPr>
        <w:t xml:space="preserve">GNB-CU-TNL-Association-Failed-To-Setup-List ::=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GNB-CU-TNL-Association-Failed-To-Setup-</w:t>
      </w:r>
      <w:proofErr w:type="spellStart"/>
      <w:r w:rsidRPr="00EA5FA7">
        <w:rPr>
          <w:noProof w:val="0"/>
        </w:rPr>
        <w:t>ItemIEs</w:t>
      </w:r>
      <w:proofErr w:type="spellEnd"/>
      <w:r w:rsidRPr="00EA5FA7">
        <w:rPr>
          <w:noProof w:val="0"/>
        </w:rPr>
        <w:t xml:space="preserve"> } }</w:t>
      </w:r>
    </w:p>
    <w:p w14:paraId="631CC0C8" w14:textId="77777777" w:rsidR="001E7E8F" w:rsidRPr="00EA5FA7" w:rsidRDefault="001E7E8F" w:rsidP="001E7E8F">
      <w:pPr>
        <w:pStyle w:val="PL"/>
        <w:rPr>
          <w:noProof w:val="0"/>
        </w:rPr>
      </w:pPr>
    </w:p>
    <w:p w14:paraId="611CB3D6" w14:textId="77777777" w:rsidR="001E7E8F" w:rsidRPr="00EA5FA7" w:rsidRDefault="001E7E8F" w:rsidP="001E7E8F">
      <w:pPr>
        <w:pStyle w:val="PL"/>
        <w:tabs>
          <w:tab w:val="clear" w:pos="5760"/>
          <w:tab w:val="left" w:pos="5680"/>
        </w:tabs>
        <w:rPr>
          <w:noProof w:val="0"/>
        </w:rPr>
      </w:pPr>
      <w:r w:rsidRPr="00EA5FA7">
        <w:rPr>
          <w:noProof w:val="0"/>
        </w:rPr>
        <w:t>Cells-Failed-to-be-Activated-List-</w:t>
      </w:r>
      <w:proofErr w:type="spellStart"/>
      <w:r w:rsidRPr="00EA5FA7">
        <w:rPr>
          <w:noProof w:val="0"/>
        </w:rPr>
        <w:t>ItemIEs</w:t>
      </w:r>
      <w:proofErr w:type="spellEnd"/>
      <w:r w:rsidRPr="00EA5FA7">
        <w:rPr>
          <w:noProof w:val="0"/>
        </w:rPr>
        <w:t xml:space="preserve"> F1AP-PROTOCOL-IES</w:t>
      </w:r>
      <w:r w:rsidRPr="00EA5FA7">
        <w:rPr>
          <w:noProof w:val="0"/>
        </w:rPr>
        <w:tab/>
      </w:r>
      <w:r w:rsidRPr="00EA5FA7">
        <w:rPr>
          <w:noProof w:val="0"/>
        </w:rPr>
        <w:tab/>
        <w:t>::= {</w:t>
      </w:r>
    </w:p>
    <w:p w14:paraId="252C0A43" w14:textId="77777777" w:rsidR="001E7E8F" w:rsidRPr="00EA5FA7" w:rsidRDefault="001E7E8F" w:rsidP="001E7E8F">
      <w:pPr>
        <w:pStyle w:val="PL"/>
        <w:rPr>
          <w:noProof w:val="0"/>
        </w:rPr>
      </w:pPr>
      <w:r w:rsidRPr="00EA5FA7">
        <w:rPr>
          <w:noProof w:val="0"/>
        </w:rPr>
        <w:lastRenderedPageBreak/>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259266F0" w14:textId="77777777" w:rsidR="001E7E8F" w:rsidRPr="00EA5FA7" w:rsidRDefault="001E7E8F" w:rsidP="001E7E8F">
      <w:pPr>
        <w:pStyle w:val="PL"/>
        <w:rPr>
          <w:noProof w:val="0"/>
        </w:rPr>
      </w:pPr>
      <w:r w:rsidRPr="00EA5FA7">
        <w:rPr>
          <w:noProof w:val="0"/>
        </w:rPr>
        <w:tab/>
        <w:t>...</w:t>
      </w:r>
    </w:p>
    <w:p w14:paraId="7C83BA4F" w14:textId="77777777" w:rsidR="001E7E8F" w:rsidRPr="00EA5FA7" w:rsidRDefault="001E7E8F" w:rsidP="001E7E8F">
      <w:pPr>
        <w:pStyle w:val="PL"/>
        <w:rPr>
          <w:noProof w:val="0"/>
        </w:rPr>
      </w:pPr>
      <w:r w:rsidRPr="00EA5FA7">
        <w:rPr>
          <w:noProof w:val="0"/>
        </w:rPr>
        <w:t>}</w:t>
      </w:r>
    </w:p>
    <w:p w14:paraId="648F6095" w14:textId="77777777" w:rsidR="001E7E8F" w:rsidRPr="00EA5FA7" w:rsidRDefault="001E7E8F" w:rsidP="001E7E8F">
      <w:pPr>
        <w:pStyle w:val="PL"/>
        <w:rPr>
          <w:noProof w:val="0"/>
        </w:rPr>
      </w:pPr>
    </w:p>
    <w:p w14:paraId="6B7925F1" w14:textId="77777777" w:rsidR="001E7E8F" w:rsidRPr="00EA5FA7" w:rsidRDefault="001E7E8F" w:rsidP="001E7E8F">
      <w:pPr>
        <w:pStyle w:val="PL"/>
        <w:rPr>
          <w:noProof w:val="0"/>
        </w:rPr>
      </w:pPr>
      <w:r w:rsidRPr="00EA5FA7">
        <w:rPr>
          <w:noProof w:val="0"/>
        </w:rPr>
        <w:t>GNB-CU-TNL-Association-Setup-</w:t>
      </w:r>
      <w:proofErr w:type="spellStart"/>
      <w:r w:rsidRPr="00EA5FA7">
        <w:rPr>
          <w:noProof w:val="0"/>
        </w:rPr>
        <w:t>ItemIEs</w:t>
      </w:r>
      <w:proofErr w:type="spellEnd"/>
      <w:r w:rsidRPr="00EA5FA7">
        <w:rPr>
          <w:noProof w:val="0"/>
        </w:rPr>
        <w:t xml:space="preserve"> F1AP-PROTOCOL-IES</w:t>
      </w:r>
      <w:r w:rsidRPr="00EA5FA7">
        <w:rPr>
          <w:noProof w:val="0"/>
        </w:rPr>
        <w:tab/>
        <w:t>::= {</w:t>
      </w:r>
    </w:p>
    <w:p w14:paraId="21B18B62" w14:textId="77777777" w:rsidR="001E7E8F" w:rsidRPr="00EA5FA7" w:rsidRDefault="001E7E8F" w:rsidP="001E7E8F">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333CF9C1" w14:textId="77777777" w:rsidR="001E7E8F" w:rsidRPr="00EA5FA7" w:rsidRDefault="001E7E8F" w:rsidP="001E7E8F">
      <w:pPr>
        <w:pStyle w:val="PL"/>
        <w:rPr>
          <w:noProof w:val="0"/>
        </w:rPr>
      </w:pPr>
      <w:r w:rsidRPr="00EA5FA7">
        <w:rPr>
          <w:noProof w:val="0"/>
        </w:rPr>
        <w:tab/>
        <w:t>...</w:t>
      </w:r>
    </w:p>
    <w:p w14:paraId="45464212" w14:textId="77777777" w:rsidR="001E7E8F" w:rsidRPr="00EA5FA7" w:rsidRDefault="001E7E8F" w:rsidP="001E7E8F">
      <w:pPr>
        <w:pStyle w:val="PL"/>
        <w:rPr>
          <w:noProof w:val="0"/>
        </w:rPr>
      </w:pPr>
      <w:r w:rsidRPr="00EA5FA7">
        <w:rPr>
          <w:noProof w:val="0"/>
        </w:rPr>
        <w:t>}</w:t>
      </w:r>
    </w:p>
    <w:p w14:paraId="33618807" w14:textId="77777777" w:rsidR="001E7E8F" w:rsidRPr="00EA5FA7" w:rsidRDefault="001E7E8F" w:rsidP="001E7E8F">
      <w:pPr>
        <w:pStyle w:val="PL"/>
        <w:rPr>
          <w:noProof w:val="0"/>
        </w:rPr>
      </w:pPr>
    </w:p>
    <w:p w14:paraId="3FAC4611" w14:textId="77777777" w:rsidR="001E7E8F" w:rsidRPr="00EA5FA7" w:rsidRDefault="001E7E8F" w:rsidP="001E7E8F">
      <w:pPr>
        <w:pStyle w:val="PL"/>
        <w:rPr>
          <w:noProof w:val="0"/>
        </w:rPr>
      </w:pPr>
    </w:p>
    <w:p w14:paraId="4F08C5A1" w14:textId="77777777" w:rsidR="001E7E8F" w:rsidRPr="00EA5FA7" w:rsidRDefault="001E7E8F" w:rsidP="001E7E8F">
      <w:pPr>
        <w:pStyle w:val="PL"/>
        <w:rPr>
          <w:noProof w:val="0"/>
        </w:rPr>
      </w:pPr>
      <w:r w:rsidRPr="00EA5FA7">
        <w:rPr>
          <w:noProof w:val="0"/>
        </w:rPr>
        <w:t>GNB-CU-TNL-Association-Failed-To-Setup-</w:t>
      </w:r>
      <w:proofErr w:type="spellStart"/>
      <w:r w:rsidRPr="00EA5FA7">
        <w:rPr>
          <w:noProof w:val="0"/>
        </w:rPr>
        <w:t>ItemIEs</w:t>
      </w:r>
      <w:proofErr w:type="spellEnd"/>
      <w:r w:rsidRPr="00EA5FA7">
        <w:rPr>
          <w:noProof w:val="0"/>
        </w:rPr>
        <w:t xml:space="preserve"> F1AP-PROTOCOL-IES</w:t>
      </w:r>
      <w:r w:rsidRPr="00EA5FA7">
        <w:rPr>
          <w:noProof w:val="0"/>
        </w:rPr>
        <w:tab/>
        <w:t>::= {</w:t>
      </w:r>
    </w:p>
    <w:p w14:paraId="1E9287F5" w14:textId="77777777" w:rsidR="001E7E8F" w:rsidRPr="00EA5FA7" w:rsidRDefault="001E7E8F" w:rsidP="001E7E8F">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6768D01" w14:textId="77777777" w:rsidR="001E7E8F" w:rsidRPr="00EA5FA7" w:rsidRDefault="001E7E8F" w:rsidP="001E7E8F">
      <w:pPr>
        <w:pStyle w:val="PL"/>
        <w:rPr>
          <w:noProof w:val="0"/>
        </w:rPr>
      </w:pPr>
      <w:r w:rsidRPr="00EA5FA7">
        <w:rPr>
          <w:noProof w:val="0"/>
        </w:rPr>
        <w:tab/>
        <w:t>...</w:t>
      </w:r>
    </w:p>
    <w:p w14:paraId="3D0C58BF" w14:textId="77777777" w:rsidR="001E7E8F" w:rsidRPr="00EA5FA7" w:rsidRDefault="001E7E8F" w:rsidP="001E7E8F">
      <w:pPr>
        <w:pStyle w:val="PL"/>
        <w:rPr>
          <w:noProof w:val="0"/>
        </w:rPr>
      </w:pPr>
      <w:r w:rsidRPr="00EA5FA7">
        <w:rPr>
          <w:noProof w:val="0"/>
        </w:rPr>
        <w:t>}</w:t>
      </w:r>
    </w:p>
    <w:p w14:paraId="1DB57B1E" w14:textId="77777777" w:rsidR="001E7E8F" w:rsidRPr="00EA5FA7" w:rsidRDefault="001E7E8F" w:rsidP="001E7E8F">
      <w:pPr>
        <w:pStyle w:val="PL"/>
        <w:rPr>
          <w:noProof w:val="0"/>
        </w:rPr>
      </w:pPr>
    </w:p>
    <w:p w14:paraId="5640FEAC" w14:textId="77777777" w:rsidR="001E7E8F" w:rsidRPr="00EA5FA7" w:rsidRDefault="001E7E8F" w:rsidP="001E7E8F">
      <w:pPr>
        <w:pStyle w:val="PL"/>
        <w:rPr>
          <w:noProof w:val="0"/>
        </w:rPr>
      </w:pPr>
    </w:p>
    <w:p w14:paraId="1676DEFC" w14:textId="77777777" w:rsidR="001E7E8F" w:rsidRPr="00EA5FA7" w:rsidRDefault="001E7E8F" w:rsidP="001E7E8F">
      <w:pPr>
        <w:pStyle w:val="PL"/>
        <w:rPr>
          <w:noProof w:val="0"/>
        </w:rPr>
      </w:pPr>
      <w:r w:rsidRPr="00EA5FA7">
        <w:rPr>
          <w:noProof w:val="0"/>
        </w:rPr>
        <w:t>-- **************************************************************</w:t>
      </w:r>
    </w:p>
    <w:p w14:paraId="69551C7F" w14:textId="77777777" w:rsidR="001E7E8F" w:rsidRPr="00EA5FA7" w:rsidRDefault="001E7E8F" w:rsidP="001E7E8F">
      <w:pPr>
        <w:pStyle w:val="PL"/>
        <w:rPr>
          <w:noProof w:val="0"/>
        </w:rPr>
      </w:pPr>
      <w:r w:rsidRPr="00EA5FA7">
        <w:rPr>
          <w:noProof w:val="0"/>
        </w:rPr>
        <w:t>--</w:t>
      </w:r>
    </w:p>
    <w:p w14:paraId="013321C3" w14:textId="77777777" w:rsidR="001E7E8F" w:rsidRPr="00EA5FA7" w:rsidRDefault="001E7E8F" w:rsidP="001E7E8F">
      <w:pPr>
        <w:pStyle w:val="PL"/>
        <w:outlineLvl w:val="4"/>
        <w:rPr>
          <w:noProof w:val="0"/>
        </w:rPr>
      </w:pPr>
      <w:r w:rsidRPr="00EA5FA7">
        <w:rPr>
          <w:noProof w:val="0"/>
        </w:rPr>
        <w:t>-- GNB-CU CONFIGURATION UPDATE FAILURE</w:t>
      </w:r>
    </w:p>
    <w:p w14:paraId="21A2DF5A" w14:textId="77777777" w:rsidR="001E7E8F" w:rsidRPr="00EA5FA7" w:rsidRDefault="001E7E8F" w:rsidP="001E7E8F">
      <w:pPr>
        <w:pStyle w:val="PL"/>
        <w:rPr>
          <w:noProof w:val="0"/>
        </w:rPr>
      </w:pPr>
      <w:r w:rsidRPr="00EA5FA7">
        <w:rPr>
          <w:noProof w:val="0"/>
        </w:rPr>
        <w:t>--</w:t>
      </w:r>
    </w:p>
    <w:p w14:paraId="005F4B4E" w14:textId="77777777" w:rsidR="001E7E8F" w:rsidRPr="00EA5FA7" w:rsidRDefault="001E7E8F" w:rsidP="001E7E8F">
      <w:pPr>
        <w:pStyle w:val="PL"/>
        <w:rPr>
          <w:noProof w:val="0"/>
        </w:rPr>
      </w:pPr>
      <w:r w:rsidRPr="00EA5FA7">
        <w:rPr>
          <w:noProof w:val="0"/>
        </w:rPr>
        <w:t>-- **************************************************************</w:t>
      </w:r>
    </w:p>
    <w:p w14:paraId="62D89283" w14:textId="77777777" w:rsidR="001E7E8F" w:rsidRPr="00EA5FA7" w:rsidRDefault="001E7E8F" w:rsidP="001E7E8F">
      <w:pPr>
        <w:pStyle w:val="PL"/>
        <w:rPr>
          <w:noProof w:val="0"/>
        </w:rPr>
      </w:pPr>
    </w:p>
    <w:p w14:paraId="2979A35E" w14:textId="77777777" w:rsidR="001E7E8F" w:rsidRPr="00EA5FA7" w:rsidRDefault="001E7E8F" w:rsidP="001E7E8F">
      <w:pPr>
        <w:pStyle w:val="PL"/>
        <w:rPr>
          <w:noProof w:val="0"/>
        </w:rPr>
      </w:pPr>
      <w:proofErr w:type="spellStart"/>
      <w:r w:rsidRPr="00EA5FA7">
        <w:rPr>
          <w:noProof w:val="0"/>
        </w:rPr>
        <w:t>GNBCUConfigurationUpdateFailure</w:t>
      </w:r>
      <w:proofErr w:type="spellEnd"/>
      <w:r w:rsidRPr="00EA5FA7">
        <w:rPr>
          <w:noProof w:val="0"/>
        </w:rPr>
        <w:t xml:space="preserve"> ::= SEQUENCE {</w:t>
      </w:r>
    </w:p>
    <w:p w14:paraId="3A7D0951"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GNBCUConfigurationUpdateFailureIEs</w:t>
      </w:r>
      <w:proofErr w:type="spellEnd"/>
      <w:r w:rsidRPr="00EA5FA7">
        <w:rPr>
          <w:noProof w:val="0"/>
        </w:rPr>
        <w:t>} },</w:t>
      </w:r>
    </w:p>
    <w:p w14:paraId="69DB3CCB" w14:textId="77777777" w:rsidR="001E7E8F" w:rsidRPr="00EA5FA7" w:rsidRDefault="001E7E8F" w:rsidP="001E7E8F">
      <w:pPr>
        <w:pStyle w:val="PL"/>
        <w:rPr>
          <w:noProof w:val="0"/>
        </w:rPr>
      </w:pPr>
      <w:r w:rsidRPr="00EA5FA7">
        <w:rPr>
          <w:noProof w:val="0"/>
        </w:rPr>
        <w:tab/>
        <w:t>...</w:t>
      </w:r>
    </w:p>
    <w:p w14:paraId="1AB825D1" w14:textId="77777777" w:rsidR="001E7E8F" w:rsidRPr="00EA5FA7" w:rsidRDefault="001E7E8F" w:rsidP="001E7E8F">
      <w:pPr>
        <w:pStyle w:val="PL"/>
        <w:rPr>
          <w:noProof w:val="0"/>
        </w:rPr>
      </w:pPr>
      <w:r w:rsidRPr="00EA5FA7">
        <w:rPr>
          <w:noProof w:val="0"/>
        </w:rPr>
        <w:t>}</w:t>
      </w:r>
    </w:p>
    <w:p w14:paraId="258F963F" w14:textId="77777777" w:rsidR="001E7E8F" w:rsidRPr="00EA5FA7" w:rsidRDefault="001E7E8F" w:rsidP="001E7E8F">
      <w:pPr>
        <w:pStyle w:val="PL"/>
        <w:rPr>
          <w:noProof w:val="0"/>
        </w:rPr>
      </w:pPr>
    </w:p>
    <w:p w14:paraId="1083C821" w14:textId="77777777" w:rsidR="001E7E8F" w:rsidRPr="00EA5FA7" w:rsidRDefault="001E7E8F" w:rsidP="001E7E8F">
      <w:pPr>
        <w:pStyle w:val="PL"/>
        <w:rPr>
          <w:rFonts w:eastAsia="SimSun"/>
        </w:rPr>
      </w:pPr>
      <w:proofErr w:type="spellStart"/>
      <w:r w:rsidRPr="00EA5FA7">
        <w:rPr>
          <w:noProof w:val="0"/>
        </w:rPr>
        <w:t>GNBCUConfigurationUpdateFailureIEs</w:t>
      </w:r>
      <w:proofErr w:type="spellEnd"/>
      <w:r w:rsidRPr="00EA5FA7">
        <w:rPr>
          <w:noProof w:val="0"/>
        </w:rPr>
        <w:t xml:space="preserve"> F1AP-PROTOCOL-IES ::= {</w:t>
      </w:r>
    </w:p>
    <w:p w14:paraId="2AA15A47" w14:textId="77777777" w:rsidR="001E7E8F" w:rsidRPr="00EA5FA7" w:rsidRDefault="001E7E8F" w:rsidP="001E7E8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B1129CB" w14:textId="77777777" w:rsidR="001E7E8F" w:rsidRPr="00EA5FA7" w:rsidRDefault="001E7E8F" w:rsidP="001E7E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7CF59D" w14:textId="77777777" w:rsidR="001E7E8F" w:rsidRPr="00EA5FA7" w:rsidRDefault="001E7E8F" w:rsidP="001E7E8F">
      <w:pPr>
        <w:pStyle w:val="PL"/>
        <w:rPr>
          <w:noProof w:val="0"/>
        </w:rPr>
      </w:pPr>
      <w:r w:rsidRPr="00EA5FA7">
        <w:rPr>
          <w:noProof w:val="0"/>
        </w:rPr>
        <w:tab/>
        <w:t>{ ID id-</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E74999" w14:textId="77777777" w:rsidR="001E7E8F" w:rsidRPr="00EA5FA7" w:rsidRDefault="001E7E8F" w:rsidP="001E7E8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53FF49F3" w14:textId="77777777" w:rsidR="001E7E8F" w:rsidRPr="00EA5FA7" w:rsidRDefault="001E7E8F" w:rsidP="001E7E8F">
      <w:pPr>
        <w:pStyle w:val="PL"/>
        <w:rPr>
          <w:noProof w:val="0"/>
        </w:rPr>
      </w:pPr>
      <w:r w:rsidRPr="00EA5FA7">
        <w:rPr>
          <w:noProof w:val="0"/>
        </w:rPr>
        <w:tab/>
        <w:t>...</w:t>
      </w:r>
    </w:p>
    <w:p w14:paraId="03C4C12E" w14:textId="77777777" w:rsidR="001E7E8F" w:rsidRPr="00EA5FA7" w:rsidRDefault="001E7E8F" w:rsidP="001E7E8F">
      <w:pPr>
        <w:pStyle w:val="PL"/>
        <w:rPr>
          <w:noProof w:val="0"/>
        </w:rPr>
      </w:pPr>
      <w:r w:rsidRPr="00EA5FA7">
        <w:rPr>
          <w:noProof w:val="0"/>
        </w:rPr>
        <w:t>}</w:t>
      </w:r>
    </w:p>
    <w:p w14:paraId="2E33A348" w14:textId="77777777" w:rsidR="001E7E8F" w:rsidRPr="00EA5FA7" w:rsidRDefault="001E7E8F" w:rsidP="001E7E8F">
      <w:pPr>
        <w:pStyle w:val="PL"/>
        <w:rPr>
          <w:noProof w:val="0"/>
        </w:rPr>
      </w:pPr>
    </w:p>
    <w:p w14:paraId="0E0BC306" w14:textId="77777777" w:rsidR="001E7E8F" w:rsidRPr="00EA5FA7" w:rsidRDefault="001E7E8F" w:rsidP="001E7E8F">
      <w:pPr>
        <w:pStyle w:val="PL"/>
        <w:rPr>
          <w:noProof w:val="0"/>
        </w:rPr>
      </w:pPr>
    </w:p>
    <w:p w14:paraId="744563B1" w14:textId="77777777" w:rsidR="001E7E8F" w:rsidRPr="00EA5FA7" w:rsidRDefault="001E7E8F" w:rsidP="001E7E8F">
      <w:pPr>
        <w:pStyle w:val="PL"/>
        <w:rPr>
          <w:noProof w:val="0"/>
        </w:rPr>
      </w:pPr>
      <w:r w:rsidRPr="00EA5FA7">
        <w:rPr>
          <w:noProof w:val="0"/>
        </w:rPr>
        <w:t>-- **************************************************************</w:t>
      </w:r>
    </w:p>
    <w:p w14:paraId="250E6514" w14:textId="77777777" w:rsidR="001E7E8F" w:rsidRPr="00EA5FA7" w:rsidRDefault="001E7E8F" w:rsidP="001E7E8F">
      <w:pPr>
        <w:pStyle w:val="PL"/>
        <w:rPr>
          <w:noProof w:val="0"/>
        </w:rPr>
      </w:pPr>
      <w:r w:rsidRPr="00EA5FA7">
        <w:rPr>
          <w:noProof w:val="0"/>
        </w:rPr>
        <w:t>--</w:t>
      </w:r>
    </w:p>
    <w:p w14:paraId="344879C5" w14:textId="77777777" w:rsidR="001E7E8F" w:rsidRPr="00EA5FA7" w:rsidRDefault="001E7E8F" w:rsidP="001E7E8F">
      <w:pPr>
        <w:pStyle w:val="PL"/>
        <w:outlineLvl w:val="4"/>
        <w:rPr>
          <w:noProof w:val="0"/>
        </w:rPr>
      </w:pPr>
      <w:r w:rsidRPr="00EA5FA7">
        <w:rPr>
          <w:noProof w:val="0"/>
        </w:rPr>
        <w:t xml:space="preserve">-- GNB-DU RESOURCE COORDINATION REQUEST </w:t>
      </w:r>
    </w:p>
    <w:p w14:paraId="5B745BAC" w14:textId="77777777" w:rsidR="001E7E8F" w:rsidRPr="00EA5FA7" w:rsidRDefault="001E7E8F" w:rsidP="001E7E8F">
      <w:pPr>
        <w:pStyle w:val="PL"/>
        <w:rPr>
          <w:noProof w:val="0"/>
        </w:rPr>
      </w:pPr>
      <w:r w:rsidRPr="00EA5FA7">
        <w:rPr>
          <w:noProof w:val="0"/>
        </w:rPr>
        <w:t>--</w:t>
      </w:r>
    </w:p>
    <w:p w14:paraId="19EDBEE9" w14:textId="77777777" w:rsidR="001E7E8F" w:rsidRPr="00EA5FA7" w:rsidRDefault="001E7E8F" w:rsidP="001E7E8F">
      <w:pPr>
        <w:pStyle w:val="PL"/>
        <w:rPr>
          <w:noProof w:val="0"/>
        </w:rPr>
      </w:pPr>
      <w:r w:rsidRPr="00EA5FA7">
        <w:rPr>
          <w:noProof w:val="0"/>
        </w:rPr>
        <w:t>-- **************************************************************</w:t>
      </w:r>
    </w:p>
    <w:p w14:paraId="50C1B9EC" w14:textId="77777777" w:rsidR="001E7E8F" w:rsidRPr="00EA5FA7" w:rsidRDefault="001E7E8F" w:rsidP="001E7E8F">
      <w:pPr>
        <w:pStyle w:val="PL"/>
        <w:rPr>
          <w:noProof w:val="0"/>
        </w:rPr>
      </w:pPr>
    </w:p>
    <w:p w14:paraId="3306854D" w14:textId="77777777" w:rsidR="001E7E8F" w:rsidRPr="00EA5FA7" w:rsidRDefault="001E7E8F" w:rsidP="001E7E8F">
      <w:pPr>
        <w:pStyle w:val="PL"/>
        <w:rPr>
          <w:noProof w:val="0"/>
        </w:rPr>
      </w:pPr>
      <w:proofErr w:type="spellStart"/>
      <w:r w:rsidRPr="00EA5FA7">
        <w:rPr>
          <w:noProof w:val="0"/>
        </w:rPr>
        <w:t>GNBDUResourceCoordinationRequest</w:t>
      </w:r>
      <w:proofErr w:type="spellEnd"/>
      <w:r w:rsidRPr="00EA5FA7">
        <w:rPr>
          <w:noProof w:val="0"/>
        </w:rPr>
        <w:t xml:space="preserve"> ::= SEQUENCE {</w:t>
      </w:r>
    </w:p>
    <w:p w14:paraId="1C34AA66"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GNBDUResourceCoordinationRequest</w:t>
      </w:r>
      <w:proofErr w:type="spellEnd"/>
      <w:r w:rsidRPr="00EA5FA7">
        <w:rPr>
          <w:noProof w:val="0"/>
        </w:rPr>
        <w:t>-IEs}},</w:t>
      </w:r>
    </w:p>
    <w:p w14:paraId="2B79D336" w14:textId="77777777" w:rsidR="001E7E8F" w:rsidRPr="00EA5FA7" w:rsidRDefault="001E7E8F" w:rsidP="001E7E8F">
      <w:pPr>
        <w:pStyle w:val="PL"/>
        <w:rPr>
          <w:noProof w:val="0"/>
        </w:rPr>
      </w:pPr>
      <w:r w:rsidRPr="00EA5FA7">
        <w:rPr>
          <w:noProof w:val="0"/>
        </w:rPr>
        <w:tab/>
        <w:t>...</w:t>
      </w:r>
    </w:p>
    <w:p w14:paraId="7BA89561" w14:textId="77777777" w:rsidR="001E7E8F" w:rsidRPr="00EA5FA7" w:rsidRDefault="001E7E8F" w:rsidP="001E7E8F">
      <w:pPr>
        <w:pStyle w:val="PL"/>
        <w:rPr>
          <w:noProof w:val="0"/>
        </w:rPr>
      </w:pPr>
      <w:r w:rsidRPr="00EA5FA7">
        <w:rPr>
          <w:noProof w:val="0"/>
        </w:rPr>
        <w:t>}</w:t>
      </w:r>
    </w:p>
    <w:p w14:paraId="0D77B77B" w14:textId="77777777" w:rsidR="001E7E8F" w:rsidRPr="00EA5FA7" w:rsidRDefault="001E7E8F" w:rsidP="001E7E8F">
      <w:pPr>
        <w:pStyle w:val="PL"/>
        <w:rPr>
          <w:noProof w:val="0"/>
        </w:rPr>
      </w:pPr>
    </w:p>
    <w:p w14:paraId="44C6AC4B" w14:textId="77777777" w:rsidR="001E7E8F" w:rsidRPr="00EA5FA7" w:rsidRDefault="001E7E8F" w:rsidP="001E7E8F">
      <w:pPr>
        <w:pStyle w:val="PL"/>
        <w:rPr>
          <w:noProof w:val="0"/>
        </w:rPr>
      </w:pPr>
      <w:proofErr w:type="spellStart"/>
      <w:r w:rsidRPr="00EA5FA7">
        <w:rPr>
          <w:noProof w:val="0"/>
        </w:rPr>
        <w:t>GNBDUResourceCoordinationRequest</w:t>
      </w:r>
      <w:proofErr w:type="spellEnd"/>
      <w:r w:rsidRPr="00EA5FA7">
        <w:rPr>
          <w:noProof w:val="0"/>
        </w:rPr>
        <w:t>-IEs F1AP-PROTOCOL-IES ::= {</w:t>
      </w:r>
    </w:p>
    <w:p w14:paraId="14CCA572" w14:textId="77777777" w:rsidR="001E7E8F" w:rsidRPr="00EA5FA7" w:rsidRDefault="001E7E8F" w:rsidP="001E7E8F">
      <w:pPr>
        <w:pStyle w:val="PL"/>
        <w:rPr>
          <w:noProof w:val="0"/>
        </w:rPr>
      </w:pPr>
      <w:r w:rsidRPr="00EA5FA7">
        <w:rPr>
          <w:noProof w:val="0"/>
        </w:rPr>
        <w:tab/>
        <w:t>{ ID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F3C4FC" w14:textId="77777777" w:rsidR="001E7E8F" w:rsidRPr="00EA5FA7" w:rsidRDefault="001E7E8F" w:rsidP="001E7E8F">
      <w:pPr>
        <w:pStyle w:val="PL"/>
        <w:rPr>
          <w:noProof w:val="0"/>
        </w:rPr>
      </w:pPr>
      <w:r w:rsidRPr="00EA5FA7">
        <w:rPr>
          <w:noProof w:val="0"/>
        </w:rPr>
        <w:tab/>
        <w:t>{ ID id-</w:t>
      </w:r>
      <w:proofErr w:type="spellStart"/>
      <w:r w:rsidRPr="00EA5FA7">
        <w:rPr>
          <w:noProof w:val="0"/>
        </w:rPr>
        <w:t>RequestType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RequestType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D89E5C" w14:textId="77777777" w:rsidR="001E7E8F" w:rsidRPr="00EA5FA7" w:rsidRDefault="001E7E8F" w:rsidP="001E7E8F">
      <w:pPr>
        <w:pStyle w:val="PL"/>
        <w:rPr>
          <w:noProof w:val="0"/>
        </w:rPr>
      </w:pPr>
      <w:r w:rsidRPr="00EA5FA7">
        <w:rPr>
          <w:noProof w:val="0"/>
        </w:rPr>
        <w:tab/>
        <w:t>{ ID id-EUTRA-NR-</w:t>
      </w:r>
      <w:proofErr w:type="spellStart"/>
      <w:r w:rsidRPr="00EA5FA7">
        <w:rPr>
          <w:noProof w:val="0"/>
        </w:rPr>
        <w:t>CellResourceCoordinationReq</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w:t>
      </w:r>
      <w:proofErr w:type="spellEnd"/>
      <w:r w:rsidRPr="00EA5FA7">
        <w:rPr>
          <w:noProof w:val="0"/>
        </w:rPr>
        <w:t>-Container</w:t>
      </w:r>
      <w:r w:rsidRPr="00EA5FA7">
        <w:rPr>
          <w:noProof w:val="0"/>
        </w:rPr>
        <w:tab/>
      </w:r>
      <w:r w:rsidRPr="00EA5FA7">
        <w:rPr>
          <w:noProof w:val="0"/>
        </w:rPr>
        <w:tab/>
        <w:t>PRESENCE mandatory}|</w:t>
      </w:r>
    </w:p>
    <w:p w14:paraId="7C400CB4" w14:textId="77777777" w:rsidR="001E7E8F" w:rsidRPr="00EA5FA7" w:rsidRDefault="001E7E8F" w:rsidP="001E7E8F">
      <w:pPr>
        <w:pStyle w:val="PL"/>
        <w:rPr>
          <w:noProof w:val="0"/>
        </w:rPr>
      </w:pPr>
      <w:r w:rsidRPr="00EA5FA7">
        <w:rPr>
          <w:noProof w:val="0"/>
        </w:rPr>
        <w:tab/>
        <w:t>{ ID id-</w:t>
      </w:r>
      <w:proofErr w:type="spellStart"/>
      <w:r w:rsidRPr="00EA5FA7">
        <w:rPr>
          <w:noProof w:val="0"/>
        </w:rPr>
        <w:t>IgnoreResourceCoordinationContainer</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IgnoreResourceCoordinationContainer</w:t>
      </w:r>
      <w:proofErr w:type="spellEnd"/>
      <w:r w:rsidRPr="00EA5FA7">
        <w:rPr>
          <w:noProof w:val="0"/>
        </w:rPr>
        <w:tab/>
      </w:r>
      <w:r w:rsidRPr="00EA5FA7">
        <w:rPr>
          <w:noProof w:val="0"/>
        </w:rPr>
        <w:tab/>
        <w:t>PRESENCE optional },</w:t>
      </w:r>
    </w:p>
    <w:p w14:paraId="40345B10" w14:textId="77777777" w:rsidR="001E7E8F" w:rsidRPr="00EA5FA7" w:rsidRDefault="001E7E8F" w:rsidP="001E7E8F">
      <w:pPr>
        <w:pStyle w:val="PL"/>
        <w:rPr>
          <w:noProof w:val="0"/>
        </w:rPr>
      </w:pPr>
      <w:r w:rsidRPr="00EA5FA7">
        <w:rPr>
          <w:noProof w:val="0"/>
        </w:rPr>
        <w:tab/>
        <w:t>...</w:t>
      </w:r>
    </w:p>
    <w:p w14:paraId="33965073" w14:textId="77777777" w:rsidR="001E7E8F" w:rsidRPr="00EA5FA7" w:rsidRDefault="001E7E8F" w:rsidP="001E7E8F">
      <w:pPr>
        <w:pStyle w:val="PL"/>
        <w:rPr>
          <w:noProof w:val="0"/>
        </w:rPr>
      </w:pPr>
      <w:r w:rsidRPr="00EA5FA7">
        <w:rPr>
          <w:noProof w:val="0"/>
        </w:rPr>
        <w:t>}</w:t>
      </w:r>
    </w:p>
    <w:p w14:paraId="28992B3D" w14:textId="77777777" w:rsidR="001E7E8F" w:rsidRPr="00EA5FA7" w:rsidRDefault="001E7E8F" w:rsidP="001E7E8F">
      <w:pPr>
        <w:pStyle w:val="PL"/>
        <w:rPr>
          <w:noProof w:val="0"/>
        </w:rPr>
      </w:pPr>
    </w:p>
    <w:p w14:paraId="171C8660" w14:textId="77777777" w:rsidR="001E7E8F" w:rsidRPr="00EA5FA7" w:rsidRDefault="001E7E8F" w:rsidP="001E7E8F">
      <w:pPr>
        <w:pStyle w:val="PL"/>
        <w:rPr>
          <w:noProof w:val="0"/>
        </w:rPr>
      </w:pPr>
    </w:p>
    <w:p w14:paraId="3C5BC1BB" w14:textId="77777777" w:rsidR="001E7E8F" w:rsidRPr="00EA5FA7" w:rsidRDefault="001E7E8F" w:rsidP="001E7E8F">
      <w:pPr>
        <w:pStyle w:val="PL"/>
        <w:rPr>
          <w:noProof w:val="0"/>
        </w:rPr>
      </w:pPr>
      <w:r w:rsidRPr="00EA5FA7">
        <w:rPr>
          <w:noProof w:val="0"/>
        </w:rPr>
        <w:t>-- **************************************************************</w:t>
      </w:r>
    </w:p>
    <w:p w14:paraId="2723E6E5" w14:textId="77777777" w:rsidR="001E7E8F" w:rsidRPr="00EA5FA7" w:rsidRDefault="001E7E8F" w:rsidP="001E7E8F">
      <w:pPr>
        <w:pStyle w:val="PL"/>
        <w:rPr>
          <w:noProof w:val="0"/>
        </w:rPr>
      </w:pPr>
      <w:r w:rsidRPr="00EA5FA7">
        <w:rPr>
          <w:noProof w:val="0"/>
        </w:rPr>
        <w:t>--</w:t>
      </w:r>
    </w:p>
    <w:p w14:paraId="275DAF5E" w14:textId="77777777" w:rsidR="001E7E8F" w:rsidRPr="00EA5FA7" w:rsidRDefault="001E7E8F" w:rsidP="001E7E8F">
      <w:pPr>
        <w:pStyle w:val="PL"/>
        <w:outlineLvl w:val="4"/>
        <w:rPr>
          <w:noProof w:val="0"/>
        </w:rPr>
      </w:pPr>
      <w:r w:rsidRPr="00EA5FA7">
        <w:rPr>
          <w:noProof w:val="0"/>
        </w:rPr>
        <w:t xml:space="preserve">-- GNB-DU RESOURCE COORDINATION RESPONSE </w:t>
      </w:r>
    </w:p>
    <w:p w14:paraId="501D6A43" w14:textId="77777777" w:rsidR="001E7E8F" w:rsidRPr="00EA5FA7" w:rsidRDefault="001E7E8F" w:rsidP="001E7E8F">
      <w:pPr>
        <w:pStyle w:val="PL"/>
        <w:rPr>
          <w:noProof w:val="0"/>
        </w:rPr>
      </w:pPr>
      <w:r w:rsidRPr="00EA5FA7">
        <w:rPr>
          <w:noProof w:val="0"/>
        </w:rPr>
        <w:t>--</w:t>
      </w:r>
    </w:p>
    <w:p w14:paraId="13826043" w14:textId="77777777" w:rsidR="001E7E8F" w:rsidRPr="00EA5FA7" w:rsidRDefault="001E7E8F" w:rsidP="001E7E8F">
      <w:pPr>
        <w:pStyle w:val="PL"/>
        <w:rPr>
          <w:noProof w:val="0"/>
        </w:rPr>
      </w:pPr>
      <w:r w:rsidRPr="00EA5FA7">
        <w:rPr>
          <w:noProof w:val="0"/>
        </w:rPr>
        <w:t>-- **************************************************************</w:t>
      </w:r>
    </w:p>
    <w:p w14:paraId="0BB3AE9A" w14:textId="77777777" w:rsidR="001E7E8F" w:rsidRPr="00EA5FA7" w:rsidRDefault="001E7E8F" w:rsidP="001E7E8F">
      <w:pPr>
        <w:pStyle w:val="PL"/>
        <w:rPr>
          <w:noProof w:val="0"/>
        </w:rPr>
      </w:pPr>
    </w:p>
    <w:p w14:paraId="073E0FA2" w14:textId="77777777" w:rsidR="001E7E8F" w:rsidRPr="00EA5FA7" w:rsidRDefault="001E7E8F" w:rsidP="001E7E8F">
      <w:pPr>
        <w:pStyle w:val="PL"/>
        <w:rPr>
          <w:noProof w:val="0"/>
        </w:rPr>
      </w:pPr>
      <w:proofErr w:type="spellStart"/>
      <w:r w:rsidRPr="00EA5FA7">
        <w:rPr>
          <w:noProof w:val="0"/>
        </w:rPr>
        <w:t>GNBDUResourceCoordinationResponse</w:t>
      </w:r>
      <w:proofErr w:type="spellEnd"/>
      <w:r w:rsidRPr="00EA5FA7">
        <w:rPr>
          <w:noProof w:val="0"/>
        </w:rPr>
        <w:t xml:space="preserve"> ::= SEQUENCE {</w:t>
      </w:r>
    </w:p>
    <w:p w14:paraId="72EA6A7A"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GNBDUResourceCoordinationResponse</w:t>
      </w:r>
      <w:proofErr w:type="spellEnd"/>
      <w:r w:rsidRPr="00EA5FA7">
        <w:rPr>
          <w:noProof w:val="0"/>
        </w:rPr>
        <w:t>-IEs}},</w:t>
      </w:r>
    </w:p>
    <w:p w14:paraId="2603C61B" w14:textId="77777777" w:rsidR="001E7E8F" w:rsidRPr="00EA5FA7" w:rsidRDefault="001E7E8F" w:rsidP="001E7E8F">
      <w:pPr>
        <w:pStyle w:val="PL"/>
        <w:rPr>
          <w:noProof w:val="0"/>
        </w:rPr>
      </w:pPr>
      <w:r w:rsidRPr="00EA5FA7">
        <w:rPr>
          <w:noProof w:val="0"/>
        </w:rPr>
        <w:tab/>
        <w:t>...</w:t>
      </w:r>
    </w:p>
    <w:p w14:paraId="79D3AFFB" w14:textId="77777777" w:rsidR="001E7E8F" w:rsidRPr="00EA5FA7" w:rsidRDefault="001E7E8F" w:rsidP="001E7E8F">
      <w:pPr>
        <w:pStyle w:val="PL"/>
        <w:rPr>
          <w:noProof w:val="0"/>
        </w:rPr>
      </w:pPr>
      <w:r w:rsidRPr="00EA5FA7">
        <w:rPr>
          <w:noProof w:val="0"/>
        </w:rPr>
        <w:t>}</w:t>
      </w:r>
    </w:p>
    <w:p w14:paraId="49131689" w14:textId="77777777" w:rsidR="001E7E8F" w:rsidRPr="00EA5FA7" w:rsidRDefault="001E7E8F" w:rsidP="001E7E8F">
      <w:pPr>
        <w:pStyle w:val="PL"/>
        <w:rPr>
          <w:noProof w:val="0"/>
        </w:rPr>
      </w:pPr>
    </w:p>
    <w:p w14:paraId="7C546467" w14:textId="77777777" w:rsidR="001E7E8F" w:rsidRPr="00EA5FA7" w:rsidRDefault="001E7E8F" w:rsidP="001E7E8F">
      <w:pPr>
        <w:pStyle w:val="PL"/>
        <w:rPr>
          <w:noProof w:val="0"/>
        </w:rPr>
      </w:pPr>
      <w:proofErr w:type="spellStart"/>
      <w:r w:rsidRPr="00EA5FA7">
        <w:rPr>
          <w:noProof w:val="0"/>
        </w:rPr>
        <w:lastRenderedPageBreak/>
        <w:t>GNBDUResourceCoordinationResponse</w:t>
      </w:r>
      <w:proofErr w:type="spellEnd"/>
      <w:r w:rsidRPr="00EA5FA7">
        <w:rPr>
          <w:noProof w:val="0"/>
        </w:rPr>
        <w:t>-IEs F1AP-PROTOCOL-IES ::= {</w:t>
      </w:r>
    </w:p>
    <w:p w14:paraId="4C9CAD11" w14:textId="77777777" w:rsidR="001E7E8F" w:rsidRPr="00EA5FA7" w:rsidRDefault="001E7E8F" w:rsidP="001E7E8F">
      <w:pPr>
        <w:pStyle w:val="PL"/>
        <w:rPr>
          <w:noProof w:val="0"/>
        </w:rPr>
      </w:pPr>
      <w:r w:rsidRPr="00EA5FA7">
        <w:rPr>
          <w:noProof w:val="0"/>
        </w:rPr>
        <w:tab/>
        <w:t>{ ID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A84383" w14:textId="77777777" w:rsidR="001E7E8F" w:rsidRPr="00EA5FA7" w:rsidRDefault="001E7E8F" w:rsidP="001E7E8F">
      <w:pPr>
        <w:pStyle w:val="PL"/>
        <w:rPr>
          <w:noProof w:val="0"/>
        </w:rPr>
      </w:pPr>
      <w:r w:rsidRPr="00EA5FA7">
        <w:rPr>
          <w:noProof w:val="0"/>
        </w:rPr>
        <w:tab/>
        <w:t>{ ID id-EUTRA-NR-</w:t>
      </w:r>
      <w:proofErr w:type="spellStart"/>
      <w:r w:rsidRPr="00EA5FA7">
        <w:rPr>
          <w:noProof w:val="0"/>
        </w:rPr>
        <w:t>CellResourceCoordinationReqAck</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CellResourceCoordinationReqAck</w:t>
      </w:r>
      <w:proofErr w:type="spellEnd"/>
      <w:r w:rsidRPr="00EA5FA7">
        <w:rPr>
          <w:noProof w:val="0"/>
        </w:rPr>
        <w:t>-Container</w:t>
      </w:r>
      <w:r w:rsidRPr="00EA5FA7">
        <w:rPr>
          <w:noProof w:val="0"/>
        </w:rPr>
        <w:tab/>
      </w:r>
      <w:r w:rsidRPr="00EA5FA7">
        <w:rPr>
          <w:noProof w:val="0"/>
        </w:rPr>
        <w:tab/>
        <w:t>PRESENCE mandatory},</w:t>
      </w:r>
    </w:p>
    <w:p w14:paraId="1F32C65E" w14:textId="77777777" w:rsidR="001E7E8F" w:rsidRPr="00EA5FA7" w:rsidRDefault="001E7E8F" w:rsidP="001E7E8F">
      <w:pPr>
        <w:pStyle w:val="PL"/>
        <w:rPr>
          <w:noProof w:val="0"/>
        </w:rPr>
      </w:pPr>
      <w:r w:rsidRPr="00EA5FA7">
        <w:rPr>
          <w:noProof w:val="0"/>
        </w:rPr>
        <w:tab/>
        <w:t>...</w:t>
      </w:r>
    </w:p>
    <w:p w14:paraId="79F0CC73" w14:textId="77777777" w:rsidR="001E7E8F" w:rsidRPr="00EA5FA7" w:rsidRDefault="001E7E8F" w:rsidP="001E7E8F">
      <w:pPr>
        <w:pStyle w:val="PL"/>
        <w:rPr>
          <w:noProof w:val="0"/>
        </w:rPr>
      </w:pPr>
      <w:r w:rsidRPr="00EA5FA7">
        <w:rPr>
          <w:noProof w:val="0"/>
        </w:rPr>
        <w:t>}</w:t>
      </w:r>
    </w:p>
    <w:p w14:paraId="25E062D9" w14:textId="77777777" w:rsidR="001E7E8F" w:rsidRPr="00EA5FA7" w:rsidRDefault="001E7E8F" w:rsidP="001E7E8F">
      <w:pPr>
        <w:pStyle w:val="PL"/>
        <w:rPr>
          <w:noProof w:val="0"/>
        </w:rPr>
      </w:pPr>
    </w:p>
    <w:p w14:paraId="2C3CD71B" w14:textId="77777777" w:rsidR="001E7E8F" w:rsidRPr="00EA5FA7" w:rsidRDefault="001E7E8F" w:rsidP="001E7E8F">
      <w:pPr>
        <w:pStyle w:val="PL"/>
        <w:rPr>
          <w:noProof w:val="0"/>
        </w:rPr>
      </w:pPr>
      <w:r w:rsidRPr="00EA5FA7">
        <w:rPr>
          <w:noProof w:val="0"/>
        </w:rPr>
        <w:t>-- **************************************************************</w:t>
      </w:r>
    </w:p>
    <w:p w14:paraId="3514EA18" w14:textId="77777777" w:rsidR="001E7E8F" w:rsidRPr="00EA5FA7" w:rsidRDefault="001E7E8F" w:rsidP="001E7E8F">
      <w:pPr>
        <w:pStyle w:val="PL"/>
        <w:rPr>
          <w:noProof w:val="0"/>
        </w:rPr>
      </w:pPr>
      <w:r w:rsidRPr="00EA5FA7">
        <w:rPr>
          <w:noProof w:val="0"/>
        </w:rPr>
        <w:t>--</w:t>
      </w:r>
    </w:p>
    <w:p w14:paraId="7E6578E6" w14:textId="77777777" w:rsidR="001E7E8F" w:rsidRPr="00EA5FA7" w:rsidRDefault="001E7E8F" w:rsidP="001E7E8F">
      <w:pPr>
        <w:pStyle w:val="PL"/>
        <w:outlineLvl w:val="3"/>
        <w:rPr>
          <w:noProof w:val="0"/>
        </w:rPr>
      </w:pPr>
      <w:r w:rsidRPr="00EA5FA7">
        <w:rPr>
          <w:noProof w:val="0"/>
        </w:rPr>
        <w:t>-- UE Context Setup ELEMENTARY PROCEDURE</w:t>
      </w:r>
    </w:p>
    <w:p w14:paraId="15DC1C20" w14:textId="77777777" w:rsidR="001E7E8F" w:rsidRPr="00EA5FA7" w:rsidRDefault="001E7E8F" w:rsidP="001E7E8F">
      <w:pPr>
        <w:pStyle w:val="PL"/>
        <w:rPr>
          <w:noProof w:val="0"/>
        </w:rPr>
      </w:pPr>
      <w:r w:rsidRPr="00EA5FA7">
        <w:rPr>
          <w:noProof w:val="0"/>
        </w:rPr>
        <w:t>--</w:t>
      </w:r>
    </w:p>
    <w:p w14:paraId="382FA1CF" w14:textId="77777777" w:rsidR="001E7E8F" w:rsidRPr="00EA5FA7" w:rsidRDefault="001E7E8F" w:rsidP="001E7E8F">
      <w:pPr>
        <w:pStyle w:val="PL"/>
        <w:rPr>
          <w:noProof w:val="0"/>
        </w:rPr>
      </w:pPr>
      <w:r w:rsidRPr="00EA5FA7">
        <w:rPr>
          <w:noProof w:val="0"/>
        </w:rPr>
        <w:t>-- **************************************************************</w:t>
      </w:r>
    </w:p>
    <w:p w14:paraId="165F6628" w14:textId="77777777" w:rsidR="001E7E8F" w:rsidRPr="00EA5FA7" w:rsidRDefault="001E7E8F" w:rsidP="001E7E8F">
      <w:pPr>
        <w:pStyle w:val="PL"/>
        <w:rPr>
          <w:noProof w:val="0"/>
        </w:rPr>
      </w:pPr>
    </w:p>
    <w:p w14:paraId="64DECBD8" w14:textId="77777777" w:rsidR="001E7E8F" w:rsidRPr="00EA5FA7" w:rsidRDefault="001E7E8F" w:rsidP="001E7E8F">
      <w:pPr>
        <w:pStyle w:val="PL"/>
        <w:rPr>
          <w:noProof w:val="0"/>
        </w:rPr>
      </w:pPr>
      <w:r w:rsidRPr="00EA5FA7">
        <w:rPr>
          <w:noProof w:val="0"/>
        </w:rPr>
        <w:t>-- **************************************************************</w:t>
      </w:r>
    </w:p>
    <w:p w14:paraId="523F09F7" w14:textId="77777777" w:rsidR="001E7E8F" w:rsidRPr="00EA5FA7" w:rsidRDefault="001E7E8F" w:rsidP="001E7E8F">
      <w:pPr>
        <w:pStyle w:val="PL"/>
        <w:rPr>
          <w:noProof w:val="0"/>
        </w:rPr>
      </w:pPr>
      <w:r w:rsidRPr="00EA5FA7">
        <w:rPr>
          <w:noProof w:val="0"/>
        </w:rPr>
        <w:t>--</w:t>
      </w:r>
    </w:p>
    <w:p w14:paraId="576E232B" w14:textId="77777777" w:rsidR="001E7E8F" w:rsidRPr="00EA5FA7" w:rsidRDefault="001E7E8F" w:rsidP="001E7E8F">
      <w:pPr>
        <w:pStyle w:val="PL"/>
        <w:outlineLvl w:val="4"/>
        <w:rPr>
          <w:noProof w:val="0"/>
        </w:rPr>
      </w:pPr>
      <w:r w:rsidRPr="00EA5FA7">
        <w:rPr>
          <w:noProof w:val="0"/>
        </w:rPr>
        <w:t>-- UE CONTEXT SETUP REQUEST</w:t>
      </w:r>
    </w:p>
    <w:p w14:paraId="37480BAD" w14:textId="77777777" w:rsidR="001E7E8F" w:rsidRPr="00EA5FA7" w:rsidRDefault="001E7E8F" w:rsidP="001E7E8F">
      <w:pPr>
        <w:pStyle w:val="PL"/>
        <w:rPr>
          <w:noProof w:val="0"/>
        </w:rPr>
      </w:pPr>
      <w:r w:rsidRPr="00EA5FA7">
        <w:rPr>
          <w:noProof w:val="0"/>
        </w:rPr>
        <w:t>--</w:t>
      </w:r>
    </w:p>
    <w:p w14:paraId="61F4CAA1" w14:textId="77777777" w:rsidR="001E7E8F" w:rsidRPr="00EA5FA7" w:rsidRDefault="001E7E8F" w:rsidP="001E7E8F">
      <w:pPr>
        <w:pStyle w:val="PL"/>
        <w:rPr>
          <w:noProof w:val="0"/>
        </w:rPr>
      </w:pPr>
      <w:r w:rsidRPr="00EA5FA7">
        <w:rPr>
          <w:noProof w:val="0"/>
        </w:rPr>
        <w:t>-- **************************************************************</w:t>
      </w:r>
    </w:p>
    <w:p w14:paraId="070E7A14" w14:textId="77777777" w:rsidR="001E7E8F" w:rsidRPr="00EA5FA7" w:rsidRDefault="001E7E8F" w:rsidP="001E7E8F">
      <w:pPr>
        <w:pStyle w:val="PL"/>
        <w:rPr>
          <w:noProof w:val="0"/>
        </w:rPr>
      </w:pPr>
    </w:p>
    <w:p w14:paraId="516E00D8" w14:textId="77777777" w:rsidR="001E7E8F" w:rsidRPr="00EA5FA7" w:rsidRDefault="001E7E8F" w:rsidP="001E7E8F">
      <w:pPr>
        <w:pStyle w:val="PL"/>
        <w:rPr>
          <w:noProof w:val="0"/>
        </w:rPr>
      </w:pPr>
      <w:proofErr w:type="spellStart"/>
      <w:r w:rsidRPr="00EA5FA7">
        <w:rPr>
          <w:noProof w:val="0"/>
        </w:rPr>
        <w:t>UEContextSetupRequest</w:t>
      </w:r>
      <w:proofErr w:type="spellEnd"/>
      <w:r w:rsidRPr="00EA5FA7">
        <w:rPr>
          <w:noProof w:val="0"/>
        </w:rPr>
        <w:t xml:space="preserve"> ::= SEQUENCE {</w:t>
      </w:r>
    </w:p>
    <w:p w14:paraId="0423456D"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582B09BD" w14:textId="77777777" w:rsidR="001E7E8F" w:rsidRPr="00EA5FA7" w:rsidRDefault="001E7E8F" w:rsidP="001E7E8F">
      <w:pPr>
        <w:pStyle w:val="PL"/>
        <w:rPr>
          <w:noProof w:val="0"/>
        </w:rPr>
      </w:pPr>
      <w:r w:rsidRPr="00EA5FA7">
        <w:rPr>
          <w:noProof w:val="0"/>
        </w:rPr>
        <w:tab/>
        <w:t>...</w:t>
      </w:r>
    </w:p>
    <w:p w14:paraId="062178C5" w14:textId="77777777" w:rsidR="001E7E8F" w:rsidRPr="00EA5FA7" w:rsidRDefault="001E7E8F" w:rsidP="001E7E8F">
      <w:pPr>
        <w:pStyle w:val="PL"/>
        <w:rPr>
          <w:noProof w:val="0"/>
        </w:rPr>
      </w:pPr>
      <w:r w:rsidRPr="00EA5FA7">
        <w:rPr>
          <w:noProof w:val="0"/>
        </w:rPr>
        <w:t>}</w:t>
      </w:r>
    </w:p>
    <w:p w14:paraId="4D22E0A0" w14:textId="77777777" w:rsidR="001E7E8F" w:rsidRPr="00EA5FA7" w:rsidRDefault="001E7E8F" w:rsidP="001E7E8F">
      <w:pPr>
        <w:pStyle w:val="PL"/>
        <w:rPr>
          <w:noProof w:val="0"/>
        </w:rPr>
      </w:pPr>
    </w:p>
    <w:p w14:paraId="4E1049C5" w14:textId="77777777" w:rsidR="001E7E8F" w:rsidRPr="00EA5FA7" w:rsidRDefault="001E7E8F" w:rsidP="001E7E8F">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61EAD6C4"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3E12FE"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D6B626E" w14:textId="77777777" w:rsidR="001E7E8F" w:rsidRPr="00EA5FA7" w:rsidRDefault="001E7E8F" w:rsidP="001E7E8F">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0BABECBB" w14:textId="77777777" w:rsidR="001E7E8F" w:rsidRPr="00EA5FA7" w:rsidRDefault="001E7E8F" w:rsidP="001E7E8F">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A58272" w14:textId="77777777" w:rsidR="001E7E8F" w:rsidRPr="00EA5FA7" w:rsidRDefault="001E7E8F" w:rsidP="001E7E8F">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8A3851" w14:textId="77777777" w:rsidR="001E7E8F" w:rsidRPr="00EA5FA7" w:rsidRDefault="001E7E8F" w:rsidP="001E7E8F">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E9F3A4B" w14:textId="77777777" w:rsidR="001E7E8F" w:rsidRPr="00EA5FA7" w:rsidRDefault="001E7E8F" w:rsidP="001E7E8F">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D8C11EE" w14:textId="77777777" w:rsidR="001E7E8F" w:rsidRPr="00EA5FA7" w:rsidRDefault="001E7E8F" w:rsidP="001E7E8F">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98CAA0" w14:textId="77777777" w:rsidR="001E7E8F" w:rsidRPr="00EA5FA7" w:rsidRDefault="001E7E8F" w:rsidP="001E7E8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3DA23CEF" w14:textId="77777777" w:rsidR="001E7E8F" w:rsidRPr="00EA5FA7" w:rsidRDefault="001E7E8F" w:rsidP="001E7E8F">
      <w:pPr>
        <w:pStyle w:val="PL"/>
        <w:rPr>
          <w:noProof w:val="0"/>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086A61" w14:textId="77777777" w:rsidR="001E7E8F" w:rsidRPr="00EA5FA7" w:rsidRDefault="001E7E8F" w:rsidP="001E7E8F">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E5BEA4" w14:textId="77777777" w:rsidR="001E7E8F" w:rsidRPr="00EA5FA7" w:rsidRDefault="001E7E8F" w:rsidP="001E7E8F">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5CF6449" w14:textId="77777777" w:rsidR="001E7E8F" w:rsidRPr="00EA5FA7" w:rsidRDefault="001E7E8F" w:rsidP="001E7E8F">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46FBAC" w14:textId="77777777" w:rsidR="001E7E8F" w:rsidRPr="00EA5FA7" w:rsidRDefault="001E7E8F" w:rsidP="001E7E8F">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319CF9" w14:textId="77777777" w:rsidR="001E7E8F" w:rsidRPr="00EA5FA7" w:rsidRDefault="001E7E8F" w:rsidP="001E7E8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5FCBBC" w14:textId="77777777" w:rsidR="001E7E8F" w:rsidRPr="00EA5FA7" w:rsidRDefault="001E7E8F" w:rsidP="001E7E8F">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617B3E7" w14:textId="77777777" w:rsidR="001E7E8F" w:rsidRPr="00EA5FA7" w:rsidRDefault="001E7E8F" w:rsidP="001E7E8F">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65D7F22" w14:textId="77777777" w:rsidR="001E7E8F" w:rsidRPr="00EA5FA7" w:rsidRDefault="001E7E8F" w:rsidP="001E7E8F">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BE30981" w14:textId="77777777" w:rsidR="001E7E8F" w:rsidRPr="00EA5FA7" w:rsidRDefault="001E7E8F" w:rsidP="001E7E8F">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6FF05EA5" w14:textId="77777777" w:rsidR="001E7E8F" w:rsidRPr="00EA5FA7" w:rsidRDefault="001E7E8F" w:rsidP="001E7E8F">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736BD666" w14:textId="77777777" w:rsidR="001E7E8F" w:rsidRPr="00EA5FA7" w:rsidRDefault="001E7E8F" w:rsidP="001E7E8F">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0D0E01" w14:textId="77777777" w:rsidR="001E7E8F" w:rsidRPr="00EA5FA7" w:rsidRDefault="001E7E8F" w:rsidP="001E7E8F">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EDEF516" w14:textId="77777777" w:rsidR="001E7E8F" w:rsidRPr="00EA5FA7" w:rsidRDefault="001E7E8F" w:rsidP="001E7E8F">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A6D13BA" w14:textId="77777777" w:rsidR="001E7E8F" w:rsidRPr="00EA5FA7" w:rsidRDefault="001E7E8F" w:rsidP="001E7E8F">
      <w:pPr>
        <w:pStyle w:val="PL"/>
        <w:rPr>
          <w:noProof w:val="0"/>
          <w:snapToGrid w:val="0"/>
        </w:rPr>
      </w:pPr>
      <w:r w:rsidRPr="00EA5FA7">
        <w:rPr>
          <w:noProof w:val="0"/>
          <w:snapToGrid w:val="0"/>
        </w:rPr>
        <w:tab/>
        <w:t>{ ID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59A8C07" w14:textId="77777777" w:rsidR="001E7E8F" w:rsidRPr="00EA5FA7" w:rsidRDefault="001E7E8F" w:rsidP="001E7E8F">
      <w:pPr>
        <w:pStyle w:val="PL"/>
        <w:rPr>
          <w:noProof w:val="0"/>
        </w:rPr>
      </w:pPr>
      <w:r w:rsidRPr="00EA5FA7">
        <w:rPr>
          <w:noProof w:val="0"/>
          <w:snapToGrid w:val="0"/>
        </w:rPr>
        <w:tab/>
        <w:t>{ ID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74FAD0FD" w14:textId="77777777" w:rsidR="001E7E8F" w:rsidRPr="00EA5FA7" w:rsidRDefault="001E7E8F" w:rsidP="001E7E8F">
      <w:pPr>
        <w:pStyle w:val="PL"/>
      </w:pPr>
      <w:r w:rsidRPr="00EA5FA7">
        <w:tab/>
        <w:t>...</w:t>
      </w:r>
    </w:p>
    <w:p w14:paraId="5530820E" w14:textId="77777777" w:rsidR="001E7E8F" w:rsidRPr="00EA5FA7" w:rsidRDefault="001E7E8F" w:rsidP="001E7E8F">
      <w:pPr>
        <w:pStyle w:val="PL"/>
        <w:rPr>
          <w:noProof w:val="0"/>
        </w:rPr>
      </w:pPr>
      <w:r w:rsidRPr="00EA5FA7">
        <w:rPr>
          <w:noProof w:val="0"/>
        </w:rPr>
        <w:t xml:space="preserve">} </w:t>
      </w:r>
    </w:p>
    <w:p w14:paraId="40FA2E93" w14:textId="77777777" w:rsidR="001E7E8F" w:rsidRPr="00EA5FA7" w:rsidRDefault="001E7E8F" w:rsidP="001E7E8F">
      <w:pPr>
        <w:pStyle w:val="PL"/>
        <w:rPr>
          <w:noProof w:val="0"/>
        </w:rPr>
      </w:pPr>
    </w:p>
    <w:p w14:paraId="58D98EEC" w14:textId="77777777" w:rsidR="001E7E8F" w:rsidRPr="00EA5FA7" w:rsidRDefault="001E7E8F" w:rsidP="001E7E8F">
      <w:pPr>
        <w:pStyle w:val="PL"/>
        <w:rPr>
          <w:rFonts w:eastAsia="SimSun"/>
        </w:rPr>
      </w:pPr>
      <w:r w:rsidRPr="00EA5FA7">
        <w:rPr>
          <w:rFonts w:eastAsia="SimSun"/>
        </w:rPr>
        <w:t>Candidate-SpCell-List::= SEQUENCE (SIZE(1..maxnoofCandidateSpCells)) OF ProtocolIE-SingleContainer { { Candidate-SpCell-ItemIEs} }</w:t>
      </w:r>
    </w:p>
    <w:p w14:paraId="2D4CE58D" w14:textId="77777777" w:rsidR="001E7E8F" w:rsidRPr="00EA5FA7" w:rsidRDefault="001E7E8F" w:rsidP="001E7E8F">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7A0F28B0" w14:textId="77777777" w:rsidR="001E7E8F" w:rsidRPr="00EA5FA7" w:rsidRDefault="001E7E8F" w:rsidP="001E7E8F">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3298D94E" w14:textId="77777777" w:rsidR="001E7E8F" w:rsidRPr="00EA5FA7" w:rsidRDefault="001E7E8F" w:rsidP="001E7E8F">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2CD5586F" w14:textId="77777777" w:rsidR="001E7E8F" w:rsidRPr="00EA5FA7" w:rsidRDefault="001E7E8F" w:rsidP="001E7E8F">
      <w:pPr>
        <w:pStyle w:val="PL"/>
        <w:rPr>
          <w:noProof w:val="0"/>
        </w:rPr>
      </w:pPr>
    </w:p>
    <w:p w14:paraId="0FAE5EA9" w14:textId="77777777" w:rsidR="001E7E8F" w:rsidRPr="00EA5FA7" w:rsidRDefault="001E7E8F" w:rsidP="001E7E8F">
      <w:pPr>
        <w:pStyle w:val="PL"/>
        <w:rPr>
          <w:rFonts w:eastAsia="SimSun"/>
        </w:rPr>
      </w:pPr>
    </w:p>
    <w:p w14:paraId="2F72460C" w14:textId="77777777" w:rsidR="001E7E8F" w:rsidRPr="00EA5FA7" w:rsidRDefault="001E7E8F" w:rsidP="001E7E8F">
      <w:pPr>
        <w:pStyle w:val="PL"/>
        <w:rPr>
          <w:rFonts w:eastAsia="SimSun"/>
        </w:rPr>
      </w:pPr>
      <w:r w:rsidRPr="00EA5FA7">
        <w:rPr>
          <w:rFonts w:eastAsia="SimSun"/>
        </w:rPr>
        <w:t>Candidate-SpCell-ItemIEs F1AP-PROTOCOL-IES ::= {</w:t>
      </w:r>
    </w:p>
    <w:p w14:paraId="4DF60D3B" w14:textId="77777777" w:rsidR="001E7E8F" w:rsidRPr="00EA5FA7" w:rsidRDefault="001E7E8F" w:rsidP="001E7E8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3666639" w14:textId="77777777" w:rsidR="001E7E8F" w:rsidRPr="00EA5FA7" w:rsidRDefault="001E7E8F" w:rsidP="001E7E8F">
      <w:pPr>
        <w:pStyle w:val="PL"/>
        <w:rPr>
          <w:rFonts w:eastAsia="SimSun"/>
        </w:rPr>
      </w:pPr>
      <w:r w:rsidRPr="00EA5FA7">
        <w:rPr>
          <w:rFonts w:eastAsia="SimSun"/>
        </w:rPr>
        <w:tab/>
        <w:t>...</w:t>
      </w:r>
    </w:p>
    <w:p w14:paraId="3A6C9816" w14:textId="77777777" w:rsidR="001E7E8F" w:rsidRPr="00EA5FA7" w:rsidRDefault="001E7E8F" w:rsidP="001E7E8F">
      <w:pPr>
        <w:pStyle w:val="PL"/>
        <w:rPr>
          <w:rFonts w:eastAsia="SimSun"/>
        </w:rPr>
      </w:pPr>
      <w:r w:rsidRPr="00EA5FA7">
        <w:rPr>
          <w:rFonts w:eastAsia="SimSun"/>
        </w:rPr>
        <w:t>}</w:t>
      </w:r>
    </w:p>
    <w:p w14:paraId="731355BC" w14:textId="77777777" w:rsidR="001E7E8F" w:rsidRPr="00EA5FA7" w:rsidRDefault="001E7E8F" w:rsidP="001E7E8F">
      <w:pPr>
        <w:pStyle w:val="PL"/>
        <w:rPr>
          <w:rFonts w:eastAsia="SimSun"/>
        </w:rPr>
      </w:pPr>
    </w:p>
    <w:p w14:paraId="47CD1405" w14:textId="77777777" w:rsidR="001E7E8F" w:rsidRPr="00EA5FA7" w:rsidRDefault="001E7E8F" w:rsidP="001E7E8F">
      <w:pPr>
        <w:pStyle w:val="PL"/>
        <w:rPr>
          <w:noProof w:val="0"/>
        </w:rPr>
      </w:pPr>
    </w:p>
    <w:p w14:paraId="2185CE13" w14:textId="77777777" w:rsidR="001E7E8F" w:rsidRPr="00EA5FA7" w:rsidRDefault="001E7E8F" w:rsidP="001E7E8F">
      <w:pPr>
        <w:pStyle w:val="PL"/>
        <w:rPr>
          <w:noProof w:val="0"/>
        </w:rPr>
      </w:pPr>
      <w:proofErr w:type="spellStart"/>
      <w:r w:rsidRPr="00EA5FA7">
        <w:rPr>
          <w:noProof w:val="0"/>
        </w:rPr>
        <w:t>SCell-ToBeSetup-ItemIEs</w:t>
      </w:r>
      <w:proofErr w:type="spellEnd"/>
      <w:r w:rsidRPr="00EA5FA7">
        <w:rPr>
          <w:noProof w:val="0"/>
        </w:rPr>
        <w:t xml:space="preserve"> F1AP-PROTOCOL-IES ::= {</w:t>
      </w:r>
    </w:p>
    <w:p w14:paraId="253F629B" w14:textId="77777777" w:rsidR="001E7E8F" w:rsidRPr="00EA5FA7" w:rsidRDefault="001E7E8F" w:rsidP="001E7E8F">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BB69487" w14:textId="77777777" w:rsidR="001E7E8F" w:rsidRPr="00EA5FA7" w:rsidRDefault="001E7E8F" w:rsidP="001E7E8F">
      <w:pPr>
        <w:pStyle w:val="PL"/>
        <w:rPr>
          <w:noProof w:val="0"/>
        </w:rPr>
      </w:pPr>
      <w:r w:rsidRPr="00EA5FA7">
        <w:rPr>
          <w:noProof w:val="0"/>
        </w:rPr>
        <w:tab/>
        <w:t>...</w:t>
      </w:r>
    </w:p>
    <w:p w14:paraId="766CA5B4" w14:textId="77777777" w:rsidR="001E7E8F" w:rsidRPr="00EA5FA7" w:rsidRDefault="001E7E8F" w:rsidP="001E7E8F">
      <w:pPr>
        <w:pStyle w:val="PL"/>
        <w:rPr>
          <w:noProof w:val="0"/>
        </w:rPr>
      </w:pPr>
      <w:r w:rsidRPr="00EA5FA7">
        <w:rPr>
          <w:noProof w:val="0"/>
        </w:rPr>
        <w:t>}</w:t>
      </w:r>
    </w:p>
    <w:p w14:paraId="411DE01A" w14:textId="77777777" w:rsidR="001E7E8F" w:rsidRPr="00EA5FA7" w:rsidRDefault="001E7E8F" w:rsidP="001E7E8F">
      <w:pPr>
        <w:pStyle w:val="PL"/>
        <w:rPr>
          <w:noProof w:val="0"/>
        </w:rPr>
      </w:pPr>
    </w:p>
    <w:p w14:paraId="322B2D13" w14:textId="77777777" w:rsidR="001E7E8F" w:rsidRPr="00EA5FA7" w:rsidRDefault="001E7E8F" w:rsidP="001E7E8F">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D6CED65" w14:textId="77777777" w:rsidR="001E7E8F" w:rsidRPr="00EA5FA7" w:rsidRDefault="001E7E8F" w:rsidP="001E7E8F">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16DC1E13" w14:textId="77777777" w:rsidR="001E7E8F" w:rsidRPr="00EA5FA7" w:rsidRDefault="001E7E8F" w:rsidP="001E7E8F">
      <w:pPr>
        <w:pStyle w:val="PL"/>
        <w:rPr>
          <w:noProof w:val="0"/>
        </w:rPr>
      </w:pPr>
      <w:r w:rsidRPr="00EA5FA7">
        <w:rPr>
          <w:noProof w:val="0"/>
        </w:rPr>
        <w:tab/>
        <w:t>...</w:t>
      </w:r>
    </w:p>
    <w:p w14:paraId="157A8556" w14:textId="77777777" w:rsidR="001E7E8F" w:rsidRPr="00EA5FA7" w:rsidRDefault="001E7E8F" w:rsidP="001E7E8F">
      <w:pPr>
        <w:pStyle w:val="PL"/>
        <w:rPr>
          <w:noProof w:val="0"/>
        </w:rPr>
      </w:pPr>
      <w:r w:rsidRPr="00EA5FA7">
        <w:rPr>
          <w:noProof w:val="0"/>
        </w:rPr>
        <w:t>}</w:t>
      </w:r>
    </w:p>
    <w:p w14:paraId="185A0432" w14:textId="77777777" w:rsidR="001E7E8F" w:rsidRPr="00EA5FA7" w:rsidRDefault="001E7E8F" w:rsidP="001E7E8F">
      <w:pPr>
        <w:pStyle w:val="PL"/>
        <w:rPr>
          <w:noProof w:val="0"/>
        </w:rPr>
      </w:pPr>
    </w:p>
    <w:p w14:paraId="505F9E5F" w14:textId="77777777" w:rsidR="001E7E8F" w:rsidRPr="00EA5FA7" w:rsidRDefault="001E7E8F" w:rsidP="001E7E8F">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F4B82CB" w14:textId="77777777" w:rsidR="001E7E8F" w:rsidRPr="00EA5FA7" w:rsidRDefault="001E7E8F" w:rsidP="001E7E8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EE58F40" w14:textId="77777777" w:rsidR="001E7E8F" w:rsidRPr="00EA5FA7" w:rsidRDefault="001E7E8F" w:rsidP="001E7E8F">
      <w:pPr>
        <w:pStyle w:val="PL"/>
        <w:rPr>
          <w:noProof w:val="0"/>
        </w:rPr>
      </w:pPr>
      <w:r w:rsidRPr="00EA5FA7">
        <w:rPr>
          <w:noProof w:val="0"/>
        </w:rPr>
        <w:tab/>
        <w:t>...</w:t>
      </w:r>
    </w:p>
    <w:p w14:paraId="17B53423" w14:textId="77777777" w:rsidR="001E7E8F" w:rsidRPr="00EA5FA7" w:rsidRDefault="001E7E8F" w:rsidP="001E7E8F">
      <w:pPr>
        <w:pStyle w:val="PL"/>
        <w:rPr>
          <w:noProof w:val="0"/>
        </w:rPr>
      </w:pPr>
      <w:r w:rsidRPr="00EA5FA7">
        <w:rPr>
          <w:noProof w:val="0"/>
        </w:rPr>
        <w:t>}</w:t>
      </w:r>
    </w:p>
    <w:p w14:paraId="1D9DEACC" w14:textId="77777777" w:rsidR="001E7E8F" w:rsidRPr="00EA5FA7" w:rsidRDefault="001E7E8F" w:rsidP="001E7E8F">
      <w:pPr>
        <w:pStyle w:val="PL"/>
        <w:rPr>
          <w:rFonts w:eastAsia="SimSun"/>
        </w:rPr>
      </w:pPr>
    </w:p>
    <w:p w14:paraId="4E4563E8" w14:textId="77777777" w:rsidR="001E7E8F" w:rsidRPr="00EA5FA7" w:rsidRDefault="001E7E8F" w:rsidP="001E7E8F">
      <w:pPr>
        <w:pStyle w:val="PL"/>
        <w:rPr>
          <w:noProof w:val="0"/>
        </w:rPr>
      </w:pPr>
    </w:p>
    <w:p w14:paraId="5716A647" w14:textId="77777777" w:rsidR="001E7E8F" w:rsidRPr="00EA5FA7" w:rsidRDefault="001E7E8F" w:rsidP="001E7E8F">
      <w:pPr>
        <w:pStyle w:val="PL"/>
        <w:rPr>
          <w:noProof w:val="0"/>
        </w:rPr>
      </w:pPr>
    </w:p>
    <w:p w14:paraId="1AF5DA52" w14:textId="77777777" w:rsidR="001E7E8F" w:rsidRPr="00EA5FA7" w:rsidRDefault="001E7E8F" w:rsidP="001E7E8F">
      <w:pPr>
        <w:pStyle w:val="PL"/>
        <w:rPr>
          <w:noProof w:val="0"/>
        </w:rPr>
      </w:pPr>
      <w:r w:rsidRPr="00EA5FA7">
        <w:rPr>
          <w:noProof w:val="0"/>
        </w:rPr>
        <w:t>-- **************************************************************</w:t>
      </w:r>
    </w:p>
    <w:p w14:paraId="64C53E2C" w14:textId="77777777" w:rsidR="001E7E8F" w:rsidRPr="00EA5FA7" w:rsidRDefault="001E7E8F" w:rsidP="001E7E8F">
      <w:pPr>
        <w:pStyle w:val="PL"/>
        <w:rPr>
          <w:noProof w:val="0"/>
        </w:rPr>
      </w:pPr>
      <w:r w:rsidRPr="00EA5FA7">
        <w:rPr>
          <w:noProof w:val="0"/>
        </w:rPr>
        <w:t>--</w:t>
      </w:r>
    </w:p>
    <w:p w14:paraId="7DEF1BA3" w14:textId="77777777" w:rsidR="001E7E8F" w:rsidRPr="00EA5FA7" w:rsidRDefault="001E7E8F" w:rsidP="001E7E8F">
      <w:pPr>
        <w:pStyle w:val="PL"/>
        <w:outlineLvl w:val="4"/>
        <w:rPr>
          <w:noProof w:val="0"/>
        </w:rPr>
      </w:pPr>
      <w:r w:rsidRPr="00EA5FA7">
        <w:rPr>
          <w:noProof w:val="0"/>
        </w:rPr>
        <w:t>-- UE CONTEXT SETUP RESPONSE</w:t>
      </w:r>
    </w:p>
    <w:p w14:paraId="59042D81" w14:textId="77777777" w:rsidR="001E7E8F" w:rsidRPr="00EA5FA7" w:rsidRDefault="001E7E8F" w:rsidP="001E7E8F">
      <w:pPr>
        <w:pStyle w:val="PL"/>
        <w:rPr>
          <w:noProof w:val="0"/>
        </w:rPr>
      </w:pPr>
      <w:r w:rsidRPr="00EA5FA7">
        <w:rPr>
          <w:noProof w:val="0"/>
        </w:rPr>
        <w:t>--</w:t>
      </w:r>
    </w:p>
    <w:p w14:paraId="1052A048" w14:textId="77777777" w:rsidR="001E7E8F" w:rsidRPr="00EA5FA7" w:rsidRDefault="001E7E8F" w:rsidP="001E7E8F">
      <w:pPr>
        <w:pStyle w:val="PL"/>
        <w:rPr>
          <w:noProof w:val="0"/>
        </w:rPr>
      </w:pPr>
      <w:r w:rsidRPr="00EA5FA7">
        <w:rPr>
          <w:noProof w:val="0"/>
        </w:rPr>
        <w:t>-- **************************************************************</w:t>
      </w:r>
    </w:p>
    <w:p w14:paraId="4CDBABA5" w14:textId="77777777" w:rsidR="001E7E8F" w:rsidRPr="00EA5FA7" w:rsidRDefault="001E7E8F" w:rsidP="001E7E8F">
      <w:pPr>
        <w:pStyle w:val="PL"/>
        <w:rPr>
          <w:noProof w:val="0"/>
        </w:rPr>
      </w:pPr>
    </w:p>
    <w:p w14:paraId="2254A957" w14:textId="77777777" w:rsidR="001E7E8F" w:rsidRPr="00EA5FA7" w:rsidRDefault="001E7E8F" w:rsidP="001E7E8F">
      <w:pPr>
        <w:pStyle w:val="PL"/>
        <w:rPr>
          <w:noProof w:val="0"/>
        </w:rPr>
      </w:pPr>
      <w:proofErr w:type="spellStart"/>
      <w:r w:rsidRPr="00EA5FA7">
        <w:rPr>
          <w:noProof w:val="0"/>
        </w:rPr>
        <w:t>UEContextSetupResponse</w:t>
      </w:r>
      <w:proofErr w:type="spellEnd"/>
      <w:r w:rsidRPr="00EA5FA7">
        <w:rPr>
          <w:noProof w:val="0"/>
        </w:rPr>
        <w:t xml:space="preserve"> ::= SEQUENCE {</w:t>
      </w:r>
    </w:p>
    <w:p w14:paraId="24F144A0"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UEContextSetupResponseIEs</w:t>
      </w:r>
      <w:proofErr w:type="spellEnd"/>
      <w:r w:rsidRPr="00EA5FA7">
        <w:rPr>
          <w:noProof w:val="0"/>
        </w:rPr>
        <w:t>} },</w:t>
      </w:r>
    </w:p>
    <w:p w14:paraId="56E275AE" w14:textId="77777777" w:rsidR="001E7E8F" w:rsidRPr="00EA5FA7" w:rsidRDefault="001E7E8F" w:rsidP="001E7E8F">
      <w:pPr>
        <w:pStyle w:val="PL"/>
        <w:rPr>
          <w:noProof w:val="0"/>
        </w:rPr>
      </w:pPr>
      <w:r w:rsidRPr="00EA5FA7">
        <w:rPr>
          <w:noProof w:val="0"/>
        </w:rPr>
        <w:tab/>
        <w:t>...</w:t>
      </w:r>
    </w:p>
    <w:p w14:paraId="48C97FF5" w14:textId="77777777" w:rsidR="001E7E8F" w:rsidRPr="00EA5FA7" w:rsidRDefault="001E7E8F" w:rsidP="001E7E8F">
      <w:pPr>
        <w:pStyle w:val="PL"/>
        <w:rPr>
          <w:noProof w:val="0"/>
        </w:rPr>
      </w:pPr>
      <w:r w:rsidRPr="00EA5FA7">
        <w:rPr>
          <w:noProof w:val="0"/>
        </w:rPr>
        <w:t>}</w:t>
      </w:r>
    </w:p>
    <w:p w14:paraId="753EBB7C" w14:textId="77777777" w:rsidR="001E7E8F" w:rsidRPr="00EA5FA7" w:rsidRDefault="001E7E8F" w:rsidP="001E7E8F">
      <w:pPr>
        <w:pStyle w:val="PL"/>
        <w:rPr>
          <w:noProof w:val="0"/>
        </w:rPr>
      </w:pPr>
    </w:p>
    <w:p w14:paraId="02AB69F4" w14:textId="77777777" w:rsidR="001E7E8F" w:rsidRPr="00EA5FA7" w:rsidRDefault="001E7E8F" w:rsidP="001E7E8F">
      <w:pPr>
        <w:pStyle w:val="PL"/>
        <w:rPr>
          <w:noProof w:val="0"/>
        </w:rPr>
      </w:pPr>
    </w:p>
    <w:p w14:paraId="050C6A52" w14:textId="77777777" w:rsidR="001E7E8F" w:rsidRPr="00EA5FA7" w:rsidRDefault="001E7E8F" w:rsidP="001E7E8F">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48577381"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F6F0AC"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7BD8B7" w14:textId="77777777" w:rsidR="001E7E8F" w:rsidRPr="00EA5FA7" w:rsidRDefault="001E7E8F" w:rsidP="001E7E8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5B35C357" w14:textId="77777777" w:rsidR="001E7E8F" w:rsidRPr="00EA5FA7" w:rsidRDefault="001E7E8F" w:rsidP="001E7E8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93B8CC" w14:textId="77777777" w:rsidR="001E7E8F" w:rsidRPr="00EA5FA7" w:rsidRDefault="001E7E8F" w:rsidP="001E7E8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16253BEF" w14:textId="77777777" w:rsidR="001E7E8F" w:rsidRPr="00EA5FA7" w:rsidRDefault="001E7E8F" w:rsidP="001E7E8F">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7900CA" w14:textId="77777777" w:rsidR="001E7E8F" w:rsidRPr="00EA5FA7" w:rsidRDefault="001E7E8F" w:rsidP="001E7E8F">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6200B5E" w14:textId="77777777" w:rsidR="001E7E8F" w:rsidRPr="00EA5FA7" w:rsidRDefault="001E7E8F" w:rsidP="001E7E8F">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60E1A6" w14:textId="77777777" w:rsidR="001E7E8F" w:rsidRPr="00EA5FA7" w:rsidRDefault="001E7E8F" w:rsidP="001E7E8F">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BD889A" w14:textId="77777777" w:rsidR="001E7E8F" w:rsidRPr="00EA5FA7" w:rsidRDefault="001E7E8F" w:rsidP="001E7E8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B2E59FB" w14:textId="77777777" w:rsidR="001E7E8F" w:rsidRPr="00EA5FA7" w:rsidRDefault="001E7E8F" w:rsidP="001E7E8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3ECA74" w14:textId="77777777" w:rsidR="001E7E8F" w:rsidRPr="00EA5FA7" w:rsidRDefault="001E7E8F" w:rsidP="001E7E8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E97692" w14:textId="77777777" w:rsidR="001E7E8F" w:rsidRPr="00EA5FA7" w:rsidRDefault="001E7E8F" w:rsidP="001E7E8F">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767BE2" w14:textId="77777777" w:rsidR="001E7E8F" w:rsidRPr="00EA5FA7" w:rsidRDefault="001E7E8F" w:rsidP="001E7E8F">
      <w:pPr>
        <w:pStyle w:val="PL"/>
        <w:rPr>
          <w:noProof w:val="0"/>
        </w:rPr>
      </w:pPr>
      <w:r w:rsidRPr="00EA5FA7">
        <w:rPr>
          <w:noProof w:val="0"/>
        </w:rPr>
        <w:tab/>
        <w:t>...</w:t>
      </w:r>
    </w:p>
    <w:p w14:paraId="1E7B5376" w14:textId="77777777" w:rsidR="001E7E8F" w:rsidRPr="00EA5FA7" w:rsidRDefault="001E7E8F" w:rsidP="001E7E8F">
      <w:pPr>
        <w:pStyle w:val="PL"/>
        <w:rPr>
          <w:noProof w:val="0"/>
        </w:rPr>
      </w:pPr>
      <w:r w:rsidRPr="00EA5FA7">
        <w:rPr>
          <w:noProof w:val="0"/>
        </w:rPr>
        <w:lastRenderedPageBreak/>
        <w:t>}</w:t>
      </w:r>
    </w:p>
    <w:p w14:paraId="7C3D9ED8" w14:textId="77777777" w:rsidR="001E7E8F" w:rsidRPr="00EA5FA7" w:rsidRDefault="001E7E8F" w:rsidP="001E7E8F">
      <w:pPr>
        <w:pStyle w:val="PL"/>
        <w:rPr>
          <w:noProof w:val="0"/>
        </w:rPr>
      </w:pPr>
    </w:p>
    <w:p w14:paraId="6303C186" w14:textId="77777777" w:rsidR="001E7E8F" w:rsidRPr="00EA5FA7" w:rsidRDefault="001E7E8F" w:rsidP="001E7E8F">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222411AA" w14:textId="77777777" w:rsidR="001E7E8F" w:rsidRPr="00EA5FA7" w:rsidRDefault="001E7E8F" w:rsidP="001E7E8F">
      <w:pPr>
        <w:pStyle w:val="PL"/>
        <w:rPr>
          <w:noProof w:val="0"/>
        </w:rPr>
      </w:pPr>
    </w:p>
    <w:p w14:paraId="5CC67462" w14:textId="77777777" w:rsidR="001E7E8F" w:rsidRPr="00EA5FA7" w:rsidRDefault="001E7E8F" w:rsidP="001E7E8F">
      <w:pPr>
        <w:pStyle w:val="PL"/>
        <w:rPr>
          <w:noProof w:val="0"/>
        </w:rPr>
      </w:pPr>
    </w:p>
    <w:p w14:paraId="446BB456" w14:textId="77777777" w:rsidR="001E7E8F" w:rsidRPr="00EA5FA7" w:rsidRDefault="001E7E8F" w:rsidP="001E7E8F">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72F20DD2" w14:textId="77777777" w:rsidR="001E7E8F" w:rsidRPr="00EA5FA7" w:rsidRDefault="001E7E8F" w:rsidP="001E7E8F">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4B09358A" w14:textId="77777777" w:rsidR="001E7E8F" w:rsidRPr="00EA5FA7" w:rsidRDefault="001E7E8F" w:rsidP="001E7E8F">
      <w:pPr>
        <w:pStyle w:val="PL"/>
        <w:rPr>
          <w:rFonts w:eastAsia="SimSun"/>
        </w:rPr>
      </w:pPr>
      <w:r w:rsidRPr="00EA5FA7">
        <w:rPr>
          <w:rFonts w:eastAsia="SimSun"/>
        </w:rPr>
        <w:t>SCell-FailedtoSetup-List ::= SEQUENCE (SIZE(1..maxnoofSCells)) OF ProtocolIE-SingleContainer { { SCell-FailedtoSetup-ItemIEs} }</w:t>
      </w:r>
    </w:p>
    <w:p w14:paraId="3B57B98A" w14:textId="77777777" w:rsidR="001E7E8F" w:rsidRPr="00EA5FA7" w:rsidRDefault="001E7E8F" w:rsidP="001E7E8F">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2F75A4C5" w14:textId="77777777" w:rsidR="001E7E8F" w:rsidRPr="00EA5FA7" w:rsidRDefault="001E7E8F" w:rsidP="001E7E8F">
      <w:pPr>
        <w:pStyle w:val="PL"/>
        <w:rPr>
          <w:noProof w:val="0"/>
        </w:rPr>
      </w:pPr>
    </w:p>
    <w:p w14:paraId="4F3EF7E7" w14:textId="77777777" w:rsidR="001E7E8F" w:rsidRPr="00EA5FA7" w:rsidRDefault="001E7E8F" w:rsidP="001E7E8F">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3DB926B2" w14:textId="77777777" w:rsidR="001E7E8F" w:rsidRPr="00EA5FA7" w:rsidRDefault="001E7E8F" w:rsidP="001E7E8F">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0E42F9" w14:textId="77777777" w:rsidR="001E7E8F" w:rsidRPr="00EA5FA7" w:rsidRDefault="001E7E8F" w:rsidP="001E7E8F">
      <w:pPr>
        <w:pStyle w:val="PL"/>
        <w:rPr>
          <w:noProof w:val="0"/>
        </w:rPr>
      </w:pPr>
      <w:r w:rsidRPr="00EA5FA7">
        <w:rPr>
          <w:noProof w:val="0"/>
        </w:rPr>
        <w:tab/>
        <w:t>...</w:t>
      </w:r>
    </w:p>
    <w:p w14:paraId="552C08CC" w14:textId="77777777" w:rsidR="001E7E8F" w:rsidRPr="00EA5FA7" w:rsidRDefault="001E7E8F" w:rsidP="001E7E8F">
      <w:pPr>
        <w:pStyle w:val="PL"/>
        <w:rPr>
          <w:noProof w:val="0"/>
        </w:rPr>
      </w:pPr>
      <w:r w:rsidRPr="00EA5FA7">
        <w:rPr>
          <w:noProof w:val="0"/>
        </w:rPr>
        <w:t>}</w:t>
      </w:r>
    </w:p>
    <w:p w14:paraId="155A58C0" w14:textId="77777777" w:rsidR="001E7E8F" w:rsidRPr="00EA5FA7" w:rsidRDefault="001E7E8F" w:rsidP="001E7E8F">
      <w:pPr>
        <w:pStyle w:val="PL"/>
        <w:rPr>
          <w:noProof w:val="0"/>
        </w:rPr>
      </w:pPr>
    </w:p>
    <w:p w14:paraId="460B71AD" w14:textId="77777777" w:rsidR="001E7E8F" w:rsidRPr="00EA5FA7" w:rsidRDefault="001E7E8F" w:rsidP="001E7E8F">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4014CEF7" w14:textId="77777777" w:rsidR="001E7E8F" w:rsidRPr="00EA5FA7" w:rsidRDefault="001E7E8F" w:rsidP="001E7E8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954C0C1" w14:textId="77777777" w:rsidR="001E7E8F" w:rsidRPr="00EA5FA7" w:rsidRDefault="001E7E8F" w:rsidP="001E7E8F">
      <w:pPr>
        <w:pStyle w:val="PL"/>
        <w:rPr>
          <w:noProof w:val="0"/>
        </w:rPr>
      </w:pPr>
      <w:r w:rsidRPr="00EA5FA7">
        <w:rPr>
          <w:noProof w:val="0"/>
        </w:rPr>
        <w:tab/>
        <w:t>...</w:t>
      </w:r>
    </w:p>
    <w:p w14:paraId="4373A2F3" w14:textId="77777777" w:rsidR="001E7E8F" w:rsidRPr="00EA5FA7" w:rsidRDefault="001E7E8F" w:rsidP="001E7E8F">
      <w:pPr>
        <w:pStyle w:val="PL"/>
        <w:rPr>
          <w:noProof w:val="0"/>
        </w:rPr>
      </w:pPr>
      <w:r w:rsidRPr="00EA5FA7">
        <w:rPr>
          <w:noProof w:val="0"/>
        </w:rPr>
        <w:t>}</w:t>
      </w:r>
    </w:p>
    <w:p w14:paraId="463F216A" w14:textId="77777777" w:rsidR="001E7E8F" w:rsidRPr="00EA5FA7" w:rsidRDefault="001E7E8F" w:rsidP="001E7E8F">
      <w:pPr>
        <w:pStyle w:val="PL"/>
        <w:rPr>
          <w:noProof w:val="0"/>
        </w:rPr>
      </w:pPr>
    </w:p>
    <w:p w14:paraId="7EF1B0E0" w14:textId="77777777" w:rsidR="001E7E8F" w:rsidRPr="00EA5FA7" w:rsidRDefault="001E7E8F" w:rsidP="001E7E8F">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91B8B9F" w14:textId="77777777" w:rsidR="001E7E8F" w:rsidRPr="00EA5FA7" w:rsidRDefault="001E7E8F" w:rsidP="001E7E8F">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0C80B2F" w14:textId="77777777" w:rsidR="001E7E8F" w:rsidRPr="00EA5FA7" w:rsidRDefault="001E7E8F" w:rsidP="001E7E8F">
      <w:pPr>
        <w:pStyle w:val="PL"/>
        <w:rPr>
          <w:noProof w:val="0"/>
        </w:rPr>
      </w:pPr>
      <w:r w:rsidRPr="00EA5FA7">
        <w:rPr>
          <w:noProof w:val="0"/>
        </w:rPr>
        <w:tab/>
        <w:t>...</w:t>
      </w:r>
    </w:p>
    <w:p w14:paraId="2561DB4C" w14:textId="77777777" w:rsidR="001E7E8F" w:rsidRPr="00EA5FA7" w:rsidRDefault="001E7E8F" w:rsidP="001E7E8F">
      <w:pPr>
        <w:pStyle w:val="PL"/>
        <w:rPr>
          <w:noProof w:val="0"/>
        </w:rPr>
      </w:pPr>
      <w:r w:rsidRPr="00EA5FA7">
        <w:rPr>
          <w:noProof w:val="0"/>
        </w:rPr>
        <w:t>}</w:t>
      </w:r>
    </w:p>
    <w:p w14:paraId="3626C88E" w14:textId="77777777" w:rsidR="001E7E8F" w:rsidRPr="00EA5FA7" w:rsidRDefault="001E7E8F" w:rsidP="001E7E8F">
      <w:pPr>
        <w:pStyle w:val="PL"/>
        <w:rPr>
          <w:noProof w:val="0"/>
        </w:rPr>
      </w:pPr>
    </w:p>
    <w:p w14:paraId="08E8B02E" w14:textId="77777777" w:rsidR="001E7E8F" w:rsidRPr="00EA5FA7" w:rsidRDefault="001E7E8F" w:rsidP="001E7E8F">
      <w:pPr>
        <w:pStyle w:val="PL"/>
        <w:rPr>
          <w:noProof w:val="0"/>
        </w:rPr>
      </w:pPr>
    </w:p>
    <w:p w14:paraId="61BB77DA" w14:textId="77777777" w:rsidR="001E7E8F" w:rsidRPr="00EA5FA7" w:rsidRDefault="001E7E8F" w:rsidP="001E7E8F">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6FF1C74D" w14:textId="77777777" w:rsidR="001E7E8F" w:rsidRPr="00EA5FA7" w:rsidRDefault="001E7E8F" w:rsidP="001E7E8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2977BE66" w14:textId="77777777" w:rsidR="001E7E8F" w:rsidRPr="00EA5FA7" w:rsidRDefault="001E7E8F" w:rsidP="001E7E8F">
      <w:pPr>
        <w:pStyle w:val="PL"/>
        <w:rPr>
          <w:noProof w:val="0"/>
        </w:rPr>
      </w:pPr>
      <w:r w:rsidRPr="00EA5FA7">
        <w:rPr>
          <w:noProof w:val="0"/>
        </w:rPr>
        <w:tab/>
        <w:t>...</w:t>
      </w:r>
    </w:p>
    <w:p w14:paraId="71D01868" w14:textId="77777777" w:rsidR="001E7E8F" w:rsidRPr="00EA5FA7" w:rsidRDefault="001E7E8F" w:rsidP="001E7E8F">
      <w:pPr>
        <w:pStyle w:val="PL"/>
        <w:rPr>
          <w:noProof w:val="0"/>
        </w:rPr>
      </w:pPr>
      <w:r w:rsidRPr="00EA5FA7">
        <w:rPr>
          <w:noProof w:val="0"/>
        </w:rPr>
        <w:t>}</w:t>
      </w:r>
    </w:p>
    <w:p w14:paraId="57454750" w14:textId="77777777" w:rsidR="001E7E8F" w:rsidRPr="00EA5FA7" w:rsidRDefault="001E7E8F" w:rsidP="001E7E8F">
      <w:pPr>
        <w:pStyle w:val="PL"/>
        <w:rPr>
          <w:noProof w:val="0"/>
        </w:rPr>
      </w:pPr>
    </w:p>
    <w:p w14:paraId="17CDB9E2" w14:textId="77777777" w:rsidR="001E7E8F" w:rsidRPr="00EA5FA7" w:rsidRDefault="001E7E8F" w:rsidP="001E7E8F">
      <w:pPr>
        <w:pStyle w:val="PL"/>
        <w:rPr>
          <w:rFonts w:eastAsia="SimSun"/>
        </w:rPr>
      </w:pPr>
      <w:r w:rsidRPr="00EA5FA7">
        <w:rPr>
          <w:rFonts w:eastAsia="SimSun"/>
        </w:rPr>
        <w:t>SCell-FailedtoSetup-ItemIEs F1AP-PROTOCOL-IES ::= {</w:t>
      </w:r>
    </w:p>
    <w:p w14:paraId="4A60C335" w14:textId="77777777" w:rsidR="001E7E8F" w:rsidRPr="00EA5FA7" w:rsidRDefault="001E7E8F" w:rsidP="001E7E8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D2D9341" w14:textId="77777777" w:rsidR="001E7E8F" w:rsidRPr="00EA5FA7" w:rsidRDefault="001E7E8F" w:rsidP="001E7E8F">
      <w:pPr>
        <w:pStyle w:val="PL"/>
        <w:rPr>
          <w:rFonts w:eastAsia="SimSun"/>
        </w:rPr>
      </w:pPr>
      <w:r w:rsidRPr="00EA5FA7">
        <w:rPr>
          <w:rFonts w:eastAsia="SimSun"/>
        </w:rPr>
        <w:tab/>
        <w:t>...</w:t>
      </w:r>
    </w:p>
    <w:p w14:paraId="58771DFF" w14:textId="77777777" w:rsidR="001E7E8F" w:rsidRPr="00EA5FA7" w:rsidRDefault="001E7E8F" w:rsidP="001E7E8F">
      <w:pPr>
        <w:pStyle w:val="PL"/>
        <w:rPr>
          <w:rFonts w:eastAsia="SimSun"/>
        </w:rPr>
      </w:pPr>
      <w:r w:rsidRPr="00EA5FA7">
        <w:rPr>
          <w:rFonts w:eastAsia="SimSun"/>
        </w:rPr>
        <w:t>}</w:t>
      </w:r>
    </w:p>
    <w:p w14:paraId="6CC6A35D" w14:textId="77777777" w:rsidR="001E7E8F" w:rsidRPr="00EA5FA7" w:rsidRDefault="001E7E8F" w:rsidP="001E7E8F">
      <w:pPr>
        <w:pStyle w:val="PL"/>
        <w:rPr>
          <w:noProof w:val="0"/>
        </w:rPr>
      </w:pPr>
    </w:p>
    <w:p w14:paraId="1B761DEC" w14:textId="77777777" w:rsidR="001E7E8F" w:rsidRPr="00EA5FA7" w:rsidRDefault="001E7E8F" w:rsidP="001E7E8F">
      <w:pPr>
        <w:pStyle w:val="PL"/>
        <w:rPr>
          <w:noProof w:val="0"/>
        </w:rPr>
      </w:pPr>
      <w:r w:rsidRPr="00EA5FA7">
        <w:rPr>
          <w:noProof w:val="0"/>
        </w:rPr>
        <w:t>-- **************************************************************</w:t>
      </w:r>
    </w:p>
    <w:p w14:paraId="1D66B962" w14:textId="77777777" w:rsidR="001E7E8F" w:rsidRPr="00EA5FA7" w:rsidRDefault="001E7E8F" w:rsidP="001E7E8F">
      <w:pPr>
        <w:pStyle w:val="PL"/>
        <w:rPr>
          <w:noProof w:val="0"/>
        </w:rPr>
      </w:pPr>
      <w:r w:rsidRPr="00EA5FA7">
        <w:rPr>
          <w:noProof w:val="0"/>
        </w:rPr>
        <w:t>--</w:t>
      </w:r>
    </w:p>
    <w:p w14:paraId="08E2A57E" w14:textId="77777777" w:rsidR="001E7E8F" w:rsidRPr="00EA5FA7" w:rsidRDefault="001E7E8F" w:rsidP="001E7E8F">
      <w:pPr>
        <w:pStyle w:val="PL"/>
        <w:outlineLvl w:val="4"/>
        <w:rPr>
          <w:noProof w:val="0"/>
        </w:rPr>
      </w:pPr>
      <w:r w:rsidRPr="00EA5FA7">
        <w:rPr>
          <w:noProof w:val="0"/>
        </w:rPr>
        <w:t>-- UE CONTEXT SETUP FAILURE</w:t>
      </w:r>
    </w:p>
    <w:p w14:paraId="79F391C9" w14:textId="77777777" w:rsidR="001E7E8F" w:rsidRPr="00EA5FA7" w:rsidRDefault="001E7E8F" w:rsidP="001E7E8F">
      <w:pPr>
        <w:pStyle w:val="PL"/>
        <w:rPr>
          <w:noProof w:val="0"/>
        </w:rPr>
      </w:pPr>
      <w:r w:rsidRPr="00EA5FA7">
        <w:rPr>
          <w:noProof w:val="0"/>
        </w:rPr>
        <w:t>--</w:t>
      </w:r>
    </w:p>
    <w:p w14:paraId="102CC302" w14:textId="77777777" w:rsidR="001E7E8F" w:rsidRPr="00EA5FA7" w:rsidRDefault="001E7E8F" w:rsidP="001E7E8F">
      <w:pPr>
        <w:pStyle w:val="PL"/>
        <w:rPr>
          <w:noProof w:val="0"/>
        </w:rPr>
      </w:pPr>
      <w:r w:rsidRPr="00EA5FA7">
        <w:rPr>
          <w:noProof w:val="0"/>
        </w:rPr>
        <w:t>-- **************************************************************</w:t>
      </w:r>
    </w:p>
    <w:p w14:paraId="2041E84A" w14:textId="77777777" w:rsidR="001E7E8F" w:rsidRPr="00EA5FA7" w:rsidRDefault="001E7E8F" w:rsidP="001E7E8F">
      <w:pPr>
        <w:pStyle w:val="PL"/>
        <w:rPr>
          <w:noProof w:val="0"/>
        </w:rPr>
      </w:pPr>
    </w:p>
    <w:p w14:paraId="1B791A14" w14:textId="77777777" w:rsidR="001E7E8F" w:rsidRPr="00EA5FA7" w:rsidRDefault="001E7E8F" w:rsidP="001E7E8F">
      <w:pPr>
        <w:pStyle w:val="PL"/>
        <w:rPr>
          <w:noProof w:val="0"/>
        </w:rPr>
      </w:pPr>
      <w:proofErr w:type="spellStart"/>
      <w:r w:rsidRPr="00EA5FA7">
        <w:rPr>
          <w:noProof w:val="0"/>
        </w:rPr>
        <w:t>UEContextSetupFailure</w:t>
      </w:r>
      <w:proofErr w:type="spellEnd"/>
      <w:r w:rsidRPr="00EA5FA7">
        <w:rPr>
          <w:noProof w:val="0"/>
        </w:rPr>
        <w:t xml:space="preserve"> ::= SEQUENCE {</w:t>
      </w:r>
    </w:p>
    <w:p w14:paraId="0FEA37C7"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276A7DD9" w14:textId="77777777" w:rsidR="001E7E8F" w:rsidRPr="00EA5FA7" w:rsidRDefault="001E7E8F" w:rsidP="001E7E8F">
      <w:pPr>
        <w:pStyle w:val="PL"/>
        <w:rPr>
          <w:noProof w:val="0"/>
        </w:rPr>
      </w:pPr>
      <w:r w:rsidRPr="00EA5FA7">
        <w:rPr>
          <w:noProof w:val="0"/>
        </w:rPr>
        <w:tab/>
        <w:t>...</w:t>
      </w:r>
    </w:p>
    <w:p w14:paraId="3B6ABC48" w14:textId="77777777" w:rsidR="001E7E8F" w:rsidRPr="00EA5FA7" w:rsidRDefault="001E7E8F" w:rsidP="001E7E8F">
      <w:pPr>
        <w:pStyle w:val="PL"/>
        <w:rPr>
          <w:noProof w:val="0"/>
        </w:rPr>
      </w:pPr>
      <w:r w:rsidRPr="00EA5FA7">
        <w:rPr>
          <w:noProof w:val="0"/>
        </w:rPr>
        <w:t>}</w:t>
      </w:r>
    </w:p>
    <w:p w14:paraId="08C5F6D1" w14:textId="77777777" w:rsidR="001E7E8F" w:rsidRPr="00EA5FA7" w:rsidRDefault="001E7E8F" w:rsidP="001E7E8F">
      <w:pPr>
        <w:pStyle w:val="PL"/>
        <w:rPr>
          <w:noProof w:val="0"/>
        </w:rPr>
      </w:pPr>
    </w:p>
    <w:p w14:paraId="2D9A6F8B" w14:textId="77777777" w:rsidR="001E7E8F" w:rsidRPr="00EA5FA7" w:rsidRDefault="001E7E8F" w:rsidP="001E7E8F">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18B5E324"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4D7A609"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30096576" w14:textId="77777777" w:rsidR="001E7E8F" w:rsidRPr="00EA5FA7" w:rsidRDefault="001E7E8F" w:rsidP="001E7E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863090" w14:textId="77777777" w:rsidR="001E7E8F" w:rsidRPr="00EA5FA7" w:rsidRDefault="001E7E8F" w:rsidP="001E7E8F">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7E01F633" w14:textId="77777777" w:rsidR="001E7E8F" w:rsidRPr="00EA5FA7" w:rsidRDefault="001E7E8F" w:rsidP="001E7E8F">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2C4F0654" w14:textId="77777777" w:rsidR="001E7E8F" w:rsidRPr="00EA5FA7" w:rsidRDefault="001E7E8F" w:rsidP="001E7E8F">
      <w:pPr>
        <w:pStyle w:val="PL"/>
        <w:rPr>
          <w:noProof w:val="0"/>
        </w:rPr>
      </w:pPr>
      <w:r w:rsidRPr="00EA5FA7">
        <w:rPr>
          <w:noProof w:val="0"/>
        </w:rPr>
        <w:tab/>
        <w:t>...</w:t>
      </w:r>
    </w:p>
    <w:p w14:paraId="6EB28B78" w14:textId="77777777" w:rsidR="001E7E8F" w:rsidRPr="00EA5FA7" w:rsidRDefault="001E7E8F" w:rsidP="001E7E8F">
      <w:pPr>
        <w:pStyle w:val="PL"/>
        <w:rPr>
          <w:rFonts w:eastAsia="SimSun"/>
        </w:rPr>
      </w:pPr>
      <w:r w:rsidRPr="00EA5FA7">
        <w:rPr>
          <w:noProof w:val="0"/>
        </w:rPr>
        <w:t>}</w:t>
      </w:r>
    </w:p>
    <w:p w14:paraId="529D7B52" w14:textId="77777777" w:rsidR="001E7E8F" w:rsidRPr="00EA5FA7" w:rsidRDefault="001E7E8F" w:rsidP="001E7E8F">
      <w:pPr>
        <w:pStyle w:val="PL"/>
        <w:rPr>
          <w:noProof w:val="0"/>
        </w:rPr>
      </w:pPr>
    </w:p>
    <w:p w14:paraId="7E90D506" w14:textId="77777777" w:rsidR="001E7E8F" w:rsidRPr="00EA5FA7" w:rsidRDefault="001E7E8F" w:rsidP="001E7E8F">
      <w:pPr>
        <w:pStyle w:val="PL"/>
        <w:rPr>
          <w:rFonts w:eastAsia="SimSun"/>
        </w:rPr>
      </w:pPr>
      <w:r w:rsidRPr="00EA5FA7">
        <w:rPr>
          <w:rFonts w:eastAsia="SimSun"/>
        </w:rPr>
        <w:t>Potential-SpCell-List::= SEQUENCE (SIZE(0..maxnoofPotentialSpCells)) OF ProtocolIE-SingleContainer { { Potential-SpCell-ItemIEs} }</w:t>
      </w:r>
    </w:p>
    <w:p w14:paraId="15493806" w14:textId="77777777" w:rsidR="001E7E8F" w:rsidRPr="00EA5FA7" w:rsidRDefault="001E7E8F" w:rsidP="001E7E8F">
      <w:pPr>
        <w:pStyle w:val="PL"/>
        <w:rPr>
          <w:rFonts w:eastAsia="SimSun"/>
        </w:rPr>
      </w:pPr>
    </w:p>
    <w:p w14:paraId="34F706F0" w14:textId="77777777" w:rsidR="001E7E8F" w:rsidRPr="00EA5FA7" w:rsidRDefault="001E7E8F" w:rsidP="001E7E8F">
      <w:pPr>
        <w:pStyle w:val="PL"/>
        <w:rPr>
          <w:rFonts w:eastAsia="SimSun"/>
        </w:rPr>
      </w:pPr>
      <w:r w:rsidRPr="00EA5FA7">
        <w:rPr>
          <w:rFonts w:eastAsia="SimSun"/>
        </w:rPr>
        <w:t>Potential-SpCell-ItemIEs F1AP-PROTOCOL-IES ::= {</w:t>
      </w:r>
    </w:p>
    <w:p w14:paraId="03D1E6FB" w14:textId="77777777" w:rsidR="001E7E8F" w:rsidRPr="00EA5FA7" w:rsidRDefault="001E7E8F" w:rsidP="001E7E8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696CABB" w14:textId="77777777" w:rsidR="001E7E8F" w:rsidRPr="00EA5FA7" w:rsidRDefault="001E7E8F" w:rsidP="001E7E8F">
      <w:pPr>
        <w:pStyle w:val="PL"/>
        <w:rPr>
          <w:rFonts w:eastAsia="SimSun"/>
        </w:rPr>
      </w:pPr>
      <w:r w:rsidRPr="00EA5FA7">
        <w:rPr>
          <w:rFonts w:eastAsia="SimSun"/>
        </w:rPr>
        <w:tab/>
        <w:t>...</w:t>
      </w:r>
    </w:p>
    <w:p w14:paraId="01EC2D79" w14:textId="77777777" w:rsidR="001E7E8F" w:rsidRPr="00EA5FA7" w:rsidRDefault="001E7E8F" w:rsidP="001E7E8F">
      <w:pPr>
        <w:pStyle w:val="PL"/>
        <w:rPr>
          <w:rFonts w:eastAsia="SimSun"/>
        </w:rPr>
      </w:pPr>
      <w:r w:rsidRPr="00EA5FA7">
        <w:rPr>
          <w:rFonts w:eastAsia="SimSun"/>
        </w:rPr>
        <w:lastRenderedPageBreak/>
        <w:t>}</w:t>
      </w:r>
    </w:p>
    <w:p w14:paraId="5C991DA6" w14:textId="77777777" w:rsidR="001E7E8F" w:rsidRPr="00EA5FA7" w:rsidRDefault="001E7E8F" w:rsidP="001E7E8F">
      <w:pPr>
        <w:pStyle w:val="PL"/>
        <w:rPr>
          <w:noProof w:val="0"/>
        </w:rPr>
      </w:pPr>
    </w:p>
    <w:p w14:paraId="791346F7" w14:textId="77777777" w:rsidR="001E7E8F" w:rsidRPr="00EA5FA7" w:rsidRDefault="001E7E8F" w:rsidP="001E7E8F">
      <w:pPr>
        <w:pStyle w:val="PL"/>
        <w:rPr>
          <w:noProof w:val="0"/>
        </w:rPr>
      </w:pPr>
      <w:r w:rsidRPr="00EA5FA7">
        <w:rPr>
          <w:noProof w:val="0"/>
        </w:rPr>
        <w:t>-- **************************************************************</w:t>
      </w:r>
    </w:p>
    <w:p w14:paraId="73966485" w14:textId="77777777" w:rsidR="001E7E8F" w:rsidRPr="00EA5FA7" w:rsidRDefault="001E7E8F" w:rsidP="001E7E8F">
      <w:pPr>
        <w:pStyle w:val="PL"/>
        <w:rPr>
          <w:noProof w:val="0"/>
        </w:rPr>
      </w:pPr>
      <w:r w:rsidRPr="00EA5FA7">
        <w:rPr>
          <w:noProof w:val="0"/>
        </w:rPr>
        <w:t>--</w:t>
      </w:r>
    </w:p>
    <w:p w14:paraId="6B9B26A5" w14:textId="77777777" w:rsidR="001E7E8F" w:rsidRPr="00EA5FA7" w:rsidRDefault="001E7E8F" w:rsidP="001E7E8F">
      <w:pPr>
        <w:pStyle w:val="PL"/>
        <w:outlineLvl w:val="3"/>
        <w:rPr>
          <w:noProof w:val="0"/>
        </w:rPr>
      </w:pPr>
      <w:r w:rsidRPr="00EA5FA7">
        <w:rPr>
          <w:noProof w:val="0"/>
        </w:rPr>
        <w:t>-- UE Context Release Request ELEMENTARY PROCEDURE</w:t>
      </w:r>
    </w:p>
    <w:p w14:paraId="3A266A2C" w14:textId="77777777" w:rsidR="001E7E8F" w:rsidRPr="00EA5FA7" w:rsidRDefault="001E7E8F" w:rsidP="001E7E8F">
      <w:pPr>
        <w:pStyle w:val="PL"/>
        <w:rPr>
          <w:noProof w:val="0"/>
        </w:rPr>
      </w:pPr>
      <w:r w:rsidRPr="00EA5FA7">
        <w:rPr>
          <w:noProof w:val="0"/>
        </w:rPr>
        <w:t>--</w:t>
      </w:r>
    </w:p>
    <w:p w14:paraId="6EC3F8EA" w14:textId="77777777" w:rsidR="001E7E8F" w:rsidRPr="00EA5FA7" w:rsidRDefault="001E7E8F" w:rsidP="001E7E8F">
      <w:pPr>
        <w:pStyle w:val="PL"/>
        <w:rPr>
          <w:noProof w:val="0"/>
        </w:rPr>
      </w:pPr>
      <w:r w:rsidRPr="00EA5FA7">
        <w:rPr>
          <w:noProof w:val="0"/>
        </w:rPr>
        <w:t>-- **************************************************************</w:t>
      </w:r>
    </w:p>
    <w:p w14:paraId="6F312E87" w14:textId="77777777" w:rsidR="001E7E8F" w:rsidRPr="00EA5FA7" w:rsidRDefault="001E7E8F" w:rsidP="001E7E8F">
      <w:pPr>
        <w:pStyle w:val="PL"/>
        <w:rPr>
          <w:noProof w:val="0"/>
        </w:rPr>
      </w:pPr>
    </w:p>
    <w:p w14:paraId="4CD2E542" w14:textId="77777777" w:rsidR="001E7E8F" w:rsidRPr="00EA5FA7" w:rsidRDefault="001E7E8F" w:rsidP="001E7E8F">
      <w:pPr>
        <w:pStyle w:val="PL"/>
        <w:rPr>
          <w:noProof w:val="0"/>
        </w:rPr>
      </w:pPr>
      <w:r w:rsidRPr="00EA5FA7">
        <w:rPr>
          <w:noProof w:val="0"/>
        </w:rPr>
        <w:t>-- **************************************************************</w:t>
      </w:r>
    </w:p>
    <w:p w14:paraId="51B1E453" w14:textId="77777777" w:rsidR="001E7E8F" w:rsidRPr="00EA5FA7" w:rsidRDefault="001E7E8F" w:rsidP="001E7E8F">
      <w:pPr>
        <w:pStyle w:val="PL"/>
        <w:rPr>
          <w:noProof w:val="0"/>
        </w:rPr>
      </w:pPr>
      <w:r w:rsidRPr="00EA5FA7">
        <w:rPr>
          <w:noProof w:val="0"/>
        </w:rPr>
        <w:t>--</w:t>
      </w:r>
    </w:p>
    <w:p w14:paraId="30912BB4" w14:textId="77777777" w:rsidR="001E7E8F" w:rsidRPr="00EA5FA7" w:rsidRDefault="001E7E8F" w:rsidP="001E7E8F">
      <w:pPr>
        <w:pStyle w:val="PL"/>
        <w:outlineLvl w:val="4"/>
        <w:rPr>
          <w:noProof w:val="0"/>
        </w:rPr>
      </w:pPr>
      <w:r w:rsidRPr="00EA5FA7">
        <w:rPr>
          <w:noProof w:val="0"/>
        </w:rPr>
        <w:t>-- UE Context Release Request</w:t>
      </w:r>
    </w:p>
    <w:p w14:paraId="4C467347" w14:textId="77777777" w:rsidR="001E7E8F" w:rsidRPr="00EA5FA7" w:rsidRDefault="001E7E8F" w:rsidP="001E7E8F">
      <w:pPr>
        <w:pStyle w:val="PL"/>
        <w:rPr>
          <w:noProof w:val="0"/>
        </w:rPr>
      </w:pPr>
      <w:r w:rsidRPr="00EA5FA7">
        <w:rPr>
          <w:noProof w:val="0"/>
        </w:rPr>
        <w:t>--</w:t>
      </w:r>
    </w:p>
    <w:p w14:paraId="45C1514B" w14:textId="77777777" w:rsidR="001E7E8F" w:rsidRPr="00EA5FA7" w:rsidRDefault="001E7E8F" w:rsidP="001E7E8F">
      <w:pPr>
        <w:pStyle w:val="PL"/>
        <w:rPr>
          <w:noProof w:val="0"/>
        </w:rPr>
      </w:pPr>
      <w:r w:rsidRPr="00EA5FA7">
        <w:rPr>
          <w:noProof w:val="0"/>
        </w:rPr>
        <w:t>-- **************************************************************</w:t>
      </w:r>
    </w:p>
    <w:p w14:paraId="245896AB" w14:textId="77777777" w:rsidR="001E7E8F" w:rsidRPr="00EA5FA7" w:rsidRDefault="001E7E8F" w:rsidP="001E7E8F">
      <w:pPr>
        <w:pStyle w:val="PL"/>
        <w:rPr>
          <w:noProof w:val="0"/>
        </w:rPr>
      </w:pPr>
    </w:p>
    <w:p w14:paraId="7598F197" w14:textId="77777777" w:rsidR="001E7E8F" w:rsidRPr="00EA5FA7" w:rsidRDefault="001E7E8F" w:rsidP="001E7E8F">
      <w:pPr>
        <w:pStyle w:val="PL"/>
        <w:rPr>
          <w:noProof w:val="0"/>
        </w:rPr>
      </w:pPr>
      <w:proofErr w:type="spellStart"/>
      <w:r w:rsidRPr="00EA5FA7">
        <w:rPr>
          <w:noProof w:val="0"/>
        </w:rPr>
        <w:t>UEContextReleaseRequest</w:t>
      </w:r>
      <w:proofErr w:type="spellEnd"/>
      <w:r w:rsidRPr="00EA5FA7">
        <w:rPr>
          <w:noProof w:val="0"/>
        </w:rPr>
        <w:t xml:space="preserve"> ::= SEQUENCE {</w:t>
      </w:r>
    </w:p>
    <w:p w14:paraId="07791509"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4B28B264" w14:textId="77777777" w:rsidR="001E7E8F" w:rsidRPr="00EA5FA7" w:rsidRDefault="001E7E8F" w:rsidP="001E7E8F">
      <w:pPr>
        <w:pStyle w:val="PL"/>
        <w:rPr>
          <w:noProof w:val="0"/>
        </w:rPr>
      </w:pPr>
      <w:r w:rsidRPr="00EA5FA7">
        <w:rPr>
          <w:noProof w:val="0"/>
        </w:rPr>
        <w:tab/>
        <w:t>...</w:t>
      </w:r>
    </w:p>
    <w:p w14:paraId="7350820A" w14:textId="77777777" w:rsidR="001E7E8F" w:rsidRPr="00EA5FA7" w:rsidRDefault="001E7E8F" w:rsidP="001E7E8F">
      <w:pPr>
        <w:pStyle w:val="PL"/>
        <w:rPr>
          <w:noProof w:val="0"/>
        </w:rPr>
      </w:pPr>
      <w:r w:rsidRPr="00EA5FA7">
        <w:rPr>
          <w:noProof w:val="0"/>
        </w:rPr>
        <w:t>}</w:t>
      </w:r>
    </w:p>
    <w:p w14:paraId="7299A00F" w14:textId="77777777" w:rsidR="001E7E8F" w:rsidRPr="00EA5FA7" w:rsidRDefault="001E7E8F" w:rsidP="001E7E8F">
      <w:pPr>
        <w:pStyle w:val="PL"/>
        <w:rPr>
          <w:noProof w:val="0"/>
        </w:rPr>
      </w:pPr>
    </w:p>
    <w:p w14:paraId="0A9E44FB" w14:textId="77777777" w:rsidR="001E7E8F" w:rsidRPr="00EA5FA7" w:rsidRDefault="001E7E8F" w:rsidP="001E7E8F">
      <w:pPr>
        <w:pStyle w:val="PL"/>
        <w:rPr>
          <w:noProof w:val="0"/>
        </w:rPr>
      </w:pPr>
      <w:proofErr w:type="spellStart"/>
      <w:r w:rsidRPr="00EA5FA7">
        <w:rPr>
          <w:noProof w:val="0"/>
        </w:rPr>
        <w:t>UEContextReleaseRequestIEs</w:t>
      </w:r>
      <w:proofErr w:type="spellEnd"/>
      <w:r w:rsidRPr="00EA5FA7">
        <w:rPr>
          <w:noProof w:val="0"/>
        </w:rPr>
        <w:t xml:space="preserve"> F1AP-PROTOCOL-IES ::= {</w:t>
      </w:r>
    </w:p>
    <w:p w14:paraId="74C90974"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F7C90CA"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CB73B8" w14:textId="77777777" w:rsidR="001E7E8F" w:rsidRPr="00EA5FA7" w:rsidRDefault="001E7E8F" w:rsidP="001E7E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23279F" w14:textId="77777777" w:rsidR="001E7E8F" w:rsidRPr="00EA5FA7" w:rsidRDefault="001E7E8F" w:rsidP="001E7E8F">
      <w:pPr>
        <w:pStyle w:val="PL"/>
        <w:rPr>
          <w:noProof w:val="0"/>
        </w:rPr>
      </w:pPr>
      <w:r w:rsidRPr="00EA5FA7">
        <w:rPr>
          <w:noProof w:val="0"/>
        </w:rPr>
        <w:tab/>
        <w:t>...</w:t>
      </w:r>
    </w:p>
    <w:p w14:paraId="1FB3C712" w14:textId="77777777" w:rsidR="001E7E8F" w:rsidRPr="00EA5FA7" w:rsidRDefault="001E7E8F" w:rsidP="001E7E8F">
      <w:pPr>
        <w:pStyle w:val="PL"/>
        <w:rPr>
          <w:noProof w:val="0"/>
        </w:rPr>
      </w:pPr>
      <w:r w:rsidRPr="00EA5FA7">
        <w:rPr>
          <w:noProof w:val="0"/>
        </w:rPr>
        <w:t>}</w:t>
      </w:r>
    </w:p>
    <w:p w14:paraId="4EE8BBE1" w14:textId="77777777" w:rsidR="001E7E8F" w:rsidRPr="00EA5FA7" w:rsidRDefault="001E7E8F" w:rsidP="001E7E8F">
      <w:pPr>
        <w:pStyle w:val="PL"/>
        <w:rPr>
          <w:noProof w:val="0"/>
        </w:rPr>
      </w:pPr>
    </w:p>
    <w:p w14:paraId="517C855F" w14:textId="77777777" w:rsidR="001E7E8F" w:rsidRPr="00EA5FA7" w:rsidRDefault="001E7E8F" w:rsidP="001E7E8F">
      <w:pPr>
        <w:pStyle w:val="PL"/>
        <w:rPr>
          <w:noProof w:val="0"/>
        </w:rPr>
      </w:pPr>
    </w:p>
    <w:p w14:paraId="31157729" w14:textId="77777777" w:rsidR="001E7E8F" w:rsidRPr="00EA5FA7" w:rsidRDefault="001E7E8F" w:rsidP="001E7E8F">
      <w:pPr>
        <w:pStyle w:val="PL"/>
        <w:rPr>
          <w:noProof w:val="0"/>
        </w:rPr>
      </w:pPr>
      <w:r w:rsidRPr="00EA5FA7">
        <w:rPr>
          <w:noProof w:val="0"/>
        </w:rPr>
        <w:t>-- **************************************************************</w:t>
      </w:r>
    </w:p>
    <w:p w14:paraId="1F893E15" w14:textId="77777777" w:rsidR="001E7E8F" w:rsidRPr="00EA5FA7" w:rsidRDefault="001E7E8F" w:rsidP="001E7E8F">
      <w:pPr>
        <w:pStyle w:val="PL"/>
        <w:rPr>
          <w:noProof w:val="0"/>
        </w:rPr>
      </w:pPr>
      <w:r w:rsidRPr="00EA5FA7">
        <w:rPr>
          <w:noProof w:val="0"/>
        </w:rPr>
        <w:t>--</w:t>
      </w:r>
    </w:p>
    <w:p w14:paraId="6F1F6B77" w14:textId="77777777" w:rsidR="001E7E8F" w:rsidRPr="00EA5FA7" w:rsidRDefault="001E7E8F" w:rsidP="001E7E8F">
      <w:pPr>
        <w:pStyle w:val="PL"/>
        <w:outlineLvl w:val="3"/>
        <w:rPr>
          <w:noProof w:val="0"/>
        </w:rPr>
      </w:pPr>
      <w:r w:rsidRPr="00EA5FA7">
        <w:rPr>
          <w:noProof w:val="0"/>
        </w:rPr>
        <w:t>-- UE Context Release (gNB-CU initiated) ELEMENTARY PROCEDURE</w:t>
      </w:r>
    </w:p>
    <w:p w14:paraId="236AAB25" w14:textId="77777777" w:rsidR="001E7E8F" w:rsidRPr="00EA5FA7" w:rsidRDefault="001E7E8F" w:rsidP="001E7E8F">
      <w:pPr>
        <w:pStyle w:val="PL"/>
        <w:rPr>
          <w:noProof w:val="0"/>
        </w:rPr>
      </w:pPr>
      <w:r w:rsidRPr="00EA5FA7">
        <w:rPr>
          <w:noProof w:val="0"/>
        </w:rPr>
        <w:t>--</w:t>
      </w:r>
    </w:p>
    <w:p w14:paraId="4E34681B" w14:textId="77777777" w:rsidR="001E7E8F" w:rsidRPr="00EA5FA7" w:rsidRDefault="001E7E8F" w:rsidP="001E7E8F">
      <w:pPr>
        <w:pStyle w:val="PL"/>
        <w:rPr>
          <w:noProof w:val="0"/>
        </w:rPr>
      </w:pPr>
      <w:r w:rsidRPr="00EA5FA7">
        <w:rPr>
          <w:noProof w:val="0"/>
        </w:rPr>
        <w:t>-- **************************************************************</w:t>
      </w:r>
    </w:p>
    <w:p w14:paraId="4B8AC074" w14:textId="77777777" w:rsidR="001E7E8F" w:rsidRPr="00EA5FA7" w:rsidRDefault="001E7E8F" w:rsidP="001E7E8F">
      <w:pPr>
        <w:pStyle w:val="PL"/>
        <w:rPr>
          <w:noProof w:val="0"/>
        </w:rPr>
      </w:pPr>
    </w:p>
    <w:p w14:paraId="25060A85" w14:textId="77777777" w:rsidR="001E7E8F" w:rsidRPr="00EA5FA7" w:rsidRDefault="001E7E8F" w:rsidP="001E7E8F">
      <w:pPr>
        <w:pStyle w:val="PL"/>
        <w:rPr>
          <w:noProof w:val="0"/>
        </w:rPr>
      </w:pPr>
      <w:r w:rsidRPr="00EA5FA7">
        <w:rPr>
          <w:noProof w:val="0"/>
        </w:rPr>
        <w:t>-- **************************************************************</w:t>
      </w:r>
    </w:p>
    <w:p w14:paraId="73CE44C3" w14:textId="77777777" w:rsidR="001E7E8F" w:rsidRPr="00EA5FA7" w:rsidRDefault="001E7E8F" w:rsidP="001E7E8F">
      <w:pPr>
        <w:pStyle w:val="PL"/>
        <w:rPr>
          <w:noProof w:val="0"/>
        </w:rPr>
      </w:pPr>
      <w:r w:rsidRPr="00EA5FA7">
        <w:rPr>
          <w:noProof w:val="0"/>
        </w:rPr>
        <w:t>--</w:t>
      </w:r>
    </w:p>
    <w:p w14:paraId="4B30F2BD" w14:textId="77777777" w:rsidR="001E7E8F" w:rsidRPr="00EA5FA7" w:rsidRDefault="001E7E8F" w:rsidP="001E7E8F">
      <w:pPr>
        <w:pStyle w:val="PL"/>
        <w:outlineLvl w:val="4"/>
        <w:rPr>
          <w:noProof w:val="0"/>
        </w:rPr>
      </w:pPr>
      <w:r w:rsidRPr="00EA5FA7">
        <w:rPr>
          <w:noProof w:val="0"/>
        </w:rPr>
        <w:t xml:space="preserve">-- UE CONTEXT RELEASE COMMAND </w:t>
      </w:r>
    </w:p>
    <w:p w14:paraId="2FDD06EA" w14:textId="77777777" w:rsidR="001E7E8F" w:rsidRPr="00EA5FA7" w:rsidRDefault="001E7E8F" w:rsidP="001E7E8F">
      <w:pPr>
        <w:pStyle w:val="PL"/>
        <w:rPr>
          <w:noProof w:val="0"/>
        </w:rPr>
      </w:pPr>
      <w:r w:rsidRPr="00EA5FA7">
        <w:rPr>
          <w:noProof w:val="0"/>
        </w:rPr>
        <w:t>--</w:t>
      </w:r>
    </w:p>
    <w:p w14:paraId="4D5F1912" w14:textId="77777777" w:rsidR="001E7E8F" w:rsidRPr="00EA5FA7" w:rsidRDefault="001E7E8F" w:rsidP="001E7E8F">
      <w:pPr>
        <w:pStyle w:val="PL"/>
        <w:rPr>
          <w:noProof w:val="0"/>
        </w:rPr>
      </w:pPr>
      <w:r w:rsidRPr="00EA5FA7">
        <w:rPr>
          <w:noProof w:val="0"/>
        </w:rPr>
        <w:t>-- **************************************************************</w:t>
      </w:r>
    </w:p>
    <w:p w14:paraId="5451AE1D" w14:textId="77777777" w:rsidR="001E7E8F" w:rsidRPr="00EA5FA7" w:rsidRDefault="001E7E8F" w:rsidP="001E7E8F">
      <w:pPr>
        <w:pStyle w:val="PL"/>
        <w:rPr>
          <w:noProof w:val="0"/>
        </w:rPr>
      </w:pPr>
    </w:p>
    <w:p w14:paraId="5C9181EC" w14:textId="77777777" w:rsidR="001E7E8F" w:rsidRPr="00EA5FA7" w:rsidRDefault="001E7E8F" w:rsidP="001E7E8F">
      <w:pPr>
        <w:pStyle w:val="PL"/>
        <w:rPr>
          <w:noProof w:val="0"/>
        </w:rPr>
      </w:pPr>
      <w:proofErr w:type="spellStart"/>
      <w:r w:rsidRPr="00EA5FA7">
        <w:rPr>
          <w:noProof w:val="0"/>
        </w:rPr>
        <w:t>UEContextReleaseCommand</w:t>
      </w:r>
      <w:proofErr w:type="spellEnd"/>
      <w:r w:rsidRPr="00EA5FA7">
        <w:rPr>
          <w:noProof w:val="0"/>
        </w:rPr>
        <w:t xml:space="preserve"> ::= SEQUENCE {</w:t>
      </w:r>
    </w:p>
    <w:p w14:paraId="55323072"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01796CF8" w14:textId="77777777" w:rsidR="001E7E8F" w:rsidRPr="00EA5FA7" w:rsidRDefault="001E7E8F" w:rsidP="001E7E8F">
      <w:pPr>
        <w:pStyle w:val="PL"/>
        <w:rPr>
          <w:noProof w:val="0"/>
        </w:rPr>
      </w:pPr>
      <w:r w:rsidRPr="00EA5FA7">
        <w:rPr>
          <w:noProof w:val="0"/>
        </w:rPr>
        <w:tab/>
        <w:t>...</w:t>
      </w:r>
    </w:p>
    <w:p w14:paraId="2A561A9F" w14:textId="77777777" w:rsidR="001E7E8F" w:rsidRPr="00EA5FA7" w:rsidRDefault="001E7E8F" w:rsidP="001E7E8F">
      <w:pPr>
        <w:pStyle w:val="PL"/>
        <w:rPr>
          <w:noProof w:val="0"/>
        </w:rPr>
      </w:pPr>
      <w:r w:rsidRPr="00EA5FA7">
        <w:rPr>
          <w:noProof w:val="0"/>
        </w:rPr>
        <w:t>}</w:t>
      </w:r>
    </w:p>
    <w:p w14:paraId="444805E7" w14:textId="77777777" w:rsidR="001E7E8F" w:rsidRPr="00EA5FA7" w:rsidRDefault="001E7E8F" w:rsidP="001E7E8F">
      <w:pPr>
        <w:pStyle w:val="PL"/>
        <w:rPr>
          <w:noProof w:val="0"/>
        </w:rPr>
      </w:pPr>
    </w:p>
    <w:p w14:paraId="1A17407B" w14:textId="77777777" w:rsidR="001E7E8F" w:rsidRPr="00EA5FA7" w:rsidRDefault="001E7E8F" w:rsidP="001E7E8F">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09116A7B"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EA235"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11CDEE" w14:textId="77777777" w:rsidR="001E7E8F" w:rsidRPr="00EA5FA7" w:rsidRDefault="001E7E8F" w:rsidP="001E7E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5A15F4E8" w14:textId="77777777" w:rsidR="001E7E8F" w:rsidRPr="00EA5FA7" w:rsidRDefault="001E7E8F" w:rsidP="001E7E8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615322" w14:textId="77777777" w:rsidR="001E7E8F" w:rsidRPr="00EA5FA7" w:rsidRDefault="001E7E8F" w:rsidP="001E7E8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0BBEF395" w14:textId="77777777" w:rsidR="001E7E8F" w:rsidRPr="00EA5FA7" w:rsidRDefault="001E7E8F" w:rsidP="001E7E8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933F65" w14:textId="77777777" w:rsidR="001E7E8F" w:rsidRPr="00EA5FA7" w:rsidRDefault="001E7E8F" w:rsidP="001E7E8F">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26F3DC3C" w14:textId="77777777" w:rsidR="001E7E8F" w:rsidRPr="00EA5FA7" w:rsidRDefault="001E7E8F" w:rsidP="001E7E8F">
      <w:pPr>
        <w:pStyle w:val="PL"/>
        <w:rPr>
          <w:noProof w:val="0"/>
        </w:rPr>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r w:rsidRPr="00EA5FA7">
        <w:rPr>
          <w:noProof w:val="0"/>
        </w:rPr>
        <w:t>,</w:t>
      </w:r>
    </w:p>
    <w:p w14:paraId="7454BBC4" w14:textId="77777777" w:rsidR="001E7E8F" w:rsidRPr="00EA5FA7" w:rsidRDefault="001E7E8F" w:rsidP="001E7E8F">
      <w:pPr>
        <w:pStyle w:val="PL"/>
        <w:rPr>
          <w:noProof w:val="0"/>
        </w:rPr>
      </w:pPr>
      <w:r w:rsidRPr="00EA5FA7">
        <w:rPr>
          <w:noProof w:val="0"/>
        </w:rPr>
        <w:tab/>
        <w:t>...</w:t>
      </w:r>
    </w:p>
    <w:p w14:paraId="71B44377" w14:textId="77777777" w:rsidR="001E7E8F" w:rsidRPr="00EA5FA7" w:rsidRDefault="001E7E8F" w:rsidP="001E7E8F">
      <w:pPr>
        <w:pStyle w:val="PL"/>
        <w:rPr>
          <w:noProof w:val="0"/>
        </w:rPr>
      </w:pPr>
      <w:r w:rsidRPr="00EA5FA7">
        <w:rPr>
          <w:noProof w:val="0"/>
        </w:rPr>
        <w:t xml:space="preserve">} </w:t>
      </w:r>
    </w:p>
    <w:p w14:paraId="2B8D1069" w14:textId="77777777" w:rsidR="001E7E8F" w:rsidRPr="00EA5FA7" w:rsidRDefault="001E7E8F" w:rsidP="001E7E8F">
      <w:pPr>
        <w:pStyle w:val="PL"/>
        <w:rPr>
          <w:noProof w:val="0"/>
        </w:rPr>
      </w:pPr>
    </w:p>
    <w:p w14:paraId="5DBB6070" w14:textId="77777777" w:rsidR="001E7E8F" w:rsidRPr="00EA5FA7" w:rsidRDefault="001E7E8F" w:rsidP="001E7E8F">
      <w:pPr>
        <w:pStyle w:val="PL"/>
        <w:rPr>
          <w:noProof w:val="0"/>
        </w:rPr>
      </w:pPr>
      <w:r w:rsidRPr="00EA5FA7">
        <w:rPr>
          <w:noProof w:val="0"/>
        </w:rPr>
        <w:t>-- **************************************************************</w:t>
      </w:r>
    </w:p>
    <w:p w14:paraId="786F8FC9" w14:textId="77777777" w:rsidR="001E7E8F" w:rsidRPr="00EA5FA7" w:rsidRDefault="001E7E8F" w:rsidP="001E7E8F">
      <w:pPr>
        <w:pStyle w:val="PL"/>
        <w:rPr>
          <w:noProof w:val="0"/>
        </w:rPr>
      </w:pPr>
      <w:r w:rsidRPr="00EA5FA7">
        <w:rPr>
          <w:noProof w:val="0"/>
        </w:rPr>
        <w:t>--</w:t>
      </w:r>
    </w:p>
    <w:p w14:paraId="6AEC0FD2" w14:textId="77777777" w:rsidR="001E7E8F" w:rsidRPr="00EA5FA7" w:rsidRDefault="001E7E8F" w:rsidP="001E7E8F">
      <w:pPr>
        <w:pStyle w:val="PL"/>
        <w:outlineLvl w:val="4"/>
        <w:rPr>
          <w:noProof w:val="0"/>
        </w:rPr>
      </w:pPr>
      <w:r w:rsidRPr="00EA5FA7">
        <w:rPr>
          <w:noProof w:val="0"/>
        </w:rPr>
        <w:t>-- UE CONTEXT RELEASE COMPLETE</w:t>
      </w:r>
    </w:p>
    <w:p w14:paraId="7D27EA97" w14:textId="77777777" w:rsidR="001E7E8F" w:rsidRPr="00EA5FA7" w:rsidRDefault="001E7E8F" w:rsidP="001E7E8F">
      <w:pPr>
        <w:pStyle w:val="PL"/>
        <w:rPr>
          <w:noProof w:val="0"/>
        </w:rPr>
      </w:pPr>
      <w:r w:rsidRPr="00EA5FA7">
        <w:rPr>
          <w:noProof w:val="0"/>
        </w:rPr>
        <w:t>--</w:t>
      </w:r>
    </w:p>
    <w:p w14:paraId="7F5F9412" w14:textId="77777777" w:rsidR="001E7E8F" w:rsidRPr="00EA5FA7" w:rsidRDefault="001E7E8F" w:rsidP="001E7E8F">
      <w:pPr>
        <w:pStyle w:val="PL"/>
        <w:rPr>
          <w:noProof w:val="0"/>
        </w:rPr>
      </w:pPr>
      <w:r w:rsidRPr="00EA5FA7">
        <w:rPr>
          <w:noProof w:val="0"/>
        </w:rPr>
        <w:t>-- **************************************************************</w:t>
      </w:r>
    </w:p>
    <w:p w14:paraId="10C06210" w14:textId="77777777" w:rsidR="001E7E8F" w:rsidRPr="00EA5FA7" w:rsidRDefault="001E7E8F" w:rsidP="001E7E8F">
      <w:pPr>
        <w:pStyle w:val="PL"/>
        <w:rPr>
          <w:noProof w:val="0"/>
        </w:rPr>
      </w:pPr>
    </w:p>
    <w:p w14:paraId="3F7ECC77" w14:textId="77777777" w:rsidR="001E7E8F" w:rsidRPr="00EA5FA7" w:rsidRDefault="001E7E8F" w:rsidP="001E7E8F">
      <w:pPr>
        <w:pStyle w:val="PL"/>
        <w:rPr>
          <w:noProof w:val="0"/>
        </w:rPr>
      </w:pPr>
      <w:proofErr w:type="spellStart"/>
      <w:r w:rsidRPr="00EA5FA7">
        <w:rPr>
          <w:noProof w:val="0"/>
        </w:rPr>
        <w:t>UEContextReleaseComplete</w:t>
      </w:r>
      <w:proofErr w:type="spellEnd"/>
      <w:r w:rsidRPr="00EA5FA7">
        <w:rPr>
          <w:noProof w:val="0"/>
        </w:rPr>
        <w:t xml:space="preserve"> ::= SEQUENCE {</w:t>
      </w:r>
    </w:p>
    <w:p w14:paraId="7E76C419"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2D4DEF3D" w14:textId="77777777" w:rsidR="001E7E8F" w:rsidRPr="00EA5FA7" w:rsidRDefault="001E7E8F" w:rsidP="001E7E8F">
      <w:pPr>
        <w:pStyle w:val="PL"/>
        <w:rPr>
          <w:noProof w:val="0"/>
        </w:rPr>
      </w:pPr>
      <w:r w:rsidRPr="00EA5FA7">
        <w:rPr>
          <w:noProof w:val="0"/>
        </w:rPr>
        <w:tab/>
        <w:t>...</w:t>
      </w:r>
    </w:p>
    <w:p w14:paraId="21DFD041" w14:textId="77777777" w:rsidR="001E7E8F" w:rsidRPr="00EA5FA7" w:rsidRDefault="001E7E8F" w:rsidP="001E7E8F">
      <w:pPr>
        <w:pStyle w:val="PL"/>
        <w:rPr>
          <w:noProof w:val="0"/>
        </w:rPr>
      </w:pPr>
      <w:r w:rsidRPr="00EA5FA7">
        <w:rPr>
          <w:noProof w:val="0"/>
        </w:rPr>
        <w:t>}</w:t>
      </w:r>
    </w:p>
    <w:p w14:paraId="2244FFF8" w14:textId="77777777" w:rsidR="001E7E8F" w:rsidRPr="00EA5FA7" w:rsidRDefault="001E7E8F" w:rsidP="001E7E8F">
      <w:pPr>
        <w:pStyle w:val="PL"/>
        <w:rPr>
          <w:noProof w:val="0"/>
        </w:rPr>
      </w:pPr>
    </w:p>
    <w:p w14:paraId="4C1C82F7" w14:textId="77777777" w:rsidR="001E7E8F" w:rsidRPr="00EA5FA7" w:rsidRDefault="001E7E8F" w:rsidP="001E7E8F">
      <w:pPr>
        <w:pStyle w:val="PL"/>
        <w:rPr>
          <w:noProof w:val="0"/>
        </w:rPr>
      </w:pPr>
    </w:p>
    <w:p w14:paraId="7CD92E92" w14:textId="77777777" w:rsidR="001E7E8F" w:rsidRPr="00EA5FA7" w:rsidRDefault="001E7E8F" w:rsidP="001E7E8F">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32DC8602"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10DD504"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AB1CF93" w14:textId="77777777" w:rsidR="001E7E8F" w:rsidRPr="00EA5FA7" w:rsidRDefault="001E7E8F" w:rsidP="001E7E8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3274FB11" w14:textId="77777777" w:rsidR="001E7E8F" w:rsidRPr="00EA5FA7" w:rsidRDefault="001E7E8F" w:rsidP="001E7E8F">
      <w:pPr>
        <w:pStyle w:val="PL"/>
        <w:rPr>
          <w:noProof w:val="0"/>
        </w:rPr>
      </w:pPr>
      <w:r w:rsidRPr="00EA5FA7">
        <w:rPr>
          <w:noProof w:val="0"/>
        </w:rPr>
        <w:tab/>
        <w:t>...</w:t>
      </w:r>
    </w:p>
    <w:p w14:paraId="4CD08BA6" w14:textId="77777777" w:rsidR="001E7E8F" w:rsidRPr="00EA5FA7" w:rsidRDefault="001E7E8F" w:rsidP="001E7E8F">
      <w:pPr>
        <w:pStyle w:val="PL"/>
        <w:rPr>
          <w:noProof w:val="0"/>
        </w:rPr>
      </w:pPr>
      <w:r w:rsidRPr="00EA5FA7">
        <w:rPr>
          <w:noProof w:val="0"/>
        </w:rPr>
        <w:t>}</w:t>
      </w:r>
    </w:p>
    <w:p w14:paraId="778A3C4A" w14:textId="77777777" w:rsidR="001E7E8F" w:rsidRPr="00EA5FA7" w:rsidRDefault="001E7E8F" w:rsidP="001E7E8F">
      <w:pPr>
        <w:pStyle w:val="PL"/>
        <w:rPr>
          <w:noProof w:val="0"/>
        </w:rPr>
      </w:pPr>
    </w:p>
    <w:p w14:paraId="0D37CCAF" w14:textId="77777777" w:rsidR="001E7E8F" w:rsidRPr="00EA5FA7" w:rsidRDefault="001E7E8F" w:rsidP="001E7E8F">
      <w:pPr>
        <w:pStyle w:val="PL"/>
        <w:rPr>
          <w:noProof w:val="0"/>
        </w:rPr>
      </w:pPr>
      <w:r w:rsidRPr="00EA5FA7">
        <w:rPr>
          <w:noProof w:val="0"/>
        </w:rPr>
        <w:t>-- **************************************************************</w:t>
      </w:r>
    </w:p>
    <w:p w14:paraId="30B41B55" w14:textId="77777777" w:rsidR="001E7E8F" w:rsidRPr="00EA5FA7" w:rsidRDefault="001E7E8F" w:rsidP="001E7E8F">
      <w:pPr>
        <w:pStyle w:val="PL"/>
        <w:rPr>
          <w:noProof w:val="0"/>
        </w:rPr>
      </w:pPr>
      <w:r w:rsidRPr="00EA5FA7">
        <w:rPr>
          <w:noProof w:val="0"/>
        </w:rPr>
        <w:t>--</w:t>
      </w:r>
    </w:p>
    <w:p w14:paraId="088969D8" w14:textId="77777777" w:rsidR="001E7E8F" w:rsidRPr="00EA5FA7" w:rsidRDefault="001E7E8F" w:rsidP="001E7E8F">
      <w:pPr>
        <w:pStyle w:val="PL"/>
        <w:outlineLvl w:val="3"/>
        <w:rPr>
          <w:noProof w:val="0"/>
        </w:rPr>
      </w:pPr>
      <w:r w:rsidRPr="00EA5FA7">
        <w:rPr>
          <w:noProof w:val="0"/>
        </w:rPr>
        <w:t>-- UE Context Modification ELEMENTARY PROCEDURE</w:t>
      </w:r>
    </w:p>
    <w:p w14:paraId="1AAE2E68" w14:textId="77777777" w:rsidR="001E7E8F" w:rsidRPr="00EA5FA7" w:rsidRDefault="001E7E8F" w:rsidP="001E7E8F">
      <w:pPr>
        <w:pStyle w:val="PL"/>
        <w:rPr>
          <w:noProof w:val="0"/>
        </w:rPr>
      </w:pPr>
      <w:r w:rsidRPr="00EA5FA7">
        <w:rPr>
          <w:noProof w:val="0"/>
        </w:rPr>
        <w:t>--</w:t>
      </w:r>
    </w:p>
    <w:p w14:paraId="27370255" w14:textId="77777777" w:rsidR="001E7E8F" w:rsidRPr="00EA5FA7" w:rsidRDefault="001E7E8F" w:rsidP="001E7E8F">
      <w:pPr>
        <w:pStyle w:val="PL"/>
        <w:rPr>
          <w:noProof w:val="0"/>
        </w:rPr>
      </w:pPr>
      <w:r w:rsidRPr="00EA5FA7">
        <w:rPr>
          <w:noProof w:val="0"/>
        </w:rPr>
        <w:t>-- **************************************************************</w:t>
      </w:r>
    </w:p>
    <w:p w14:paraId="0461335A" w14:textId="77777777" w:rsidR="001E7E8F" w:rsidRPr="00EA5FA7" w:rsidRDefault="001E7E8F" w:rsidP="001E7E8F">
      <w:pPr>
        <w:pStyle w:val="PL"/>
        <w:rPr>
          <w:noProof w:val="0"/>
        </w:rPr>
      </w:pPr>
    </w:p>
    <w:p w14:paraId="1FFBA737" w14:textId="77777777" w:rsidR="001E7E8F" w:rsidRPr="00EA5FA7" w:rsidRDefault="001E7E8F" w:rsidP="001E7E8F">
      <w:pPr>
        <w:pStyle w:val="PL"/>
        <w:rPr>
          <w:noProof w:val="0"/>
        </w:rPr>
      </w:pPr>
      <w:r w:rsidRPr="00EA5FA7">
        <w:rPr>
          <w:noProof w:val="0"/>
        </w:rPr>
        <w:t>-- **************************************************************</w:t>
      </w:r>
    </w:p>
    <w:p w14:paraId="144AA035" w14:textId="77777777" w:rsidR="001E7E8F" w:rsidRPr="00EA5FA7" w:rsidRDefault="001E7E8F" w:rsidP="001E7E8F">
      <w:pPr>
        <w:pStyle w:val="PL"/>
        <w:rPr>
          <w:noProof w:val="0"/>
        </w:rPr>
      </w:pPr>
      <w:r w:rsidRPr="00EA5FA7">
        <w:rPr>
          <w:noProof w:val="0"/>
        </w:rPr>
        <w:t>--</w:t>
      </w:r>
    </w:p>
    <w:p w14:paraId="0DF0BFB6" w14:textId="77777777" w:rsidR="001E7E8F" w:rsidRPr="00EA5FA7" w:rsidRDefault="001E7E8F" w:rsidP="001E7E8F">
      <w:pPr>
        <w:pStyle w:val="PL"/>
        <w:outlineLvl w:val="4"/>
        <w:rPr>
          <w:noProof w:val="0"/>
        </w:rPr>
      </w:pPr>
      <w:r w:rsidRPr="00EA5FA7">
        <w:rPr>
          <w:noProof w:val="0"/>
        </w:rPr>
        <w:t>-- UE CONTEXT MODIFICATION REQUEST</w:t>
      </w:r>
    </w:p>
    <w:p w14:paraId="67F77445" w14:textId="77777777" w:rsidR="001E7E8F" w:rsidRPr="00EA5FA7" w:rsidRDefault="001E7E8F" w:rsidP="001E7E8F">
      <w:pPr>
        <w:pStyle w:val="PL"/>
        <w:rPr>
          <w:noProof w:val="0"/>
        </w:rPr>
      </w:pPr>
      <w:r w:rsidRPr="00EA5FA7">
        <w:rPr>
          <w:noProof w:val="0"/>
        </w:rPr>
        <w:t>--</w:t>
      </w:r>
    </w:p>
    <w:p w14:paraId="1B345C07" w14:textId="77777777" w:rsidR="001E7E8F" w:rsidRPr="00EA5FA7" w:rsidRDefault="001E7E8F" w:rsidP="001E7E8F">
      <w:pPr>
        <w:pStyle w:val="PL"/>
        <w:rPr>
          <w:noProof w:val="0"/>
        </w:rPr>
      </w:pPr>
      <w:r w:rsidRPr="00EA5FA7">
        <w:rPr>
          <w:noProof w:val="0"/>
        </w:rPr>
        <w:t>-- **************************************************************</w:t>
      </w:r>
    </w:p>
    <w:p w14:paraId="42BB2DAB" w14:textId="77777777" w:rsidR="001E7E8F" w:rsidRPr="00EA5FA7" w:rsidRDefault="001E7E8F" w:rsidP="001E7E8F">
      <w:pPr>
        <w:pStyle w:val="PL"/>
        <w:rPr>
          <w:noProof w:val="0"/>
        </w:rPr>
      </w:pPr>
    </w:p>
    <w:p w14:paraId="21D3CAA5" w14:textId="77777777" w:rsidR="001E7E8F" w:rsidRPr="00EA5FA7" w:rsidRDefault="001E7E8F" w:rsidP="001E7E8F">
      <w:pPr>
        <w:pStyle w:val="PL"/>
        <w:rPr>
          <w:noProof w:val="0"/>
        </w:rPr>
      </w:pPr>
      <w:proofErr w:type="spellStart"/>
      <w:r w:rsidRPr="00EA5FA7">
        <w:rPr>
          <w:noProof w:val="0"/>
        </w:rPr>
        <w:t>UEContextModificationRequest</w:t>
      </w:r>
      <w:proofErr w:type="spellEnd"/>
      <w:r w:rsidRPr="00EA5FA7">
        <w:rPr>
          <w:noProof w:val="0"/>
        </w:rPr>
        <w:t xml:space="preserve"> ::= SEQUENCE {</w:t>
      </w:r>
    </w:p>
    <w:p w14:paraId="5511E765"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UEContextModificationRequestIEs</w:t>
      </w:r>
      <w:proofErr w:type="spellEnd"/>
      <w:r w:rsidRPr="00EA5FA7">
        <w:rPr>
          <w:noProof w:val="0"/>
        </w:rPr>
        <w:t>} },</w:t>
      </w:r>
    </w:p>
    <w:p w14:paraId="2AE6E429" w14:textId="77777777" w:rsidR="001E7E8F" w:rsidRPr="00EA5FA7" w:rsidRDefault="001E7E8F" w:rsidP="001E7E8F">
      <w:pPr>
        <w:pStyle w:val="PL"/>
        <w:rPr>
          <w:noProof w:val="0"/>
        </w:rPr>
      </w:pPr>
      <w:r w:rsidRPr="00EA5FA7">
        <w:rPr>
          <w:noProof w:val="0"/>
        </w:rPr>
        <w:tab/>
        <w:t>...</w:t>
      </w:r>
    </w:p>
    <w:p w14:paraId="76CBC3E5" w14:textId="77777777" w:rsidR="001E7E8F" w:rsidRPr="00EA5FA7" w:rsidRDefault="001E7E8F" w:rsidP="001E7E8F">
      <w:pPr>
        <w:pStyle w:val="PL"/>
        <w:rPr>
          <w:noProof w:val="0"/>
        </w:rPr>
      </w:pPr>
      <w:r w:rsidRPr="00EA5FA7">
        <w:rPr>
          <w:noProof w:val="0"/>
        </w:rPr>
        <w:t>}</w:t>
      </w:r>
    </w:p>
    <w:p w14:paraId="02272194" w14:textId="77777777" w:rsidR="001E7E8F" w:rsidRPr="00EA5FA7" w:rsidRDefault="001E7E8F" w:rsidP="001E7E8F">
      <w:pPr>
        <w:pStyle w:val="PL"/>
        <w:rPr>
          <w:noProof w:val="0"/>
        </w:rPr>
      </w:pPr>
    </w:p>
    <w:p w14:paraId="323FE822" w14:textId="77777777" w:rsidR="001E7E8F" w:rsidRPr="00EA5FA7" w:rsidRDefault="001E7E8F" w:rsidP="001E7E8F">
      <w:pPr>
        <w:pStyle w:val="PL"/>
        <w:rPr>
          <w:noProof w:val="0"/>
        </w:rPr>
      </w:pPr>
      <w:proofErr w:type="spellStart"/>
      <w:r w:rsidRPr="00EA5FA7">
        <w:rPr>
          <w:noProof w:val="0"/>
        </w:rPr>
        <w:t>UEContextModificationRequestIEs</w:t>
      </w:r>
      <w:proofErr w:type="spellEnd"/>
      <w:r w:rsidRPr="00EA5FA7">
        <w:rPr>
          <w:noProof w:val="0"/>
        </w:rPr>
        <w:t xml:space="preserve"> F1AP-PROTOCOL-IES ::= {</w:t>
      </w:r>
    </w:p>
    <w:p w14:paraId="58B93120"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9E8220"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F2D5E1" w14:textId="77777777" w:rsidR="001E7E8F" w:rsidRPr="00EA5FA7" w:rsidRDefault="001E7E8F" w:rsidP="001E7E8F">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03BA75" w14:textId="77777777" w:rsidR="001E7E8F" w:rsidRPr="00EA5FA7" w:rsidRDefault="001E7E8F" w:rsidP="001E7E8F">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F14EA4E" w14:textId="77777777" w:rsidR="001E7E8F" w:rsidRPr="00EA5FA7" w:rsidRDefault="001E7E8F" w:rsidP="001E7E8F">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6D8DF9" w14:textId="77777777" w:rsidR="001E7E8F" w:rsidRPr="00EA5FA7" w:rsidRDefault="001E7E8F" w:rsidP="001E7E8F">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EC68EA" w14:textId="77777777" w:rsidR="001E7E8F" w:rsidRPr="00EA5FA7" w:rsidRDefault="001E7E8F" w:rsidP="001E7E8F">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81C296" w14:textId="77777777" w:rsidR="001E7E8F" w:rsidRPr="00EA5FA7" w:rsidRDefault="001E7E8F" w:rsidP="001E7E8F">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12A559" w14:textId="77777777" w:rsidR="001E7E8F" w:rsidRPr="00EA5FA7" w:rsidRDefault="001E7E8F" w:rsidP="001E7E8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05E0B4B" w14:textId="77777777" w:rsidR="001E7E8F" w:rsidRPr="00EA5FA7" w:rsidRDefault="001E7E8F" w:rsidP="001E7E8F">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2E40C6B" w14:textId="77777777" w:rsidR="001E7E8F" w:rsidRPr="00EA5FA7" w:rsidRDefault="001E7E8F" w:rsidP="001E7E8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BD4C59" w14:textId="77777777" w:rsidR="001E7E8F" w:rsidRPr="00EA5FA7" w:rsidRDefault="001E7E8F" w:rsidP="001E7E8F">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26C654" w14:textId="77777777" w:rsidR="001E7E8F" w:rsidRPr="00EA5FA7" w:rsidRDefault="001E7E8F" w:rsidP="001E7E8F">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8934FBE" w14:textId="77777777" w:rsidR="001E7E8F" w:rsidRPr="00EA5FA7" w:rsidRDefault="001E7E8F" w:rsidP="001E7E8F">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6713F3" w14:textId="77777777" w:rsidR="001E7E8F" w:rsidRPr="00EA5FA7" w:rsidRDefault="001E7E8F" w:rsidP="001E7E8F">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7528A4" w14:textId="77777777" w:rsidR="001E7E8F" w:rsidRPr="00EA5FA7" w:rsidRDefault="001E7E8F" w:rsidP="001E7E8F">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A513D7" w14:textId="77777777" w:rsidR="001E7E8F" w:rsidRPr="00EA5FA7" w:rsidRDefault="001E7E8F" w:rsidP="001E7E8F">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F6E70A" w14:textId="77777777" w:rsidR="001E7E8F" w:rsidRPr="00EA5FA7" w:rsidRDefault="001E7E8F" w:rsidP="001E7E8F">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0A2C7F" w14:textId="77777777" w:rsidR="001E7E8F" w:rsidRPr="00EA5FA7" w:rsidRDefault="001E7E8F" w:rsidP="001E7E8F">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59D103" w14:textId="77777777" w:rsidR="001E7E8F" w:rsidRPr="00EA5FA7" w:rsidRDefault="001E7E8F" w:rsidP="001E7E8F">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B447DE" w14:textId="77777777" w:rsidR="001E7E8F" w:rsidRPr="00EA5FA7" w:rsidRDefault="001E7E8F" w:rsidP="001E7E8F">
      <w:pPr>
        <w:pStyle w:val="PL"/>
        <w:rPr>
          <w:noProof w:val="0"/>
        </w:rPr>
      </w:pPr>
      <w:r w:rsidRPr="00EA5FA7">
        <w:rPr>
          <w:noProof w:val="0"/>
        </w:rPr>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35D914" w14:textId="77777777" w:rsidR="001E7E8F" w:rsidRPr="00EA5FA7" w:rsidRDefault="001E7E8F" w:rsidP="001E7E8F">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D5AE68" w14:textId="77777777" w:rsidR="001E7E8F" w:rsidRPr="00EA5FA7" w:rsidRDefault="001E7E8F" w:rsidP="001E7E8F">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4A9092F6" w14:textId="77777777" w:rsidR="001E7E8F" w:rsidRPr="00EA5FA7" w:rsidRDefault="001E7E8F" w:rsidP="001E7E8F">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762D6A3" w14:textId="77777777" w:rsidR="001E7E8F" w:rsidRPr="00EA5FA7" w:rsidRDefault="001E7E8F" w:rsidP="001E7E8F">
      <w:pPr>
        <w:pStyle w:val="PL"/>
      </w:pPr>
      <w:r w:rsidRPr="00EA5FA7">
        <w:lastRenderedPageBreak/>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D0FAF1" w14:textId="77777777" w:rsidR="001E7E8F" w:rsidRPr="00EA5FA7" w:rsidRDefault="001E7E8F" w:rsidP="001E7E8F">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D37AD38" w14:textId="77777777" w:rsidR="001E7E8F" w:rsidRPr="00EA5FA7" w:rsidRDefault="001E7E8F" w:rsidP="001E7E8F">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2BFD03A1" w14:textId="77777777" w:rsidR="001E7E8F" w:rsidRPr="00EA5FA7" w:rsidRDefault="001E7E8F" w:rsidP="001E7E8F">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2480F981" w14:textId="77777777" w:rsidR="001E7E8F" w:rsidRPr="00EA5FA7" w:rsidRDefault="001E7E8F" w:rsidP="001E7E8F">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02F07E51" w14:textId="77777777" w:rsidR="001E7E8F" w:rsidRPr="00EA5FA7" w:rsidRDefault="001E7E8F" w:rsidP="001E7E8F">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F2AA298" w14:textId="77777777" w:rsidR="001E7E8F" w:rsidRPr="00EA5FA7" w:rsidRDefault="001E7E8F" w:rsidP="001E7E8F">
      <w:pPr>
        <w:pStyle w:val="PL"/>
        <w:spacing w:line="0" w:lineRule="atLeast"/>
        <w:rPr>
          <w:snapToGrid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1AC91C4" w14:textId="77777777" w:rsidR="001E7E8F" w:rsidRPr="00EA5FA7" w:rsidRDefault="001E7E8F" w:rsidP="001E7E8F">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460CFF0" w14:textId="77777777" w:rsidR="001E7E8F" w:rsidRPr="00EA5FA7" w:rsidRDefault="001E7E8F" w:rsidP="001E7E8F">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21160BD3" w14:textId="77777777" w:rsidR="001E7E8F" w:rsidRPr="00EA5FA7" w:rsidRDefault="001E7E8F" w:rsidP="001E7E8F">
      <w:pPr>
        <w:pStyle w:val="PL"/>
        <w:rPr>
          <w:noProof w:val="0"/>
        </w:rPr>
      </w:pPr>
      <w:r w:rsidRPr="00EA5FA7">
        <w:rPr>
          <w:noProof w:val="0"/>
        </w:rPr>
        <w:tab/>
        <w:t>...</w:t>
      </w:r>
    </w:p>
    <w:p w14:paraId="65D05BC4" w14:textId="77777777" w:rsidR="001E7E8F" w:rsidRPr="00EA5FA7" w:rsidRDefault="001E7E8F" w:rsidP="001E7E8F">
      <w:pPr>
        <w:pStyle w:val="PL"/>
        <w:rPr>
          <w:noProof w:val="0"/>
        </w:rPr>
      </w:pPr>
      <w:r w:rsidRPr="00EA5FA7">
        <w:rPr>
          <w:noProof w:val="0"/>
        </w:rPr>
        <w:t xml:space="preserve">} </w:t>
      </w:r>
    </w:p>
    <w:p w14:paraId="055D5E4D" w14:textId="77777777" w:rsidR="001E7E8F" w:rsidRPr="00EA5FA7" w:rsidRDefault="001E7E8F" w:rsidP="001E7E8F">
      <w:pPr>
        <w:pStyle w:val="PL"/>
        <w:rPr>
          <w:noProof w:val="0"/>
        </w:rPr>
      </w:pPr>
    </w:p>
    <w:p w14:paraId="69F75942" w14:textId="77777777" w:rsidR="001E7E8F" w:rsidRPr="00EA5FA7" w:rsidRDefault="001E7E8F" w:rsidP="001E7E8F">
      <w:pPr>
        <w:pStyle w:val="PL"/>
        <w:rPr>
          <w:rFonts w:eastAsia="SimSun"/>
        </w:rPr>
      </w:pPr>
      <w:r w:rsidRPr="00EA5FA7">
        <w:rPr>
          <w:rFonts w:eastAsia="SimSun"/>
        </w:rPr>
        <w:t>SCell-ToBeSetupMod-List::= SEQUENCE (SIZE(1..maxnoofSCells)) OF ProtocolIE-SingleContainer { { SCell-ToBeSetupMod-ItemIEs} }</w:t>
      </w:r>
    </w:p>
    <w:p w14:paraId="51281609" w14:textId="77777777" w:rsidR="001E7E8F" w:rsidRPr="00EA5FA7" w:rsidRDefault="001E7E8F" w:rsidP="001E7E8F">
      <w:pPr>
        <w:pStyle w:val="PL"/>
        <w:rPr>
          <w:rFonts w:eastAsia="SimSun"/>
        </w:rPr>
      </w:pPr>
      <w:r w:rsidRPr="00EA5FA7">
        <w:rPr>
          <w:rFonts w:eastAsia="SimSun"/>
        </w:rPr>
        <w:t>SCell-ToBeRemoved-List::= SEQUENCE (SIZE(1..maxnoofSCells)) OF ProtocolIE-SingleContainer { { SCell-ToBeRemoved-ItemIEs} }</w:t>
      </w:r>
    </w:p>
    <w:p w14:paraId="09E2480A" w14:textId="77777777" w:rsidR="001E7E8F" w:rsidRPr="00EA5FA7" w:rsidRDefault="001E7E8F" w:rsidP="001E7E8F">
      <w:pPr>
        <w:pStyle w:val="PL"/>
        <w:rPr>
          <w:rFonts w:eastAsia="SimSun"/>
        </w:rPr>
      </w:pPr>
      <w:r w:rsidRPr="00EA5FA7">
        <w:rPr>
          <w:rFonts w:eastAsia="SimSun"/>
        </w:rPr>
        <w:t>SRBs-ToBeSetupMod-List ::= SEQUENCE (SIZE(1..maxnoofSRBs)) OF ProtocolIE-SingleContainer { { SRBs-ToBeSetupMod-ItemIEs} }</w:t>
      </w:r>
    </w:p>
    <w:p w14:paraId="48F26945" w14:textId="77777777" w:rsidR="001E7E8F" w:rsidRPr="00EA5FA7" w:rsidRDefault="001E7E8F" w:rsidP="001E7E8F">
      <w:pPr>
        <w:pStyle w:val="PL"/>
        <w:rPr>
          <w:rFonts w:eastAsia="SimSun"/>
        </w:rPr>
      </w:pPr>
      <w:r w:rsidRPr="00EA5FA7">
        <w:rPr>
          <w:rFonts w:eastAsia="SimSun"/>
        </w:rPr>
        <w:t>DRBs-ToBeSetupMod-List ::= SEQUENCE (SIZE(1..maxnoofDRBs)) OF ProtocolIE-SingleContainer { { DRBs-ToBeSetupMod-ItemIEs} }</w:t>
      </w:r>
    </w:p>
    <w:p w14:paraId="16BD5A67" w14:textId="77777777" w:rsidR="001E7E8F" w:rsidRPr="00EA5FA7" w:rsidRDefault="001E7E8F" w:rsidP="001E7E8F">
      <w:pPr>
        <w:pStyle w:val="PL"/>
        <w:rPr>
          <w:noProof w:val="0"/>
        </w:rPr>
      </w:pPr>
    </w:p>
    <w:p w14:paraId="7941EF31" w14:textId="77777777" w:rsidR="001E7E8F" w:rsidRPr="00EA5FA7" w:rsidRDefault="001E7E8F" w:rsidP="001E7E8F">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71821978" w14:textId="77777777" w:rsidR="001E7E8F" w:rsidRPr="00EA5FA7" w:rsidRDefault="001E7E8F" w:rsidP="001E7E8F">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2717F560" w14:textId="77777777" w:rsidR="001E7E8F" w:rsidRPr="00EA5FA7" w:rsidRDefault="001E7E8F" w:rsidP="001E7E8F">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D2D2330" w14:textId="77777777" w:rsidR="001E7E8F" w:rsidRPr="00EA5FA7" w:rsidRDefault="001E7E8F" w:rsidP="001E7E8F">
      <w:pPr>
        <w:pStyle w:val="PL"/>
        <w:rPr>
          <w:noProof w:val="0"/>
        </w:rPr>
      </w:pPr>
    </w:p>
    <w:p w14:paraId="27ABD4EF" w14:textId="77777777" w:rsidR="001E7E8F" w:rsidRPr="00EA5FA7" w:rsidRDefault="001E7E8F" w:rsidP="001E7E8F">
      <w:pPr>
        <w:pStyle w:val="PL"/>
        <w:rPr>
          <w:rFonts w:eastAsia="SimSun"/>
        </w:rPr>
      </w:pPr>
      <w:r w:rsidRPr="00EA5FA7">
        <w:rPr>
          <w:rFonts w:eastAsia="SimSun"/>
        </w:rPr>
        <w:t>SCell-ToBeSetupMod-ItemIEs F1AP-PROTOCOL-IES ::= {</w:t>
      </w:r>
    </w:p>
    <w:p w14:paraId="0614AF44" w14:textId="77777777" w:rsidR="001E7E8F" w:rsidRPr="00EA5FA7" w:rsidRDefault="001E7E8F" w:rsidP="001E7E8F">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2948065" w14:textId="77777777" w:rsidR="001E7E8F" w:rsidRPr="00EA5FA7" w:rsidRDefault="001E7E8F" w:rsidP="001E7E8F">
      <w:pPr>
        <w:pStyle w:val="PL"/>
        <w:rPr>
          <w:rFonts w:eastAsia="SimSun"/>
        </w:rPr>
      </w:pPr>
      <w:r w:rsidRPr="00EA5FA7">
        <w:rPr>
          <w:rFonts w:eastAsia="SimSun"/>
        </w:rPr>
        <w:tab/>
        <w:t>...</w:t>
      </w:r>
    </w:p>
    <w:p w14:paraId="760E8179" w14:textId="77777777" w:rsidR="001E7E8F" w:rsidRPr="00EA5FA7" w:rsidRDefault="001E7E8F" w:rsidP="001E7E8F">
      <w:pPr>
        <w:pStyle w:val="PL"/>
        <w:rPr>
          <w:rFonts w:eastAsia="SimSun"/>
        </w:rPr>
      </w:pPr>
      <w:r w:rsidRPr="00EA5FA7">
        <w:rPr>
          <w:rFonts w:eastAsia="SimSun"/>
        </w:rPr>
        <w:t>}</w:t>
      </w:r>
    </w:p>
    <w:p w14:paraId="2589F68B" w14:textId="77777777" w:rsidR="001E7E8F" w:rsidRPr="00EA5FA7" w:rsidRDefault="001E7E8F" w:rsidP="001E7E8F">
      <w:pPr>
        <w:pStyle w:val="PL"/>
        <w:rPr>
          <w:rFonts w:eastAsia="SimSun"/>
        </w:rPr>
      </w:pPr>
    </w:p>
    <w:p w14:paraId="38C40871" w14:textId="77777777" w:rsidR="001E7E8F" w:rsidRPr="00EA5FA7" w:rsidRDefault="001E7E8F" w:rsidP="001E7E8F">
      <w:pPr>
        <w:pStyle w:val="PL"/>
        <w:rPr>
          <w:rFonts w:eastAsia="SimSun"/>
        </w:rPr>
      </w:pPr>
      <w:r w:rsidRPr="00EA5FA7">
        <w:rPr>
          <w:rFonts w:eastAsia="SimSun"/>
        </w:rPr>
        <w:t>SCell-ToBeRemoved-ItemIEs F1AP-PROTOCOL-IES ::= {</w:t>
      </w:r>
    </w:p>
    <w:p w14:paraId="538497A3" w14:textId="77777777" w:rsidR="001E7E8F" w:rsidRPr="00EA5FA7" w:rsidRDefault="001E7E8F" w:rsidP="001E7E8F">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0BA3816" w14:textId="77777777" w:rsidR="001E7E8F" w:rsidRPr="00EA5FA7" w:rsidRDefault="001E7E8F" w:rsidP="001E7E8F">
      <w:pPr>
        <w:pStyle w:val="PL"/>
        <w:rPr>
          <w:rFonts w:eastAsia="SimSun"/>
        </w:rPr>
      </w:pPr>
      <w:r w:rsidRPr="00EA5FA7">
        <w:rPr>
          <w:rFonts w:eastAsia="SimSun"/>
        </w:rPr>
        <w:tab/>
        <w:t>...</w:t>
      </w:r>
    </w:p>
    <w:p w14:paraId="23065EBD" w14:textId="77777777" w:rsidR="001E7E8F" w:rsidRPr="00EA5FA7" w:rsidRDefault="001E7E8F" w:rsidP="001E7E8F">
      <w:pPr>
        <w:pStyle w:val="PL"/>
        <w:rPr>
          <w:rFonts w:eastAsia="SimSun"/>
        </w:rPr>
      </w:pPr>
      <w:r w:rsidRPr="00EA5FA7">
        <w:rPr>
          <w:rFonts w:eastAsia="SimSun"/>
        </w:rPr>
        <w:t>}</w:t>
      </w:r>
    </w:p>
    <w:p w14:paraId="466D3BB9" w14:textId="77777777" w:rsidR="001E7E8F" w:rsidRPr="00EA5FA7" w:rsidRDefault="001E7E8F" w:rsidP="001E7E8F">
      <w:pPr>
        <w:pStyle w:val="PL"/>
        <w:rPr>
          <w:rFonts w:eastAsia="SimSun"/>
        </w:rPr>
      </w:pPr>
    </w:p>
    <w:p w14:paraId="6798F17C" w14:textId="77777777" w:rsidR="001E7E8F" w:rsidRPr="00EA5FA7" w:rsidRDefault="001E7E8F" w:rsidP="001E7E8F">
      <w:pPr>
        <w:pStyle w:val="PL"/>
        <w:rPr>
          <w:rFonts w:eastAsia="SimSun"/>
        </w:rPr>
      </w:pPr>
    </w:p>
    <w:p w14:paraId="7175149C" w14:textId="77777777" w:rsidR="001E7E8F" w:rsidRPr="00EA5FA7" w:rsidRDefault="001E7E8F" w:rsidP="001E7E8F">
      <w:pPr>
        <w:pStyle w:val="PL"/>
        <w:rPr>
          <w:rFonts w:eastAsia="SimSun"/>
        </w:rPr>
      </w:pPr>
      <w:r w:rsidRPr="00EA5FA7">
        <w:rPr>
          <w:rFonts w:eastAsia="SimSun"/>
        </w:rPr>
        <w:t>SRBs-ToBeSetupMod-ItemIEs F1AP-PROTOCOL-IES ::= {</w:t>
      </w:r>
    </w:p>
    <w:p w14:paraId="33A49A76" w14:textId="77777777" w:rsidR="001E7E8F" w:rsidRPr="00EA5FA7" w:rsidRDefault="001E7E8F" w:rsidP="001E7E8F">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CC66906" w14:textId="77777777" w:rsidR="001E7E8F" w:rsidRPr="00EA5FA7" w:rsidRDefault="001E7E8F" w:rsidP="001E7E8F">
      <w:pPr>
        <w:pStyle w:val="PL"/>
        <w:rPr>
          <w:rFonts w:eastAsia="SimSun"/>
        </w:rPr>
      </w:pPr>
      <w:r w:rsidRPr="00EA5FA7">
        <w:rPr>
          <w:rFonts w:eastAsia="SimSun"/>
        </w:rPr>
        <w:tab/>
        <w:t>...</w:t>
      </w:r>
    </w:p>
    <w:p w14:paraId="72B7E1F2" w14:textId="77777777" w:rsidR="001E7E8F" w:rsidRPr="00EA5FA7" w:rsidRDefault="001E7E8F" w:rsidP="001E7E8F">
      <w:pPr>
        <w:pStyle w:val="PL"/>
        <w:rPr>
          <w:rFonts w:eastAsia="SimSun"/>
        </w:rPr>
      </w:pPr>
      <w:r w:rsidRPr="00EA5FA7">
        <w:rPr>
          <w:rFonts w:eastAsia="SimSun"/>
        </w:rPr>
        <w:t>}</w:t>
      </w:r>
    </w:p>
    <w:p w14:paraId="1363E7CB" w14:textId="77777777" w:rsidR="001E7E8F" w:rsidRPr="00EA5FA7" w:rsidRDefault="001E7E8F" w:rsidP="001E7E8F">
      <w:pPr>
        <w:pStyle w:val="PL"/>
        <w:rPr>
          <w:rFonts w:eastAsia="SimSun"/>
        </w:rPr>
      </w:pPr>
    </w:p>
    <w:p w14:paraId="7AC0195B" w14:textId="77777777" w:rsidR="001E7E8F" w:rsidRPr="00EA5FA7" w:rsidRDefault="001E7E8F" w:rsidP="001E7E8F">
      <w:pPr>
        <w:pStyle w:val="PL"/>
        <w:rPr>
          <w:rFonts w:eastAsia="SimSun"/>
        </w:rPr>
      </w:pPr>
    </w:p>
    <w:p w14:paraId="3699A442" w14:textId="77777777" w:rsidR="001E7E8F" w:rsidRPr="00EA5FA7" w:rsidRDefault="001E7E8F" w:rsidP="001E7E8F">
      <w:pPr>
        <w:pStyle w:val="PL"/>
        <w:rPr>
          <w:rFonts w:eastAsia="SimSun"/>
        </w:rPr>
      </w:pPr>
      <w:r w:rsidRPr="00EA5FA7">
        <w:rPr>
          <w:rFonts w:eastAsia="SimSun"/>
        </w:rPr>
        <w:t>DRBs-ToBeSetupMod-ItemIEs F1AP-PROTOCOL-IES ::= {</w:t>
      </w:r>
    </w:p>
    <w:p w14:paraId="3F3F368B" w14:textId="77777777" w:rsidR="001E7E8F" w:rsidRPr="00EA5FA7" w:rsidRDefault="001E7E8F" w:rsidP="001E7E8F">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771C3FAB" w14:textId="77777777" w:rsidR="001E7E8F" w:rsidRPr="00EA5FA7" w:rsidRDefault="001E7E8F" w:rsidP="001E7E8F">
      <w:pPr>
        <w:pStyle w:val="PL"/>
        <w:rPr>
          <w:rFonts w:eastAsia="SimSun"/>
        </w:rPr>
      </w:pPr>
      <w:r w:rsidRPr="00EA5FA7">
        <w:rPr>
          <w:rFonts w:eastAsia="SimSun"/>
        </w:rPr>
        <w:tab/>
        <w:t>...</w:t>
      </w:r>
    </w:p>
    <w:p w14:paraId="11C386C6" w14:textId="77777777" w:rsidR="001E7E8F" w:rsidRPr="00EA5FA7" w:rsidRDefault="001E7E8F" w:rsidP="001E7E8F">
      <w:pPr>
        <w:pStyle w:val="PL"/>
        <w:rPr>
          <w:rFonts w:eastAsia="SimSun"/>
        </w:rPr>
      </w:pPr>
      <w:r w:rsidRPr="00EA5FA7">
        <w:rPr>
          <w:rFonts w:eastAsia="SimSun"/>
        </w:rPr>
        <w:t>}</w:t>
      </w:r>
    </w:p>
    <w:p w14:paraId="151612F4" w14:textId="77777777" w:rsidR="001E7E8F" w:rsidRPr="00EA5FA7" w:rsidRDefault="001E7E8F" w:rsidP="001E7E8F">
      <w:pPr>
        <w:pStyle w:val="PL"/>
        <w:rPr>
          <w:noProof w:val="0"/>
        </w:rPr>
      </w:pPr>
    </w:p>
    <w:p w14:paraId="0AE1D6E3" w14:textId="77777777" w:rsidR="001E7E8F" w:rsidRPr="00EA5FA7" w:rsidRDefault="001E7E8F" w:rsidP="001E7E8F">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4FD7771" w14:textId="77777777" w:rsidR="001E7E8F" w:rsidRPr="00EA5FA7" w:rsidRDefault="001E7E8F" w:rsidP="001E7E8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5ADBEDA3" w14:textId="77777777" w:rsidR="001E7E8F" w:rsidRPr="00EA5FA7" w:rsidRDefault="001E7E8F" w:rsidP="001E7E8F">
      <w:pPr>
        <w:pStyle w:val="PL"/>
        <w:rPr>
          <w:noProof w:val="0"/>
        </w:rPr>
      </w:pPr>
      <w:r w:rsidRPr="00EA5FA7">
        <w:rPr>
          <w:noProof w:val="0"/>
        </w:rPr>
        <w:tab/>
        <w:t>...</w:t>
      </w:r>
    </w:p>
    <w:p w14:paraId="423859E9" w14:textId="77777777" w:rsidR="001E7E8F" w:rsidRPr="00EA5FA7" w:rsidRDefault="001E7E8F" w:rsidP="001E7E8F">
      <w:pPr>
        <w:pStyle w:val="PL"/>
        <w:rPr>
          <w:noProof w:val="0"/>
        </w:rPr>
      </w:pPr>
      <w:r w:rsidRPr="00EA5FA7">
        <w:rPr>
          <w:noProof w:val="0"/>
        </w:rPr>
        <w:t>}</w:t>
      </w:r>
    </w:p>
    <w:p w14:paraId="06DE155E" w14:textId="77777777" w:rsidR="001E7E8F" w:rsidRPr="00EA5FA7" w:rsidRDefault="001E7E8F" w:rsidP="001E7E8F">
      <w:pPr>
        <w:pStyle w:val="PL"/>
        <w:rPr>
          <w:noProof w:val="0"/>
        </w:rPr>
      </w:pPr>
    </w:p>
    <w:p w14:paraId="10E662D6" w14:textId="77777777" w:rsidR="001E7E8F" w:rsidRPr="00EA5FA7" w:rsidRDefault="001E7E8F" w:rsidP="001E7E8F">
      <w:pPr>
        <w:pStyle w:val="PL"/>
        <w:rPr>
          <w:noProof w:val="0"/>
        </w:rPr>
      </w:pPr>
    </w:p>
    <w:p w14:paraId="716A5B3E" w14:textId="77777777" w:rsidR="001E7E8F" w:rsidRPr="00EA5FA7" w:rsidRDefault="001E7E8F" w:rsidP="001E7E8F">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83B5FDF" w14:textId="77777777" w:rsidR="001E7E8F" w:rsidRPr="00EA5FA7" w:rsidRDefault="001E7E8F" w:rsidP="001E7E8F">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38D9BBB7" w14:textId="77777777" w:rsidR="001E7E8F" w:rsidRPr="00EA5FA7" w:rsidRDefault="001E7E8F" w:rsidP="001E7E8F">
      <w:pPr>
        <w:pStyle w:val="PL"/>
        <w:rPr>
          <w:noProof w:val="0"/>
        </w:rPr>
      </w:pPr>
      <w:r w:rsidRPr="00EA5FA7">
        <w:rPr>
          <w:noProof w:val="0"/>
        </w:rPr>
        <w:tab/>
        <w:t>...</w:t>
      </w:r>
    </w:p>
    <w:p w14:paraId="14031CD2" w14:textId="77777777" w:rsidR="001E7E8F" w:rsidRPr="00EA5FA7" w:rsidRDefault="001E7E8F" w:rsidP="001E7E8F">
      <w:pPr>
        <w:pStyle w:val="PL"/>
        <w:rPr>
          <w:noProof w:val="0"/>
        </w:rPr>
      </w:pPr>
      <w:r w:rsidRPr="00EA5FA7">
        <w:rPr>
          <w:noProof w:val="0"/>
        </w:rPr>
        <w:t>}</w:t>
      </w:r>
    </w:p>
    <w:p w14:paraId="567566C0" w14:textId="77777777" w:rsidR="001E7E8F" w:rsidRPr="00EA5FA7" w:rsidRDefault="001E7E8F" w:rsidP="001E7E8F">
      <w:pPr>
        <w:pStyle w:val="PL"/>
        <w:rPr>
          <w:noProof w:val="0"/>
        </w:rPr>
      </w:pPr>
    </w:p>
    <w:p w14:paraId="70F3B202" w14:textId="77777777" w:rsidR="001E7E8F" w:rsidRPr="00EA5FA7" w:rsidRDefault="001E7E8F" w:rsidP="001E7E8F">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000E3E5" w14:textId="77777777" w:rsidR="001E7E8F" w:rsidRPr="00EA5FA7" w:rsidRDefault="001E7E8F" w:rsidP="001E7E8F">
      <w:pPr>
        <w:pStyle w:val="PL"/>
        <w:rPr>
          <w:noProof w:val="0"/>
        </w:rPr>
      </w:pPr>
      <w:r w:rsidRPr="00EA5FA7">
        <w:rPr>
          <w:noProof w:val="0"/>
        </w:rPr>
        <w:lastRenderedPageBreak/>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4D33BB0E" w14:textId="77777777" w:rsidR="001E7E8F" w:rsidRPr="00EA5FA7" w:rsidRDefault="001E7E8F" w:rsidP="001E7E8F">
      <w:pPr>
        <w:pStyle w:val="PL"/>
        <w:rPr>
          <w:noProof w:val="0"/>
        </w:rPr>
      </w:pPr>
      <w:r w:rsidRPr="00EA5FA7">
        <w:rPr>
          <w:noProof w:val="0"/>
        </w:rPr>
        <w:tab/>
        <w:t>...</w:t>
      </w:r>
    </w:p>
    <w:p w14:paraId="549BF362" w14:textId="77777777" w:rsidR="001E7E8F" w:rsidRPr="00EA5FA7" w:rsidRDefault="001E7E8F" w:rsidP="001E7E8F">
      <w:pPr>
        <w:pStyle w:val="PL"/>
        <w:rPr>
          <w:noProof w:val="0"/>
        </w:rPr>
      </w:pPr>
      <w:r w:rsidRPr="00EA5FA7">
        <w:rPr>
          <w:noProof w:val="0"/>
        </w:rPr>
        <w:t>}</w:t>
      </w:r>
    </w:p>
    <w:p w14:paraId="7DD4D4A2" w14:textId="77777777" w:rsidR="001E7E8F" w:rsidRPr="00EA5FA7" w:rsidRDefault="001E7E8F" w:rsidP="001E7E8F">
      <w:pPr>
        <w:pStyle w:val="PL"/>
        <w:rPr>
          <w:noProof w:val="0"/>
        </w:rPr>
      </w:pPr>
    </w:p>
    <w:p w14:paraId="68EE497A" w14:textId="77777777" w:rsidR="001E7E8F" w:rsidRPr="00EA5FA7" w:rsidRDefault="001E7E8F" w:rsidP="001E7E8F">
      <w:pPr>
        <w:pStyle w:val="PL"/>
        <w:rPr>
          <w:noProof w:val="0"/>
        </w:rPr>
      </w:pPr>
      <w:r w:rsidRPr="00EA5FA7">
        <w:rPr>
          <w:noProof w:val="0"/>
        </w:rPr>
        <w:t>-- **************************************************************</w:t>
      </w:r>
    </w:p>
    <w:p w14:paraId="1885CCA0" w14:textId="77777777" w:rsidR="001E7E8F" w:rsidRPr="00EA5FA7" w:rsidRDefault="001E7E8F" w:rsidP="001E7E8F">
      <w:pPr>
        <w:pStyle w:val="PL"/>
        <w:rPr>
          <w:noProof w:val="0"/>
        </w:rPr>
      </w:pPr>
      <w:r w:rsidRPr="00EA5FA7">
        <w:rPr>
          <w:noProof w:val="0"/>
        </w:rPr>
        <w:t>--</w:t>
      </w:r>
    </w:p>
    <w:p w14:paraId="6007E0E7" w14:textId="77777777" w:rsidR="001E7E8F" w:rsidRPr="00EA5FA7" w:rsidRDefault="001E7E8F" w:rsidP="001E7E8F">
      <w:pPr>
        <w:pStyle w:val="PL"/>
        <w:outlineLvl w:val="4"/>
        <w:rPr>
          <w:noProof w:val="0"/>
        </w:rPr>
      </w:pPr>
      <w:r w:rsidRPr="00EA5FA7">
        <w:rPr>
          <w:noProof w:val="0"/>
        </w:rPr>
        <w:t>-- UE CONTEXT MODIFICATION RESPONSE</w:t>
      </w:r>
    </w:p>
    <w:p w14:paraId="294BE266" w14:textId="77777777" w:rsidR="001E7E8F" w:rsidRPr="00EA5FA7" w:rsidRDefault="001E7E8F" w:rsidP="001E7E8F">
      <w:pPr>
        <w:pStyle w:val="PL"/>
        <w:rPr>
          <w:noProof w:val="0"/>
        </w:rPr>
      </w:pPr>
      <w:r w:rsidRPr="00EA5FA7">
        <w:rPr>
          <w:noProof w:val="0"/>
        </w:rPr>
        <w:t>--</w:t>
      </w:r>
    </w:p>
    <w:p w14:paraId="5F392CC8" w14:textId="77777777" w:rsidR="001E7E8F" w:rsidRPr="00EA5FA7" w:rsidRDefault="001E7E8F" w:rsidP="001E7E8F">
      <w:pPr>
        <w:pStyle w:val="PL"/>
        <w:rPr>
          <w:noProof w:val="0"/>
        </w:rPr>
      </w:pPr>
      <w:r w:rsidRPr="00EA5FA7">
        <w:rPr>
          <w:noProof w:val="0"/>
        </w:rPr>
        <w:t>-- **************************************************************</w:t>
      </w:r>
    </w:p>
    <w:p w14:paraId="2F77EAAB" w14:textId="77777777" w:rsidR="001E7E8F" w:rsidRPr="00EA5FA7" w:rsidRDefault="001E7E8F" w:rsidP="001E7E8F">
      <w:pPr>
        <w:pStyle w:val="PL"/>
        <w:rPr>
          <w:noProof w:val="0"/>
        </w:rPr>
      </w:pPr>
    </w:p>
    <w:p w14:paraId="26727F2F" w14:textId="77777777" w:rsidR="001E7E8F" w:rsidRPr="00EA5FA7" w:rsidRDefault="001E7E8F" w:rsidP="001E7E8F">
      <w:pPr>
        <w:pStyle w:val="PL"/>
        <w:rPr>
          <w:noProof w:val="0"/>
        </w:rPr>
      </w:pPr>
      <w:proofErr w:type="spellStart"/>
      <w:r w:rsidRPr="00EA5FA7">
        <w:rPr>
          <w:noProof w:val="0"/>
        </w:rPr>
        <w:t>UEContextModificationResponse</w:t>
      </w:r>
      <w:proofErr w:type="spellEnd"/>
      <w:r w:rsidRPr="00EA5FA7">
        <w:rPr>
          <w:noProof w:val="0"/>
        </w:rPr>
        <w:t xml:space="preserve"> ::= SEQUENCE {</w:t>
      </w:r>
    </w:p>
    <w:p w14:paraId="1185F87B"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UEContextModificationResponseIEs</w:t>
      </w:r>
      <w:proofErr w:type="spellEnd"/>
      <w:r w:rsidRPr="00EA5FA7">
        <w:rPr>
          <w:noProof w:val="0"/>
        </w:rPr>
        <w:t>} },</w:t>
      </w:r>
    </w:p>
    <w:p w14:paraId="5B9A4852" w14:textId="77777777" w:rsidR="001E7E8F" w:rsidRPr="00EA5FA7" w:rsidRDefault="001E7E8F" w:rsidP="001E7E8F">
      <w:pPr>
        <w:pStyle w:val="PL"/>
        <w:rPr>
          <w:noProof w:val="0"/>
        </w:rPr>
      </w:pPr>
      <w:r w:rsidRPr="00EA5FA7">
        <w:rPr>
          <w:noProof w:val="0"/>
        </w:rPr>
        <w:tab/>
        <w:t>...</w:t>
      </w:r>
    </w:p>
    <w:p w14:paraId="48D55020" w14:textId="77777777" w:rsidR="001E7E8F" w:rsidRPr="00EA5FA7" w:rsidRDefault="001E7E8F" w:rsidP="001E7E8F">
      <w:pPr>
        <w:pStyle w:val="PL"/>
        <w:rPr>
          <w:noProof w:val="0"/>
        </w:rPr>
      </w:pPr>
      <w:r w:rsidRPr="00EA5FA7">
        <w:rPr>
          <w:noProof w:val="0"/>
        </w:rPr>
        <w:t>}</w:t>
      </w:r>
    </w:p>
    <w:p w14:paraId="3A6FA967" w14:textId="77777777" w:rsidR="001E7E8F" w:rsidRPr="00EA5FA7" w:rsidRDefault="001E7E8F" w:rsidP="001E7E8F">
      <w:pPr>
        <w:pStyle w:val="PL"/>
        <w:rPr>
          <w:noProof w:val="0"/>
        </w:rPr>
      </w:pPr>
    </w:p>
    <w:p w14:paraId="68C29CB9" w14:textId="77777777" w:rsidR="001E7E8F" w:rsidRPr="00EA5FA7" w:rsidRDefault="001E7E8F" w:rsidP="001E7E8F">
      <w:pPr>
        <w:pStyle w:val="PL"/>
        <w:rPr>
          <w:noProof w:val="0"/>
        </w:rPr>
      </w:pPr>
    </w:p>
    <w:p w14:paraId="0D0349EA" w14:textId="77777777" w:rsidR="001E7E8F" w:rsidRPr="00EA5FA7" w:rsidRDefault="001E7E8F" w:rsidP="001E7E8F">
      <w:pPr>
        <w:pStyle w:val="PL"/>
        <w:rPr>
          <w:noProof w:val="0"/>
        </w:rPr>
      </w:pPr>
      <w:proofErr w:type="spellStart"/>
      <w:r w:rsidRPr="00EA5FA7">
        <w:rPr>
          <w:noProof w:val="0"/>
        </w:rPr>
        <w:t>UEContextModificationResponseIEs</w:t>
      </w:r>
      <w:proofErr w:type="spellEnd"/>
      <w:r w:rsidRPr="00EA5FA7">
        <w:rPr>
          <w:noProof w:val="0"/>
        </w:rPr>
        <w:t xml:space="preserve"> F1AP-PROTOCOL-IES ::= {</w:t>
      </w:r>
    </w:p>
    <w:p w14:paraId="52374E47" w14:textId="77777777" w:rsidR="001E7E8F" w:rsidRPr="00EA5FA7" w:rsidRDefault="001E7E8F" w:rsidP="001E7E8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EC2E371" w14:textId="77777777" w:rsidR="001E7E8F" w:rsidRPr="00EA5FA7" w:rsidRDefault="001E7E8F" w:rsidP="001E7E8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9C443D" w14:textId="77777777" w:rsidR="001E7E8F" w:rsidRPr="00EA5FA7" w:rsidRDefault="001E7E8F" w:rsidP="001E7E8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56F297FF" w14:textId="77777777" w:rsidR="001E7E8F" w:rsidRPr="00EA5FA7" w:rsidRDefault="001E7E8F" w:rsidP="001E7E8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3BE088D" w14:textId="77777777" w:rsidR="001E7E8F" w:rsidRPr="00EA5FA7" w:rsidRDefault="001E7E8F" w:rsidP="001E7E8F">
      <w:pPr>
        <w:pStyle w:val="PL"/>
        <w:rPr>
          <w:noProof w:val="0"/>
        </w:rPr>
      </w:pPr>
      <w:r w:rsidRPr="00EA5FA7">
        <w:rPr>
          <w:noProof w:val="0"/>
        </w:rPr>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C5AC6D1" w14:textId="77777777" w:rsidR="001E7E8F" w:rsidRPr="00EA5FA7" w:rsidRDefault="001E7E8F" w:rsidP="001E7E8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189FF3D" w14:textId="77777777" w:rsidR="001E7E8F" w:rsidRPr="00EA5FA7" w:rsidRDefault="001E7E8F" w:rsidP="001E7E8F">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11B3A9" w14:textId="77777777" w:rsidR="001E7E8F" w:rsidRPr="00EA5FA7" w:rsidRDefault="001E7E8F" w:rsidP="001E7E8F">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260E78" w14:textId="77777777" w:rsidR="001E7E8F" w:rsidRPr="00EA5FA7" w:rsidRDefault="001E7E8F" w:rsidP="001E7E8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05F4A5" w14:textId="77777777" w:rsidR="001E7E8F" w:rsidRPr="00EA5FA7" w:rsidRDefault="001E7E8F" w:rsidP="001E7E8F">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87633E" w14:textId="77777777" w:rsidR="001E7E8F" w:rsidRPr="00EA5FA7" w:rsidRDefault="001E7E8F" w:rsidP="001E7E8F">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F6FA65" w14:textId="77777777" w:rsidR="001E7E8F" w:rsidRPr="00EA5FA7" w:rsidRDefault="001E7E8F" w:rsidP="001E7E8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F0C95D" w14:textId="77777777" w:rsidR="001E7E8F" w:rsidRPr="00EA5FA7" w:rsidRDefault="001E7E8F" w:rsidP="001E7E8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69B200" w14:textId="77777777" w:rsidR="001E7E8F" w:rsidRPr="00EA5FA7" w:rsidRDefault="001E7E8F" w:rsidP="001E7E8F">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DE9333" w14:textId="77777777" w:rsidR="001E7E8F" w:rsidRPr="00EA5FA7" w:rsidRDefault="001E7E8F" w:rsidP="001E7E8F">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C1E644" w14:textId="77777777" w:rsidR="001E7E8F" w:rsidRPr="00EA5FA7" w:rsidRDefault="001E7E8F" w:rsidP="001E7E8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AB9744" w14:textId="77777777" w:rsidR="001E7E8F" w:rsidRPr="00EA5FA7" w:rsidRDefault="001E7E8F" w:rsidP="001E7E8F">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D7005D" w14:textId="77777777" w:rsidR="001E7E8F" w:rsidRPr="00EA5FA7" w:rsidRDefault="001E7E8F" w:rsidP="001E7E8F">
      <w:pPr>
        <w:pStyle w:val="PL"/>
        <w:rPr>
          <w:noProof w:val="0"/>
        </w:rPr>
      </w:pPr>
      <w:r w:rsidRPr="00EA5FA7">
        <w:rPr>
          <w:noProof w:val="0"/>
        </w:rPr>
        <w:tab/>
        <w:t>...</w:t>
      </w:r>
    </w:p>
    <w:p w14:paraId="5635E8DE" w14:textId="77777777" w:rsidR="001E7E8F" w:rsidRPr="00EA5FA7" w:rsidRDefault="001E7E8F" w:rsidP="001E7E8F">
      <w:pPr>
        <w:pStyle w:val="PL"/>
        <w:rPr>
          <w:noProof w:val="0"/>
        </w:rPr>
      </w:pPr>
      <w:r w:rsidRPr="00EA5FA7">
        <w:rPr>
          <w:noProof w:val="0"/>
        </w:rPr>
        <w:t>}</w:t>
      </w:r>
    </w:p>
    <w:p w14:paraId="6D337ADE" w14:textId="77777777" w:rsidR="001E7E8F" w:rsidRPr="00EA5FA7" w:rsidRDefault="001E7E8F" w:rsidP="001E7E8F">
      <w:pPr>
        <w:pStyle w:val="PL"/>
        <w:rPr>
          <w:noProof w:val="0"/>
        </w:rPr>
      </w:pPr>
    </w:p>
    <w:p w14:paraId="6AFD77E7" w14:textId="77777777" w:rsidR="001E7E8F" w:rsidRPr="00EA5FA7" w:rsidRDefault="001E7E8F" w:rsidP="001E7E8F">
      <w:pPr>
        <w:pStyle w:val="PL"/>
        <w:rPr>
          <w:noProof w:val="0"/>
        </w:rPr>
      </w:pPr>
    </w:p>
    <w:p w14:paraId="18EDD06E" w14:textId="77777777" w:rsidR="001E7E8F" w:rsidRPr="00EA5FA7" w:rsidRDefault="001E7E8F" w:rsidP="001E7E8F">
      <w:pPr>
        <w:pStyle w:val="PL"/>
        <w:rPr>
          <w:rFonts w:eastAsia="SimSun"/>
        </w:rPr>
      </w:pPr>
      <w:r w:rsidRPr="00EA5FA7">
        <w:rPr>
          <w:rFonts w:eastAsia="SimSun"/>
        </w:rPr>
        <w:t>DRBs-SetupMod-List ::= SEQUENCE (SIZE(1..maxnoofDRBs)) OF ProtocolIE-SingleContainer { { DRBs-SetupMod-ItemIEs} }</w:t>
      </w:r>
    </w:p>
    <w:p w14:paraId="7661DB02" w14:textId="77777777" w:rsidR="001E7E8F" w:rsidRPr="00EA5FA7" w:rsidRDefault="001E7E8F" w:rsidP="001E7E8F">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231BCDC5" w14:textId="77777777" w:rsidR="001E7E8F" w:rsidRPr="00EA5FA7" w:rsidRDefault="001E7E8F" w:rsidP="001E7E8F">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7CB1C3B9" w14:textId="77777777" w:rsidR="001E7E8F" w:rsidRPr="00EA5FA7" w:rsidRDefault="001E7E8F" w:rsidP="001E7E8F">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4AAE8326" w14:textId="77777777" w:rsidR="001E7E8F" w:rsidRPr="00EA5FA7" w:rsidRDefault="001E7E8F" w:rsidP="001E7E8F">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23EA14DC" w14:textId="77777777" w:rsidR="001E7E8F" w:rsidRPr="00EA5FA7" w:rsidRDefault="001E7E8F" w:rsidP="001E7E8F">
      <w:pPr>
        <w:pStyle w:val="PL"/>
        <w:rPr>
          <w:rFonts w:eastAsia="SimSun"/>
        </w:rPr>
      </w:pPr>
      <w:r w:rsidRPr="00EA5FA7">
        <w:rPr>
          <w:rFonts w:eastAsia="SimSun"/>
        </w:rPr>
        <w:t>SRBs-FailedToBeSetupMod-List ::= SEQUENCE (SIZE(1..maxnoofSRBs)) OF ProtocolIE-SingleContainer { { SRBs-FailedToBeSetupMod-ItemIEs} }</w:t>
      </w:r>
    </w:p>
    <w:p w14:paraId="662EFD68" w14:textId="77777777" w:rsidR="001E7E8F" w:rsidRPr="00EA5FA7" w:rsidRDefault="001E7E8F" w:rsidP="001E7E8F">
      <w:pPr>
        <w:pStyle w:val="PL"/>
        <w:rPr>
          <w:rFonts w:eastAsia="SimSun"/>
        </w:rPr>
      </w:pPr>
      <w:r w:rsidRPr="00EA5FA7">
        <w:rPr>
          <w:rFonts w:eastAsia="SimSun"/>
        </w:rPr>
        <w:t>DRBs-FailedToBeSetupMod-List ::= SEQUENCE (SIZE(1..maxnoofDRBs)) OF ProtocolIE-SingleContainer { { DRBs-FailedToBeSetupMod-ItemIEs} }</w:t>
      </w:r>
    </w:p>
    <w:p w14:paraId="33BC758B" w14:textId="77777777" w:rsidR="001E7E8F" w:rsidRPr="00EA5FA7" w:rsidRDefault="001E7E8F" w:rsidP="001E7E8F">
      <w:pPr>
        <w:pStyle w:val="PL"/>
        <w:rPr>
          <w:rFonts w:eastAsia="SimSun"/>
        </w:rPr>
      </w:pPr>
      <w:r w:rsidRPr="00EA5FA7">
        <w:rPr>
          <w:rFonts w:eastAsia="SimSun"/>
        </w:rPr>
        <w:t>SCell-FailedtoSetupMod-List ::= SEQUENCE (SIZE(1..maxnoofSCells)) OF ProtocolIE-SingleContainer { { SCell-FailedtoSetupMod-ItemIEs} }</w:t>
      </w:r>
    </w:p>
    <w:p w14:paraId="5FF62B83" w14:textId="77777777" w:rsidR="001E7E8F" w:rsidRPr="00EA5FA7" w:rsidRDefault="001E7E8F" w:rsidP="001E7E8F">
      <w:pPr>
        <w:pStyle w:val="PL"/>
        <w:rPr>
          <w:rFonts w:eastAsia="SimSun"/>
        </w:rPr>
      </w:pPr>
    </w:p>
    <w:p w14:paraId="01F02E84" w14:textId="77777777" w:rsidR="001E7E8F" w:rsidRPr="00EA5FA7" w:rsidRDefault="001E7E8F" w:rsidP="001E7E8F">
      <w:pPr>
        <w:pStyle w:val="PL"/>
        <w:rPr>
          <w:rFonts w:eastAsia="SimSun"/>
        </w:rPr>
      </w:pPr>
      <w:r w:rsidRPr="00EA5FA7">
        <w:rPr>
          <w:rFonts w:eastAsia="SimSun"/>
        </w:rPr>
        <w:t>Associated-SCell-List ::= SEQUENCE (SIZE(1.. maxnoofSCells)) OF ProtocolIE-SingleContainer { { Associated-SCell-ItemIEs} }</w:t>
      </w:r>
    </w:p>
    <w:p w14:paraId="76351CF8" w14:textId="77777777" w:rsidR="001E7E8F" w:rsidRPr="00EA5FA7" w:rsidRDefault="001E7E8F" w:rsidP="001E7E8F">
      <w:pPr>
        <w:pStyle w:val="PL"/>
        <w:rPr>
          <w:rFonts w:eastAsia="SimSun"/>
        </w:rPr>
      </w:pPr>
    </w:p>
    <w:p w14:paraId="6EA55DF0" w14:textId="77777777" w:rsidR="001E7E8F" w:rsidRPr="00EA5FA7" w:rsidRDefault="001E7E8F" w:rsidP="001E7E8F">
      <w:pPr>
        <w:pStyle w:val="PL"/>
        <w:rPr>
          <w:rFonts w:eastAsia="SimSun"/>
        </w:rPr>
      </w:pPr>
      <w:r w:rsidRPr="00EA5FA7">
        <w:rPr>
          <w:rFonts w:eastAsia="SimSun"/>
        </w:rPr>
        <w:t>DRBs-SetupMod-ItemIEs F1AP-PROTOCOL-IES ::= {</w:t>
      </w:r>
    </w:p>
    <w:p w14:paraId="5911BD17" w14:textId="77777777" w:rsidR="001E7E8F" w:rsidRPr="00EA5FA7" w:rsidRDefault="001E7E8F" w:rsidP="001E7E8F">
      <w:pPr>
        <w:pStyle w:val="PL"/>
        <w:rPr>
          <w:rFonts w:eastAsia="SimSun"/>
        </w:rPr>
      </w:pPr>
      <w:r w:rsidRPr="00EA5FA7">
        <w:rPr>
          <w:rFonts w:eastAsia="SimSun"/>
        </w:rPr>
        <w:lastRenderedPageBreak/>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189013C5" w14:textId="77777777" w:rsidR="001E7E8F" w:rsidRPr="00EA5FA7" w:rsidRDefault="001E7E8F" w:rsidP="001E7E8F">
      <w:pPr>
        <w:pStyle w:val="PL"/>
        <w:rPr>
          <w:rFonts w:eastAsia="SimSun"/>
        </w:rPr>
      </w:pPr>
      <w:r w:rsidRPr="00EA5FA7">
        <w:rPr>
          <w:rFonts w:eastAsia="SimSun"/>
        </w:rPr>
        <w:tab/>
        <w:t>...</w:t>
      </w:r>
    </w:p>
    <w:p w14:paraId="6A531C12" w14:textId="77777777" w:rsidR="001E7E8F" w:rsidRPr="00EA5FA7" w:rsidRDefault="001E7E8F" w:rsidP="001E7E8F">
      <w:pPr>
        <w:pStyle w:val="PL"/>
        <w:rPr>
          <w:rFonts w:eastAsia="SimSun"/>
        </w:rPr>
      </w:pPr>
      <w:r w:rsidRPr="00EA5FA7">
        <w:rPr>
          <w:rFonts w:eastAsia="SimSun"/>
        </w:rPr>
        <w:t>}</w:t>
      </w:r>
    </w:p>
    <w:p w14:paraId="1168BE86" w14:textId="77777777" w:rsidR="001E7E8F" w:rsidRPr="00EA5FA7" w:rsidRDefault="001E7E8F" w:rsidP="001E7E8F">
      <w:pPr>
        <w:pStyle w:val="PL"/>
        <w:rPr>
          <w:rFonts w:eastAsia="SimSun"/>
        </w:rPr>
      </w:pPr>
    </w:p>
    <w:p w14:paraId="7A61E84D" w14:textId="77777777" w:rsidR="001E7E8F" w:rsidRPr="00EA5FA7" w:rsidRDefault="001E7E8F" w:rsidP="001E7E8F">
      <w:pPr>
        <w:pStyle w:val="PL"/>
        <w:rPr>
          <w:noProof w:val="0"/>
        </w:rPr>
      </w:pPr>
    </w:p>
    <w:p w14:paraId="1919D912" w14:textId="77777777" w:rsidR="001E7E8F" w:rsidRPr="00EA5FA7" w:rsidRDefault="001E7E8F" w:rsidP="001E7E8F">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0FA94E33" w14:textId="77777777" w:rsidR="001E7E8F" w:rsidRPr="00EA5FA7" w:rsidRDefault="001E7E8F" w:rsidP="001E7E8F">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D29B904" w14:textId="77777777" w:rsidR="001E7E8F" w:rsidRPr="00EA5FA7" w:rsidRDefault="001E7E8F" w:rsidP="001E7E8F">
      <w:pPr>
        <w:pStyle w:val="PL"/>
        <w:rPr>
          <w:noProof w:val="0"/>
        </w:rPr>
      </w:pPr>
      <w:r w:rsidRPr="00EA5FA7">
        <w:rPr>
          <w:noProof w:val="0"/>
        </w:rPr>
        <w:tab/>
        <w:t>...</w:t>
      </w:r>
    </w:p>
    <w:p w14:paraId="74ABBB05" w14:textId="77777777" w:rsidR="001E7E8F" w:rsidRPr="00EA5FA7" w:rsidRDefault="001E7E8F" w:rsidP="001E7E8F">
      <w:pPr>
        <w:pStyle w:val="PL"/>
      </w:pPr>
      <w:r w:rsidRPr="00EA5FA7">
        <w:rPr>
          <w:noProof w:val="0"/>
        </w:rPr>
        <w:t>}</w:t>
      </w:r>
    </w:p>
    <w:p w14:paraId="7B32B6A8" w14:textId="77777777" w:rsidR="001E7E8F" w:rsidRPr="00EA5FA7" w:rsidRDefault="001E7E8F" w:rsidP="001E7E8F">
      <w:pPr>
        <w:pStyle w:val="PL"/>
        <w:rPr>
          <w:noProof w:val="0"/>
        </w:rPr>
      </w:pPr>
    </w:p>
    <w:p w14:paraId="6396575F" w14:textId="77777777" w:rsidR="001E7E8F" w:rsidRPr="00EA5FA7" w:rsidRDefault="001E7E8F" w:rsidP="001E7E8F">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9A2B998" w14:textId="77777777" w:rsidR="001E7E8F" w:rsidRPr="00EA5FA7" w:rsidRDefault="001E7E8F" w:rsidP="001E7E8F">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12B6CD25" w14:textId="77777777" w:rsidR="001E7E8F" w:rsidRPr="00EA5FA7" w:rsidRDefault="001E7E8F" w:rsidP="001E7E8F">
      <w:pPr>
        <w:pStyle w:val="PL"/>
        <w:rPr>
          <w:noProof w:val="0"/>
        </w:rPr>
      </w:pPr>
      <w:r w:rsidRPr="00EA5FA7">
        <w:rPr>
          <w:noProof w:val="0"/>
        </w:rPr>
        <w:tab/>
        <w:t>...</w:t>
      </w:r>
    </w:p>
    <w:p w14:paraId="09E8BE84" w14:textId="77777777" w:rsidR="001E7E8F" w:rsidRPr="00EA5FA7" w:rsidRDefault="001E7E8F" w:rsidP="001E7E8F">
      <w:pPr>
        <w:pStyle w:val="PL"/>
        <w:rPr>
          <w:noProof w:val="0"/>
        </w:rPr>
      </w:pPr>
      <w:r w:rsidRPr="00EA5FA7">
        <w:rPr>
          <w:noProof w:val="0"/>
        </w:rPr>
        <w:t>}</w:t>
      </w:r>
    </w:p>
    <w:p w14:paraId="40E178AA" w14:textId="77777777" w:rsidR="001E7E8F" w:rsidRPr="00EA5FA7" w:rsidRDefault="001E7E8F" w:rsidP="001E7E8F">
      <w:pPr>
        <w:pStyle w:val="PL"/>
        <w:rPr>
          <w:noProof w:val="0"/>
        </w:rPr>
      </w:pPr>
    </w:p>
    <w:p w14:paraId="24DED9C4" w14:textId="77777777" w:rsidR="001E7E8F" w:rsidRPr="00EA5FA7" w:rsidRDefault="001E7E8F" w:rsidP="001E7E8F">
      <w:pPr>
        <w:pStyle w:val="PL"/>
        <w:rPr>
          <w:noProof w:val="0"/>
        </w:rPr>
      </w:pPr>
    </w:p>
    <w:p w14:paraId="1454FD09" w14:textId="77777777" w:rsidR="001E7E8F" w:rsidRPr="00EA5FA7" w:rsidRDefault="001E7E8F" w:rsidP="001E7E8F">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1B7C0B07" w14:textId="77777777" w:rsidR="001E7E8F" w:rsidRPr="00EA5FA7" w:rsidRDefault="001E7E8F" w:rsidP="001E7E8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0BFCD56" w14:textId="77777777" w:rsidR="001E7E8F" w:rsidRPr="00EA5FA7" w:rsidRDefault="001E7E8F" w:rsidP="001E7E8F">
      <w:pPr>
        <w:pStyle w:val="PL"/>
        <w:rPr>
          <w:noProof w:val="0"/>
        </w:rPr>
      </w:pPr>
      <w:r w:rsidRPr="00EA5FA7">
        <w:rPr>
          <w:noProof w:val="0"/>
        </w:rPr>
        <w:tab/>
        <w:t>...</w:t>
      </w:r>
    </w:p>
    <w:p w14:paraId="5934FBC9" w14:textId="77777777" w:rsidR="001E7E8F" w:rsidRPr="00EA5FA7" w:rsidRDefault="001E7E8F" w:rsidP="001E7E8F">
      <w:pPr>
        <w:pStyle w:val="PL"/>
        <w:rPr>
          <w:noProof w:val="0"/>
        </w:rPr>
      </w:pPr>
      <w:r w:rsidRPr="00EA5FA7">
        <w:rPr>
          <w:noProof w:val="0"/>
        </w:rPr>
        <w:t>}</w:t>
      </w:r>
    </w:p>
    <w:p w14:paraId="60AC39EA" w14:textId="77777777" w:rsidR="001E7E8F" w:rsidRPr="00EA5FA7" w:rsidRDefault="001E7E8F" w:rsidP="001E7E8F">
      <w:pPr>
        <w:pStyle w:val="PL"/>
        <w:rPr>
          <w:rFonts w:eastAsia="SimSun"/>
        </w:rPr>
      </w:pPr>
    </w:p>
    <w:p w14:paraId="4A36C0E4" w14:textId="77777777" w:rsidR="001E7E8F" w:rsidRPr="00EA5FA7" w:rsidRDefault="001E7E8F" w:rsidP="001E7E8F">
      <w:pPr>
        <w:pStyle w:val="PL"/>
        <w:rPr>
          <w:rFonts w:eastAsia="SimSun"/>
        </w:rPr>
      </w:pPr>
      <w:r w:rsidRPr="00EA5FA7">
        <w:rPr>
          <w:rFonts w:eastAsia="SimSun"/>
        </w:rPr>
        <w:t>SRBs-FailedToBeSetupMod-ItemIEs F1AP-PROTOCOL-IES ::= {</w:t>
      </w:r>
    </w:p>
    <w:p w14:paraId="3192C079" w14:textId="77777777" w:rsidR="001E7E8F" w:rsidRPr="00EA5FA7" w:rsidRDefault="001E7E8F" w:rsidP="001E7E8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65EEAD08" w14:textId="77777777" w:rsidR="001E7E8F" w:rsidRPr="00EA5FA7" w:rsidRDefault="001E7E8F" w:rsidP="001E7E8F">
      <w:pPr>
        <w:pStyle w:val="PL"/>
        <w:rPr>
          <w:rFonts w:eastAsia="SimSun"/>
        </w:rPr>
      </w:pPr>
      <w:r w:rsidRPr="00EA5FA7">
        <w:rPr>
          <w:rFonts w:eastAsia="SimSun"/>
        </w:rPr>
        <w:tab/>
        <w:t>...</w:t>
      </w:r>
    </w:p>
    <w:p w14:paraId="10710C43" w14:textId="77777777" w:rsidR="001E7E8F" w:rsidRPr="00EA5FA7" w:rsidRDefault="001E7E8F" w:rsidP="001E7E8F">
      <w:pPr>
        <w:pStyle w:val="PL"/>
        <w:rPr>
          <w:rFonts w:eastAsia="SimSun"/>
        </w:rPr>
      </w:pPr>
      <w:r w:rsidRPr="00EA5FA7">
        <w:rPr>
          <w:rFonts w:eastAsia="SimSun"/>
        </w:rPr>
        <w:t>}</w:t>
      </w:r>
    </w:p>
    <w:p w14:paraId="5BF01F95" w14:textId="77777777" w:rsidR="001E7E8F" w:rsidRPr="00EA5FA7" w:rsidRDefault="001E7E8F" w:rsidP="001E7E8F">
      <w:pPr>
        <w:pStyle w:val="PL"/>
        <w:rPr>
          <w:rFonts w:eastAsia="SimSun"/>
        </w:rPr>
      </w:pPr>
    </w:p>
    <w:p w14:paraId="25F88EA4" w14:textId="77777777" w:rsidR="001E7E8F" w:rsidRPr="00EA5FA7" w:rsidRDefault="001E7E8F" w:rsidP="001E7E8F">
      <w:pPr>
        <w:pStyle w:val="PL"/>
        <w:rPr>
          <w:rFonts w:eastAsia="SimSun"/>
        </w:rPr>
      </w:pPr>
    </w:p>
    <w:p w14:paraId="4B84F88D" w14:textId="77777777" w:rsidR="001E7E8F" w:rsidRPr="00EA5FA7" w:rsidRDefault="001E7E8F" w:rsidP="001E7E8F">
      <w:pPr>
        <w:pStyle w:val="PL"/>
        <w:rPr>
          <w:rFonts w:eastAsia="SimSun"/>
        </w:rPr>
      </w:pPr>
      <w:r w:rsidRPr="00EA5FA7">
        <w:rPr>
          <w:rFonts w:eastAsia="SimSun"/>
        </w:rPr>
        <w:t>DRBs-FailedToBeSetupMod-ItemIEs F1AP-PROTOCOL-IES ::= {</w:t>
      </w:r>
    </w:p>
    <w:p w14:paraId="4740244C" w14:textId="77777777" w:rsidR="001E7E8F" w:rsidRPr="00EA5FA7" w:rsidRDefault="001E7E8F" w:rsidP="001E7E8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2BD40BE" w14:textId="77777777" w:rsidR="001E7E8F" w:rsidRPr="00EA5FA7" w:rsidRDefault="001E7E8F" w:rsidP="001E7E8F">
      <w:pPr>
        <w:pStyle w:val="PL"/>
        <w:rPr>
          <w:rFonts w:eastAsia="SimSun"/>
        </w:rPr>
      </w:pPr>
      <w:r w:rsidRPr="00EA5FA7">
        <w:rPr>
          <w:rFonts w:eastAsia="SimSun"/>
        </w:rPr>
        <w:tab/>
        <w:t>...</w:t>
      </w:r>
    </w:p>
    <w:p w14:paraId="3169774A" w14:textId="77777777" w:rsidR="001E7E8F" w:rsidRPr="00EA5FA7" w:rsidRDefault="001E7E8F" w:rsidP="001E7E8F">
      <w:pPr>
        <w:pStyle w:val="PL"/>
        <w:rPr>
          <w:rFonts w:eastAsia="SimSun"/>
        </w:rPr>
      </w:pPr>
      <w:r w:rsidRPr="00EA5FA7">
        <w:rPr>
          <w:rFonts w:eastAsia="SimSun"/>
        </w:rPr>
        <w:t>}</w:t>
      </w:r>
    </w:p>
    <w:p w14:paraId="3612298D" w14:textId="77777777" w:rsidR="001E7E8F" w:rsidRPr="00EA5FA7" w:rsidRDefault="001E7E8F" w:rsidP="001E7E8F">
      <w:pPr>
        <w:pStyle w:val="PL"/>
        <w:rPr>
          <w:rFonts w:eastAsia="SimSun"/>
        </w:rPr>
      </w:pPr>
    </w:p>
    <w:p w14:paraId="71D0E4A1" w14:textId="77777777" w:rsidR="001E7E8F" w:rsidRPr="00EA5FA7" w:rsidRDefault="001E7E8F" w:rsidP="001E7E8F">
      <w:pPr>
        <w:pStyle w:val="PL"/>
        <w:rPr>
          <w:noProof w:val="0"/>
        </w:rPr>
      </w:pPr>
    </w:p>
    <w:p w14:paraId="75DFEF98" w14:textId="77777777" w:rsidR="001E7E8F" w:rsidRPr="00EA5FA7" w:rsidRDefault="001E7E8F" w:rsidP="001E7E8F">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AF784D8" w14:textId="77777777" w:rsidR="001E7E8F" w:rsidRPr="00EA5FA7" w:rsidRDefault="001E7E8F" w:rsidP="001E7E8F">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4B01839" w14:textId="77777777" w:rsidR="001E7E8F" w:rsidRPr="00EA5FA7" w:rsidRDefault="001E7E8F" w:rsidP="001E7E8F">
      <w:pPr>
        <w:pStyle w:val="PL"/>
        <w:rPr>
          <w:noProof w:val="0"/>
        </w:rPr>
      </w:pPr>
      <w:r w:rsidRPr="00EA5FA7">
        <w:rPr>
          <w:noProof w:val="0"/>
        </w:rPr>
        <w:tab/>
        <w:t>...</w:t>
      </w:r>
    </w:p>
    <w:p w14:paraId="229E4708" w14:textId="77777777" w:rsidR="001E7E8F" w:rsidRPr="00EA5FA7" w:rsidRDefault="001E7E8F" w:rsidP="001E7E8F">
      <w:pPr>
        <w:pStyle w:val="PL"/>
        <w:rPr>
          <w:noProof w:val="0"/>
        </w:rPr>
      </w:pPr>
      <w:r w:rsidRPr="00EA5FA7">
        <w:rPr>
          <w:noProof w:val="0"/>
        </w:rPr>
        <w:t>}</w:t>
      </w:r>
    </w:p>
    <w:p w14:paraId="2D17CF5B" w14:textId="77777777" w:rsidR="001E7E8F" w:rsidRPr="00EA5FA7" w:rsidRDefault="001E7E8F" w:rsidP="001E7E8F">
      <w:pPr>
        <w:pStyle w:val="PL"/>
        <w:rPr>
          <w:noProof w:val="0"/>
        </w:rPr>
      </w:pPr>
    </w:p>
    <w:p w14:paraId="057A9A8C" w14:textId="77777777" w:rsidR="001E7E8F" w:rsidRPr="00EA5FA7" w:rsidRDefault="001E7E8F" w:rsidP="001E7E8F">
      <w:pPr>
        <w:pStyle w:val="PL"/>
        <w:rPr>
          <w:rFonts w:eastAsia="SimSun"/>
        </w:rPr>
      </w:pPr>
      <w:r w:rsidRPr="00EA5FA7">
        <w:rPr>
          <w:rFonts w:eastAsia="SimSun"/>
        </w:rPr>
        <w:t>SCell-FailedtoSetupMod-ItemIEs F1AP-PROTOCOL-IES ::= {</w:t>
      </w:r>
    </w:p>
    <w:p w14:paraId="4B87A116" w14:textId="77777777" w:rsidR="001E7E8F" w:rsidRPr="00EA5FA7" w:rsidRDefault="001E7E8F" w:rsidP="001E7E8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2D3B939F" w14:textId="77777777" w:rsidR="001E7E8F" w:rsidRPr="00EA5FA7" w:rsidRDefault="001E7E8F" w:rsidP="001E7E8F">
      <w:pPr>
        <w:pStyle w:val="PL"/>
        <w:rPr>
          <w:rFonts w:eastAsia="SimSun"/>
        </w:rPr>
      </w:pPr>
      <w:r w:rsidRPr="00EA5FA7">
        <w:rPr>
          <w:rFonts w:eastAsia="SimSun"/>
        </w:rPr>
        <w:tab/>
        <w:t>...</w:t>
      </w:r>
    </w:p>
    <w:p w14:paraId="619B114D" w14:textId="77777777" w:rsidR="001E7E8F" w:rsidRPr="00EA5FA7" w:rsidRDefault="001E7E8F" w:rsidP="001E7E8F">
      <w:pPr>
        <w:pStyle w:val="PL"/>
        <w:rPr>
          <w:rFonts w:eastAsia="SimSun"/>
        </w:rPr>
      </w:pPr>
      <w:r w:rsidRPr="00EA5FA7">
        <w:rPr>
          <w:rFonts w:eastAsia="SimSun"/>
        </w:rPr>
        <w:t>}</w:t>
      </w:r>
    </w:p>
    <w:p w14:paraId="14F3AF4F" w14:textId="77777777" w:rsidR="001E7E8F" w:rsidRPr="00EA5FA7" w:rsidRDefault="001E7E8F" w:rsidP="001E7E8F">
      <w:pPr>
        <w:pStyle w:val="PL"/>
        <w:rPr>
          <w:rFonts w:eastAsia="SimSun"/>
        </w:rPr>
      </w:pPr>
    </w:p>
    <w:p w14:paraId="63993899" w14:textId="77777777" w:rsidR="001E7E8F" w:rsidRPr="00EA5FA7" w:rsidRDefault="001E7E8F" w:rsidP="001E7E8F">
      <w:pPr>
        <w:pStyle w:val="PL"/>
        <w:rPr>
          <w:rFonts w:eastAsia="SimSun"/>
        </w:rPr>
      </w:pPr>
      <w:r w:rsidRPr="00EA5FA7">
        <w:rPr>
          <w:rFonts w:eastAsia="SimSun"/>
        </w:rPr>
        <w:t>Associated-SCell-ItemIEs F1AP-PROTOCOL-IES ::= {</w:t>
      </w:r>
    </w:p>
    <w:p w14:paraId="081D29B1" w14:textId="77777777" w:rsidR="001E7E8F" w:rsidRPr="00EA5FA7" w:rsidRDefault="001E7E8F" w:rsidP="001E7E8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1D51230" w14:textId="77777777" w:rsidR="001E7E8F" w:rsidRPr="00EA5FA7" w:rsidRDefault="001E7E8F" w:rsidP="001E7E8F">
      <w:pPr>
        <w:pStyle w:val="PL"/>
        <w:rPr>
          <w:rFonts w:eastAsia="SimSun"/>
        </w:rPr>
      </w:pPr>
      <w:r w:rsidRPr="00EA5FA7">
        <w:rPr>
          <w:rFonts w:eastAsia="SimSun"/>
        </w:rPr>
        <w:tab/>
        <w:t>...</w:t>
      </w:r>
    </w:p>
    <w:p w14:paraId="46279FB1" w14:textId="77777777" w:rsidR="001E7E8F" w:rsidRPr="00EA5FA7" w:rsidRDefault="001E7E8F" w:rsidP="001E7E8F">
      <w:pPr>
        <w:pStyle w:val="PL"/>
        <w:rPr>
          <w:rFonts w:eastAsia="SimSun"/>
        </w:rPr>
      </w:pPr>
      <w:r w:rsidRPr="00EA5FA7">
        <w:rPr>
          <w:rFonts w:eastAsia="SimSun"/>
        </w:rPr>
        <w:t>}</w:t>
      </w:r>
    </w:p>
    <w:p w14:paraId="7926247C" w14:textId="77777777" w:rsidR="001E7E8F" w:rsidRPr="00EA5FA7" w:rsidRDefault="001E7E8F" w:rsidP="001E7E8F">
      <w:pPr>
        <w:pStyle w:val="PL"/>
        <w:rPr>
          <w:rFonts w:eastAsia="SimSun"/>
        </w:rPr>
      </w:pPr>
    </w:p>
    <w:p w14:paraId="4752AB6C" w14:textId="77777777" w:rsidR="001E7E8F" w:rsidRPr="00EA5FA7" w:rsidRDefault="001E7E8F" w:rsidP="001E7E8F">
      <w:pPr>
        <w:pStyle w:val="PL"/>
        <w:rPr>
          <w:noProof w:val="0"/>
        </w:rPr>
      </w:pPr>
    </w:p>
    <w:p w14:paraId="49872A2C" w14:textId="77777777" w:rsidR="001E7E8F" w:rsidRPr="00EA5FA7" w:rsidRDefault="001E7E8F" w:rsidP="001E7E8F">
      <w:pPr>
        <w:pStyle w:val="PL"/>
        <w:rPr>
          <w:noProof w:val="0"/>
        </w:rPr>
      </w:pPr>
      <w:r w:rsidRPr="00EA5FA7">
        <w:rPr>
          <w:noProof w:val="0"/>
        </w:rPr>
        <w:t>-- **************************************************************</w:t>
      </w:r>
    </w:p>
    <w:p w14:paraId="6169AEF4" w14:textId="77777777" w:rsidR="001E7E8F" w:rsidRPr="00EA5FA7" w:rsidRDefault="001E7E8F" w:rsidP="001E7E8F">
      <w:pPr>
        <w:pStyle w:val="PL"/>
        <w:rPr>
          <w:noProof w:val="0"/>
        </w:rPr>
      </w:pPr>
      <w:r w:rsidRPr="00EA5FA7">
        <w:rPr>
          <w:noProof w:val="0"/>
        </w:rPr>
        <w:t>--</w:t>
      </w:r>
    </w:p>
    <w:p w14:paraId="2E699FBB" w14:textId="77777777" w:rsidR="001E7E8F" w:rsidRPr="00EA5FA7" w:rsidRDefault="001E7E8F" w:rsidP="001E7E8F">
      <w:pPr>
        <w:pStyle w:val="PL"/>
        <w:outlineLvl w:val="4"/>
        <w:rPr>
          <w:noProof w:val="0"/>
        </w:rPr>
      </w:pPr>
      <w:r w:rsidRPr="00EA5FA7">
        <w:rPr>
          <w:noProof w:val="0"/>
        </w:rPr>
        <w:t>-- UE CONTEXT MODIFICATION FAILURE</w:t>
      </w:r>
    </w:p>
    <w:p w14:paraId="2521A1A7" w14:textId="77777777" w:rsidR="001E7E8F" w:rsidRPr="00EA5FA7" w:rsidRDefault="001E7E8F" w:rsidP="001E7E8F">
      <w:pPr>
        <w:pStyle w:val="PL"/>
        <w:rPr>
          <w:noProof w:val="0"/>
        </w:rPr>
      </w:pPr>
      <w:r w:rsidRPr="00EA5FA7">
        <w:rPr>
          <w:noProof w:val="0"/>
        </w:rPr>
        <w:t>--</w:t>
      </w:r>
    </w:p>
    <w:p w14:paraId="1643398B" w14:textId="77777777" w:rsidR="001E7E8F" w:rsidRPr="00EA5FA7" w:rsidRDefault="001E7E8F" w:rsidP="001E7E8F">
      <w:pPr>
        <w:pStyle w:val="PL"/>
        <w:rPr>
          <w:noProof w:val="0"/>
        </w:rPr>
      </w:pPr>
      <w:r w:rsidRPr="00EA5FA7">
        <w:rPr>
          <w:noProof w:val="0"/>
        </w:rPr>
        <w:t>-- **************************************************************</w:t>
      </w:r>
    </w:p>
    <w:p w14:paraId="2C0353FA" w14:textId="77777777" w:rsidR="001E7E8F" w:rsidRPr="00EA5FA7" w:rsidRDefault="001E7E8F" w:rsidP="001E7E8F">
      <w:pPr>
        <w:pStyle w:val="PL"/>
        <w:rPr>
          <w:noProof w:val="0"/>
        </w:rPr>
      </w:pPr>
    </w:p>
    <w:p w14:paraId="16B9666E" w14:textId="77777777" w:rsidR="001E7E8F" w:rsidRPr="00EA5FA7" w:rsidRDefault="001E7E8F" w:rsidP="001E7E8F">
      <w:pPr>
        <w:pStyle w:val="PL"/>
        <w:rPr>
          <w:noProof w:val="0"/>
        </w:rPr>
      </w:pPr>
      <w:proofErr w:type="spellStart"/>
      <w:r w:rsidRPr="00EA5FA7">
        <w:rPr>
          <w:noProof w:val="0"/>
        </w:rPr>
        <w:t>UEContextModificationFailure</w:t>
      </w:r>
      <w:proofErr w:type="spellEnd"/>
      <w:r w:rsidRPr="00EA5FA7">
        <w:rPr>
          <w:noProof w:val="0"/>
        </w:rPr>
        <w:t xml:space="preserve"> ::= SEQUENCE {</w:t>
      </w:r>
    </w:p>
    <w:p w14:paraId="619B3DCF"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UEContextModificationFailureIEs</w:t>
      </w:r>
      <w:proofErr w:type="spellEnd"/>
      <w:r w:rsidRPr="00EA5FA7">
        <w:rPr>
          <w:noProof w:val="0"/>
        </w:rPr>
        <w:t>} },</w:t>
      </w:r>
    </w:p>
    <w:p w14:paraId="1B9F22B7" w14:textId="77777777" w:rsidR="001E7E8F" w:rsidRPr="00EA5FA7" w:rsidRDefault="001E7E8F" w:rsidP="001E7E8F">
      <w:pPr>
        <w:pStyle w:val="PL"/>
        <w:rPr>
          <w:noProof w:val="0"/>
        </w:rPr>
      </w:pPr>
      <w:r w:rsidRPr="00EA5FA7">
        <w:rPr>
          <w:noProof w:val="0"/>
        </w:rPr>
        <w:tab/>
        <w:t>...</w:t>
      </w:r>
    </w:p>
    <w:p w14:paraId="43038B44" w14:textId="77777777" w:rsidR="001E7E8F" w:rsidRPr="00EA5FA7" w:rsidRDefault="001E7E8F" w:rsidP="001E7E8F">
      <w:pPr>
        <w:pStyle w:val="PL"/>
        <w:rPr>
          <w:noProof w:val="0"/>
        </w:rPr>
      </w:pPr>
      <w:r w:rsidRPr="00EA5FA7">
        <w:rPr>
          <w:noProof w:val="0"/>
        </w:rPr>
        <w:t>}</w:t>
      </w:r>
    </w:p>
    <w:p w14:paraId="7A027FCC" w14:textId="77777777" w:rsidR="001E7E8F" w:rsidRPr="00EA5FA7" w:rsidRDefault="001E7E8F" w:rsidP="001E7E8F">
      <w:pPr>
        <w:pStyle w:val="PL"/>
        <w:rPr>
          <w:noProof w:val="0"/>
        </w:rPr>
      </w:pPr>
    </w:p>
    <w:p w14:paraId="4CEDBBFB" w14:textId="77777777" w:rsidR="001E7E8F" w:rsidRPr="00EA5FA7" w:rsidRDefault="001E7E8F" w:rsidP="001E7E8F">
      <w:pPr>
        <w:pStyle w:val="PL"/>
        <w:rPr>
          <w:noProof w:val="0"/>
        </w:rPr>
      </w:pPr>
      <w:proofErr w:type="spellStart"/>
      <w:r w:rsidRPr="00EA5FA7">
        <w:rPr>
          <w:noProof w:val="0"/>
        </w:rPr>
        <w:t>UEContextModificationFailureIEs</w:t>
      </w:r>
      <w:proofErr w:type="spellEnd"/>
      <w:r w:rsidRPr="00EA5FA7">
        <w:rPr>
          <w:noProof w:val="0"/>
        </w:rPr>
        <w:t xml:space="preserve"> F1AP-PROTOCOL-IES ::= {</w:t>
      </w:r>
    </w:p>
    <w:p w14:paraId="57516439"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7EC8F4"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F02835" w14:textId="77777777" w:rsidR="001E7E8F" w:rsidRPr="00EA5FA7" w:rsidRDefault="001E7E8F" w:rsidP="001E7E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4364DA" w14:textId="77777777" w:rsidR="001E7E8F" w:rsidRPr="00EA5FA7" w:rsidRDefault="001E7E8F" w:rsidP="001E7E8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p>
    <w:p w14:paraId="5E80D2BD" w14:textId="77777777" w:rsidR="001E7E8F" w:rsidRPr="00EA5FA7" w:rsidRDefault="001E7E8F" w:rsidP="001E7E8F">
      <w:pPr>
        <w:pStyle w:val="PL"/>
        <w:rPr>
          <w:noProof w:val="0"/>
        </w:rPr>
      </w:pPr>
      <w:r w:rsidRPr="00EA5FA7">
        <w:rPr>
          <w:noProof w:val="0"/>
        </w:rPr>
        <w:lastRenderedPageBreak/>
        <w:tab/>
        <w:t>...</w:t>
      </w:r>
    </w:p>
    <w:p w14:paraId="0F218ACF" w14:textId="77777777" w:rsidR="001E7E8F" w:rsidRPr="00EA5FA7" w:rsidRDefault="001E7E8F" w:rsidP="001E7E8F">
      <w:pPr>
        <w:pStyle w:val="PL"/>
        <w:rPr>
          <w:noProof w:val="0"/>
        </w:rPr>
      </w:pPr>
      <w:r w:rsidRPr="00EA5FA7">
        <w:rPr>
          <w:noProof w:val="0"/>
        </w:rPr>
        <w:t>}</w:t>
      </w:r>
    </w:p>
    <w:p w14:paraId="14D6DB21" w14:textId="77777777" w:rsidR="001E7E8F" w:rsidRPr="00EA5FA7" w:rsidRDefault="001E7E8F" w:rsidP="001E7E8F">
      <w:pPr>
        <w:pStyle w:val="PL"/>
        <w:rPr>
          <w:noProof w:val="0"/>
        </w:rPr>
      </w:pPr>
    </w:p>
    <w:p w14:paraId="11A12FBF" w14:textId="77777777" w:rsidR="001E7E8F" w:rsidRPr="00EA5FA7" w:rsidRDefault="001E7E8F" w:rsidP="001E7E8F">
      <w:pPr>
        <w:pStyle w:val="PL"/>
        <w:rPr>
          <w:noProof w:val="0"/>
        </w:rPr>
      </w:pPr>
    </w:p>
    <w:p w14:paraId="6FB1730C" w14:textId="77777777" w:rsidR="001E7E8F" w:rsidRPr="00EA5FA7" w:rsidRDefault="001E7E8F" w:rsidP="001E7E8F">
      <w:pPr>
        <w:pStyle w:val="PL"/>
        <w:rPr>
          <w:noProof w:val="0"/>
        </w:rPr>
      </w:pPr>
      <w:r w:rsidRPr="00EA5FA7">
        <w:rPr>
          <w:noProof w:val="0"/>
        </w:rPr>
        <w:t>-- **************************************************************</w:t>
      </w:r>
    </w:p>
    <w:p w14:paraId="05978A33" w14:textId="77777777" w:rsidR="001E7E8F" w:rsidRPr="00EA5FA7" w:rsidRDefault="001E7E8F" w:rsidP="001E7E8F">
      <w:pPr>
        <w:pStyle w:val="PL"/>
        <w:rPr>
          <w:noProof w:val="0"/>
        </w:rPr>
      </w:pPr>
      <w:r w:rsidRPr="00EA5FA7">
        <w:rPr>
          <w:noProof w:val="0"/>
        </w:rPr>
        <w:t>--</w:t>
      </w:r>
    </w:p>
    <w:p w14:paraId="219D7D4D" w14:textId="77777777" w:rsidR="001E7E8F" w:rsidRPr="00EA5FA7" w:rsidRDefault="001E7E8F" w:rsidP="001E7E8F">
      <w:pPr>
        <w:pStyle w:val="PL"/>
        <w:outlineLvl w:val="3"/>
        <w:rPr>
          <w:noProof w:val="0"/>
        </w:rPr>
      </w:pPr>
      <w:r w:rsidRPr="00EA5FA7">
        <w:rPr>
          <w:noProof w:val="0"/>
        </w:rPr>
        <w:t>-- UE Context Modification Required (gNB-DU initiated) ELEMENTARY PROCEDURE</w:t>
      </w:r>
    </w:p>
    <w:p w14:paraId="31DCC459" w14:textId="77777777" w:rsidR="001E7E8F" w:rsidRPr="00EA5FA7" w:rsidRDefault="001E7E8F" w:rsidP="001E7E8F">
      <w:pPr>
        <w:pStyle w:val="PL"/>
        <w:rPr>
          <w:noProof w:val="0"/>
        </w:rPr>
      </w:pPr>
      <w:r w:rsidRPr="00EA5FA7">
        <w:rPr>
          <w:noProof w:val="0"/>
        </w:rPr>
        <w:t>--</w:t>
      </w:r>
    </w:p>
    <w:p w14:paraId="7D6547D8" w14:textId="77777777" w:rsidR="001E7E8F" w:rsidRPr="00EA5FA7" w:rsidRDefault="001E7E8F" w:rsidP="001E7E8F">
      <w:pPr>
        <w:pStyle w:val="PL"/>
        <w:rPr>
          <w:noProof w:val="0"/>
        </w:rPr>
      </w:pPr>
      <w:r w:rsidRPr="00EA5FA7">
        <w:rPr>
          <w:noProof w:val="0"/>
        </w:rPr>
        <w:t>-- **************************************************************</w:t>
      </w:r>
    </w:p>
    <w:p w14:paraId="31822E8B" w14:textId="77777777" w:rsidR="001E7E8F" w:rsidRPr="00EA5FA7" w:rsidRDefault="001E7E8F" w:rsidP="001E7E8F">
      <w:pPr>
        <w:pStyle w:val="PL"/>
        <w:rPr>
          <w:noProof w:val="0"/>
        </w:rPr>
      </w:pPr>
    </w:p>
    <w:p w14:paraId="6A4054BF" w14:textId="77777777" w:rsidR="001E7E8F" w:rsidRPr="00EA5FA7" w:rsidRDefault="001E7E8F" w:rsidP="001E7E8F">
      <w:pPr>
        <w:pStyle w:val="PL"/>
        <w:rPr>
          <w:noProof w:val="0"/>
        </w:rPr>
      </w:pPr>
      <w:r w:rsidRPr="00EA5FA7">
        <w:rPr>
          <w:noProof w:val="0"/>
        </w:rPr>
        <w:t>-- **************************************************************</w:t>
      </w:r>
    </w:p>
    <w:p w14:paraId="410023D0" w14:textId="77777777" w:rsidR="001E7E8F" w:rsidRPr="00EA5FA7" w:rsidRDefault="001E7E8F" w:rsidP="001E7E8F">
      <w:pPr>
        <w:pStyle w:val="PL"/>
        <w:rPr>
          <w:noProof w:val="0"/>
        </w:rPr>
      </w:pPr>
      <w:r w:rsidRPr="00EA5FA7">
        <w:rPr>
          <w:noProof w:val="0"/>
        </w:rPr>
        <w:t>--</w:t>
      </w:r>
    </w:p>
    <w:p w14:paraId="3D6AC924" w14:textId="77777777" w:rsidR="001E7E8F" w:rsidRPr="00EA5FA7" w:rsidRDefault="001E7E8F" w:rsidP="001E7E8F">
      <w:pPr>
        <w:pStyle w:val="PL"/>
        <w:outlineLvl w:val="4"/>
        <w:rPr>
          <w:noProof w:val="0"/>
        </w:rPr>
      </w:pPr>
      <w:r w:rsidRPr="00EA5FA7">
        <w:rPr>
          <w:noProof w:val="0"/>
        </w:rPr>
        <w:t>-- UE CONTEXT MODIFICATION REQUIRED</w:t>
      </w:r>
    </w:p>
    <w:p w14:paraId="44B3371B" w14:textId="77777777" w:rsidR="001E7E8F" w:rsidRPr="00EA5FA7" w:rsidRDefault="001E7E8F" w:rsidP="001E7E8F">
      <w:pPr>
        <w:pStyle w:val="PL"/>
        <w:rPr>
          <w:noProof w:val="0"/>
        </w:rPr>
      </w:pPr>
      <w:r w:rsidRPr="00EA5FA7">
        <w:rPr>
          <w:noProof w:val="0"/>
        </w:rPr>
        <w:t>--</w:t>
      </w:r>
    </w:p>
    <w:p w14:paraId="2A55D629" w14:textId="77777777" w:rsidR="001E7E8F" w:rsidRPr="00EA5FA7" w:rsidRDefault="001E7E8F" w:rsidP="001E7E8F">
      <w:pPr>
        <w:pStyle w:val="PL"/>
        <w:rPr>
          <w:noProof w:val="0"/>
        </w:rPr>
      </w:pPr>
      <w:r w:rsidRPr="00EA5FA7">
        <w:rPr>
          <w:noProof w:val="0"/>
        </w:rPr>
        <w:t>-- **************************************************************</w:t>
      </w:r>
    </w:p>
    <w:p w14:paraId="3A05A415" w14:textId="77777777" w:rsidR="001E7E8F" w:rsidRPr="00EA5FA7" w:rsidRDefault="001E7E8F" w:rsidP="001E7E8F">
      <w:pPr>
        <w:pStyle w:val="PL"/>
        <w:rPr>
          <w:noProof w:val="0"/>
        </w:rPr>
      </w:pPr>
    </w:p>
    <w:p w14:paraId="05749485" w14:textId="77777777" w:rsidR="001E7E8F" w:rsidRPr="00EA5FA7" w:rsidRDefault="001E7E8F" w:rsidP="001E7E8F">
      <w:pPr>
        <w:pStyle w:val="PL"/>
        <w:rPr>
          <w:noProof w:val="0"/>
        </w:rPr>
      </w:pPr>
      <w:proofErr w:type="spellStart"/>
      <w:r w:rsidRPr="00EA5FA7">
        <w:rPr>
          <w:noProof w:val="0"/>
        </w:rPr>
        <w:t>UEContextModificationRequired</w:t>
      </w:r>
      <w:proofErr w:type="spellEnd"/>
      <w:r w:rsidRPr="00EA5FA7">
        <w:rPr>
          <w:noProof w:val="0"/>
        </w:rPr>
        <w:t xml:space="preserve"> ::= SEQUENCE {</w:t>
      </w:r>
    </w:p>
    <w:p w14:paraId="64727274"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159DB891" w14:textId="77777777" w:rsidR="001E7E8F" w:rsidRPr="00EA5FA7" w:rsidRDefault="001E7E8F" w:rsidP="001E7E8F">
      <w:pPr>
        <w:pStyle w:val="PL"/>
        <w:rPr>
          <w:noProof w:val="0"/>
        </w:rPr>
      </w:pPr>
      <w:r w:rsidRPr="00EA5FA7">
        <w:rPr>
          <w:noProof w:val="0"/>
        </w:rPr>
        <w:tab/>
        <w:t>...</w:t>
      </w:r>
    </w:p>
    <w:p w14:paraId="5EBE3FC8" w14:textId="77777777" w:rsidR="001E7E8F" w:rsidRPr="00EA5FA7" w:rsidRDefault="001E7E8F" w:rsidP="001E7E8F">
      <w:pPr>
        <w:pStyle w:val="PL"/>
        <w:rPr>
          <w:noProof w:val="0"/>
        </w:rPr>
      </w:pPr>
      <w:r w:rsidRPr="00EA5FA7">
        <w:rPr>
          <w:noProof w:val="0"/>
        </w:rPr>
        <w:t>}</w:t>
      </w:r>
    </w:p>
    <w:p w14:paraId="43A1C2D5" w14:textId="77777777" w:rsidR="001E7E8F" w:rsidRPr="00EA5FA7" w:rsidRDefault="001E7E8F" w:rsidP="001E7E8F">
      <w:pPr>
        <w:pStyle w:val="PL"/>
        <w:rPr>
          <w:noProof w:val="0"/>
        </w:rPr>
      </w:pPr>
    </w:p>
    <w:p w14:paraId="2FBC43CA" w14:textId="77777777" w:rsidR="001E7E8F" w:rsidRPr="00EA5FA7" w:rsidRDefault="001E7E8F" w:rsidP="001E7E8F">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64817120"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DDC32C"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955410" w14:textId="77777777" w:rsidR="001E7E8F" w:rsidRPr="00EA5FA7" w:rsidRDefault="001E7E8F" w:rsidP="001E7E8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2DC6C4ED" w14:textId="77777777" w:rsidR="001E7E8F" w:rsidRPr="00EA5FA7" w:rsidRDefault="001E7E8F" w:rsidP="001E7E8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D7D8D24" w14:textId="77777777" w:rsidR="001E7E8F" w:rsidRPr="00EA5FA7" w:rsidRDefault="001E7E8F" w:rsidP="001E7E8F">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149C7E24" w14:textId="77777777" w:rsidR="001E7E8F" w:rsidRPr="00EA5FA7" w:rsidRDefault="001E7E8F" w:rsidP="001E7E8F">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29FD94F" w14:textId="77777777" w:rsidR="001E7E8F" w:rsidRPr="00EA5FA7" w:rsidRDefault="001E7E8F" w:rsidP="001E7E8F">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960884F" w14:textId="77777777" w:rsidR="001E7E8F" w:rsidRPr="00EA5FA7" w:rsidRDefault="001E7E8F" w:rsidP="001E7E8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5A2C04" w14:textId="77777777" w:rsidR="001E7E8F" w:rsidRPr="00EA5FA7" w:rsidRDefault="001E7E8F" w:rsidP="001E7E8F">
      <w:pPr>
        <w:pStyle w:val="PL"/>
        <w:rPr>
          <w:noProof w:val="0"/>
        </w:rPr>
      </w:pPr>
      <w:r w:rsidRPr="00EA5FA7">
        <w:rPr>
          <w:noProof w:val="0"/>
        </w:rPr>
        <w:tab/>
        <w:t>...</w:t>
      </w:r>
    </w:p>
    <w:p w14:paraId="0957962F" w14:textId="77777777" w:rsidR="001E7E8F" w:rsidRPr="00EA5FA7" w:rsidRDefault="001E7E8F" w:rsidP="001E7E8F">
      <w:pPr>
        <w:pStyle w:val="PL"/>
        <w:rPr>
          <w:noProof w:val="0"/>
        </w:rPr>
      </w:pPr>
      <w:r w:rsidRPr="00EA5FA7">
        <w:rPr>
          <w:noProof w:val="0"/>
        </w:rPr>
        <w:t xml:space="preserve">} </w:t>
      </w:r>
    </w:p>
    <w:p w14:paraId="00293ECD" w14:textId="77777777" w:rsidR="001E7E8F" w:rsidRPr="00EA5FA7" w:rsidRDefault="001E7E8F" w:rsidP="001E7E8F">
      <w:pPr>
        <w:pStyle w:val="PL"/>
        <w:rPr>
          <w:noProof w:val="0"/>
        </w:rPr>
      </w:pPr>
    </w:p>
    <w:p w14:paraId="495AFB04" w14:textId="77777777" w:rsidR="001E7E8F" w:rsidRPr="00EA5FA7" w:rsidRDefault="001E7E8F" w:rsidP="001E7E8F">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25C994D" w14:textId="77777777" w:rsidR="001E7E8F" w:rsidRPr="00EA5FA7" w:rsidRDefault="001E7E8F" w:rsidP="001E7E8F">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757206D2" w14:textId="77777777" w:rsidR="001E7E8F" w:rsidRPr="00EA5FA7" w:rsidRDefault="001E7E8F" w:rsidP="001E7E8F">
      <w:pPr>
        <w:pStyle w:val="PL"/>
        <w:rPr>
          <w:noProof w:val="0"/>
        </w:rPr>
      </w:pPr>
    </w:p>
    <w:p w14:paraId="327C9D0D" w14:textId="77777777" w:rsidR="001E7E8F" w:rsidRPr="00EA5FA7" w:rsidRDefault="001E7E8F" w:rsidP="001E7E8F">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71A1D1D0" w14:textId="77777777" w:rsidR="001E7E8F" w:rsidRPr="00EA5FA7" w:rsidRDefault="001E7E8F" w:rsidP="001E7E8F">
      <w:pPr>
        <w:pStyle w:val="PL"/>
        <w:rPr>
          <w:noProof w:val="0"/>
        </w:rPr>
      </w:pPr>
    </w:p>
    <w:p w14:paraId="67FB0D73" w14:textId="77777777" w:rsidR="001E7E8F" w:rsidRPr="00EA5FA7" w:rsidRDefault="001E7E8F" w:rsidP="001E7E8F">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53FDC68" w14:textId="77777777" w:rsidR="001E7E8F" w:rsidRPr="00EA5FA7" w:rsidRDefault="001E7E8F" w:rsidP="001E7E8F">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DF73D47" w14:textId="77777777" w:rsidR="001E7E8F" w:rsidRPr="00EA5FA7" w:rsidRDefault="001E7E8F" w:rsidP="001E7E8F">
      <w:pPr>
        <w:pStyle w:val="PL"/>
        <w:rPr>
          <w:noProof w:val="0"/>
        </w:rPr>
      </w:pPr>
      <w:r w:rsidRPr="00EA5FA7">
        <w:rPr>
          <w:noProof w:val="0"/>
        </w:rPr>
        <w:tab/>
        <w:t>...</w:t>
      </w:r>
    </w:p>
    <w:p w14:paraId="30F688D0" w14:textId="77777777" w:rsidR="001E7E8F" w:rsidRPr="00EA5FA7" w:rsidRDefault="001E7E8F" w:rsidP="001E7E8F">
      <w:pPr>
        <w:pStyle w:val="PL"/>
        <w:rPr>
          <w:noProof w:val="0"/>
        </w:rPr>
      </w:pPr>
      <w:r w:rsidRPr="00EA5FA7">
        <w:rPr>
          <w:noProof w:val="0"/>
        </w:rPr>
        <w:t>}</w:t>
      </w:r>
    </w:p>
    <w:p w14:paraId="7CEB59FE" w14:textId="77777777" w:rsidR="001E7E8F" w:rsidRPr="00EA5FA7" w:rsidRDefault="001E7E8F" w:rsidP="001E7E8F">
      <w:pPr>
        <w:pStyle w:val="PL"/>
        <w:rPr>
          <w:noProof w:val="0"/>
        </w:rPr>
      </w:pPr>
    </w:p>
    <w:p w14:paraId="6BE85B95" w14:textId="77777777" w:rsidR="001E7E8F" w:rsidRPr="00EA5FA7" w:rsidRDefault="001E7E8F" w:rsidP="001E7E8F">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C0E5C23" w14:textId="77777777" w:rsidR="001E7E8F" w:rsidRPr="00EA5FA7" w:rsidRDefault="001E7E8F" w:rsidP="001E7E8F">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DF1920A" w14:textId="77777777" w:rsidR="001E7E8F" w:rsidRPr="00EA5FA7" w:rsidRDefault="001E7E8F" w:rsidP="001E7E8F">
      <w:pPr>
        <w:pStyle w:val="PL"/>
        <w:rPr>
          <w:noProof w:val="0"/>
        </w:rPr>
      </w:pPr>
      <w:r w:rsidRPr="00EA5FA7">
        <w:rPr>
          <w:noProof w:val="0"/>
        </w:rPr>
        <w:tab/>
        <w:t>...</w:t>
      </w:r>
    </w:p>
    <w:p w14:paraId="177C75FB" w14:textId="77777777" w:rsidR="001E7E8F" w:rsidRPr="00EA5FA7" w:rsidRDefault="001E7E8F" w:rsidP="001E7E8F">
      <w:pPr>
        <w:pStyle w:val="PL"/>
        <w:rPr>
          <w:noProof w:val="0"/>
        </w:rPr>
      </w:pPr>
      <w:r w:rsidRPr="00EA5FA7">
        <w:rPr>
          <w:noProof w:val="0"/>
        </w:rPr>
        <w:t>}</w:t>
      </w:r>
    </w:p>
    <w:p w14:paraId="1CC6EAB0" w14:textId="77777777" w:rsidR="001E7E8F" w:rsidRPr="00EA5FA7" w:rsidRDefault="001E7E8F" w:rsidP="001E7E8F">
      <w:pPr>
        <w:pStyle w:val="PL"/>
        <w:rPr>
          <w:noProof w:val="0"/>
        </w:rPr>
      </w:pPr>
    </w:p>
    <w:p w14:paraId="162626E0" w14:textId="77777777" w:rsidR="001E7E8F" w:rsidRPr="00EA5FA7" w:rsidRDefault="001E7E8F" w:rsidP="001E7E8F">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0AE170C" w14:textId="77777777" w:rsidR="001E7E8F" w:rsidRPr="00EA5FA7" w:rsidRDefault="001E7E8F" w:rsidP="001E7E8F">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41B6FFA0" w14:textId="77777777" w:rsidR="001E7E8F" w:rsidRPr="00EA5FA7" w:rsidRDefault="001E7E8F" w:rsidP="001E7E8F">
      <w:pPr>
        <w:pStyle w:val="PL"/>
        <w:rPr>
          <w:noProof w:val="0"/>
        </w:rPr>
      </w:pPr>
      <w:r w:rsidRPr="00EA5FA7">
        <w:rPr>
          <w:noProof w:val="0"/>
        </w:rPr>
        <w:tab/>
        <w:t>...</w:t>
      </w:r>
    </w:p>
    <w:p w14:paraId="247975EB" w14:textId="77777777" w:rsidR="001E7E8F" w:rsidRPr="00EA5FA7" w:rsidRDefault="001E7E8F" w:rsidP="001E7E8F">
      <w:pPr>
        <w:pStyle w:val="PL"/>
        <w:rPr>
          <w:noProof w:val="0"/>
        </w:rPr>
      </w:pPr>
      <w:r w:rsidRPr="00EA5FA7">
        <w:rPr>
          <w:noProof w:val="0"/>
        </w:rPr>
        <w:t>}</w:t>
      </w:r>
    </w:p>
    <w:p w14:paraId="62AD7536" w14:textId="77777777" w:rsidR="001E7E8F" w:rsidRPr="00EA5FA7" w:rsidRDefault="001E7E8F" w:rsidP="001E7E8F">
      <w:pPr>
        <w:pStyle w:val="PL"/>
        <w:rPr>
          <w:noProof w:val="0"/>
        </w:rPr>
      </w:pPr>
    </w:p>
    <w:p w14:paraId="33768557" w14:textId="77777777" w:rsidR="001E7E8F" w:rsidRPr="00EA5FA7" w:rsidRDefault="001E7E8F" w:rsidP="001E7E8F">
      <w:pPr>
        <w:pStyle w:val="PL"/>
        <w:rPr>
          <w:noProof w:val="0"/>
        </w:rPr>
      </w:pPr>
      <w:r w:rsidRPr="00EA5FA7">
        <w:rPr>
          <w:noProof w:val="0"/>
        </w:rPr>
        <w:t>-- **************************************************************</w:t>
      </w:r>
    </w:p>
    <w:p w14:paraId="64E62395" w14:textId="77777777" w:rsidR="001E7E8F" w:rsidRPr="00EA5FA7" w:rsidRDefault="001E7E8F" w:rsidP="001E7E8F">
      <w:pPr>
        <w:pStyle w:val="PL"/>
        <w:rPr>
          <w:noProof w:val="0"/>
        </w:rPr>
      </w:pPr>
      <w:r w:rsidRPr="00EA5FA7">
        <w:rPr>
          <w:noProof w:val="0"/>
        </w:rPr>
        <w:t>--</w:t>
      </w:r>
    </w:p>
    <w:p w14:paraId="6BF0082F" w14:textId="77777777" w:rsidR="001E7E8F" w:rsidRPr="00EA5FA7" w:rsidRDefault="001E7E8F" w:rsidP="001E7E8F">
      <w:pPr>
        <w:pStyle w:val="PL"/>
        <w:outlineLvl w:val="4"/>
        <w:rPr>
          <w:noProof w:val="0"/>
        </w:rPr>
      </w:pPr>
      <w:r w:rsidRPr="00EA5FA7">
        <w:rPr>
          <w:noProof w:val="0"/>
        </w:rPr>
        <w:t>-- UE CONTEXT MODIFICATION CONFIRM</w:t>
      </w:r>
    </w:p>
    <w:p w14:paraId="7276D2FB" w14:textId="77777777" w:rsidR="001E7E8F" w:rsidRPr="00EA5FA7" w:rsidRDefault="001E7E8F" w:rsidP="001E7E8F">
      <w:pPr>
        <w:pStyle w:val="PL"/>
        <w:rPr>
          <w:noProof w:val="0"/>
        </w:rPr>
      </w:pPr>
      <w:r w:rsidRPr="00EA5FA7">
        <w:rPr>
          <w:noProof w:val="0"/>
        </w:rPr>
        <w:t>--</w:t>
      </w:r>
    </w:p>
    <w:p w14:paraId="5388D434" w14:textId="77777777" w:rsidR="001E7E8F" w:rsidRPr="00EA5FA7" w:rsidRDefault="001E7E8F" w:rsidP="001E7E8F">
      <w:pPr>
        <w:pStyle w:val="PL"/>
        <w:rPr>
          <w:noProof w:val="0"/>
        </w:rPr>
      </w:pPr>
      <w:r w:rsidRPr="00EA5FA7">
        <w:rPr>
          <w:noProof w:val="0"/>
        </w:rPr>
        <w:t>-- **************************************************************</w:t>
      </w:r>
    </w:p>
    <w:p w14:paraId="4341B3D2" w14:textId="77777777" w:rsidR="001E7E8F" w:rsidRPr="00EA5FA7" w:rsidRDefault="001E7E8F" w:rsidP="001E7E8F">
      <w:pPr>
        <w:pStyle w:val="PL"/>
        <w:rPr>
          <w:noProof w:val="0"/>
        </w:rPr>
      </w:pPr>
    </w:p>
    <w:p w14:paraId="4A9C4C77" w14:textId="77777777" w:rsidR="001E7E8F" w:rsidRPr="00EA5FA7" w:rsidRDefault="001E7E8F" w:rsidP="001E7E8F">
      <w:pPr>
        <w:pStyle w:val="PL"/>
        <w:rPr>
          <w:noProof w:val="0"/>
        </w:rPr>
      </w:pPr>
      <w:proofErr w:type="spellStart"/>
      <w:r w:rsidRPr="00EA5FA7">
        <w:rPr>
          <w:noProof w:val="0"/>
        </w:rPr>
        <w:t>UEContextModificationConfirm</w:t>
      </w:r>
      <w:proofErr w:type="spellEnd"/>
      <w:r w:rsidRPr="00EA5FA7">
        <w:rPr>
          <w:noProof w:val="0"/>
        </w:rPr>
        <w:t>::= SEQUENCE {</w:t>
      </w:r>
    </w:p>
    <w:p w14:paraId="692E4E84"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UEContextModificationConfirmIEs</w:t>
      </w:r>
      <w:proofErr w:type="spellEnd"/>
      <w:r w:rsidRPr="00EA5FA7">
        <w:rPr>
          <w:noProof w:val="0"/>
        </w:rPr>
        <w:t>} },</w:t>
      </w:r>
    </w:p>
    <w:p w14:paraId="3086FD43" w14:textId="77777777" w:rsidR="001E7E8F" w:rsidRPr="00EA5FA7" w:rsidRDefault="001E7E8F" w:rsidP="001E7E8F">
      <w:pPr>
        <w:pStyle w:val="PL"/>
        <w:rPr>
          <w:noProof w:val="0"/>
        </w:rPr>
      </w:pPr>
      <w:r w:rsidRPr="00EA5FA7">
        <w:rPr>
          <w:noProof w:val="0"/>
        </w:rPr>
        <w:tab/>
        <w:t>...</w:t>
      </w:r>
    </w:p>
    <w:p w14:paraId="45AECEFA" w14:textId="77777777" w:rsidR="001E7E8F" w:rsidRPr="00EA5FA7" w:rsidRDefault="001E7E8F" w:rsidP="001E7E8F">
      <w:pPr>
        <w:pStyle w:val="PL"/>
        <w:rPr>
          <w:noProof w:val="0"/>
        </w:rPr>
      </w:pPr>
      <w:r w:rsidRPr="00EA5FA7">
        <w:rPr>
          <w:noProof w:val="0"/>
        </w:rPr>
        <w:t>}</w:t>
      </w:r>
    </w:p>
    <w:p w14:paraId="5E472C47" w14:textId="77777777" w:rsidR="001E7E8F" w:rsidRPr="00EA5FA7" w:rsidRDefault="001E7E8F" w:rsidP="001E7E8F">
      <w:pPr>
        <w:pStyle w:val="PL"/>
        <w:rPr>
          <w:noProof w:val="0"/>
        </w:rPr>
      </w:pPr>
    </w:p>
    <w:p w14:paraId="6B7A895D" w14:textId="77777777" w:rsidR="001E7E8F" w:rsidRPr="00EA5FA7" w:rsidRDefault="001E7E8F" w:rsidP="001E7E8F">
      <w:pPr>
        <w:pStyle w:val="PL"/>
        <w:rPr>
          <w:noProof w:val="0"/>
        </w:rPr>
      </w:pPr>
    </w:p>
    <w:p w14:paraId="56F4B25D" w14:textId="77777777" w:rsidR="001E7E8F" w:rsidRPr="00EA5FA7" w:rsidRDefault="001E7E8F" w:rsidP="001E7E8F">
      <w:pPr>
        <w:pStyle w:val="PL"/>
        <w:rPr>
          <w:noProof w:val="0"/>
        </w:rPr>
      </w:pPr>
      <w:proofErr w:type="spellStart"/>
      <w:r w:rsidRPr="00EA5FA7">
        <w:rPr>
          <w:noProof w:val="0"/>
        </w:rPr>
        <w:t>UEContextModificationConfirmIEs</w:t>
      </w:r>
      <w:proofErr w:type="spellEnd"/>
      <w:r w:rsidRPr="00EA5FA7">
        <w:rPr>
          <w:noProof w:val="0"/>
        </w:rPr>
        <w:t xml:space="preserve"> F1AP-PROTOCOL-IES ::= {</w:t>
      </w:r>
    </w:p>
    <w:p w14:paraId="046B841D"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B7F659"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727572" w14:textId="77777777" w:rsidR="001E7E8F" w:rsidRPr="00EA5FA7" w:rsidRDefault="001E7E8F" w:rsidP="001E7E8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01106A57" w14:textId="77777777" w:rsidR="001E7E8F" w:rsidRPr="00EA5FA7" w:rsidRDefault="001E7E8F" w:rsidP="001E7E8F">
      <w:pPr>
        <w:pStyle w:val="PL"/>
        <w:rPr>
          <w:noProof w:val="0"/>
        </w:rPr>
      </w:pPr>
      <w:r w:rsidRPr="00EA5FA7">
        <w:rPr>
          <w:noProof w:val="0"/>
        </w:rPr>
        <w:tab/>
        <w:t>{ ID id-DRBs-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DCC2980" w14:textId="77777777" w:rsidR="001E7E8F" w:rsidRPr="00EA5FA7" w:rsidRDefault="001E7E8F" w:rsidP="001E7E8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60FF8C" w14:textId="77777777" w:rsidR="001E7E8F" w:rsidRPr="00EA5FA7" w:rsidRDefault="001E7E8F" w:rsidP="001E7E8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388064" w14:textId="77777777" w:rsidR="001E7E8F" w:rsidRPr="00EA5FA7" w:rsidRDefault="001E7E8F" w:rsidP="001E7E8F">
      <w:pPr>
        <w:pStyle w:val="PL"/>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52A250B2" w14:textId="77777777" w:rsidR="001E7E8F" w:rsidRPr="00EA5FA7" w:rsidRDefault="001E7E8F" w:rsidP="001E7E8F">
      <w:pPr>
        <w:pStyle w:val="PL"/>
        <w:rPr>
          <w:noProof w:val="0"/>
        </w:rPr>
      </w:pPr>
      <w:r w:rsidRPr="00EA5FA7">
        <w:rPr>
          <w:noProof w:val="0"/>
        </w:rPr>
        <w:tab/>
        <w:t>{ ID id-</w:t>
      </w:r>
      <w:proofErr w:type="spellStart"/>
      <w:r w:rsidRPr="00EA5FA7">
        <w:rPr>
          <w:noProof w:val="0"/>
        </w:rPr>
        <w:t>ResourceCoordinationTransferInformation</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37FEAABC" w14:textId="77777777" w:rsidR="001E7E8F" w:rsidRPr="00EA5FA7" w:rsidRDefault="001E7E8F" w:rsidP="001E7E8F">
      <w:pPr>
        <w:pStyle w:val="PL"/>
        <w:rPr>
          <w:noProof w:val="0"/>
        </w:rPr>
      </w:pPr>
      <w:r w:rsidRPr="00EA5FA7">
        <w:rPr>
          <w:noProof w:val="0"/>
        </w:rPr>
        <w:tab/>
        <w:t>...</w:t>
      </w:r>
    </w:p>
    <w:p w14:paraId="3FE8C19E" w14:textId="77777777" w:rsidR="001E7E8F" w:rsidRPr="00EA5FA7" w:rsidRDefault="001E7E8F" w:rsidP="001E7E8F">
      <w:pPr>
        <w:pStyle w:val="PL"/>
        <w:rPr>
          <w:noProof w:val="0"/>
        </w:rPr>
      </w:pPr>
      <w:r w:rsidRPr="00EA5FA7">
        <w:rPr>
          <w:noProof w:val="0"/>
        </w:rPr>
        <w:t>}</w:t>
      </w:r>
    </w:p>
    <w:p w14:paraId="5F58A3A3" w14:textId="77777777" w:rsidR="001E7E8F" w:rsidRPr="00EA5FA7" w:rsidRDefault="001E7E8F" w:rsidP="001E7E8F">
      <w:pPr>
        <w:pStyle w:val="PL"/>
        <w:rPr>
          <w:noProof w:val="0"/>
        </w:rPr>
      </w:pPr>
    </w:p>
    <w:p w14:paraId="668A8ADD" w14:textId="77777777" w:rsidR="001E7E8F" w:rsidRPr="00EA5FA7" w:rsidRDefault="001E7E8F" w:rsidP="001E7E8F">
      <w:pPr>
        <w:pStyle w:val="PL"/>
        <w:rPr>
          <w:noProof w:val="0"/>
        </w:rPr>
      </w:pPr>
      <w:r w:rsidRPr="00EA5FA7">
        <w:rPr>
          <w:noProof w:val="0"/>
        </w:rPr>
        <w:t>DRBs-</w:t>
      </w:r>
      <w:proofErr w:type="spellStart"/>
      <w:r w:rsidRPr="00EA5FA7">
        <w:rPr>
          <w:noProof w:val="0"/>
        </w:rPr>
        <w:t>ModifiedConf</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6BFE3AA4" w14:textId="77777777" w:rsidR="001E7E8F" w:rsidRPr="00EA5FA7" w:rsidRDefault="001E7E8F" w:rsidP="001E7E8F">
      <w:pPr>
        <w:pStyle w:val="PL"/>
        <w:rPr>
          <w:noProof w:val="0"/>
        </w:rPr>
      </w:pPr>
    </w:p>
    <w:p w14:paraId="131C972C" w14:textId="77777777" w:rsidR="001E7E8F" w:rsidRPr="00EA5FA7" w:rsidRDefault="001E7E8F" w:rsidP="001E7E8F">
      <w:pPr>
        <w:pStyle w:val="PL"/>
        <w:rPr>
          <w:noProof w:val="0"/>
        </w:rPr>
      </w:pPr>
      <w:r w:rsidRPr="00EA5FA7">
        <w:rPr>
          <w:noProof w:val="0"/>
        </w:rPr>
        <w:t>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AE0348C" w14:textId="77777777" w:rsidR="001E7E8F" w:rsidRPr="00EA5FA7" w:rsidRDefault="001E7E8F" w:rsidP="001E7E8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ModifiedConf</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64CB63B" w14:textId="77777777" w:rsidR="001E7E8F" w:rsidRPr="00EA5FA7" w:rsidRDefault="001E7E8F" w:rsidP="001E7E8F">
      <w:pPr>
        <w:pStyle w:val="PL"/>
        <w:rPr>
          <w:noProof w:val="0"/>
        </w:rPr>
      </w:pPr>
      <w:r w:rsidRPr="00EA5FA7">
        <w:rPr>
          <w:noProof w:val="0"/>
        </w:rPr>
        <w:tab/>
        <w:t>...</w:t>
      </w:r>
    </w:p>
    <w:p w14:paraId="17F7A0F8" w14:textId="77777777" w:rsidR="001E7E8F" w:rsidRPr="00EA5FA7" w:rsidRDefault="001E7E8F" w:rsidP="001E7E8F">
      <w:pPr>
        <w:pStyle w:val="PL"/>
        <w:rPr>
          <w:noProof w:val="0"/>
        </w:rPr>
      </w:pPr>
      <w:r w:rsidRPr="00EA5FA7">
        <w:rPr>
          <w:noProof w:val="0"/>
        </w:rPr>
        <w:t>}</w:t>
      </w:r>
    </w:p>
    <w:p w14:paraId="11E71207" w14:textId="77777777" w:rsidR="001E7E8F" w:rsidRPr="00EA5FA7" w:rsidRDefault="001E7E8F" w:rsidP="001E7E8F">
      <w:pPr>
        <w:pStyle w:val="PL"/>
        <w:rPr>
          <w:noProof w:val="0"/>
        </w:rPr>
      </w:pPr>
    </w:p>
    <w:p w14:paraId="68AB5867" w14:textId="77777777" w:rsidR="001E7E8F" w:rsidRPr="00EA5FA7" w:rsidRDefault="001E7E8F" w:rsidP="001E7E8F">
      <w:pPr>
        <w:pStyle w:val="PL"/>
      </w:pPr>
      <w:r w:rsidRPr="00EA5FA7">
        <w:t>-- **************************************************************</w:t>
      </w:r>
    </w:p>
    <w:p w14:paraId="106B5AA9" w14:textId="77777777" w:rsidR="001E7E8F" w:rsidRPr="00EA5FA7" w:rsidRDefault="001E7E8F" w:rsidP="001E7E8F">
      <w:pPr>
        <w:pStyle w:val="PL"/>
      </w:pPr>
      <w:r w:rsidRPr="00EA5FA7">
        <w:t>--</w:t>
      </w:r>
    </w:p>
    <w:p w14:paraId="0181C6D0" w14:textId="77777777" w:rsidR="001E7E8F" w:rsidRPr="00EA5FA7" w:rsidRDefault="001E7E8F" w:rsidP="001E7E8F">
      <w:pPr>
        <w:pStyle w:val="PL"/>
      </w:pPr>
      <w:r w:rsidRPr="00EA5FA7">
        <w:t>-- UE CONTEXT MODIFICATION REFUSE</w:t>
      </w:r>
    </w:p>
    <w:p w14:paraId="6AB4BCA0" w14:textId="77777777" w:rsidR="001E7E8F" w:rsidRPr="00EA5FA7" w:rsidRDefault="001E7E8F" w:rsidP="001E7E8F">
      <w:pPr>
        <w:pStyle w:val="PL"/>
      </w:pPr>
      <w:r w:rsidRPr="00EA5FA7">
        <w:t>--</w:t>
      </w:r>
    </w:p>
    <w:p w14:paraId="32B546A1" w14:textId="77777777" w:rsidR="001E7E8F" w:rsidRPr="00EA5FA7" w:rsidRDefault="001E7E8F" w:rsidP="001E7E8F">
      <w:pPr>
        <w:pStyle w:val="PL"/>
      </w:pPr>
      <w:r w:rsidRPr="00EA5FA7">
        <w:t>-- **************************************************************</w:t>
      </w:r>
    </w:p>
    <w:p w14:paraId="6F636122" w14:textId="77777777" w:rsidR="001E7E8F" w:rsidRPr="00EA5FA7" w:rsidRDefault="001E7E8F" w:rsidP="001E7E8F">
      <w:pPr>
        <w:pStyle w:val="PL"/>
      </w:pPr>
    </w:p>
    <w:p w14:paraId="52923C9A" w14:textId="77777777" w:rsidR="001E7E8F" w:rsidRPr="00EA5FA7" w:rsidRDefault="001E7E8F" w:rsidP="001E7E8F">
      <w:pPr>
        <w:pStyle w:val="PL"/>
      </w:pPr>
      <w:r w:rsidRPr="00EA5FA7">
        <w:t>UEContextModificationRefuse::= SEQUENCE {</w:t>
      </w:r>
    </w:p>
    <w:p w14:paraId="4F2BC579" w14:textId="77777777" w:rsidR="001E7E8F" w:rsidRPr="00EA5FA7" w:rsidRDefault="001E7E8F" w:rsidP="001E7E8F">
      <w:pPr>
        <w:pStyle w:val="PL"/>
      </w:pPr>
      <w:r w:rsidRPr="00EA5FA7">
        <w:tab/>
        <w:t>protocolIEs</w:t>
      </w:r>
      <w:r w:rsidRPr="00EA5FA7">
        <w:tab/>
      </w:r>
      <w:r w:rsidRPr="00EA5FA7">
        <w:tab/>
      </w:r>
      <w:r w:rsidRPr="00EA5FA7">
        <w:tab/>
        <w:t>ProtocolIE-Container       { { UEContextModificationRefuseIEs} },</w:t>
      </w:r>
    </w:p>
    <w:p w14:paraId="5D439184" w14:textId="77777777" w:rsidR="001E7E8F" w:rsidRPr="00EA5FA7" w:rsidRDefault="001E7E8F" w:rsidP="001E7E8F">
      <w:pPr>
        <w:pStyle w:val="PL"/>
      </w:pPr>
      <w:r w:rsidRPr="00EA5FA7">
        <w:tab/>
        <w:t>...</w:t>
      </w:r>
    </w:p>
    <w:p w14:paraId="043257A3" w14:textId="77777777" w:rsidR="001E7E8F" w:rsidRPr="00EA5FA7" w:rsidRDefault="001E7E8F" w:rsidP="001E7E8F">
      <w:pPr>
        <w:pStyle w:val="PL"/>
      </w:pPr>
      <w:r w:rsidRPr="00EA5FA7">
        <w:t>}</w:t>
      </w:r>
    </w:p>
    <w:p w14:paraId="1A58C429" w14:textId="77777777" w:rsidR="001E7E8F" w:rsidRPr="00EA5FA7" w:rsidRDefault="001E7E8F" w:rsidP="001E7E8F">
      <w:pPr>
        <w:pStyle w:val="PL"/>
      </w:pPr>
    </w:p>
    <w:p w14:paraId="5A6A185C" w14:textId="77777777" w:rsidR="001E7E8F" w:rsidRPr="00EA5FA7" w:rsidRDefault="001E7E8F" w:rsidP="001E7E8F">
      <w:pPr>
        <w:pStyle w:val="PL"/>
      </w:pPr>
    </w:p>
    <w:p w14:paraId="3335557E" w14:textId="77777777" w:rsidR="001E7E8F" w:rsidRPr="00EA5FA7" w:rsidRDefault="001E7E8F" w:rsidP="001E7E8F">
      <w:pPr>
        <w:pStyle w:val="PL"/>
      </w:pPr>
      <w:r w:rsidRPr="00EA5FA7">
        <w:t>UEContextModificationRefuseIEs F1AP-PROTOCOL-IES ::= {</w:t>
      </w:r>
    </w:p>
    <w:p w14:paraId="201D94F9" w14:textId="77777777" w:rsidR="001E7E8F" w:rsidRPr="00EA5FA7" w:rsidRDefault="001E7E8F" w:rsidP="001E7E8F">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9E8D1E6" w14:textId="77777777" w:rsidR="001E7E8F" w:rsidRPr="00EA5FA7" w:rsidRDefault="001E7E8F" w:rsidP="001E7E8F">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3C93C4B" w14:textId="77777777" w:rsidR="001E7E8F" w:rsidRPr="00EA5FA7" w:rsidRDefault="001E7E8F" w:rsidP="001E7E8F">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A1AFDFC" w14:textId="77777777" w:rsidR="001E7E8F" w:rsidRPr="00EA5FA7" w:rsidRDefault="001E7E8F" w:rsidP="001E7E8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88E863D" w14:textId="77777777" w:rsidR="001E7E8F" w:rsidRPr="00EA5FA7" w:rsidRDefault="001E7E8F" w:rsidP="001E7E8F">
      <w:pPr>
        <w:pStyle w:val="PL"/>
      </w:pPr>
      <w:r w:rsidRPr="00EA5FA7">
        <w:tab/>
        <w:t>...</w:t>
      </w:r>
    </w:p>
    <w:p w14:paraId="4EC095E5" w14:textId="77777777" w:rsidR="001E7E8F" w:rsidRPr="00EA5FA7" w:rsidRDefault="001E7E8F" w:rsidP="001E7E8F">
      <w:pPr>
        <w:pStyle w:val="PL"/>
      </w:pPr>
      <w:r w:rsidRPr="00EA5FA7">
        <w:t>}</w:t>
      </w:r>
    </w:p>
    <w:p w14:paraId="4D4353D3" w14:textId="77777777" w:rsidR="001E7E8F" w:rsidRPr="00EA5FA7" w:rsidRDefault="001E7E8F" w:rsidP="001E7E8F">
      <w:pPr>
        <w:pStyle w:val="PL"/>
      </w:pPr>
    </w:p>
    <w:p w14:paraId="2AF39321" w14:textId="77777777" w:rsidR="001E7E8F" w:rsidRPr="00EA5FA7" w:rsidRDefault="001E7E8F" w:rsidP="001E7E8F">
      <w:pPr>
        <w:pStyle w:val="PL"/>
      </w:pPr>
    </w:p>
    <w:p w14:paraId="5D602BC8" w14:textId="77777777" w:rsidR="001E7E8F" w:rsidRPr="00EA5FA7" w:rsidRDefault="001E7E8F" w:rsidP="001E7E8F">
      <w:pPr>
        <w:pStyle w:val="PL"/>
      </w:pPr>
      <w:r w:rsidRPr="00EA5FA7">
        <w:t xml:space="preserve">-- ************************************************************** </w:t>
      </w:r>
    </w:p>
    <w:p w14:paraId="4D7C8CD8" w14:textId="77777777" w:rsidR="001E7E8F" w:rsidRPr="00EA5FA7" w:rsidRDefault="001E7E8F" w:rsidP="001E7E8F">
      <w:pPr>
        <w:pStyle w:val="PL"/>
      </w:pPr>
      <w:r w:rsidRPr="00EA5FA7">
        <w:t xml:space="preserve">-- </w:t>
      </w:r>
    </w:p>
    <w:p w14:paraId="3E34179B" w14:textId="77777777" w:rsidR="001E7E8F" w:rsidRPr="00EA5FA7" w:rsidRDefault="001E7E8F" w:rsidP="001E7E8F">
      <w:pPr>
        <w:pStyle w:val="PL"/>
        <w:outlineLvl w:val="3"/>
      </w:pPr>
      <w:r w:rsidRPr="00EA5FA7">
        <w:t xml:space="preserve">-- WRITE-REPLACE WARNING ELEMENTARY PROCEDURE </w:t>
      </w:r>
    </w:p>
    <w:p w14:paraId="6F7A66AE" w14:textId="77777777" w:rsidR="001E7E8F" w:rsidRPr="00EA5FA7" w:rsidRDefault="001E7E8F" w:rsidP="001E7E8F">
      <w:pPr>
        <w:pStyle w:val="PL"/>
      </w:pPr>
      <w:r w:rsidRPr="00EA5FA7">
        <w:t xml:space="preserve">-- </w:t>
      </w:r>
    </w:p>
    <w:p w14:paraId="45C20517" w14:textId="77777777" w:rsidR="001E7E8F" w:rsidRPr="00EA5FA7" w:rsidRDefault="001E7E8F" w:rsidP="001E7E8F">
      <w:pPr>
        <w:pStyle w:val="PL"/>
      </w:pPr>
      <w:r w:rsidRPr="00EA5FA7">
        <w:t xml:space="preserve">-- ************************************************************** </w:t>
      </w:r>
    </w:p>
    <w:p w14:paraId="3F4A2224" w14:textId="77777777" w:rsidR="001E7E8F" w:rsidRPr="00EA5FA7" w:rsidRDefault="001E7E8F" w:rsidP="001E7E8F">
      <w:pPr>
        <w:pStyle w:val="PL"/>
      </w:pPr>
    </w:p>
    <w:p w14:paraId="1A0C904E" w14:textId="77777777" w:rsidR="001E7E8F" w:rsidRPr="00EA5FA7" w:rsidRDefault="001E7E8F" w:rsidP="001E7E8F">
      <w:pPr>
        <w:pStyle w:val="PL"/>
      </w:pPr>
      <w:r w:rsidRPr="00EA5FA7">
        <w:t xml:space="preserve">-- ************************************************************** </w:t>
      </w:r>
    </w:p>
    <w:p w14:paraId="6F08AFEA" w14:textId="77777777" w:rsidR="001E7E8F" w:rsidRPr="00EA5FA7" w:rsidRDefault="001E7E8F" w:rsidP="001E7E8F">
      <w:pPr>
        <w:pStyle w:val="PL"/>
      </w:pPr>
      <w:r w:rsidRPr="00EA5FA7">
        <w:t xml:space="preserve">-- </w:t>
      </w:r>
    </w:p>
    <w:p w14:paraId="3B518AF6" w14:textId="77777777" w:rsidR="001E7E8F" w:rsidRPr="00EA5FA7" w:rsidRDefault="001E7E8F" w:rsidP="001E7E8F">
      <w:pPr>
        <w:pStyle w:val="PL"/>
        <w:outlineLvl w:val="4"/>
      </w:pPr>
      <w:r w:rsidRPr="00EA5FA7">
        <w:t xml:space="preserve">-- Write-Replace Warning Request </w:t>
      </w:r>
    </w:p>
    <w:p w14:paraId="424CC906" w14:textId="77777777" w:rsidR="001E7E8F" w:rsidRPr="00EA5FA7" w:rsidRDefault="001E7E8F" w:rsidP="001E7E8F">
      <w:pPr>
        <w:pStyle w:val="PL"/>
      </w:pPr>
      <w:r w:rsidRPr="00EA5FA7">
        <w:t xml:space="preserve">-- </w:t>
      </w:r>
    </w:p>
    <w:p w14:paraId="16C8B3DD" w14:textId="77777777" w:rsidR="001E7E8F" w:rsidRPr="00EA5FA7" w:rsidRDefault="001E7E8F" w:rsidP="001E7E8F">
      <w:pPr>
        <w:pStyle w:val="PL"/>
      </w:pPr>
      <w:r w:rsidRPr="00EA5FA7">
        <w:t xml:space="preserve">-- ************************************************************** </w:t>
      </w:r>
    </w:p>
    <w:p w14:paraId="2CA8E01B" w14:textId="77777777" w:rsidR="001E7E8F" w:rsidRPr="00EA5FA7" w:rsidRDefault="001E7E8F" w:rsidP="001E7E8F">
      <w:pPr>
        <w:pStyle w:val="PL"/>
      </w:pPr>
    </w:p>
    <w:p w14:paraId="65AA35D6" w14:textId="77777777" w:rsidR="001E7E8F" w:rsidRPr="00EA5FA7" w:rsidRDefault="001E7E8F" w:rsidP="001E7E8F">
      <w:pPr>
        <w:pStyle w:val="PL"/>
      </w:pPr>
      <w:r w:rsidRPr="00EA5FA7">
        <w:t xml:space="preserve">WriteReplaceWarningRequest ::= SEQUENCE { </w:t>
      </w:r>
    </w:p>
    <w:p w14:paraId="4DE03E44" w14:textId="77777777" w:rsidR="001E7E8F" w:rsidRPr="00EA5FA7" w:rsidRDefault="001E7E8F" w:rsidP="001E7E8F">
      <w:pPr>
        <w:pStyle w:val="PL"/>
      </w:pPr>
      <w:r w:rsidRPr="00EA5FA7">
        <w:tab/>
        <w:t xml:space="preserve">protocolIEs ProtocolIE-Container { {WriteReplaceWarningRequestIEs} }, </w:t>
      </w:r>
    </w:p>
    <w:p w14:paraId="2EC18348" w14:textId="77777777" w:rsidR="001E7E8F" w:rsidRPr="00EA5FA7" w:rsidRDefault="001E7E8F" w:rsidP="001E7E8F">
      <w:pPr>
        <w:pStyle w:val="PL"/>
      </w:pPr>
      <w:r w:rsidRPr="00EA5FA7">
        <w:tab/>
        <w:t xml:space="preserve">... </w:t>
      </w:r>
    </w:p>
    <w:p w14:paraId="50D62D0F" w14:textId="77777777" w:rsidR="001E7E8F" w:rsidRPr="00EA5FA7" w:rsidRDefault="001E7E8F" w:rsidP="001E7E8F">
      <w:pPr>
        <w:pStyle w:val="PL"/>
      </w:pPr>
      <w:r w:rsidRPr="00EA5FA7">
        <w:t xml:space="preserve">} </w:t>
      </w:r>
    </w:p>
    <w:p w14:paraId="438B725D" w14:textId="77777777" w:rsidR="001E7E8F" w:rsidRPr="00EA5FA7" w:rsidRDefault="001E7E8F" w:rsidP="001E7E8F">
      <w:pPr>
        <w:pStyle w:val="PL"/>
      </w:pPr>
    </w:p>
    <w:p w14:paraId="57AF326D" w14:textId="77777777" w:rsidR="001E7E8F" w:rsidRPr="00EA5FA7" w:rsidRDefault="001E7E8F" w:rsidP="001E7E8F">
      <w:pPr>
        <w:pStyle w:val="PL"/>
      </w:pPr>
      <w:r w:rsidRPr="00EA5FA7">
        <w:t xml:space="preserve">WriteReplaceWarningRequestIEs F1AP-PROTOCOL-IES ::= { </w:t>
      </w:r>
    </w:p>
    <w:p w14:paraId="772E54DD" w14:textId="77777777" w:rsidR="001E7E8F" w:rsidRPr="00EA5FA7" w:rsidRDefault="001E7E8F" w:rsidP="001E7E8F">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77A9740" w14:textId="77777777" w:rsidR="001E7E8F" w:rsidRPr="00EA5FA7" w:rsidRDefault="001E7E8F" w:rsidP="001E7E8F">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5093A8E" w14:textId="77777777" w:rsidR="001E7E8F" w:rsidRPr="00EA5FA7" w:rsidRDefault="001E7E8F" w:rsidP="001E7E8F">
      <w:pPr>
        <w:pStyle w:val="PL"/>
      </w:pPr>
      <w:r w:rsidRPr="00EA5FA7">
        <w:lastRenderedPageBreak/>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E183E4B" w14:textId="77777777" w:rsidR="001E7E8F" w:rsidRPr="00EA5FA7" w:rsidRDefault="001E7E8F" w:rsidP="001E7E8F">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531A7B84" w14:textId="77777777" w:rsidR="001E7E8F" w:rsidRPr="00EA5FA7" w:rsidRDefault="001E7E8F" w:rsidP="001E7E8F">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3A01609A" w14:textId="77777777" w:rsidR="001E7E8F" w:rsidRPr="00EA5FA7" w:rsidRDefault="001E7E8F" w:rsidP="001E7E8F">
      <w:pPr>
        <w:pStyle w:val="PL"/>
      </w:pPr>
      <w:r w:rsidRPr="00EA5FA7">
        <w:tab/>
        <w:t xml:space="preserve">... </w:t>
      </w:r>
    </w:p>
    <w:p w14:paraId="61E3D221" w14:textId="77777777" w:rsidR="001E7E8F" w:rsidRPr="00EA5FA7" w:rsidRDefault="001E7E8F" w:rsidP="001E7E8F">
      <w:pPr>
        <w:pStyle w:val="PL"/>
      </w:pPr>
      <w:r w:rsidRPr="00EA5FA7">
        <w:t>}</w:t>
      </w:r>
    </w:p>
    <w:p w14:paraId="7C012230" w14:textId="77777777" w:rsidR="001E7E8F" w:rsidRPr="00EA5FA7" w:rsidRDefault="001E7E8F" w:rsidP="001E7E8F">
      <w:pPr>
        <w:pStyle w:val="PL"/>
      </w:pPr>
    </w:p>
    <w:p w14:paraId="52898259" w14:textId="77777777" w:rsidR="001E7E8F" w:rsidRPr="00EA5FA7" w:rsidRDefault="001E7E8F" w:rsidP="001E7E8F">
      <w:pPr>
        <w:pStyle w:val="PL"/>
      </w:pPr>
      <w:r w:rsidRPr="00EA5FA7">
        <w:t>Cells-To-Be-Broadcast-List</w:t>
      </w:r>
      <w:r w:rsidRPr="00EA5FA7">
        <w:tab/>
      </w:r>
      <w:r w:rsidRPr="00EA5FA7">
        <w:tab/>
        <w:t>::= SEQUENCE (SIZE(1.. maxCellingNBDU))</w:t>
      </w:r>
      <w:r w:rsidRPr="00EA5FA7">
        <w:tab/>
        <w:t>OF ProtocolIE-SingleContainer { { Cells-To-Be-Broadcast-List-ItemIEs } }</w:t>
      </w:r>
    </w:p>
    <w:p w14:paraId="005A745E" w14:textId="77777777" w:rsidR="001E7E8F" w:rsidRPr="00EA5FA7" w:rsidRDefault="001E7E8F" w:rsidP="001E7E8F">
      <w:pPr>
        <w:pStyle w:val="PL"/>
      </w:pPr>
    </w:p>
    <w:p w14:paraId="292EDA12" w14:textId="77777777" w:rsidR="001E7E8F" w:rsidRPr="00EA5FA7" w:rsidRDefault="001E7E8F" w:rsidP="001E7E8F">
      <w:pPr>
        <w:pStyle w:val="PL"/>
      </w:pPr>
      <w:r w:rsidRPr="00EA5FA7">
        <w:t>Cells-To-Be-Broadcast-List-ItemIEs F1AP-PROTOCOL-IES</w:t>
      </w:r>
      <w:r w:rsidRPr="00EA5FA7">
        <w:tab/>
        <w:t>::= {</w:t>
      </w:r>
    </w:p>
    <w:p w14:paraId="0570A68E" w14:textId="77777777" w:rsidR="001E7E8F" w:rsidRPr="00EA5FA7" w:rsidRDefault="001E7E8F" w:rsidP="001E7E8F">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DB2586C" w14:textId="77777777" w:rsidR="001E7E8F" w:rsidRPr="00EA5FA7" w:rsidRDefault="001E7E8F" w:rsidP="001E7E8F">
      <w:pPr>
        <w:pStyle w:val="PL"/>
      </w:pPr>
      <w:r w:rsidRPr="00EA5FA7">
        <w:tab/>
        <w:t>...</w:t>
      </w:r>
    </w:p>
    <w:p w14:paraId="4DF701F9" w14:textId="77777777" w:rsidR="001E7E8F" w:rsidRPr="00EA5FA7" w:rsidRDefault="001E7E8F" w:rsidP="001E7E8F">
      <w:pPr>
        <w:pStyle w:val="PL"/>
      </w:pPr>
      <w:r w:rsidRPr="00EA5FA7">
        <w:t>}</w:t>
      </w:r>
    </w:p>
    <w:p w14:paraId="18138606" w14:textId="77777777" w:rsidR="001E7E8F" w:rsidRPr="00EA5FA7" w:rsidRDefault="001E7E8F" w:rsidP="001E7E8F">
      <w:pPr>
        <w:pStyle w:val="PL"/>
      </w:pPr>
    </w:p>
    <w:p w14:paraId="4009627B" w14:textId="77777777" w:rsidR="001E7E8F" w:rsidRPr="00EA5FA7" w:rsidRDefault="001E7E8F" w:rsidP="001E7E8F">
      <w:pPr>
        <w:pStyle w:val="PL"/>
      </w:pPr>
      <w:r w:rsidRPr="00EA5FA7">
        <w:t xml:space="preserve">-- ************************************************************** </w:t>
      </w:r>
    </w:p>
    <w:p w14:paraId="4313DB68" w14:textId="77777777" w:rsidR="001E7E8F" w:rsidRPr="00EA5FA7" w:rsidRDefault="001E7E8F" w:rsidP="001E7E8F">
      <w:pPr>
        <w:pStyle w:val="PL"/>
      </w:pPr>
      <w:r w:rsidRPr="00EA5FA7">
        <w:t xml:space="preserve">-- </w:t>
      </w:r>
    </w:p>
    <w:p w14:paraId="6BD4ECA3" w14:textId="77777777" w:rsidR="001E7E8F" w:rsidRPr="00EA5FA7" w:rsidRDefault="001E7E8F" w:rsidP="001E7E8F">
      <w:pPr>
        <w:pStyle w:val="PL"/>
        <w:outlineLvl w:val="4"/>
      </w:pPr>
      <w:r w:rsidRPr="00EA5FA7">
        <w:t xml:space="preserve">-- Write-Replace Warning Response </w:t>
      </w:r>
    </w:p>
    <w:p w14:paraId="62870A78" w14:textId="77777777" w:rsidR="001E7E8F" w:rsidRPr="00EA5FA7" w:rsidRDefault="001E7E8F" w:rsidP="001E7E8F">
      <w:pPr>
        <w:pStyle w:val="PL"/>
      </w:pPr>
      <w:r w:rsidRPr="00EA5FA7">
        <w:t xml:space="preserve">-- </w:t>
      </w:r>
    </w:p>
    <w:p w14:paraId="71A9951A" w14:textId="77777777" w:rsidR="001E7E8F" w:rsidRPr="00EA5FA7" w:rsidRDefault="001E7E8F" w:rsidP="001E7E8F">
      <w:pPr>
        <w:pStyle w:val="PL"/>
      </w:pPr>
      <w:r w:rsidRPr="00EA5FA7">
        <w:t xml:space="preserve">-- ************************************************************** </w:t>
      </w:r>
    </w:p>
    <w:p w14:paraId="11C9FBC9" w14:textId="77777777" w:rsidR="001E7E8F" w:rsidRPr="00EA5FA7" w:rsidRDefault="001E7E8F" w:rsidP="001E7E8F">
      <w:pPr>
        <w:pStyle w:val="PL"/>
      </w:pPr>
    </w:p>
    <w:p w14:paraId="0CCD12E2" w14:textId="77777777" w:rsidR="001E7E8F" w:rsidRPr="00EA5FA7" w:rsidRDefault="001E7E8F" w:rsidP="001E7E8F">
      <w:pPr>
        <w:pStyle w:val="PL"/>
      </w:pPr>
      <w:r w:rsidRPr="00EA5FA7">
        <w:t xml:space="preserve">WriteReplaceWarningResponse ::= SEQUENCE { </w:t>
      </w:r>
    </w:p>
    <w:p w14:paraId="325A18CE" w14:textId="77777777" w:rsidR="001E7E8F" w:rsidRPr="00EA5FA7" w:rsidRDefault="001E7E8F" w:rsidP="001E7E8F">
      <w:pPr>
        <w:pStyle w:val="PL"/>
      </w:pPr>
      <w:r w:rsidRPr="00EA5FA7">
        <w:tab/>
        <w:t xml:space="preserve">protocolIEs ProtocolIE-Container { {WriteReplaceWarningResponseIEs} }, </w:t>
      </w:r>
    </w:p>
    <w:p w14:paraId="45767339" w14:textId="77777777" w:rsidR="001E7E8F" w:rsidRPr="00EA5FA7" w:rsidRDefault="001E7E8F" w:rsidP="001E7E8F">
      <w:pPr>
        <w:pStyle w:val="PL"/>
      </w:pPr>
      <w:r w:rsidRPr="00EA5FA7">
        <w:tab/>
        <w:t xml:space="preserve">... </w:t>
      </w:r>
    </w:p>
    <w:p w14:paraId="6C2F2A1F" w14:textId="77777777" w:rsidR="001E7E8F" w:rsidRPr="00EA5FA7" w:rsidRDefault="001E7E8F" w:rsidP="001E7E8F">
      <w:pPr>
        <w:pStyle w:val="PL"/>
      </w:pPr>
      <w:r w:rsidRPr="00EA5FA7">
        <w:t xml:space="preserve">} </w:t>
      </w:r>
    </w:p>
    <w:p w14:paraId="686FCDFC" w14:textId="77777777" w:rsidR="001E7E8F" w:rsidRPr="00EA5FA7" w:rsidRDefault="001E7E8F" w:rsidP="001E7E8F">
      <w:pPr>
        <w:pStyle w:val="PL"/>
      </w:pPr>
    </w:p>
    <w:p w14:paraId="243E3DF3" w14:textId="77777777" w:rsidR="001E7E8F" w:rsidRPr="00EA5FA7" w:rsidRDefault="001E7E8F" w:rsidP="001E7E8F">
      <w:pPr>
        <w:pStyle w:val="PL"/>
      </w:pPr>
      <w:r w:rsidRPr="00EA5FA7">
        <w:t xml:space="preserve">WriteReplaceWarningResponseIEs F1AP-PROTOCOL-IES ::= { </w:t>
      </w:r>
    </w:p>
    <w:p w14:paraId="02DB615B" w14:textId="77777777" w:rsidR="001E7E8F" w:rsidRPr="00EA5FA7" w:rsidRDefault="001E7E8F" w:rsidP="001E7E8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5329DE0" w14:textId="77777777" w:rsidR="001E7E8F" w:rsidRPr="00EA5FA7" w:rsidRDefault="001E7E8F" w:rsidP="001E7E8F">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71DF6E98" w14:textId="77777777" w:rsidR="001E7E8F" w:rsidRPr="00EA5FA7" w:rsidRDefault="001E7E8F" w:rsidP="001E7E8F">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3A2B45B" w14:textId="77777777" w:rsidR="001E7E8F" w:rsidRPr="00EA5FA7" w:rsidRDefault="001E7E8F" w:rsidP="001E7E8F">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3EDD9B5" w14:textId="77777777" w:rsidR="001E7E8F" w:rsidRPr="00EA5FA7" w:rsidRDefault="001E7E8F" w:rsidP="001E7E8F">
      <w:pPr>
        <w:pStyle w:val="PL"/>
      </w:pPr>
      <w:r w:rsidRPr="00EA5FA7">
        <w:tab/>
        <w:t>...</w:t>
      </w:r>
    </w:p>
    <w:p w14:paraId="46C5B5A4" w14:textId="77777777" w:rsidR="001E7E8F" w:rsidRPr="00EA5FA7" w:rsidRDefault="001E7E8F" w:rsidP="001E7E8F">
      <w:pPr>
        <w:pStyle w:val="PL"/>
      </w:pPr>
      <w:r w:rsidRPr="00EA5FA7">
        <w:t>}</w:t>
      </w:r>
    </w:p>
    <w:p w14:paraId="29D639F5" w14:textId="77777777" w:rsidR="001E7E8F" w:rsidRPr="00EA5FA7" w:rsidRDefault="001E7E8F" w:rsidP="001E7E8F">
      <w:pPr>
        <w:pStyle w:val="PL"/>
      </w:pPr>
    </w:p>
    <w:p w14:paraId="1A7A3CA1" w14:textId="77777777" w:rsidR="001E7E8F" w:rsidRPr="00EA5FA7" w:rsidRDefault="001E7E8F" w:rsidP="001E7E8F">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5E74B10C" w14:textId="77777777" w:rsidR="001E7E8F" w:rsidRPr="00EA5FA7" w:rsidRDefault="001E7E8F" w:rsidP="001E7E8F">
      <w:pPr>
        <w:pStyle w:val="PL"/>
      </w:pPr>
    </w:p>
    <w:p w14:paraId="3DB8FAEB" w14:textId="77777777" w:rsidR="001E7E8F" w:rsidRPr="00EA5FA7" w:rsidRDefault="001E7E8F" w:rsidP="001E7E8F">
      <w:pPr>
        <w:pStyle w:val="PL"/>
      </w:pPr>
      <w:r w:rsidRPr="00EA5FA7">
        <w:t>Cells-Broadcast-Completed-List-ItemIEs F1AP-PROTOCOL-IES</w:t>
      </w:r>
      <w:r w:rsidRPr="00EA5FA7">
        <w:tab/>
        <w:t>::= {</w:t>
      </w:r>
    </w:p>
    <w:p w14:paraId="7C7ECFE0" w14:textId="77777777" w:rsidR="001E7E8F" w:rsidRPr="00EA5FA7" w:rsidRDefault="001E7E8F" w:rsidP="001E7E8F">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27F9C1A8" w14:textId="77777777" w:rsidR="001E7E8F" w:rsidRPr="00EA5FA7" w:rsidRDefault="001E7E8F" w:rsidP="001E7E8F">
      <w:pPr>
        <w:pStyle w:val="PL"/>
      </w:pPr>
      <w:r w:rsidRPr="00EA5FA7">
        <w:tab/>
        <w:t>...</w:t>
      </w:r>
    </w:p>
    <w:p w14:paraId="3387187B" w14:textId="77777777" w:rsidR="001E7E8F" w:rsidRPr="00EA5FA7" w:rsidRDefault="001E7E8F" w:rsidP="001E7E8F">
      <w:pPr>
        <w:pStyle w:val="PL"/>
      </w:pPr>
      <w:r w:rsidRPr="00EA5FA7">
        <w:t>}</w:t>
      </w:r>
    </w:p>
    <w:p w14:paraId="60C30757" w14:textId="77777777" w:rsidR="001E7E8F" w:rsidRPr="00EA5FA7" w:rsidRDefault="001E7E8F" w:rsidP="001E7E8F">
      <w:pPr>
        <w:pStyle w:val="PL"/>
      </w:pPr>
    </w:p>
    <w:p w14:paraId="34FD7A95" w14:textId="77777777" w:rsidR="001E7E8F" w:rsidRPr="00EA5FA7" w:rsidRDefault="001E7E8F" w:rsidP="001E7E8F">
      <w:pPr>
        <w:pStyle w:val="PL"/>
      </w:pPr>
    </w:p>
    <w:p w14:paraId="7B548822" w14:textId="77777777" w:rsidR="001E7E8F" w:rsidRPr="00EA5FA7" w:rsidRDefault="001E7E8F" w:rsidP="001E7E8F">
      <w:pPr>
        <w:pStyle w:val="PL"/>
      </w:pPr>
      <w:r w:rsidRPr="00EA5FA7">
        <w:t xml:space="preserve">-- ************************************************************** </w:t>
      </w:r>
    </w:p>
    <w:p w14:paraId="74F770AB" w14:textId="77777777" w:rsidR="001E7E8F" w:rsidRPr="00EA5FA7" w:rsidRDefault="001E7E8F" w:rsidP="001E7E8F">
      <w:pPr>
        <w:pStyle w:val="PL"/>
      </w:pPr>
      <w:r w:rsidRPr="00EA5FA7">
        <w:t xml:space="preserve">-- </w:t>
      </w:r>
    </w:p>
    <w:p w14:paraId="53AA34C0" w14:textId="77777777" w:rsidR="001E7E8F" w:rsidRPr="00EA5FA7" w:rsidRDefault="001E7E8F" w:rsidP="001E7E8F">
      <w:pPr>
        <w:pStyle w:val="PL"/>
        <w:outlineLvl w:val="3"/>
      </w:pPr>
      <w:r w:rsidRPr="00EA5FA7">
        <w:t xml:space="preserve">-- PWS CANCEL ELEMENTARY PROCEDURE </w:t>
      </w:r>
    </w:p>
    <w:p w14:paraId="43B6817E" w14:textId="77777777" w:rsidR="001E7E8F" w:rsidRPr="00EA5FA7" w:rsidRDefault="001E7E8F" w:rsidP="001E7E8F">
      <w:pPr>
        <w:pStyle w:val="PL"/>
      </w:pPr>
      <w:r w:rsidRPr="00EA5FA7">
        <w:t xml:space="preserve">-- </w:t>
      </w:r>
    </w:p>
    <w:p w14:paraId="4B928D26" w14:textId="77777777" w:rsidR="001E7E8F" w:rsidRPr="00EA5FA7" w:rsidRDefault="001E7E8F" w:rsidP="001E7E8F">
      <w:pPr>
        <w:pStyle w:val="PL"/>
      </w:pPr>
      <w:r w:rsidRPr="00EA5FA7">
        <w:t xml:space="preserve">-- ************************************************************** </w:t>
      </w:r>
    </w:p>
    <w:p w14:paraId="503DC47E" w14:textId="77777777" w:rsidR="001E7E8F" w:rsidRPr="00EA5FA7" w:rsidRDefault="001E7E8F" w:rsidP="001E7E8F">
      <w:pPr>
        <w:pStyle w:val="PL"/>
      </w:pPr>
    </w:p>
    <w:p w14:paraId="6CA7FFDF" w14:textId="77777777" w:rsidR="001E7E8F" w:rsidRPr="00EA5FA7" w:rsidRDefault="001E7E8F" w:rsidP="001E7E8F">
      <w:pPr>
        <w:pStyle w:val="PL"/>
      </w:pPr>
      <w:r w:rsidRPr="00EA5FA7">
        <w:t xml:space="preserve">-- ************************************************************** </w:t>
      </w:r>
    </w:p>
    <w:p w14:paraId="040FEFA6" w14:textId="77777777" w:rsidR="001E7E8F" w:rsidRPr="00EA5FA7" w:rsidRDefault="001E7E8F" w:rsidP="001E7E8F">
      <w:pPr>
        <w:pStyle w:val="PL"/>
      </w:pPr>
      <w:r w:rsidRPr="00EA5FA7">
        <w:t xml:space="preserve">-- </w:t>
      </w:r>
    </w:p>
    <w:p w14:paraId="72695A7D" w14:textId="77777777" w:rsidR="001E7E8F" w:rsidRPr="00EA5FA7" w:rsidRDefault="001E7E8F" w:rsidP="001E7E8F">
      <w:pPr>
        <w:pStyle w:val="PL"/>
        <w:outlineLvl w:val="4"/>
      </w:pPr>
      <w:r w:rsidRPr="00EA5FA7">
        <w:t xml:space="preserve">-- PWS Cancel Request </w:t>
      </w:r>
    </w:p>
    <w:p w14:paraId="4EC16D89" w14:textId="77777777" w:rsidR="001E7E8F" w:rsidRPr="00EA5FA7" w:rsidRDefault="001E7E8F" w:rsidP="001E7E8F">
      <w:pPr>
        <w:pStyle w:val="PL"/>
      </w:pPr>
      <w:r w:rsidRPr="00EA5FA7">
        <w:t xml:space="preserve">-- </w:t>
      </w:r>
    </w:p>
    <w:p w14:paraId="6D9411FC" w14:textId="77777777" w:rsidR="001E7E8F" w:rsidRPr="00EA5FA7" w:rsidRDefault="001E7E8F" w:rsidP="001E7E8F">
      <w:pPr>
        <w:pStyle w:val="PL"/>
      </w:pPr>
      <w:r w:rsidRPr="00EA5FA7">
        <w:t xml:space="preserve">-- ************************************************************** </w:t>
      </w:r>
    </w:p>
    <w:p w14:paraId="6482DBFE" w14:textId="77777777" w:rsidR="001E7E8F" w:rsidRPr="00EA5FA7" w:rsidRDefault="001E7E8F" w:rsidP="001E7E8F">
      <w:pPr>
        <w:pStyle w:val="PL"/>
      </w:pPr>
    </w:p>
    <w:p w14:paraId="0B3E8B66" w14:textId="77777777" w:rsidR="001E7E8F" w:rsidRPr="00EA5FA7" w:rsidRDefault="001E7E8F" w:rsidP="001E7E8F">
      <w:pPr>
        <w:pStyle w:val="PL"/>
      </w:pPr>
      <w:r w:rsidRPr="00EA5FA7">
        <w:t xml:space="preserve">PWSCancelRequest ::= SEQUENCE { </w:t>
      </w:r>
    </w:p>
    <w:p w14:paraId="79767FA6" w14:textId="77777777" w:rsidR="001E7E8F" w:rsidRPr="00EA5FA7" w:rsidRDefault="001E7E8F" w:rsidP="001E7E8F">
      <w:pPr>
        <w:pStyle w:val="PL"/>
      </w:pPr>
      <w:r w:rsidRPr="00EA5FA7">
        <w:tab/>
        <w:t xml:space="preserve">protocolIEs ProtocolIE-Container { {PWSCancelRequestIEs} }, </w:t>
      </w:r>
    </w:p>
    <w:p w14:paraId="520BFAF7" w14:textId="77777777" w:rsidR="001E7E8F" w:rsidRPr="00EA5FA7" w:rsidRDefault="001E7E8F" w:rsidP="001E7E8F">
      <w:pPr>
        <w:pStyle w:val="PL"/>
      </w:pPr>
      <w:r w:rsidRPr="00EA5FA7">
        <w:tab/>
        <w:t xml:space="preserve">... </w:t>
      </w:r>
    </w:p>
    <w:p w14:paraId="30A7B2B8" w14:textId="77777777" w:rsidR="001E7E8F" w:rsidRPr="00EA5FA7" w:rsidRDefault="001E7E8F" w:rsidP="001E7E8F">
      <w:pPr>
        <w:pStyle w:val="PL"/>
      </w:pPr>
      <w:r w:rsidRPr="00EA5FA7">
        <w:t xml:space="preserve">} </w:t>
      </w:r>
    </w:p>
    <w:p w14:paraId="2C800048" w14:textId="77777777" w:rsidR="001E7E8F" w:rsidRPr="00EA5FA7" w:rsidRDefault="001E7E8F" w:rsidP="001E7E8F">
      <w:pPr>
        <w:pStyle w:val="PL"/>
      </w:pPr>
    </w:p>
    <w:p w14:paraId="45978FEA" w14:textId="77777777" w:rsidR="001E7E8F" w:rsidRPr="00EA5FA7" w:rsidRDefault="001E7E8F" w:rsidP="001E7E8F">
      <w:pPr>
        <w:pStyle w:val="PL"/>
      </w:pPr>
      <w:r w:rsidRPr="00EA5FA7">
        <w:t xml:space="preserve">PWSCancelRequestIEs F1AP-PROTOCOL-IES ::= { </w:t>
      </w:r>
    </w:p>
    <w:p w14:paraId="6278E1F7" w14:textId="77777777" w:rsidR="001E7E8F" w:rsidRPr="00EA5FA7" w:rsidRDefault="001E7E8F" w:rsidP="001E7E8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281B864" w14:textId="77777777" w:rsidR="001E7E8F" w:rsidRPr="00EA5FA7" w:rsidRDefault="001E7E8F" w:rsidP="001E7E8F">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558BB13D" w14:textId="77777777" w:rsidR="001E7E8F" w:rsidRPr="00EA5FA7" w:rsidRDefault="001E7E8F" w:rsidP="001E7E8F">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B1B53FD" w14:textId="77777777" w:rsidR="001E7E8F" w:rsidRPr="00EA5FA7" w:rsidRDefault="001E7E8F" w:rsidP="001E7E8F">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12720128" w14:textId="77777777" w:rsidR="001E7E8F" w:rsidRPr="00EA5FA7" w:rsidRDefault="001E7E8F" w:rsidP="001E7E8F">
      <w:pPr>
        <w:pStyle w:val="PL"/>
      </w:pPr>
      <w:r w:rsidRPr="00EA5FA7">
        <w:lastRenderedPageBreak/>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3AA312E7" w14:textId="77777777" w:rsidR="001E7E8F" w:rsidRPr="00EA5FA7" w:rsidRDefault="001E7E8F" w:rsidP="001E7E8F">
      <w:pPr>
        <w:pStyle w:val="PL"/>
      </w:pPr>
      <w:r w:rsidRPr="00EA5FA7">
        <w:tab/>
        <w:t xml:space="preserve">... </w:t>
      </w:r>
    </w:p>
    <w:p w14:paraId="1D190AAD" w14:textId="77777777" w:rsidR="001E7E8F" w:rsidRPr="00EA5FA7" w:rsidRDefault="001E7E8F" w:rsidP="001E7E8F">
      <w:pPr>
        <w:pStyle w:val="PL"/>
      </w:pPr>
      <w:r w:rsidRPr="00EA5FA7">
        <w:t>}</w:t>
      </w:r>
    </w:p>
    <w:p w14:paraId="64BB51C2" w14:textId="77777777" w:rsidR="001E7E8F" w:rsidRPr="00EA5FA7" w:rsidRDefault="001E7E8F" w:rsidP="001E7E8F">
      <w:pPr>
        <w:pStyle w:val="PL"/>
      </w:pPr>
    </w:p>
    <w:p w14:paraId="013C6130" w14:textId="77777777" w:rsidR="001E7E8F" w:rsidRPr="00EA5FA7" w:rsidRDefault="001E7E8F" w:rsidP="001E7E8F">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4691C86" w14:textId="77777777" w:rsidR="001E7E8F" w:rsidRPr="00EA5FA7" w:rsidRDefault="001E7E8F" w:rsidP="001E7E8F">
      <w:pPr>
        <w:pStyle w:val="PL"/>
      </w:pPr>
    </w:p>
    <w:p w14:paraId="4F77E8FE" w14:textId="77777777" w:rsidR="001E7E8F" w:rsidRPr="00EA5FA7" w:rsidRDefault="001E7E8F" w:rsidP="001E7E8F">
      <w:pPr>
        <w:pStyle w:val="PL"/>
      </w:pPr>
      <w:r w:rsidRPr="00EA5FA7">
        <w:t>Broadcast-To-Be-Cancelled-List-ItemIEs F1AP-PROTOCOL-IES</w:t>
      </w:r>
      <w:r w:rsidRPr="00EA5FA7">
        <w:tab/>
        <w:t>::= {</w:t>
      </w:r>
    </w:p>
    <w:p w14:paraId="463232F8" w14:textId="77777777" w:rsidR="001E7E8F" w:rsidRPr="00EA5FA7" w:rsidRDefault="001E7E8F" w:rsidP="001E7E8F">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0EDA34C1" w14:textId="77777777" w:rsidR="001E7E8F" w:rsidRPr="00EA5FA7" w:rsidRDefault="001E7E8F" w:rsidP="001E7E8F">
      <w:pPr>
        <w:pStyle w:val="PL"/>
      </w:pPr>
      <w:r w:rsidRPr="00EA5FA7">
        <w:tab/>
        <w:t>...</w:t>
      </w:r>
    </w:p>
    <w:p w14:paraId="64268FBA" w14:textId="77777777" w:rsidR="001E7E8F" w:rsidRPr="00EA5FA7" w:rsidRDefault="001E7E8F" w:rsidP="001E7E8F">
      <w:pPr>
        <w:pStyle w:val="PL"/>
      </w:pPr>
      <w:r w:rsidRPr="00EA5FA7">
        <w:t>}</w:t>
      </w:r>
    </w:p>
    <w:p w14:paraId="3664B494" w14:textId="77777777" w:rsidR="001E7E8F" w:rsidRPr="00EA5FA7" w:rsidRDefault="001E7E8F" w:rsidP="001E7E8F">
      <w:pPr>
        <w:pStyle w:val="PL"/>
      </w:pPr>
    </w:p>
    <w:p w14:paraId="50705BB8" w14:textId="77777777" w:rsidR="001E7E8F" w:rsidRPr="00EA5FA7" w:rsidRDefault="001E7E8F" w:rsidP="001E7E8F">
      <w:pPr>
        <w:pStyle w:val="PL"/>
      </w:pPr>
      <w:r w:rsidRPr="00EA5FA7">
        <w:t xml:space="preserve">-- ************************************************************** </w:t>
      </w:r>
    </w:p>
    <w:p w14:paraId="017B8667" w14:textId="77777777" w:rsidR="001E7E8F" w:rsidRPr="00EA5FA7" w:rsidRDefault="001E7E8F" w:rsidP="001E7E8F">
      <w:pPr>
        <w:pStyle w:val="PL"/>
      </w:pPr>
      <w:r w:rsidRPr="00EA5FA7">
        <w:t xml:space="preserve">-- </w:t>
      </w:r>
    </w:p>
    <w:p w14:paraId="7ADFC7C0" w14:textId="77777777" w:rsidR="001E7E8F" w:rsidRPr="00EA5FA7" w:rsidRDefault="001E7E8F" w:rsidP="001E7E8F">
      <w:pPr>
        <w:pStyle w:val="PL"/>
        <w:outlineLvl w:val="4"/>
      </w:pPr>
      <w:r w:rsidRPr="00EA5FA7">
        <w:t xml:space="preserve">-- PWS Cancel Response </w:t>
      </w:r>
    </w:p>
    <w:p w14:paraId="75FF02A4" w14:textId="77777777" w:rsidR="001E7E8F" w:rsidRPr="00EA5FA7" w:rsidRDefault="001E7E8F" w:rsidP="001E7E8F">
      <w:pPr>
        <w:pStyle w:val="PL"/>
      </w:pPr>
      <w:r w:rsidRPr="00EA5FA7">
        <w:t xml:space="preserve">-- </w:t>
      </w:r>
    </w:p>
    <w:p w14:paraId="5315368D" w14:textId="77777777" w:rsidR="001E7E8F" w:rsidRPr="00EA5FA7" w:rsidRDefault="001E7E8F" w:rsidP="001E7E8F">
      <w:pPr>
        <w:pStyle w:val="PL"/>
      </w:pPr>
      <w:r w:rsidRPr="00EA5FA7">
        <w:t xml:space="preserve">-- ************************************************************** </w:t>
      </w:r>
    </w:p>
    <w:p w14:paraId="6FDAAB7E" w14:textId="77777777" w:rsidR="001E7E8F" w:rsidRPr="00EA5FA7" w:rsidRDefault="001E7E8F" w:rsidP="001E7E8F">
      <w:pPr>
        <w:pStyle w:val="PL"/>
      </w:pPr>
    </w:p>
    <w:p w14:paraId="32F1ECAC" w14:textId="77777777" w:rsidR="001E7E8F" w:rsidRPr="00EA5FA7" w:rsidRDefault="001E7E8F" w:rsidP="001E7E8F">
      <w:pPr>
        <w:pStyle w:val="PL"/>
      </w:pPr>
      <w:r w:rsidRPr="00EA5FA7">
        <w:t xml:space="preserve">PWSCancelResponse ::= SEQUENCE { </w:t>
      </w:r>
    </w:p>
    <w:p w14:paraId="06114B8B" w14:textId="77777777" w:rsidR="001E7E8F" w:rsidRPr="00EA5FA7" w:rsidRDefault="001E7E8F" w:rsidP="001E7E8F">
      <w:pPr>
        <w:pStyle w:val="PL"/>
      </w:pPr>
      <w:r w:rsidRPr="00EA5FA7">
        <w:tab/>
        <w:t xml:space="preserve">protocolIEs ProtocolIE-Container { {PWSCancelResponseIEs} }, </w:t>
      </w:r>
    </w:p>
    <w:p w14:paraId="608BCACB" w14:textId="77777777" w:rsidR="001E7E8F" w:rsidRPr="00EA5FA7" w:rsidRDefault="001E7E8F" w:rsidP="001E7E8F">
      <w:pPr>
        <w:pStyle w:val="PL"/>
      </w:pPr>
      <w:r w:rsidRPr="00EA5FA7">
        <w:tab/>
        <w:t xml:space="preserve">... </w:t>
      </w:r>
    </w:p>
    <w:p w14:paraId="6DEFA988" w14:textId="77777777" w:rsidR="001E7E8F" w:rsidRPr="00EA5FA7" w:rsidRDefault="001E7E8F" w:rsidP="001E7E8F">
      <w:pPr>
        <w:pStyle w:val="PL"/>
      </w:pPr>
      <w:r w:rsidRPr="00EA5FA7">
        <w:t xml:space="preserve">} </w:t>
      </w:r>
    </w:p>
    <w:p w14:paraId="1E47B3CE" w14:textId="77777777" w:rsidR="001E7E8F" w:rsidRPr="00EA5FA7" w:rsidRDefault="001E7E8F" w:rsidP="001E7E8F">
      <w:pPr>
        <w:pStyle w:val="PL"/>
      </w:pPr>
    </w:p>
    <w:p w14:paraId="3FC9A0CE" w14:textId="77777777" w:rsidR="001E7E8F" w:rsidRPr="00EA5FA7" w:rsidRDefault="001E7E8F" w:rsidP="001E7E8F">
      <w:pPr>
        <w:pStyle w:val="PL"/>
      </w:pPr>
      <w:r w:rsidRPr="00EA5FA7">
        <w:t xml:space="preserve">PWSCancelResponseIEs F1AP-PROTOCOL-IES ::= { </w:t>
      </w:r>
    </w:p>
    <w:p w14:paraId="352AD6CE" w14:textId="77777777" w:rsidR="001E7E8F" w:rsidRPr="00EA5FA7" w:rsidRDefault="001E7E8F" w:rsidP="001E7E8F">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77F59C1" w14:textId="77777777" w:rsidR="001E7E8F" w:rsidRPr="00EA5FA7" w:rsidRDefault="001E7E8F" w:rsidP="001E7E8F">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BA30E70" w14:textId="77777777" w:rsidR="001E7E8F" w:rsidRPr="00EA5FA7" w:rsidRDefault="001E7E8F" w:rsidP="001E7E8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396DC9E9" w14:textId="77777777" w:rsidR="001E7E8F" w:rsidRPr="00EA5FA7" w:rsidRDefault="001E7E8F" w:rsidP="001E7E8F">
      <w:pPr>
        <w:pStyle w:val="PL"/>
      </w:pPr>
      <w:r w:rsidRPr="00EA5FA7">
        <w:tab/>
        <w:t xml:space="preserve">... </w:t>
      </w:r>
    </w:p>
    <w:p w14:paraId="43E7C6C9" w14:textId="77777777" w:rsidR="001E7E8F" w:rsidRPr="00EA5FA7" w:rsidRDefault="001E7E8F" w:rsidP="001E7E8F">
      <w:pPr>
        <w:pStyle w:val="PL"/>
      </w:pPr>
      <w:r w:rsidRPr="00EA5FA7">
        <w:t>}</w:t>
      </w:r>
    </w:p>
    <w:p w14:paraId="2DC1F060" w14:textId="77777777" w:rsidR="001E7E8F" w:rsidRPr="00EA5FA7" w:rsidRDefault="001E7E8F" w:rsidP="001E7E8F">
      <w:pPr>
        <w:pStyle w:val="PL"/>
      </w:pPr>
    </w:p>
    <w:p w14:paraId="042F672C" w14:textId="77777777" w:rsidR="001E7E8F" w:rsidRPr="00EA5FA7" w:rsidRDefault="001E7E8F" w:rsidP="001E7E8F">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2995C3B9" w14:textId="77777777" w:rsidR="001E7E8F" w:rsidRPr="00EA5FA7" w:rsidRDefault="001E7E8F" w:rsidP="001E7E8F">
      <w:pPr>
        <w:pStyle w:val="PL"/>
      </w:pPr>
    </w:p>
    <w:p w14:paraId="718267A5" w14:textId="77777777" w:rsidR="001E7E8F" w:rsidRPr="00EA5FA7" w:rsidRDefault="001E7E8F" w:rsidP="001E7E8F">
      <w:pPr>
        <w:pStyle w:val="PL"/>
      </w:pPr>
      <w:r w:rsidRPr="00EA5FA7">
        <w:t>Cells-Broadcast-Cancelled-List-ItemIEs F1AP-PROTOCOL-IES</w:t>
      </w:r>
      <w:r w:rsidRPr="00EA5FA7">
        <w:tab/>
        <w:t>::= {</w:t>
      </w:r>
    </w:p>
    <w:p w14:paraId="32CF242C" w14:textId="77777777" w:rsidR="001E7E8F" w:rsidRPr="00EA5FA7" w:rsidRDefault="001E7E8F" w:rsidP="001E7E8F">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4FAB6FF2" w14:textId="77777777" w:rsidR="001E7E8F" w:rsidRPr="00EA5FA7" w:rsidRDefault="001E7E8F" w:rsidP="001E7E8F">
      <w:pPr>
        <w:pStyle w:val="PL"/>
      </w:pPr>
      <w:r w:rsidRPr="00EA5FA7">
        <w:tab/>
        <w:t>...</w:t>
      </w:r>
    </w:p>
    <w:p w14:paraId="7EF26715" w14:textId="77777777" w:rsidR="001E7E8F" w:rsidRPr="00EA5FA7" w:rsidRDefault="001E7E8F" w:rsidP="001E7E8F">
      <w:pPr>
        <w:pStyle w:val="PL"/>
      </w:pPr>
      <w:r w:rsidRPr="00EA5FA7">
        <w:t>}</w:t>
      </w:r>
    </w:p>
    <w:p w14:paraId="34699E78" w14:textId="77777777" w:rsidR="001E7E8F" w:rsidRPr="00EA5FA7" w:rsidRDefault="001E7E8F" w:rsidP="001E7E8F">
      <w:pPr>
        <w:pStyle w:val="PL"/>
      </w:pPr>
    </w:p>
    <w:p w14:paraId="52F13596" w14:textId="77777777" w:rsidR="001E7E8F" w:rsidRPr="00EA5FA7" w:rsidRDefault="001E7E8F" w:rsidP="001E7E8F">
      <w:pPr>
        <w:pStyle w:val="PL"/>
      </w:pPr>
      <w:r w:rsidRPr="00EA5FA7">
        <w:t>-- **************************************************************</w:t>
      </w:r>
    </w:p>
    <w:p w14:paraId="0AA1AD16" w14:textId="77777777" w:rsidR="001E7E8F" w:rsidRPr="00EA5FA7" w:rsidRDefault="001E7E8F" w:rsidP="001E7E8F">
      <w:pPr>
        <w:pStyle w:val="PL"/>
      </w:pPr>
      <w:r w:rsidRPr="00EA5FA7">
        <w:t>--</w:t>
      </w:r>
    </w:p>
    <w:p w14:paraId="7779E68D" w14:textId="77777777" w:rsidR="001E7E8F" w:rsidRPr="00EA5FA7" w:rsidRDefault="001E7E8F" w:rsidP="001E7E8F">
      <w:pPr>
        <w:pStyle w:val="PL"/>
        <w:outlineLvl w:val="3"/>
      </w:pPr>
      <w:r w:rsidRPr="00EA5FA7">
        <w:t>-- UE Inactivity Notification ELEMENTARY PROCEDURE</w:t>
      </w:r>
    </w:p>
    <w:p w14:paraId="1A8EACF4" w14:textId="77777777" w:rsidR="001E7E8F" w:rsidRPr="00EA5FA7" w:rsidRDefault="001E7E8F" w:rsidP="001E7E8F">
      <w:pPr>
        <w:pStyle w:val="PL"/>
      </w:pPr>
      <w:r w:rsidRPr="00EA5FA7">
        <w:t>--</w:t>
      </w:r>
    </w:p>
    <w:p w14:paraId="6E8DDEAF" w14:textId="77777777" w:rsidR="001E7E8F" w:rsidRPr="00EA5FA7" w:rsidRDefault="001E7E8F" w:rsidP="001E7E8F">
      <w:pPr>
        <w:pStyle w:val="PL"/>
      </w:pPr>
      <w:r w:rsidRPr="00EA5FA7">
        <w:t>-- **************************************************************</w:t>
      </w:r>
    </w:p>
    <w:p w14:paraId="53A4DBCE" w14:textId="77777777" w:rsidR="001E7E8F" w:rsidRPr="00EA5FA7" w:rsidRDefault="001E7E8F" w:rsidP="001E7E8F">
      <w:pPr>
        <w:pStyle w:val="PL"/>
      </w:pPr>
    </w:p>
    <w:p w14:paraId="76914DF7" w14:textId="77777777" w:rsidR="001E7E8F" w:rsidRPr="00EA5FA7" w:rsidRDefault="001E7E8F" w:rsidP="001E7E8F">
      <w:pPr>
        <w:pStyle w:val="PL"/>
      </w:pPr>
      <w:r w:rsidRPr="00EA5FA7">
        <w:t>-- **************************************************************</w:t>
      </w:r>
    </w:p>
    <w:p w14:paraId="3F68FEA8" w14:textId="77777777" w:rsidR="001E7E8F" w:rsidRPr="00EA5FA7" w:rsidRDefault="001E7E8F" w:rsidP="001E7E8F">
      <w:pPr>
        <w:pStyle w:val="PL"/>
      </w:pPr>
      <w:r w:rsidRPr="00EA5FA7">
        <w:t>--</w:t>
      </w:r>
    </w:p>
    <w:p w14:paraId="39FE4BAC" w14:textId="77777777" w:rsidR="001E7E8F" w:rsidRPr="00EA5FA7" w:rsidRDefault="001E7E8F" w:rsidP="001E7E8F">
      <w:pPr>
        <w:pStyle w:val="PL"/>
        <w:outlineLvl w:val="4"/>
      </w:pPr>
      <w:r w:rsidRPr="00EA5FA7">
        <w:t>-- UE Inactivity Notification</w:t>
      </w:r>
    </w:p>
    <w:p w14:paraId="6BA9DAC0" w14:textId="77777777" w:rsidR="001E7E8F" w:rsidRPr="00EA5FA7" w:rsidRDefault="001E7E8F" w:rsidP="001E7E8F">
      <w:pPr>
        <w:pStyle w:val="PL"/>
      </w:pPr>
      <w:r w:rsidRPr="00EA5FA7">
        <w:t>--</w:t>
      </w:r>
    </w:p>
    <w:p w14:paraId="6E39ECB6" w14:textId="77777777" w:rsidR="001E7E8F" w:rsidRPr="00EA5FA7" w:rsidRDefault="001E7E8F" w:rsidP="001E7E8F">
      <w:pPr>
        <w:pStyle w:val="PL"/>
      </w:pPr>
      <w:r w:rsidRPr="00EA5FA7">
        <w:t>-- **************************************************************</w:t>
      </w:r>
    </w:p>
    <w:p w14:paraId="3F3AF0C9" w14:textId="77777777" w:rsidR="001E7E8F" w:rsidRPr="00EA5FA7" w:rsidRDefault="001E7E8F" w:rsidP="001E7E8F">
      <w:pPr>
        <w:pStyle w:val="PL"/>
      </w:pPr>
    </w:p>
    <w:p w14:paraId="533433CC" w14:textId="77777777" w:rsidR="001E7E8F" w:rsidRPr="00EA5FA7" w:rsidRDefault="001E7E8F" w:rsidP="001E7E8F">
      <w:pPr>
        <w:pStyle w:val="PL"/>
      </w:pPr>
      <w:r w:rsidRPr="00EA5FA7">
        <w:t>UEInactivityNotification ::= SEQUENCE {</w:t>
      </w:r>
    </w:p>
    <w:p w14:paraId="14B3FEB7" w14:textId="77777777" w:rsidR="001E7E8F" w:rsidRPr="00EA5FA7" w:rsidRDefault="001E7E8F" w:rsidP="001E7E8F">
      <w:pPr>
        <w:pStyle w:val="PL"/>
      </w:pPr>
      <w:r w:rsidRPr="00EA5FA7">
        <w:tab/>
        <w:t>protocolIEs</w:t>
      </w:r>
      <w:r w:rsidRPr="00EA5FA7">
        <w:tab/>
      </w:r>
      <w:r w:rsidRPr="00EA5FA7">
        <w:tab/>
      </w:r>
      <w:r w:rsidRPr="00EA5FA7">
        <w:tab/>
        <w:t>ProtocolIE-Container       {{ UEInactivityNotificationIEs}},</w:t>
      </w:r>
    </w:p>
    <w:p w14:paraId="583F71A5" w14:textId="77777777" w:rsidR="001E7E8F" w:rsidRPr="00EA5FA7" w:rsidRDefault="001E7E8F" w:rsidP="001E7E8F">
      <w:pPr>
        <w:pStyle w:val="PL"/>
      </w:pPr>
      <w:r w:rsidRPr="00EA5FA7">
        <w:tab/>
        <w:t>...</w:t>
      </w:r>
    </w:p>
    <w:p w14:paraId="14F7A581" w14:textId="77777777" w:rsidR="001E7E8F" w:rsidRPr="00EA5FA7" w:rsidRDefault="001E7E8F" w:rsidP="001E7E8F">
      <w:pPr>
        <w:pStyle w:val="PL"/>
      </w:pPr>
      <w:r w:rsidRPr="00EA5FA7">
        <w:t>}</w:t>
      </w:r>
    </w:p>
    <w:p w14:paraId="7B95022D" w14:textId="77777777" w:rsidR="001E7E8F" w:rsidRPr="00EA5FA7" w:rsidRDefault="001E7E8F" w:rsidP="001E7E8F">
      <w:pPr>
        <w:pStyle w:val="PL"/>
      </w:pPr>
    </w:p>
    <w:p w14:paraId="1E818105" w14:textId="77777777" w:rsidR="001E7E8F" w:rsidRPr="00EA5FA7" w:rsidRDefault="001E7E8F" w:rsidP="001E7E8F">
      <w:pPr>
        <w:pStyle w:val="PL"/>
      </w:pPr>
      <w:r w:rsidRPr="00EA5FA7">
        <w:t>UEInactivityNotificationIEs F1AP-PROTOCOL-IES ::= {</w:t>
      </w:r>
    </w:p>
    <w:p w14:paraId="693F5C47" w14:textId="77777777" w:rsidR="001E7E8F" w:rsidRPr="00EA5FA7" w:rsidRDefault="001E7E8F" w:rsidP="001E7E8F">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EC40A3A" w14:textId="77777777" w:rsidR="001E7E8F" w:rsidRPr="00EA5FA7" w:rsidRDefault="001E7E8F" w:rsidP="001E7E8F">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1C92545" w14:textId="77777777" w:rsidR="001E7E8F" w:rsidRPr="00EA5FA7" w:rsidRDefault="001E7E8F" w:rsidP="001E7E8F">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1CA78583" w14:textId="77777777" w:rsidR="001E7E8F" w:rsidRPr="00EA5FA7" w:rsidRDefault="001E7E8F" w:rsidP="001E7E8F">
      <w:pPr>
        <w:pStyle w:val="PL"/>
      </w:pPr>
      <w:r w:rsidRPr="00EA5FA7">
        <w:tab/>
        <w:t>...</w:t>
      </w:r>
    </w:p>
    <w:p w14:paraId="61B9A3F8" w14:textId="77777777" w:rsidR="001E7E8F" w:rsidRPr="00EA5FA7" w:rsidRDefault="001E7E8F" w:rsidP="001E7E8F">
      <w:pPr>
        <w:pStyle w:val="PL"/>
      </w:pPr>
      <w:r w:rsidRPr="00EA5FA7">
        <w:t>}</w:t>
      </w:r>
    </w:p>
    <w:p w14:paraId="29D44679" w14:textId="77777777" w:rsidR="001E7E8F" w:rsidRPr="00EA5FA7" w:rsidRDefault="001E7E8F" w:rsidP="001E7E8F">
      <w:pPr>
        <w:pStyle w:val="PL"/>
      </w:pPr>
    </w:p>
    <w:p w14:paraId="4FA06094" w14:textId="77777777" w:rsidR="001E7E8F" w:rsidRPr="00EA5FA7" w:rsidRDefault="001E7E8F" w:rsidP="001E7E8F">
      <w:pPr>
        <w:pStyle w:val="PL"/>
      </w:pPr>
      <w:r w:rsidRPr="00EA5FA7">
        <w:t>DRB-Activity-List::= SEQUENCE (SIZE(1..maxnoofDRBs)) OF ProtocolIE-SingleContainer { { DRB-Activity-ItemIEs } }</w:t>
      </w:r>
    </w:p>
    <w:p w14:paraId="56A5F8B0" w14:textId="77777777" w:rsidR="001E7E8F" w:rsidRPr="00EA5FA7" w:rsidRDefault="001E7E8F" w:rsidP="001E7E8F">
      <w:pPr>
        <w:pStyle w:val="PL"/>
      </w:pPr>
    </w:p>
    <w:p w14:paraId="3842597F" w14:textId="77777777" w:rsidR="001E7E8F" w:rsidRPr="00EA5FA7" w:rsidRDefault="001E7E8F" w:rsidP="001E7E8F">
      <w:pPr>
        <w:pStyle w:val="PL"/>
      </w:pPr>
      <w:r w:rsidRPr="00EA5FA7">
        <w:t>DRB-Activity-ItemIEs F1AP-PROTOCOL-IES ::= {</w:t>
      </w:r>
    </w:p>
    <w:p w14:paraId="647023A4" w14:textId="77777777" w:rsidR="001E7E8F" w:rsidRPr="00EA5FA7" w:rsidRDefault="001E7E8F" w:rsidP="001E7E8F">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D1447DC" w14:textId="77777777" w:rsidR="001E7E8F" w:rsidRPr="00EA5FA7" w:rsidRDefault="001E7E8F" w:rsidP="001E7E8F">
      <w:pPr>
        <w:pStyle w:val="PL"/>
      </w:pPr>
      <w:r w:rsidRPr="00EA5FA7">
        <w:tab/>
        <w:t>...</w:t>
      </w:r>
    </w:p>
    <w:p w14:paraId="4E15915F" w14:textId="77777777" w:rsidR="001E7E8F" w:rsidRPr="00EA5FA7" w:rsidRDefault="001E7E8F" w:rsidP="001E7E8F">
      <w:pPr>
        <w:pStyle w:val="PL"/>
      </w:pPr>
      <w:r w:rsidRPr="00EA5FA7">
        <w:lastRenderedPageBreak/>
        <w:t>}</w:t>
      </w:r>
    </w:p>
    <w:p w14:paraId="2C76CA2C" w14:textId="77777777" w:rsidR="001E7E8F" w:rsidRPr="00EA5FA7" w:rsidRDefault="001E7E8F" w:rsidP="001E7E8F">
      <w:pPr>
        <w:pStyle w:val="PL"/>
      </w:pPr>
    </w:p>
    <w:p w14:paraId="6436B999" w14:textId="77777777" w:rsidR="001E7E8F" w:rsidRPr="00EA5FA7" w:rsidRDefault="001E7E8F" w:rsidP="001E7E8F">
      <w:pPr>
        <w:pStyle w:val="PL"/>
      </w:pPr>
      <w:r w:rsidRPr="00EA5FA7">
        <w:t>-- **************************************************************</w:t>
      </w:r>
    </w:p>
    <w:p w14:paraId="227B0497" w14:textId="77777777" w:rsidR="001E7E8F" w:rsidRPr="00EA5FA7" w:rsidRDefault="001E7E8F" w:rsidP="001E7E8F">
      <w:pPr>
        <w:pStyle w:val="PL"/>
      </w:pPr>
      <w:r w:rsidRPr="00EA5FA7">
        <w:t>--</w:t>
      </w:r>
    </w:p>
    <w:p w14:paraId="646BDECF" w14:textId="77777777" w:rsidR="001E7E8F" w:rsidRPr="00EA5FA7" w:rsidRDefault="001E7E8F" w:rsidP="001E7E8F">
      <w:pPr>
        <w:pStyle w:val="PL"/>
        <w:outlineLvl w:val="3"/>
      </w:pPr>
      <w:r w:rsidRPr="00EA5FA7">
        <w:t>-- Initial UL RRC Message Transfer ELEMENTARY PROCEDURE</w:t>
      </w:r>
    </w:p>
    <w:p w14:paraId="194F8FC1" w14:textId="77777777" w:rsidR="001E7E8F" w:rsidRPr="00EA5FA7" w:rsidRDefault="001E7E8F" w:rsidP="001E7E8F">
      <w:pPr>
        <w:pStyle w:val="PL"/>
      </w:pPr>
      <w:r w:rsidRPr="00EA5FA7">
        <w:t>--</w:t>
      </w:r>
    </w:p>
    <w:p w14:paraId="1C4AAFD0" w14:textId="77777777" w:rsidR="001E7E8F" w:rsidRPr="00EA5FA7" w:rsidRDefault="001E7E8F" w:rsidP="001E7E8F">
      <w:pPr>
        <w:pStyle w:val="PL"/>
      </w:pPr>
      <w:r w:rsidRPr="00EA5FA7">
        <w:t>-- **************************************************************</w:t>
      </w:r>
    </w:p>
    <w:p w14:paraId="78478A16" w14:textId="77777777" w:rsidR="001E7E8F" w:rsidRPr="00EA5FA7" w:rsidRDefault="001E7E8F" w:rsidP="001E7E8F">
      <w:pPr>
        <w:pStyle w:val="PL"/>
      </w:pPr>
    </w:p>
    <w:p w14:paraId="6B8971CA" w14:textId="77777777" w:rsidR="001E7E8F" w:rsidRPr="00EA5FA7" w:rsidRDefault="001E7E8F" w:rsidP="001E7E8F">
      <w:pPr>
        <w:pStyle w:val="PL"/>
      </w:pPr>
      <w:r w:rsidRPr="00EA5FA7">
        <w:t>-- **************************************************************</w:t>
      </w:r>
    </w:p>
    <w:p w14:paraId="12DF3FB5" w14:textId="77777777" w:rsidR="001E7E8F" w:rsidRPr="00EA5FA7" w:rsidRDefault="001E7E8F" w:rsidP="001E7E8F">
      <w:pPr>
        <w:pStyle w:val="PL"/>
      </w:pPr>
      <w:r w:rsidRPr="00EA5FA7">
        <w:t>--</w:t>
      </w:r>
    </w:p>
    <w:p w14:paraId="199BB6D5" w14:textId="77777777" w:rsidR="001E7E8F" w:rsidRPr="00EA5FA7" w:rsidRDefault="001E7E8F" w:rsidP="001E7E8F">
      <w:pPr>
        <w:pStyle w:val="PL"/>
        <w:outlineLvl w:val="4"/>
      </w:pPr>
      <w:r w:rsidRPr="00EA5FA7">
        <w:t>-- INITIAL UL RRC Message Transfer</w:t>
      </w:r>
    </w:p>
    <w:p w14:paraId="05C1C613" w14:textId="77777777" w:rsidR="001E7E8F" w:rsidRPr="00EA5FA7" w:rsidRDefault="001E7E8F" w:rsidP="001E7E8F">
      <w:pPr>
        <w:pStyle w:val="PL"/>
      </w:pPr>
      <w:r w:rsidRPr="00EA5FA7">
        <w:t>--</w:t>
      </w:r>
    </w:p>
    <w:p w14:paraId="75D87F52" w14:textId="77777777" w:rsidR="001E7E8F" w:rsidRPr="00EA5FA7" w:rsidRDefault="001E7E8F" w:rsidP="001E7E8F">
      <w:pPr>
        <w:pStyle w:val="PL"/>
      </w:pPr>
      <w:r w:rsidRPr="00EA5FA7">
        <w:t>-- **************************************************************</w:t>
      </w:r>
    </w:p>
    <w:p w14:paraId="0D996461" w14:textId="77777777" w:rsidR="001E7E8F" w:rsidRPr="00EA5FA7" w:rsidRDefault="001E7E8F" w:rsidP="001E7E8F">
      <w:pPr>
        <w:pStyle w:val="PL"/>
      </w:pPr>
    </w:p>
    <w:p w14:paraId="50AC8CD1" w14:textId="77777777" w:rsidR="001E7E8F" w:rsidRPr="00EA5FA7" w:rsidRDefault="001E7E8F" w:rsidP="001E7E8F">
      <w:pPr>
        <w:pStyle w:val="PL"/>
      </w:pPr>
      <w:r w:rsidRPr="00EA5FA7">
        <w:t>InitialULRRCMessageTransfer ::= SEQUENCE {</w:t>
      </w:r>
    </w:p>
    <w:p w14:paraId="06A314E2" w14:textId="77777777" w:rsidR="001E7E8F" w:rsidRPr="00EA5FA7" w:rsidRDefault="001E7E8F" w:rsidP="001E7E8F">
      <w:pPr>
        <w:pStyle w:val="PL"/>
      </w:pPr>
      <w:r w:rsidRPr="00EA5FA7">
        <w:tab/>
        <w:t>protocolIEs</w:t>
      </w:r>
      <w:r w:rsidRPr="00EA5FA7">
        <w:tab/>
      </w:r>
      <w:r w:rsidRPr="00EA5FA7">
        <w:tab/>
      </w:r>
      <w:r w:rsidRPr="00EA5FA7">
        <w:tab/>
        <w:t>ProtocolIE-Container       {{ InitialULRRCMessageTransferIEs}},</w:t>
      </w:r>
    </w:p>
    <w:p w14:paraId="3964C53E" w14:textId="77777777" w:rsidR="001E7E8F" w:rsidRPr="00EA5FA7" w:rsidRDefault="001E7E8F" w:rsidP="001E7E8F">
      <w:pPr>
        <w:pStyle w:val="PL"/>
      </w:pPr>
      <w:r w:rsidRPr="00EA5FA7">
        <w:tab/>
        <w:t>...</w:t>
      </w:r>
    </w:p>
    <w:p w14:paraId="69EFBCA1" w14:textId="77777777" w:rsidR="001E7E8F" w:rsidRPr="00EA5FA7" w:rsidRDefault="001E7E8F" w:rsidP="001E7E8F">
      <w:pPr>
        <w:pStyle w:val="PL"/>
      </w:pPr>
      <w:r w:rsidRPr="00EA5FA7">
        <w:t>}</w:t>
      </w:r>
    </w:p>
    <w:p w14:paraId="2D2455EA" w14:textId="77777777" w:rsidR="001E7E8F" w:rsidRPr="00EA5FA7" w:rsidRDefault="001E7E8F" w:rsidP="001E7E8F">
      <w:pPr>
        <w:pStyle w:val="PL"/>
      </w:pPr>
    </w:p>
    <w:p w14:paraId="6600BB49" w14:textId="77777777" w:rsidR="001E7E8F" w:rsidRPr="00EA5FA7" w:rsidRDefault="001E7E8F" w:rsidP="001E7E8F">
      <w:pPr>
        <w:pStyle w:val="PL"/>
      </w:pPr>
      <w:r w:rsidRPr="00EA5FA7">
        <w:t>InitialULRRCMessageTransferIEs F1AP-PROTOCOL-IES ::= {</w:t>
      </w:r>
    </w:p>
    <w:p w14:paraId="451DD216" w14:textId="77777777" w:rsidR="001E7E8F" w:rsidRPr="00EA5FA7" w:rsidRDefault="001E7E8F" w:rsidP="001E7E8F">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411656B" w14:textId="77777777" w:rsidR="001E7E8F" w:rsidRPr="00EA5FA7" w:rsidRDefault="001E7E8F" w:rsidP="001E7E8F">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A6C8207" w14:textId="77777777" w:rsidR="001E7E8F" w:rsidRPr="00EA5FA7" w:rsidRDefault="001E7E8F" w:rsidP="001E7E8F">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FC51D4F" w14:textId="77777777" w:rsidR="001E7E8F" w:rsidRPr="00EA5FA7" w:rsidRDefault="001E7E8F" w:rsidP="001E7E8F">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08024694" w14:textId="77777777" w:rsidR="001E7E8F" w:rsidRPr="00EA5FA7" w:rsidRDefault="001E7E8F" w:rsidP="001E7E8F">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A5A5E4D" w14:textId="77777777" w:rsidR="001E7E8F" w:rsidRPr="00EA5FA7" w:rsidRDefault="001E7E8F" w:rsidP="001E7E8F">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7E09533" w14:textId="77777777" w:rsidR="001E7E8F" w:rsidRPr="00EA5FA7" w:rsidRDefault="001E7E8F" w:rsidP="001E7E8F">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5DC8AE93" w14:textId="77777777" w:rsidR="001E7E8F" w:rsidRPr="00EA5FA7" w:rsidRDefault="001E7E8F" w:rsidP="001E7E8F">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DE3090" w14:textId="77777777" w:rsidR="001E7E8F" w:rsidRPr="00EA5FA7" w:rsidRDefault="001E7E8F" w:rsidP="001E7E8F">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44FA0B7C" w14:textId="77777777" w:rsidR="001E7E8F" w:rsidRPr="00EA5FA7" w:rsidRDefault="001E7E8F" w:rsidP="001E7E8F">
      <w:pPr>
        <w:pStyle w:val="PL"/>
      </w:pPr>
      <w:r w:rsidRPr="00EA5FA7">
        <w:tab/>
        <w:t>...</w:t>
      </w:r>
    </w:p>
    <w:p w14:paraId="47976199" w14:textId="77777777" w:rsidR="001E7E8F" w:rsidRPr="00EA5FA7" w:rsidRDefault="001E7E8F" w:rsidP="001E7E8F">
      <w:pPr>
        <w:pStyle w:val="PL"/>
      </w:pPr>
      <w:r w:rsidRPr="00EA5FA7">
        <w:t>}</w:t>
      </w:r>
    </w:p>
    <w:p w14:paraId="15880459" w14:textId="77777777" w:rsidR="001E7E8F" w:rsidRPr="00EA5FA7" w:rsidRDefault="001E7E8F" w:rsidP="001E7E8F">
      <w:pPr>
        <w:pStyle w:val="PL"/>
      </w:pPr>
    </w:p>
    <w:p w14:paraId="1E1B950A" w14:textId="77777777" w:rsidR="001E7E8F" w:rsidRPr="00EA5FA7" w:rsidRDefault="001E7E8F" w:rsidP="001E7E8F">
      <w:pPr>
        <w:pStyle w:val="PL"/>
        <w:rPr>
          <w:noProof w:val="0"/>
        </w:rPr>
      </w:pPr>
    </w:p>
    <w:p w14:paraId="233157C8" w14:textId="77777777" w:rsidR="001E7E8F" w:rsidRPr="00EA5FA7" w:rsidRDefault="001E7E8F" w:rsidP="001E7E8F">
      <w:pPr>
        <w:pStyle w:val="PL"/>
        <w:rPr>
          <w:noProof w:val="0"/>
        </w:rPr>
      </w:pPr>
      <w:r w:rsidRPr="00EA5FA7">
        <w:rPr>
          <w:noProof w:val="0"/>
        </w:rPr>
        <w:t>-- **************************************************************</w:t>
      </w:r>
    </w:p>
    <w:p w14:paraId="37016182" w14:textId="77777777" w:rsidR="001E7E8F" w:rsidRPr="00EA5FA7" w:rsidRDefault="001E7E8F" w:rsidP="001E7E8F">
      <w:pPr>
        <w:pStyle w:val="PL"/>
        <w:rPr>
          <w:noProof w:val="0"/>
        </w:rPr>
      </w:pPr>
      <w:r w:rsidRPr="00EA5FA7">
        <w:rPr>
          <w:noProof w:val="0"/>
        </w:rPr>
        <w:t>--</w:t>
      </w:r>
    </w:p>
    <w:p w14:paraId="4B068780" w14:textId="77777777" w:rsidR="001E7E8F" w:rsidRPr="00EA5FA7" w:rsidRDefault="001E7E8F" w:rsidP="001E7E8F">
      <w:pPr>
        <w:pStyle w:val="PL"/>
        <w:outlineLvl w:val="3"/>
        <w:rPr>
          <w:noProof w:val="0"/>
        </w:rPr>
      </w:pPr>
      <w:r w:rsidRPr="00EA5FA7">
        <w:rPr>
          <w:noProof w:val="0"/>
        </w:rPr>
        <w:t>-- DL RRC Message Transfer ELEMENTARY PROCEDURE</w:t>
      </w:r>
    </w:p>
    <w:p w14:paraId="54891A15" w14:textId="77777777" w:rsidR="001E7E8F" w:rsidRPr="00EA5FA7" w:rsidRDefault="001E7E8F" w:rsidP="001E7E8F">
      <w:pPr>
        <w:pStyle w:val="PL"/>
        <w:rPr>
          <w:noProof w:val="0"/>
        </w:rPr>
      </w:pPr>
      <w:r w:rsidRPr="00EA5FA7">
        <w:rPr>
          <w:noProof w:val="0"/>
        </w:rPr>
        <w:t>--</w:t>
      </w:r>
    </w:p>
    <w:p w14:paraId="2ABA76A4" w14:textId="77777777" w:rsidR="001E7E8F" w:rsidRPr="00EA5FA7" w:rsidRDefault="001E7E8F" w:rsidP="001E7E8F">
      <w:pPr>
        <w:pStyle w:val="PL"/>
        <w:rPr>
          <w:noProof w:val="0"/>
        </w:rPr>
      </w:pPr>
      <w:r w:rsidRPr="00EA5FA7">
        <w:rPr>
          <w:noProof w:val="0"/>
        </w:rPr>
        <w:t>-- **************************************************************</w:t>
      </w:r>
    </w:p>
    <w:p w14:paraId="4E663157" w14:textId="77777777" w:rsidR="001E7E8F" w:rsidRPr="00EA5FA7" w:rsidRDefault="001E7E8F" w:rsidP="001E7E8F">
      <w:pPr>
        <w:pStyle w:val="PL"/>
        <w:rPr>
          <w:noProof w:val="0"/>
        </w:rPr>
      </w:pPr>
    </w:p>
    <w:p w14:paraId="417FC68C" w14:textId="77777777" w:rsidR="001E7E8F" w:rsidRPr="00EA5FA7" w:rsidRDefault="001E7E8F" w:rsidP="001E7E8F">
      <w:pPr>
        <w:pStyle w:val="PL"/>
        <w:rPr>
          <w:noProof w:val="0"/>
        </w:rPr>
      </w:pPr>
      <w:r w:rsidRPr="00EA5FA7">
        <w:rPr>
          <w:noProof w:val="0"/>
        </w:rPr>
        <w:t>-- **************************************************************</w:t>
      </w:r>
    </w:p>
    <w:p w14:paraId="5DF0D0EF" w14:textId="77777777" w:rsidR="001E7E8F" w:rsidRPr="00EA5FA7" w:rsidRDefault="001E7E8F" w:rsidP="001E7E8F">
      <w:pPr>
        <w:pStyle w:val="PL"/>
        <w:rPr>
          <w:noProof w:val="0"/>
        </w:rPr>
      </w:pPr>
      <w:r w:rsidRPr="00EA5FA7">
        <w:rPr>
          <w:noProof w:val="0"/>
        </w:rPr>
        <w:t>--</w:t>
      </w:r>
    </w:p>
    <w:p w14:paraId="7A8C4620" w14:textId="77777777" w:rsidR="001E7E8F" w:rsidRPr="00EA5FA7" w:rsidRDefault="001E7E8F" w:rsidP="001E7E8F">
      <w:pPr>
        <w:pStyle w:val="PL"/>
        <w:outlineLvl w:val="4"/>
        <w:rPr>
          <w:noProof w:val="0"/>
        </w:rPr>
      </w:pPr>
      <w:r w:rsidRPr="00EA5FA7">
        <w:rPr>
          <w:noProof w:val="0"/>
        </w:rPr>
        <w:t>-- DL RRC Message Transfer</w:t>
      </w:r>
    </w:p>
    <w:p w14:paraId="726B29A4" w14:textId="77777777" w:rsidR="001E7E8F" w:rsidRPr="00EA5FA7" w:rsidRDefault="001E7E8F" w:rsidP="001E7E8F">
      <w:pPr>
        <w:pStyle w:val="PL"/>
        <w:rPr>
          <w:noProof w:val="0"/>
        </w:rPr>
      </w:pPr>
      <w:r w:rsidRPr="00EA5FA7">
        <w:rPr>
          <w:noProof w:val="0"/>
        </w:rPr>
        <w:t>--</w:t>
      </w:r>
    </w:p>
    <w:p w14:paraId="142967B3" w14:textId="77777777" w:rsidR="001E7E8F" w:rsidRPr="00EA5FA7" w:rsidRDefault="001E7E8F" w:rsidP="001E7E8F">
      <w:pPr>
        <w:pStyle w:val="PL"/>
        <w:rPr>
          <w:noProof w:val="0"/>
        </w:rPr>
      </w:pPr>
      <w:r w:rsidRPr="00EA5FA7">
        <w:rPr>
          <w:noProof w:val="0"/>
        </w:rPr>
        <w:t>-- **************************************************************</w:t>
      </w:r>
    </w:p>
    <w:p w14:paraId="137BFFE4" w14:textId="77777777" w:rsidR="001E7E8F" w:rsidRPr="00EA5FA7" w:rsidRDefault="001E7E8F" w:rsidP="001E7E8F">
      <w:pPr>
        <w:pStyle w:val="PL"/>
        <w:rPr>
          <w:noProof w:val="0"/>
        </w:rPr>
      </w:pPr>
    </w:p>
    <w:p w14:paraId="17149AB5" w14:textId="77777777" w:rsidR="001E7E8F" w:rsidRPr="00EA5FA7" w:rsidRDefault="001E7E8F" w:rsidP="001E7E8F">
      <w:pPr>
        <w:pStyle w:val="PL"/>
        <w:rPr>
          <w:noProof w:val="0"/>
        </w:rPr>
      </w:pPr>
      <w:proofErr w:type="spellStart"/>
      <w:r w:rsidRPr="00EA5FA7">
        <w:rPr>
          <w:noProof w:val="0"/>
        </w:rPr>
        <w:t>DLRRCMessageTransfer</w:t>
      </w:r>
      <w:proofErr w:type="spellEnd"/>
      <w:r w:rsidRPr="00EA5FA7">
        <w:rPr>
          <w:noProof w:val="0"/>
        </w:rPr>
        <w:t xml:space="preserve"> ::= SEQUENCE {</w:t>
      </w:r>
    </w:p>
    <w:p w14:paraId="0C7FD32B"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DLRRCMessageTransferIEs</w:t>
      </w:r>
      <w:proofErr w:type="spellEnd"/>
      <w:r w:rsidRPr="00EA5FA7">
        <w:rPr>
          <w:noProof w:val="0"/>
        </w:rPr>
        <w:t>}},</w:t>
      </w:r>
    </w:p>
    <w:p w14:paraId="1ED4E20E" w14:textId="77777777" w:rsidR="001E7E8F" w:rsidRPr="00EA5FA7" w:rsidRDefault="001E7E8F" w:rsidP="001E7E8F">
      <w:pPr>
        <w:pStyle w:val="PL"/>
        <w:rPr>
          <w:noProof w:val="0"/>
        </w:rPr>
      </w:pPr>
      <w:r w:rsidRPr="00EA5FA7">
        <w:rPr>
          <w:noProof w:val="0"/>
        </w:rPr>
        <w:tab/>
        <w:t>...</w:t>
      </w:r>
    </w:p>
    <w:p w14:paraId="67F0E6DC" w14:textId="77777777" w:rsidR="001E7E8F" w:rsidRPr="00EA5FA7" w:rsidRDefault="001E7E8F" w:rsidP="001E7E8F">
      <w:pPr>
        <w:pStyle w:val="PL"/>
        <w:rPr>
          <w:noProof w:val="0"/>
        </w:rPr>
      </w:pPr>
      <w:r w:rsidRPr="00EA5FA7">
        <w:rPr>
          <w:noProof w:val="0"/>
        </w:rPr>
        <w:t>}</w:t>
      </w:r>
    </w:p>
    <w:p w14:paraId="1FD57378" w14:textId="77777777" w:rsidR="001E7E8F" w:rsidRPr="00EA5FA7" w:rsidRDefault="001E7E8F" w:rsidP="001E7E8F">
      <w:pPr>
        <w:pStyle w:val="PL"/>
        <w:rPr>
          <w:noProof w:val="0"/>
        </w:rPr>
      </w:pPr>
    </w:p>
    <w:p w14:paraId="5ABB8B7F" w14:textId="77777777" w:rsidR="001E7E8F" w:rsidRPr="00EA5FA7" w:rsidRDefault="001E7E8F" w:rsidP="001E7E8F">
      <w:pPr>
        <w:pStyle w:val="PL"/>
        <w:rPr>
          <w:noProof w:val="0"/>
        </w:rPr>
      </w:pPr>
      <w:proofErr w:type="spellStart"/>
      <w:r w:rsidRPr="00EA5FA7">
        <w:rPr>
          <w:noProof w:val="0"/>
        </w:rPr>
        <w:t>DLRRCMessageTransferIEs</w:t>
      </w:r>
      <w:proofErr w:type="spellEnd"/>
      <w:r w:rsidRPr="00EA5FA7">
        <w:rPr>
          <w:noProof w:val="0"/>
        </w:rPr>
        <w:t xml:space="preserve"> F1AP-PROTOCOL-IES ::= {</w:t>
      </w:r>
    </w:p>
    <w:p w14:paraId="67E37D39"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7D7BD"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2C33F1" w14:textId="77777777" w:rsidR="001E7E8F" w:rsidRPr="00EA5FA7" w:rsidRDefault="001E7E8F" w:rsidP="001E7E8F">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D18CEE" w14:textId="77777777" w:rsidR="001E7E8F" w:rsidRPr="00EA5FA7" w:rsidRDefault="001E7E8F" w:rsidP="001E7E8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183AE9" w14:textId="77777777" w:rsidR="001E7E8F" w:rsidRPr="00EA5FA7" w:rsidRDefault="001E7E8F" w:rsidP="001E7E8F">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898DC2F" w14:textId="77777777" w:rsidR="001E7E8F" w:rsidRPr="00EA5FA7" w:rsidRDefault="001E7E8F" w:rsidP="001E7E8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43B1E4" w14:textId="77777777" w:rsidR="001E7E8F" w:rsidRPr="00EA5FA7" w:rsidRDefault="001E7E8F" w:rsidP="001E7E8F">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t>PRESENCE optional</w:t>
      </w:r>
      <w:r w:rsidRPr="00EA5FA7">
        <w:rPr>
          <w:noProof w:val="0"/>
        </w:rPr>
        <w:tab/>
        <w:t>}|</w:t>
      </w:r>
    </w:p>
    <w:p w14:paraId="1F0C6839" w14:textId="77777777" w:rsidR="001E7E8F" w:rsidRPr="00EA5FA7" w:rsidRDefault="001E7E8F" w:rsidP="001E7E8F">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PRESENCE optional }|</w:t>
      </w:r>
    </w:p>
    <w:p w14:paraId="3A0717DE" w14:textId="77777777" w:rsidR="001E7E8F" w:rsidRPr="00EA5FA7" w:rsidRDefault="001E7E8F" w:rsidP="001E7E8F">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D2B6C3A" w14:textId="77777777" w:rsidR="001E7E8F" w:rsidRPr="00EA5FA7" w:rsidRDefault="001E7E8F" w:rsidP="001E7E8F">
      <w:pPr>
        <w:pStyle w:val="PL"/>
      </w:pPr>
      <w:r w:rsidRPr="00EA5FA7">
        <w:lastRenderedPageBreak/>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5E3B8F9" w14:textId="77777777" w:rsidR="001E7E8F" w:rsidRPr="00EA5FA7" w:rsidRDefault="001E7E8F" w:rsidP="001E7E8F">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C3C025F" w14:textId="77777777" w:rsidR="001E7E8F" w:rsidRPr="00EA5FA7" w:rsidRDefault="001E7E8F" w:rsidP="001E7E8F">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3533CF27" w14:textId="77777777" w:rsidR="001E7E8F" w:rsidRPr="00EA5FA7" w:rsidRDefault="001E7E8F" w:rsidP="001E7E8F">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1F9EE070" w14:textId="77777777" w:rsidR="001E7E8F" w:rsidRPr="00EA5FA7" w:rsidRDefault="001E7E8F" w:rsidP="001E7E8F">
      <w:pPr>
        <w:pStyle w:val="PL"/>
        <w:rPr>
          <w:noProof w:val="0"/>
        </w:rPr>
      </w:pPr>
      <w:r w:rsidRPr="00EA5FA7">
        <w:rPr>
          <w:noProof w:val="0"/>
        </w:rPr>
        <w:tab/>
        <w:t>...</w:t>
      </w:r>
    </w:p>
    <w:p w14:paraId="2D14F74A" w14:textId="77777777" w:rsidR="001E7E8F" w:rsidRPr="00EA5FA7" w:rsidRDefault="001E7E8F" w:rsidP="001E7E8F">
      <w:pPr>
        <w:pStyle w:val="PL"/>
        <w:rPr>
          <w:noProof w:val="0"/>
        </w:rPr>
      </w:pPr>
      <w:r w:rsidRPr="00EA5FA7">
        <w:rPr>
          <w:noProof w:val="0"/>
        </w:rPr>
        <w:t>}</w:t>
      </w:r>
    </w:p>
    <w:p w14:paraId="185F9A1E" w14:textId="77777777" w:rsidR="001E7E8F" w:rsidRPr="00EA5FA7" w:rsidRDefault="001E7E8F" w:rsidP="001E7E8F">
      <w:pPr>
        <w:pStyle w:val="PL"/>
        <w:rPr>
          <w:noProof w:val="0"/>
        </w:rPr>
      </w:pPr>
      <w:r w:rsidRPr="00EA5FA7">
        <w:rPr>
          <w:noProof w:val="0"/>
        </w:rPr>
        <w:t>-- **************************************************************</w:t>
      </w:r>
    </w:p>
    <w:p w14:paraId="26A82846" w14:textId="77777777" w:rsidR="001E7E8F" w:rsidRPr="00EA5FA7" w:rsidRDefault="001E7E8F" w:rsidP="001E7E8F">
      <w:pPr>
        <w:pStyle w:val="PL"/>
        <w:rPr>
          <w:noProof w:val="0"/>
        </w:rPr>
      </w:pPr>
      <w:r w:rsidRPr="00EA5FA7">
        <w:rPr>
          <w:noProof w:val="0"/>
        </w:rPr>
        <w:t>--</w:t>
      </w:r>
    </w:p>
    <w:p w14:paraId="1C1DC1D3" w14:textId="77777777" w:rsidR="001E7E8F" w:rsidRPr="00EA5FA7" w:rsidRDefault="001E7E8F" w:rsidP="001E7E8F">
      <w:pPr>
        <w:pStyle w:val="PL"/>
        <w:outlineLvl w:val="3"/>
        <w:rPr>
          <w:noProof w:val="0"/>
        </w:rPr>
      </w:pPr>
      <w:r w:rsidRPr="00EA5FA7">
        <w:rPr>
          <w:noProof w:val="0"/>
        </w:rPr>
        <w:t>-- UL RRC Message Transfer ELEMENTARY PROCEDURE</w:t>
      </w:r>
    </w:p>
    <w:p w14:paraId="3CA17E90" w14:textId="77777777" w:rsidR="001E7E8F" w:rsidRPr="00EA5FA7" w:rsidRDefault="001E7E8F" w:rsidP="001E7E8F">
      <w:pPr>
        <w:pStyle w:val="PL"/>
        <w:rPr>
          <w:noProof w:val="0"/>
        </w:rPr>
      </w:pPr>
      <w:r w:rsidRPr="00EA5FA7">
        <w:rPr>
          <w:noProof w:val="0"/>
        </w:rPr>
        <w:t>--</w:t>
      </w:r>
    </w:p>
    <w:p w14:paraId="1A813C06" w14:textId="77777777" w:rsidR="001E7E8F" w:rsidRPr="00EA5FA7" w:rsidRDefault="001E7E8F" w:rsidP="001E7E8F">
      <w:pPr>
        <w:pStyle w:val="PL"/>
        <w:rPr>
          <w:noProof w:val="0"/>
        </w:rPr>
      </w:pPr>
      <w:r w:rsidRPr="00EA5FA7">
        <w:rPr>
          <w:noProof w:val="0"/>
        </w:rPr>
        <w:t>-- **************************************************************</w:t>
      </w:r>
    </w:p>
    <w:p w14:paraId="6AE86042" w14:textId="77777777" w:rsidR="001E7E8F" w:rsidRPr="00EA5FA7" w:rsidRDefault="001E7E8F" w:rsidP="001E7E8F">
      <w:pPr>
        <w:pStyle w:val="PL"/>
        <w:rPr>
          <w:noProof w:val="0"/>
        </w:rPr>
      </w:pPr>
    </w:p>
    <w:p w14:paraId="6FC1B903" w14:textId="77777777" w:rsidR="001E7E8F" w:rsidRPr="00EA5FA7" w:rsidRDefault="001E7E8F" w:rsidP="001E7E8F">
      <w:pPr>
        <w:pStyle w:val="PL"/>
        <w:rPr>
          <w:noProof w:val="0"/>
        </w:rPr>
      </w:pPr>
      <w:r w:rsidRPr="00EA5FA7">
        <w:rPr>
          <w:noProof w:val="0"/>
        </w:rPr>
        <w:t>-- **************************************************************</w:t>
      </w:r>
    </w:p>
    <w:p w14:paraId="75E39DCD" w14:textId="77777777" w:rsidR="001E7E8F" w:rsidRPr="00EA5FA7" w:rsidRDefault="001E7E8F" w:rsidP="001E7E8F">
      <w:pPr>
        <w:pStyle w:val="PL"/>
        <w:rPr>
          <w:noProof w:val="0"/>
        </w:rPr>
      </w:pPr>
      <w:r w:rsidRPr="00EA5FA7">
        <w:rPr>
          <w:noProof w:val="0"/>
        </w:rPr>
        <w:t>--</w:t>
      </w:r>
    </w:p>
    <w:p w14:paraId="3829A919" w14:textId="77777777" w:rsidR="001E7E8F" w:rsidRPr="00EA5FA7" w:rsidRDefault="001E7E8F" w:rsidP="001E7E8F">
      <w:pPr>
        <w:pStyle w:val="PL"/>
        <w:outlineLvl w:val="4"/>
        <w:rPr>
          <w:noProof w:val="0"/>
        </w:rPr>
      </w:pPr>
      <w:r w:rsidRPr="00EA5FA7">
        <w:rPr>
          <w:noProof w:val="0"/>
        </w:rPr>
        <w:t>-- UL RRC Message Transfer</w:t>
      </w:r>
    </w:p>
    <w:p w14:paraId="31490604" w14:textId="77777777" w:rsidR="001E7E8F" w:rsidRPr="00EA5FA7" w:rsidRDefault="001E7E8F" w:rsidP="001E7E8F">
      <w:pPr>
        <w:pStyle w:val="PL"/>
        <w:rPr>
          <w:noProof w:val="0"/>
        </w:rPr>
      </w:pPr>
      <w:r w:rsidRPr="00EA5FA7">
        <w:rPr>
          <w:noProof w:val="0"/>
        </w:rPr>
        <w:t>--</w:t>
      </w:r>
    </w:p>
    <w:p w14:paraId="59788A70" w14:textId="77777777" w:rsidR="001E7E8F" w:rsidRPr="00EA5FA7" w:rsidRDefault="001E7E8F" w:rsidP="001E7E8F">
      <w:pPr>
        <w:pStyle w:val="PL"/>
        <w:rPr>
          <w:noProof w:val="0"/>
        </w:rPr>
      </w:pPr>
      <w:r w:rsidRPr="00EA5FA7">
        <w:rPr>
          <w:noProof w:val="0"/>
        </w:rPr>
        <w:t>-- **************************************************************</w:t>
      </w:r>
    </w:p>
    <w:p w14:paraId="0063D35E" w14:textId="77777777" w:rsidR="001E7E8F" w:rsidRPr="00EA5FA7" w:rsidRDefault="001E7E8F" w:rsidP="001E7E8F">
      <w:pPr>
        <w:pStyle w:val="PL"/>
        <w:rPr>
          <w:noProof w:val="0"/>
        </w:rPr>
      </w:pPr>
    </w:p>
    <w:p w14:paraId="10B0671D" w14:textId="77777777" w:rsidR="001E7E8F" w:rsidRPr="00EA5FA7" w:rsidRDefault="001E7E8F" w:rsidP="001E7E8F">
      <w:pPr>
        <w:pStyle w:val="PL"/>
        <w:rPr>
          <w:noProof w:val="0"/>
        </w:rPr>
      </w:pPr>
      <w:proofErr w:type="spellStart"/>
      <w:r w:rsidRPr="00EA5FA7">
        <w:rPr>
          <w:noProof w:val="0"/>
        </w:rPr>
        <w:t>ULRRCMessageTransfer</w:t>
      </w:r>
      <w:proofErr w:type="spellEnd"/>
      <w:r w:rsidRPr="00EA5FA7">
        <w:rPr>
          <w:noProof w:val="0"/>
        </w:rPr>
        <w:t xml:space="preserve"> ::= SEQUENCE {</w:t>
      </w:r>
    </w:p>
    <w:p w14:paraId="5A706C39"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ULRRCMessageTransferIEs</w:t>
      </w:r>
      <w:proofErr w:type="spellEnd"/>
      <w:r w:rsidRPr="00EA5FA7">
        <w:rPr>
          <w:noProof w:val="0"/>
        </w:rPr>
        <w:t>}},</w:t>
      </w:r>
    </w:p>
    <w:p w14:paraId="25F4A0C1" w14:textId="77777777" w:rsidR="001E7E8F" w:rsidRPr="00EA5FA7" w:rsidRDefault="001E7E8F" w:rsidP="001E7E8F">
      <w:pPr>
        <w:pStyle w:val="PL"/>
        <w:rPr>
          <w:noProof w:val="0"/>
        </w:rPr>
      </w:pPr>
      <w:r w:rsidRPr="00EA5FA7">
        <w:rPr>
          <w:noProof w:val="0"/>
        </w:rPr>
        <w:tab/>
        <w:t>...</w:t>
      </w:r>
    </w:p>
    <w:p w14:paraId="34C7D432" w14:textId="77777777" w:rsidR="001E7E8F" w:rsidRPr="00EA5FA7" w:rsidRDefault="001E7E8F" w:rsidP="001E7E8F">
      <w:pPr>
        <w:pStyle w:val="PL"/>
        <w:rPr>
          <w:noProof w:val="0"/>
        </w:rPr>
      </w:pPr>
      <w:r w:rsidRPr="00EA5FA7">
        <w:rPr>
          <w:noProof w:val="0"/>
        </w:rPr>
        <w:t>}</w:t>
      </w:r>
    </w:p>
    <w:p w14:paraId="712451F6" w14:textId="77777777" w:rsidR="001E7E8F" w:rsidRPr="00EA5FA7" w:rsidRDefault="001E7E8F" w:rsidP="001E7E8F">
      <w:pPr>
        <w:pStyle w:val="PL"/>
        <w:rPr>
          <w:noProof w:val="0"/>
        </w:rPr>
      </w:pPr>
    </w:p>
    <w:p w14:paraId="1969355E" w14:textId="77777777" w:rsidR="001E7E8F" w:rsidRPr="00EA5FA7" w:rsidRDefault="001E7E8F" w:rsidP="001E7E8F">
      <w:pPr>
        <w:pStyle w:val="PL"/>
        <w:rPr>
          <w:noProof w:val="0"/>
        </w:rPr>
      </w:pPr>
      <w:proofErr w:type="spellStart"/>
      <w:r w:rsidRPr="00EA5FA7">
        <w:rPr>
          <w:noProof w:val="0"/>
        </w:rPr>
        <w:t>ULRRCMessageTransferIEs</w:t>
      </w:r>
      <w:proofErr w:type="spellEnd"/>
      <w:r w:rsidRPr="00EA5FA7">
        <w:rPr>
          <w:noProof w:val="0"/>
        </w:rPr>
        <w:t xml:space="preserve"> F1AP-PROTOCOL-IES ::= {</w:t>
      </w:r>
    </w:p>
    <w:p w14:paraId="7431194F" w14:textId="77777777" w:rsidR="001E7E8F" w:rsidRPr="00EA5FA7" w:rsidRDefault="001E7E8F" w:rsidP="001E7E8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A4D474" w14:textId="77777777" w:rsidR="001E7E8F" w:rsidRPr="00EA5FA7" w:rsidRDefault="001E7E8F" w:rsidP="001E7E8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771738" w14:textId="77777777" w:rsidR="001E7E8F" w:rsidRPr="00EA5FA7" w:rsidRDefault="001E7E8F" w:rsidP="001E7E8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C29836" w14:textId="77777777" w:rsidR="001E7E8F" w:rsidRPr="00EA5FA7" w:rsidRDefault="001E7E8F" w:rsidP="001E7E8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56136D" w14:textId="77777777" w:rsidR="001E7E8F" w:rsidRPr="00EA5FA7" w:rsidRDefault="001E7E8F" w:rsidP="001E7E8F">
      <w:pPr>
        <w:pStyle w:val="PL"/>
        <w:rPr>
          <w:noProof w:val="0"/>
        </w:rPr>
      </w:pPr>
      <w:r w:rsidRPr="00EA5FA7">
        <w:rPr>
          <w:noProof w:val="0"/>
        </w:rPr>
        <w:tab/>
        <w:t>{ ID id-</w:t>
      </w:r>
      <w:proofErr w:type="spellStart"/>
      <w:r w:rsidRPr="00EA5FA7">
        <w:rPr>
          <w:noProof w:val="0"/>
        </w:rPr>
        <w:t>SelectedPLMNID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40342533" w14:textId="77777777" w:rsidR="001E7E8F" w:rsidRPr="00EA5FA7" w:rsidRDefault="001E7E8F" w:rsidP="001E7E8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B83DEE2" w14:textId="77777777" w:rsidR="001E7E8F" w:rsidRPr="00EA5FA7" w:rsidRDefault="001E7E8F" w:rsidP="001E7E8F">
      <w:pPr>
        <w:pStyle w:val="PL"/>
        <w:rPr>
          <w:noProof w:val="0"/>
        </w:rPr>
      </w:pPr>
      <w:r w:rsidRPr="00EA5FA7">
        <w:rPr>
          <w:noProof w:val="0"/>
        </w:rPr>
        <w:tab/>
        <w:t>...</w:t>
      </w:r>
    </w:p>
    <w:p w14:paraId="7D0A5745" w14:textId="77777777" w:rsidR="001E7E8F" w:rsidRPr="00EA5FA7" w:rsidRDefault="001E7E8F" w:rsidP="001E7E8F">
      <w:pPr>
        <w:pStyle w:val="PL"/>
        <w:rPr>
          <w:noProof w:val="0"/>
        </w:rPr>
      </w:pPr>
      <w:r w:rsidRPr="00EA5FA7">
        <w:rPr>
          <w:noProof w:val="0"/>
        </w:rPr>
        <w:t>}</w:t>
      </w:r>
    </w:p>
    <w:p w14:paraId="10C2E3BC" w14:textId="77777777" w:rsidR="001E7E8F" w:rsidRPr="00EA5FA7" w:rsidRDefault="001E7E8F" w:rsidP="001E7E8F">
      <w:pPr>
        <w:pStyle w:val="PL"/>
        <w:rPr>
          <w:noProof w:val="0"/>
        </w:rPr>
      </w:pPr>
    </w:p>
    <w:p w14:paraId="1FA76BE8" w14:textId="77777777" w:rsidR="001E7E8F" w:rsidRPr="00EA5FA7" w:rsidRDefault="001E7E8F" w:rsidP="001E7E8F">
      <w:pPr>
        <w:pStyle w:val="PL"/>
        <w:rPr>
          <w:noProof w:val="0"/>
        </w:rPr>
      </w:pPr>
      <w:r w:rsidRPr="00EA5FA7">
        <w:rPr>
          <w:noProof w:val="0"/>
        </w:rPr>
        <w:t>-- **************************************************************</w:t>
      </w:r>
    </w:p>
    <w:p w14:paraId="74E35721" w14:textId="77777777" w:rsidR="001E7E8F" w:rsidRPr="00EA5FA7" w:rsidRDefault="001E7E8F" w:rsidP="001E7E8F">
      <w:pPr>
        <w:pStyle w:val="PL"/>
        <w:rPr>
          <w:noProof w:val="0"/>
        </w:rPr>
      </w:pPr>
      <w:r w:rsidRPr="00EA5FA7">
        <w:rPr>
          <w:noProof w:val="0"/>
        </w:rPr>
        <w:t>--</w:t>
      </w:r>
    </w:p>
    <w:p w14:paraId="50928180" w14:textId="77777777" w:rsidR="001E7E8F" w:rsidRPr="00EA5FA7" w:rsidRDefault="001E7E8F" w:rsidP="001E7E8F">
      <w:pPr>
        <w:pStyle w:val="PL"/>
        <w:outlineLvl w:val="3"/>
        <w:rPr>
          <w:noProof w:val="0"/>
        </w:rPr>
      </w:pPr>
      <w:r w:rsidRPr="00EA5FA7">
        <w:rPr>
          <w:noProof w:val="0"/>
        </w:rPr>
        <w:t>-- PRIVATE MESSAGE</w:t>
      </w:r>
    </w:p>
    <w:p w14:paraId="1F7EF6BA" w14:textId="77777777" w:rsidR="001E7E8F" w:rsidRPr="00EA5FA7" w:rsidRDefault="001E7E8F" w:rsidP="001E7E8F">
      <w:pPr>
        <w:pStyle w:val="PL"/>
        <w:rPr>
          <w:noProof w:val="0"/>
        </w:rPr>
      </w:pPr>
      <w:r w:rsidRPr="00EA5FA7">
        <w:rPr>
          <w:noProof w:val="0"/>
        </w:rPr>
        <w:t>--</w:t>
      </w:r>
    </w:p>
    <w:p w14:paraId="64CBEE46" w14:textId="77777777" w:rsidR="001E7E8F" w:rsidRPr="00EA5FA7" w:rsidRDefault="001E7E8F" w:rsidP="001E7E8F">
      <w:pPr>
        <w:pStyle w:val="PL"/>
        <w:rPr>
          <w:noProof w:val="0"/>
        </w:rPr>
      </w:pPr>
      <w:r w:rsidRPr="00EA5FA7">
        <w:rPr>
          <w:noProof w:val="0"/>
        </w:rPr>
        <w:t>-- **************************************************************</w:t>
      </w:r>
    </w:p>
    <w:p w14:paraId="7E80CFD0" w14:textId="77777777" w:rsidR="001E7E8F" w:rsidRPr="00EA5FA7" w:rsidRDefault="001E7E8F" w:rsidP="001E7E8F">
      <w:pPr>
        <w:pStyle w:val="PL"/>
        <w:rPr>
          <w:noProof w:val="0"/>
        </w:rPr>
      </w:pPr>
    </w:p>
    <w:p w14:paraId="2EB15D58" w14:textId="77777777" w:rsidR="001E7E8F" w:rsidRPr="00EA5FA7" w:rsidRDefault="001E7E8F" w:rsidP="001E7E8F">
      <w:pPr>
        <w:pStyle w:val="PL"/>
        <w:rPr>
          <w:noProof w:val="0"/>
        </w:rPr>
      </w:pPr>
      <w:proofErr w:type="spellStart"/>
      <w:r w:rsidRPr="00EA5FA7">
        <w:rPr>
          <w:noProof w:val="0"/>
        </w:rPr>
        <w:t>PrivateMessage</w:t>
      </w:r>
      <w:proofErr w:type="spellEnd"/>
      <w:r w:rsidRPr="00EA5FA7">
        <w:rPr>
          <w:noProof w:val="0"/>
        </w:rPr>
        <w:t xml:space="preserve"> ::= SEQUENCE {</w:t>
      </w:r>
    </w:p>
    <w:p w14:paraId="6556B955" w14:textId="77777777" w:rsidR="001E7E8F" w:rsidRPr="00EA5FA7" w:rsidRDefault="001E7E8F" w:rsidP="001E7E8F">
      <w:pPr>
        <w:pStyle w:val="PL"/>
        <w:rPr>
          <w:noProof w:val="0"/>
        </w:rPr>
      </w:pPr>
      <w:r w:rsidRPr="00EA5FA7">
        <w:rPr>
          <w:noProof w:val="0"/>
        </w:rPr>
        <w:tab/>
      </w:r>
      <w:proofErr w:type="spellStart"/>
      <w:r w:rsidRPr="00EA5FA7">
        <w:rPr>
          <w:noProof w:val="0"/>
        </w:rPr>
        <w:t>privateIEs</w:t>
      </w:r>
      <w:proofErr w:type="spellEnd"/>
      <w:r w:rsidRPr="00EA5FA7">
        <w:rPr>
          <w:noProof w:val="0"/>
        </w:rPr>
        <w:tab/>
      </w:r>
      <w:r w:rsidRPr="00EA5FA7">
        <w:rPr>
          <w:noProof w:val="0"/>
        </w:rPr>
        <w:tab/>
      </w:r>
      <w:proofErr w:type="spellStart"/>
      <w:r w:rsidRPr="00EA5FA7">
        <w:rPr>
          <w:noProof w:val="0"/>
        </w:rPr>
        <w:t>PrivateIE</w:t>
      </w:r>
      <w:proofErr w:type="spellEnd"/>
      <w:r w:rsidRPr="00EA5FA7">
        <w:rPr>
          <w:noProof w:val="0"/>
        </w:rPr>
        <w:t>-Container</w:t>
      </w:r>
      <w:r w:rsidRPr="00EA5FA7">
        <w:rPr>
          <w:noProof w:val="0"/>
        </w:rPr>
        <w:tab/>
        <w:t>{{</w:t>
      </w:r>
      <w:proofErr w:type="spellStart"/>
      <w:r w:rsidRPr="00EA5FA7">
        <w:rPr>
          <w:noProof w:val="0"/>
        </w:rPr>
        <w:t>PrivateMessage</w:t>
      </w:r>
      <w:proofErr w:type="spellEnd"/>
      <w:r w:rsidRPr="00EA5FA7">
        <w:rPr>
          <w:noProof w:val="0"/>
        </w:rPr>
        <w:t>-IEs}},</w:t>
      </w:r>
    </w:p>
    <w:p w14:paraId="4B10CCD7" w14:textId="77777777" w:rsidR="001E7E8F" w:rsidRPr="00EA5FA7" w:rsidRDefault="001E7E8F" w:rsidP="001E7E8F">
      <w:pPr>
        <w:pStyle w:val="PL"/>
        <w:rPr>
          <w:noProof w:val="0"/>
        </w:rPr>
      </w:pPr>
      <w:r w:rsidRPr="00EA5FA7">
        <w:rPr>
          <w:noProof w:val="0"/>
        </w:rPr>
        <w:tab/>
        <w:t>...</w:t>
      </w:r>
    </w:p>
    <w:p w14:paraId="5E8F4193" w14:textId="77777777" w:rsidR="001E7E8F" w:rsidRPr="00EA5FA7" w:rsidRDefault="001E7E8F" w:rsidP="001E7E8F">
      <w:pPr>
        <w:pStyle w:val="PL"/>
        <w:rPr>
          <w:noProof w:val="0"/>
        </w:rPr>
      </w:pPr>
      <w:r w:rsidRPr="00EA5FA7">
        <w:rPr>
          <w:noProof w:val="0"/>
        </w:rPr>
        <w:t>}</w:t>
      </w:r>
    </w:p>
    <w:p w14:paraId="38D38CB4" w14:textId="77777777" w:rsidR="001E7E8F" w:rsidRPr="00EA5FA7" w:rsidRDefault="001E7E8F" w:rsidP="001E7E8F">
      <w:pPr>
        <w:pStyle w:val="PL"/>
        <w:rPr>
          <w:noProof w:val="0"/>
        </w:rPr>
      </w:pPr>
    </w:p>
    <w:p w14:paraId="26C9A93D" w14:textId="77777777" w:rsidR="001E7E8F" w:rsidRPr="00EA5FA7" w:rsidRDefault="001E7E8F" w:rsidP="001E7E8F">
      <w:pPr>
        <w:pStyle w:val="PL"/>
        <w:rPr>
          <w:noProof w:val="0"/>
        </w:rPr>
      </w:pPr>
      <w:proofErr w:type="spellStart"/>
      <w:r w:rsidRPr="00EA5FA7">
        <w:rPr>
          <w:noProof w:val="0"/>
        </w:rPr>
        <w:t>PrivateMessage</w:t>
      </w:r>
      <w:proofErr w:type="spellEnd"/>
      <w:r w:rsidRPr="00EA5FA7">
        <w:rPr>
          <w:noProof w:val="0"/>
        </w:rPr>
        <w:t>-IEs F1AP-PRIVATE-IES ::= {</w:t>
      </w:r>
    </w:p>
    <w:p w14:paraId="216E4674" w14:textId="77777777" w:rsidR="001E7E8F" w:rsidRPr="00EA5FA7" w:rsidRDefault="001E7E8F" w:rsidP="001E7E8F">
      <w:pPr>
        <w:pStyle w:val="PL"/>
        <w:rPr>
          <w:noProof w:val="0"/>
        </w:rPr>
      </w:pPr>
      <w:r w:rsidRPr="00EA5FA7">
        <w:rPr>
          <w:noProof w:val="0"/>
        </w:rPr>
        <w:tab/>
        <w:t>...</w:t>
      </w:r>
    </w:p>
    <w:p w14:paraId="1E9199F3" w14:textId="77777777" w:rsidR="001E7E8F" w:rsidRPr="00EA5FA7" w:rsidRDefault="001E7E8F" w:rsidP="001E7E8F">
      <w:pPr>
        <w:pStyle w:val="PL"/>
        <w:rPr>
          <w:noProof w:val="0"/>
        </w:rPr>
      </w:pPr>
      <w:r w:rsidRPr="00EA5FA7">
        <w:rPr>
          <w:noProof w:val="0"/>
        </w:rPr>
        <w:t>}</w:t>
      </w:r>
    </w:p>
    <w:p w14:paraId="52CBAF88" w14:textId="77777777" w:rsidR="001E7E8F" w:rsidRPr="00EA5FA7" w:rsidRDefault="001E7E8F" w:rsidP="001E7E8F">
      <w:pPr>
        <w:pStyle w:val="PL"/>
        <w:rPr>
          <w:noProof w:val="0"/>
        </w:rPr>
      </w:pPr>
    </w:p>
    <w:p w14:paraId="6B19CD58" w14:textId="77777777" w:rsidR="001E7E8F" w:rsidRPr="00EA5FA7" w:rsidRDefault="001E7E8F" w:rsidP="001E7E8F">
      <w:pPr>
        <w:pStyle w:val="PL"/>
        <w:rPr>
          <w:noProof w:val="0"/>
        </w:rPr>
      </w:pPr>
    </w:p>
    <w:p w14:paraId="57E79A1C" w14:textId="77777777" w:rsidR="001E7E8F" w:rsidRPr="00EA5FA7" w:rsidRDefault="001E7E8F" w:rsidP="001E7E8F">
      <w:pPr>
        <w:pStyle w:val="PL"/>
        <w:rPr>
          <w:noProof w:val="0"/>
        </w:rPr>
      </w:pPr>
      <w:r w:rsidRPr="00EA5FA7">
        <w:rPr>
          <w:noProof w:val="0"/>
        </w:rPr>
        <w:t>-- **************************************************************</w:t>
      </w:r>
    </w:p>
    <w:p w14:paraId="6B1008CC" w14:textId="77777777" w:rsidR="001E7E8F" w:rsidRPr="00EA5FA7" w:rsidRDefault="001E7E8F" w:rsidP="001E7E8F">
      <w:pPr>
        <w:pStyle w:val="PL"/>
        <w:rPr>
          <w:noProof w:val="0"/>
        </w:rPr>
      </w:pPr>
      <w:r w:rsidRPr="00EA5FA7">
        <w:rPr>
          <w:noProof w:val="0"/>
        </w:rPr>
        <w:t>--</w:t>
      </w:r>
    </w:p>
    <w:p w14:paraId="612E7823" w14:textId="77777777" w:rsidR="001E7E8F" w:rsidRPr="00EA5FA7" w:rsidRDefault="001E7E8F" w:rsidP="001E7E8F">
      <w:pPr>
        <w:pStyle w:val="PL"/>
        <w:outlineLvl w:val="3"/>
        <w:rPr>
          <w:noProof w:val="0"/>
        </w:rPr>
      </w:pPr>
      <w:r w:rsidRPr="00EA5FA7">
        <w:rPr>
          <w:noProof w:val="0"/>
        </w:rPr>
        <w:t>-- System Information ELEMENTARY PROCEDURE</w:t>
      </w:r>
    </w:p>
    <w:p w14:paraId="4EC3C4A2" w14:textId="77777777" w:rsidR="001E7E8F" w:rsidRPr="00EA5FA7" w:rsidRDefault="001E7E8F" w:rsidP="001E7E8F">
      <w:pPr>
        <w:pStyle w:val="PL"/>
        <w:rPr>
          <w:noProof w:val="0"/>
        </w:rPr>
      </w:pPr>
      <w:r w:rsidRPr="00EA5FA7">
        <w:rPr>
          <w:noProof w:val="0"/>
        </w:rPr>
        <w:t>--</w:t>
      </w:r>
    </w:p>
    <w:p w14:paraId="475B6699" w14:textId="77777777" w:rsidR="001E7E8F" w:rsidRPr="00EA5FA7" w:rsidRDefault="001E7E8F" w:rsidP="001E7E8F">
      <w:pPr>
        <w:pStyle w:val="PL"/>
        <w:rPr>
          <w:noProof w:val="0"/>
        </w:rPr>
      </w:pPr>
      <w:r w:rsidRPr="00EA5FA7">
        <w:rPr>
          <w:noProof w:val="0"/>
        </w:rPr>
        <w:t>-- **************************************************************</w:t>
      </w:r>
    </w:p>
    <w:p w14:paraId="187BDD11" w14:textId="77777777" w:rsidR="001E7E8F" w:rsidRPr="00EA5FA7" w:rsidRDefault="001E7E8F" w:rsidP="001E7E8F">
      <w:pPr>
        <w:pStyle w:val="PL"/>
        <w:rPr>
          <w:noProof w:val="0"/>
        </w:rPr>
      </w:pPr>
    </w:p>
    <w:p w14:paraId="62DC94B7" w14:textId="77777777" w:rsidR="001E7E8F" w:rsidRPr="00EA5FA7" w:rsidRDefault="001E7E8F" w:rsidP="001E7E8F">
      <w:pPr>
        <w:pStyle w:val="PL"/>
        <w:rPr>
          <w:noProof w:val="0"/>
        </w:rPr>
      </w:pPr>
      <w:r w:rsidRPr="00EA5FA7">
        <w:rPr>
          <w:noProof w:val="0"/>
        </w:rPr>
        <w:t>-- **************************************************************</w:t>
      </w:r>
    </w:p>
    <w:p w14:paraId="43420B85" w14:textId="77777777" w:rsidR="001E7E8F" w:rsidRPr="00EA5FA7" w:rsidRDefault="001E7E8F" w:rsidP="001E7E8F">
      <w:pPr>
        <w:pStyle w:val="PL"/>
        <w:rPr>
          <w:noProof w:val="0"/>
        </w:rPr>
      </w:pPr>
      <w:r w:rsidRPr="00EA5FA7">
        <w:rPr>
          <w:noProof w:val="0"/>
        </w:rPr>
        <w:t>--</w:t>
      </w:r>
    </w:p>
    <w:p w14:paraId="57C0BB64" w14:textId="77777777" w:rsidR="001E7E8F" w:rsidRPr="00EA5FA7" w:rsidRDefault="001E7E8F" w:rsidP="001E7E8F">
      <w:pPr>
        <w:pStyle w:val="PL"/>
        <w:outlineLvl w:val="4"/>
        <w:rPr>
          <w:noProof w:val="0"/>
        </w:rPr>
      </w:pPr>
      <w:r w:rsidRPr="00EA5FA7">
        <w:rPr>
          <w:noProof w:val="0"/>
        </w:rPr>
        <w:t>-- System information Delivery Command</w:t>
      </w:r>
    </w:p>
    <w:p w14:paraId="17E1CF83" w14:textId="77777777" w:rsidR="001E7E8F" w:rsidRPr="00EA5FA7" w:rsidRDefault="001E7E8F" w:rsidP="001E7E8F">
      <w:pPr>
        <w:pStyle w:val="PL"/>
        <w:rPr>
          <w:noProof w:val="0"/>
        </w:rPr>
      </w:pPr>
      <w:r w:rsidRPr="00EA5FA7">
        <w:rPr>
          <w:noProof w:val="0"/>
        </w:rPr>
        <w:t>--</w:t>
      </w:r>
    </w:p>
    <w:p w14:paraId="4CE28272" w14:textId="77777777" w:rsidR="001E7E8F" w:rsidRPr="00EA5FA7" w:rsidRDefault="001E7E8F" w:rsidP="001E7E8F">
      <w:pPr>
        <w:pStyle w:val="PL"/>
        <w:rPr>
          <w:noProof w:val="0"/>
        </w:rPr>
      </w:pPr>
      <w:r w:rsidRPr="00EA5FA7">
        <w:rPr>
          <w:noProof w:val="0"/>
        </w:rPr>
        <w:t>-- **************************************************************</w:t>
      </w:r>
    </w:p>
    <w:p w14:paraId="28B32F8C" w14:textId="77777777" w:rsidR="001E7E8F" w:rsidRPr="00EA5FA7" w:rsidRDefault="001E7E8F" w:rsidP="001E7E8F">
      <w:pPr>
        <w:pStyle w:val="PL"/>
        <w:rPr>
          <w:noProof w:val="0"/>
        </w:rPr>
      </w:pPr>
    </w:p>
    <w:p w14:paraId="7D33E96B" w14:textId="77777777" w:rsidR="001E7E8F" w:rsidRPr="00EA5FA7" w:rsidRDefault="001E7E8F" w:rsidP="001E7E8F">
      <w:pPr>
        <w:pStyle w:val="PL"/>
        <w:rPr>
          <w:noProof w:val="0"/>
        </w:rPr>
      </w:pPr>
      <w:proofErr w:type="spellStart"/>
      <w:r w:rsidRPr="00EA5FA7">
        <w:rPr>
          <w:noProof w:val="0"/>
        </w:rPr>
        <w:t>SystemInformationDeliveryCommand</w:t>
      </w:r>
      <w:proofErr w:type="spellEnd"/>
      <w:r w:rsidRPr="00EA5FA7">
        <w:rPr>
          <w:noProof w:val="0"/>
        </w:rPr>
        <w:t xml:space="preserve"> ::= SEQUENCE {</w:t>
      </w:r>
    </w:p>
    <w:p w14:paraId="4B8EACB9"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SystemInformationDeliveryCommandIEs</w:t>
      </w:r>
      <w:proofErr w:type="spellEnd"/>
      <w:r w:rsidRPr="00EA5FA7">
        <w:rPr>
          <w:noProof w:val="0"/>
        </w:rPr>
        <w:t>}},</w:t>
      </w:r>
    </w:p>
    <w:p w14:paraId="3B8522FA" w14:textId="77777777" w:rsidR="001E7E8F" w:rsidRPr="00EA5FA7" w:rsidRDefault="001E7E8F" w:rsidP="001E7E8F">
      <w:pPr>
        <w:pStyle w:val="PL"/>
        <w:rPr>
          <w:noProof w:val="0"/>
        </w:rPr>
      </w:pPr>
      <w:r w:rsidRPr="00EA5FA7">
        <w:rPr>
          <w:noProof w:val="0"/>
        </w:rPr>
        <w:tab/>
        <w:t>...</w:t>
      </w:r>
    </w:p>
    <w:p w14:paraId="7D9BAEA1" w14:textId="77777777" w:rsidR="001E7E8F" w:rsidRPr="00EA5FA7" w:rsidRDefault="001E7E8F" w:rsidP="001E7E8F">
      <w:pPr>
        <w:pStyle w:val="PL"/>
        <w:rPr>
          <w:noProof w:val="0"/>
        </w:rPr>
      </w:pPr>
      <w:r w:rsidRPr="00EA5FA7">
        <w:rPr>
          <w:noProof w:val="0"/>
        </w:rPr>
        <w:t>}</w:t>
      </w:r>
    </w:p>
    <w:p w14:paraId="58874036" w14:textId="77777777" w:rsidR="001E7E8F" w:rsidRPr="00EA5FA7" w:rsidRDefault="001E7E8F" w:rsidP="001E7E8F">
      <w:pPr>
        <w:pStyle w:val="PL"/>
        <w:rPr>
          <w:noProof w:val="0"/>
        </w:rPr>
      </w:pPr>
    </w:p>
    <w:p w14:paraId="57B73CD8" w14:textId="77777777" w:rsidR="001E7E8F" w:rsidRPr="00EA5FA7" w:rsidRDefault="001E7E8F" w:rsidP="001E7E8F">
      <w:pPr>
        <w:pStyle w:val="PL"/>
        <w:rPr>
          <w:noProof w:val="0"/>
        </w:rPr>
      </w:pPr>
      <w:proofErr w:type="spellStart"/>
      <w:r w:rsidRPr="00EA5FA7">
        <w:rPr>
          <w:noProof w:val="0"/>
        </w:rPr>
        <w:t>SystemInformationDeliveryCommandIEs</w:t>
      </w:r>
      <w:proofErr w:type="spellEnd"/>
      <w:r w:rsidRPr="00EA5FA7">
        <w:rPr>
          <w:noProof w:val="0"/>
        </w:rPr>
        <w:t xml:space="preserve"> F1AP-PROTOCOL-IES ::= {</w:t>
      </w:r>
    </w:p>
    <w:p w14:paraId="2BA61385" w14:textId="77777777" w:rsidR="001E7E8F" w:rsidRPr="00EA5FA7" w:rsidRDefault="001E7E8F" w:rsidP="001E7E8F">
      <w:pPr>
        <w:pStyle w:val="PL"/>
        <w:rPr>
          <w:noProof w:val="0"/>
        </w:rPr>
      </w:pPr>
      <w:r w:rsidRPr="00EA5FA7">
        <w:lastRenderedPageBreak/>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D47A21F" w14:textId="77777777" w:rsidR="001E7E8F" w:rsidRPr="00EA5FA7" w:rsidRDefault="001E7E8F" w:rsidP="001E7E8F">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2339B4" w14:textId="77777777" w:rsidR="001E7E8F" w:rsidRPr="00EA5FA7" w:rsidRDefault="001E7E8F" w:rsidP="001E7E8F">
      <w:pPr>
        <w:pStyle w:val="PL"/>
        <w:rPr>
          <w:noProof w:val="0"/>
        </w:rPr>
      </w:pPr>
      <w:r w:rsidRPr="00EA5FA7">
        <w:rPr>
          <w:noProof w:val="0"/>
        </w:rPr>
        <w:tab/>
        <w:t>{ ID id-</w:t>
      </w:r>
      <w:proofErr w:type="spellStart"/>
      <w:r w:rsidRPr="00EA5FA7">
        <w:rPr>
          <w:noProof w:val="0"/>
        </w:rPr>
        <w:t>SItype</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SItype</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69A24E" w14:textId="77777777" w:rsidR="001E7E8F" w:rsidRPr="00EA5FA7" w:rsidRDefault="001E7E8F" w:rsidP="001E7E8F">
      <w:pPr>
        <w:pStyle w:val="PL"/>
        <w:rPr>
          <w:noProof w:val="0"/>
        </w:rPr>
      </w:pPr>
      <w:r w:rsidRPr="00EA5FA7">
        <w:rPr>
          <w:noProof w:val="0"/>
        </w:rPr>
        <w:tab/>
        <w:t>{ ID id-</w:t>
      </w:r>
      <w:proofErr w:type="spellStart"/>
      <w:r w:rsidRPr="00EA5FA7">
        <w:rPr>
          <w:noProof w:val="0"/>
        </w:rPr>
        <w:t>ConfirmedUEID</w:t>
      </w:r>
      <w:proofErr w:type="spellEnd"/>
      <w:r w:rsidRPr="00EA5FA7">
        <w:rPr>
          <w:noProof w:val="0"/>
        </w:rPr>
        <w:t xml:space="preserve">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846419" w14:textId="77777777" w:rsidR="001E7E8F" w:rsidRPr="00EA5FA7" w:rsidRDefault="001E7E8F" w:rsidP="001E7E8F">
      <w:pPr>
        <w:pStyle w:val="PL"/>
        <w:rPr>
          <w:noProof w:val="0"/>
        </w:rPr>
      </w:pPr>
      <w:r w:rsidRPr="00EA5FA7">
        <w:rPr>
          <w:noProof w:val="0"/>
        </w:rPr>
        <w:tab/>
        <w:t>...</w:t>
      </w:r>
    </w:p>
    <w:p w14:paraId="17010427" w14:textId="77777777" w:rsidR="001E7E8F" w:rsidRPr="00EA5FA7" w:rsidRDefault="001E7E8F" w:rsidP="001E7E8F">
      <w:pPr>
        <w:pStyle w:val="PL"/>
        <w:rPr>
          <w:noProof w:val="0"/>
        </w:rPr>
      </w:pPr>
      <w:r w:rsidRPr="00EA5FA7">
        <w:rPr>
          <w:noProof w:val="0"/>
        </w:rPr>
        <w:t>}</w:t>
      </w:r>
    </w:p>
    <w:p w14:paraId="1D090351" w14:textId="77777777" w:rsidR="001E7E8F" w:rsidRPr="00EA5FA7" w:rsidRDefault="001E7E8F" w:rsidP="001E7E8F">
      <w:pPr>
        <w:pStyle w:val="PL"/>
        <w:rPr>
          <w:noProof w:val="0"/>
        </w:rPr>
      </w:pPr>
    </w:p>
    <w:p w14:paraId="7DD10846" w14:textId="77777777" w:rsidR="001E7E8F" w:rsidRPr="00EA5FA7" w:rsidRDefault="001E7E8F" w:rsidP="001E7E8F">
      <w:pPr>
        <w:pStyle w:val="PL"/>
        <w:rPr>
          <w:noProof w:val="0"/>
        </w:rPr>
      </w:pPr>
    </w:p>
    <w:p w14:paraId="57375B11" w14:textId="77777777" w:rsidR="001E7E8F" w:rsidRPr="00EA5FA7" w:rsidRDefault="001E7E8F" w:rsidP="001E7E8F">
      <w:pPr>
        <w:pStyle w:val="PL"/>
        <w:rPr>
          <w:noProof w:val="0"/>
        </w:rPr>
      </w:pPr>
      <w:r w:rsidRPr="00EA5FA7">
        <w:rPr>
          <w:noProof w:val="0"/>
        </w:rPr>
        <w:t>-- **************************************************************</w:t>
      </w:r>
    </w:p>
    <w:p w14:paraId="01AD7BEA" w14:textId="77777777" w:rsidR="001E7E8F" w:rsidRPr="00EA5FA7" w:rsidRDefault="001E7E8F" w:rsidP="001E7E8F">
      <w:pPr>
        <w:pStyle w:val="PL"/>
        <w:rPr>
          <w:noProof w:val="0"/>
        </w:rPr>
      </w:pPr>
      <w:r w:rsidRPr="00EA5FA7">
        <w:rPr>
          <w:noProof w:val="0"/>
        </w:rPr>
        <w:t>--</w:t>
      </w:r>
    </w:p>
    <w:p w14:paraId="77776039" w14:textId="77777777" w:rsidR="001E7E8F" w:rsidRPr="00EA5FA7" w:rsidRDefault="001E7E8F" w:rsidP="001E7E8F">
      <w:pPr>
        <w:pStyle w:val="PL"/>
        <w:outlineLvl w:val="3"/>
        <w:rPr>
          <w:noProof w:val="0"/>
        </w:rPr>
      </w:pPr>
      <w:r w:rsidRPr="00EA5FA7">
        <w:rPr>
          <w:noProof w:val="0"/>
        </w:rPr>
        <w:t>-- Paging PROCEDURE</w:t>
      </w:r>
    </w:p>
    <w:p w14:paraId="39B36EF5" w14:textId="77777777" w:rsidR="001E7E8F" w:rsidRPr="00EA5FA7" w:rsidRDefault="001E7E8F" w:rsidP="001E7E8F">
      <w:pPr>
        <w:pStyle w:val="PL"/>
        <w:rPr>
          <w:noProof w:val="0"/>
        </w:rPr>
      </w:pPr>
      <w:r w:rsidRPr="00EA5FA7">
        <w:rPr>
          <w:noProof w:val="0"/>
        </w:rPr>
        <w:t>--</w:t>
      </w:r>
    </w:p>
    <w:p w14:paraId="33B48E56" w14:textId="77777777" w:rsidR="001E7E8F" w:rsidRPr="00EA5FA7" w:rsidRDefault="001E7E8F" w:rsidP="001E7E8F">
      <w:pPr>
        <w:pStyle w:val="PL"/>
        <w:rPr>
          <w:noProof w:val="0"/>
        </w:rPr>
      </w:pPr>
      <w:r w:rsidRPr="00EA5FA7">
        <w:rPr>
          <w:noProof w:val="0"/>
        </w:rPr>
        <w:t>-- **************************************************************</w:t>
      </w:r>
    </w:p>
    <w:p w14:paraId="30C55136" w14:textId="77777777" w:rsidR="001E7E8F" w:rsidRPr="00EA5FA7" w:rsidRDefault="001E7E8F" w:rsidP="001E7E8F">
      <w:pPr>
        <w:pStyle w:val="PL"/>
        <w:rPr>
          <w:noProof w:val="0"/>
        </w:rPr>
      </w:pPr>
    </w:p>
    <w:p w14:paraId="1CC94189" w14:textId="77777777" w:rsidR="001E7E8F" w:rsidRPr="00EA5FA7" w:rsidRDefault="001E7E8F" w:rsidP="001E7E8F">
      <w:pPr>
        <w:pStyle w:val="PL"/>
        <w:rPr>
          <w:noProof w:val="0"/>
        </w:rPr>
      </w:pPr>
      <w:r w:rsidRPr="00EA5FA7">
        <w:rPr>
          <w:noProof w:val="0"/>
        </w:rPr>
        <w:t>-- **************************************************************</w:t>
      </w:r>
    </w:p>
    <w:p w14:paraId="6FE3F218" w14:textId="77777777" w:rsidR="001E7E8F" w:rsidRPr="00EA5FA7" w:rsidRDefault="001E7E8F" w:rsidP="001E7E8F">
      <w:pPr>
        <w:pStyle w:val="PL"/>
        <w:rPr>
          <w:noProof w:val="0"/>
        </w:rPr>
      </w:pPr>
      <w:r w:rsidRPr="00EA5FA7">
        <w:rPr>
          <w:noProof w:val="0"/>
        </w:rPr>
        <w:t>--</w:t>
      </w:r>
    </w:p>
    <w:p w14:paraId="16CB6DF2" w14:textId="77777777" w:rsidR="001E7E8F" w:rsidRPr="00EA5FA7" w:rsidRDefault="001E7E8F" w:rsidP="001E7E8F">
      <w:pPr>
        <w:pStyle w:val="PL"/>
        <w:outlineLvl w:val="4"/>
        <w:rPr>
          <w:noProof w:val="0"/>
        </w:rPr>
      </w:pPr>
      <w:r w:rsidRPr="00EA5FA7">
        <w:rPr>
          <w:noProof w:val="0"/>
        </w:rPr>
        <w:t>-- Paging</w:t>
      </w:r>
    </w:p>
    <w:p w14:paraId="15458DB2" w14:textId="77777777" w:rsidR="001E7E8F" w:rsidRPr="00EA5FA7" w:rsidRDefault="001E7E8F" w:rsidP="001E7E8F">
      <w:pPr>
        <w:pStyle w:val="PL"/>
        <w:rPr>
          <w:noProof w:val="0"/>
        </w:rPr>
      </w:pPr>
      <w:r w:rsidRPr="00EA5FA7">
        <w:rPr>
          <w:noProof w:val="0"/>
        </w:rPr>
        <w:t>--</w:t>
      </w:r>
    </w:p>
    <w:p w14:paraId="2859A2A8" w14:textId="77777777" w:rsidR="001E7E8F" w:rsidRPr="00EA5FA7" w:rsidRDefault="001E7E8F" w:rsidP="001E7E8F">
      <w:pPr>
        <w:pStyle w:val="PL"/>
        <w:rPr>
          <w:noProof w:val="0"/>
        </w:rPr>
      </w:pPr>
      <w:r w:rsidRPr="00EA5FA7">
        <w:rPr>
          <w:noProof w:val="0"/>
        </w:rPr>
        <w:t>-- **************************************************************</w:t>
      </w:r>
    </w:p>
    <w:p w14:paraId="11C1DB54" w14:textId="77777777" w:rsidR="001E7E8F" w:rsidRPr="00EA5FA7" w:rsidRDefault="001E7E8F" w:rsidP="001E7E8F">
      <w:pPr>
        <w:pStyle w:val="PL"/>
        <w:rPr>
          <w:noProof w:val="0"/>
        </w:rPr>
      </w:pPr>
    </w:p>
    <w:p w14:paraId="5507E641" w14:textId="77777777" w:rsidR="001E7E8F" w:rsidRPr="00EA5FA7" w:rsidRDefault="001E7E8F" w:rsidP="001E7E8F">
      <w:pPr>
        <w:pStyle w:val="PL"/>
        <w:rPr>
          <w:noProof w:val="0"/>
        </w:rPr>
      </w:pPr>
      <w:r w:rsidRPr="00EA5FA7">
        <w:rPr>
          <w:noProof w:val="0"/>
        </w:rPr>
        <w:t>Paging ::= SEQUENCE {</w:t>
      </w:r>
    </w:p>
    <w:p w14:paraId="2B19230E"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PagingIEs</w:t>
      </w:r>
      <w:proofErr w:type="spellEnd"/>
      <w:r w:rsidRPr="00EA5FA7">
        <w:rPr>
          <w:noProof w:val="0"/>
        </w:rPr>
        <w:t>}},</w:t>
      </w:r>
    </w:p>
    <w:p w14:paraId="7E62A8F3" w14:textId="77777777" w:rsidR="001E7E8F" w:rsidRPr="00EA5FA7" w:rsidRDefault="001E7E8F" w:rsidP="001E7E8F">
      <w:pPr>
        <w:pStyle w:val="PL"/>
        <w:rPr>
          <w:noProof w:val="0"/>
        </w:rPr>
      </w:pPr>
      <w:r w:rsidRPr="00EA5FA7">
        <w:rPr>
          <w:noProof w:val="0"/>
        </w:rPr>
        <w:tab/>
        <w:t>...</w:t>
      </w:r>
    </w:p>
    <w:p w14:paraId="29F85C74" w14:textId="77777777" w:rsidR="001E7E8F" w:rsidRPr="00EA5FA7" w:rsidRDefault="001E7E8F" w:rsidP="001E7E8F">
      <w:pPr>
        <w:pStyle w:val="PL"/>
        <w:rPr>
          <w:noProof w:val="0"/>
        </w:rPr>
      </w:pPr>
      <w:r w:rsidRPr="00EA5FA7">
        <w:rPr>
          <w:noProof w:val="0"/>
        </w:rPr>
        <w:t>}</w:t>
      </w:r>
    </w:p>
    <w:p w14:paraId="37FF9074" w14:textId="77777777" w:rsidR="001E7E8F" w:rsidRPr="00EA5FA7" w:rsidRDefault="001E7E8F" w:rsidP="001E7E8F">
      <w:pPr>
        <w:pStyle w:val="PL"/>
        <w:rPr>
          <w:noProof w:val="0"/>
        </w:rPr>
      </w:pPr>
    </w:p>
    <w:p w14:paraId="62558276" w14:textId="77777777" w:rsidR="001E7E8F" w:rsidRPr="00EA5FA7" w:rsidRDefault="001E7E8F" w:rsidP="001E7E8F">
      <w:pPr>
        <w:pStyle w:val="PL"/>
        <w:rPr>
          <w:noProof w:val="0"/>
        </w:rPr>
      </w:pPr>
      <w:proofErr w:type="spellStart"/>
      <w:r w:rsidRPr="00EA5FA7">
        <w:rPr>
          <w:noProof w:val="0"/>
        </w:rPr>
        <w:t>PagingIEs</w:t>
      </w:r>
      <w:proofErr w:type="spellEnd"/>
      <w:r w:rsidRPr="00EA5FA7">
        <w:rPr>
          <w:noProof w:val="0"/>
        </w:rPr>
        <w:t xml:space="preserve"> F1AP-PROTOCOL-IES ::= {</w:t>
      </w:r>
    </w:p>
    <w:p w14:paraId="057ADE49" w14:textId="77777777" w:rsidR="001E7E8F" w:rsidRPr="00EA5FA7" w:rsidRDefault="001E7E8F" w:rsidP="001E7E8F">
      <w:pPr>
        <w:pStyle w:val="PL"/>
        <w:rPr>
          <w:noProof w:val="0"/>
        </w:rPr>
      </w:pPr>
      <w:r w:rsidRPr="00EA5FA7">
        <w:rPr>
          <w:noProof w:val="0"/>
        </w:rPr>
        <w:tab/>
        <w:t>{ ID id-</w:t>
      </w:r>
      <w:proofErr w:type="spellStart"/>
      <w:r w:rsidRPr="00EA5FA7">
        <w:rPr>
          <w:noProof w:val="0"/>
        </w:rPr>
        <w:t>UEIdentityIndexValue</w:t>
      </w:r>
      <w:proofErr w:type="spellEnd"/>
      <w:r w:rsidRPr="00EA5FA7">
        <w:rPr>
          <w:noProof w:val="0"/>
        </w:rPr>
        <w:tab/>
        <w:t>CRITICALITY reject</w:t>
      </w:r>
      <w:r w:rsidRPr="00EA5FA7">
        <w:rPr>
          <w:noProof w:val="0"/>
        </w:rPr>
        <w:tab/>
        <w:t xml:space="preserve">TYPE </w:t>
      </w:r>
      <w:proofErr w:type="spellStart"/>
      <w:r w:rsidRPr="00EA5FA7">
        <w:rPr>
          <w:noProof w:val="0"/>
        </w:rPr>
        <w:t>UEIdentityIndexValue</w:t>
      </w:r>
      <w:proofErr w:type="spellEnd"/>
      <w:r w:rsidRPr="00EA5FA7">
        <w:rPr>
          <w:noProof w:val="0"/>
        </w:rPr>
        <w:tab/>
      </w:r>
      <w:r w:rsidRPr="00EA5FA7">
        <w:rPr>
          <w:noProof w:val="0"/>
        </w:rPr>
        <w:tab/>
        <w:t>PRESENCE mandatory</w:t>
      </w:r>
      <w:r w:rsidRPr="00EA5FA7">
        <w:rPr>
          <w:noProof w:val="0"/>
        </w:rPr>
        <w:tab/>
        <w:t>}|</w:t>
      </w:r>
    </w:p>
    <w:p w14:paraId="55AE3BD5" w14:textId="77777777" w:rsidR="001E7E8F" w:rsidRPr="00EA5FA7" w:rsidRDefault="001E7E8F" w:rsidP="001E7E8F">
      <w:pPr>
        <w:pStyle w:val="PL"/>
        <w:rPr>
          <w:noProof w:val="0"/>
        </w:rPr>
      </w:pPr>
      <w:r w:rsidRPr="00EA5FA7">
        <w:rPr>
          <w:noProof w:val="0"/>
        </w:rPr>
        <w:tab/>
        <w:t>{ ID id-</w:t>
      </w:r>
      <w:proofErr w:type="spellStart"/>
      <w:r w:rsidRPr="00EA5FA7">
        <w:rPr>
          <w:noProof w:val="0"/>
        </w:rPr>
        <w:t>PagingIdentity</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PagingIdentity</w:t>
      </w:r>
      <w:proofErr w:type="spellEnd"/>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3A45C1" w14:textId="77777777" w:rsidR="001E7E8F" w:rsidRPr="00EA5FA7" w:rsidRDefault="001E7E8F" w:rsidP="001E7E8F">
      <w:pPr>
        <w:pStyle w:val="PL"/>
        <w:rPr>
          <w:noProof w:val="0"/>
        </w:rPr>
      </w:pPr>
      <w:r w:rsidRPr="00EA5FA7">
        <w:rPr>
          <w:noProof w:val="0"/>
        </w:rPr>
        <w:tab/>
        <w:t>{ ID id-</w:t>
      </w:r>
      <w:proofErr w:type="spellStart"/>
      <w:r w:rsidRPr="00EA5FA7">
        <w:rPr>
          <w:noProof w:val="0"/>
        </w:rPr>
        <w:t>PagingDRX</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PagingDRX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E92BBC2" w14:textId="77777777" w:rsidR="001E7E8F" w:rsidRPr="00EA5FA7" w:rsidRDefault="001E7E8F" w:rsidP="001E7E8F">
      <w:pPr>
        <w:pStyle w:val="PL"/>
        <w:rPr>
          <w:noProof w:val="0"/>
        </w:rPr>
      </w:pPr>
      <w:r w:rsidRPr="00EA5FA7">
        <w:rPr>
          <w:noProof w:val="0"/>
        </w:rPr>
        <w:tab/>
        <w:t>{ ID id-</w:t>
      </w:r>
      <w:proofErr w:type="spellStart"/>
      <w:r w:rsidRPr="00EA5FA7">
        <w:rPr>
          <w:noProof w:val="0"/>
        </w:rPr>
        <w:t>PagingPriority</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PagingPriority</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39AF42" w14:textId="77777777" w:rsidR="001E7E8F" w:rsidRPr="00EA5FA7" w:rsidRDefault="001E7E8F" w:rsidP="001E7E8F">
      <w:pPr>
        <w:pStyle w:val="PL"/>
        <w:rPr>
          <w:noProof w:val="0"/>
        </w:rPr>
      </w:pPr>
      <w:r w:rsidRPr="00EA5FA7">
        <w:rPr>
          <w:noProof w:val="0"/>
        </w:rPr>
        <w:tab/>
        <w:t>{ ID id-</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PRESENCE mandatory</w:t>
      </w:r>
      <w:r w:rsidRPr="00EA5FA7">
        <w:rPr>
          <w:noProof w:val="0"/>
        </w:rPr>
        <w:tab/>
        <w:t>}|</w:t>
      </w:r>
    </w:p>
    <w:p w14:paraId="76055023" w14:textId="77777777" w:rsidR="001E7E8F" w:rsidRPr="00EA5FA7" w:rsidRDefault="001E7E8F" w:rsidP="001E7E8F">
      <w:pPr>
        <w:pStyle w:val="PL"/>
        <w:rPr>
          <w:noProof w:val="0"/>
        </w:rPr>
      </w:pPr>
      <w:r w:rsidRPr="00EA5FA7">
        <w:rPr>
          <w:noProof w:val="0"/>
        </w:rPr>
        <w:tab/>
        <w:t>{ ID id-</w:t>
      </w:r>
      <w:proofErr w:type="spellStart"/>
      <w:r w:rsidRPr="00EA5FA7">
        <w:rPr>
          <w:noProof w:val="0"/>
        </w:rPr>
        <w:t>PagingOrigin</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PagingOrigin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E054C3" w14:textId="77777777" w:rsidR="001E7E8F" w:rsidRPr="00EA5FA7" w:rsidRDefault="001E7E8F" w:rsidP="001E7E8F">
      <w:pPr>
        <w:pStyle w:val="PL"/>
        <w:rPr>
          <w:noProof w:val="0"/>
        </w:rPr>
      </w:pPr>
      <w:r w:rsidRPr="00EA5FA7">
        <w:rPr>
          <w:noProof w:val="0"/>
        </w:rPr>
        <w:tab/>
        <w:t>...</w:t>
      </w:r>
    </w:p>
    <w:p w14:paraId="6D209507" w14:textId="77777777" w:rsidR="001E7E8F" w:rsidRPr="00EA5FA7" w:rsidRDefault="001E7E8F" w:rsidP="001E7E8F">
      <w:pPr>
        <w:pStyle w:val="PL"/>
        <w:rPr>
          <w:noProof w:val="0"/>
        </w:rPr>
      </w:pPr>
      <w:r w:rsidRPr="00EA5FA7">
        <w:rPr>
          <w:noProof w:val="0"/>
        </w:rPr>
        <w:t>}</w:t>
      </w:r>
    </w:p>
    <w:p w14:paraId="160225BB" w14:textId="77777777" w:rsidR="001E7E8F" w:rsidRPr="00EA5FA7" w:rsidRDefault="001E7E8F" w:rsidP="001E7E8F">
      <w:pPr>
        <w:pStyle w:val="PL"/>
        <w:rPr>
          <w:noProof w:val="0"/>
        </w:rPr>
      </w:pPr>
    </w:p>
    <w:p w14:paraId="6B6E37E5" w14:textId="77777777" w:rsidR="001E7E8F" w:rsidRPr="00EA5FA7" w:rsidRDefault="001E7E8F" w:rsidP="001E7E8F">
      <w:pPr>
        <w:pStyle w:val="PL"/>
        <w:rPr>
          <w:noProof w:val="0"/>
        </w:rPr>
      </w:pPr>
      <w:proofErr w:type="spellStart"/>
      <w:r w:rsidRPr="00EA5FA7">
        <w:rPr>
          <w:noProof w:val="0"/>
        </w:rPr>
        <w:t>PagingCell</w:t>
      </w:r>
      <w:proofErr w:type="spellEnd"/>
      <w:r w:rsidRPr="00EA5FA7">
        <w:rPr>
          <w:noProof w:val="0"/>
        </w:rPr>
        <w:t xml:space="preserve">-list::=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PagingCell-ItemIEs</w:t>
      </w:r>
      <w:proofErr w:type="spellEnd"/>
      <w:r w:rsidRPr="00EA5FA7">
        <w:rPr>
          <w:noProof w:val="0"/>
        </w:rPr>
        <w:t xml:space="preserve"> } }</w:t>
      </w:r>
    </w:p>
    <w:p w14:paraId="7E633889" w14:textId="77777777" w:rsidR="001E7E8F" w:rsidRPr="00EA5FA7" w:rsidRDefault="001E7E8F" w:rsidP="001E7E8F">
      <w:pPr>
        <w:pStyle w:val="PL"/>
        <w:rPr>
          <w:noProof w:val="0"/>
        </w:rPr>
      </w:pPr>
    </w:p>
    <w:p w14:paraId="3F7CD2C9" w14:textId="77777777" w:rsidR="001E7E8F" w:rsidRPr="00EA5FA7" w:rsidRDefault="001E7E8F" w:rsidP="001E7E8F">
      <w:pPr>
        <w:pStyle w:val="PL"/>
        <w:rPr>
          <w:noProof w:val="0"/>
        </w:rPr>
      </w:pPr>
      <w:proofErr w:type="spellStart"/>
      <w:r w:rsidRPr="00EA5FA7">
        <w:rPr>
          <w:noProof w:val="0"/>
        </w:rPr>
        <w:t>PagingCell-ItemIEs</w:t>
      </w:r>
      <w:proofErr w:type="spellEnd"/>
      <w:r w:rsidRPr="00EA5FA7">
        <w:rPr>
          <w:noProof w:val="0"/>
        </w:rPr>
        <w:t xml:space="preserve"> F1AP-PROTOCOL-IES ::= {</w:t>
      </w:r>
    </w:p>
    <w:p w14:paraId="32AF3BF7" w14:textId="77777777" w:rsidR="001E7E8F" w:rsidRPr="00EA5FA7" w:rsidRDefault="001E7E8F" w:rsidP="001E7E8F">
      <w:pPr>
        <w:pStyle w:val="PL"/>
        <w:rPr>
          <w:noProof w:val="0"/>
        </w:rPr>
      </w:pPr>
      <w:r w:rsidRPr="00EA5FA7">
        <w:rPr>
          <w:noProof w:val="0"/>
        </w:rPr>
        <w:tab/>
        <w:t>{ ID id-</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079C4F7F" w14:textId="77777777" w:rsidR="001E7E8F" w:rsidRPr="00EA5FA7" w:rsidRDefault="001E7E8F" w:rsidP="001E7E8F">
      <w:pPr>
        <w:pStyle w:val="PL"/>
        <w:rPr>
          <w:noProof w:val="0"/>
        </w:rPr>
      </w:pPr>
      <w:r w:rsidRPr="00EA5FA7">
        <w:rPr>
          <w:noProof w:val="0"/>
        </w:rPr>
        <w:tab/>
        <w:t>...</w:t>
      </w:r>
    </w:p>
    <w:p w14:paraId="12A269AC" w14:textId="77777777" w:rsidR="001E7E8F" w:rsidRPr="00EA5FA7" w:rsidRDefault="001E7E8F" w:rsidP="001E7E8F">
      <w:pPr>
        <w:pStyle w:val="PL"/>
        <w:rPr>
          <w:noProof w:val="0"/>
        </w:rPr>
      </w:pPr>
      <w:r w:rsidRPr="00EA5FA7">
        <w:rPr>
          <w:noProof w:val="0"/>
        </w:rPr>
        <w:t>}</w:t>
      </w:r>
    </w:p>
    <w:p w14:paraId="7BBC973D" w14:textId="77777777" w:rsidR="001E7E8F" w:rsidRPr="00EA5FA7" w:rsidRDefault="001E7E8F" w:rsidP="001E7E8F">
      <w:pPr>
        <w:pStyle w:val="PL"/>
        <w:rPr>
          <w:noProof w:val="0"/>
        </w:rPr>
      </w:pPr>
    </w:p>
    <w:p w14:paraId="0D03025D" w14:textId="77777777" w:rsidR="001E7E8F" w:rsidRPr="00EA5FA7" w:rsidRDefault="001E7E8F" w:rsidP="001E7E8F">
      <w:pPr>
        <w:pStyle w:val="PL"/>
        <w:rPr>
          <w:noProof w:val="0"/>
        </w:rPr>
      </w:pPr>
    </w:p>
    <w:p w14:paraId="477E5F5C" w14:textId="77777777" w:rsidR="001E7E8F" w:rsidRPr="00EA5FA7" w:rsidRDefault="001E7E8F" w:rsidP="001E7E8F">
      <w:pPr>
        <w:pStyle w:val="PL"/>
        <w:rPr>
          <w:noProof w:val="0"/>
        </w:rPr>
      </w:pPr>
    </w:p>
    <w:p w14:paraId="561D2164" w14:textId="77777777" w:rsidR="001E7E8F" w:rsidRPr="00EA5FA7" w:rsidRDefault="001E7E8F" w:rsidP="001E7E8F">
      <w:pPr>
        <w:pStyle w:val="PL"/>
        <w:rPr>
          <w:noProof w:val="0"/>
        </w:rPr>
      </w:pPr>
      <w:r w:rsidRPr="00EA5FA7">
        <w:rPr>
          <w:noProof w:val="0"/>
        </w:rPr>
        <w:t>-- **************************************************************</w:t>
      </w:r>
    </w:p>
    <w:p w14:paraId="3696D26B" w14:textId="77777777" w:rsidR="001E7E8F" w:rsidRPr="00EA5FA7" w:rsidRDefault="001E7E8F" w:rsidP="001E7E8F">
      <w:pPr>
        <w:pStyle w:val="PL"/>
        <w:rPr>
          <w:noProof w:val="0"/>
        </w:rPr>
      </w:pPr>
      <w:r w:rsidRPr="00EA5FA7">
        <w:rPr>
          <w:noProof w:val="0"/>
        </w:rPr>
        <w:t>--</w:t>
      </w:r>
    </w:p>
    <w:p w14:paraId="53132B96" w14:textId="77777777" w:rsidR="001E7E8F" w:rsidRPr="00EA5FA7" w:rsidRDefault="001E7E8F" w:rsidP="001E7E8F">
      <w:pPr>
        <w:pStyle w:val="PL"/>
        <w:outlineLvl w:val="3"/>
        <w:rPr>
          <w:noProof w:val="0"/>
        </w:rPr>
      </w:pPr>
      <w:r w:rsidRPr="00EA5FA7">
        <w:rPr>
          <w:noProof w:val="0"/>
        </w:rPr>
        <w:t>-- Notify</w:t>
      </w:r>
    </w:p>
    <w:p w14:paraId="217BF5BB" w14:textId="77777777" w:rsidR="001E7E8F" w:rsidRPr="00EA5FA7" w:rsidRDefault="001E7E8F" w:rsidP="001E7E8F">
      <w:pPr>
        <w:pStyle w:val="PL"/>
        <w:rPr>
          <w:noProof w:val="0"/>
        </w:rPr>
      </w:pPr>
      <w:r w:rsidRPr="00EA5FA7">
        <w:rPr>
          <w:noProof w:val="0"/>
        </w:rPr>
        <w:t>--</w:t>
      </w:r>
    </w:p>
    <w:p w14:paraId="2B8ED16A" w14:textId="77777777" w:rsidR="001E7E8F" w:rsidRPr="00EA5FA7" w:rsidRDefault="001E7E8F" w:rsidP="001E7E8F">
      <w:pPr>
        <w:pStyle w:val="PL"/>
        <w:rPr>
          <w:noProof w:val="0"/>
        </w:rPr>
      </w:pPr>
      <w:r w:rsidRPr="00EA5FA7">
        <w:rPr>
          <w:noProof w:val="0"/>
        </w:rPr>
        <w:t>-- **************************************************************</w:t>
      </w:r>
    </w:p>
    <w:p w14:paraId="2104981E" w14:textId="77777777" w:rsidR="001E7E8F" w:rsidRPr="00EA5FA7" w:rsidRDefault="001E7E8F" w:rsidP="001E7E8F">
      <w:pPr>
        <w:pStyle w:val="PL"/>
        <w:rPr>
          <w:noProof w:val="0"/>
        </w:rPr>
      </w:pPr>
    </w:p>
    <w:p w14:paraId="484C6AC0" w14:textId="77777777" w:rsidR="001E7E8F" w:rsidRPr="00EA5FA7" w:rsidRDefault="001E7E8F" w:rsidP="001E7E8F">
      <w:pPr>
        <w:pStyle w:val="PL"/>
        <w:rPr>
          <w:noProof w:val="0"/>
        </w:rPr>
      </w:pPr>
      <w:r w:rsidRPr="00EA5FA7">
        <w:rPr>
          <w:noProof w:val="0"/>
        </w:rPr>
        <w:t>Notify ::= SEQUENCE {</w:t>
      </w:r>
    </w:p>
    <w:p w14:paraId="36A815E7"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NotifyIEs</w:t>
      </w:r>
      <w:proofErr w:type="spellEnd"/>
      <w:r w:rsidRPr="00EA5FA7">
        <w:rPr>
          <w:noProof w:val="0"/>
        </w:rPr>
        <w:t>}},</w:t>
      </w:r>
    </w:p>
    <w:p w14:paraId="695D03B3" w14:textId="77777777" w:rsidR="001E7E8F" w:rsidRPr="00EA5FA7" w:rsidRDefault="001E7E8F" w:rsidP="001E7E8F">
      <w:pPr>
        <w:pStyle w:val="PL"/>
        <w:rPr>
          <w:noProof w:val="0"/>
        </w:rPr>
      </w:pPr>
      <w:r w:rsidRPr="00EA5FA7">
        <w:rPr>
          <w:noProof w:val="0"/>
        </w:rPr>
        <w:tab/>
        <w:t>...</w:t>
      </w:r>
    </w:p>
    <w:p w14:paraId="3063E07E" w14:textId="77777777" w:rsidR="001E7E8F" w:rsidRPr="00EA5FA7" w:rsidRDefault="001E7E8F" w:rsidP="001E7E8F">
      <w:pPr>
        <w:pStyle w:val="PL"/>
        <w:rPr>
          <w:noProof w:val="0"/>
        </w:rPr>
      </w:pPr>
      <w:r w:rsidRPr="00EA5FA7">
        <w:rPr>
          <w:noProof w:val="0"/>
        </w:rPr>
        <w:t>}</w:t>
      </w:r>
    </w:p>
    <w:p w14:paraId="02A7FBEC" w14:textId="77777777" w:rsidR="001E7E8F" w:rsidRPr="00EA5FA7" w:rsidRDefault="001E7E8F" w:rsidP="001E7E8F">
      <w:pPr>
        <w:pStyle w:val="PL"/>
        <w:rPr>
          <w:noProof w:val="0"/>
        </w:rPr>
      </w:pPr>
    </w:p>
    <w:p w14:paraId="01783E6A" w14:textId="77777777" w:rsidR="001E7E8F" w:rsidRPr="00EA5FA7" w:rsidRDefault="001E7E8F" w:rsidP="001E7E8F">
      <w:pPr>
        <w:pStyle w:val="PL"/>
        <w:rPr>
          <w:noProof w:val="0"/>
        </w:rPr>
      </w:pPr>
      <w:proofErr w:type="spellStart"/>
      <w:r w:rsidRPr="00EA5FA7">
        <w:rPr>
          <w:noProof w:val="0"/>
        </w:rPr>
        <w:t>NotifyIEs</w:t>
      </w:r>
      <w:proofErr w:type="spellEnd"/>
      <w:r w:rsidRPr="00EA5FA7">
        <w:rPr>
          <w:noProof w:val="0"/>
        </w:rPr>
        <w:t xml:space="preserve"> F1AP-PROTOCOL-IES ::= {</w:t>
      </w:r>
    </w:p>
    <w:p w14:paraId="7CFF2C64" w14:textId="77777777" w:rsidR="001E7E8F" w:rsidRPr="00EA5FA7" w:rsidRDefault="001E7E8F" w:rsidP="001E7E8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56FEE4" w14:textId="77777777" w:rsidR="001E7E8F" w:rsidRPr="00EA5FA7" w:rsidRDefault="001E7E8F" w:rsidP="001E7E8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7D66B0" w14:textId="77777777" w:rsidR="001E7E8F" w:rsidRPr="00EA5FA7" w:rsidRDefault="001E7E8F" w:rsidP="001E7E8F">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D9636C" w14:textId="77777777" w:rsidR="001E7E8F" w:rsidRPr="00EA5FA7" w:rsidRDefault="001E7E8F" w:rsidP="001E7E8F">
      <w:pPr>
        <w:pStyle w:val="PL"/>
        <w:rPr>
          <w:noProof w:val="0"/>
        </w:rPr>
      </w:pPr>
      <w:r w:rsidRPr="00EA5FA7">
        <w:rPr>
          <w:noProof w:val="0"/>
        </w:rPr>
        <w:tab/>
        <w:t>...</w:t>
      </w:r>
    </w:p>
    <w:p w14:paraId="17C81F3F" w14:textId="77777777" w:rsidR="001E7E8F" w:rsidRPr="00EA5FA7" w:rsidRDefault="001E7E8F" w:rsidP="001E7E8F">
      <w:pPr>
        <w:pStyle w:val="PL"/>
        <w:rPr>
          <w:noProof w:val="0"/>
        </w:rPr>
      </w:pPr>
      <w:r w:rsidRPr="00EA5FA7">
        <w:rPr>
          <w:noProof w:val="0"/>
        </w:rPr>
        <w:t>}</w:t>
      </w:r>
    </w:p>
    <w:p w14:paraId="736374D9" w14:textId="77777777" w:rsidR="001E7E8F" w:rsidRPr="00EA5FA7" w:rsidRDefault="001E7E8F" w:rsidP="001E7E8F">
      <w:pPr>
        <w:pStyle w:val="PL"/>
        <w:rPr>
          <w:noProof w:val="0"/>
        </w:rPr>
      </w:pPr>
    </w:p>
    <w:p w14:paraId="4986952E" w14:textId="77777777" w:rsidR="001E7E8F" w:rsidRPr="00EA5FA7" w:rsidRDefault="001E7E8F" w:rsidP="001E7E8F">
      <w:pPr>
        <w:pStyle w:val="PL"/>
        <w:rPr>
          <w:noProof w:val="0"/>
        </w:rPr>
      </w:pPr>
      <w:r w:rsidRPr="00EA5FA7">
        <w:rPr>
          <w:noProof w:val="0"/>
        </w:rPr>
        <w:lastRenderedPageBreak/>
        <w:t xml:space="preserve">DRB-Notify-List::= SEQUENCE (SIZE(1.. </w:t>
      </w:r>
      <w:proofErr w:type="spellStart"/>
      <w:r w:rsidRPr="00EA5FA7">
        <w:rPr>
          <w:noProof w:val="0"/>
        </w:rPr>
        <w:t>maxnoofDRBs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 { DRB-Notify-</w:t>
      </w:r>
      <w:proofErr w:type="spellStart"/>
      <w:r w:rsidRPr="00EA5FA7">
        <w:rPr>
          <w:noProof w:val="0"/>
        </w:rPr>
        <w:t>ItemIEs</w:t>
      </w:r>
      <w:proofErr w:type="spellEnd"/>
      <w:r w:rsidRPr="00EA5FA7">
        <w:rPr>
          <w:noProof w:val="0"/>
        </w:rPr>
        <w:t xml:space="preserve"> } }</w:t>
      </w:r>
    </w:p>
    <w:p w14:paraId="4B15D25D" w14:textId="77777777" w:rsidR="001E7E8F" w:rsidRPr="00EA5FA7" w:rsidRDefault="001E7E8F" w:rsidP="001E7E8F">
      <w:pPr>
        <w:pStyle w:val="PL"/>
        <w:rPr>
          <w:noProof w:val="0"/>
        </w:rPr>
      </w:pPr>
    </w:p>
    <w:p w14:paraId="1F340CA8" w14:textId="77777777" w:rsidR="001E7E8F" w:rsidRPr="00EA5FA7" w:rsidRDefault="001E7E8F" w:rsidP="001E7E8F">
      <w:pPr>
        <w:pStyle w:val="PL"/>
        <w:rPr>
          <w:noProof w:val="0"/>
        </w:rPr>
      </w:pPr>
      <w:r w:rsidRPr="00EA5FA7">
        <w:rPr>
          <w:noProof w:val="0"/>
        </w:rPr>
        <w:t>DRB-Notify-</w:t>
      </w:r>
      <w:proofErr w:type="spellStart"/>
      <w:r w:rsidRPr="00EA5FA7">
        <w:rPr>
          <w:noProof w:val="0"/>
        </w:rPr>
        <w:t>ItemIEs</w:t>
      </w:r>
      <w:proofErr w:type="spellEnd"/>
      <w:r w:rsidRPr="00EA5FA7">
        <w:rPr>
          <w:noProof w:val="0"/>
        </w:rPr>
        <w:t xml:space="preserve"> F1AP-PROTOCOL-IES ::= {</w:t>
      </w:r>
    </w:p>
    <w:p w14:paraId="2AD65ED3" w14:textId="77777777" w:rsidR="001E7E8F" w:rsidRPr="00EA5FA7" w:rsidRDefault="001E7E8F" w:rsidP="001E7E8F">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D009DAA" w14:textId="77777777" w:rsidR="001E7E8F" w:rsidRPr="00EA5FA7" w:rsidRDefault="001E7E8F" w:rsidP="001E7E8F">
      <w:pPr>
        <w:pStyle w:val="PL"/>
        <w:rPr>
          <w:noProof w:val="0"/>
        </w:rPr>
      </w:pPr>
      <w:r w:rsidRPr="00EA5FA7">
        <w:rPr>
          <w:noProof w:val="0"/>
        </w:rPr>
        <w:tab/>
        <w:t>...</w:t>
      </w:r>
    </w:p>
    <w:p w14:paraId="1BAD7ADF" w14:textId="77777777" w:rsidR="001E7E8F" w:rsidRPr="00EA5FA7" w:rsidRDefault="001E7E8F" w:rsidP="001E7E8F">
      <w:pPr>
        <w:pStyle w:val="PL"/>
        <w:rPr>
          <w:noProof w:val="0"/>
        </w:rPr>
      </w:pPr>
      <w:r w:rsidRPr="00EA5FA7">
        <w:rPr>
          <w:noProof w:val="0"/>
        </w:rPr>
        <w:t>}</w:t>
      </w:r>
    </w:p>
    <w:p w14:paraId="694F7714" w14:textId="77777777" w:rsidR="001E7E8F" w:rsidRPr="00EA5FA7" w:rsidRDefault="001E7E8F" w:rsidP="001E7E8F">
      <w:pPr>
        <w:pStyle w:val="PL"/>
        <w:rPr>
          <w:noProof w:val="0"/>
        </w:rPr>
      </w:pPr>
    </w:p>
    <w:p w14:paraId="289831B4" w14:textId="77777777" w:rsidR="001E7E8F" w:rsidRPr="00EA5FA7" w:rsidRDefault="001E7E8F" w:rsidP="001E7E8F">
      <w:pPr>
        <w:pStyle w:val="PL"/>
        <w:rPr>
          <w:noProof w:val="0"/>
        </w:rPr>
      </w:pPr>
    </w:p>
    <w:p w14:paraId="71B78E65" w14:textId="77777777" w:rsidR="001E7E8F" w:rsidRPr="00EA5FA7" w:rsidRDefault="001E7E8F" w:rsidP="001E7E8F">
      <w:pPr>
        <w:pStyle w:val="PL"/>
        <w:rPr>
          <w:noProof w:val="0"/>
        </w:rPr>
      </w:pPr>
      <w:r w:rsidRPr="00EA5FA7">
        <w:rPr>
          <w:noProof w:val="0"/>
        </w:rPr>
        <w:t>-- **************************************************************</w:t>
      </w:r>
    </w:p>
    <w:p w14:paraId="29DEA7E3" w14:textId="77777777" w:rsidR="001E7E8F" w:rsidRPr="00EA5FA7" w:rsidRDefault="001E7E8F" w:rsidP="001E7E8F">
      <w:pPr>
        <w:pStyle w:val="PL"/>
        <w:rPr>
          <w:noProof w:val="0"/>
        </w:rPr>
      </w:pPr>
      <w:r w:rsidRPr="00EA5FA7">
        <w:rPr>
          <w:noProof w:val="0"/>
        </w:rPr>
        <w:t>--</w:t>
      </w:r>
    </w:p>
    <w:p w14:paraId="5DDB7838" w14:textId="77777777" w:rsidR="001E7E8F" w:rsidRPr="00EA5FA7" w:rsidRDefault="001E7E8F" w:rsidP="001E7E8F">
      <w:pPr>
        <w:pStyle w:val="PL"/>
        <w:outlineLvl w:val="3"/>
        <w:rPr>
          <w:noProof w:val="0"/>
        </w:rPr>
      </w:pPr>
      <w:r w:rsidRPr="00EA5FA7">
        <w:rPr>
          <w:noProof w:val="0"/>
        </w:rPr>
        <w:t>-- NETWORK ACCESS RATE REDUCTION ELEMENTARY PROCEDURE</w:t>
      </w:r>
    </w:p>
    <w:p w14:paraId="479FE47E" w14:textId="77777777" w:rsidR="001E7E8F" w:rsidRPr="00EA5FA7" w:rsidRDefault="001E7E8F" w:rsidP="001E7E8F">
      <w:pPr>
        <w:pStyle w:val="PL"/>
        <w:rPr>
          <w:noProof w:val="0"/>
        </w:rPr>
      </w:pPr>
      <w:r w:rsidRPr="00EA5FA7">
        <w:rPr>
          <w:noProof w:val="0"/>
        </w:rPr>
        <w:t>--</w:t>
      </w:r>
    </w:p>
    <w:p w14:paraId="5C0DA20B" w14:textId="77777777" w:rsidR="001E7E8F" w:rsidRPr="00EA5FA7" w:rsidRDefault="001E7E8F" w:rsidP="001E7E8F">
      <w:pPr>
        <w:pStyle w:val="PL"/>
        <w:rPr>
          <w:noProof w:val="0"/>
        </w:rPr>
      </w:pPr>
      <w:r w:rsidRPr="00EA5FA7">
        <w:rPr>
          <w:noProof w:val="0"/>
        </w:rPr>
        <w:t>-- **************************************************************</w:t>
      </w:r>
    </w:p>
    <w:p w14:paraId="120E6BE5" w14:textId="77777777" w:rsidR="001E7E8F" w:rsidRPr="00EA5FA7" w:rsidRDefault="001E7E8F" w:rsidP="001E7E8F">
      <w:pPr>
        <w:pStyle w:val="PL"/>
        <w:rPr>
          <w:noProof w:val="0"/>
        </w:rPr>
      </w:pPr>
    </w:p>
    <w:p w14:paraId="4E4DF93F" w14:textId="77777777" w:rsidR="001E7E8F" w:rsidRPr="00EA5FA7" w:rsidRDefault="001E7E8F" w:rsidP="001E7E8F">
      <w:pPr>
        <w:pStyle w:val="PL"/>
        <w:rPr>
          <w:noProof w:val="0"/>
        </w:rPr>
      </w:pPr>
      <w:r w:rsidRPr="00EA5FA7">
        <w:rPr>
          <w:noProof w:val="0"/>
        </w:rPr>
        <w:t>-- **************************************************************</w:t>
      </w:r>
    </w:p>
    <w:p w14:paraId="205FC38D" w14:textId="77777777" w:rsidR="001E7E8F" w:rsidRPr="00EA5FA7" w:rsidRDefault="001E7E8F" w:rsidP="001E7E8F">
      <w:pPr>
        <w:pStyle w:val="PL"/>
        <w:rPr>
          <w:noProof w:val="0"/>
        </w:rPr>
      </w:pPr>
      <w:r w:rsidRPr="00EA5FA7">
        <w:rPr>
          <w:noProof w:val="0"/>
        </w:rPr>
        <w:t>--</w:t>
      </w:r>
    </w:p>
    <w:p w14:paraId="14DDADA6" w14:textId="77777777" w:rsidR="001E7E8F" w:rsidRPr="00EA5FA7" w:rsidRDefault="001E7E8F" w:rsidP="001E7E8F">
      <w:pPr>
        <w:pStyle w:val="PL"/>
        <w:outlineLvl w:val="4"/>
        <w:rPr>
          <w:noProof w:val="0"/>
        </w:rPr>
      </w:pPr>
      <w:r w:rsidRPr="00EA5FA7">
        <w:rPr>
          <w:noProof w:val="0"/>
        </w:rPr>
        <w:t>-- Network Access Rate Reduction</w:t>
      </w:r>
    </w:p>
    <w:p w14:paraId="175B8057" w14:textId="77777777" w:rsidR="001E7E8F" w:rsidRPr="00EA5FA7" w:rsidRDefault="001E7E8F" w:rsidP="001E7E8F">
      <w:pPr>
        <w:pStyle w:val="PL"/>
        <w:rPr>
          <w:noProof w:val="0"/>
        </w:rPr>
      </w:pPr>
      <w:r w:rsidRPr="00EA5FA7">
        <w:rPr>
          <w:noProof w:val="0"/>
        </w:rPr>
        <w:t>--</w:t>
      </w:r>
    </w:p>
    <w:p w14:paraId="2C574493" w14:textId="77777777" w:rsidR="001E7E8F" w:rsidRPr="00EA5FA7" w:rsidRDefault="001E7E8F" w:rsidP="001E7E8F">
      <w:pPr>
        <w:pStyle w:val="PL"/>
        <w:rPr>
          <w:noProof w:val="0"/>
        </w:rPr>
      </w:pPr>
      <w:r w:rsidRPr="00EA5FA7">
        <w:rPr>
          <w:noProof w:val="0"/>
        </w:rPr>
        <w:t>-- **************************************************************</w:t>
      </w:r>
    </w:p>
    <w:p w14:paraId="2AEE935F" w14:textId="77777777" w:rsidR="001E7E8F" w:rsidRPr="00EA5FA7" w:rsidRDefault="001E7E8F" w:rsidP="001E7E8F">
      <w:pPr>
        <w:pStyle w:val="PL"/>
        <w:rPr>
          <w:noProof w:val="0"/>
        </w:rPr>
      </w:pPr>
    </w:p>
    <w:p w14:paraId="1D98606E" w14:textId="77777777" w:rsidR="001E7E8F" w:rsidRPr="00EA5FA7" w:rsidRDefault="001E7E8F" w:rsidP="001E7E8F">
      <w:pPr>
        <w:pStyle w:val="PL"/>
        <w:rPr>
          <w:noProof w:val="0"/>
        </w:rPr>
      </w:pPr>
      <w:proofErr w:type="spellStart"/>
      <w:r w:rsidRPr="00EA5FA7">
        <w:rPr>
          <w:noProof w:val="0"/>
        </w:rPr>
        <w:t>NetworkAccessRateReduction</w:t>
      </w:r>
      <w:proofErr w:type="spellEnd"/>
      <w:r w:rsidRPr="00EA5FA7">
        <w:rPr>
          <w:noProof w:val="0"/>
        </w:rPr>
        <w:t xml:space="preserve"> ::= SEQUENCE {</w:t>
      </w:r>
    </w:p>
    <w:p w14:paraId="79B82949"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NetworkAccessRateReductionIEs</w:t>
      </w:r>
      <w:proofErr w:type="spellEnd"/>
      <w:r w:rsidRPr="00EA5FA7">
        <w:rPr>
          <w:noProof w:val="0"/>
        </w:rPr>
        <w:t xml:space="preserve"> }},</w:t>
      </w:r>
    </w:p>
    <w:p w14:paraId="2914C0BE" w14:textId="77777777" w:rsidR="001E7E8F" w:rsidRPr="00EA5FA7" w:rsidRDefault="001E7E8F" w:rsidP="001E7E8F">
      <w:pPr>
        <w:pStyle w:val="PL"/>
        <w:rPr>
          <w:noProof w:val="0"/>
        </w:rPr>
      </w:pPr>
      <w:r w:rsidRPr="00EA5FA7">
        <w:rPr>
          <w:noProof w:val="0"/>
        </w:rPr>
        <w:tab/>
        <w:t>...</w:t>
      </w:r>
    </w:p>
    <w:p w14:paraId="1C33102B" w14:textId="77777777" w:rsidR="001E7E8F" w:rsidRPr="00EA5FA7" w:rsidRDefault="001E7E8F" w:rsidP="001E7E8F">
      <w:pPr>
        <w:pStyle w:val="PL"/>
        <w:rPr>
          <w:noProof w:val="0"/>
        </w:rPr>
      </w:pPr>
      <w:r w:rsidRPr="00EA5FA7">
        <w:rPr>
          <w:noProof w:val="0"/>
        </w:rPr>
        <w:t>}</w:t>
      </w:r>
    </w:p>
    <w:p w14:paraId="6DFFFE9C" w14:textId="77777777" w:rsidR="001E7E8F" w:rsidRPr="00EA5FA7" w:rsidRDefault="001E7E8F" w:rsidP="001E7E8F">
      <w:pPr>
        <w:pStyle w:val="PL"/>
        <w:rPr>
          <w:noProof w:val="0"/>
        </w:rPr>
      </w:pPr>
    </w:p>
    <w:p w14:paraId="10D7A155" w14:textId="77777777" w:rsidR="001E7E8F" w:rsidRPr="00EA5FA7" w:rsidRDefault="001E7E8F" w:rsidP="001E7E8F">
      <w:pPr>
        <w:pStyle w:val="PL"/>
        <w:rPr>
          <w:noProof w:val="0"/>
        </w:rPr>
      </w:pPr>
      <w:proofErr w:type="spellStart"/>
      <w:r w:rsidRPr="00EA5FA7">
        <w:rPr>
          <w:noProof w:val="0"/>
        </w:rPr>
        <w:t>NetworkAccessRateReductionIEs</w:t>
      </w:r>
      <w:proofErr w:type="spellEnd"/>
      <w:r w:rsidRPr="00EA5FA7">
        <w:rPr>
          <w:noProof w:val="0"/>
        </w:rPr>
        <w:t xml:space="preserve"> F1AP-PROTOCOL-IES ::= { </w:t>
      </w:r>
    </w:p>
    <w:p w14:paraId="3B54FAB1" w14:textId="77777777" w:rsidR="001E7E8F" w:rsidRPr="00EA5FA7" w:rsidRDefault="001E7E8F" w:rsidP="001E7E8F">
      <w:pPr>
        <w:pStyle w:val="PL"/>
        <w:rPr>
          <w:noProof w:val="0"/>
        </w:rPr>
      </w:pPr>
      <w:r w:rsidRPr="00EA5FA7">
        <w:rPr>
          <w:noProof w:val="0"/>
        </w:rPr>
        <w:tab/>
        <w:t>{ ID id-</w:t>
      </w:r>
      <w:proofErr w:type="spellStart"/>
      <w:r w:rsidRPr="00EA5FA7">
        <w:rPr>
          <w:noProof w:val="0"/>
        </w:rPr>
        <w:t>TransactionID</w:t>
      </w:r>
      <w:proofErr w:type="spellEnd"/>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2236B6" w14:textId="77777777" w:rsidR="001E7E8F" w:rsidRPr="00EA5FA7" w:rsidRDefault="001E7E8F" w:rsidP="001E7E8F">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2999B8DD" w14:textId="77777777" w:rsidR="001E7E8F" w:rsidRPr="00EA5FA7" w:rsidRDefault="001E7E8F" w:rsidP="001E7E8F">
      <w:pPr>
        <w:pStyle w:val="PL"/>
        <w:rPr>
          <w:noProof w:val="0"/>
        </w:rPr>
      </w:pPr>
      <w:r w:rsidRPr="00EA5FA7">
        <w:rPr>
          <w:noProof w:val="0"/>
        </w:rPr>
        <w:tab/>
        <w:t>...</w:t>
      </w:r>
    </w:p>
    <w:p w14:paraId="0955BA79" w14:textId="77777777" w:rsidR="001E7E8F" w:rsidRPr="00EA5FA7" w:rsidRDefault="001E7E8F" w:rsidP="001E7E8F">
      <w:pPr>
        <w:pStyle w:val="PL"/>
        <w:rPr>
          <w:noProof w:val="0"/>
        </w:rPr>
      </w:pPr>
      <w:r w:rsidRPr="00EA5FA7">
        <w:rPr>
          <w:noProof w:val="0"/>
        </w:rPr>
        <w:t>}</w:t>
      </w:r>
    </w:p>
    <w:p w14:paraId="38DF72AC" w14:textId="77777777" w:rsidR="001E7E8F" w:rsidRPr="00EA5FA7" w:rsidRDefault="001E7E8F" w:rsidP="001E7E8F">
      <w:pPr>
        <w:pStyle w:val="PL"/>
        <w:rPr>
          <w:noProof w:val="0"/>
        </w:rPr>
      </w:pPr>
    </w:p>
    <w:p w14:paraId="6F3F0B98" w14:textId="77777777" w:rsidR="001E7E8F" w:rsidRPr="00EA5FA7" w:rsidRDefault="001E7E8F" w:rsidP="001E7E8F">
      <w:pPr>
        <w:pStyle w:val="PL"/>
        <w:rPr>
          <w:noProof w:val="0"/>
        </w:rPr>
      </w:pPr>
      <w:r w:rsidRPr="00EA5FA7">
        <w:rPr>
          <w:noProof w:val="0"/>
        </w:rPr>
        <w:t xml:space="preserve">-- ************************************************************** </w:t>
      </w:r>
    </w:p>
    <w:p w14:paraId="60ACC1A0" w14:textId="77777777" w:rsidR="001E7E8F" w:rsidRPr="00EA5FA7" w:rsidRDefault="001E7E8F" w:rsidP="001E7E8F">
      <w:pPr>
        <w:pStyle w:val="PL"/>
        <w:rPr>
          <w:noProof w:val="0"/>
        </w:rPr>
      </w:pPr>
      <w:r w:rsidRPr="00EA5FA7">
        <w:rPr>
          <w:noProof w:val="0"/>
        </w:rPr>
        <w:t xml:space="preserve">-- </w:t>
      </w:r>
    </w:p>
    <w:p w14:paraId="5E8CF742" w14:textId="77777777" w:rsidR="001E7E8F" w:rsidRPr="00EA5FA7" w:rsidRDefault="001E7E8F" w:rsidP="001E7E8F">
      <w:pPr>
        <w:pStyle w:val="PL"/>
        <w:outlineLvl w:val="3"/>
        <w:rPr>
          <w:noProof w:val="0"/>
        </w:rPr>
      </w:pPr>
      <w:r w:rsidRPr="00EA5FA7">
        <w:rPr>
          <w:noProof w:val="0"/>
        </w:rPr>
        <w:t xml:space="preserve">-- PWS RESTART INDICATION ELEMENTARY PROCEDURE </w:t>
      </w:r>
    </w:p>
    <w:p w14:paraId="60F67A8A" w14:textId="77777777" w:rsidR="001E7E8F" w:rsidRPr="00EA5FA7" w:rsidRDefault="001E7E8F" w:rsidP="001E7E8F">
      <w:pPr>
        <w:pStyle w:val="PL"/>
        <w:rPr>
          <w:noProof w:val="0"/>
        </w:rPr>
      </w:pPr>
      <w:r w:rsidRPr="00EA5FA7">
        <w:rPr>
          <w:noProof w:val="0"/>
        </w:rPr>
        <w:t xml:space="preserve">-- </w:t>
      </w:r>
    </w:p>
    <w:p w14:paraId="6AC7D89F" w14:textId="77777777" w:rsidR="001E7E8F" w:rsidRPr="00EA5FA7" w:rsidRDefault="001E7E8F" w:rsidP="001E7E8F">
      <w:pPr>
        <w:pStyle w:val="PL"/>
        <w:rPr>
          <w:noProof w:val="0"/>
        </w:rPr>
      </w:pPr>
      <w:r w:rsidRPr="00EA5FA7">
        <w:rPr>
          <w:noProof w:val="0"/>
        </w:rPr>
        <w:t xml:space="preserve">-- ************************************************************** </w:t>
      </w:r>
    </w:p>
    <w:p w14:paraId="0FCE3976" w14:textId="77777777" w:rsidR="001E7E8F" w:rsidRPr="00EA5FA7" w:rsidRDefault="001E7E8F" w:rsidP="001E7E8F">
      <w:pPr>
        <w:pStyle w:val="PL"/>
        <w:rPr>
          <w:noProof w:val="0"/>
        </w:rPr>
      </w:pPr>
    </w:p>
    <w:p w14:paraId="757F1458" w14:textId="77777777" w:rsidR="001E7E8F" w:rsidRPr="00EA5FA7" w:rsidRDefault="001E7E8F" w:rsidP="001E7E8F">
      <w:pPr>
        <w:pStyle w:val="PL"/>
        <w:rPr>
          <w:noProof w:val="0"/>
        </w:rPr>
      </w:pPr>
      <w:r w:rsidRPr="00EA5FA7">
        <w:rPr>
          <w:noProof w:val="0"/>
        </w:rPr>
        <w:t xml:space="preserve">-- ************************************************************** </w:t>
      </w:r>
    </w:p>
    <w:p w14:paraId="273C61D1" w14:textId="77777777" w:rsidR="001E7E8F" w:rsidRPr="00EA5FA7" w:rsidRDefault="001E7E8F" w:rsidP="001E7E8F">
      <w:pPr>
        <w:pStyle w:val="PL"/>
        <w:rPr>
          <w:noProof w:val="0"/>
        </w:rPr>
      </w:pPr>
      <w:r w:rsidRPr="00EA5FA7">
        <w:rPr>
          <w:noProof w:val="0"/>
        </w:rPr>
        <w:t xml:space="preserve">-- </w:t>
      </w:r>
    </w:p>
    <w:p w14:paraId="52814D7D" w14:textId="77777777" w:rsidR="001E7E8F" w:rsidRPr="00EA5FA7" w:rsidRDefault="001E7E8F" w:rsidP="001E7E8F">
      <w:pPr>
        <w:pStyle w:val="PL"/>
        <w:outlineLvl w:val="4"/>
        <w:rPr>
          <w:noProof w:val="0"/>
        </w:rPr>
      </w:pPr>
      <w:r w:rsidRPr="00EA5FA7">
        <w:rPr>
          <w:noProof w:val="0"/>
        </w:rPr>
        <w:t xml:space="preserve">-- PWS Restart Indication </w:t>
      </w:r>
    </w:p>
    <w:p w14:paraId="4586A7F3" w14:textId="77777777" w:rsidR="001E7E8F" w:rsidRPr="00EA5FA7" w:rsidRDefault="001E7E8F" w:rsidP="001E7E8F">
      <w:pPr>
        <w:pStyle w:val="PL"/>
        <w:rPr>
          <w:noProof w:val="0"/>
        </w:rPr>
      </w:pPr>
      <w:r w:rsidRPr="00EA5FA7">
        <w:rPr>
          <w:noProof w:val="0"/>
        </w:rPr>
        <w:t xml:space="preserve">-- </w:t>
      </w:r>
    </w:p>
    <w:p w14:paraId="59E5F290" w14:textId="77777777" w:rsidR="001E7E8F" w:rsidRPr="00EA5FA7" w:rsidRDefault="001E7E8F" w:rsidP="001E7E8F">
      <w:pPr>
        <w:pStyle w:val="PL"/>
        <w:rPr>
          <w:noProof w:val="0"/>
        </w:rPr>
      </w:pPr>
      <w:r w:rsidRPr="00EA5FA7">
        <w:rPr>
          <w:noProof w:val="0"/>
        </w:rPr>
        <w:t xml:space="preserve">-- ************************************************************** </w:t>
      </w:r>
    </w:p>
    <w:p w14:paraId="65975D9F" w14:textId="77777777" w:rsidR="001E7E8F" w:rsidRPr="00EA5FA7" w:rsidRDefault="001E7E8F" w:rsidP="001E7E8F">
      <w:pPr>
        <w:pStyle w:val="PL"/>
        <w:rPr>
          <w:noProof w:val="0"/>
        </w:rPr>
      </w:pPr>
    </w:p>
    <w:p w14:paraId="7AEF7865" w14:textId="77777777" w:rsidR="001E7E8F" w:rsidRPr="00EA5FA7" w:rsidRDefault="001E7E8F" w:rsidP="001E7E8F">
      <w:pPr>
        <w:pStyle w:val="PL"/>
        <w:rPr>
          <w:noProof w:val="0"/>
        </w:rPr>
      </w:pPr>
      <w:proofErr w:type="spellStart"/>
      <w:r w:rsidRPr="00EA5FA7">
        <w:rPr>
          <w:noProof w:val="0"/>
        </w:rPr>
        <w:t>PWSRestartIndication</w:t>
      </w:r>
      <w:proofErr w:type="spellEnd"/>
      <w:r w:rsidRPr="00EA5FA7">
        <w:rPr>
          <w:noProof w:val="0"/>
        </w:rPr>
        <w:t xml:space="preserve"> ::= SEQUENCE { </w:t>
      </w:r>
    </w:p>
    <w:p w14:paraId="4FEAC083"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 xml:space="preserve"> </w:t>
      </w:r>
      <w:proofErr w:type="spellStart"/>
      <w:r w:rsidRPr="00EA5FA7">
        <w:rPr>
          <w:noProof w:val="0"/>
        </w:rPr>
        <w:t>ProtocolIE</w:t>
      </w:r>
      <w:proofErr w:type="spellEnd"/>
      <w:r w:rsidRPr="00EA5FA7">
        <w:rPr>
          <w:noProof w:val="0"/>
        </w:rPr>
        <w:t xml:space="preserve">-Container { { </w:t>
      </w:r>
      <w:proofErr w:type="spellStart"/>
      <w:r w:rsidRPr="00EA5FA7">
        <w:rPr>
          <w:noProof w:val="0"/>
        </w:rPr>
        <w:t>PWSRestartIndicationIEs</w:t>
      </w:r>
      <w:proofErr w:type="spellEnd"/>
      <w:r w:rsidRPr="00EA5FA7">
        <w:rPr>
          <w:noProof w:val="0"/>
        </w:rPr>
        <w:t xml:space="preserve">} }, </w:t>
      </w:r>
    </w:p>
    <w:p w14:paraId="7BE84B4F" w14:textId="77777777" w:rsidR="001E7E8F" w:rsidRPr="00EA5FA7" w:rsidRDefault="001E7E8F" w:rsidP="001E7E8F">
      <w:pPr>
        <w:pStyle w:val="PL"/>
        <w:rPr>
          <w:noProof w:val="0"/>
        </w:rPr>
      </w:pPr>
      <w:r w:rsidRPr="00EA5FA7">
        <w:rPr>
          <w:noProof w:val="0"/>
        </w:rPr>
        <w:tab/>
        <w:t xml:space="preserve">... </w:t>
      </w:r>
    </w:p>
    <w:p w14:paraId="199E2138" w14:textId="77777777" w:rsidR="001E7E8F" w:rsidRPr="00EA5FA7" w:rsidRDefault="001E7E8F" w:rsidP="001E7E8F">
      <w:pPr>
        <w:pStyle w:val="PL"/>
        <w:rPr>
          <w:noProof w:val="0"/>
        </w:rPr>
      </w:pPr>
      <w:r w:rsidRPr="00EA5FA7">
        <w:rPr>
          <w:noProof w:val="0"/>
        </w:rPr>
        <w:t xml:space="preserve">} </w:t>
      </w:r>
    </w:p>
    <w:p w14:paraId="626D1D36" w14:textId="77777777" w:rsidR="001E7E8F" w:rsidRPr="00EA5FA7" w:rsidRDefault="001E7E8F" w:rsidP="001E7E8F">
      <w:pPr>
        <w:pStyle w:val="PL"/>
        <w:rPr>
          <w:noProof w:val="0"/>
        </w:rPr>
      </w:pPr>
    </w:p>
    <w:p w14:paraId="0F067F7B" w14:textId="77777777" w:rsidR="001E7E8F" w:rsidRPr="00EA5FA7" w:rsidRDefault="001E7E8F" w:rsidP="001E7E8F">
      <w:pPr>
        <w:pStyle w:val="PL"/>
        <w:rPr>
          <w:noProof w:val="0"/>
        </w:rPr>
      </w:pPr>
      <w:proofErr w:type="spellStart"/>
      <w:r w:rsidRPr="00EA5FA7">
        <w:rPr>
          <w:noProof w:val="0"/>
        </w:rPr>
        <w:t>PWSRestartIndicationIEs</w:t>
      </w:r>
      <w:proofErr w:type="spellEnd"/>
      <w:r w:rsidRPr="00EA5FA7">
        <w:rPr>
          <w:noProof w:val="0"/>
        </w:rPr>
        <w:t xml:space="preserve"> F1AP-PROTOCOL-IES ::= { </w:t>
      </w:r>
    </w:p>
    <w:p w14:paraId="07554384" w14:textId="77777777" w:rsidR="001E7E8F" w:rsidRPr="00EA5FA7" w:rsidRDefault="001E7E8F" w:rsidP="001E7E8F">
      <w:pPr>
        <w:pStyle w:val="PL"/>
        <w:rPr>
          <w:noProof w:val="0"/>
        </w:rPr>
      </w:pPr>
      <w:r w:rsidRPr="00EA5FA7">
        <w:rPr>
          <w:noProof w:val="0"/>
        </w:rPr>
        <w:tab/>
        <w:t>{ ID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0BCA69" w14:textId="77777777" w:rsidR="001E7E8F" w:rsidRPr="00EA5FA7" w:rsidRDefault="001E7E8F" w:rsidP="001E7E8F">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78610578" w14:textId="77777777" w:rsidR="001E7E8F" w:rsidRPr="00EA5FA7" w:rsidRDefault="001E7E8F" w:rsidP="001E7E8F">
      <w:pPr>
        <w:pStyle w:val="PL"/>
        <w:rPr>
          <w:noProof w:val="0"/>
        </w:rPr>
      </w:pPr>
      <w:r w:rsidRPr="00EA5FA7">
        <w:rPr>
          <w:noProof w:val="0"/>
        </w:rPr>
        <w:tab/>
        <w:t xml:space="preserve">... </w:t>
      </w:r>
    </w:p>
    <w:p w14:paraId="3D1BB904" w14:textId="77777777" w:rsidR="001E7E8F" w:rsidRPr="00EA5FA7" w:rsidRDefault="001E7E8F" w:rsidP="001E7E8F">
      <w:pPr>
        <w:pStyle w:val="PL"/>
        <w:rPr>
          <w:noProof w:val="0"/>
        </w:rPr>
      </w:pPr>
      <w:r w:rsidRPr="00EA5FA7">
        <w:rPr>
          <w:noProof w:val="0"/>
        </w:rPr>
        <w:t>}</w:t>
      </w:r>
    </w:p>
    <w:p w14:paraId="6B95A1FF" w14:textId="77777777" w:rsidR="001E7E8F" w:rsidRPr="00EA5FA7" w:rsidRDefault="001E7E8F" w:rsidP="001E7E8F">
      <w:pPr>
        <w:pStyle w:val="PL"/>
        <w:rPr>
          <w:noProof w:val="0"/>
        </w:rPr>
      </w:pPr>
    </w:p>
    <w:p w14:paraId="6674A1C8" w14:textId="77777777" w:rsidR="001E7E8F" w:rsidRPr="00EA5FA7" w:rsidRDefault="001E7E8F" w:rsidP="001E7E8F">
      <w:pPr>
        <w:pStyle w:val="PL"/>
        <w:rPr>
          <w:noProof w:val="0"/>
        </w:rPr>
      </w:pPr>
      <w:r w:rsidRPr="00EA5FA7">
        <w:rPr>
          <w:noProof w:val="0"/>
        </w:rPr>
        <w:t>NR-CGI-List-For-Restart-List</w:t>
      </w:r>
      <w:r w:rsidRPr="00EA5FA7">
        <w:rPr>
          <w:noProof w:val="0"/>
        </w:rPr>
        <w:tab/>
      </w:r>
      <w:r w:rsidRPr="00EA5FA7">
        <w:rPr>
          <w:noProof w:val="0"/>
        </w:rPr>
        <w:tab/>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NR-CGI-List-For-Restart-List-</w:t>
      </w:r>
      <w:proofErr w:type="spellStart"/>
      <w:r w:rsidRPr="00EA5FA7">
        <w:rPr>
          <w:noProof w:val="0"/>
        </w:rPr>
        <w:t>ItemIEs</w:t>
      </w:r>
      <w:proofErr w:type="spellEnd"/>
      <w:r w:rsidRPr="00EA5FA7">
        <w:rPr>
          <w:noProof w:val="0"/>
        </w:rPr>
        <w:t xml:space="preserve"> } }</w:t>
      </w:r>
    </w:p>
    <w:p w14:paraId="236F5019" w14:textId="77777777" w:rsidR="001E7E8F" w:rsidRPr="00EA5FA7" w:rsidRDefault="001E7E8F" w:rsidP="001E7E8F">
      <w:pPr>
        <w:pStyle w:val="PL"/>
        <w:rPr>
          <w:noProof w:val="0"/>
        </w:rPr>
      </w:pPr>
    </w:p>
    <w:p w14:paraId="00608BC7" w14:textId="77777777" w:rsidR="001E7E8F" w:rsidRPr="00EA5FA7" w:rsidRDefault="001E7E8F" w:rsidP="001E7E8F">
      <w:pPr>
        <w:pStyle w:val="PL"/>
        <w:rPr>
          <w:noProof w:val="0"/>
        </w:rPr>
      </w:pPr>
      <w:r w:rsidRPr="00EA5FA7">
        <w:rPr>
          <w:noProof w:val="0"/>
        </w:rPr>
        <w:t>NR-CGI-List-For-Restart-List-</w:t>
      </w:r>
      <w:proofErr w:type="spellStart"/>
      <w:r w:rsidRPr="00EA5FA7">
        <w:rPr>
          <w:noProof w:val="0"/>
        </w:rPr>
        <w:t>ItemIEs</w:t>
      </w:r>
      <w:proofErr w:type="spellEnd"/>
      <w:r w:rsidRPr="00EA5FA7">
        <w:rPr>
          <w:noProof w:val="0"/>
        </w:rPr>
        <w:t xml:space="preserve"> F1AP-PROTOCOL-IES</w:t>
      </w:r>
      <w:r w:rsidRPr="00EA5FA7">
        <w:rPr>
          <w:noProof w:val="0"/>
        </w:rPr>
        <w:tab/>
        <w:t>::= {</w:t>
      </w:r>
    </w:p>
    <w:p w14:paraId="12DF09B8" w14:textId="77777777" w:rsidR="001E7E8F" w:rsidRPr="00EA5FA7" w:rsidRDefault="001E7E8F" w:rsidP="001E7E8F">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18482B5" w14:textId="77777777" w:rsidR="001E7E8F" w:rsidRPr="00EA5FA7" w:rsidRDefault="001E7E8F" w:rsidP="001E7E8F">
      <w:pPr>
        <w:pStyle w:val="PL"/>
        <w:rPr>
          <w:noProof w:val="0"/>
        </w:rPr>
      </w:pPr>
      <w:r w:rsidRPr="00EA5FA7">
        <w:rPr>
          <w:noProof w:val="0"/>
        </w:rPr>
        <w:tab/>
        <w:t>...</w:t>
      </w:r>
    </w:p>
    <w:p w14:paraId="239717B4" w14:textId="77777777" w:rsidR="001E7E8F" w:rsidRPr="00EA5FA7" w:rsidRDefault="001E7E8F" w:rsidP="001E7E8F">
      <w:pPr>
        <w:pStyle w:val="PL"/>
        <w:rPr>
          <w:noProof w:val="0"/>
        </w:rPr>
      </w:pPr>
      <w:r w:rsidRPr="00EA5FA7">
        <w:rPr>
          <w:noProof w:val="0"/>
        </w:rPr>
        <w:t>}</w:t>
      </w:r>
    </w:p>
    <w:p w14:paraId="76751807" w14:textId="77777777" w:rsidR="001E7E8F" w:rsidRPr="00EA5FA7" w:rsidRDefault="001E7E8F" w:rsidP="001E7E8F">
      <w:pPr>
        <w:pStyle w:val="PL"/>
        <w:rPr>
          <w:noProof w:val="0"/>
        </w:rPr>
      </w:pPr>
    </w:p>
    <w:p w14:paraId="0527CD71" w14:textId="77777777" w:rsidR="001E7E8F" w:rsidRPr="00EA5FA7" w:rsidRDefault="001E7E8F" w:rsidP="001E7E8F">
      <w:pPr>
        <w:pStyle w:val="PL"/>
        <w:rPr>
          <w:noProof w:val="0"/>
        </w:rPr>
      </w:pPr>
      <w:r w:rsidRPr="00EA5FA7">
        <w:rPr>
          <w:noProof w:val="0"/>
        </w:rPr>
        <w:t xml:space="preserve">-- ************************************************************** </w:t>
      </w:r>
    </w:p>
    <w:p w14:paraId="63011621" w14:textId="77777777" w:rsidR="001E7E8F" w:rsidRPr="00EA5FA7" w:rsidRDefault="001E7E8F" w:rsidP="001E7E8F">
      <w:pPr>
        <w:pStyle w:val="PL"/>
        <w:rPr>
          <w:noProof w:val="0"/>
        </w:rPr>
      </w:pPr>
      <w:r w:rsidRPr="00EA5FA7">
        <w:rPr>
          <w:noProof w:val="0"/>
        </w:rPr>
        <w:t xml:space="preserve">-- </w:t>
      </w:r>
    </w:p>
    <w:p w14:paraId="3BBAE507" w14:textId="77777777" w:rsidR="001E7E8F" w:rsidRPr="00EA5FA7" w:rsidRDefault="001E7E8F" w:rsidP="001E7E8F">
      <w:pPr>
        <w:pStyle w:val="PL"/>
        <w:outlineLvl w:val="3"/>
        <w:rPr>
          <w:noProof w:val="0"/>
        </w:rPr>
      </w:pPr>
      <w:r w:rsidRPr="00EA5FA7">
        <w:rPr>
          <w:noProof w:val="0"/>
        </w:rPr>
        <w:t xml:space="preserve">-- PWS FAILURE INDICATION ELEMENTARY PROCEDURE </w:t>
      </w:r>
    </w:p>
    <w:p w14:paraId="0BF10CBF" w14:textId="77777777" w:rsidR="001E7E8F" w:rsidRPr="00EA5FA7" w:rsidRDefault="001E7E8F" w:rsidP="001E7E8F">
      <w:pPr>
        <w:pStyle w:val="PL"/>
        <w:rPr>
          <w:noProof w:val="0"/>
        </w:rPr>
      </w:pPr>
      <w:r w:rsidRPr="00EA5FA7">
        <w:rPr>
          <w:noProof w:val="0"/>
        </w:rPr>
        <w:t xml:space="preserve">-- </w:t>
      </w:r>
    </w:p>
    <w:p w14:paraId="3982AEA3" w14:textId="77777777" w:rsidR="001E7E8F" w:rsidRPr="00EA5FA7" w:rsidRDefault="001E7E8F" w:rsidP="001E7E8F">
      <w:pPr>
        <w:pStyle w:val="PL"/>
        <w:rPr>
          <w:noProof w:val="0"/>
        </w:rPr>
      </w:pPr>
      <w:r w:rsidRPr="00EA5FA7">
        <w:rPr>
          <w:noProof w:val="0"/>
        </w:rPr>
        <w:t xml:space="preserve">-- ************************************************************** </w:t>
      </w:r>
    </w:p>
    <w:p w14:paraId="65728658" w14:textId="77777777" w:rsidR="001E7E8F" w:rsidRPr="00EA5FA7" w:rsidRDefault="001E7E8F" w:rsidP="001E7E8F">
      <w:pPr>
        <w:pStyle w:val="PL"/>
        <w:rPr>
          <w:noProof w:val="0"/>
        </w:rPr>
      </w:pPr>
    </w:p>
    <w:p w14:paraId="7598C3B8" w14:textId="77777777" w:rsidR="001E7E8F" w:rsidRPr="00EA5FA7" w:rsidRDefault="001E7E8F" w:rsidP="001E7E8F">
      <w:pPr>
        <w:pStyle w:val="PL"/>
        <w:rPr>
          <w:noProof w:val="0"/>
        </w:rPr>
      </w:pPr>
      <w:r w:rsidRPr="00EA5FA7">
        <w:rPr>
          <w:noProof w:val="0"/>
        </w:rPr>
        <w:t xml:space="preserve">-- ************************************************************** </w:t>
      </w:r>
    </w:p>
    <w:p w14:paraId="00995D50" w14:textId="77777777" w:rsidR="001E7E8F" w:rsidRPr="00EA5FA7" w:rsidRDefault="001E7E8F" w:rsidP="001E7E8F">
      <w:pPr>
        <w:pStyle w:val="PL"/>
        <w:rPr>
          <w:noProof w:val="0"/>
        </w:rPr>
      </w:pPr>
      <w:r w:rsidRPr="00EA5FA7">
        <w:rPr>
          <w:noProof w:val="0"/>
        </w:rPr>
        <w:t xml:space="preserve">-- </w:t>
      </w:r>
    </w:p>
    <w:p w14:paraId="169D7618" w14:textId="77777777" w:rsidR="001E7E8F" w:rsidRPr="00EA5FA7" w:rsidRDefault="001E7E8F" w:rsidP="001E7E8F">
      <w:pPr>
        <w:pStyle w:val="PL"/>
        <w:outlineLvl w:val="4"/>
        <w:rPr>
          <w:noProof w:val="0"/>
        </w:rPr>
      </w:pPr>
      <w:r w:rsidRPr="00EA5FA7">
        <w:rPr>
          <w:noProof w:val="0"/>
        </w:rPr>
        <w:t xml:space="preserve">-- PWS Failure Indication </w:t>
      </w:r>
    </w:p>
    <w:p w14:paraId="31C83AC2" w14:textId="77777777" w:rsidR="001E7E8F" w:rsidRPr="00EA5FA7" w:rsidRDefault="001E7E8F" w:rsidP="001E7E8F">
      <w:pPr>
        <w:pStyle w:val="PL"/>
        <w:rPr>
          <w:noProof w:val="0"/>
        </w:rPr>
      </w:pPr>
      <w:r w:rsidRPr="00EA5FA7">
        <w:rPr>
          <w:noProof w:val="0"/>
        </w:rPr>
        <w:lastRenderedPageBreak/>
        <w:t xml:space="preserve">-- </w:t>
      </w:r>
    </w:p>
    <w:p w14:paraId="6982E0C1" w14:textId="77777777" w:rsidR="001E7E8F" w:rsidRPr="00EA5FA7" w:rsidRDefault="001E7E8F" w:rsidP="001E7E8F">
      <w:pPr>
        <w:pStyle w:val="PL"/>
        <w:rPr>
          <w:noProof w:val="0"/>
        </w:rPr>
      </w:pPr>
      <w:r w:rsidRPr="00EA5FA7">
        <w:rPr>
          <w:noProof w:val="0"/>
        </w:rPr>
        <w:t xml:space="preserve">-- ************************************************************** </w:t>
      </w:r>
    </w:p>
    <w:p w14:paraId="5CF53E1D" w14:textId="77777777" w:rsidR="001E7E8F" w:rsidRPr="00EA5FA7" w:rsidRDefault="001E7E8F" w:rsidP="001E7E8F">
      <w:pPr>
        <w:pStyle w:val="PL"/>
        <w:rPr>
          <w:noProof w:val="0"/>
        </w:rPr>
      </w:pPr>
    </w:p>
    <w:p w14:paraId="475CD991" w14:textId="77777777" w:rsidR="001E7E8F" w:rsidRPr="00EA5FA7" w:rsidRDefault="001E7E8F" w:rsidP="001E7E8F">
      <w:pPr>
        <w:pStyle w:val="PL"/>
        <w:rPr>
          <w:noProof w:val="0"/>
        </w:rPr>
      </w:pPr>
      <w:proofErr w:type="spellStart"/>
      <w:r w:rsidRPr="00EA5FA7">
        <w:rPr>
          <w:noProof w:val="0"/>
        </w:rPr>
        <w:t>PWSFailureIndication</w:t>
      </w:r>
      <w:proofErr w:type="spellEnd"/>
      <w:r w:rsidRPr="00EA5FA7">
        <w:rPr>
          <w:noProof w:val="0"/>
        </w:rPr>
        <w:t xml:space="preserve"> ::= SEQUENCE { </w:t>
      </w:r>
    </w:p>
    <w:p w14:paraId="50137341"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 xml:space="preserve"> </w:t>
      </w:r>
      <w:proofErr w:type="spellStart"/>
      <w:r w:rsidRPr="00EA5FA7">
        <w:rPr>
          <w:noProof w:val="0"/>
        </w:rPr>
        <w:t>ProtocolIE</w:t>
      </w:r>
      <w:proofErr w:type="spellEnd"/>
      <w:r w:rsidRPr="00EA5FA7">
        <w:rPr>
          <w:noProof w:val="0"/>
        </w:rPr>
        <w:t xml:space="preserve">-Container { { </w:t>
      </w:r>
      <w:proofErr w:type="spellStart"/>
      <w:r w:rsidRPr="00EA5FA7">
        <w:rPr>
          <w:noProof w:val="0"/>
        </w:rPr>
        <w:t>PWSFailureIndicationIEs</w:t>
      </w:r>
      <w:proofErr w:type="spellEnd"/>
      <w:r w:rsidRPr="00EA5FA7">
        <w:rPr>
          <w:noProof w:val="0"/>
        </w:rPr>
        <w:t xml:space="preserve">} }, </w:t>
      </w:r>
    </w:p>
    <w:p w14:paraId="15396DD1" w14:textId="77777777" w:rsidR="001E7E8F" w:rsidRPr="00EA5FA7" w:rsidRDefault="001E7E8F" w:rsidP="001E7E8F">
      <w:pPr>
        <w:pStyle w:val="PL"/>
        <w:rPr>
          <w:noProof w:val="0"/>
        </w:rPr>
      </w:pPr>
      <w:r w:rsidRPr="00EA5FA7">
        <w:rPr>
          <w:noProof w:val="0"/>
        </w:rPr>
        <w:tab/>
        <w:t xml:space="preserve">... </w:t>
      </w:r>
    </w:p>
    <w:p w14:paraId="57369F4D" w14:textId="77777777" w:rsidR="001E7E8F" w:rsidRPr="00EA5FA7" w:rsidRDefault="001E7E8F" w:rsidP="001E7E8F">
      <w:pPr>
        <w:pStyle w:val="PL"/>
        <w:rPr>
          <w:noProof w:val="0"/>
        </w:rPr>
      </w:pPr>
      <w:r w:rsidRPr="00EA5FA7">
        <w:rPr>
          <w:noProof w:val="0"/>
        </w:rPr>
        <w:t xml:space="preserve">} </w:t>
      </w:r>
    </w:p>
    <w:p w14:paraId="658A2589" w14:textId="77777777" w:rsidR="001E7E8F" w:rsidRPr="00EA5FA7" w:rsidRDefault="001E7E8F" w:rsidP="001E7E8F">
      <w:pPr>
        <w:pStyle w:val="PL"/>
        <w:rPr>
          <w:noProof w:val="0"/>
        </w:rPr>
      </w:pPr>
    </w:p>
    <w:p w14:paraId="7FCEED6E" w14:textId="77777777" w:rsidR="001E7E8F" w:rsidRPr="00EA5FA7" w:rsidRDefault="001E7E8F" w:rsidP="001E7E8F">
      <w:pPr>
        <w:pStyle w:val="PL"/>
        <w:rPr>
          <w:noProof w:val="0"/>
        </w:rPr>
      </w:pPr>
      <w:proofErr w:type="spellStart"/>
      <w:r w:rsidRPr="00EA5FA7">
        <w:rPr>
          <w:noProof w:val="0"/>
        </w:rPr>
        <w:t>PWSFailureIndicationIEs</w:t>
      </w:r>
      <w:proofErr w:type="spellEnd"/>
      <w:r w:rsidRPr="00EA5FA7">
        <w:rPr>
          <w:noProof w:val="0"/>
        </w:rPr>
        <w:t xml:space="preserve"> F1AP-PROTOCOL-IES ::= { </w:t>
      </w:r>
    </w:p>
    <w:p w14:paraId="40778E0C" w14:textId="77777777" w:rsidR="001E7E8F" w:rsidRPr="00EA5FA7" w:rsidRDefault="001E7E8F" w:rsidP="001E7E8F">
      <w:pPr>
        <w:pStyle w:val="PL"/>
        <w:rPr>
          <w:noProof w:val="0"/>
        </w:rPr>
      </w:pPr>
      <w:r w:rsidRPr="00EA5FA7">
        <w:rPr>
          <w:noProof w:val="0"/>
        </w:rPr>
        <w:tab/>
        <w:t>{ ID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912A37" w14:textId="77777777" w:rsidR="001E7E8F" w:rsidRPr="00EA5FA7" w:rsidRDefault="001E7E8F" w:rsidP="001E7E8F">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6D0D613C" w14:textId="77777777" w:rsidR="001E7E8F" w:rsidRPr="00EA5FA7" w:rsidRDefault="001E7E8F" w:rsidP="001E7E8F">
      <w:pPr>
        <w:pStyle w:val="PL"/>
        <w:rPr>
          <w:noProof w:val="0"/>
        </w:rPr>
      </w:pPr>
      <w:r w:rsidRPr="00EA5FA7">
        <w:rPr>
          <w:noProof w:val="0"/>
        </w:rPr>
        <w:tab/>
        <w:t xml:space="preserve">... </w:t>
      </w:r>
    </w:p>
    <w:p w14:paraId="35583229" w14:textId="77777777" w:rsidR="001E7E8F" w:rsidRPr="00EA5FA7" w:rsidRDefault="001E7E8F" w:rsidP="001E7E8F">
      <w:pPr>
        <w:pStyle w:val="PL"/>
        <w:rPr>
          <w:noProof w:val="0"/>
        </w:rPr>
      </w:pPr>
      <w:r w:rsidRPr="00EA5FA7">
        <w:rPr>
          <w:noProof w:val="0"/>
        </w:rPr>
        <w:t>}</w:t>
      </w:r>
    </w:p>
    <w:p w14:paraId="13891003" w14:textId="77777777" w:rsidR="001E7E8F" w:rsidRPr="00EA5FA7" w:rsidRDefault="001E7E8F" w:rsidP="001E7E8F">
      <w:pPr>
        <w:pStyle w:val="PL"/>
        <w:rPr>
          <w:noProof w:val="0"/>
        </w:rPr>
      </w:pPr>
    </w:p>
    <w:p w14:paraId="0C37F0A6" w14:textId="77777777" w:rsidR="001E7E8F" w:rsidRPr="00EA5FA7" w:rsidRDefault="001E7E8F" w:rsidP="001E7E8F">
      <w:pPr>
        <w:pStyle w:val="PL"/>
        <w:rPr>
          <w:noProof w:val="0"/>
        </w:rPr>
      </w:pPr>
      <w:r w:rsidRPr="00EA5FA7">
        <w:rPr>
          <w:noProof w:val="0"/>
        </w:rPr>
        <w:t>PWS-Failed-NR-CGI-List</w:t>
      </w:r>
      <w:r w:rsidRPr="00EA5FA7">
        <w:rPr>
          <w:noProof w:val="0"/>
        </w:rPr>
        <w:tab/>
      </w:r>
      <w:r w:rsidRPr="00EA5FA7">
        <w:rPr>
          <w:noProof w:val="0"/>
        </w:rPr>
        <w:tab/>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 { PWS-Failed-NR-CGI-List-</w:t>
      </w:r>
      <w:proofErr w:type="spellStart"/>
      <w:r w:rsidRPr="00EA5FA7">
        <w:rPr>
          <w:noProof w:val="0"/>
        </w:rPr>
        <w:t>ItemIEs</w:t>
      </w:r>
      <w:proofErr w:type="spellEnd"/>
      <w:r w:rsidRPr="00EA5FA7">
        <w:rPr>
          <w:noProof w:val="0"/>
        </w:rPr>
        <w:t xml:space="preserve"> } }</w:t>
      </w:r>
    </w:p>
    <w:p w14:paraId="5917D490" w14:textId="77777777" w:rsidR="001E7E8F" w:rsidRPr="00EA5FA7" w:rsidRDefault="001E7E8F" w:rsidP="001E7E8F">
      <w:pPr>
        <w:pStyle w:val="PL"/>
        <w:rPr>
          <w:noProof w:val="0"/>
        </w:rPr>
      </w:pPr>
    </w:p>
    <w:p w14:paraId="0242845D" w14:textId="77777777" w:rsidR="001E7E8F" w:rsidRPr="00EA5FA7" w:rsidRDefault="001E7E8F" w:rsidP="001E7E8F">
      <w:pPr>
        <w:pStyle w:val="PL"/>
        <w:rPr>
          <w:noProof w:val="0"/>
        </w:rPr>
      </w:pPr>
      <w:r w:rsidRPr="00EA5FA7">
        <w:rPr>
          <w:noProof w:val="0"/>
        </w:rPr>
        <w:t>PWS-Failed-NR-CGI-List-</w:t>
      </w:r>
      <w:proofErr w:type="spellStart"/>
      <w:r w:rsidRPr="00EA5FA7">
        <w:rPr>
          <w:noProof w:val="0"/>
        </w:rPr>
        <w:t>ItemIEs</w:t>
      </w:r>
      <w:proofErr w:type="spellEnd"/>
      <w:r w:rsidRPr="00EA5FA7">
        <w:rPr>
          <w:noProof w:val="0"/>
        </w:rPr>
        <w:t xml:space="preserve"> F1AP-PROTOCOL-IES</w:t>
      </w:r>
      <w:r w:rsidRPr="00EA5FA7">
        <w:rPr>
          <w:noProof w:val="0"/>
        </w:rPr>
        <w:tab/>
        <w:t>::= {</w:t>
      </w:r>
    </w:p>
    <w:p w14:paraId="4CDC946A" w14:textId="77777777" w:rsidR="001E7E8F" w:rsidRPr="00EA5FA7" w:rsidRDefault="001E7E8F" w:rsidP="001E7E8F">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45367BEE" w14:textId="77777777" w:rsidR="001E7E8F" w:rsidRPr="00EA5FA7" w:rsidRDefault="001E7E8F" w:rsidP="001E7E8F">
      <w:pPr>
        <w:pStyle w:val="PL"/>
        <w:rPr>
          <w:noProof w:val="0"/>
        </w:rPr>
      </w:pPr>
      <w:r w:rsidRPr="00EA5FA7">
        <w:rPr>
          <w:noProof w:val="0"/>
        </w:rPr>
        <w:tab/>
        <w:t>...</w:t>
      </w:r>
    </w:p>
    <w:p w14:paraId="563D26A3" w14:textId="77777777" w:rsidR="001E7E8F" w:rsidRPr="00EA5FA7" w:rsidRDefault="001E7E8F" w:rsidP="001E7E8F">
      <w:pPr>
        <w:pStyle w:val="PL"/>
        <w:rPr>
          <w:noProof w:val="0"/>
        </w:rPr>
      </w:pPr>
      <w:r w:rsidRPr="00EA5FA7">
        <w:rPr>
          <w:noProof w:val="0"/>
        </w:rPr>
        <w:t>}</w:t>
      </w:r>
    </w:p>
    <w:p w14:paraId="03001881" w14:textId="77777777" w:rsidR="001E7E8F" w:rsidRPr="00EA5FA7" w:rsidRDefault="001E7E8F" w:rsidP="001E7E8F">
      <w:pPr>
        <w:pStyle w:val="PL"/>
        <w:rPr>
          <w:noProof w:val="0"/>
        </w:rPr>
      </w:pPr>
    </w:p>
    <w:p w14:paraId="35B8C5CF" w14:textId="77777777" w:rsidR="001E7E8F" w:rsidRPr="00EA5FA7" w:rsidRDefault="001E7E8F" w:rsidP="001E7E8F">
      <w:pPr>
        <w:pStyle w:val="PL"/>
        <w:rPr>
          <w:noProof w:val="0"/>
        </w:rPr>
      </w:pPr>
    </w:p>
    <w:p w14:paraId="0C8971D8" w14:textId="77777777" w:rsidR="001E7E8F" w:rsidRPr="00EA5FA7" w:rsidRDefault="001E7E8F" w:rsidP="001E7E8F">
      <w:pPr>
        <w:pStyle w:val="PL"/>
        <w:rPr>
          <w:noProof w:val="0"/>
        </w:rPr>
      </w:pPr>
      <w:r w:rsidRPr="00EA5FA7">
        <w:rPr>
          <w:noProof w:val="0"/>
        </w:rPr>
        <w:t>-- **************************************************************</w:t>
      </w:r>
    </w:p>
    <w:p w14:paraId="0FE11535" w14:textId="77777777" w:rsidR="001E7E8F" w:rsidRPr="00EA5FA7" w:rsidRDefault="001E7E8F" w:rsidP="001E7E8F">
      <w:pPr>
        <w:pStyle w:val="PL"/>
        <w:rPr>
          <w:noProof w:val="0"/>
        </w:rPr>
      </w:pPr>
      <w:r w:rsidRPr="00EA5FA7">
        <w:rPr>
          <w:noProof w:val="0"/>
        </w:rPr>
        <w:t>--</w:t>
      </w:r>
    </w:p>
    <w:p w14:paraId="48F74C66" w14:textId="77777777" w:rsidR="001E7E8F" w:rsidRPr="00EA5FA7" w:rsidRDefault="001E7E8F" w:rsidP="001E7E8F">
      <w:pPr>
        <w:pStyle w:val="PL"/>
        <w:outlineLvl w:val="3"/>
        <w:rPr>
          <w:noProof w:val="0"/>
        </w:rPr>
      </w:pPr>
      <w:r w:rsidRPr="00EA5FA7">
        <w:rPr>
          <w:noProof w:val="0"/>
        </w:rPr>
        <w:t>-- gNB-DU STATUS INDICATION ELEMENTARY PROCEDURE</w:t>
      </w:r>
    </w:p>
    <w:p w14:paraId="523ABD18" w14:textId="77777777" w:rsidR="001E7E8F" w:rsidRPr="00EA5FA7" w:rsidRDefault="001E7E8F" w:rsidP="001E7E8F">
      <w:pPr>
        <w:pStyle w:val="PL"/>
        <w:rPr>
          <w:noProof w:val="0"/>
        </w:rPr>
      </w:pPr>
      <w:r w:rsidRPr="00EA5FA7">
        <w:rPr>
          <w:noProof w:val="0"/>
        </w:rPr>
        <w:t>--</w:t>
      </w:r>
    </w:p>
    <w:p w14:paraId="32752BF8" w14:textId="77777777" w:rsidR="001E7E8F" w:rsidRPr="00EA5FA7" w:rsidRDefault="001E7E8F" w:rsidP="001E7E8F">
      <w:pPr>
        <w:pStyle w:val="PL"/>
        <w:rPr>
          <w:noProof w:val="0"/>
        </w:rPr>
      </w:pPr>
      <w:r w:rsidRPr="00EA5FA7">
        <w:rPr>
          <w:noProof w:val="0"/>
        </w:rPr>
        <w:t>-- **************************************************************</w:t>
      </w:r>
    </w:p>
    <w:p w14:paraId="5424924C" w14:textId="77777777" w:rsidR="001E7E8F" w:rsidRPr="00EA5FA7" w:rsidRDefault="001E7E8F" w:rsidP="001E7E8F">
      <w:pPr>
        <w:pStyle w:val="PL"/>
        <w:rPr>
          <w:noProof w:val="0"/>
        </w:rPr>
      </w:pPr>
    </w:p>
    <w:p w14:paraId="1A0D5936" w14:textId="77777777" w:rsidR="001E7E8F" w:rsidRPr="00EA5FA7" w:rsidRDefault="001E7E8F" w:rsidP="001E7E8F">
      <w:pPr>
        <w:pStyle w:val="PL"/>
        <w:rPr>
          <w:noProof w:val="0"/>
        </w:rPr>
      </w:pPr>
      <w:r w:rsidRPr="00EA5FA7">
        <w:rPr>
          <w:noProof w:val="0"/>
        </w:rPr>
        <w:t>-- **************************************************************</w:t>
      </w:r>
    </w:p>
    <w:p w14:paraId="0D2419CD" w14:textId="77777777" w:rsidR="001E7E8F" w:rsidRPr="00EA5FA7" w:rsidRDefault="001E7E8F" w:rsidP="001E7E8F">
      <w:pPr>
        <w:pStyle w:val="PL"/>
        <w:rPr>
          <w:noProof w:val="0"/>
        </w:rPr>
      </w:pPr>
      <w:r w:rsidRPr="00EA5FA7">
        <w:rPr>
          <w:noProof w:val="0"/>
        </w:rPr>
        <w:t>--</w:t>
      </w:r>
    </w:p>
    <w:p w14:paraId="3CFE9541" w14:textId="77777777" w:rsidR="001E7E8F" w:rsidRPr="00EA5FA7" w:rsidRDefault="001E7E8F" w:rsidP="001E7E8F">
      <w:pPr>
        <w:pStyle w:val="PL"/>
        <w:outlineLvl w:val="4"/>
        <w:rPr>
          <w:noProof w:val="0"/>
        </w:rPr>
      </w:pPr>
      <w:r w:rsidRPr="00EA5FA7">
        <w:rPr>
          <w:noProof w:val="0"/>
        </w:rPr>
        <w:t>-- gNB-DU Status Indication</w:t>
      </w:r>
    </w:p>
    <w:p w14:paraId="0DB0B8E8" w14:textId="77777777" w:rsidR="001E7E8F" w:rsidRPr="00EA5FA7" w:rsidRDefault="001E7E8F" w:rsidP="001E7E8F">
      <w:pPr>
        <w:pStyle w:val="PL"/>
        <w:rPr>
          <w:noProof w:val="0"/>
        </w:rPr>
      </w:pPr>
      <w:r w:rsidRPr="00EA5FA7">
        <w:rPr>
          <w:noProof w:val="0"/>
        </w:rPr>
        <w:t>--</w:t>
      </w:r>
    </w:p>
    <w:p w14:paraId="4FB24B09" w14:textId="77777777" w:rsidR="001E7E8F" w:rsidRPr="00EA5FA7" w:rsidRDefault="001E7E8F" w:rsidP="001E7E8F">
      <w:pPr>
        <w:pStyle w:val="PL"/>
        <w:rPr>
          <w:noProof w:val="0"/>
        </w:rPr>
      </w:pPr>
      <w:r w:rsidRPr="00EA5FA7">
        <w:rPr>
          <w:noProof w:val="0"/>
        </w:rPr>
        <w:t>-- **************************************************************</w:t>
      </w:r>
    </w:p>
    <w:p w14:paraId="05F57F4D" w14:textId="77777777" w:rsidR="001E7E8F" w:rsidRPr="00EA5FA7" w:rsidRDefault="001E7E8F" w:rsidP="001E7E8F">
      <w:pPr>
        <w:pStyle w:val="PL"/>
        <w:rPr>
          <w:noProof w:val="0"/>
        </w:rPr>
      </w:pPr>
    </w:p>
    <w:p w14:paraId="36215715" w14:textId="77777777" w:rsidR="001E7E8F" w:rsidRPr="00EA5FA7" w:rsidRDefault="001E7E8F" w:rsidP="001E7E8F">
      <w:pPr>
        <w:pStyle w:val="PL"/>
        <w:rPr>
          <w:noProof w:val="0"/>
        </w:rPr>
      </w:pPr>
      <w:proofErr w:type="spellStart"/>
      <w:r w:rsidRPr="00EA5FA7">
        <w:rPr>
          <w:noProof w:val="0"/>
        </w:rPr>
        <w:t>GNBDUStatusIndication</w:t>
      </w:r>
      <w:proofErr w:type="spellEnd"/>
      <w:r w:rsidRPr="00EA5FA7">
        <w:rPr>
          <w:noProof w:val="0"/>
        </w:rPr>
        <w:t xml:space="preserve"> ::= SEQUENCE {</w:t>
      </w:r>
    </w:p>
    <w:p w14:paraId="38169D9E"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-Container       { {</w:t>
      </w:r>
      <w:proofErr w:type="spellStart"/>
      <w:r w:rsidRPr="00EA5FA7">
        <w:rPr>
          <w:noProof w:val="0"/>
        </w:rPr>
        <w:t>GNBDUStatusIndicationIEs</w:t>
      </w:r>
      <w:proofErr w:type="spellEnd"/>
      <w:r w:rsidRPr="00EA5FA7">
        <w:rPr>
          <w:noProof w:val="0"/>
        </w:rPr>
        <w:t>} },</w:t>
      </w:r>
    </w:p>
    <w:p w14:paraId="56A979D5" w14:textId="77777777" w:rsidR="001E7E8F" w:rsidRPr="00EA5FA7" w:rsidRDefault="001E7E8F" w:rsidP="001E7E8F">
      <w:pPr>
        <w:pStyle w:val="PL"/>
        <w:rPr>
          <w:noProof w:val="0"/>
        </w:rPr>
      </w:pPr>
      <w:r w:rsidRPr="00EA5FA7">
        <w:rPr>
          <w:noProof w:val="0"/>
        </w:rPr>
        <w:tab/>
        <w:t>...</w:t>
      </w:r>
    </w:p>
    <w:p w14:paraId="3EB3CC80" w14:textId="77777777" w:rsidR="001E7E8F" w:rsidRPr="00EA5FA7" w:rsidRDefault="001E7E8F" w:rsidP="001E7E8F">
      <w:pPr>
        <w:pStyle w:val="PL"/>
        <w:rPr>
          <w:noProof w:val="0"/>
        </w:rPr>
      </w:pPr>
      <w:r w:rsidRPr="00EA5FA7">
        <w:rPr>
          <w:noProof w:val="0"/>
        </w:rPr>
        <w:t>}</w:t>
      </w:r>
    </w:p>
    <w:p w14:paraId="12B92877" w14:textId="77777777" w:rsidR="001E7E8F" w:rsidRPr="00EA5FA7" w:rsidRDefault="001E7E8F" w:rsidP="001E7E8F">
      <w:pPr>
        <w:pStyle w:val="PL"/>
        <w:rPr>
          <w:noProof w:val="0"/>
        </w:rPr>
      </w:pPr>
    </w:p>
    <w:p w14:paraId="6452082A" w14:textId="77777777" w:rsidR="001E7E8F" w:rsidRPr="00EA5FA7" w:rsidRDefault="001E7E8F" w:rsidP="001E7E8F">
      <w:pPr>
        <w:pStyle w:val="PL"/>
        <w:rPr>
          <w:noProof w:val="0"/>
        </w:rPr>
      </w:pPr>
      <w:proofErr w:type="spellStart"/>
      <w:r w:rsidRPr="00EA5FA7">
        <w:rPr>
          <w:noProof w:val="0"/>
        </w:rPr>
        <w:t>GNBDUStatusIndicationIEs</w:t>
      </w:r>
      <w:proofErr w:type="spellEnd"/>
      <w:r w:rsidRPr="00EA5FA7">
        <w:rPr>
          <w:noProof w:val="0"/>
        </w:rPr>
        <w:t xml:space="preserve"> F1AP-PROTOCOL-IES ::= { </w:t>
      </w:r>
    </w:p>
    <w:p w14:paraId="3A10102B" w14:textId="77777777" w:rsidR="001E7E8F" w:rsidRPr="00EA5FA7" w:rsidRDefault="001E7E8F" w:rsidP="001E7E8F">
      <w:pPr>
        <w:pStyle w:val="PL"/>
        <w:rPr>
          <w:noProof w:val="0"/>
        </w:rPr>
      </w:pPr>
      <w:r w:rsidRPr="00EA5FA7">
        <w:rPr>
          <w:noProof w:val="0"/>
        </w:rPr>
        <w:tab/>
        <w:t>{ ID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492474" w14:textId="77777777" w:rsidR="001E7E8F" w:rsidRPr="00EA5FA7" w:rsidRDefault="001E7E8F" w:rsidP="001E7E8F">
      <w:pPr>
        <w:pStyle w:val="PL"/>
        <w:rPr>
          <w:noProof w:val="0"/>
        </w:rPr>
      </w:pPr>
      <w:r w:rsidRPr="00EA5FA7">
        <w:rPr>
          <w:noProof w:val="0"/>
        </w:rPr>
        <w:tab/>
        <w:t>{ ID id-</w:t>
      </w:r>
      <w:proofErr w:type="spellStart"/>
      <w:r w:rsidRPr="00EA5FA7">
        <w:rPr>
          <w:noProof w:val="0"/>
        </w:rPr>
        <w:t>GNBDUOverloadInformation</w:t>
      </w:r>
      <w:proofErr w:type="spellEnd"/>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GNBDUOverloadInformation</w:t>
      </w:r>
      <w:proofErr w:type="spellEnd"/>
      <w:r w:rsidRPr="00EA5FA7">
        <w:rPr>
          <w:noProof w:val="0"/>
        </w:rPr>
        <w:tab/>
      </w:r>
      <w:r w:rsidRPr="00EA5FA7">
        <w:rPr>
          <w:noProof w:val="0"/>
        </w:rPr>
        <w:tab/>
        <w:t>PRESENCE mandatory</w:t>
      </w:r>
      <w:r w:rsidRPr="00EA5FA7">
        <w:rPr>
          <w:noProof w:val="0"/>
        </w:rPr>
        <w:tab/>
        <w:t>},</w:t>
      </w:r>
    </w:p>
    <w:p w14:paraId="32084005" w14:textId="77777777" w:rsidR="001E7E8F" w:rsidRPr="00EA5FA7" w:rsidRDefault="001E7E8F" w:rsidP="001E7E8F">
      <w:pPr>
        <w:pStyle w:val="PL"/>
        <w:rPr>
          <w:noProof w:val="0"/>
        </w:rPr>
      </w:pPr>
      <w:r w:rsidRPr="00EA5FA7">
        <w:rPr>
          <w:noProof w:val="0"/>
        </w:rPr>
        <w:tab/>
        <w:t>...</w:t>
      </w:r>
    </w:p>
    <w:p w14:paraId="018CDD68" w14:textId="77777777" w:rsidR="001E7E8F" w:rsidRPr="00EA5FA7" w:rsidRDefault="001E7E8F" w:rsidP="001E7E8F">
      <w:pPr>
        <w:pStyle w:val="PL"/>
        <w:rPr>
          <w:noProof w:val="0"/>
        </w:rPr>
      </w:pPr>
      <w:r w:rsidRPr="00EA5FA7">
        <w:rPr>
          <w:noProof w:val="0"/>
        </w:rPr>
        <w:t>}</w:t>
      </w:r>
    </w:p>
    <w:p w14:paraId="14168D3D" w14:textId="77777777" w:rsidR="001E7E8F" w:rsidRPr="00EA5FA7" w:rsidRDefault="001E7E8F" w:rsidP="001E7E8F">
      <w:pPr>
        <w:pStyle w:val="PL"/>
      </w:pPr>
    </w:p>
    <w:p w14:paraId="40352851" w14:textId="77777777" w:rsidR="001E7E8F" w:rsidRPr="00EA5FA7" w:rsidRDefault="001E7E8F" w:rsidP="001E7E8F">
      <w:pPr>
        <w:pStyle w:val="PL"/>
      </w:pPr>
    </w:p>
    <w:p w14:paraId="52587185" w14:textId="77777777" w:rsidR="001E7E8F" w:rsidRPr="00EA5FA7" w:rsidRDefault="001E7E8F" w:rsidP="001E7E8F">
      <w:pPr>
        <w:pStyle w:val="PL"/>
      </w:pPr>
    </w:p>
    <w:p w14:paraId="2607E56B" w14:textId="77777777" w:rsidR="001E7E8F" w:rsidRPr="00EA5FA7" w:rsidRDefault="001E7E8F" w:rsidP="001E7E8F">
      <w:pPr>
        <w:pStyle w:val="PL"/>
      </w:pPr>
      <w:r w:rsidRPr="00EA5FA7">
        <w:t>-- **************************************************************</w:t>
      </w:r>
    </w:p>
    <w:p w14:paraId="17F8F524" w14:textId="77777777" w:rsidR="001E7E8F" w:rsidRPr="00EA5FA7" w:rsidRDefault="001E7E8F" w:rsidP="001E7E8F">
      <w:pPr>
        <w:pStyle w:val="PL"/>
      </w:pPr>
      <w:r w:rsidRPr="00EA5FA7">
        <w:t>--</w:t>
      </w:r>
    </w:p>
    <w:p w14:paraId="44E1338E" w14:textId="77777777" w:rsidR="001E7E8F" w:rsidRPr="00EA5FA7" w:rsidRDefault="001E7E8F" w:rsidP="001E7E8F">
      <w:pPr>
        <w:pStyle w:val="PL"/>
        <w:outlineLvl w:val="3"/>
        <w:rPr>
          <w:noProof w:val="0"/>
        </w:rPr>
      </w:pPr>
      <w:r w:rsidRPr="00EA5FA7">
        <w:rPr>
          <w:noProof w:val="0"/>
        </w:rPr>
        <w:t>-- RRC Delivery Report ELEMENTARY PROCEDURE</w:t>
      </w:r>
    </w:p>
    <w:p w14:paraId="0E83A163" w14:textId="77777777" w:rsidR="001E7E8F" w:rsidRPr="00EA5FA7" w:rsidRDefault="001E7E8F" w:rsidP="001E7E8F">
      <w:pPr>
        <w:pStyle w:val="PL"/>
      </w:pPr>
      <w:r w:rsidRPr="00EA5FA7">
        <w:t>--</w:t>
      </w:r>
    </w:p>
    <w:p w14:paraId="6AD2FB6D" w14:textId="77777777" w:rsidR="001E7E8F" w:rsidRPr="00EA5FA7" w:rsidRDefault="001E7E8F" w:rsidP="001E7E8F">
      <w:pPr>
        <w:pStyle w:val="PL"/>
      </w:pPr>
      <w:r w:rsidRPr="00EA5FA7">
        <w:t>-- **************************************************************</w:t>
      </w:r>
    </w:p>
    <w:p w14:paraId="3B0461BC" w14:textId="77777777" w:rsidR="001E7E8F" w:rsidRPr="00EA5FA7" w:rsidRDefault="001E7E8F" w:rsidP="001E7E8F">
      <w:pPr>
        <w:pStyle w:val="PL"/>
      </w:pPr>
    </w:p>
    <w:p w14:paraId="32263ABF" w14:textId="77777777" w:rsidR="001E7E8F" w:rsidRPr="00EA5FA7" w:rsidRDefault="001E7E8F" w:rsidP="001E7E8F">
      <w:pPr>
        <w:pStyle w:val="PL"/>
      </w:pPr>
      <w:r w:rsidRPr="00EA5FA7">
        <w:t>-- **************************************************************</w:t>
      </w:r>
    </w:p>
    <w:p w14:paraId="7FA875DE" w14:textId="77777777" w:rsidR="001E7E8F" w:rsidRPr="00EA5FA7" w:rsidRDefault="001E7E8F" w:rsidP="001E7E8F">
      <w:pPr>
        <w:pStyle w:val="PL"/>
      </w:pPr>
      <w:r w:rsidRPr="00EA5FA7">
        <w:t>--</w:t>
      </w:r>
    </w:p>
    <w:p w14:paraId="7CBEC699" w14:textId="77777777" w:rsidR="001E7E8F" w:rsidRPr="00EA5FA7" w:rsidRDefault="001E7E8F" w:rsidP="001E7E8F">
      <w:pPr>
        <w:pStyle w:val="PL"/>
        <w:outlineLvl w:val="4"/>
        <w:rPr>
          <w:noProof w:val="0"/>
        </w:rPr>
      </w:pPr>
      <w:r w:rsidRPr="00EA5FA7">
        <w:rPr>
          <w:noProof w:val="0"/>
        </w:rPr>
        <w:t>-- RRC Delivery Report</w:t>
      </w:r>
    </w:p>
    <w:p w14:paraId="3DD5CCA6" w14:textId="77777777" w:rsidR="001E7E8F" w:rsidRPr="00EA5FA7" w:rsidRDefault="001E7E8F" w:rsidP="001E7E8F">
      <w:pPr>
        <w:pStyle w:val="PL"/>
      </w:pPr>
      <w:r w:rsidRPr="00EA5FA7">
        <w:t>--</w:t>
      </w:r>
    </w:p>
    <w:p w14:paraId="4E18D9E4" w14:textId="77777777" w:rsidR="001E7E8F" w:rsidRPr="00EA5FA7" w:rsidRDefault="001E7E8F" w:rsidP="001E7E8F">
      <w:pPr>
        <w:pStyle w:val="PL"/>
      </w:pPr>
      <w:r w:rsidRPr="00EA5FA7">
        <w:t>-- **************************************************************</w:t>
      </w:r>
    </w:p>
    <w:p w14:paraId="2A6BD4A6" w14:textId="77777777" w:rsidR="001E7E8F" w:rsidRPr="00EA5FA7" w:rsidRDefault="001E7E8F" w:rsidP="001E7E8F">
      <w:pPr>
        <w:pStyle w:val="PL"/>
      </w:pPr>
    </w:p>
    <w:p w14:paraId="05C9AF76" w14:textId="77777777" w:rsidR="001E7E8F" w:rsidRPr="00EA5FA7" w:rsidRDefault="001E7E8F" w:rsidP="001E7E8F">
      <w:pPr>
        <w:pStyle w:val="PL"/>
      </w:pPr>
      <w:r w:rsidRPr="00EA5FA7">
        <w:t>RRCDeliveryReport ::= SEQUENCE {</w:t>
      </w:r>
    </w:p>
    <w:p w14:paraId="255CFC77" w14:textId="77777777" w:rsidR="001E7E8F" w:rsidRPr="00EA5FA7" w:rsidRDefault="001E7E8F" w:rsidP="001E7E8F">
      <w:pPr>
        <w:pStyle w:val="PL"/>
      </w:pPr>
      <w:r w:rsidRPr="00EA5FA7">
        <w:tab/>
        <w:t>protocolIEs</w:t>
      </w:r>
      <w:r w:rsidRPr="00EA5FA7">
        <w:tab/>
      </w:r>
      <w:r w:rsidRPr="00EA5FA7">
        <w:tab/>
      </w:r>
      <w:r w:rsidRPr="00EA5FA7">
        <w:tab/>
        <w:t>ProtocolIE-Container       {{ RRCDeliveryReportIEs}},</w:t>
      </w:r>
    </w:p>
    <w:p w14:paraId="7B4E165A" w14:textId="77777777" w:rsidR="001E7E8F" w:rsidRPr="00EA5FA7" w:rsidRDefault="001E7E8F" w:rsidP="001E7E8F">
      <w:pPr>
        <w:pStyle w:val="PL"/>
      </w:pPr>
      <w:r w:rsidRPr="00EA5FA7">
        <w:tab/>
        <w:t>...</w:t>
      </w:r>
    </w:p>
    <w:p w14:paraId="7DBC7294" w14:textId="77777777" w:rsidR="001E7E8F" w:rsidRPr="00EA5FA7" w:rsidRDefault="001E7E8F" w:rsidP="001E7E8F">
      <w:pPr>
        <w:pStyle w:val="PL"/>
      </w:pPr>
      <w:r w:rsidRPr="00EA5FA7">
        <w:t>}</w:t>
      </w:r>
    </w:p>
    <w:p w14:paraId="41848995" w14:textId="77777777" w:rsidR="001E7E8F" w:rsidRPr="00EA5FA7" w:rsidRDefault="001E7E8F" w:rsidP="001E7E8F">
      <w:pPr>
        <w:pStyle w:val="PL"/>
      </w:pPr>
    </w:p>
    <w:p w14:paraId="149EEFAD" w14:textId="77777777" w:rsidR="001E7E8F" w:rsidRPr="00EA5FA7" w:rsidRDefault="001E7E8F" w:rsidP="001E7E8F">
      <w:pPr>
        <w:pStyle w:val="PL"/>
      </w:pPr>
      <w:r w:rsidRPr="00EA5FA7">
        <w:t>RRCDeliveryReportIEs F1AP-PROTOCOL-IES ::= {</w:t>
      </w:r>
    </w:p>
    <w:p w14:paraId="305D6B75" w14:textId="77777777" w:rsidR="001E7E8F" w:rsidRPr="00EA5FA7" w:rsidRDefault="001E7E8F" w:rsidP="001E7E8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0AF03668" w14:textId="77777777" w:rsidR="001E7E8F" w:rsidRPr="00EA5FA7" w:rsidRDefault="001E7E8F" w:rsidP="001E7E8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3C63F186" w14:textId="77777777" w:rsidR="001E7E8F" w:rsidRPr="00EA5FA7" w:rsidRDefault="001E7E8F" w:rsidP="001E7E8F">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61356EEE" w14:textId="77777777" w:rsidR="001E7E8F" w:rsidRPr="00EA5FA7" w:rsidRDefault="001E7E8F" w:rsidP="001E7E8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59ED84B7" w14:textId="77777777" w:rsidR="001E7E8F" w:rsidRPr="00EA5FA7" w:rsidRDefault="001E7E8F" w:rsidP="001E7E8F">
      <w:pPr>
        <w:pStyle w:val="PL"/>
      </w:pPr>
      <w:r w:rsidRPr="00EA5FA7">
        <w:tab/>
        <w:t>...</w:t>
      </w:r>
    </w:p>
    <w:p w14:paraId="08093BAC" w14:textId="77777777" w:rsidR="001E7E8F" w:rsidRPr="00EA5FA7" w:rsidRDefault="001E7E8F" w:rsidP="001E7E8F">
      <w:pPr>
        <w:pStyle w:val="PL"/>
      </w:pPr>
      <w:r w:rsidRPr="00EA5FA7">
        <w:t>}</w:t>
      </w:r>
    </w:p>
    <w:p w14:paraId="6542EB22" w14:textId="77777777" w:rsidR="001E7E8F" w:rsidRPr="00EA5FA7" w:rsidRDefault="001E7E8F" w:rsidP="001E7E8F">
      <w:pPr>
        <w:pStyle w:val="PL"/>
      </w:pPr>
    </w:p>
    <w:p w14:paraId="5343534A" w14:textId="77777777" w:rsidR="001E7E8F" w:rsidRPr="00EA5FA7" w:rsidRDefault="001E7E8F" w:rsidP="001E7E8F">
      <w:pPr>
        <w:pStyle w:val="PL"/>
      </w:pPr>
      <w:r w:rsidRPr="00EA5FA7">
        <w:lastRenderedPageBreak/>
        <w:t>-- **************************************************************</w:t>
      </w:r>
    </w:p>
    <w:p w14:paraId="58DF12DA" w14:textId="77777777" w:rsidR="001E7E8F" w:rsidRPr="00EA5FA7" w:rsidRDefault="001E7E8F" w:rsidP="001E7E8F">
      <w:pPr>
        <w:pStyle w:val="PL"/>
      </w:pPr>
      <w:r w:rsidRPr="00EA5FA7">
        <w:t>--</w:t>
      </w:r>
    </w:p>
    <w:p w14:paraId="00E30E4A" w14:textId="77777777" w:rsidR="001E7E8F" w:rsidRPr="00EA5FA7" w:rsidRDefault="001E7E8F" w:rsidP="001E7E8F">
      <w:pPr>
        <w:pStyle w:val="PL"/>
        <w:outlineLvl w:val="3"/>
        <w:rPr>
          <w:noProof w:val="0"/>
        </w:rPr>
      </w:pPr>
      <w:r w:rsidRPr="00EA5FA7">
        <w:rPr>
          <w:noProof w:val="0"/>
        </w:rPr>
        <w:t>-- F1 Removal ELEMENTARY PROCEDURE</w:t>
      </w:r>
    </w:p>
    <w:p w14:paraId="21A7DF3D" w14:textId="77777777" w:rsidR="001E7E8F" w:rsidRPr="00EA5FA7" w:rsidRDefault="001E7E8F" w:rsidP="001E7E8F">
      <w:pPr>
        <w:pStyle w:val="PL"/>
      </w:pPr>
      <w:r w:rsidRPr="00EA5FA7">
        <w:t>--</w:t>
      </w:r>
    </w:p>
    <w:p w14:paraId="402BDD09" w14:textId="77777777" w:rsidR="001E7E8F" w:rsidRPr="00EA5FA7" w:rsidRDefault="001E7E8F" w:rsidP="001E7E8F">
      <w:pPr>
        <w:pStyle w:val="PL"/>
      </w:pPr>
      <w:r w:rsidRPr="00EA5FA7">
        <w:t>-- **************************************************************</w:t>
      </w:r>
    </w:p>
    <w:p w14:paraId="6DCB783F" w14:textId="77777777" w:rsidR="001E7E8F" w:rsidRPr="00EA5FA7" w:rsidRDefault="001E7E8F" w:rsidP="001E7E8F">
      <w:pPr>
        <w:pStyle w:val="PL"/>
      </w:pPr>
    </w:p>
    <w:p w14:paraId="31D10678" w14:textId="77777777" w:rsidR="001E7E8F" w:rsidRPr="00EA5FA7" w:rsidRDefault="001E7E8F" w:rsidP="001E7E8F">
      <w:pPr>
        <w:pStyle w:val="PL"/>
      </w:pPr>
      <w:r w:rsidRPr="00EA5FA7">
        <w:t>-- **************************************************************</w:t>
      </w:r>
    </w:p>
    <w:p w14:paraId="3AF1ED8E" w14:textId="77777777" w:rsidR="001E7E8F" w:rsidRPr="00EA5FA7" w:rsidRDefault="001E7E8F" w:rsidP="001E7E8F">
      <w:pPr>
        <w:pStyle w:val="PL"/>
      </w:pPr>
      <w:r w:rsidRPr="00EA5FA7">
        <w:t>--</w:t>
      </w:r>
    </w:p>
    <w:p w14:paraId="6E3330C2" w14:textId="77777777" w:rsidR="001E7E8F" w:rsidRPr="00EA5FA7" w:rsidRDefault="001E7E8F" w:rsidP="001E7E8F">
      <w:pPr>
        <w:pStyle w:val="PL"/>
        <w:outlineLvl w:val="4"/>
        <w:rPr>
          <w:noProof w:val="0"/>
        </w:rPr>
      </w:pPr>
      <w:r w:rsidRPr="00EA5FA7">
        <w:rPr>
          <w:noProof w:val="0"/>
        </w:rPr>
        <w:t>-- F1 Removal Request</w:t>
      </w:r>
    </w:p>
    <w:p w14:paraId="3CE269F4" w14:textId="77777777" w:rsidR="001E7E8F" w:rsidRPr="00EA5FA7" w:rsidRDefault="001E7E8F" w:rsidP="001E7E8F">
      <w:pPr>
        <w:pStyle w:val="PL"/>
      </w:pPr>
      <w:r w:rsidRPr="00EA5FA7">
        <w:t>--</w:t>
      </w:r>
    </w:p>
    <w:p w14:paraId="550789A2" w14:textId="77777777" w:rsidR="001E7E8F" w:rsidRPr="00EA5FA7" w:rsidRDefault="001E7E8F" w:rsidP="001E7E8F">
      <w:pPr>
        <w:pStyle w:val="PL"/>
      </w:pPr>
      <w:r w:rsidRPr="00EA5FA7">
        <w:t>-- **************************************************************</w:t>
      </w:r>
    </w:p>
    <w:p w14:paraId="1D37FD72" w14:textId="77777777" w:rsidR="001E7E8F" w:rsidRPr="00EA5FA7" w:rsidRDefault="001E7E8F" w:rsidP="001E7E8F">
      <w:pPr>
        <w:pStyle w:val="PL"/>
      </w:pPr>
    </w:p>
    <w:p w14:paraId="0802BFFB" w14:textId="77777777" w:rsidR="001E7E8F" w:rsidRPr="00EA5FA7" w:rsidRDefault="001E7E8F" w:rsidP="001E7E8F">
      <w:pPr>
        <w:pStyle w:val="PL"/>
      </w:pPr>
      <w:r w:rsidRPr="00EA5FA7">
        <w:t>F1RemovalRequest ::= SEQUENCE {</w:t>
      </w:r>
    </w:p>
    <w:p w14:paraId="6C8BB12F" w14:textId="77777777" w:rsidR="001E7E8F" w:rsidRPr="00EA5FA7" w:rsidRDefault="001E7E8F" w:rsidP="001E7E8F">
      <w:pPr>
        <w:pStyle w:val="PL"/>
      </w:pPr>
      <w:r w:rsidRPr="00EA5FA7">
        <w:tab/>
        <w:t>protocolIEs</w:t>
      </w:r>
      <w:r w:rsidRPr="00EA5FA7">
        <w:tab/>
      </w:r>
      <w:r w:rsidRPr="00EA5FA7">
        <w:tab/>
      </w:r>
      <w:r w:rsidRPr="00EA5FA7">
        <w:tab/>
        <w:t>ProtocolIE-Container       {{ F1RemovalRequestIEs }},</w:t>
      </w:r>
    </w:p>
    <w:p w14:paraId="46195056" w14:textId="77777777" w:rsidR="001E7E8F" w:rsidRPr="00EA5FA7" w:rsidRDefault="001E7E8F" w:rsidP="001E7E8F">
      <w:pPr>
        <w:pStyle w:val="PL"/>
      </w:pPr>
      <w:r w:rsidRPr="00EA5FA7">
        <w:tab/>
        <w:t>...</w:t>
      </w:r>
    </w:p>
    <w:p w14:paraId="542BBB3F" w14:textId="77777777" w:rsidR="001E7E8F" w:rsidRPr="00EA5FA7" w:rsidRDefault="001E7E8F" w:rsidP="001E7E8F">
      <w:pPr>
        <w:pStyle w:val="PL"/>
      </w:pPr>
      <w:r w:rsidRPr="00EA5FA7">
        <w:t>}</w:t>
      </w:r>
    </w:p>
    <w:p w14:paraId="2CBB4F15" w14:textId="77777777" w:rsidR="001E7E8F" w:rsidRPr="00EA5FA7" w:rsidRDefault="001E7E8F" w:rsidP="001E7E8F">
      <w:pPr>
        <w:pStyle w:val="PL"/>
      </w:pPr>
    </w:p>
    <w:p w14:paraId="28D5A163" w14:textId="77777777" w:rsidR="001E7E8F" w:rsidRPr="00EA5FA7" w:rsidRDefault="001E7E8F" w:rsidP="001E7E8F">
      <w:pPr>
        <w:pStyle w:val="PL"/>
      </w:pPr>
      <w:r w:rsidRPr="00EA5FA7">
        <w:t>F1RemovalRequestIEs F1AP-PROTOCOL-IES ::= {</w:t>
      </w:r>
    </w:p>
    <w:p w14:paraId="269D14C1" w14:textId="77777777" w:rsidR="001E7E8F" w:rsidRPr="00EA5FA7" w:rsidRDefault="001E7E8F" w:rsidP="001E7E8F">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7331F605" w14:textId="77777777" w:rsidR="001E7E8F" w:rsidRPr="00EA5FA7" w:rsidRDefault="001E7E8F" w:rsidP="001E7E8F">
      <w:pPr>
        <w:pStyle w:val="PL"/>
      </w:pPr>
      <w:r w:rsidRPr="00EA5FA7">
        <w:tab/>
        <w:t>...</w:t>
      </w:r>
    </w:p>
    <w:p w14:paraId="5EB809B6" w14:textId="77777777" w:rsidR="001E7E8F" w:rsidRPr="00EA5FA7" w:rsidRDefault="001E7E8F" w:rsidP="001E7E8F">
      <w:pPr>
        <w:pStyle w:val="PL"/>
      </w:pPr>
      <w:r w:rsidRPr="00EA5FA7">
        <w:t>}</w:t>
      </w:r>
    </w:p>
    <w:p w14:paraId="55597A89" w14:textId="77777777" w:rsidR="001E7E8F" w:rsidRPr="00EA5FA7" w:rsidRDefault="001E7E8F" w:rsidP="001E7E8F">
      <w:pPr>
        <w:pStyle w:val="PL"/>
      </w:pPr>
    </w:p>
    <w:p w14:paraId="64BEB76E" w14:textId="77777777" w:rsidR="001E7E8F" w:rsidRPr="00EA5FA7" w:rsidRDefault="001E7E8F" w:rsidP="001E7E8F">
      <w:pPr>
        <w:pStyle w:val="PL"/>
      </w:pPr>
      <w:r w:rsidRPr="00EA5FA7">
        <w:t>-- **************************************************************</w:t>
      </w:r>
    </w:p>
    <w:p w14:paraId="038FD2C1" w14:textId="77777777" w:rsidR="001E7E8F" w:rsidRPr="00EA5FA7" w:rsidRDefault="001E7E8F" w:rsidP="001E7E8F">
      <w:pPr>
        <w:pStyle w:val="PL"/>
      </w:pPr>
      <w:r w:rsidRPr="00EA5FA7">
        <w:t>--</w:t>
      </w:r>
    </w:p>
    <w:p w14:paraId="3F94D6C8" w14:textId="77777777" w:rsidR="001E7E8F" w:rsidRPr="00EA5FA7" w:rsidRDefault="001E7E8F" w:rsidP="001E7E8F">
      <w:pPr>
        <w:pStyle w:val="PL"/>
        <w:outlineLvl w:val="4"/>
        <w:rPr>
          <w:noProof w:val="0"/>
        </w:rPr>
      </w:pPr>
      <w:r w:rsidRPr="00EA5FA7">
        <w:rPr>
          <w:noProof w:val="0"/>
        </w:rPr>
        <w:t>-- F1 Removal Response</w:t>
      </w:r>
    </w:p>
    <w:p w14:paraId="4C0097FD" w14:textId="77777777" w:rsidR="001E7E8F" w:rsidRPr="00EA5FA7" w:rsidRDefault="001E7E8F" w:rsidP="001E7E8F">
      <w:pPr>
        <w:pStyle w:val="PL"/>
      </w:pPr>
      <w:r w:rsidRPr="00EA5FA7">
        <w:t>--</w:t>
      </w:r>
    </w:p>
    <w:p w14:paraId="4DD39CE0" w14:textId="77777777" w:rsidR="001E7E8F" w:rsidRPr="00EA5FA7" w:rsidRDefault="001E7E8F" w:rsidP="001E7E8F">
      <w:pPr>
        <w:pStyle w:val="PL"/>
      </w:pPr>
      <w:r w:rsidRPr="00EA5FA7">
        <w:t>-- **************************************************************</w:t>
      </w:r>
    </w:p>
    <w:p w14:paraId="4A3620A8" w14:textId="77777777" w:rsidR="001E7E8F" w:rsidRPr="00EA5FA7" w:rsidRDefault="001E7E8F" w:rsidP="001E7E8F">
      <w:pPr>
        <w:pStyle w:val="PL"/>
      </w:pPr>
    </w:p>
    <w:p w14:paraId="198F9A5C" w14:textId="77777777" w:rsidR="001E7E8F" w:rsidRPr="00EA5FA7" w:rsidRDefault="001E7E8F" w:rsidP="001E7E8F">
      <w:pPr>
        <w:pStyle w:val="PL"/>
      </w:pPr>
      <w:r w:rsidRPr="00EA5FA7">
        <w:t>F1RemovalResponse ::= SEQUENCE {</w:t>
      </w:r>
    </w:p>
    <w:p w14:paraId="35218048" w14:textId="77777777" w:rsidR="001E7E8F" w:rsidRPr="00EA5FA7" w:rsidRDefault="001E7E8F" w:rsidP="001E7E8F">
      <w:pPr>
        <w:pStyle w:val="PL"/>
      </w:pPr>
      <w:r w:rsidRPr="00EA5FA7">
        <w:tab/>
        <w:t>protocolIEs</w:t>
      </w:r>
      <w:r w:rsidRPr="00EA5FA7">
        <w:tab/>
      </w:r>
      <w:r w:rsidRPr="00EA5FA7">
        <w:tab/>
      </w:r>
      <w:r w:rsidRPr="00EA5FA7">
        <w:tab/>
        <w:t>ProtocolIE-Container       {{ F1RemovalResponseIEs }},</w:t>
      </w:r>
    </w:p>
    <w:p w14:paraId="61432139" w14:textId="77777777" w:rsidR="001E7E8F" w:rsidRPr="00EA5FA7" w:rsidRDefault="001E7E8F" w:rsidP="001E7E8F">
      <w:pPr>
        <w:pStyle w:val="PL"/>
      </w:pPr>
      <w:r w:rsidRPr="00EA5FA7">
        <w:tab/>
        <w:t>...</w:t>
      </w:r>
    </w:p>
    <w:p w14:paraId="675E6417" w14:textId="77777777" w:rsidR="001E7E8F" w:rsidRPr="00EA5FA7" w:rsidRDefault="001E7E8F" w:rsidP="001E7E8F">
      <w:pPr>
        <w:pStyle w:val="PL"/>
      </w:pPr>
      <w:r w:rsidRPr="00EA5FA7">
        <w:t>}</w:t>
      </w:r>
    </w:p>
    <w:p w14:paraId="2B32C523" w14:textId="77777777" w:rsidR="001E7E8F" w:rsidRPr="00EA5FA7" w:rsidRDefault="001E7E8F" w:rsidP="001E7E8F">
      <w:pPr>
        <w:pStyle w:val="PL"/>
      </w:pPr>
    </w:p>
    <w:p w14:paraId="55C19014" w14:textId="77777777" w:rsidR="001E7E8F" w:rsidRPr="00EA5FA7" w:rsidRDefault="001E7E8F" w:rsidP="001E7E8F">
      <w:pPr>
        <w:pStyle w:val="PL"/>
      </w:pPr>
      <w:r w:rsidRPr="00EA5FA7">
        <w:t>F1RemovalResponseIEs F1AP-PROTOCOL-IES ::= {</w:t>
      </w:r>
    </w:p>
    <w:p w14:paraId="7DC12A3A" w14:textId="77777777" w:rsidR="001E7E8F" w:rsidRPr="00EA5FA7" w:rsidRDefault="001E7E8F" w:rsidP="001E7E8F">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67DE08A" w14:textId="77777777" w:rsidR="001E7E8F" w:rsidRPr="00EA5FA7" w:rsidRDefault="001E7E8F" w:rsidP="001E7E8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61BF682" w14:textId="77777777" w:rsidR="001E7E8F" w:rsidRPr="00EA5FA7" w:rsidRDefault="001E7E8F" w:rsidP="001E7E8F">
      <w:pPr>
        <w:pStyle w:val="PL"/>
        <w:rPr>
          <w:noProof w:val="0"/>
        </w:rPr>
      </w:pPr>
    </w:p>
    <w:p w14:paraId="09CCB41E" w14:textId="77777777" w:rsidR="001E7E8F" w:rsidRPr="00EA5FA7" w:rsidRDefault="001E7E8F" w:rsidP="001E7E8F">
      <w:pPr>
        <w:pStyle w:val="PL"/>
      </w:pPr>
      <w:r w:rsidRPr="00EA5FA7">
        <w:tab/>
        <w:t>...</w:t>
      </w:r>
    </w:p>
    <w:p w14:paraId="0D26A30A" w14:textId="77777777" w:rsidR="001E7E8F" w:rsidRPr="00EA5FA7" w:rsidRDefault="001E7E8F" w:rsidP="001E7E8F">
      <w:pPr>
        <w:pStyle w:val="PL"/>
      </w:pPr>
      <w:r w:rsidRPr="00EA5FA7">
        <w:t>}</w:t>
      </w:r>
    </w:p>
    <w:p w14:paraId="1E497CB1" w14:textId="77777777" w:rsidR="001E7E8F" w:rsidRPr="00EA5FA7" w:rsidRDefault="001E7E8F" w:rsidP="001E7E8F">
      <w:pPr>
        <w:pStyle w:val="PL"/>
      </w:pPr>
    </w:p>
    <w:p w14:paraId="044165C6" w14:textId="77777777" w:rsidR="001E7E8F" w:rsidRPr="00EA5FA7" w:rsidRDefault="001E7E8F" w:rsidP="001E7E8F">
      <w:pPr>
        <w:pStyle w:val="PL"/>
      </w:pPr>
      <w:r w:rsidRPr="00EA5FA7">
        <w:t>-- **************************************************************</w:t>
      </w:r>
    </w:p>
    <w:p w14:paraId="5BEA1DBE" w14:textId="77777777" w:rsidR="001E7E8F" w:rsidRPr="00EA5FA7" w:rsidRDefault="001E7E8F" w:rsidP="001E7E8F">
      <w:pPr>
        <w:pStyle w:val="PL"/>
      </w:pPr>
      <w:r w:rsidRPr="00EA5FA7">
        <w:t>--</w:t>
      </w:r>
    </w:p>
    <w:p w14:paraId="3F83E06F" w14:textId="77777777" w:rsidR="001E7E8F" w:rsidRPr="00EA5FA7" w:rsidRDefault="001E7E8F" w:rsidP="001E7E8F">
      <w:pPr>
        <w:pStyle w:val="PL"/>
        <w:outlineLvl w:val="4"/>
        <w:rPr>
          <w:noProof w:val="0"/>
        </w:rPr>
      </w:pPr>
      <w:r w:rsidRPr="00EA5FA7">
        <w:rPr>
          <w:noProof w:val="0"/>
        </w:rPr>
        <w:t>-- F1 Removal Failure</w:t>
      </w:r>
    </w:p>
    <w:p w14:paraId="4145D712" w14:textId="77777777" w:rsidR="001E7E8F" w:rsidRPr="00EA5FA7" w:rsidRDefault="001E7E8F" w:rsidP="001E7E8F">
      <w:pPr>
        <w:pStyle w:val="PL"/>
      </w:pPr>
      <w:r w:rsidRPr="00EA5FA7">
        <w:t>--</w:t>
      </w:r>
    </w:p>
    <w:p w14:paraId="2F5891BA" w14:textId="77777777" w:rsidR="001E7E8F" w:rsidRPr="00EA5FA7" w:rsidRDefault="001E7E8F" w:rsidP="001E7E8F">
      <w:pPr>
        <w:pStyle w:val="PL"/>
      </w:pPr>
      <w:r w:rsidRPr="00EA5FA7">
        <w:t>-- **************************************************************</w:t>
      </w:r>
    </w:p>
    <w:p w14:paraId="73DB4B48" w14:textId="77777777" w:rsidR="001E7E8F" w:rsidRPr="00EA5FA7" w:rsidRDefault="001E7E8F" w:rsidP="001E7E8F">
      <w:pPr>
        <w:pStyle w:val="PL"/>
      </w:pPr>
    </w:p>
    <w:p w14:paraId="3EE40AA2" w14:textId="77777777" w:rsidR="001E7E8F" w:rsidRPr="00EA5FA7" w:rsidRDefault="001E7E8F" w:rsidP="001E7E8F">
      <w:pPr>
        <w:pStyle w:val="PL"/>
      </w:pPr>
      <w:r w:rsidRPr="00EA5FA7">
        <w:t>F1RemovalFailure ::= SEQUENCE {</w:t>
      </w:r>
    </w:p>
    <w:p w14:paraId="4D78BDE5" w14:textId="77777777" w:rsidR="001E7E8F" w:rsidRPr="00EA5FA7" w:rsidRDefault="001E7E8F" w:rsidP="001E7E8F">
      <w:pPr>
        <w:pStyle w:val="PL"/>
      </w:pPr>
      <w:r w:rsidRPr="00EA5FA7">
        <w:tab/>
        <w:t>protocolIEs</w:t>
      </w:r>
      <w:r w:rsidRPr="00EA5FA7">
        <w:tab/>
      </w:r>
      <w:r w:rsidRPr="00EA5FA7">
        <w:tab/>
      </w:r>
      <w:r w:rsidRPr="00EA5FA7">
        <w:tab/>
        <w:t>ProtocolIE-Container       {{ F1RemovalFailureIEs }},</w:t>
      </w:r>
    </w:p>
    <w:p w14:paraId="2C19DA40" w14:textId="77777777" w:rsidR="001E7E8F" w:rsidRPr="00EA5FA7" w:rsidRDefault="001E7E8F" w:rsidP="001E7E8F">
      <w:pPr>
        <w:pStyle w:val="PL"/>
      </w:pPr>
      <w:r w:rsidRPr="00EA5FA7">
        <w:tab/>
        <w:t>...</w:t>
      </w:r>
    </w:p>
    <w:p w14:paraId="76D69DD7" w14:textId="77777777" w:rsidR="001E7E8F" w:rsidRPr="00EA5FA7" w:rsidRDefault="001E7E8F" w:rsidP="001E7E8F">
      <w:pPr>
        <w:pStyle w:val="PL"/>
      </w:pPr>
      <w:r w:rsidRPr="00EA5FA7">
        <w:t>}</w:t>
      </w:r>
    </w:p>
    <w:p w14:paraId="22724415" w14:textId="77777777" w:rsidR="001E7E8F" w:rsidRPr="00EA5FA7" w:rsidRDefault="001E7E8F" w:rsidP="001E7E8F">
      <w:pPr>
        <w:pStyle w:val="PL"/>
      </w:pPr>
    </w:p>
    <w:p w14:paraId="14AAA097" w14:textId="77777777" w:rsidR="001E7E8F" w:rsidRPr="00EA5FA7" w:rsidRDefault="001E7E8F" w:rsidP="001E7E8F">
      <w:pPr>
        <w:pStyle w:val="PL"/>
      </w:pPr>
      <w:r w:rsidRPr="00EA5FA7">
        <w:t>F1RemovalFailureIEs F1AP-PROTOCOL-IES ::= {</w:t>
      </w:r>
    </w:p>
    <w:p w14:paraId="70DF74DA" w14:textId="77777777" w:rsidR="001E7E8F" w:rsidRPr="00EA5FA7" w:rsidRDefault="001E7E8F" w:rsidP="001E7E8F">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4792D1A5" w14:textId="77777777" w:rsidR="001E7E8F" w:rsidRPr="00EA5FA7" w:rsidRDefault="001E7E8F" w:rsidP="001E7E8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68189EB" w14:textId="77777777" w:rsidR="001E7E8F" w:rsidRPr="00EA5FA7" w:rsidRDefault="001E7E8F" w:rsidP="001E7E8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294FA8E" w14:textId="77777777" w:rsidR="001E7E8F" w:rsidRPr="00EA5FA7" w:rsidRDefault="001E7E8F" w:rsidP="001E7E8F">
      <w:pPr>
        <w:pStyle w:val="PL"/>
        <w:rPr>
          <w:noProof w:val="0"/>
        </w:rPr>
      </w:pPr>
    </w:p>
    <w:p w14:paraId="785CC890" w14:textId="77777777" w:rsidR="001E7E8F" w:rsidRPr="00EA5FA7" w:rsidRDefault="001E7E8F" w:rsidP="001E7E8F">
      <w:pPr>
        <w:pStyle w:val="PL"/>
      </w:pPr>
      <w:r w:rsidRPr="00EA5FA7">
        <w:tab/>
        <w:t>...</w:t>
      </w:r>
    </w:p>
    <w:p w14:paraId="1A87383F" w14:textId="77777777" w:rsidR="001E7E8F" w:rsidRPr="00EA5FA7" w:rsidRDefault="001E7E8F" w:rsidP="001E7E8F">
      <w:pPr>
        <w:pStyle w:val="PL"/>
      </w:pPr>
      <w:r w:rsidRPr="00EA5FA7">
        <w:t>}</w:t>
      </w:r>
    </w:p>
    <w:p w14:paraId="50858D25" w14:textId="77777777" w:rsidR="001E7E8F" w:rsidRPr="00EA5FA7" w:rsidRDefault="001E7E8F" w:rsidP="001E7E8F">
      <w:pPr>
        <w:pStyle w:val="PL"/>
      </w:pPr>
    </w:p>
    <w:p w14:paraId="2E84B07D" w14:textId="77777777" w:rsidR="001E7E8F" w:rsidRPr="00EA5FA7" w:rsidRDefault="001E7E8F" w:rsidP="001E7E8F">
      <w:pPr>
        <w:pStyle w:val="PL"/>
        <w:rPr>
          <w:noProof w:val="0"/>
          <w:snapToGrid w:val="0"/>
        </w:rPr>
      </w:pPr>
    </w:p>
    <w:p w14:paraId="33738267" w14:textId="77777777" w:rsidR="001E7E8F" w:rsidRPr="00EA5FA7" w:rsidRDefault="001E7E8F" w:rsidP="001E7E8F">
      <w:pPr>
        <w:pStyle w:val="PL"/>
        <w:rPr>
          <w:noProof w:val="0"/>
          <w:snapToGrid w:val="0"/>
        </w:rPr>
      </w:pPr>
      <w:r w:rsidRPr="00EA5FA7">
        <w:rPr>
          <w:noProof w:val="0"/>
          <w:snapToGrid w:val="0"/>
        </w:rPr>
        <w:t>-- **************************************************************</w:t>
      </w:r>
    </w:p>
    <w:p w14:paraId="715E7ED5" w14:textId="77777777" w:rsidR="001E7E8F" w:rsidRPr="00EA5FA7" w:rsidRDefault="001E7E8F" w:rsidP="001E7E8F">
      <w:pPr>
        <w:pStyle w:val="PL"/>
        <w:rPr>
          <w:noProof w:val="0"/>
          <w:snapToGrid w:val="0"/>
        </w:rPr>
      </w:pPr>
      <w:r w:rsidRPr="00EA5FA7">
        <w:rPr>
          <w:noProof w:val="0"/>
          <w:snapToGrid w:val="0"/>
        </w:rPr>
        <w:t>--</w:t>
      </w:r>
    </w:p>
    <w:p w14:paraId="5134B447" w14:textId="77777777" w:rsidR="001E7E8F" w:rsidRPr="00EA5FA7" w:rsidRDefault="001E7E8F" w:rsidP="001E7E8F">
      <w:pPr>
        <w:pStyle w:val="PL"/>
        <w:outlineLvl w:val="3"/>
        <w:rPr>
          <w:noProof w:val="0"/>
          <w:snapToGrid w:val="0"/>
        </w:rPr>
      </w:pPr>
      <w:r w:rsidRPr="00EA5FA7">
        <w:rPr>
          <w:noProof w:val="0"/>
          <w:snapToGrid w:val="0"/>
        </w:rPr>
        <w:t>-- TRACE ELEMENTARY PROCEDURES</w:t>
      </w:r>
    </w:p>
    <w:p w14:paraId="6DF4EE38" w14:textId="77777777" w:rsidR="001E7E8F" w:rsidRPr="00EA5FA7" w:rsidRDefault="001E7E8F" w:rsidP="001E7E8F">
      <w:pPr>
        <w:pStyle w:val="PL"/>
        <w:rPr>
          <w:noProof w:val="0"/>
          <w:snapToGrid w:val="0"/>
        </w:rPr>
      </w:pPr>
      <w:r w:rsidRPr="00EA5FA7">
        <w:rPr>
          <w:noProof w:val="0"/>
          <w:snapToGrid w:val="0"/>
        </w:rPr>
        <w:t>--</w:t>
      </w:r>
    </w:p>
    <w:p w14:paraId="6863BFCB" w14:textId="77777777" w:rsidR="001E7E8F" w:rsidRPr="00EA5FA7" w:rsidRDefault="001E7E8F" w:rsidP="001E7E8F">
      <w:pPr>
        <w:pStyle w:val="PL"/>
        <w:rPr>
          <w:noProof w:val="0"/>
          <w:snapToGrid w:val="0"/>
        </w:rPr>
      </w:pPr>
      <w:r w:rsidRPr="00EA5FA7">
        <w:rPr>
          <w:noProof w:val="0"/>
          <w:snapToGrid w:val="0"/>
        </w:rPr>
        <w:t>-- **************************************************************</w:t>
      </w:r>
    </w:p>
    <w:p w14:paraId="55C1CCD9" w14:textId="77777777" w:rsidR="001E7E8F" w:rsidRPr="00EA5FA7" w:rsidRDefault="001E7E8F" w:rsidP="001E7E8F">
      <w:pPr>
        <w:pStyle w:val="PL"/>
        <w:rPr>
          <w:noProof w:val="0"/>
          <w:snapToGrid w:val="0"/>
        </w:rPr>
      </w:pPr>
    </w:p>
    <w:p w14:paraId="06DC9593" w14:textId="77777777" w:rsidR="001E7E8F" w:rsidRPr="00EA5FA7" w:rsidRDefault="001E7E8F" w:rsidP="001E7E8F">
      <w:pPr>
        <w:pStyle w:val="PL"/>
        <w:rPr>
          <w:noProof w:val="0"/>
          <w:snapToGrid w:val="0"/>
        </w:rPr>
      </w:pPr>
      <w:r w:rsidRPr="00EA5FA7">
        <w:rPr>
          <w:noProof w:val="0"/>
          <w:snapToGrid w:val="0"/>
        </w:rPr>
        <w:t>-- **************************************************************</w:t>
      </w:r>
    </w:p>
    <w:p w14:paraId="5762DBBA" w14:textId="77777777" w:rsidR="001E7E8F" w:rsidRPr="00EA5FA7" w:rsidRDefault="001E7E8F" w:rsidP="001E7E8F">
      <w:pPr>
        <w:pStyle w:val="PL"/>
        <w:rPr>
          <w:noProof w:val="0"/>
          <w:snapToGrid w:val="0"/>
        </w:rPr>
      </w:pPr>
      <w:r w:rsidRPr="00EA5FA7">
        <w:rPr>
          <w:noProof w:val="0"/>
          <w:snapToGrid w:val="0"/>
        </w:rPr>
        <w:t>--</w:t>
      </w:r>
    </w:p>
    <w:p w14:paraId="069458AC" w14:textId="77777777" w:rsidR="001E7E8F" w:rsidRPr="00EA5FA7" w:rsidRDefault="001E7E8F" w:rsidP="001E7E8F">
      <w:pPr>
        <w:pStyle w:val="PL"/>
        <w:outlineLvl w:val="4"/>
        <w:rPr>
          <w:noProof w:val="0"/>
          <w:snapToGrid w:val="0"/>
        </w:rPr>
      </w:pPr>
      <w:r w:rsidRPr="00EA5FA7">
        <w:rPr>
          <w:noProof w:val="0"/>
          <w:snapToGrid w:val="0"/>
        </w:rPr>
        <w:t>-- TRACE START</w:t>
      </w:r>
    </w:p>
    <w:p w14:paraId="041A79C2" w14:textId="77777777" w:rsidR="001E7E8F" w:rsidRPr="00EA5FA7" w:rsidRDefault="001E7E8F" w:rsidP="001E7E8F">
      <w:pPr>
        <w:pStyle w:val="PL"/>
        <w:rPr>
          <w:noProof w:val="0"/>
          <w:snapToGrid w:val="0"/>
        </w:rPr>
      </w:pPr>
      <w:r w:rsidRPr="00EA5FA7">
        <w:rPr>
          <w:noProof w:val="0"/>
          <w:snapToGrid w:val="0"/>
        </w:rPr>
        <w:t>--</w:t>
      </w:r>
    </w:p>
    <w:p w14:paraId="06BDAE98" w14:textId="77777777" w:rsidR="001E7E8F" w:rsidRPr="00EA5FA7" w:rsidRDefault="001E7E8F" w:rsidP="001E7E8F">
      <w:pPr>
        <w:pStyle w:val="PL"/>
        <w:rPr>
          <w:noProof w:val="0"/>
          <w:snapToGrid w:val="0"/>
        </w:rPr>
      </w:pPr>
      <w:r w:rsidRPr="00EA5FA7">
        <w:rPr>
          <w:noProof w:val="0"/>
          <w:snapToGrid w:val="0"/>
        </w:rPr>
        <w:t>-- **************************************************************</w:t>
      </w:r>
    </w:p>
    <w:p w14:paraId="35DFA9A7" w14:textId="77777777" w:rsidR="001E7E8F" w:rsidRPr="00EA5FA7" w:rsidRDefault="001E7E8F" w:rsidP="001E7E8F">
      <w:pPr>
        <w:pStyle w:val="PL"/>
        <w:rPr>
          <w:noProof w:val="0"/>
          <w:snapToGrid w:val="0"/>
        </w:rPr>
      </w:pPr>
    </w:p>
    <w:p w14:paraId="607C3A7E" w14:textId="77777777" w:rsidR="001E7E8F" w:rsidRPr="00EA5FA7" w:rsidRDefault="001E7E8F" w:rsidP="001E7E8F">
      <w:pPr>
        <w:pStyle w:val="PL"/>
        <w:rPr>
          <w:noProof w:val="0"/>
          <w:snapToGrid w:val="0"/>
        </w:rPr>
      </w:pPr>
      <w:proofErr w:type="spellStart"/>
      <w:r w:rsidRPr="00EA5FA7">
        <w:rPr>
          <w:noProof w:val="0"/>
          <w:snapToGrid w:val="0"/>
        </w:rPr>
        <w:lastRenderedPageBreak/>
        <w:t>TraceStart</w:t>
      </w:r>
      <w:proofErr w:type="spellEnd"/>
      <w:r w:rsidRPr="00EA5FA7">
        <w:rPr>
          <w:noProof w:val="0"/>
          <w:snapToGrid w:val="0"/>
        </w:rPr>
        <w:t xml:space="preserve"> ::= SEQUENCE {</w:t>
      </w:r>
    </w:p>
    <w:p w14:paraId="18DCD0E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protocolIEs</w:t>
      </w:r>
      <w:proofErr w:type="spellEnd"/>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r w:rsidRPr="00EA5FA7">
        <w:rPr>
          <w:noProof w:val="0"/>
          <w:snapToGrid w:val="0"/>
        </w:rPr>
        <w:tab/>
      </w:r>
      <w:r w:rsidRPr="00EA5FA7">
        <w:rPr>
          <w:noProof w:val="0"/>
          <w:snapToGrid w:val="0"/>
        </w:rPr>
        <w:tab/>
        <w:t>{ {</w:t>
      </w:r>
      <w:proofErr w:type="spellStart"/>
      <w:r w:rsidRPr="00EA5FA7">
        <w:rPr>
          <w:noProof w:val="0"/>
          <w:snapToGrid w:val="0"/>
        </w:rPr>
        <w:t>TraceStartIEs</w:t>
      </w:r>
      <w:proofErr w:type="spellEnd"/>
      <w:r w:rsidRPr="00EA5FA7">
        <w:rPr>
          <w:noProof w:val="0"/>
          <w:snapToGrid w:val="0"/>
        </w:rPr>
        <w:t>} },</w:t>
      </w:r>
    </w:p>
    <w:p w14:paraId="6A474C04" w14:textId="77777777" w:rsidR="001E7E8F" w:rsidRPr="00EA5FA7" w:rsidRDefault="001E7E8F" w:rsidP="001E7E8F">
      <w:pPr>
        <w:pStyle w:val="PL"/>
        <w:rPr>
          <w:noProof w:val="0"/>
          <w:snapToGrid w:val="0"/>
        </w:rPr>
      </w:pPr>
      <w:r w:rsidRPr="00EA5FA7">
        <w:rPr>
          <w:noProof w:val="0"/>
          <w:snapToGrid w:val="0"/>
        </w:rPr>
        <w:tab/>
        <w:t>...</w:t>
      </w:r>
    </w:p>
    <w:p w14:paraId="4C3C1955" w14:textId="77777777" w:rsidR="001E7E8F" w:rsidRPr="00EA5FA7" w:rsidRDefault="001E7E8F" w:rsidP="001E7E8F">
      <w:pPr>
        <w:pStyle w:val="PL"/>
        <w:rPr>
          <w:noProof w:val="0"/>
          <w:snapToGrid w:val="0"/>
        </w:rPr>
      </w:pPr>
      <w:r w:rsidRPr="00EA5FA7">
        <w:rPr>
          <w:noProof w:val="0"/>
          <w:snapToGrid w:val="0"/>
        </w:rPr>
        <w:t>}</w:t>
      </w:r>
    </w:p>
    <w:p w14:paraId="38A4B097" w14:textId="77777777" w:rsidR="001E7E8F" w:rsidRPr="00EA5FA7" w:rsidRDefault="001E7E8F" w:rsidP="001E7E8F">
      <w:pPr>
        <w:pStyle w:val="PL"/>
        <w:rPr>
          <w:noProof w:val="0"/>
          <w:snapToGrid w:val="0"/>
        </w:rPr>
      </w:pPr>
    </w:p>
    <w:p w14:paraId="21175B1D" w14:textId="77777777" w:rsidR="001E7E8F" w:rsidRPr="00EA5FA7" w:rsidRDefault="001E7E8F" w:rsidP="001E7E8F">
      <w:pPr>
        <w:pStyle w:val="PL"/>
        <w:rPr>
          <w:noProof w:val="0"/>
          <w:snapToGrid w:val="0"/>
        </w:rPr>
      </w:pPr>
      <w:proofErr w:type="spellStart"/>
      <w:r w:rsidRPr="00EA5FA7">
        <w:rPr>
          <w:noProof w:val="0"/>
          <w:snapToGrid w:val="0"/>
        </w:rPr>
        <w:t>TraceStartIEs</w:t>
      </w:r>
      <w:proofErr w:type="spellEnd"/>
      <w:r w:rsidRPr="00EA5FA7">
        <w:rPr>
          <w:noProof w:val="0"/>
          <w:snapToGrid w:val="0"/>
        </w:rPr>
        <w:t xml:space="preserve"> F1AP-PROTOCOL-IES ::= {</w:t>
      </w:r>
    </w:p>
    <w:p w14:paraId="180F1B3D" w14:textId="77777777" w:rsidR="001E7E8F" w:rsidRPr="00EA5FA7" w:rsidRDefault="001E7E8F" w:rsidP="001E7E8F">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694B360" w14:textId="77777777" w:rsidR="001E7E8F" w:rsidRPr="00EA5FA7" w:rsidRDefault="001E7E8F" w:rsidP="001E7E8F">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1B236E6" w14:textId="77777777" w:rsidR="001E7E8F" w:rsidRPr="00EA5FA7" w:rsidRDefault="001E7E8F" w:rsidP="001E7E8F">
      <w:pPr>
        <w:pStyle w:val="PL"/>
        <w:rPr>
          <w:noProof w:val="0"/>
          <w:snapToGrid w:val="0"/>
        </w:rPr>
      </w:pPr>
      <w:r w:rsidRPr="00EA5FA7">
        <w:rPr>
          <w:noProof w:val="0"/>
          <w:snapToGrid w:val="0"/>
        </w:rPr>
        <w:tab/>
        <w:t>{ ID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CF10B45" w14:textId="77777777" w:rsidR="001E7E8F" w:rsidRPr="00EA5FA7" w:rsidRDefault="001E7E8F" w:rsidP="001E7E8F">
      <w:pPr>
        <w:pStyle w:val="PL"/>
        <w:rPr>
          <w:noProof w:val="0"/>
          <w:snapToGrid w:val="0"/>
        </w:rPr>
      </w:pPr>
      <w:r w:rsidRPr="00EA5FA7">
        <w:rPr>
          <w:noProof w:val="0"/>
          <w:snapToGrid w:val="0"/>
        </w:rPr>
        <w:tab/>
        <w:t>...</w:t>
      </w:r>
    </w:p>
    <w:p w14:paraId="164A1742" w14:textId="77777777" w:rsidR="001E7E8F" w:rsidRPr="00EA5FA7" w:rsidRDefault="001E7E8F" w:rsidP="001E7E8F">
      <w:pPr>
        <w:pStyle w:val="PL"/>
        <w:rPr>
          <w:noProof w:val="0"/>
          <w:snapToGrid w:val="0"/>
        </w:rPr>
      </w:pPr>
      <w:r w:rsidRPr="00EA5FA7">
        <w:rPr>
          <w:noProof w:val="0"/>
          <w:snapToGrid w:val="0"/>
        </w:rPr>
        <w:t>}</w:t>
      </w:r>
    </w:p>
    <w:p w14:paraId="336AF381" w14:textId="77777777" w:rsidR="001E7E8F" w:rsidRPr="00EA5FA7" w:rsidRDefault="001E7E8F" w:rsidP="001E7E8F">
      <w:pPr>
        <w:pStyle w:val="PL"/>
        <w:rPr>
          <w:noProof w:val="0"/>
        </w:rPr>
      </w:pPr>
    </w:p>
    <w:p w14:paraId="290C5C01" w14:textId="77777777" w:rsidR="001E7E8F" w:rsidRPr="00EA5FA7" w:rsidRDefault="001E7E8F" w:rsidP="001E7E8F">
      <w:pPr>
        <w:pStyle w:val="PL"/>
        <w:rPr>
          <w:noProof w:val="0"/>
          <w:snapToGrid w:val="0"/>
        </w:rPr>
      </w:pPr>
      <w:r w:rsidRPr="00EA5FA7">
        <w:rPr>
          <w:noProof w:val="0"/>
          <w:snapToGrid w:val="0"/>
        </w:rPr>
        <w:t>-- **************************************************************</w:t>
      </w:r>
    </w:p>
    <w:p w14:paraId="5A32586C" w14:textId="77777777" w:rsidR="001E7E8F" w:rsidRPr="00EA5FA7" w:rsidRDefault="001E7E8F" w:rsidP="001E7E8F">
      <w:pPr>
        <w:pStyle w:val="PL"/>
        <w:rPr>
          <w:noProof w:val="0"/>
          <w:snapToGrid w:val="0"/>
        </w:rPr>
      </w:pPr>
      <w:r w:rsidRPr="00EA5FA7">
        <w:rPr>
          <w:noProof w:val="0"/>
          <w:snapToGrid w:val="0"/>
        </w:rPr>
        <w:t>--</w:t>
      </w:r>
    </w:p>
    <w:p w14:paraId="5876FAB4" w14:textId="77777777" w:rsidR="001E7E8F" w:rsidRPr="00EA5FA7" w:rsidRDefault="001E7E8F" w:rsidP="001E7E8F">
      <w:pPr>
        <w:pStyle w:val="PL"/>
        <w:outlineLvl w:val="4"/>
        <w:rPr>
          <w:noProof w:val="0"/>
          <w:snapToGrid w:val="0"/>
        </w:rPr>
      </w:pPr>
      <w:r w:rsidRPr="00EA5FA7">
        <w:rPr>
          <w:noProof w:val="0"/>
          <w:snapToGrid w:val="0"/>
        </w:rPr>
        <w:t>-- DEACTIVATE TRACE</w:t>
      </w:r>
    </w:p>
    <w:p w14:paraId="677CB291" w14:textId="77777777" w:rsidR="001E7E8F" w:rsidRPr="00EA5FA7" w:rsidRDefault="001E7E8F" w:rsidP="001E7E8F">
      <w:pPr>
        <w:pStyle w:val="PL"/>
        <w:rPr>
          <w:noProof w:val="0"/>
          <w:snapToGrid w:val="0"/>
        </w:rPr>
      </w:pPr>
      <w:r w:rsidRPr="00EA5FA7">
        <w:rPr>
          <w:noProof w:val="0"/>
          <w:snapToGrid w:val="0"/>
        </w:rPr>
        <w:t>--</w:t>
      </w:r>
    </w:p>
    <w:p w14:paraId="35DB4316" w14:textId="77777777" w:rsidR="001E7E8F" w:rsidRPr="00EA5FA7" w:rsidRDefault="001E7E8F" w:rsidP="001E7E8F">
      <w:pPr>
        <w:pStyle w:val="PL"/>
        <w:rPr>
          <w:noProof w:val="0"/>
          <w:snapToGrid w:val="0"/>
        </w:rPr>
      </w:pPr>
      <w:r w:rsidRPr="00EA5FA7">
        <w:rPr>
          <w:noProof w:val="0"/>
          <w:snapToGrid w:val="0"/>
        </w:rPr>
        <w:t>-- **************************************************************</w:t>
      </w:r>
    </w:p>
    <w:p w14:paraId="37A977BD" w14:textId="77777777" w:rsidR="001E7E8F" w:rsidRPr="00EA5FA7" w:rsidRDefault="001E7E8F" w:rsidP="001E7E8F">
      <w:pPr>
        <w:pStyle w:val="PL"/>
        <w:rPr>
          <w:noProof w:val="0"/>
          <w:snapToGrid w:val="0"/>
        </w:rPr>
      </w:pPr>
    </w:p>
    <w:p w14:paraId="7B6351D7" w14:textId="77777777" w:rsidR="001E7E8F" w:rsidRPr="00EA5FA7" w:rsidRDefault="001E7E8F" w:rsidP="001E7E8F">
      <w:pPr>
        <w:pStyle w:val="PL"/>
        <w:rPr>
          <w:noProof w:val="0"/>
          <w:snapToGrid w:val="0"/>
        </w:rPr>
      </w:pPr>
      <w:proofErr w:type="spellStart"/>
      <w:r w:rsidRPr="00EA5FA7">
        <w:rPr>
          <w:noProof w:val="0"/>
          <w:snapToGrid w:val="0"/>
        </w:rPr>
        <w:t>DeactivateTrace</w:t>
      </w:r>
      <w:proofErr w:type="spellEnd"/>
      <w:r w:rsidRPr="00EA5FA7">
        <w:rPr>
          <w:noProof w:val="0"/>
          <w:snapToGrid w:val="0"/>
        </w:rPr>
        <w:t xml:space="preserve"> ::= SEQUENCE {</w:t>
      </w:r>
    </w:p>
    <w:p w14:paraId="2C47B08C"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protocolIEs</w:t>
      </w:r>
      <w:proofErr w:type="spellEnd"/>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r w:rsidRPr="00EA5FA7">
        <w:rPr>
          <w:noProof w:val="0"/>
          <w:snapToGrid w:val="0"/>
        </w:rPr>
        <w:tab/>
      </w:r>
      <w:r w:rsidRPr="00EA5FA7">
        <w:rPr>
          <w:noProof w:val="0"/>
          <w:snapToGrid w:val="0"/>
        </w:rPr>
        <w:tab/>
        <w:t>{ {</w:t>
      </w:r>
      <w:proofErr w:type="spellStart"/>
      <w:r w:rsidRPr="00EA5FA7">
        <w:rPr>
          <w:noProof w:val="0"/>
          <w:snapToGrid w:val="0"/>
        </w:rPr>
        <w:t>DeactivateTraceIEs</w:t>
      </w:r>
      <w:proofErr w:type="spellEnd"/>
      <w:r w:rsidRPr="00EA5FA7">
        <w:rPr>
          <w:noProof w:val="0"/>
          <w:snapToGrid w:val="0"/>
        </w:rPr>
        <w:t>} },</w:t>
      </w:r>
    </w:p>
    <w:p w14:paraId="554CC60C" w14:textId="77777777" w:rsidR="001E7E8F" w:rsidRPr="00EA5FA7" w:rsidRDefault="001E7E8F" w:rsidP="001E7E8F">
      <w:pPr>
        <w:pStyle w:val="PL"/>
        <w:rPr>
          <w:noProof w:val="0"/>
          <w:snapToGrid w:val="0"/>
        </w:rPr>
      </w:pPr>
      <w:r w:rsidRPr="00EA5FA7">
        <w:rPr>
          <w:noProof w:val="0"/>
          <w:snapToGrid w:val="0"/>
        </w:rPr>
        <w:tab/>
        <w:t>...</w:t>
      </w:r>
    </w:p>
    <w:p w14:paraId="7D56965E" w14:textId="77777777" w:rsidR="001E7E8F" w:rsidRPr="00EA5FA7" w:rsidRDefault="001E7E8F" w:rsidP="001E7E8F">
      <w:pPr>
        <w:pStyle w:val="PL"/>
        <w:rPr>
          <w:noProof w:val="0"/>
          <w:snapToGrid w:val="0"/>
        </w:rPr>
      </w:pPr>
      <w:r w:rsidRPr="00EA5FA7">
        <w:rPr>
          <w:noProof w:val="0"/>
          <w:snapToGrid w:val="0"/>
        </w:rPr>
        <w:t>}</w:t>
      </w:r>
    </w:p>
    <w:p w14:paraId="7DD39672" w14:textId="77777777" w:rsidR="001E7E8F" w:rsidRPr="00EA5FA7" w:rsidRDefault="001E7E8F" w:rsidP="001E7E8F">
      <w:pPr>
        <w:pStyle w:val="PL"/>
        <w:rPr>
          <w:noProof w:val="0"/>
          <w:snapToGrid w:val="0"/>
        </w:rPr>
      </w:pPr>
    </w:p>
    <w:p w14:paraId="393F8ED2" w14:textId="77777777" w:rsidR="001E7E8F" w:rsidRPr="00EA5FA7" w:rsidRDefault="001E7E8F" w:rsidP="001E7E8F">
      <w:pPr>
        <w:pStyle w:val="PL"/>
        <w:rPr>
          <w:noProof w:val="0"/>
          <w:snapToGrid w:val="0"/>
        </w:rPr>
      </w:pPr>
      <w:proofErr w:type="spellStart"/>
      <w:r w:rsidRPr="00EA5FA7">
        <w:rPr>
          <w:noProof w:val="0"/>
          <w:snapToGrid w:val="0"/>
        </w:rPr>
        <w:t>DeactivateTraceIEs</w:t>
      </w:r>
      <w:proofErr w:type="spellEnd"/>
      <w:r w:rsidRPr="00EA5FA7">
        <w:rPr>
          <w:noProof w:val="0"/>
          <w:snapToGrid w:val="0"/>
        </w:rPr>
        <w:t xml:space="preserve"> F1AP-PROTOCOL-IES ::= {</w:t>
      </w:r>
    </w:p>
    <w:p w14:paraId="5656EE6C" w14:textId="77777777" w:rsidR="001E7E8F" w:rsidRPr="00EA5FA7" w:rsidRDefault="001E7E8F" w:rsidP="001E7E8F">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00580CC" w14:textId="77777777" w:rsidR="001E7E8F" w:rsidRPr="00EA5FA7" w:rsidRDefault="001E7E8F" w:rsidP="001E7E8F">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E2AEA99" w14:textId="77777777" w:rsidR="001E7E8F" w:rsidRPr="00EA5FA7" w:rsidRDefault="001E7E8F" w:rsidP="001E7E8F">
      <w:pPr>
        <w:pStyle w:val="PL"/>
        <w:rPr>
          <w:noProof w:val="0"/>
          <w:snapToGrid w:val="0"/>
        </w:rPr>
      </w:pPr>
      <w:r w:rsidRPr="00EA5FA7">
        <w:rPr>
          <w:noProof w:val="0"/>
          <w:snapToGrid w:val="0"/>
        </w:rPr>
        <w:tab/>
        <w:t>{ ID 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 xml:space="preserve">TYPE </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F76DD47" w14:textId="77777777" w:rsidR="001E7E8F" w:rsidRPr="00EA5FA7" w:rsidRDefault="001E7E8F" w:rsidP="001E7E8F">
      <w:pPr>
        <w:pStyle w:val="PL"/>
        <w:rPr>
          <w:noProof w:val="0"/>
          <w:snapToGrid w:val="0"/>
        </w:rPr>
      </w:pPr>
      <w:r w:rsidRPr="00EA5FA7">
        <w:rPr>
          <w:noProof w:val="0"/>
          <w:snapToGrid w:val="0"/>
        </w:rPr>
        <w:tab/>
        <w:t>...</w:t>
      </w:r>
    </w:p>
    <w:p w14:paraId="6E13C3A2" w14:textId="77777777" w:rsidR="001E7E8F" w:rsidRPr="00887D78" w:rsidRDefault="001E7E8F" w:rsidP="001E7E8F">
      <w:pPr>
        <w:pStyle w:val="PL"/>
        <w:rPr>
          <w:noProof w:val="0"/>
          <w:snapToGrid w:val="0"/>
        </w:rPr>
      </w:pPr>
      <w:r w:rsidRPr="00EA5FA7">
        <w:rPr>
          <w:noProof w:val="0"/>
          <w:snapToGrid w:val="0"/>
        </w:rPr>
        <w:t>}</w:t>
      </w:r>
    </w:p>
    <w:p w14:paraId="07450BB3" w14:textId="77777777" w:rsidR="001E7E8F" w:rsidRPr="00EA5FA7" w:rsidRDefault="001E7E8F" w:rsidP="001E7E8F">
      <w:pPr>
        <w:pStyle w:val="PL"/>
      </w:pPr>
    </w:p>
    <w:p w14:paraId="7EDE9097" w14:textId="77777777" w:rsidR="001E7E8F" w:rsidRPr="00EA5FA7" w:rsidRDefault="001E7E8F" w:rsidP="001E7E8F">
      <w:pPr>
        <w:pStyle w:val="PL"/>
        <w:rPr>
          <w:noProof w:val="0"/>
        </w:rPr>
      </w:pPr>
      <w:r w:rsidRPr="00EA5FA7">
        <w:rPr>
          <w:noProof w:val="0"/>
        </w:rPr>
        <w:t>-- **************************************************************</w:t>
      </w:r>
    </w:p>
    <w:p w14:paraId="3B5DE465" w14:textId="77777777" w:rsidR="001E7E8F" w:rsidRPr="00EA5FA7" w:rsidRDefault="001E7E8F" w:rsidP="001E7E8F">
      <w:pPr>
        <w:pStyle w:val="PL"/>
        <w:rPr>
          <w:noProof w:val="0"/>
        </w:rPr>
      </w:pPr>
      <w:r w:rsidRPr="00EA5FA7">
        <w:rPr>
          <w:noProof w:val="0"/>
        </w:rPr>
        <w:t>--</w:t>
      </w:r>
    </w:p>
    <w:p w14:paraId="1C0FD421" w14:textId="77777777" w:rsidR="001E7E8F" w:rsidRPr="00EA5FA7" w:rsidRDefault="001E7E8F" w:rsidP="001E7E8F">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649BCDF" w14:textId="77777777" w:rsidR="001E7E8F" w:rsidRPr="00EA5FA7" w:rsidRDefault="001E7E8F" w:rsidP="001E7E8F">
      <w:pPr>
        <w:pStyle w:val="PL"/>
        <w:rPr>
          <w:noProof w:val="0"/>
        </w:rPr>
      </w:pPr>
      <w:r w:rsidRPr="00EA5FA7">
        <w:rPr>
          <w:noProof w:val="0"/>
        </w:rPr>
        <w:t>--</w:t>
      </w:r>
    </w:p>
    <w:p w14:paraId="75DF8A67" w14:textId="77777777" w:rsidR="001E7E8F" w:rsidRPr="00EA5FA7" w:rsidRDefault="001E7E8F" w:rsidP="001E7E8F">
      <w:pPr>
        <w:pStyle w:val="PL"/>
        <w:rPr>
          <w:noProof w:val="0"/>
        </w:rPr>
      </w:pPr>
      <w:r w:rsidRPr="00EA5FA7">
        <w:rPr>
          <w:noProof w:val="0"/>
        </w:rPr>
        <w:t>-- **************************************************************</w:t>
      </w:r>
    </w:p>
    <w:p w14:paraId="1BCD97FE" w14:textId="77777777" w:rsidR="001E7E8F" w:rsidRPr="00EA5FA7" w:rsidRDefault="001E7E8F" w:rsidP="001E7E8F">
      <w:pPr>
        <w:pStyle w:val="PL"/>
        <w:rPr>
          <w:noProof w:val="0"/>
        </w:rPr>
      </w:pPr>
    </w:p>
    <w:p w14:paraId="394CA771" w14:textId="77777777" w:rsidR="001E7E8F" w:rsidRPr="00EA5FA7" w:rsidRDefault="001E7E8F" w:rsidP="001E7E8F">
      <w:pPr>
        <w:pStyle w:val="PL"/>
        <w:rPr>
          <w:noProof w:val="0"/>
        </w:rPr>
      </w:pPr>
      <w:r w:rsidRPr="00EA5FA7">
        <w:rPr>
          <w:noProof w:val="0"/>
        </w:rPr>
        <w:t>-- **************************************************************</w:t>
      </w:r>
    </w:p>
    <w:p w14:paraId="4CC06E6B" w14:textId="77777777" w:rsidR="001E7E8F" w:rsidRPr="00EA5FA7" w:rsidRDefault="001E7E8F" w:rsidP="001E7E8F">
      <w:pPr>
        <w:pStyle w:val="PL"/>
        <w:rPr>
          <w:noProof w:val="0"/>
        </w:rPr>
      </w:pPr>
      <w:r w:rsidRPr="00EA5FA7">
        <w:rPr>
          <w:noProof w:val="0"/>
        </w:rPr>
        <w:t>--</w:t>
      </w:r>
    </w:p>
    <w:p w14:paraId="0D58ECF2" w14:textId="77777777" w:rsidR="001E7E8F" w:rsidRPr="00EA5FA7" w:rsidRDefault="001E7E8F" w:rsidP="001E7E8F">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2786ACDF" w14:textId="77777777" w:rsidR="001E7E8F" w:rsidRPr="00EA5FA7" w:rsidRDefault="001E7E8F" w:rsidP="001E7E8F">
      <w:pPr>
        <w:pStyle w:val="PL"/>
        <w:rPr>
          <w:noProof w:val="0"/>
        </w:rPr>
      </w:pPr>
      <w:r w:rsidRPr="00EA5FA7">
        <w:rPr>
          <w:noProof w:val="0"/>
        </w:rPr>
        <w:t>--</w:t>
      </w:r>
    </w:p>
    <w:p w14:paraId="74A2C040" w14:textId="77777777" w:rsidR="001E7E8F" w:rsidRPr="00EA5FA7" w:rsidRDefault="001E7E8F" w:rsidP="001E7E8F">
      <w:pPr>
        <w:pStyle w:val="PL"/>
        <w:rPr>
          <w:noProof w:val="0"/>
        </w:rPr>
      </w:pPr>
      <w:r w:rsidRPr="00EA5FA7">
        <w:rPr>
          <w:noProof w:val="0"/>
        </w:rPr>
        <w:t>-- **************************************************************</w:t>
      </w:r>
    </w:p>
    <w:p w14:paraId="22B63DE7" w14:textId="77777777" w:rsidR="001E7E8F" w:rsidRPr="00EA5FA7" w:rsidRDefault="001E7E8F" w:rsidP="001E7E8F">
      <w:pPr>
        <w:pStyle w:val="PL"/>
        <w:rPr>
          <w:noProof w:val="0"/>
        </w:rPr>
      </w:pPr>
    </w:p>
    <w:p w14:paraId="44719B10" w14:textId="77777777" w:rsidR="001E7E8F" w:rsidRPr="00EA5FA7" w:rsidRDefault="001E7E8F" w:rsidP="001E7E8F">
      <w:pPr>
        <w:pStyle w:val="PL"/>
        <w:rPr>
          <w:noProof w:val="0"/>
        </w:rPr>
      </w:pPr>
      <w:proofErr w:type="spellStart"/>
      <w:r w:rsidRPr="00EA5FA7">
        <w:rPr>
          <w:rFonts w:hint="eastAsia"/>
          <w:noProof w:val="0"/>
          <w:lang w:eastAsia="zh-CN"/>
        </w:rPr>
        <w:t>DUCURadioInformationTransfer</w:t>
      </w:r>
      <w:proofErr w:type="spellEnd"/>
      <w:r w:rsidRPr="00EA5FA7">
        <w:rPr>
          <w:rFonts w:hint="eastAsia"/>
          <w:noProof w:val="0"/>
          <w:lang w:eastAsia="zh-CN"/>
        </w:rPr>
        <w:t xml:space="preserve"> </w:t>
      </w:r>
      <w:r w:rsidRPr="00EA5FA7">
        <w:rPr>
          <w:noProof w:val="0"/>
        </w:rPr>
        <w:t>::= SEQUENCE {</w:t>
      </w:r>
    </w:p>
    <w:p w14:paraId="55568DFA"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rFonts w:hint="eastAsia"/>
          <w:noProof w:val="0"/>
          <w:lang w:eastAsia="zh-CN"/>
        </w:rPr>
        <w:t>DUCURadioInformationTransfer</w:t>
      </w:r>
      <w:r w:rsidRPr="00EA5FA7">
        <w:rPr>
          <w:noProof w:val="0"/>
        </w:rPr>
        <w:t>IEs</w:t>
      </w:r>
      <w:proofErr w:type="spellEnd"/>
      <w:r w:rsidRPr="00EA5FA7">
        <w:rPr>
          <w:noProof w:val="0"/>
        </w:rPr>
        <w:t>}},</w:t>
      </w:r>
    </w:p>
    <w:p w14:paraId="74918F80" w14:textId="77777777" w:rsidR="001E7E8F" w:rsidRPr="00EA5FA7" w:rsidRDefault="001E7E8F" w:rsidP="001E7E8F">
      <w:pPr>
        <w:pStyle w:val="PL"/>
        <w:rPr>
          <w:noProof w:val="0"/>
        </w:rPr>
      </w:pPr>
      <w:r w:rsidRPr="00EA5FA7">
        <w:rPr>
          <w:noProof w:val="0"/>
        </w:rPr>
        <w:tab/>
        <w:t>...</w:t>
      </w:r>
    </w:p>
    <w:p w14:paraId="0F3B1FFB" w14:textId="77777777" w:rsidR="001E7E8F" w:rsidRPr="00EA5FA7" w:rsidRDefault="001E7E8F" w:rsidP="001E7E8F">
      <w:pPr>
        <w:pStyle w:val="PL"/>
        <w:rPr>
          <w:noProof w:val="0"/>
        </w:rPr>
      </w:pPr>
      <w:r w:rsidRPr="00EA5FA7">
        <w:rPr>
          <w:noProof w:val="0"/>
        </w:rPr>
        <w:t>}</w:t>
      </w:r>
    </w:p>
    <w:p w14:paraId="6A46AB09" w14:textId="77777777" w:rsidR="001E7E8F" w:rsidRPr="00EA5FA7" w:rsidRDefault="001E7E8F" w:rsidP="001E7E8F">
      <w:pPr>
        <w:pStyle w:val="PL"/>
        <w:rPr>
          <w:noProof w:val="0"/>
        </w:rPr>
      </w:pPr>
    </w:p>
    <w:p w14:paraId="341C63B8" w14:textId="77777777" w:rsidR="001E7E8F" w:rsidRPr="00EA5FA7" w:rsidRDefault="001E7E8F" w:rsidP="001E7E8F">
      <w:pPr>
        <w:pStyle w:val="PL"/>
        <w:rPr>
          <w:noProof w:val="0"/>
        </w:rPr>
      </w:pPr>
      <w:proofErr w:type="spellStart"/>
      <w:r w:rsidRPr="00EA5FA7">
        <w:rPr>
          <w:rFonts w:hint="eastAsia"/>
          <w:noProof w:val="0"/>
          <w:lang w:eastAsia="zh-CN"/>
        </w:rPr>
        <w:t>DUCURadioInformationTransfer</w:t>
      </w:r>
      <w:r w:rsidRPr="00EA5FA7">
        <w:rPr>
          <w:noProof w:val="0"/>
        </w:rPr>
        <w:t>IEs</w:t>
      </w:r>
      <w:proofErr w:type="spellEnd"/>
      <w:r w:rsidRPr="00EA5FA7">
        <w:rPr>
          <w:noProof w:val="0"/>
        </w:rPr>
        <w:t xml:space="preserve"> F1AP-PROTOCOL-IES ::= {</w:t>
      </w:r>
    </w:p>
    <w:p w14:paraId="402A4F74" w14:textId="77777777" w:rsidR="001E7E8F" w:rsidRPr="00EA5FA7" w:rsidRDefault="001E7E8F" w:rsidP="001E7E8F">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236E52A" w14:textId="77777777" w:rsidR="001E7E8F" w:rsidRPr="00EA5FA7" w:rsidRDefault="001E7E8F" w:rsidP="001E7E8F">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F0255CB" w14:textId="77777777" w:rsidR="001E7E8F" w:rsidRPr="00EA5FA7" w:rsidRDefault="001E7E8F" w:rsidP="001E7E8F">
      <w:pPr>
        <w:pStyle w:val="PL"/>
        <w:rPr>
          <w:noProof w:val="0"/>
        </w:rPr>
      </w:pPr>
      <w:r w:rsidRPr="00EA5FA7">
        <w:rPr>
          <w:noProof w:val="0"/>
        </w:rPr>
        <w:tab/>
        <w:t>...</w:t>
      </w:r>
    </w:p>
    <w:p w14:paraId="17A24F46" w14:textId="77777777" w:rsidR="001E7E8F" w:rsidRPr="00EA5FA7" w:rsidRDefault="001E7E8F" w:rsidP="001E7E8F">
      <w:pPr>
        <w:pStyle w:val="PL"/>
        <w:rPr>
          <w:noProof w:val="0"/>
          <w:lang w:eastAsia="zh-CN"/>
        </w:rPr>
      </w:pPr>
      <w:r w:rsidRPr="00EA5FA7">
        <w:rPr>
          <w:noProof w:val="0"/>
        </w:rPr>
        <w:t>}</w:t>
      </w:r>
    </w:p>
    <w:p w14:paraId="48C7F417" w14:textId="77777777" w:rsidR="001E7E8F" w:rsidRPr="00EA5FA7" w:rsidRDefault="001E7E8F" w:rsidP="001E7E8F">
      <w:pPr>
        <w:pStyle w:val="PL"/>
        <w:rPr>
          <w:noProof w:val="0"/>
          <w:lang w:eastAsia="zh-CN"/>
        </w:rPr>
      </w:pPr>
    </w:p>
    <w:p w14:paraId="39EBF105" w14:textId="77777777" w:rsidR="001E7E8F" w:rsidRPr="00EA5FA7" w:rsidRDefault="001E7E8F" w:rsidP="001E7E8F">
      <w:pPr>
        <w:pStyle w:val="PL"/>
        <w:rPr>
          <w:noProof w:val="0"/>
          <w:lang w:eastAsia="zh-CN"/>
        </w:rPr>
      </w:pPr>
    </w:p>
    <w:p w14:paraId="2B8A1E6A" w14:textId="77777777" w:rsidR="001E7E8F" w:rsidRPr="00EA5FA7" w:rsidRDefault="001E7E8F" w:rsidP="001E7E8F">
      <w:pPr>
        <w:pStyle w:val="PL"/>
        <w:rPr>
          <w:noProof w:val="0"/>
          <w:lang w:eastAsia="zh-CN"/>
        </w:rPr>
      </w:pPr>
    </w:p>
    <w:p w14:paraId="6CBD9AED" w14:textId="77777777" w:rsidR="001E7E8F" w:rsidRPr="00EA5FA7" w:rsidRDefault="001E7E8F" w:rsidP="001E7E8F">
      <w:pPr>
        <w:pStyle w:val="PL"/>
        <w:rPr>
          <w:noProof w:val="0"/>
        </w:rPr>
      </w:pPr>
      <w:r w:rsidRPr="00EA5FA7">
        <w:rPr>
          <w:noProof w:val="0"/>
        </w:rPr>
        <w:t>-- **************************************************************</w:t>
      </w:r>
    </w:p>
    <w:p w14:paraId="40ED6ECF" w14:textId="77777777" w:rsidR="001E7E8F" w:rsidRPr="00EA5FA7" w:rsidRDefault="001E7E8F" w:rsidP="001E7E8F">
      <w:pPr>
        <w:pStyle w:val="PL"/>
        <w:rPr>
          <w:noProof w:val="0"/>
        </w:rPr>
      </w:pPr>
      <w:r w:rsidRPr="00EA5FA7">
        <w:rPr>
          <w:noProof w:val="0"/>
        </w:rPr>
        <w:t>--</w:t>
      </w:r>
    </w:p>
    <w:p w14:paraId="6FC0C6A6" w14:textId="77777777" w:rsidR="001E7E8F" w:rsidRPr="00EA5FA7" w:rsidRDefault="001E7E8F" w:rsidP="001E7E8F">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191CB22" w14:textId="77777777" w:rsidR="001E7E8F" w:rsidRPr="00EA5FA7" w:rsidRDefault="001E7E8F" w:rsidP="001E7E8F">
      <w:pPr>
        <w:pStyle w:val="PL"/>
        <w:rPr>
          <w:noProof w:val="0"/>
        </w:rPr>
      </w:pPr>
      <w:r w:rsidRPr="00EA5FA7">
        <w:rPr>
          <w:noProof w:val="0"/>
        </w:rPr>
        <w:t>--</w:t>
      </w:r>
    </w:p>
    <w:p w14:paraId="612AC8DE" w14:textId="77777777" w:rsidR="001E7E8F" w:rsidRPr="00EA5FA7" w:rsidRDefault="001E7E8F" w:rsidP="001E7E8F">
      <w:pPr>
        <w:pStyle w:val="PL"/>
        <w:rPr>
          <w:noProof w:val="0"/>
        </w:rPr>
      </w:pPr>
      <w:r w:rsidRPr="00EA5FA7">
        <w:rPr>
          <w:noProof w:val="0"/>
        </w:rPr>
        <w:t>-- **************************************************************</w:t>
      </w:r>
    </w:p>
    <w:p w14:paraId="4168CD9B" w14:textId="77777777" w:rsidR="001E7E8F" w:rsidRPr="00EA5FA7" w:rsidRDefault="001E7E8F" w:rsidP="001E7E8F">
      <w:pPr>
        <w:pStyle w:val="PL"/>
        <w:rPr>
          <w:noProof w:val="0"/>
        </w:rPr>
      </w:pPr>
    </w:p>
    <w:p w14:paraId="6CA48ECB" w14:textId="77777777" w:rsidR="001E7E8F" w:rsidRPr="00EA5FA7" w:rsidRDefault="001E7E8F" w:rsidP="001E7E8F">
      <w:pPr>
        <w:pStyle w:val="PL"/>
        <w:rPr>
          <w:noProof w:val="0"/>
        </w:rPr>
      </w:pPr>
      <w:r w:rsidRPr="00EA5FA7">
        <w:rPr>
          <w:noProof w:val="0"/>
        </w:rPr>
        <w:t>-- **************************************************************</w:t>
      </w:r>
    </w:p>
    <w:p w14:paraId="0006F9A3" w14:textId="77777777" w:rsidR="001E7E8F" w:rsidRPr="00EA5FA7" w:rsidRDefault="001E7E8F" w:rsidP="001E7E8F">
      <w:pPr>
        <w:pStyle w:val="PL"/>
        <w:rPr>
          <w:noProof w:val="0"/>
        </w:rPr>
      </w:pPr>
      <w:r w:rsidRPr="00EA5FA7">
        <w:rPr>
          <w:noProof w:val="0"/>
        </w:rPr>
        <w:t>--</w:t>
      </w:r>
    </w:p>
    <w:p w14:paraId="26A3874E" w14:textId="77777777" w:rsidR="001E7E8F" w:rsidRPr="00EA5FA7" w:rsidRDefault="001E7E8F" w:rsidP="001E7E8F">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A8A91CD" w14:textId="77777777" w:rsidR="001E7E8F" w:rsidRPr="00EA5FA7" w:rsidRDefault="001E7E8F" w:rsidP="001E7E8F">
      <w:pPr>
        <w:pStyle w:val="PL"/>
        <w:rPr>
          <w:noProof w:val="0"/>
        </w:rPr>
      </w:pPr>
      <w:r w:rsidRPr="00EA5FA7">
        <w:rPr>
          <w:noProof w:val="0"/>
        </w:rPr>
        <w:t>--</w:t>
      </w:r>
    </w:p>
    <w:p w14:paraId="61086479" w14:textId="77777777" w:rsidR="001E7E8F" w:rsidRPr="00EA5FA7" w:rsidRDefault="001E7E8F" w:rsidP="001E7E8F">
      <w:pPr>
        <w:pStyle w:val="PL"/>
        <w:rPr>
          <w:noProof w:val="0"/>
        </w:rPr>
      </w:pPr>
      <w:r w:rsidRPr="00EA5FA7">
        <w:rPr>
          <w:noProof w:val="0"/>
        </w:rPr>
        <w:t>-- **************************************************************</w:t>
      </w:r>
    </w:p>
    <w:p w14:paraId="1A037197" w14:textId="77777777" w:rsidR="001E7E8F" w:rsidRPr="00EA5FA7" w:rsidRDefault="001E7E8F" w:rsidP="001E7E8F">
      <w:pPr>
        <w:pStyle w:val="PL"/>
        <w:rPr>
          <w:noProof w:val="0"/>
        </w:rPr>
      </w:pPr>
    </w:p>
    <w:p w14:paraId="11297C75" w14:textId="77777777" w:rsidR="001E7E8F" w:rsidRPr="00EA5FA7" w:rsidRDefault="001E7E8F" w:rsidP="001E7E8F">
      <w:pPr>
        <w:pStyle w:val="PL"/>
        <w:rPr>
          <w:noProof w:val="0"/>
        </w:rPr>
      </w:pPr>
      <w:proofErr w:type="spellStart"/>
      <w:r w:rsidRPr="00EA5FA7">
        <w:rPr>
          <w:rFonts w:hint="eastAsia"/>
          <w:noProof w:val="0"/>
          <w:lang w:eastAsia="zh-CN"/>
        </w:rPr>
        <w:t>CUDURadioInformationTransfer</w:t>
      </w:r>
      <w:proofErr w:type="spellEnd"/>
      <w:r w:rsidRPr="00EA5FA7">
        <w:rPr>
          <w:rFonts w:hint="eastAsia"/>
          <w:noProof w:val="0"/>
          <w:lang w:eastAsia="zh-CN"/>
        </w:rPr>
        <w:t xml:space="preserve"> </w:t>
      </w:r>
      <w:r w:rsidRPr="00EA5FA7">
        <w:rPr>
          <w:noProof w:val="0"/>
        </w:rPr>
        <w:t>::= SEQUENCE {</w:t>
      </w:r>
    </w:p>
    <w:p w14:paraId="7F985CBB" w14:textId="77777777" w:rsidR="001E7E8F" w:rsidRPr="00EA5FA7" w:rsidRDefault="001E7E8F" w:rsidP="001E7E8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rFonts w:hint="eastAsia"/>
          <w:noProof w:val="0"/>
          <w:lang w:eastAsia="zh-CN"/>
        </w:rPr>
        <w:t>CUDURadioInformationTransfer</w:t>
      </w:r>
      <w:r w:rsidRPr="00EA5FA7">
        <w:rPr>
          <w:noProof w:val="0"/>
        </w:rPr>
        <w:t>IEs</w:t>
      </w:r>
      <w:proofErr w:type="spellEnd"/>
      <w:r w:rsidRPr="00EA5FA7">
        <w:rPr>
          <w:noProof w:val="0"/>
        </w:rPr>
        <w:t>}},</w:t>
      </w:r>
    </w:p>
    <w:p w14:paraId="132A7609" w14:textId="77777777" w:rsidR="001E7E8F" w:rsidRPr="00EA5FA7" w:rsidRDefault="001E7E8F" w:rsidP="001E7E8F">
      <w:pPr>
        <w:pStyle w:val="PL"/>
        <w:rPr>
          <w:noProof w:val="0"/>
        </w:rPr>
      </w:pPr>
      <w:r w:rsidRPr="00EA5FA7">
        <w:rPr>
          <w:noProof w:val="0"/>
        </w:rPr>
        <w:tab/>
        <w:t>...</w:t>
      </w:r>
    </w:p>
    <w:p w14:paraId="5EFEF3BC" w14:textId="77777777" w:rsidR="001E7E8F" w:rsidRPr="00EA5FA7" w:rsidRDefault="001E7E8F" w:rsidP="001E7E8F">
      <w:pPr>
        <w:pStyle w:val="PL"/>
        <w:rPr>
          <w:noProof w:val="0"/>
        </w:rPr>
      </w:pPr>
      <w:r w:rsidRPr="00EA5FA7">
        <w:rPr>
          <w:noProof w:val="0"/>
        </w:rPr>
        <w:lastRenderedPageBreak/>
        <w:t>}</w:t>
      </w:r>
    </w:p>
    <w:p w14:paraId="75D96389" w14:textId="77777777" w:rsidR="001E7E8F" w:rsidRPr="00EA5FA7" w:rsidRDefault="001E7E8F" w:rsidP="001E7E8F">
      <w:pPr>
        <w:pStyle w:val="PL"/>
        <w:rPr>
          <w:noProof w:val="0"/>
        </w:rPr>
      </w:pPr>
    </w:p>
    <w:p w14:paraId="2FCC82B8" w14:textId="77777777" w:rsidR="001E7E8F" w:rsidRPr="00EA5FA7" w:rsidRDefault="001E7E8F" w:rsidP="001E7E8F">
      <w:pPr>
        <w:pStyle w:val="PL"/>
        <w:rPr>
          <w:noProof w:val="0"/>
        </w:rPr>
      </w:pPr>
      <w:proofErr w:type="spellStart"/>
      <w:r w:rsidRPr="00EA5FA7">
        <w:rPr>
          <w:rFonts w:hint="eastAsia"/>
          <w:noProof w:val="0"/>
          <w:lang w:eastAsia="zh-CN"/>
        </w:rPr>
        <w:t>CUDURadioInformationTransfer</w:t>
      </w:r>
      <w:r w:rsidRPr="00EA5FA7">
        <w:rPr>
          <w:noProof w:val="0"/>
        </w:rPr>
        <w:t>IEs</w:t>
      </w:r>
      <w:proofErr w:type="spellEnd"/>
      <w:r w:rsidRPr="00EA5FA7">
        <w:rPr>
          <w:noProof w:val="0"/>
        </w:rPr>
        <w:t xml:space="preserve"> F1AP-PROTOCOL-IES ::= {</w:t>
      </w:r>
    </w:p>
    <w:p w14:paraId="53BFA1BD" w14:textId="77777777" w:rsidR="001E7E8F" w:rsidRPr="00EA5FA7" w:rsidRDefault="001E7E8F" w:rsidP="001E7E8F">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79ACA1C7" w14:textId="77777777" w:rsidR="001E7E8F" w:rsidRPr="00EA5FA7" w:rsidRDefault="001E7E8F" w:rsidP="001E7E8F">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EC7527D" w14:textId="77777777" w:rsidR="001E7E8F" w:rsidRPr="00EA5FA7" w:rsidRDefault="001E7E8F" w:rsidP="001E7E8F">
      <w:pPr>
        <w:pStyle w:val="PL"/>
        <w:rPr>
          <w:noProof w:val="0"/>
        </w:rPr>
      </w:pPr>
      <w:r w:rsidRPr="00EA5FA7">
        <w:rPr>
          <w:noProof w:val="0"/>
        </w:rPr>
        <w:tab/>
        <w:t>...</w:t>
      </w:r>
    </w:p>
    <w:p w14:paraId="6FB487B5" w14:textId="77777777" w:rsidR="001E7E8F" w:rsidRPr="00EA5FA7" w:rsidRDefault="001E7E8F" w:rsidP="001E7E8F">
      <w:pPr>
        <w:pStyle w:val="PL"/>
        <w:rPr>
          <w:noProof w:val="0"/>
          <w:lang w:eastAsia="zh-CN"/>
        </w:rPr>
      </w:pPr>
      <w:r w:rsidRPr="00EA5FA7">
        <w:rPr>
          <w:noProof w:val="0"/>
        </w:rPr>
        <w:t>}</w:t>
      </w:r>
    </w:p>
    <w:p w14:paraId="7BC72628" w14:textId="77777777" w:rsidR="001E7E8F" w:rsidRDefault="001E7E8F" w:rsidP="001E7E8F">
      <w:pPr>
        <w:pStyle w:val="PL"/>
        <w:rPr>
          <w:ins w:id="1395" w:author="Author"/>
          <w:noProof w:val="0"/>
          <w:snapToGrid w:val="0"/>
          <w:lang w:eastAsia="zh-CN"/>
        </w:rPr>
      </w:pPr>
    </w:p>
    <w:p w14:paraId="220FD308" w14:textId="77777777" w:rsidR="001E7E8F" w:rsidRPr="00EA5FA7" w:rsidRDefault="001E7E8F" w:rsidP="001E7E8F">
      <w:pPr>
        <w:pStyle w:val="PL"/>
        <w:rPr>
          <w:ins w:id="1396" w:author="Author"/>
          <w:noProof w:val="0"/>
          <w:snapToGrid w:val="0"/>
          <w:lang w:eastAsia="zh-CN"/>
        </w:rPr>
      </w:pPr>
      <w:ins w:id="1397" w:author="Author">
        <w:r w:rsidRPr="00EA5FA7">
          <w:rPr>
            <w:noProof w:val="0"/>
            <w:snapToGrid w:val="0"/>
            <w:lang w:eastAsia="zh-CN"/>
          </w:rPr>
          <w:t>-- **************************************************************</w:t>
        </w:r>
      </w:ins>
    </w:p>
    <w:p w14:paraId="541F8F2E" w14:textId="77777777" w:rsidR="001E7E8F" w:rsidRPr="00EA5FA7" w:rsidRDefault="001E7E8F" w:rsidP="001E7E8F">
      <w:pPr>
        <w:pStyle w:val="PL"/>
        <w:rPr>
          <w:ins w:id="1398" w:author="Author"/>
          <w:noProof w:val="0"/>
          <w:snapToGrid w:val="0"/>
          <w:lang w:eastAsia="zh-CN"/>
        </w:rPr>
      </w:pPr>
      <w:ins w:id="1399" w:author="Author">
        <w:r w:rsidRPr="00EA5FA7">
          <w:rPr>
            <w:noProof w:val="0"/>
            <w:snapToGrid w:val="0"/>
            <w:lang w:eastAsia="zh-CN"/>
          </w:rPr>
          <w:t>--</w:t>
        </w:r>
      </w:ins>
    </w:p>
    <w:p w14:paraId="59C4B72B" w14:textId="77777777" w:rsidR="001E7E8F" w:rsidRPr="00EA5FA7" w:rsidRDefault="001E7E8F" w:rsidP="001E7E8F">
      <w:pPr>
        <w:pStyle w:val="PL"/>
        <w:outlineLvl w:val="3"/>
        <w:rPr>
          <w:ins w:id="1400" w:author="Author"/>
          <w:noProof w:val="0"/>
          <w:snapToGrid w:val="0"/>
          <w:lang w:eastAsia="zh-CN"/>
        </w:rPr>
      </w:pPr>
      <w:ins w:id="1401"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14:paraId="6AB3D631" w14:textId="77777777" w:rsidR="001E7E8F" w:rsidRPr="00EA5FA7" w:rsidRDefault="001E7E8F" w:rsidP="001E7E8F">
      <w:pPr>
        <w:pStyle w:val="PL"/>
        <w:rPr>
          <w:ins w:id="1402" w:author="Author"/>
          <w:noProof w:val="0"/>
          <w:snapToGrid w:val="0"/>
          <w:lang w:eastAsia="zh-CN"/>
        </w:rPr>
      </w:pPr>
      <w:ins w:id="1403" w:author="Author">
        <w:r w:rsidRPr="00EA5FA7">
          <w:rPr>
            <w:noProof w:val="0"/>
            <w:snapToGrid w:val="0"/>
            <w:lang w:eastAsia="zh-CN"/>
          </w:rPr>
          <w:t>--</w:t>
        </w:r>
      </w:ins>
    </w:p>
    <w:p w14:paraId="102D1362" w14:textId="77777777" w:rsidR="001E7E8F" w:rsidRPr="00EA5FA7" w:rsidRDefault="001E7E8F" w:rsidP="001E7E8F">
      <w:pPr>
        <w:pStyle w:val="PL"/>
        <w:rPr>
          <w:ins w:id="1404" w:author="Author"/>
          <w:noProof w:val="0"/>
          <w:snapToGrid w:val="0"/>
          <w:lang w:eastAsia="zh-CN"/>
        </w:rPr>
      </w:pPr>
      <w:ins w:id="1405" w:author="Author">
        <w:r w:rsidRPr="00EA5FA7">
          <w:rPr>
            <w:noProof w:val="0"/>
            <w:snapToGrid w:val="0"/>
            <w:lang w:eastAsia="zh-CN"/>
          </w:rPr>
          <w:t>-- **************************************************************</w:t>
        </w:r>
      </w:ins>
    </w:p>
    <w:p w14:paraId="2C4D5A90" w14:textId="77777777" w:rsidR="001E7E8F" w:rsidRPr="00EA5FA7" w:rsidRDefault="001E7E8F" w:rsidP="001E7E8F">
      <w:pPr>
        <w:pStyle w:val="PL"/>
        <w:rPr>
          <w:ins w:id="1406" w:author="Author"/>
          <w:noProof w:val="0"/>
          <w:snapToGrid w:val="0"/>
          <w:lang w:eastAsia="zh-CN"/>
        </w:rPr>
      </w:pPr>
    </w:p>
    <w:p w14:paraId="2E98167D" w14:textId="77777777" w:rsidR="001E7E8F" w:rsidRPr="00EA5FA7" w:rsidRDefault="001E7E8F" w:rsidP="001E7E8F">
      <w:pPr>
        <w:pStyle w:val="PL"/>
        <w:rPr>
          <w:ins w:id="1407" w:author="Author"/>
          <w:noProof w:val="0"/>
          <w:snapToGrid w:val="0"/>
          <w:lang w:eastAsia="zh-CN"/>
        </w:rPr>
      </w:pPr>
      <w:ins w:id="1408" w:author="Author">
        <w:r w:rsidRPr="00EA5FA7">
          <w:rPr>
            <w:noProof w:val="0"/>
            <w:snapToGrid w:val="0"/>
            <w:lang w:eastAsia="zh-CN"/>
          </w:rPr>
          <w:t>-- **************************************************************</w:t>
        </w:r>
      </w:ins>
    </w:p>
    <w:p w14:paraId="1BA37A86" w14:textId="77777777" w:rsidR="001E7E8F" w:rsidRPr="00EA5FA7" w:rsidRDefault="001E7E8F" w:rsidP="001E7E8F">
      <w:pPr>
        <w:pStyle w:val="PL"/>
        <w:rPr>
          <w:ins w:id="1409" w:author="Author"/>
          <w:noProof w:val="0"/>
          <w:snapToGrid w:val="0"/>
          <w:lang w:eastAsia="zh-CN"/>
        </w:rPr>
      </w:pPr>
      <w:ins w:id="1410" w:author="Author">
        <w:r w:rsidRPr="00EA5FA7">
          <w:rPr>
            <w:noProof w:val="0"/>
            <w:snapToGrid w:val="0"/>
            <w:lang w:eastAsia="zh-CN"/>
          </w:rPr>
          <w:t>--</w:t>
        </w:r>
      </w:ins>
    </w:p>
    <w:p w14:paraId="69A03A99" w14:textId="77777777" w:rsidR="001E7E8F" w:rsidRPr="00EA5FA7" w:rsidRDefault="001E7E8F" w:rsidP="001E7E8F">
      <w:pPr>
        <w:pStyle w:val="PL"/>
        <w:outlineLvl w:val="4"/>
        <w:rPr>
          <w:ins w:id="1411" w:author="Author"/>
          <w:noProof w:val="0"/>
          <w:snapToGrid w:val="0"/>
          <w:lang w:eastAsia="zh-CN"/>
        </w:rPr>
      </w:pPr>
      <w:ins w:id="1412"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42F4EA35" w14:textId="77777777" w:rsidR="001E7E8F" w:rsidRPr="00EA5FA7" w:rsidRDefault="001E7E8F" w:rsidP="001E7E8F">
      <w:pPr>
        <w:pStyle w:val="PL"/>
        <w:rPr>
          <w:ins w:id="1413" w:author="Author"/>
          <w:noProof w:val="0"/>
          <w:snapToGrid w:val="0"/>
          <w:lang w:eastAsia="zh-CN"/>
        </w:rPr>
      </w:pPr>
      <w:ins w:id="1414" w:author="Author">
        <w:r w:rsidRPr="00EA5FA7">
          <w:rPr>
            <w:noProof w:val="0"/>
            <w:snapToGrid w:val="0"/>
            <w:lang w:eastAsia="zh-CN"/>
          </w:rPr>
          <w:t>--</w:t>
        </w:r>
      </w:ins>
    </w:p>
    <w:p w14:paraId="48C9B8F0" w14:textId="77777777" w:rsidR="001E7E8F" w:rsidRPr="00EA5FA7" w:rsidRDefault="001E7E8F" w:rsidP="001E7E8F">
      <w:pPr>
        <w:pStyle w:val="PL"/>
        <w:rPr>
          <w:ins w:id="1415" w:author="Author"/>
          <w:noProof w:val="0"/>
          <w:snapToGrid w:val="0"/>
          <w:lang w:eastAsia="zh-CN"/>
        </w:rPr>
      </w:pPr>
      <w:ins w:id="1416" w:author="Author">
        <w:r w:rsidRPr="00EA5FA7">
          <w:rPr>
            <w:noProof w:val="0"/>
            <w:snapToGrid w:val="0"/>
            <w:lang w:eastAsia="zh-CN"/>
          </w:rPr>
          <w:t>-- **************************************************************</w:t>
        </w:r>
      </w:ins>
    </w:p>
    <w:p w14:paraId="7DC8A62D" w14:textId="77777777" w:rsidR="001E7E8F" w:rsidRPr="00EA5FA7" w:rsidRDefault="001E7E8F" w:rsidP="001E7E8F">
      <w:pPr>
        <w:pStyle w:val="PL"/>
        <w:rPr>
          <w:ins w:id="1417" w:author="Author"/>
          <w:noProof w:val="0"/>
          <w:snapToGrid w:val="0"/>
          <w:lang w:eastAsia="zh-CN"/>
        </w:rPr>
      </w:pPr>
    </w:p>
    <w:p w14:paraId="159C0822" w14:textId="77777777" w:rsidR="001E7E8F" w:rsidRPr="00EA5FA7" w:rsidRDefault="001E7E8F" w:rsidP="001E7E8F">
      <w:pPr>
        <w:pStyle w:val="PL"/>
        <w:rPr>
          <w:ins w:id="1418" w:author="Author"/>
          <w:noProof w:val="0"/>
          <w:snapToGrid w:val="0"/>
          <w:lang w:eastAsia="zh-CN"/>
        </w:rPr>
      </w:pPr>
      <w:proofErr w:type="spellStart"/>
      <w:ins w:id="1419" w:author="Author">
        <w:r w:rsidRPr="00471C1E">
          <w:rPr>
            <w:noProof w:val="0"/>
            <w:snapToGrid w:val="0"/>
            <w:lang w:eastAsia="zh-CN"/>
          </w:rPr>
          <w:t>ResourceStatusRequest</w:t>
        </w:r>
        <w:proofErr w:type="spellEnd"/>
        <w:r w:rsidRPr="00EA5FA7">
          <w:rPr>
            <w:noProof w:val="0"/>
            <w:snapToGrid w:val="0"/>
            <w:lang w:eastAsia="zh-CN"/>
          </w:rPr>
          <w:t>::= SEQUENCE {</w:t>
        </w:r>
      </w:ins>
    </w:p>
    <w:p w14:paraId="1DF0B687" w14:textId="77777777" w:rsidR="001E7E8F" w:rsidRPr="00EA5FA7" w:rsidRDefault="001E7E8F" w:rsidP="001E7E8F">
      <w:pPr>
        <w:pStyle w:val="PL"/>
        <w:rPr>
          <w:ins w:id="1420" w:author="Author"/>
          <w:noProof w:val="0"/>
          <w:snapToGrid w:val="0"/>
          <w:lang w:eastAsia="zh-CN"/>
        </w:rPr>
      </w:pPr>
      <w:ins w:id="1421" w:author="Autho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w:t>
        </w:r>
        <w:proofErr w:type="spellStart"/>
        <w:r w:rsidRPr="00471C1E">
          <w:rPr>
            <w:noProof w:val="0"/>
            <w:snapToGrid w:val="0"/>
            <w:lang w:eastAsia="zh-CN"/>
          </w:rPr>
          <w:t>ResourceStatusRequest</w:t>
        </w:r>
        <w:r w:rsidRPr="00EA5FA7">
          <w:rPr>
            <w:noProof w:val="0"/>
            <w:snapToGrid w:val="0"/>
            <w:lang w:eastAsia="zh-CN"/>
          </w:rPr>
          <w:t>IEs</w:t>
        </w:r>
        <w:proofErr w:type="spellEnd"/>
        <w:r w:rsidRPr="00EA5FA7">
          <w:rPr>
            <w:noProof w:val="0"/>
            <w:snapToGrid w:val="0"/>
            <w:lang w:eastAsia="zh-CN"/>
          </w:rPr>
          <w:t>} },</w:t>
        </w:r>
      </w:ins>
    </w:p>
    <w:p w14:paraId="36971908" w14:textId="77777777" w:rsidR="001E7E8F" w:rsidRPr="00EA5FA7" w:rsidRDefault="001E7E8F" w:rsidP="001E7E8F">
      <w:pPr>
        <w:pStyle w:val="PL"/>
        <w:rPr>
          <w:ins w:id="1422" w:author="Author"/>
          <w:noProof w:val="0"/>
          <w:snapToGrid w:val="0"/>
          <w:lang w:eastAsia="zh-CN"/>
        </w:rPr>
      </w:pPr>
      <w:ins w:id="1423" w:author="Author">
        <w:r w:rsidRPr="00EA5FA7">
          <w:rPr>
            <w:noProof w:val="0"/>
            <w:snapToGrid w:val="0"/>
            <w:lang w:eastAsia="zh-CN"/>
          </w:rPr>
          <w:tab/>
          <w:t>...</w:t>
        </w:r>
      </w:ins>
    </w:p>
    <w:p w14:paraId="5DA82664" w14:textId="77777777" w:rsidR="001E7E8F" w:rsidRPr="00EA5FA7" w:rsidRDefault="001E7E8F" w:rsidP="001E7E8F">
      <w:pPr>
        <w:pStyle w:val="PL"/>
        <w:rPr>
          <w:ins w:id="1424" w:author="Author"/>
          <w:noProof w:val="0"/>
          <w:snapToGrid w:val="0"/>
          <w:lang w:eastAsia="zh-CN"/>
        </w:rPr>
      </w:pPr>
      <w:ins w:id="1425" w:author="Author">
        <w:r w:rsidRPr="00EA5FA7">
          <w:rPr>
            <w:noProof w:val="0"/>
            <w:snapToGrid w:val="0"/>
            <w:lang w:eastAsia="zh-CN"/>
          </w:rPr>
          <w:t>}</w:t>
        </w:r>
      </w:ins>
    </w:p>
    <w:p w14:paraId="16D5A60B" w14:textId="77777777" w:rsidR="001E7E8F" w:rsidRPr="00EA5FA7" w:rsidRDefault="001E7E8F" w:rsidP="001E7E8F">
      <w:pPr>
        <w:pStyle w:val="PL"/>
        <w:rPr>
          <w:ins w:id="1426" w:author="Author"/>
          <w:noProof w:val="0"/>
          <w:snapToGrid w:val="0"/>
          <w:lang w:eastAsia="zh-CN"/>
        </w:rPr>
      </w:pPr>
    </w:p>
    <w:p w14:paraId="1D4FB410" w14:textId="77777777" w:rsidR="001E7E8F" w:rsidRPr="00EA5FA7" w:rsidRDefault="001E7E8F" w:rsidP="001E7E8F">
      <w:pPr>
        <w:pStyle w:val="PL"/>
        <w:rPr>
          <w:ins w:id="1427" w:author="Author"/>
          <w:noProof w:val="0"/>
          <w:snapToGrid w:val="0"/>
          <w:lang w:eastAsia="zh-CN"/>
        </w:rPr>
      </w:pPr>
      <w:proofErr w:type="spellStart"/>
      <w:ins w:id="1428" w:author="Author">
        <w:r w:rsidRPr="00471C1E">
          <w:rPr>
            <w:noProof w:val="0"/>
            <w:snapToGrid w:val="0"/>
            <w:lang w:eastAsia="zh-CN"/>
          </w:rPr>
          <w:t>ResourceStatusRequest</w:t>
        </w:r>
        <w:r w:rsidRPr="00EA5FA7">
          <w:rPr>
            <w:noProof w:val="0"/>
            <w:snapToGrid w:val="0"/>
            <w:lang w:eastAsia="zh-CN"/>
          </w:rPr>
          <w:t>IEs</w:t>
        </w:r>
        <w:proofErr w:type="spellEnd"/>
        <w:r w:rsidRPr="00EA5FA7">
          <w:rPr>
            <w:noProof w:val="0"/>
            <w:snapToGrid w:val="0"/>
            <w:lang w:eastAsia="zh-CN"/>
          </w:rPr>
          <w:t xml:space="preserve"> F1AP-PROTOCOL-IES ::= {</w:t>
        </w:r>
      </w:ins>
    </w:p>
    <w:p w14:paraId="15BB88E8" w14:textId="77777777" w:rsidR="001E7E8F" w:rsidRPr="00EA5FA7" w:rsidRDefault="001E7E8F" w:rsidP="001E7E8F">
      <w:pPr>
        <w:pStyle w:val="PL"/>
        <w:rPr>
          <w:ins w:id="1429" w:author="Author"/>
          <w:noProof w:val="0"/>
          <w:snapToGrid w:val="0"/>
          <w:lang w:eastAsia="zh-CN"/>
        </w:rPr>
      </w:pPr>
      <w:ins w:id="1430" w:author="Autho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567FDD82" w14:textId="77777777" w:rsidR="001E7E8F" w:rsidRPr="00F456B9" w:rsidRDefault="001E7E8F" w:rsidP="001E7E8F">
      <w:pPr>
        <w:pStyle w:val="PL"/>
        <w:rPr>
          <w:ins w:id="1431" w:author="Author"/>
          <w:noProof w:val="0"/>
          <w:snapToGrid w:val="0"/>
          <w:lang w:eastAsia="zh-CN"/>
        </w:rPr>
      </w:pPr>
      <w:ins w:id="1432"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gNBCUMeasurementID</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NBCUMeasurementID</w:t>
        </w:r>
        <w:proofErr w:type="spellEnd"/>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0261AB08" w14:textId="77777777" w:rsidR="001E7E8F" w:rsidRPr="00F456B9" w:rsidRDefault="001E7E8F" w:rsidP="001E7E8F">
      <w:pPr>
        <w:pStyle w:val="PL"/>
        <w:rPr>
          <w:ins w:id="1433" w:author="Author"/>
          <w:noProof w:val="0"/>
          <w:snapToGrid w:val="0"/>
          <w:lang w:eastAsia="zh-CN"/>
        </w:rPr>
      </w:pPr>
      <w:ins w:id="1434"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gNBDUMeasurementID</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NBDUMeasurementID</w:t>
        </w:r>
        <w:proofErr w:type="spellEnd"/>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77EB0D79" w14:textId="77777777" w:rsidR="001E7E8F" w:rsidRPr="00F456B9" w:rsidRDefault="001E7E8F" w:rsidP="001E7E8F">
      <w:pPr>
        <w:pStyle w:val="PL"/>
        <w:rPr>
          <w:ins w:id="1435" w:author="Author"/>
          <w:noProof w:val="0"/>
          <w:snapToGrid w:val="0"/>
          <w:lang w:eastAsia="zh-CN"/>
        </w:rPr>
      </w:pPr>
      <w:ins w:id="1436"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RegistrationRequest</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proofErr w:type="spellStart"/>
        <w:r w:rsidRPr="00F456B9">
          <w:rPr>
            <w:noProof w:val="0"/>
            <w:snapToGrid w:val="0"/>
            <w:lang w:eastAsia="zh-CN"/>
          </w:rPr>
          <w:t>RegistrationRequest</w:t>
        </w:r>
        <w:proofErr w:type="spellEnd"/>
        <w:r w:rsidRPr="00EA5FA7">
          <w:rPr>
            <w:noProof w:val="0"/>
            <w:snapToGrid w:val="0"/>
            <w:lang w:eastAsia="zh-CN"/>
          </w:rPr>
          <w:tab/>
          <w:t>PRESENCE mandatory</w:t>
        </w:r>
        <w:r w:rsidRPr="00EA5FA7">
          <w:rPr>
            <w:noProof w:val="0"/>
            <w:snapToGrid w:val="0"/>
            <w:lang w:eastAsia="zh-CN"/>
          </w:rPr>
          <w:tab/>
          <w:t>}|</w:t>
        </w:r>
      </w:ins>
    </w:p>
    <w:p w14:paraId="0F70C450" w14:textId="77777777" w:rsidR="001E7E8F" w:rsidRPr="00F456B9" w:rsidRDefault="001E7E8F" w:rsidP="001E7E8F">
      <w:pPr>
        <w:pStyle w:val="PL"/>
        <w:rPr>
          <w:ins w:id="1437" w:author="Author"/>
          <w:noProof w:val="0"/>
          <w:snapToGrid w:val="0"/>
          <w:lang w:eastAsia="zh-CN"/>
        </w:rPr>
      </w:pPr>
      <w:ins w:id="1438"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ReportCharacteristics</w:t>
        </w:r>
        <w:proofErr w:type="spellEnd"/>
        <w:r w:rsidRPr="00EA5FA7">
          <w:rPr>
            <w:noProof w:val="0"/>
            <w:snapToGrid w:val="0"/>
            <w:lang w:eastAsia="zh-CN"/>
          </w:rPr>
          <w:tab/>
          <w:t>CRITICALITY ignore</w:t>
        </w:r>
        <w:r w:rsidRPr="00EA5FA7">
          <w:rPr>
            <w:noProof w:val="0"/>
            <w:snapToGrid w:val="0"/>
            <w:lang w:eastAsia="zh-CN"/>
          </w:rPr>
          <w:tab/>
          <w:t>TYPE</w:t>
        </w:r>
        <w:r w:rsidRPr="00F456B9">
          <w:t xml:space="preserve"> </w:t>
        </w:r>
        <w:proofErr w:type="spellStart"/>
        <w:r>
          <w:rPr>
            <w:noProof w:val="0"/>
            <w:snapToGrid w:val="0"/>
            <w:lang w:eastAsia="zh-CN"/>
          </w:rPr>
          <w:t>ReportCharacteristics</w:t>
        </w:r>
        <w:proofErr w:type="spellEnd"/>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7427E416" w14:textId="77777777" w:rsidR="001E7E8F" w:rsidRPr="00F456B9" w:rsidRDefault="001E7E8F" w:rsidP="001E7E8F">
      <w:pPr>
        <w:pStyle w:val="PL"/>
        <w:rPr>
          <w:ins w:id="1439" w:author="Author"/>
          <w:noProof w:val="0"/>
          <w:snapToGrid w:val="0"/>
          <w:lang w:eastAsia="zh-CN"/>
        </w:rPr>
      </w:pPr>
      <w:ins w:id="1440"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CellToReportList</w:t>
        </w:r>
        <w:proofErr w:type="spellEnd"/>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proofErr w:type="spellStart"/>
        <w:r w:rsidRPr="00F456B9">
          <w:rPr>
            <w:noProof w:val="0"/>
            <w:snapToGrid w:val="0"/>
            <w:lang w:eastAsia="zh-CN"/>
          </w:rPr>
          <w:t>CellToReportList</w:t>
        </w:r>
        <w:proofErr w:type="spellEnd"/>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14:paraId="39661495" w14:textId="77777777" w:rsidR="001E7E8F" w:rsidRDefault="001E7E8F" w:rsidP="001E7E8F">
      <w:pPr>
        <w:pStyle w:val="PL"/>
        <w:rPr>
          <w:ins w:id="1441" w:author="Author"/>
          <w:noProof w:val="0"/>
          <w:snapToGrid w:val="0"/>
          <w:lang w:eastAsia="zh-CN"/>
        </w:rPr>
      </w:pPr>
      <w:ins w:id="1442" w:author="Author">
        <w:r w:rsidRPr="00EA5FA7">
          <w:rPr>
            <w:noProof w:val="0"/>
            <w:snapToGrid w:val="0"/>
            <w:lang w:eastAsia="zh-CN"/>
          </w:rPr>
          <w:tab/>
          <w:t xml:space="preserve">{ ID </w:t>
        </w:r>
        <w:r>
          <w:rPr>
            <w:noProof w:val="0"/>
            <w:snapToGrid w:val="0"/>
            <w:lang w:eastAsia="zh-CN"/>
          </w:rPr>
          <w:t>id-</w:t>
        </w:r>
        <w:proofErr w:type="spellStart"/>
        <w:r>
          <w:rPr>
            <w:noProof w:val="0"/>
            <w:snapToGrid w:val="0"/>
            <w:lang w:eastAsia="zh-CN"/>
          </w:rPr>
          <w:t>ReportingPeriodicity</w:t>
        </w:r>
        <w:proofErr w:type="spellEnd"/>
        <w:r w:rsidRPr="00EA5FA7">
          <w:rPr>
            <w:noProof w:val="0"/>
            <w:snapToGrid w:val="0"/>
            <w:lang w:eastAsia="zh-CN"/>
          </w:rPr>
          <w:tab/>
          <w:t>CRITICALITY ignore</w:t>
        </w:r>
        <w:r w:rsidRPr="00EA5FA7">
          <w:rPr>
            <w:noProof w:val="0"/>
            <w:snapToGrid w:val="0"/>
            <w:lang w:eastAsia="zh-CN"/>
          </w:rPr>
          <w:tab/>
          <w:t>TYPE</w:t>
        </w:r>
        <w:r w:rsidRPr="00F456B9">
          <w:t xml:space="preserve"> </w:t>
        </w:r>
        <w:proofErr w:type="spellStart"/>
        <w:r w:rsidRPr="00F456B9">
          <w:rPr>
            <w:noProof w:val="0"/>
            <w:snapToGrid w:val="0"/>
            <w:lang w:eastAsia="zh-CN"/>
          </w:rPr>
          <w:t>ReportingPeriodicity</w:t>
        </w:r>
        <w:proofErr w:type="spellEnd"/>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1C3063E2" w14:textId="77777777" w:rsidR="001E7E8F" w:rsidRDefault="001E7E8F" w:rsidP="001E7E8F">
      <w:pPr>
        <w:pStyle w:val="PL"/>
        <w:rPr>
          <w:ins w:id="1443" w:author="Author"/>
          <w:noProof w:val="0"/>
          <w:snapToGrid w:val="0"/>
          <w:lang w:eastAsia="zh-CN"/>
        </w:rPr>
      </w:pPr>
      <w:ins w:id="1444" w:author="Author">
        <w:r>
          <w:rPr>
            <w:noProof w:val="0"/>
            <w:snapToGrid w:val="0"/>
            <w:lang w:eastAsia="zh-CN"/>
          </w:rPr>
          <w:tab/>
          <w:t>...</w:t>
        </w:r>
      </w:ins>
    </w:p>
    <w:p w14:paraId="0774A115" w14:textId="77777777" w:rsidR="001E7E8F" w:rsidRDefault="001E7E8F" w:rsidP="001E7E8F">
      <w:pPr>
        <w:pStyle w:val="PL"/>
        <w:rPr>
          <w:ins w:id="1445" w:author="Author"/>
          <w:noProof w:val="0"/>
          <w:snapToGrid w:val="0"/>
          <w:lang w:eastAsia="zh-CN"/>
        </w:rPr>
      </w:pPr>
      <w:ins w:id="1446" w:author="Author">
        <w:r>
          <w:rPr>
            <w:noProof w:val="0"/>
            <w:snapToGrid w:val="0"/>
            <w:lang w:eastAsia="zh-CN"/>
          </w:rPr>
          <w:t>}</w:t>
        </w:r>
      </w:ins>
    </w:p>
    <w:p w14:paraId="20545D26" w14:textId="77777777" w:rsidR="001E7E8F" w:rsidRPr="00EA5FA7" w:rsidRDefault="001E7E8F" w:rsidP="001E7E8F">
      <w:pPr>
        <w:pStyle w:val="PL"/>
        <w:rPr>
          <w:ins w:id="1447" w:author="Author"/>
          <w:noProof w:val="0"/>
          <w:snapToGrid w:val="0"/>
          <w:lang w:eastAsia="zh-CN"/>
        </w:rPr>
      </w:pPr>
    </w:p>
    <w:p w14:paraId="5F864F52" w14:textId="77777777" w:rsidR="001E7E8F" w:rsidRPr="00EA5FA7" w:rsidRDefault="001E7E8F" w:rsidP="001E7E8F">
      <w:pPr>
        <w:pStyle w:val="PL"/>
        <w:rPr>
          <w:ins w:id="1448" w:author="Author"/>
          <w:noProof w:val="0"/>
          <w:snapToGrid w:val="0"/>
          <w:lang w:eastAsia="zh-CN"/>
        </w:rPr>
      </w:pPr>
    </w:p>
    <w:p w14:paraId="3E9DF8CC" w14:textId="77777777" w:rsidR="001E7E8F" w:rsidRPr="00EA5FA7" w:rsidRDefault="001E7E8F" w:rsidP="001E7E8F">
      <w:pPr>
        <w:pStyle w:val="PL"/>
        <w:rPr>
          <w:ins w:id="1449" w:author="Author"/>
          <w:noProof w:val="0"/>
          <w:snapToGrid w:val="0"/>
          <w:lang w:eastAsia="zh-CN"/>
        </w:rPr>
      </w:pPr>
      <w:ins w:id="1450" w:author="Author">
        <w:r w:rsidRPr="00EA5FA7">
          <w:rPr>
            <w:noProof w:val="0"/>
            <w:snapToGrid w:val="0"/>
            <w:lang w:eastAsia="zh-CN"/>
          </w:rPr>
          <w:t>-- **************************************************************</w:t>
        </w:r>
      </w:ins>
    </w:p>
    <w:p w14:paraId="4D5E7530" w14:textId="77777777" w:rsidR="001E7E8F" w:rsidRPr="00EA5FA7" w:rsidRDefault="001E7E8F" w:rsidP="001E7E8F">
      <w:pPr>
        <w:pStyle w:val="PL"/>
        <w:rPr>
          <w:ins w:id="1451" w:author="Author"/>
          <w:noProof w:val="0"/>
          <w:snapToGrid w:val="0"/>
          <w:lang w:eastAsia="zh-CN"/>
        </w:rPr>
      </w:pPr>
      <w:ins w:id="1452" w:author="Author">
        <w:r w:rsidRPr="00EA5FA7">
          <w:rPr>
            <w:noProof w:val="0"/>
            <w:snapToGrid w:val="0"/>
            <w:lang w:eastAsia="zh-CN"/>
          </w:rPr>
          <w:t>--</w:t>
        </w:r>
      </w:ins>
    </w:p>
    <w:p w14:paraId="3BC28C6D" w14:textId="77777777" w:rsidR="001E7E8F" w:rsidRPr="00EA5FA7" w:rsidRDefault="001E7E8F" w:rsidP="001E7E8F">
      <w:pPr>
        <w:pStyle w:val="PL"/>
        <w:outlineLvl w:val="4"/>
        <w:rPr>
          <w:ins w:id="1453" w:author="Author"/>
          <w:noProof w:val="0"/>
          <w:snapToGrid w:val="0"/>
          <w:lang w:eastAsia="zh-CN"/>
        </w:rPr>
      </w:pPr>
      <w:ins w:id="1454"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14:paraId="31921135" w14:textId="77777777" w:rsidR="001E7E8F" w:rsidRPr="00EA5FA7" w:rsidRDefault="001E7E8F" w:rsidP="001E7E8F">
      <w:pPr>
        <w:pStyle w:val="PL"/>
        <w:rPr>
          <w:ins w:id="1455" w:author="Author"/>
          <w:noProof w:val="0"/>
          <w:snapToGrid w:val="0"/>
          <w:lang w:eastAsia="zh-CN"/>
        </w:rPr>
      </w:pPr>
      <w:ins w:id="1456" w:author="Author">
        <w:r w:rsidRPr="00EA5FA7">
          <w:rPr>
            <w:noProof w:val="0"/>
            <w:snapToGrid w:val="0"/>
            <w:lang w:eastAsia="zh-CN"/>
          </w:rPr>
          <w:t>--</w:t>
        </w:r>
      </w:ins>
    </w:p>
    <w:p w14:paraId="4BAAEF67" w14:textId="77777777" w:rsidR="001E7E8F" w:rsidRPr="00EA5FA7" w:rsidRDefault="001E7E8F" w:rsidP="001E7E8F">
      <w:pPr>
        <w:pStyle w:val="PL"/>
        <w:rPr>
          <w:ins w:id="1457" w:author="Author"/>
          <w:noProof w:val="0"/>
          <w:snapToGrid w:val="0"/>
          <w:lang w:eastAsia="zh-CN"/>
        </w:rPr>
      </w:pPr>
      <w:ins w:id="1458" w:author="Author">
        <w:r w:rsidRPr="00EA5FA7">
          <w:rPr>
            <w:noProof w:val="0"/>
            <w:snapToGrid w:val="0"/>
            <w:lang w:eastAsia="zh-CN"/>
          </w:rPr>
          <w:t>-- **************************************************************</w:t>
        </w:r>
      </w:ins>
    </w:p>
    <w:p w14:paraId="77AF1164" w14:textId="77777777" w:rsidR="001E7E8F" w:rsidRPr="00EA5FA7" w:rsidRDefault="001E7E8F" w:rsidP="001E7E8F">
      <w:pPr>
        <w:pStyle w:val="PL"/>
        <w:rPr>
          <w:ins w:id="1459" w:author="Author"/>
          <w:noProof w:val="0"/>
          <w:snapToGrid w:val="0"/>
          <w:lang w:eastAsia="zh-CN"/>
        </w:rPr>
      </w:pPr>
    </w:p>
    <w:p w14:paraId="123B1467" w14:textId="77777777" w:rsidR="001E7E8F" w:rsidRPr="00EA5FA7" w:rsidRDefault="001E7E8F" w:rsidP="001E7E8F">
      <w:pPr>
        <w:pStyle w:val="PL"/>
        <w:rPr>
          <w:ins w:id="1460" w:author="Author"/>
          <w:noProof w:val="0"/>
          <w:snapToGrid w:val="0"/>
          <w:lang w:eastAsia="zh-CN"/>
        </w:rPr>
      </w:pPr>
      <w:proofErr w:type="spellStart"/>
      <w:ins w:id="1461" w:author="Author">
        <w:r w:rsidRPr="00471C1E">
          <w:rPr>
            <w:noProof w:val="0"/>
            <w:snapToGrid w:val="0"/>
            <w:lang w:eastAsia="zh-CN"/>
          </w:rPr>
          <w:t>ResourceStatusResponse</w:t>
        </w:r>
        <w:proofErr w:type="spellEnd"/>
        <w:r>
          <w:rPr>
            <w:noProof w:val="0"/>
            <w:snapToGrid w:val="0"/>
            <w:lang w:eastAsia="zh-CN"/>
          </w:rPr>
          <w:t xml:space="preserve"> </w:t>
        </w:r>
        <w:r w:rsidRPr="00EA5FA7">
          <w:rPr>
            <w:noProof w:val="0"/>
            <w:snapToGrid w:val="0"/>
            <w:lang w:eastAsia="zh-CN"/>
          </w:rPr>
          <w:t>::= SEQUENCE {</w:t>
        </w:r>
      </w:ins>
    </w:p>
    <w:p w14:paraId="7F8A7C9F" w14:textId="77777777" w:rsidR="001E7E8F" w:rsidRPr="00EA5FA7" w:rsidRDefault="001E7E8F" w:rsidP="001E7E8F">
      <w:pPr>
        <w:pStyle w:val="PL"/>
        <w:rPr>
          <w:ins w:id="1462" w:author="Author"/>
          <w:noProof w:val="0"/>
          <w:snapToGrid w:val="0"/>
          <w:lang w:eastAsia="zh-CN"/>
        </w:rPr>
      </w:pPr>
      <w:ins w:id="1463" w:author="Autho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w:t>
        </w:r>
        <w:r w:rsidRPr="00471C1E">
          <w:t xml:space="preserve"> </w:t>
        </w:r>
        <w:proofErr w:type="spellStart"/>
        <w:r w:rsidRPr="00471C1E">
          <w:rPr>
            <w:noProof w:val="0"/>
            <w:snapToGrid w:val="0"/>
            <w:lang w:eastAsia="zh-CN"/>
          </w:rPr>
          <w:t>ResourceStatusResponse</w:t>
        </w:r>
        <w:r w:rsidRPr="00EA5FA7">
          <w:rPr>
            <w:noProof w:val="0"/>
            <w:snapToGrid w:val="0"/>
            <w:lang w:eastAsia="zh-CN"/>
          </w:rPr>
          <w:t>IEs</w:t>
        </w:r>
        <w:proofErr w:type="spellEnd"/>
        <w:r w:rsidRPr="00EA5FA7">
          <w:rPr>
            <w:noProof w:val="0"/>
            <w:snapToGrid w:val="0"/>
            <w:lang w:eastAsia="zh-CN"/>
          </w:rPr>
          <w:t>} },</w:t>
        </w:r>
      </w:ins>
    </w:p>
    <w:p w14:paraId="7EDBCB5B" w14:textId="77777777" w:rsidR="001E7E8F" w:rsidRPr="00EA5FA7" w:rsidRDefault="001E7E8F" w:rsidP="001E7E8F">
      <w:pPr>
        <w:pStyle w:val="PL"/>
        <w:rPr>
          <w:ins w:id="1464" w:author="Author"/>
          <w:noProof w:val="0"/>
          <w:snapToGrid w:val="0"/>
          <w:lang w:eastAsia="zh-CN"/>
        </w:rPr>
      </w:pPr>
      <w:ins w:id="1465" w:author="Author">
        <w:r w:rsidRPr="00EA5FA7">
          <w:rPr>
            <w:noProof w:val="0"/>
            <w:snapToGrid w:val="0"/>
            <w:lang w:eastAsia="zh-CN"/>
          </w:rPr>
          <w:tab/>
          <w:t>...</w:t>
        </w:r>
      </w:ins>
    </w:p>
    <w:p w14:paraId="51155BF7" w14:textId="77777777" w:rsidR="001E7E8F" w:rsidRPr="00EA5FA7" w:rsidRDefault="001E7E8F" w:rsidP="001E7E8F">
      <w:pPr>
        <w:pStyle w:val="PL"/>
        <w:rPr>
          <w:ins w:id="1466" w:author="Author"/>
          <w:noProof w:val="0"/>
          <w:snapToGrid w:val="0"/>
          <w:lang w:eastAsia="zh-CN"/>
        </w:rPr>
      </w:pPr>
      <w:ins w:id="1467" w:author="Author">
        <w:r w:rsidRPr="00EA5FA7">
          <w:rPr>
            <w:noProof w:val="0"/>
            <w:snapToGrid w:val="0"/>
            <w:lang w:eastAsia="zh-CN"/>
          </w:rPr>
          <w:t>}</w:t>
        </w:r>
      </w:ins>
    </w:p>
    <w:p w14:paraId="3B7600F3" w14:textId="77777777" w:rsidR="001E7E8F" w:rsidRPr="00EA5FA7" w:rsidRDefault="001E7E8F" w:rsidP="001E7E8F">
      <w:pPr>
        <w:pStyle w:val="PL"/>
        <w:rPr>
          <w:ins w:id="1468" w:author="Author"/>
          <w:noProof w:val="0"/>
          <w:snapToGrid w:val="0"/>
          <w:lang w:eastAsia="zh-CN"/>
        </w:rPr>
      </w:pPr>
    </w:p>
    <w:p w14:paraId="390F4B89" w14:textId="77777777" w:rsidR="001E7E8F" w:rsidRPr="00EA5FA7" w:rsidRDefault="001E7E8F" w:rsidP="001E7E8F">
      <w:pPr>
        <w:pStyle w:val="PL"/>
        <w:rPr>
          <w:ins w:id="1469" w:author="Author"/>
          <w:noProof w:val="0"/>
          <w:snapToGrid w:val="0"/>
          <w:lang w:eastAsia="zh-CN"/>
        </w:rPr>
      </w:pPr>
    </w:p>
    <w:p w14:paraId="1AD197C5" w14:textId="77777777" w:rsidR="001E7E8F" w:rsidRPr="00EA5FA7" w:rsidRDefault="001E7E8F" w:rsidP="001E7E8F">
      <w:pPr>
        <w:pStyle w:val="PL"/>
        <w:rPr>
          <w:ins w:id="1470" w:author="Author"/>
          <w:noProof w:val="0"/>
          <w:snapToGrid w:val="0"/>
          <w:lang w:eastAsia="zh-CN"/>
        </w:rPr>
      </w:pPr>
      <w:proofErr w:type="spellStart"/>
      <w:ins w:id="1471" w:author="Author">
        <w:r w:rsidRPr="00471C1E">
          <w:rPr>
            <w:noProof w:val="0"/>
            <w:snapToGrid w:val="0"/>
            <w:lang w:eastAsia="zh-CN"/>
          </w:rPr>
          <w:t>ResourceStatusResponse</w:t>
        </w:r>
        <w:r w:rsidRPr="00EA5FA7">
          <w:rPr>
            <w:noProof w:val="0"/>
            <w:snapToGrid w:val="0"/>
            <w:lang w:eastAsia="zh-CN"/>
          </w:rPr>
          <w:t>IEs</w:t>
        </w:r>
        <w:proofErr w:type="spellEnd"/>
        <w:r w:rsidRPr="00EA5FA7">
          <w:rPr>
            <w:noProof w:val="0"/>
            <w:snapToGrid w:val="0"/>
            <w:lang w:eastAsia="zh-CN"/>
          </w:rPr>
          <w:t xml:space="preserve"> F1AP-PROTOCOL-IES ::= {</w:t>
        </w:r>
      </w:ins>
    </w:p>
    <w:p w14:paraId="75B8219A" w14:textId="77777777" w:rsidR="001E7E8F" w:rsidRPr="00EA5FA7" w:rsidRDefault="001E7E8F" w:rsidP="001E7E8F">
      <w:pPr>
        <w:pStyle w:val="PL"/>
        <w:rPr>
          <w:ins w:id="1472" w:author="Author"/>
          <w:noProof w:val="0"/>
          <w:snapToGrid w:val="0"/>
          <w:lang w:eastAsia="zh-CN"/>
        </w:rPr>
      </w:pPr>
      <w:ins w:id="1473" w:author="Autho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33EE0443" w14:textId="77777777" w:rsidR="001E7E8F" w:rsidRPr="00F456B9" w:rsidRDefault="001E7E8F" w:rsidP="001E7E8F">
      <w:pPr>
        <w:pStyle w:val="PL"/>
        <w:rPr>
          <w:ins w:id="1474" w:author="Author"/>
          <w:noProof w:val="0"/>
          <w:snapToGrid w:val="0"/>
          <w:lang w:eastAsia="zh-CN"/>
        </w:rPr>
      </w:pPr>
      <w:ins w:id="1475"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gNBCUMeasurementID</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NBCUMeasurementID</w:t>
        </w:r>
        <w:proofErr w:type="spellEnd"/>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4D2646CC" w14:textId="77777777" w:rsidR="001E7E8F" w:rsidRPr="00F456B9" w:rsidRDefault="001E7E8F" w:rsidP="001E7E8F">
      <w:pPr>
        <w:pStyle w:val="PL"/>
        <w:rPr>
          <w:ins w:id="1476" w:author="Author"/>
          <w:noProof w:val="0"/>
          <w:snapToGrid w:val="0"/>
          <w:lang w:eastAsia="zh-CN"/>
        </w:rPr>
      </w:pPr>
      <w:ins w:id="1477"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gNBDUMeasurementID</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NBDUMeasurementID</w:t>
        </w:r>
        <w:proofErr w:type="spellEnd"/>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14:paraId="5076CC63" w14:textId="77777777" w:rsidR="001E7E8F" w:rsidRDefault="001E7E8F" w:rsidP="001E7E8F">
      <w:pPr>
        <w:pStyle w:val="PL"/>
        <w:rPr>
          <w:ins w:id="1478" w:author="Author"/>
          <w:noProof w:val="0"/>
          <w:snapToGrid w:val="0"/>
          <w:lang w:eastAsia="zh-CN"/>
        </w:rPr>
      </w:pPr>
      <w:ins w:id="1479" w:author="Author">
        <w:r w:rsidRPr="00F866EC">
          <w:rPr>
            <w:noProof w:val="0"/>
            <w:snapToGrid w:val="0"/>
            <w:lang w:eastAsia="zh-CN"/>
          </w:rPr>
          <w:tab/>
          <w:t>{ ID id-</w:t>
        </w:r>
        <w:proofErr w:type="spellStart"/>
        <w:r w:rsidRPr="00F866EC">
          <w:rPr>
            <w:noProof w:val="0"/>
            <w:snapToGrid w:val="0"/>
            <w:lang w:eastAsia="zh-CN"/>
          </w:rPr>
          <w:t>CriticalityDiagnostics</w:t>
        </w:r>
        <w:proofErr w:type="spellEnd"/>
        <w:r w:rsidRPr="00F866EC">
          <w:rPr>
            <w:noProof w:val="0"/>
            <w:snapToGrid w:val="0"/>
            <w:lang w:eastAsia="zh-CN"/>
          </w:rPr>
          <w:tab/>
          <w:t>CRITICALITY ignore</w:t>
        </w:r>
        <w:r w:rsidRPr="00F866EC">
          <w:rPr>
            <w:noProof w:val="0"/>
            <w:snapToGrid w:val="0"/>
            <w:lang w:eastAsia="zh-CN"/>
          </w:rPr>
          <w:tab/>
          <w:t xml:space="preserve">TYPE </w:t>
        </w:r>
        <w:proofErr w:type="spellStart"/>
        <w:r w:rsidRPr="00F866EC">
          <w:rPr>
            <w:noProof w:val="0"/>
            <w:snapToGrid w:val="0"/>
            <w:lang w:eastAsia="zh-CN"/>
          </w:rPr>
          <w:t>CriticalityDiagnostics</w:t>
        </w:r>
        <w:proofErr w:type="spellEnd"/>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14:paraId="788BC85B" w14:textId="77777777" w:rsidR="001E7E8F" w:rsidRDefault="001E7E8F" w:rsidP="001E7E8F">
      <w:pPr>
        <w:pStyle w:val="PL"/>
        <w:rPr>
          <w:ins w:id="1480" w:author="Author"/>
          <w:noProof w:val="0"/>
          <w:snapToGrid w:val="0"/>
          <w:lang w:eastAsia="zh-CN"/>
        </w:rPr>
      </w:pPr>
      <w:ins w:id="1481" w:author="Author">
        <w:r>
          <w:rPr>
            <w:noProof w:val="0"/>
            <w:snapToGrid w:val="0"/>
            <w:lang w:eastAsia="zh-CN"/>
          </w:rPr>
          <w:tab/>
          <w:t>...</w:t>
        </w:r>
      </w:ins>
    </w:p>
    <w:p w14:paraId="25923575" w14:textId="77777777" w:rsidR="001E7E8F" w:rsidRDefault="001E7E8F" w:rsidP="001E7E8F">
      <w:pPr>
        <w:pStyle w:val="PL"/>
        <w:rPr>
          <w:ins w:id="1482" w:author="Author"/>
          <w:noProof w:val="0"/>
          <w:snapToGrid w:val="0"/>
          <w:lang w:eastAsia="zh-CN"/>
        </w:rPr>
      </w:pPr>
      <w:ins w:id="1483" w:author="Author">
        <w:r>
          <w:rPr>
            <w:noProof w:val="0"/>
            <w:snapToGrid w:val="0"/>
            <w:lang w:eastAsia="zh-CN"/>
          </w:rPr>
          <w:t>}</w:t>
        </w:r>
      </w:ins>
    </w:p>
    <w:p w14:paraId="7519A0A5" w14:textId="77777777" w:rsidR="001E7E8F" w:rsidRPr="00EA5FA7" w:rsidRDefault="001E7E8F" w:rsidP="001E7E8F">
      <w:pPr>
        <w:pStyle w:val="PL"/>
        <w:rPr>
          <w:ins w:id="1484" w:author="Author"/>
          <w:noProof w:val="0"/>
          <w:snapToGrid w:val="0"/>
          <w:lang w:eastAsia="zh-CN"/>
        </w:rPr>
      </w:pPr>
    </w:p>
    <w:p w14:paraId="7334BD4B" w14:textId="77777777" w:rsidR="001E7E8F" w:rsidRPr="00EA5FA7" w:rsidRDefault="001E7E8F" w:rsidP="001E7E8F">
      <w:pPr>
        <w:pStyle w:val="PL"/>
        <w:rPr>
          <w:ins w:id="1485" w:author="Author"/>
          <w:noProof w:val="0"/>
          <w:snapToGrid w:val="0"/>
          <w:lang w:eastAsia="zh-CN"/>
        </w:rPr>
      </w:pPr>
    </w:p>
    <w:p w14:paraId="494EE10E" w14:textId="77777777" w:rsidR="001E7E8F" w:rsidRPr="00EA5FA7" w:rsidRDefault="001E7E8F" w:rsidP="001E7E8F">
      <w:pPr>
        <w:pStyle w:val="PL"/>
        <w:rPr>
          <w:ins w:id="1486" w:author="Author"/>
          <w:noProof w:val="0"/>
          <w:snapToGrid w:val="0"/>
          <w:lang w:eastAsia="zh-CN"/>
        </w:rPr>
      </w:pPr>
      <w:ins w:id="1487" w:author="Author">
        <w:r w:rsidRPr="00EA5FA7">
          <w:rPr>
            <w:noProof w:val="0"/>
            <w:snapToGrid w:val="0"/>
            <w:lang w:eastAsia="zh-CN"/>
          </w:rPr>
          <w:t>-- **************************************************************</w:t>
        </w:r>
      </w:ins>
    </w:p>
    <w:p w14:paraId="721CA4D5" w14:textId="77777777" w:rsidR="001E7E8F" w:rsidRPr="00EA5FA7" w:rsidRDefault="001E7E8F" w:rsidP="001E7E8F">
      <w:pPr>
        <w:pStyle w:val="PL"/>
        <w:rPr>
          <w:ins w:id="1488" w:author="Author"/>
          <w:noProof w:val="0"/>
          <w:snapToGrid w:val="0"/>
          <w:lang w:eastAsia="zh-CN"/>
        </w:rPr>
      </w:pPr>
      <w:ins w:id="1489" w:author="Author">
        <w:r w:rsidRPr="00EA5FA7">
          <w:rPr>
            <w:noProof w:val="0"/>
            <w:snapToGrid w:val="0"/>
            <w:lang w:eastAsia="zh-CN"/>
          </w:rPr>
          <w:t>--</w:t>
        </w:r>
      </w:ins>
    </w:p>
    <w:p w14:paraId="4FEC7BE9" w14:textId="77777777" w:rsidR="001E7E8F" w:rsidRPr="00EA5FA7" w:rsidRDefault="001E7E8F" w:rsidP="001E7E8F">
      <w:pPr>
        <w:pStyle w:val="PL"/>
        <w:outlineLvl w:val="4"/>
        <w:rPr>
          <w:ins w:id="1490" w:author="Author"/>
          <w:noProof w:val="0"/>
          <w:snapToGrid w:val="0"/>
          <w:lang w:eastAsia="zh-CN"/>
        </w:rPr>
      </w:pPr>
      <w:ins w:id="149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14:paraId="3E5A6F4A" w14:textId="77777777" w:rsidR="001E7E8F" w:rsidRPr="00EA5FA7" w:rsidRDefault="001E7E8F" w:rsidP="001E7E8F">
      <w:pPr>
        <w:pStyle w:val="PL"/>
        <w:rPr>
          <w:ins w:id="1492" w:author="Author"/>
          <w:noProof w:val="0"/>
          <w:snapToGrid w:val="0"/>
          <w:lang w:eastAsia="zh-CN"/>
        </w:rPr>
      </w:pPr>
      <w:ins w:id="1493" w:author="Author">
        <w:r w:rsidRPr="00EA5FA7">
          <w:rPr>
            <w:noProof w:val="0"/>
            <w:snapToGrid w:val="0"/>
            <w:lang w:eastAsia="zh-CN"/>
          </w:rPr>
          <w:t>--</w:t>
        </w:r>
      </w:ins>
    </w:p>
    <w:p w14:paraId="2E6C34F6" w14:textId="77777777" w:rsidR="001E7E8F" w:rsidRPr="00EA5FA7" w:rsidRDefault="001E7E8F" w:rsidP="001E7E8F">
      <w:pPr>
        <w:pStyle w:val="PL"/>
        <w:rPr>
          <w:ins w:id="1494" w:author="Author"/>
          <w:noProof w:val="0"/>
          <w:snapToGrid w:val="0"/>
          <w:lang w:eastAsia="zh-CN"/>
        </w:rPr>
      </w:pPr>
      <w:ins w:id="1495" w:author="Author">
        <w:r w:rsidRPr="00EA5FA7">
          <w:rPr>
            <w:noProof w:val="0"/>
            <w:snapToGrid w:val="0"/>
            <w:lang w:eastAsia="zh-CN"/>
          </w:rPr>
          <w:t>-- **************************************************************</w:t>
        </w:r>
      </w:ins>
    </w:p>
    <w:p w14:paraId="08389B5C" w14:textId="77777777" w:rsidR="001E7E8F" w:rsidRPr="00EA5FA7" w:rsidRDefault="001E7E8F" w:rsidP="001E7E8F">
      <w:pPr>
        <w:pStyle w:val="PL"/>
        <w:rPr>
          <w:ins w:id="1496" w:author="Author"/>
          <w:noProof w:val="0"/>
          <w:snapToGrid w:val="0"/>
          <w:lang w:eastAsia="zh-CN"/>
        </w:rPr>
      </w:pPr>
    </w:p>
    <w:p w14:paraId="7EACD1AA" w14:textId="77777777" w:rsidR="001E7E8F" w:rsidRPr="00EA5FA7" w:rsidRDefault="001E7E8F" w:rsidP="001E7E8F">
      <w:pPr>
        <w:pStyle w:val="PL"/>
        <w:rPr>
          <w:ins w:id="1497" w:author="Author"/>
          <w:noProof w:val="0"/>
          <w:snapToGrid w:val="0"/>
          <w:lang w:eastAsia="zh-CN"/>
        </w:rPr>
      </w:pPr>
      <w:proofErr w:type="spellStart"/>
      <w:ins w:id="1498" w:author="Author">
        <w:r w:rsidRPr="00471C1E">
          <w:rPr>
            <w:noProof w:val="0"/>
            <w:snapToGrid w:val="0"/>
            <w:lang w:eastAsia="zh-CN"/>
          </w:rPr>
          <w:t>ResourceStatusFailure</w:t>
        </w:r>
        <w:proofErr w:type="spellEnd"/>
        <w:r>
          <w:rPr>
            <w:noProof w:val="0"/>
            <w:snapToGrid w:val="0"/>
            <w:lang w:eastAsia="zh-CN"/>
          </w:rPr>
          <w:t xml:space="preserve"> </w:t>
        </w:r>
        <w:r w:rsidRPr="00EA5FA7">
          <w:rPr>
            <w:noProof w:val="0"/>
            <w:snapToGrid w:val="0"/>
            <w:lang w:eastAsia="zh-CN"/>
          </w:rPr>
          <w:t>::= SEQUENCE {</w:t>
        </w:r>
      </w:ins>
    </w:p>
    <w:p w14:paraId="46F45E45" w14:textId="77777777" w:rsidR="001E7E8F" w:rsidRPr="00EA5FA7" w:rsidRDefault="001E7E8F" w:rsidP="001E7E8F">
      <w:pPr>
        <w:pStyle w:val="PL"/>
        <w:rPr>
          <w:ins w:id="1499" w:author="Author"/>
          <w:noProof w:val="0"/>
          <w:snapToGrid w:val="0"/>
          <w:lang w:eastAsia="zh-CN"/>
        </w:rPr>
      </w:pPr>
      <w:ins w:id="1500" w:author="Author">
        <w:r w:rsidRPr="00EA5FA7">
          <w:rPr>
            <w:noProof w:val="0"/>
            <w:snapToGrid w:val="0"/>
            <w:lang w:eastAsia="zh-CN"/>
          </w:rPr>
          <w:lastRenderedPageBreak/>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w:t>
        </w:r>
        <w:r w:rsidRPr="00471C1E">
          <w:t xml:space="preserve"> </w:t>
        </w:r>
        <w:proofErr w:type="spellStart"/>
        <w:r w:rsidRPr="00471C1E">
          <w:rPr>
            <w:noProof w:val="0"/>
            <w:snapToGrid w:val="0"/>
            <w:lang w:eastAsia="zh-CN"/>
          </w:rPr>
          <w:t>ResourceStatusFailure</w:t>
        </w:r>
        <w:r w:rsidRPr="00EA5FA7">
          <w:rPr>
            <w:noProof w:val="0"/>
            <w:snapToGrid w:val="0"/>
            <w:lang w:eastAsia="zh-CN"/>
          </w:rPr>
          <w:t>IEs</w:t>
        </w:r>
        <w:proofErr w:type="spellEnd"/>
        <w:r w:rsidRPr="00EA5FA7">
          <w:rPr>
            <w:noProof w:val="0"/>
            <w:snapToGrid w:val="0"/>
            <w:lang w:eastAsia="zh-CN"/>
          </w:rPr>
          <w:t>} },</w:t>
        </w:r>
      </w:ins>
    </w:p>
    <w:p w14:paraId="27D14C1E" w14:textId="77777777" w:rsidR="001E7E8F" w:rsidRPr="00EA5FA7" w:rsidRDefault="001E7E8F" w:rsidP="001E7E8F">
      <w:pPr>
        <w:pStyle w:val="PL"/>
        <w:rPr>
          <w:ins w:id="1501" w:author="Author"/>
          <w:noProof w:val="0"/>
          <w:snapToGrid w:val="0"/>
          <w:lang w:eastAsia="zh-CN"/>
        </w:rPr>
      </w:pPr>
      <w:ins w:id="1502" w:author="Author">
        <w:r w:rsidRPr="00EA5FA7">
          <w:rPr>
            <w:noProof w:val="0"/>
            <w:snapToGrid w:val="0"/>
            <w:lang w:eastAsia="zh-CN"/>
          </w:rPr>
          <w:tab/>
          <w:t>...</w:t>
        </w:r>
      </w:ins>
    </w:p>
    <w:p w14:paraId="2361E694" w14:textId="77777777" w:rsidR="001E7E8F" w:rsidRPr="00EA5FA7" w:rsidRDefault="001E7E8F" w:rsidP="001E7E8F">
      <w:pPr>
        <w:pStyle w:val="PL"/>
        <w:rPr>
          <w:ins w:id="1503" w:author="Author"/>
          <w:noProof w:val="0"/>
          <w:snapToGrid w:val="0"/>
          <w:lang w:eastAsia="zh-CN"/>
        </w:rPr>
      </w:pPr>
      <w:ins w:id="1504" w:author="Author">
        <w:r w:rsidRPr="00EA5FA7">
          <w:rPr>
            <w:noProof w:val="0"/>
            <w:snapToGrid w:val="0"/>
            <w:lang w:eastAsia="zh-CN"/>
          </w:rPr>
          <w:t>}</w:t>
        </w:r>
      </w:ins>
    </w:p>
    <w:p w14:paraId="7DD780C5" w14:textId="77777777" w:rsidR="001E7E8F" w:rsidRPr="00EA5FA7" w:rsidRDefault="001E7E8F" w:rsidP="001E7E8F">
      <w:pPr>
        <w:pStyle w:val="PL"/>
        <w:rPr>
          <w:ins w:id="1505" w:author="Author"/>
          <w:noProof w:val="0"/>
          <w:snapToGrid w:val="0"/>
          <w:lang w:eastAsia="zh-CN"/>
        </w:rPr>
      </w:pPr>
    </w:p>
    <w:p w14:paraId="4F7410EF" w14:textId="77777777" w:rsidR="001E7E8F" w:rsidRPr="00EA5FA7" w:rsidRDefault="001E7E8F" w:rsidP="001E7E8F">
      <w:pPr>
        <w:pStyle w:val="PL"/>
        <w:rPr>
          <w:ins w:id="1506" w:author="Author"/>
          <w:noProof w:val="0"/>
          <w:snapToGrid w:val="0"/>
          <w:lang w:eastAsia="zh-CN"/>
        </w:rPr>
      </w:pPr>
      <w:proofErr w:type="spellStart"/>
      <w:ins w:id="1507" w:author="Author">
        <w:r w:rsidRPr="00471C1E">
          <w:rPr>
            <w:noProof w:val="0"/>
            <w:snapToGrid w:val="0"/>
            <w:lang w:eastAsia="zh-CN"/>
          </w:rPr>
          <w:t>ResourceStatusFailure</w:t>
        </w:r>
        <w:r w:rsidRPr="00EA5FA7">
          <w:rPr>
            <w:noProof w:val="0"/>
            <w:snapToGrid w:val="0"/>
            <w:lang w:eastAsia="zh-CN"/>
          </w:rPr>
          <w:t>IEs</w:t>
        </w:r>
        <w:proofErr w:type="spellEnd"/>
        <w:r w:rsidRPr="00EA5FA7">
          <w:rPr>
            <w:noProof w:val="0"/>
            <w:snapToGrid w:val="0"/>
            <w:lang w:eastAsia="zh-CN"/>
          </w:rPr>
          <w:t xml:space="preserve"> F1AP-PROTOCOL-IES ::= {</w:t>
        </w:r>
      </w:ins>
    </w:p>
    <w:p w14:paraId="32BA74F8" w14:textId="77777777" w:rsidR="001E7E8F" w:rsidRPr="00EA5FA7" w:rsidRDefault="001E7E8F" w:rsidP="001E7E8F">
      <w:pPr>
        <w:pStyle w:val="PL"/>
        <w:rPr>
          <w:ins w:id="1508" w:author="Author"/>
          <w:noProof w:val="0"/>
          <w:snapToGrid w:val="0"/>
          <w:lang w:eastAsia="zh-CN"/>
        </w:rPr>
      </w:pPr>
      <w:ins w:id="1509" w:author="Autho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36262742" w14:textId="77777777" w:rsidR="001E7E8F" w:rsidRPr="00F456B9" w:rsidRDefault="001E7E8F" w:rsidP="001E7E8F">
      <w:pPr>
        <w:pStyle w:val="PL"/>
        <w:rPr>
          <w:ins w:id="1510" w:author="Author"/>
          <w:noProof w:val="0"/>
          <w:snapToGrid w:val="0"/>
          <w:lang w:eastAsia="zh-CN"/>
        </w:rPr>
      </w:pPr>
      <w:ins w:id="1511"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gNBCUMeasurementID</w:t>
        </w:r>
        <w:proofErr w:type="spellEnd"/>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NBCUMeasurementID</w:t>
        </w:r>
        <w:proofErr w:type="spellEnd"/>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70BCEEA8" w14:textId="77777777" w:rsidR="001E7E8F" w:rsidRPr="00F456B9" w:rsidRDefault="001E7E8F" w:rsidP="001E7E8F">
      <w:pPr>
        <w:pStyle w:val="PL"/>
        <w:rPr>
          <w:ins w:id="1512" w:author="Author"/>
          <w:noProof w:val="0"/>
          <w:snapToGrid w:val="0"/>
          <w:lang w:eastAsia="zh-CN"/>
        </w:rPr>
      </w:pPr>
      <w:ins w:id="1513" w:author="Author">
        <w:r w:rsidRPr="00EA5FA7">
          <w:rPr>
            <w:noProof w:val="0"/>
            <w:snapToGrid w:val="0"/>
            <w:lang w:eastAsia="zh-CN"/>
          </w:rPr>
          <w:tab/>
          <w:t xml:space="preserve">{ ID </w:t>
        </w:r>
        <w:r w:rsidRPr="00F456B9">
          <w:rPr>
            <w:noProof w:val="0"/>
            <w:snapToGrid w:val="0"/>
            <w:lang w:eastAsia="zh-CN"/>
          </w:rPr>
          <w:t>id-</w:t>
        </w:r>
        <w:proofErr w:type="spellStart"/>
        <w:r w:rsidRPr="00F456B9">
          <w:rPr>
            <w:noProof w:val="0"/>
            <w:snapToGrid w:val="0"/>
            <w:lang w:eastAsia="zh-CN"/>
          </w:rPr>
          <w:t>gNBDUMeasurementID</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w:t>
        </w:r>
        <w:proofErr w:type="spellStart"/>
        <w:r>
          <w:rPr>
            <w:noProof w:val="0"/>
            <w:snapToGrid w:val="0"/>
            <w:lang w:eastAsia="zh-CN"/>
          </w:rPr>
          <w:t>G</w:t>
        </w:r>
        <w:r w:rsidRPr="00F456B9">
          <w:rPr>
            <w:noProof w:val="0"/>
            <w:snapToGrid w:val="0"/>
            <w:lang w:eastAsia="zh-CN"/>
          </w:rPr>
          <w:t>NBDUMeasurementID</w:t>
        </w:r>
        <w:proofErr w:type="spellEnd"/>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B1CA183" w14:textId="77777777" w:rsidR="001E7E8F" w:rsidRPr="00F456B9" w:rsidRDefault="001E7E8F" w:rsidP="001E7E8F">
      <w:pPr>
        <w:pStyle w:val="PL"/>
        <w:rPr>
          <w:ins w:id="1514" w:author="Author"/>
          <w:noProof w:val="0"/>
          <w:snapToGrid w:val="0"/>
          <w:lang w:eastAsia="zh-CN"/>
        </w:rPr>
      </w:pPr>
      <w:ins w:id="1515"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346CE972" w14:textId="77777777" w:rsidR="001E7E8F" w:rsidRPr="00EA5FA7" w:rsidRDefault="001E7E8F" w:rsidP="001E7E8F">
      <w:pPr>
        <w:pStyle w:val="PL"/>
        <w:rPr>
          <w:ins w:id="1516" w:author="Author"/>
          <w:noProof w:val="0"/>
          <w:snapToGrid w:val="0"/>
          <w:lang w:eastAsia="zh-CN"/>
        </w:rPr>
      </w:pPr>
      <w:ins w:id="1517" w:author="Author">
        <w:r w:rsidRPr="00F456B9">
          <w:rPr>
            <w:noProof w:val="0"/>
            <w:snapToGrid w:val="0"/>
            <w:lang w:eastAsia="zh-CN"/>
          </w:rPr>
          <w:tab/>
          <w:t>{ ID id-</w:t>
        </w:r>
        <w:proofErr w:type="spellStart"/>
        <w:r w:rsidRPr="00F456B9">
          <w:rPr>
            <w:noProof w:val="0"/>
            <w:snapToGrid w:val="0"/>
            <w:lang w:eastAsia="zh-CN"/>
          </w:rPr>
          <w:t>CriticalityDiagnostics</w:t>
        </w:r>
        <w:proofErr w:type="spellEnd"/>
        <w:r w:rsidRPr="00F456B9">
          <w:rPr>
            <w:noProof w:val="0"/>
            <w:snapToGrid w:val="0"/>
            <w:lang w:eastAsia="zh-CN"/>
          </w:rPr>
          <w:tab/>
          <w:t>CRITICALITY ignore</w:t>
        </w:r>
        <w:r w:rsidRPr="00F456B9">
          <w:rPr>
            <w:noProof w:val="0"/>
            <w:snapToGrid w:val="0"/>
            <w:lang w:eastAsia="zh-CN"/>
          </w:rPr>
          <w:tab/>
          <w:t xml:space="preserve">TYPE </w:t>
        </w:r>
        <w:proofErr w:type="spellStart"/>
        <w:r w:rsidRPr="00F456B9">
          <w:rPr>
            <w:noProof w:val="0"/>
            <w:snapToGrid w:val="0"/>
            <w:lang w:eastAsia="zh-CN"/>
          </w:rPr>
          <w:t>CriticalityDiagnostics</w:t>
        </w:r>
        <w:proofErr w:type="spellEnd"/>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51447F7F" w14:textId="77777777" w:rsidR="001E7E8F" w:rsidRPr="00EA5FA7" w:rsidRDefault="001E7E8F" w:rsidP="001E7E8F">
      <w:pPr>
        <w:pStyle w:val="PL"/>
        <w:rPr>
          <w:ins w:id="1518" w:author="Author"/>
          <w:noProof w:val="0"/>
          <w:snapToGrid w:val="0"/>
          <w:lang w:eastAsia="zh-CN"/>
        </w:rPr>
      </w:pPr>
      <w:ins w:id="1519" w:author="Author">
        <w:r w:rsidRPr="00EA5FA7">
          <w:rPr>
            <w:noProof w:val="0"/>
            <w:snapToGrid w:val="0"/>
            <w:lang w:eastAsia="zh-CN"/>
          </w:rPr>
          <w:tab/>
          <w:t>...</w:t>
        </w:r>
      </w:ins>
    </w:p>
    <w:p w14:paraId="4BDC171C" w14:textId="77777777" w:rsidR="001E7E8F" w:rsidRPr="00EA5FA7" w:rsidRDefault="001E7E8F" w:rsidP="001E7E8F">
      <w:pPr>
        <w:pStyle w:val="PL"/>
        <w:rPr>
          <w:ins w:id="1520" w:author="Author"/>
          <w:noProof w:val="0"/>
          <w:snapToGrid w:val="0"/>
          <w:lang w:eastAsia="zh-CN"/>
        </w:rPr>
      </w:pPr>
      <w:ins w:id="1521" w:author="Author">
        <w:r w:rsidRPr="00EA5FA7">
          <w:rPr>
            <w:noProof w:val="0"/>
            <w:snapToGrid w:val="0"/>
            <w:lang w:eastAsia="zh-CN"/>
          </w:rPr>
          <w:t>}</w:t>
        </w:r>
      </w:ins>
    </w:p>
    <w:p w14:paraId="556F5D32" w14:textId="77777777" w:rsidR="001E7E8F" w:rsidRPr="00EA5FA7" w:rsidRDefault="001E7E8F" w:rsidP="001E7E8F">
      <w:pPr>
        <w:pStyle w:val="PL"/>
        <w:rPr>
          <w:ins w:id="1522" w:author="Author"/>
          <w:noProof w:val="0"/>
          <w:snapToGrid w:val="0"/>
          <w:lang w:eastAsia="zh-CN"/>
        </w:rPr>
      </w:pPr>
    </w:p>
    <w:p w14:paraId="2C5720B4" w14:textId="77777777" w:rsidR="001E7E8F" w:rsidRPr="00EA5FA7" w:rsidRDefault="001E7E8F" w:rsidP="001E7E8F">
      <w:pPr>
        <w:pStyle w:val="PL"/>
        <w:rPr>
          <w:ins w:id="1523" w:author="Author"/>
          <w:noProof w:val="0"/>
        </w:rPr>
      </w:pPr>
      <w:ins w:id="1524" w:author="Author">
        <w:r w:rsidRPr="00EA5FA7">
          <w:rPr>
            <w:noProof w:val="0"/>
          </w:rPr>
          <w:t>-- **************************************************************</w:t>
        </w:r>
      </w:ins>
    </w:p>
    <w:p w14:paraId="258E758E" w14:textId="77777777" w:rsidR="001E7E8F" w:rsidRPr="00EA5FA7" w:rsidRDefault="001E7E8F" w:rsidP="001E7E8F">
      <w:pPr>
        <w:pStyle w:val="PL"/>
        <w:rPr>
          <w:ins w:id="1525" w:author="Author"/>
          <w:noProof w:val="0"/>
        </w:rPr>
      </w:pPr>
      <w:ins w:id="1526" w:author="Author">
        <w:r w:rsidRPr="00EA5FA7">
          <w:rPr>
            <w:noProof w:val="0"/>
          </w:rPr>
          <w:t>--</w:t>
        </w:r>
      </w:ins>
    </w:p>
    <w:p w14:paraId="65408C18" w14:textId="77777777" w:rsidR="001E7E8F" w:rsidRPr="00EA5FA7" w:rsidRDefault="001E7E8F" w:rsidP="001E7E8F">
      <w:pPr>
        <w:pStyle w:val="PL"/>
        <w:outlineLvl w:val="3"/>
        <w:rPr>
          <w:ins w:id="1527" w:author="Author"/>
          <w:noProof w:val="0"/>
        </w:rPr>
      </w:pPr>
      <w:ins w:id="1528"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14:paraId="784B67CE" w14:textId="77777777" w:rsidR="001E7E8F" w:rsidRPr="00EA5FA7" w:rsidRDefault="001E7E8F" w:rsidP="001E7E8F">
      <w:pPr>
        <w:pStyle w:val="PL"/>
        <w:rPr>
          <w:ins w:id="1529" w:author="Author"/>
          <w:noProof w:val="0"/>
        </w:rPr>
      </w:pPr>
      <w:ins w:id="1530" w:author="Author">
        <w:r w:rsidRPr="00EA5FA7">
          <w:rPr>
            <w:noProof w:val="0"/>
          </w:rPr>
          <w:t>--</w:t>
        </w:r>
      </w:ins>
    </w:p>
    <w:p w14:paraId="7FDA4A09" w14:textId="77777777" w:rsidR="001E7E8F" w:rsidRPr="00EA5FA7" w:rsidRDefault="001E7E8F" w:rsidP="001E7E8F">
      <w:pPr>
        <w:pStyle w:val="PL"/>
        <w:rPr>
          <w:ins w:id="1531" w:author="Author"/>
          <w:noProof w:val="0"/>
        </w:rPr>
      </w:pPr>
      <w:ins w:id="1532" w:author="Author">
        <w:r w:rsidRPr="00EA5FA7">
          <w:rPr>
            <w:noProof w:val="0"/>
          </w:rPr>
          <w:t>-- **************************************************************</w:t>
        </w:r>
      </w:ins>
    </w:p>
    <w:p w14:paraId="74573360" w14:textId="77777777" w:rsidR="001E7E8F" w:rsidRPr="00EA5FA7" w:rsidRDefault="001E7E8F" w:rsidP="001E7E8F">
      <w:pPr>
        <w:pStyle w:val="PL"/>
        <w:rPr>
          <w:ins w:id="1533" w:author="Author"/>
          <w:noProof w:val="0"/>
        </w:rPr>
      </w:pPr>
    </w:p>
    <w:p w14:paraId="505AF0AC" w14:textId="77777777" w:rsidR="001E7E8F" w:rsidRPr="00EA5FA7" w:rsidRDefault="001E7E8F" w:rsidP="001E7E8F">
      <w:pPr>
        <w:pStyle w:val="PL"/>
        <w:rPr>
          <w:ins w:id="1534" w:author="Author"/>
          <w:noProof w:val="0"/>
        </w:rPr>
      </w:pPr>
      <w:ins w:id="1535" w:author="Author">
        <w:r w:rsidRPr="00EA5FA7">
          <w:rPr>
            <w:noProof w:val="0"/>
          </w:rPr>
          <w:t>-- **************************************************************</w:t>
        </w:r>
      </w:ins>
    </w:p>
    <w:p w14:paraId="4BCFC7A2" w14:textId="77777777" w:rsidR="001E7E8F" w:rsidRPr="00EA5FA7" w:rsidRDefault="001E7E8F" w:rsidP="001E7E8F">
      <w:pPr>
        <w:pStyle w:val="PL"/>
        <w:rPr>
          <w:ins w:id="1536" w:author="Author"/>
          <w:noProof w:val="0"/>
        </w:rPr>
      </w:pPr>
      <w:ins w:id="1537" w:author="Author">
        <w:r w:rsidRPr="00EA5FA7">
          <w:rPr>
            <w:noProof w:val="0"/>
          </w:rPr>
          <w:t>--</w:t>
        </w:r>
      </w:ins>
    </w:p>
    <w:p w14:paraId="7D2A60D3" w14:textId="77777777" w:rsidR="001E7E8F" w:rsidRDefault="001E7E8F" w:rsidP="001E7E8F">
      <w:pPr>
        <w:pStyle w:val="PL"/>
        <w:outlineLvl w:val="4"/>
        <w:rPr>
          <w:ins w:id="1538" w:author="Author"/>
          <w:noProof w:val="0"/>
          <w:lang w:eastAsia="zh-CN"/>
        </w:rPr>
      </w:pPr>
      <w:ins w:id="1539"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5DD169B9" w14:textId="77777777" w:rsidR="001E7E8F" w:rsidRPr="00EA5FA7" w:rsidRDefault="001E7E8F" w:rsidP="001E7E8F">
      <w:pPr>
        <w:pStyle w:val="PL"/>
        <w:outlineLvl w:val="4"/>
        <w:rPr>
          <w:ins w:id="1540" w:author="Author"/>
          <w:noProof w:val="0"/>
        </w:rPr>
      </w:pPr>
      <w:ins w:id="1541" w:author="Author">
        <w:r w:rsidRPr="00EA5FA7">
          <w:rPr>
            <w:noProof w:val="0"/>
          </w:rPr>
          <w:t>--</w:t>
        </w:r>
      </w:ins>
    </w:p>
    <w:p w14:paraId="45D1CDC6" w14:textId="77777777" w:rsidR="001E7E8F" w:rsidRPr="00EA5FA7" w:rsidRDefault="001E7E8F" w:rsidP="001E7E8F">
      <w:pPr>
        <w:pStyle w:val="PL"/>
        <w:rPr>
          <w:ins w:id="1542" w:author="Author"/>
          <w:noProof w:val="0"/>
        </w:rPr>
      </w:pPr>
      <w:ins w:id="1543" w:author="Author">
        <w:r w:rsidRPr="00EA5FA7">
          <w:rPr>
            <w:noProof w:val="0"/>
          </w:rPr>
          <w:t>-- **************************************************************</w:t>
        </w:r>
      </w:ins>
    </w:p>
    <w:p w14:paraId="1CD01087" w14:textId="77777777" w:rsidR="001E7E8F" w:rsidRPr="00EA5FA7" w:rsidRDefault="001E7E8F" w:rsidP="001E7E8F">
      <w:pPr>
        <w:pStyle w:val="PL"/>
        <w:rPr>
          <w:ins w:id="1544" w:author="Author"/>
          <w:noProof w:val="0"/>
        </w:rPr>
      </w:pPr>
    </w:p>
    <w:p w14:paraId="7516DE96" w14:textId="77777777" w:rsidR="001E7E8F" w:rsidRPr="00EA5FA7" w:rsidRDefault="001E7E8F" w:rsidP="001E7E8F">
      <w:pPr>
        <w:pStyle w:val="PL"/>
        <w:rPr>
          <w:ins w:id="1545" w:author="Author"/>
          <w:noProof w:val="0"/>
        </w:rPr>
      </w:pPr>
      <w:proofErr w:type="spellStart"/>
      <w:ins w:id="1546" w:author="Author">
        <w:r w:rsidRPr="00471C1E">
          <w:rPr>
            <w:noProof w:val="0"/>
            <w:lang w:eastAsia="zh-CN"/>
          </w:rPr>
          <w:t>ResourceStatusUpdate</w:t>
        </w:r>
        <w:proofErr w:type="spellEnd"/>
        <w:r>
          <w:rPr>
            <w:noProof w:val="0"/>
            <w:lang w:eastAsia="zh-CN"/>
          </w:rPr>
          <w:t xml:space="preserve"> </w:t>
        </w:r>
        <w:r w:rsidRPr="00EA5FA7">
          <w:rPr>
            <w:noProof w:val="0"/>
          </w:rPr>
          <w:t>::= SEQUENCE {</w:t>
        </w:r>
      </w:ins>
    </w:p>
    <w:p w14:paraId="09660EA4" w14:textId="77777777" w:rsidR="001E7E8F" w:rsidRPr="00EA5FA7" w:rsidRDefault="001E7E8F" w:rsidP="001E7E8F">
      <w:pPr>
        <w:pStyle w:val="PL"/>
        <w:rPr>
          <w:ins w:id="1547" w:author="Author"/>
          <w:noProof w:val="0"/>
        </w:rPr>
      </w:pPr>
      <w:ins w:id="1548" w:author="Autho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471C1E">
          <w:rPr>
            <w:noProof w:val="0"/>
            <w:lang w:eastAsia="zh-CN"/>
          </w:rPr>
          <w:t>ResourceStatusUpdate</w:t>
        </w:r>
        <w:r w:rsidRPr="00EA5FA7">
          <w:rPr>
            <w:noProof w:val="0"/>
          </w:rPr>
          <w:t>IEs</w:t>
        </w:r>
        <w:proofErr w:type="spellEnd"/>
        <w:r w:rsidRPr="00EA5FA7">
          <w:rPr>
            <w:noProof w:val="0"/>
          </w:rPr>
          <w:t>}},</w:t>
        </w:r>
      </w:ins>
    </w:p>
    <w:p w14:paraId="2B4C5DA8" w14:textId="77777777" w:rsidR="001E7E8F" w:rsidRPr="00EA5FA7" w:rsidRDefault="001E7E8F" w:rsidP="001E7E8F">
      <w:pPr>
        <w:pStyle w:val="PL"/>
        <w:rPr>
          <w:ins w:id="1549" w:author="Author"/>
          <w:noProof w:val="0"/>
        </w:rPr>
      </w:pPr>
      <w:ins w:id="1550" w:author="Author">
        <w:r w:rsidRPr="00EA5FA7">
          <w:rPr>
            <w:noProof w:val="0"/>
          </w:rPr>
          <w:tab/>
          <w:t>...</w:t>
        </w:r>
      </w:ins>
    </w:p>
    <w:p w14:paraId="2BB1B2BA" w14:textId="77777777" w:rsidR="001E7E8F" w:rsidRPr="00EA5FA7" w:rsidRDefault="001E7E8F" w:rsidP="001E7E8F">
      <w:pPr>
        <w:pStyle w:val="PL"/>
        <w:rPr>
          <w:ins w:id="1551" w:author="Author"/>
          <w:noProof w:val="0"/>
        </w:rPr>
      </w:pPr>
      <w:ins w:id="1552" w:author="Author">
        <w:r w:rsidRPr="00EA5FA7">
          <w:rPr>
            <w:noProof w:val="0"/>
          </w:rPr>
          <w:t>}</w:t>
        </w:r>
      </w:ins>
    </w:p>
    <w:p w14:paraId="5B2241FD" w14:textId="77777777" w:rsidR="001E7E8F" w:rsidRPr="00EA5FA7" w:rsidRDefault="001E7E8F" w:rsidP="001E7E8F">
      <w:pPr>
        <w:pStyle w:val="PL"/>
        <w:rPr>
          <w:ins w:id="1553" w:author="Author"/>
          <w:noProof w:val="0"/>
        </w:rPr>
      </w:pPr>
    </w:p>
    <w:p w14:paraId="4C4A7E7F" w14:textId="77777777" w:rsidR="001E7E8F" w:rsidRPr="00EA5FA7" w:rsidRDefault="001E7E8F" w:rsidP="001E7E8F">
      <w:pPr>
        <w:pStyle w:val="PL"/>
        <w:rPr>
          <w:ins w:id="1554" w:author="Author"/>
          <w:noProof w:val="0"/>
        </w:rPr>
      </w:pPr>
      <w:proofErr w:type="spellStart"/>
      <w:ins w:id="1555" w:author="Author">
        <w:r w:rsidRPr="00471C1E">
          <w:rPr>
            <w:noProof w:val="0"/>
          </w:rPr>
          <w:t>ResourceStatusUpdate</w:t>
        </w:r>
        <w:r w:rsidRPr="00EA5FA7">
          <w:rPr>
            <w:noProof w:val="0"/>
          </w:rPr>
          <w:t>IEs</w:t>
        </w:r>
        <w:proofErr w:type="spellEnd"/>
        <w:r w:rsidRPr="00EA5FA7">
          <w:rPr>
            <w:noProof w:val="0"/>
          </w:rPr>
          <w:t xml:space="preserve"> F1AP-PROTOCOL-IES ::= {</w:t>
        </w:r>
      </w:ins>
    </w:p>
    <w:p w14:paraId="60E3A414" w14:textId="77777777" w:rsidR="001E7E8F" w:rsidRDefault="001E7E8F" w:rsidP="001E7E8F">
      <w:pPr>
        <w:pStyle w:val="PL"/>
        <w:tabs>
          <w:tab w:val="clear" w:pos="7680"/>
          <w:tab w:val="clear" w:pos="8832"/>
          <w:tab w:val="left" w:pos="220"/>
        </w:tabs>
        <w:rPr>
          <w:ins w:id="1556" w:author="Author"/>
          <w:lang w:eastAsia="zh-CN"/>
        </w:rPr>
      </w:pPr>
      <w:ins w:id="1557"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ins>
    </w:p>
    <w:p w14:paraId="181A7A38" w14:textId="77777777" w:rsidR="001E7E8F" w:rsidRDefault="001E7E8F" w:rsidP="001E7E8F">
      <w:pPr>
        <w:pStyle w:val="PL"/>
        <w:tabs>
          <w:tab w:val="left" w:pos="220"/>
        </w:tabs>
        <w:rPr>
          <w:ins w:id="1558" w:author="Author"/>
        </w:rPr>
      </w:pPr>
      <w:ins w:id="1559" w:author="Author">
        <w:r>
          <w:tab/>
          <w:t>{ ID id-gNBCUMeasurementID</w:t>
        </w:r>
        <w:r>
          <w:tab/>
        </w:r>
        <w:r>
          <w:tab/>
        </w:r>
        <w:r>
          <w:tab/>
          <w:t>CRITICALITY reject</w:t>
        </w:r>
        <w:r>
          <w:tab/>
          <w:t>TYPE GNBCUMeasurementID</w:t>
        </w:r>
        <w:r>
          <w:tab/>
        </w:r>
        <w:r>
          <w:tab/>
        </w:r>
        <w:r>
          <w:tab/>
        </w:r>
        <w:r>
          <w:tab/>
          <w:t>PRESENCE mandatory</w:t>
        </w:r>
        <w:r>
          <w:tab/>
          <w:t>}|</w:t>
        </w:r>
      </w:ins>
    </w:p>
    <w:p w14:paraId="4ACF7FD9" w14:textId="77777777" w:rsidR="001E7E8F" w:rsidRDefault="001E7E8F" w:rsidP="001E7E8F">
      <w:pPr>
        <w:pStyle w:val="PL"/>
        <w:tabs>
          <w:tab w:val="clear" w:pos="7680"/>
          <w:tab w:val="clear" w:pos="8832"/>
          <w:tab w:val="left" w:pos="220"/>
        </w:tabs>
        <w:rPr>
          <w:ins w:id="1560" w:author="Author"/>
          <w:lang w:eastAsia="zh-CN"/>
        </w:rPr>
      </w:pPr>
      <w:ins w:id="1561" w:author="Author">
        <w:r>
          <w:tab/>
          <w:t>{ ID id-gNBDUMeasurementID</w:t>
        </w:r>
        <w:r>
          <w:tab/>
        </w:r>
        <w:r>
          <w:tab/>
        </w:r>
        <w:r>
          <w:tab/>
          <w:t>CRITICALITY ignore</w:t>
        </w:r>
        <w:r>
          <w:tab/>
          <w:t>TYPE GNBDUMeasurementID</w:t>
        </w:r>
        <w:r>
          <w:tab/>
        </w:r>
        <w:r>
          <w:tab/>
        </w:r>
        <w:r>
          <w:tab/>
          <w:t>PRESENCE mandatory</w:t>
        </w:r>
        <w:r>
          <w:tab/>
          <w:t>}|</w:t>
        </w:r>
      </w:ins>
    </w:p>
    <w:p w14:paraId="156888F1" w14:textId="77777777" w:rsidR="001E7E8F" w:rsidRDefault="001E7E8F" w:rsidP="001E7E8F">
      <w:pPr>
        <w:pStyle w:val="PL"/>
        <w:tabs>
          <w:tab w:val="clear" w:pos="7680"/>
          <w:tab w:val="clear" w:pos="8832"/>
          <w:tab w:val="left" w:pos="220"/>
        </w:tabs>
        <w:rPr>
          <w:ins w:id="1562" w:author="Author"/>
          <w:lang w:eastAsia="zh-CN"/>
        </w:rPr>
      </w:pPr>
      <w:ins w:id="1563"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sidRPr="00EA5FA7">
          <w:t xml:space="preserve">PRESENCE </w:t>
        </w:r>
        <w:r>
          <w:t>optional</w:t>
        </w:r>
        <w:r w:rsidRPr="00EA5FA7">
          <w:tab/>
          <w:t>}|</w:t>
        </w:r>
      </w:ins>
    </w:p>
    <w:p w14:paraId="665A489C" w14:textId="77777777" w:rsidR="001E7E8F" w:rsidRPr="00EA5FA7" w:rsidRDefault="001E7E8F" w:rsidP="001E7E8F">
      <w:pPr>
        <w:pStyle w:val="PL"/>
        <w:tabs>
          <w:tab w:val="clear" w:pos="7680"/>
          <w:tab w:val="clear" w:pos="8832"/>
          <w:tab w:val="left" w:pos="220"/>
        </w:tabs>
        <w:rPr>
          <w:ins w:id="1564" w:author="Author"/>
          <w:lang w:eastAsia="zh-CN"/>
        </w:rPr>
      </w:pPr>
      <w:ins w:id="1565" w:author="Autho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ins>
    </w:p>
    <w:p w14:paraId="30A07851" w14:textId="77777777" w:rsidR="001E7E8F" w:rsidRPr="00EA5FA7" w:rsidRDefault="001E7E8F" w:rsidP="001E7E8F">
      <w:pPr>
        <w:pStyle w:val="PL"/>
        <w:rPr>
          <w:ins w:id="1566" w:author="Author"/>
          <w:noProof w:val="0"/>
        </w:rPr>
      </w:pPr>
      <w:ins w:id="1567" w:author="Author">
        <w:r w:rsidRPr="00EA5FA7">
          <w:rPr>
            <w:noProof w:val="0"/>
          </w:rPr>
          <w:tab/>
          <w:t>...</w:t>
        </w:r>
      </w:ins>
    </w:p>
    <w:p w14:paraId="173487A1" w14:textId="77777777" w:rsidR="001E7E8F" w:rsidRPr="00EA5FA7" w:rsidRDefault="001E7E8F" w:rsidP="001E7E8F">
      <w:pPr>
        <w:pStyle w:val="PL"/>
        <w:rPr>
          <w:ins w:id="1568" w:author="Author"/>
          <w:noProof w:val="0"/>
          <w:lang w:eastAsia="zh-CN"/>
        </w:rPr>
      </w:pPr>
      <w:ins w:id="1569" w:author="Author">
        <w:r w:rsidRPr="00EA5FA7">
          <w:rPr>
            <w:noProof w:val="0"/>
          </w:rPr>
          <w:t>}</w:t>
        </w:r>
      </w:ins>
    </w:p>
    <w:p w14:paraId="5543FAE9" w14:textId="77777777" w:rsidR="001E7E8F" w:rsidRPr="00EA5FA7" w:rsidRDefault="001E7E8F" w:rsidP="001E7E8F">
      <w:pPr>
        <w:pStyle w:val="PL"/>
      </w:pPr>
    </w:p>
    <w:p w14:paraId="2BFDAB2A" w14:textId="77777777" w:rsidR="001E7E8F" w:rsidRPr="00EA5FA7" w:rsidRDefault="001E7E8F" w:rsidP="001E7E8F">
      <w:pPr>
        <w:pStyle w:val="PL"/>
        <w:rPr>
          <w:noProof w:val="0"/>
        </w:rPr>
      </w:pPr>
      <w:r w:rsidRPr="00EA5FA7">
        <w:rPr>
          <w:noProof w:val="0"/>
        </w:rPr>
        <w:t>END</w:t>
      </w:r>
    </w:p>
    <w:p w14:paraId="3D9C4106" w14:textId="77777777" w:rsidR="001E7E8F" w:rsidRPr="00EA5FA7" w:rsidRDefault="001E7E8F" w:rsidP="001E7E8F">
      <w:pPr>
        <w:pStyle w:val="PL"/>
        <w:rPr>
          <w:noProof w:val="0"/>
          <w:snapToGrid w:val="0"/>
        </w:rPr>
      </w:pPr>
      <w:r w:rsidRPr="00EA5FA7">
        <w:rPr>
          <w:noProof w:val="0"/>
          <w:snapToGrid w:val="0"/>
        </w:rPr>
        <w:t xml:space="preserve">-- ASN1STOP </w:t>
      </w:r>
    </w:p>
    <w:p w14:paraId="2E776A0F" w14:textId="77777777" w:rsidR="001E7E8F" w:rsidRPr="00EA5FA7" w:rsidRDefault="001E7E8F" w:rsidP="001E7E8F">
      <w:pPr>
        <w:pStyle w:val="PL"/>
        <w:rPr>
          <w:noProof w:val="0"/>
        </w:rPr>
      </w:pPr>
    </w:p>
    <w:p w14:paraId="362C83FD" w14:textId="77777777" w:rsidR="001E7E8F" w:rsidRPr="00EA5FA7" w:rsidRDefault="001E7E8F" w:rsidP="001E7E8F">
      <w:pPr>
        <w:pStyle w:val="Heading3"/>
      </w:pPr>
      <w:bookmarkStart w:id="1570" w:name="_Toc20956003"/>
      <w:bookmarkStart w:id="1571" w:name="_Toc29893129"/>
      <w:r w:rsidRPr="00EA5FA7">
        <w:t>9.4.5</w:t>
      </w:r>
      <w:r w:rsidRPr="00EA5FA7">
        <w:tab/>
        <w:t>Information Element Definitions</w:t>
      </w:r>
      <w:bookmarkEnd w:id="1570"/>
      <w:bookmarkEnd w:id="1571"/>
    </w:p>
    <w:p w14:paraId="64D03FC6" w14:textId="77777777" w:rsidR="001E7E8F" w:rsidRPr="00EA5FA7" w:rsidRDefault="001E7E8F" w:rsidP="001E7E8F">
      <w:pPr>
        <w:pStyle w:val="PL"/>
        <w:rPr>
          <w:noProof w:val="0"/>
          <w:snapToGrid w:val="0"/>
        </w:rPr>
      </w:pPr>
      <w:r w:rsidRPr="00EA5FA7">
        <w:rPr>
          <w:noProof w:val="0"/>
          <w:snapToGrid w:val="0"/>
        </w:rPr>
        <w:t xml:space="preserve">-- ASN1START </w:t>
      </w:r>
    </w:p>
    <w:p w14:paraId="242B77FB" w14:textId="77777777" w:rsidR="001E7E8F" w:rsidRPr="00EA5FA7" w:rsidRDefault="001E7E8F" w:rsidP="001E7E8F">
      <w:pPr>
        <w:pStyle w:val="PL"/>
        <w:rPr>
          <w:noProof w:val="0"/>
          <w:snapToGrid w:val="0"/>
        </w:rPr>
      </w:pPr>
      <w:r w:rsidRPr="00EA5FA7">
        <w:rPr>
          <w:noProof w:val="0"/>
          <w:snapToGrid w:val="0"/>
        </w:rPr>
        <w:t>-- **************************************************************</w:t>
      </w:r>
    </w:p>
    <w:p w14:paraId="32A6A4FC" w14:textId="77777777" w:rsidR="001E7E8F" w:rsidRPr="00EA5FA7" w:rsidRDefault="001E7E8F" w:rsidP="001E7E8F">
      <w:pPr>
        <w:pStyle w:val="PL"/>
        <w:rPr>
          <w:noProof w:val="0"/>
          <w:snapToGrid w:val="0"/>
        </w:rPr>
      </w:pPr>
      <w:r w:rsidRPr="00EA5FA7">
        <w:rPr>
          <w:noProof w:val="0"/>
          <w:snapToGrid w:val="0"/>
        </w:rPr>
        <w:t>--</w:t>
      </w:r>
    </w:p>
    <w:p w14:paraId="3E14385B" w14:textId="77777777" w:rsidR="001E7E8F" w:rsidRPr="00EA5FA7" w:rsidRDefault="001E7E8F" w:rsidP="001E7E8F">
      <w:pPr>
        <w:pStyle w:val="PL"/>
        <w:rPr>
          <w:noProof w:val="0"/>
          <w:snapToGrid w:val="0"/>
        </w:rPr>
      </w:pPr>
      <w:r w:rsidRPr="00EA5FA7">
        <w:rPr>
          <w:noProof w:val="0"/>
          <w:snapToGrid w:val="0"/>
        </w:rPr>
        <w:t>-- Information Element Definitions</w:t>
      </w:r>
    </w:p>
    <w:p w14:paraId="28C2C89C" w14:textId="77777777" w:rsidR="001E7E8F" w:rsidRPr="00EA5FA7" w:rsidRDefault="001E7E8F" w:rsidP="001E7E8F">
      <w:pPr>
        <w:pStyle w:val="PL"/>
        <w:rPr>
          <w:noProof w:val="0"/>
          <w:snapToGrid w:val="0"/>
        </w:rPr>
      </w:pPr>
      <w:r w:rsidRPr="00EA5FA7">
        <w:rPr>
          <w:noProof w:val="0"/>
          <w:snapToGrid w:val="0"/>
        </w:rPr>
        <w:t>--</w:t>
      </w:r>
    </w:p>
    <w:p w14:paraId="5396E26F" w14:textId="77777777" w:rsidR="001E7E8F" w:rsidRPr="00EA5FA7" w:rsidRDefault="001E7E8F" w:rsidP="001E7E8F">
      <w:pPr>
        <w:pStyle w:val="PL"/>
        <w:rPr>
          <w:noProof w:val="0"/>
          <w:snapToGrid w:val="0"/>
        </w:rPr>
      </w:pPr>
      <w:r w:rsidRPr="00EA5FA7">
        <w:rPr>
          <w:noProof w:val="0"/>
          <w:snapToGrid w:val="0"/>
        </w:rPr>
        <w:t>-- **************************************************************</w:t>
      </w:r>
    </w:p>
    <w:p w14:paraId="5E79AD64" w14:textId="77777777" w:rsidR="001E7E8F" w:rsidRPr="00EA5FA7" w:rsidRDefault="001E7E8F" w:rsidP="001E7E8F">
      <w:pPr>
        <w:pStyle w:val="PL"/>
        <w:rPr>
          <w:noProof w:val="0"/>
          <w:snapToGrid w:val="0"/>
        </w:rPr>
      </w:pPr>
    </w:p>
    <w:p w14:paraId="7CFDB2D6" w14:textId="77777777" w:rsidR="001E7E8F" w:rsidRPr="00EA5FA7" w:rsidRDefault="001E7E8F" w:rsidP="001E7E8F">
      <w:pPr>
        <w:pStyle w:val="PL"/>
        <w:rPr>
          <w:noProof w:val="0"/>
          <w:snapToGrid w:val="0"/>
        </w:rPr>
      </w:pPr>
      <w:r w:rsidRPr="00EA5FA7">
        <w:rPr>
          <w:noProof w:val="0"/>
          <w:snapToGrid w:val="0"/>
        </w:rPr>
        <w:t>F1AP-IEs {</w:t>
      </w:r>
    </w:p>
    <w:p w14:paraId="2BC2AFF5" w14:textId="77777777" w:rsidR="001E7E8F" w:rsidRPr="00EA5FA7" w:rsidRDefault="001E7E8F" w:rsidP="001E7E8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6E5195A" w14:textId="77777777" w:rsidR="001E7E8F" w:rsidRPr="00EA5FA7" w:rsidRDefault="001E7E8F" w:rsidP="001E7E8F">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7E0A793E" w14:textId="77777777" w:rsidR="001E7E8F" w:rsidRPr="00EA5FA7" w:rsidRDefault="001E7E8F" w:rsidP="001E7E8F">
      <w:pPr>
        <w:pStyle w:val="PL"/>
        <w:rPr>
          <w:noProof w:val="0"/>
          <w:snapToGrid w:val="0"/>
        </w:rPr>
      </w:pPr>
    </w:p>
    <w:p w14:paraId="72DA40C6" w14:textId="77777777" w:rsidR="001E7E8F" w:rsidRPr="00EA5FA7" w:rsidRDefault="001E7E8F" w:rsidP="001E7E8F">
      <w:pPr>
        <w:pStyle w:val="PL"/>
        <w:rPr>
          <w:noProof w:val="0"/>
          <w:snapToGrid w:val="0"/>
        </w:rPr>
      </w:pPr>
      <w:r w:rsidRPr="00EA5FA7">
        <w:rPr>
          <w:noProof w:val="0"/>
          <w:snapToGrid w:val="0"/>
        </w:rPr>
        <w:t xml:space="preserve">DEFINITIONS AUTOMATIC TAGS ::= </w:t>
      </w:r>
    </w:p>
    <w:p w14:paraId="39F3D282" w14:textId="77777777" w:rsidR="001E7E8F" w:rsidRPr="00EA5FA7" w:rsidRDefault="001E7E8F" w:rsidP="001E7E8F">
      <w:pPr>
        <w:pStyle w:val="PL"/>
        <w:rPr>
          <w:noProof w:val="0"/>
          <w:snapToGrid w:val="0"/>
        </w:rPr>
      </w:pPr>
    </w:p>
    <w:p w14:paraId="59DF9254" w14:textId="77777777" w:rsidR="001E7E8F" w:rsidRPr="00EA5FA7" w:rsidRDefault="001E7E8F" w:rsidP="001E7E8F">
      <w:pPr>
        <w:pStyle w:val="PL"/>
        <w:rPr>
          <w:noProof w:val="0"/>
          <w:snapToGrid w:val="0"/>
        </w:rPr>
      </w:pPr>
      <w:r w:rsidRPr="00EA5FA7">
        <w:rPr>
          <w:noProof w:val="0"/>
          <w:snapToGrid w:val="0"/>
        </w:rPr>
        <w:t>BEGIN</w:t>
      </w:r>
    </w:p>
    <w:p w14:paraId="70FD76D5" w14:textId="77777777" w:rsidR="001E7E8F" w:rsidRPr="00EA5FA7" w:rsidRDefault="001E7E8F" w:rsidP="001E7E8F">
      <w:pPr>
        <w:pStyle w:val="PL"/>
        <w:rPr>
          <w:noProof w:val="0"/>
          <w:snapToGrid w:val="0"/>
        </w:rPr>
      </w:pPr>
    </w:p>
    <w:p w14:paraId="46C4ACCF" w14:textId="77777777" w:rsidR="001E7E8F" w:rsidRPr="00EA5FA7" w:rsidRDefault="001E7E8F" w:rsidP="001E7E8F">
      <w:pPr>
        <w:pStyle w:val="PL"/>
        <w:rPr>
          <w:rFonts w:eastAsia="SimSun"/>
          <w:snapToGrid w:val="0"/>
        </w:rPr>
      </w:pPr>
      <w:r w:rsidRPr="00EA5FA7">
        <w:rPr>
          <w:noProof w:val="0"/>
          <w:snapToGrid w:val="0"/>
        </w:rPr>
        <w:t>IMPORTS</w:t>
      </w:r>
    </w:p>
    <w:p w14:paraId="02265C8A" w14:textId="77777777" w:rsidR="001E7E8F" w:rsidRPr="00EA5FA7" w:rsidRDefault="001E7E8F" w:rsidP="001E7E8F">
      <w:pPr>
        <w:pStyle w:val="PL"/>
        <w:rPr>
          <w:rFonts w:eastAsia="SimSun"/>
          <w:snapToGrid w:val="0"/>
        </w:rPr>
      </w:pPr>
      <w:r w:rsidRPr="00EA5FA7">
        <w:rPr>
          <w:rFonts w:eastAsia="SimSun"/>
          <w:snapToGrid w:val="0"/>
        </w:rPr>
        <w:tab/>
        <w:t>id-gNB-CUSystemInformation,</w:t>
      </w:r>
    </w:p>
    <w:p w14:paraId="14B8DDB9" w14:textId="77777777" w:rsidR="001E7E8F" w:rsidRPr="00EA5FA7" w:rsidRDefault="001E7E8F" w:rsidP="001E7E8F">
      <w:pPr>
        <w:pStyle w:val="PL"/>
        <w:rPr>
          <w:rFonts w:eastAsia="SimSun"/>
          <w:snapToGrid w:val="0"/>
        </w:rPr>
      </w:pPr>
      <w:r w:rsidRPr="00EA5FA7">
        <w:rPr>
          <w:rFonts w:eastAsia="SimSun"/>
          <w:snapToGrid w:val="0"/>
        </w:rPr>
        <w:tab/>
        <w:t>id-HandoverPreparationInformation,</w:t>
      </w:r>
    </w:p>
    <w:p w14:paraId="131EAF8B" w14:textId="77777777" w:rsidR="001E7E8F" w:rsidRPr="00EA5FA7" w:rsidRDefault="001E7E8F" w:rsidP="001E7E8F">
      <w:pPr>
        <w:pStyle w:val="PL"/>
        <w:rPr>
          <w:rFonts w:eastAsia="SimSun"/>
          <w:snapToGrid w:val="0"/>
        </w:rPr>
      </w:pPr>
      <w:r w:rsidRPr="00EA5FA7">
        <w:rPr>
          <w:rFonts w:eastAsia="SimSun"/>
          <w:snapToGrid w:val="0"/>
        </w:rPr>
        <w:tab/>
        <w:t>id-TAISliceSupportList,</w:t>
      </w:r>
    </w:p>
    <w:p w14:paraId="1B412DDB" w14:textId="77777777" w:rsidR="001E7E8F" w:rsidRPr="00EA5FA7" w:rsidRDefault="001E7E8F" w:rsidP="001E7E8F">
      <w:pPr>
        <w:pStyle w:val="PL"/>
        <w:rPr>
          <w:rFonts w:eastAsia="SimSun"/>
          <w:snapToGrid w:val="0"/>
        </w:rPr>
      </w:pPr>
      <w:r w:rsidRPr="00EA5FA7">
        <w:rPr>
          <w:rFonts w:eastAsia="SimSun"/>
          <w:snapToGrid w:val="0"/>
        </w:rPr>
        <w:tab/>
        <w:t>id-RANAC,</w:t>
      </w:r>
    </w:p>
    <w:p w14:paraId="2E88F38A" w14:textId="77777777" w:rsidR="001E7E8F" w:rsidRPr="00EA5FA7" w:rsidRDefault="001E7E8F" w:rsidP="001E7E8F">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56F3CBD3" w14:textId="77777777" w:rsidR="001E7E8F" w:rsidRPr="00EA5FA7" w:rsidRDefault="001E7E8F" w:rsidP="001E7E8F">
      <w:pPr>
        <w:pStyle w:val="PL"/>
        <w:rPr>
          <w:rFonts w:eastAsia="SimSun"/>
          <w:snapToGrid w:val="0"/>
        </w:rPr>
      </w:pPr>
      <w:r w:rsidRPr="00EA5FA7">
        <w:rPr>
          <w:rFonts w:eastAsia="SimSun"/>
          <w:snapToGrid w:val="0"/>
        </w:rPr>
        <w:tab/>
        <w:t>id-Cell-Direction,</w:t>
      </w:r>
    </w:p>
    <w:p w14:paraId="61DF3D8F" w14:textId="77777777" w:rsidR="001E7E8F" w:rsidRPr="00EA5FA7" w:rsidRDefault="001E7E8F" w:rsidP="001E7E8F">
      <w:pPr>
        <w:pStyle w:val="PL"/>
        <w:rPr>
          <w:rFonts w:eastAsia="SimSun"/>
          <w:snapToGrid w:val="0"/>
        </w:rPr>
      </w:pPr>
      <w:r w:rsidRPr="00EA5FA7">
        <w:rPr>
          <w:rFonts w:eastAsia="SimSun"/>
          <w:snapToGrid w:val="0"/>
        </w:rPr>
        <w:tab/>
        <w:t>id-Cell-Type,</w:t>
      </w:r>
    </w:p>
    <w:p w14:paraId="4C4983F8" w14:textId="77777777" w:rsidR="001E7E8F" w:rsidRPr="00EA5FA7" w:rsidRDefault="001E7E8F" w:rsidP="001E7E8F">
      <w:pPr>
        <w:pStyle w:val="PL"/>
        <w:rPr>
          <w:rFonts w:eastAsia="SimSun"/>
          <w:snapToGrid w:val="0"/>
        </w:rPr>
      </w:pPr>
      <w:r w:rsidRPr="00EA5FA7">
        <w:rPr>
          <w:rFonts w:eastAsia="SimSun"/>
          <w:snapToGrid w:val="0"/>
        </w:rPr>
        <w:lastRenderedPageBreak/>
        <w:tab/>
        <w:t>id-CellGroupConfig,</w:t>
      </w:r>
    </w:p>
    <w:p w14:paraId="3B58A5F3" w14:textId="77777777" w:rsidR="001E7E8F" w:rsidRPr="00EA5FA7" w:rsidRDefault="001E7E8F" w:rsidP="001E7E8F">
      <w:pPr>
        <w:pStyle w:val="PL"/>
        <w:rPr>
          <w:rFonts w:eastAsia="SimSun"/>
          <w:snapToGrid w:val="0"/>
        </w:rPr>
      </w:pPr>
      <w:r w:rsidRPr="00EA5FA7">
        <w:rPr>
          <w:rFonts w:eastAsia="SimSun"/>
          <w:snapToGrid w:val="0"/>
        </w:rPr>
        <w:tab/>
        <w:t>id-AvailablePLMNList,</w:t>
      </w:r>
    </w:p>
    <w:p w14:paraId="52E3217C" w14:textId="77777777" w:rsidR="001E7E8F" w:rsidRPr="00EA5FA7" w:rsidRDefault="001E7E8F" w:rsidP="001E7E8F">
      <w:pPr>
        <w:pStyle w:val="PL"/>
        <w:rPr>
          <w:rFonts w:eastAsia="SimSun"/>
          <w:snapToGrid w:val="0"/>
        </w:rPr>
      </w:pPr>
      <w:r w:rsidRPr="00EA5FA7">
        <w:rPr>
          <w:rFonts w:eastAsia="SimSun"/>
          <w:snapToGrid w:val="0"/>
        </w:rPr>
        <w:tab/>
        <w:t>id-PDUSessionID,</w:t>
      </w:r>
    </w:p>
    <w:p w14:paraId="6E887373" w14:textId="77777777" w:rsidR="001E7E8F" w:rsidRPr="00EA5FA7" w:rsidRDefault="001E7E8F" w:rsidP="001E7E8F">
      <w:pPr>
        <w:pStyle w:val="PL"/>
        <w:rPr>
          <w:rFonts w:eastAsia="SimSun"/>
          <w:snapToGrid w:val="0"/>
        </w:rPr>
      </w:pPr>
      <w:r w:rsidRPr="00EA5FA7">
        <w:rPr>
          <w:rFonts w:eastAsia="SimSun"/>
          <w:snapToGrid w:val="0"/>
        </w:rPr>
        <w:tab/>
        <w:t xml:space="preserve">id-ULPDUSessionAggregateMaximumBitRate, </w:t>
      </w:r>
    </w:p>
    <w:p w14:paraId="03C20814" w14:textId="77777777" w:rsidR="001E7E8F" w:rsidRPr="00EA5FA7" w:rsidRDefault="001E7E8F" w:rsidP="001E7E8F">
      <w:pPr>
        <w:pStyle w:val="PL"/>
        <w:rPr>
          <w:rFonts w:eastAsia="SimSun"/>
          <w:snapToGrid w:val="0"/>
        </w:rPr>
      </w:pPr>
      <w:r w:rsidRPr="00EA5FA7">
        <w:rPr>
          <w:rFonts w:eastAsia="SimSun"/>
          <w:snapToGrid w:val="0"/>
        </w:rPr>
        <w:tab/>
        <w:t>id-DC-Based-Duplication-Configured,</w:t>
      </w:r>
    </w:p>
    <w:p w14:paraId="45BCA023" w14:textId="77777777" w:rsidR="001E7E8F" w:rsidRPr="00EA5FA7" w:rsidRDefault="001E7E8F" w:rsidP="001E7E8F">
      <w:pPr>
        <w:pStyle w:val="PL"/>
        <w:rPr>
          <w:snapToGrid w:val="0"/>
        </w:rPr>
      </w:pPr>
      <w:r w:rsidRPr="00EA5FA7">
        <w:rPr>
          <w:rFonts w:eastAsia="SimSun"/>
          <w:snapToGrid w:val="0"/>
        </w:rPr>
        <w:tab/>
        <w:t>id-DC-Based-Duplication-Activation,</w:t>
      </w:r>
    </w:p>
    <w:p w14:paraId="70583362" w14:textId="77777777" w:rsidR="001E7E8F" w:rsidRPr="00EA5FA7" w:rsidRDefault="001E7E8F" w:rsidP="001E7E8F">
      <w:pPr>
        <w:pStyle w:val="PL"/>
        <w:rPr>
          <w:rFonts w:eastAsia="SimSun"/>
          <w:snapToGrid w:val="0"/>
        </w:rPr>
      </w:pPr>
      <w:r w:rsidRPr="00EA5FA7">
        <w:rPr>
          <w:snapToGrid w:val="0"/>
        </w:rPr>
        <w:tab/>
        <w:t>id-Duplication-Activation,</w:t>
      </w:r>
    </w:p>
    <w:p w14:paraId="02B81A2F" w14:textId="77777777" w:rsidR="001E7E8F" w:rsidRPr="00EA5FA7" w:rsidRDefault="001E7E8F" w:rsidP="001E7E8F">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BD13FFC" w14:textId="77777777" w:rsidR="001E7E8F" w:rsidRPr="00EA5FA7" w:rsidRDefault="001E7E8F" w:rsidP="001E7E8F">
      <w:pPr>
        <w:pStyle w:val="PL"/>
        <w:rPr>
          <w:rFonts w:eastAsia="SimSun"/>
          <w:snapToGrid w:val="0"/>
        </w:rPr>
      </w:pPr>
      <w:r w:rsidRPr="00EA5FA7">
        <w:rPr>
          <w:rFonts w:eastAsia="SimSun"/>
          <w:snapToGrid w:val="0"/>
        </w:rPr>
        <w:tab/>
        <w:t>id-ULPDCPSNLength,</w:t>
      </w:r>
    </w:p>
    <w:p w14:paraId="55908841" w14:textId="77777777" w:rsidR="001E7E8F" w:rsidRPr="00EA5FA7" w:rsidRDefault="001E7E8F" w:rsidP="001E7E8F">
      <w:pPr>
        <w:pStyle w:val="PL"/>
        <w:rPr>
          <w:rFonts w:eastAsia="SimSun"/>
          <w:snapToGrid w:val="0"/>
        </w:rPr>
      </w:pPr>
      <w:r w:rsidRPr="00EA5FA7">
        <w:rPr>
          <w:rFonts w:eastAsia="SimSun"/>
          <w:snapToGrid w:val="0"/>
        </w:rPr>
        <w:tab/>
        <w:t>id-RLC-Status,</w:t>
      </w:r>
    </w:p>
    <w:p w14:paraId="24C81123" w14:textId="77777777" w:rsidR="001E7E8F" w:rsidRPr="00EA5FA7" w:rsidRDefault="001E7E8F" w:rsidP="001E7E8F">
      <w:pPr>
        <w:pStyle w:val="PL"/>
        <w:rPr>
          <w:rFonts w:eastAsia="SimSun"/>
          <w:snapToGrid w:val="0"/>
        </w:rPr>
      </w:pPr>
      <w:r w:rsidRPr="00EA5FA7">
        <w:rPr>
          <w:rFonts w:eastAsia="SimSun"/>
          <w:snapToGrid w:val="0"/>
        </w:rPr>
        <w:tab/>
        <w:t>id-MeasurementTimingConfiguration,</w:t>
      </w:r>
    </w:p>
    <w:p w14:paraId="2A46384B" w14:textId="77777777" w:rsidR="001E7E8F" w:rsidRPr="00EA5FA7" w:rsidRDefault="001E7E8F" w:rsidP="001E7E8F">
      <w:pPr>
        <w:pStyle w:val="PL"/>
        <w:rPr>
          <w:snapToGrid w:val="0"/>
        </w:rPr>
      </w:pPr>
      <w:r w:rsidRPr="00EA5FA7">
        <w:rPr>
          <w:rFonts w:eastAsia="SimSun"/>
          <w:snapToGrid w:val="0"/>
        </w:rPr>
        <w:tab/>
        <w:t>id-DRB-Information,</w:t>
      </w:r>
    </w:p>
    <w:p w14:paraId="62EA6126" w14:textId="77777777" w:rsidR="001E7E8F" w:rsidRPr="00EA5FA7" w:rsidRDefault="001E7E8F" w:rsidP="001E7E8F">
      <w:pPr>
        <w:pStyle w:val="PL"/>
        <w:rPr>
          <w:snapToGrid w:val="0"/>
        </w:rPr>
      </w:pPr>
      <w:r w:rsidRPr="00EA5FA7">
        <w:rPr>
          <w:snapToGrid w:val="0"/>
        </w:rPr>
        <w:tab/>
        <w:t>id-QoSFlowMappingIndication,</w:t>
      </w:r>
    </w:p>
    <w:p w14:paraId="549DC8B8" w14:textId="77777777" w:rsidR="001E7E8F" w:rsidRPr="00EA5FA7" w:rsidRDefault="001E7E8F" w:rsidP="001E7E8F">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442A137C" w14:textId="77777777" w:rsidR="001E7E8F" w:rsidRPr="00EA5FA7" w:rsidRDefault="001E7E8F" w:rsidP="001E7E8F">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1D3A5151" w14:textId="77777777" w:rsidR="001E7E8F" w:rsidRPr="00EA5FA7" w:rsidRDefault="001E7E8F" w:rsidP="001E7E8F">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614E5F06" w14:textId="77777777" w:rsidR="001E7E8F" w:rsidRPr="00EA5FA7" w:rsidRDefault="001E7E8F" w:rsidP="001E7E8F">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16A057C7" w14:textId="77777777" w:rsidR="001E7E8F" w:rsidRPr="00EA5FA7" w:rsidRDefault="001E7E8F" w:rsidP="001E7E8F">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205424AB" w14:textId="77777777" w:rsidR="001E7E8F" w:rsidRPr="00EA5FA7" w:rsidRDefault="001E7E8F" w:rsidP="001E7E8F">
      <w:pPr>
        <w:pStyle w:val="PL"/>
        <w:rPr>
          <w:rFonts w:eastAsia="SimSun"/>
          <w:snapToGrid w:val="0"/>
        </w:rPr>
      </w:pPr>
      <w:r w:rsidRPr="00EA5FA7">
        <w:rPr>
          <w:rFonts w:eastAsia="SimSun"/>
          <w:snapToGrid w:val="0"/>
        </w:rPr>
        <w:tab/>
        <w:t>id-SelectedBandCombinationIndex,</w:t>
      </w:r>
    </w:p>
    <w:p w14:paraId="570F7083" w14:textId="77777777" w:rsidR="001E7E8F" w:rsidRPr="00EA5FA7" w:rsidRDefault="001E7E8F" w:rsidP="001E7E8F">
      <w:pPr>
        <w:pStyle w:val="PL"/>
        <w:rPr>
          <w:rFonts w:eastAsia="SimSun"/>
          <w:snapToGrid w:val="0"/>
        </w:rPr>
      </w:pPr>
      <w:r w:rsidRPr="00EA5FA7">
        <w:rPr>
          <w:rFonts w:eastAsia="SimSun"/>
          <w:snapToGrid w:val="0"/>
        </w:rPr>
        <w:tab/>
        <w:t>id-SelectedFeatureSetEntryIndex,</w:t>
      </w:r>
    </w:p>
    <w:p w14:paraId="065C3ADE" w14:textId="77777777" w:rsidR="001E7E8F" w:rsidRPr="00EA5FA7" w:rsidRDefault="001E7E8F" w:rsidP="001E7E8F">
      <w:pPr>
        <w:pStyle w:val="PL"/>
        <w:rPr>
          <w:rFonts w:eastAsia="SimSun"/>
          <w:snapToGrid w:val="0"/>
        </w:rPr>
      </w:pPr>
      <w:r w:rsidRPr="00EA5FA7">
        <w:rPr>
          <w:rFonts w:eastAsia="SimSun"/>
          <w:snapToGrid w:val="0"/>
        </w:rPr>
        <w:tab/>
        <w:t>id-Ph-InfoSCG,</w:t>
      </w:r>
    </w:p>
    <w:p w14:paraId="1B4B11FF" w14:textId="77777777" w:rsidR="001E7E8F" w:rsidRPr="00EA5FA7" w:rsidRDefault="001E7E8F" w:rsidP="001E7E8F">
      <w:pPr>
        <w:pStyle w:val="PL"/>
        <w:rPr>
          <w:noProof w:val="0"/>
        </w:rPr>
      </w:pPr>
      <w:r w:rsidRPr="00EA5FA7">
        <w:rPr>
          <w:rFonts w:eastAsia="SimSun"/>
          <w:snapToGrid w:val="0"/>
        </w:rPr>
        <w:tab/>
      </w:r>
      <w:r w:rsidRPr="00EA5FA7">
        <w:rPr>
          <w:noProof w:val="0"/>
        </w:rPr>
        <w:t>id-latest-RRC-Version-Enhanced,</w:t>
      </w:r>
    </w:p>
    <w:p w14:paraId="29FE11B8" w14:textId="77777777" w:rsidR="001E7E8F" w:rsidRPr="00EA5FA7" w:rsidRDefault="001E7E8F" w:rsidP="001E7E8F">
      <w:pPr>
        <w:pStyle w:val="PL"/>
        <w:rPr>
          <w:rFonts w:eastAsia="SimSun"/>
          <w:snapToGrid w:val="0"/>
        </w:rPr>
      </w:pPr>
      <w:r w:rsidRPr="00EA5FA7">
        <w:rPr>
          <w:rFonts w:eastAsia="SimSun"/>
          <w:snapToGrid w:val="0"/>
        </w:rPr>
        <w:tab/>
        <w:t>id-RequestedBandCombinationIndex,</w:t>
      </w:r>
    </w:p>
    <w:p w14:paraId="12FA8E86" w14:textId="77777777" w:rsidR="001E7E8F" w:rsidRPr="00EA5FA7" w:rsidRDefault="001E7E8F" w:rsidP="001E7E8F">
      <w:pPr>
        <w:pStyle w:val="PL"/>
        <w:rPr>
          <w:rFonts w:eastAsia="SimSun"/>
          <w:snapToGrid w:val="0"/>
        </w:rPr>
      </w:pPr>
      <w:r w:rsidRPr="00EA5FA7">
        <w:rPr>
          <w:rFonts w:eastAsia="SimSun"/>
          <w:snapToGrid w:val="0"/>
        </w:rPr>
        <w:tab/>
        <w:t>id-RequestedFeatureSetEntryIndex,</w:t>
      </w:r>
    </w:p>
    <w:p w14:paraId="313A5384" w14:textId="77777777" w:rsidR="001E7E8F" w:rsidRPr="00EA5FA7" w:rsidRDefault="001E7E8F" w:rsidP="001E7E8F">
      <w:pPr>
        <w:pStyle w:val="PL"/>
        <w:rPr>
          <w:rFonts w:eastAsia="SimSun"/>
          <w:snapToGrid w:val="0"/>
        </w:rPr>
      </w:pPr>
      <w:r w:rsidRPr="00EA5FA7">
        <w:rPr>
          <w:rFonts w:eastAsia="SimSun"/>
          <w:snapToGrid w:val="0"/>
        </w:rPr>
        <w:tab/>
        <w:t>id-DRX-Config,</w:t>
      </w:r>
    </w:p>
    <w:p w14:paraId="25A2C892" w14:textId="77777777" w:rsidR="001E7E8F" w:rsidRPr="00EA5FA7" w:rsidRDefault="001E7E8F" w:rsidP="001E7E8F">
      <w:pPr>
        <w:pStyle w:val="PL"/>
        <w:rPr>
          <w:rFonts w:eastAsia="SimSun"/>
          <w:snapToGrid w:val="0"/>
        </w:rPr>
      </w:pPr>
      <w:r w:rsidRPr="00EA5FA7">
        <w:rPr>
          <w:rFonts w:eastAsia="SimSun"/>
          <w:snapToGrid w:val="0"/>
        </w:rPr>
        <w:tab/>
        <w:t>id-UEAssistanceInformation,</w:t>
      </w:r>
    </w:p>
    <w:p w14:paraId="70F545CE" w14:textId="77777777" w:rsidR="001E7E8F" w:rsidRPr="00EA5FA7" w:rsidRDefault="001E7E8F" w:rsidP="001E7E8F">
      <w:pPr>
        <w:pStyle w:val="PL"/>
        <w:rPr>
          <w:rFonts w:eastAsia="SimSun"/>
          <w:snapToGrid w:val="0"/>
        </w:rPr>
      </w:pPr>
      <w:r w:rsidRPr="00EA5FA7">
        <w:rPr>
          <w:rFonts w:eastAsia="SimSun"/>
          <w:snapToGrid w:val="0"/>
        </w:rPr>
        <w:tab/>
        <w:t>id-PDCCH-BlindDetectionSCG,</w:t>
      </w:r>
    </w:p>
    <w:p w14:paraId="0C83D598" w14:textId="77777777" w:rsidR="001E7E8F" w:rsidRPr="00EA5FA7" w:rsidRDefault="001E7E8F" w:rsidP="001E7E8F">
      <w:pPr>
        <w:pStyle w:val="PL"/>
        <w:rPr>
          <w:rFonts w:eastAsia="SimSun"/>
          <w:snapToGrid w:val="0"/>
        </w:rPr>
      </w:pPr>
      <w:r w:rsidRPr="00EA5FA7">
        <w:rPr>
          <w:rFonts w:eastAsia="SimSun"/>
          <w:snapToGrid w:val="0"/>
        </w:rPr>
        <w:tab/>
        <w:t>id-Requested-PDCCH-BlindDetectionSCG,</w:t>
      </w:r>
    </w:p>
    <w:p w14:paraId="38A5CF1B" w14:textId="77777777" w:rsidR="001E7E8F" w:rsidRPr="00EA5FA7" w:rsidRDefault="001E7E8F" w:rsidP="001E7E8F">
      <w:pPr>
        <w:pStyle w:val="PL"/>
        <w:rPr>
          <w:noProof w:val="0"/>
          <w:snapToGrid w:val="0"/>
        </w:rPr>
      </w:pPr>
      <w:r w:rsidRPr="00EA5FA7">
        <w:rPr>
          <w:rFonts w:eastAsia="SimSun"/>
          <w:snapToGrid w:val="0"/>
        </w:rPr>
        <w:tab/>
      </w:r>
      <w:r w:rsidRPr="00EA5FA7">
        <w:rPr>
          <w:noProof w:val="0"/>
          <w:snapToGrid w:val="0"/>
        </w:rPr>
        <w:t>id-BPLMN-ID-Info-List,</w:t>
      </w:r>
    </w:p>
    <w:p w14:paraId="4C072310" w14:textId="77777777" w:rsidR="001E7E8F" w:rsidRPr="00EA5FA7" w:rsidRDefault="001E7E8F" w:rsidP="001E7E8F">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48D8F800" w14:textId="77777777" w:rsidR="001E7E8F" w:rsidRPr="00EA5FA7" w:rsidRDefault="001E7E8F" w:rsidP="001E7E8F">
      <w:pPr>
        <w:pStyle w:val="PL"/>
        <w:rPr>
          <w:rFonts w:eastAsia="SimSun"/>
          <w:snapToGrid w:val="0"/>
        </w:rPr>
      </w:pPr>
      <w:r w:rsidRPr="00EA5FA7">
        <w:rPr>
          <w:rFonts w:eastAsia="SimSun"/>
          <w:snapToGrid w:val="0"/>
        </w:rPr>
        <w:tab/>
        <w:t>id-TNLAssociationTransportLayerAddressgNBDU,</w:t>
      </w:r>
    </w:p>
    <w:p w14:paraId="46AEF403" w14:textId="77777777" w:rsidR="001E7E8F" w:rsidRPr="00EA5FA7" w:rsidRDefault="001E7E8F" w:rsidP="001E7E8F">
      <w:pPr>
        <w:pStyle w:val="PL"/>
        <w:rPr>
          <w:rFonts w:eastAsia="SimSun"/>
          <w:snapToGrid w:val="0"/>
        </w:rPr>
      </w:pPr>
      <w:r w:rsidRPr="00EA5FA7">
        <w:rPr>
          <w:rFonts w:eastAsia="SimSun"/>
          <w:snapToGrid w:val="0"/>
        </w:rPr>
        <w:tab/>
        <w:t>id-portNumber,</w:t>
      </w:r>
    </w:p>
    <w:p w14:paraId="40D3F307" w14:textId="77777777" w:rsidR="001E7E8F" w:rsidRPr="00EA5FA7" w:rsidRDefault="001E7E8F" w:rsidP="001E7E8F">
      <w:pPr>
        <w:pStyle w:val="PL"/>
        <w:rPr>
          <w:rFonts w:eastAsia="SimSun"/>
          <w:snapToGrid w:val="0"/>
        </w:rPr>
      </w:pPr>
      <w:r w:rsidRPr="00EA5FA7">
        <w:rPr>
          <w:rFonts w:eastAsia="SimSun"/>
          <w:snapToGrid w:val="0"/>
        </w:rPr>
        <w:tab/>
        <w:t>id-AdditionalSIBMessageList,</w:t>
      </w:r>
    </w:p>
    <w:p w14:paraId="1E1F2884" w14:textId="77777777" w:rsidR="001E7E8F" w:rsidRPr="00EA5FA7" w:rsidRDefault="001E7E8F" w:rsidP="001E7E8F">
      <w:pPr>
        <w:pStyle w:val="PL"/>
        <w:rPr>
          <w:rFonts w:eastAsia="SimSun"/>
          <w:snapToGrid w:val="0"/>
        </w:rPr>
      </w:pPr>
      <w:r w:rsidRPr="00EA5FA7">
        <w:rPr>
          <w:rFonts w:eastAsia="SimSun"/>
          <w:snapToGrid w:val="0"/>
        </w:rPr>
        <w:tab/>
        <w:t>id-IgnorePRACHConfiguration,</w:t>
      </w:r>
    </w:p>
    <w:p w14:paraId="2C6202AE" w14:textId="77777777" w:rsidR="001E7E8F" w:rsidRPr="00EA5FA7" w:rsidRDefault="001E7E8F" w:rsidP="001E7E8F">
      <w:pPr>
        <w:pStyle w:val="PL"/>
        <w:rPr>
          <w:rFonts w:eastAsia="SimSun"/>
          <w:snapToGrid w:val="0"/>
        </w:rPr>
      </w:pPr>
      <w:r w:rsidRPr="00EA5FA7">
        <w:rPr>
          <w:rFonts w:eastAsia="SimSun"/>
          <w:snapToGrid w:val="0"/>
        </w:rPr>
        <w:tab/>
        <w:t>id-CG-Config,</w:t>
      </w:r>
    </w:p>
    <w:p w14:paraId="470DA5ED" w14:textId="77777777" w:rsidR="001E7E8F" w:rsidRPr="00EA5FA7" w:rsidRDefault="001E7E8F" w:rsidP="001E7E8F">
      <w:pPr>
        <w:pStyle w:val="PL"/>
        <w:rPr>
          <w:rFonts w:eastAsia="SimSun"/>
          <w:snapToGrid w:val="0"/>
        </w:rPr>
      </w:pPr>
      <w:r w:rsidRPr="00EA5FA7">
        <w:rPr>
          <w:rFonts w:eastAsia="SimSun"/>
          <w:snapToGrid w:val="0"/>
        </w:rPr>
        <w:tab/>
        <w:t>id-Ph-InfoMCG,</w:t>
      </w:r>
    </w:p>
    <w:p w14:paraId="71A35155" w14:textId="77777777" w:rsidR="001E7E8F" w:rsidRPr="00EA5FA7" w:rsidRDefault="001E7E8F" w:rsidP="001E7E8F">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21741AB9" w14:textId="77777777" w:rsidR="001E7E8F" w:rsidRPr="00EA5FA7" w:rsidRDefault="001E7E8F" w:rsidP="001E7E8F">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7E31F3F5" w14:textId="77777777" w:rsidR="001E7E8F" w:rsidRPr="00EA5FA7" w:rsidRDefault="001E7E8F" w:rsidP="001E7E8F">
      <w:pPr>
        <w:pStyle w:val="PL"/>
        <w:rPr>
          <w:rFonts w:cs="Arial"/>
          <w:szCs w:val="18"/>
          <w:lang w:eastAsia="ja-JP"/>
        </w:rPr>
      </w:pPr>
      <w:r w:rsidRPr="00EA5FA7">
        <w:rPr>
          <w:rFonts w:cs="Arial"/>
          <w:szCs w:val="18"/>
          <w:lang w:eastAsia="ja-JP"/>
        </w:rPr>
        <w:tab/>
        <w:t>id-MeasGapSharingConfig,</w:t>
      </w:r>
    </w:p>
    <w:p w14:paraId="5D690C84" w14:textId="77777777" w:rsidR="001E7E8F" w:rsidRPr="00EA5FA7" w:rsidRDefault="001E7E8F" w:rsidP="001E7E8F">
      <w:pPr>
        <w:pStyle w:val="PL"/>
        <w:rPr>
          <w:rFonts w:cs="Arial"/>
          <w:szCs w:val="18"/>
          <w:lang w:eastAsia="ja-JP"/>
        </w:rPr>
      </w:pPr>
      <w:r w:rsidRPr="00EA5FA7">
        <w:rPr>
          <w:rFonts w:cs="Arial"/>
          <w:szCs w:val="18"/>
          <w:lang w:eastAsia="ja-JP"/>
        </w:rPr>
        <w:tab/>
        <w:t>id-systemInformationAreaID,</w:t>
      </w:r>
    </w:p>
    <w:p w14:paraId="22121060" w14:textId="77777777" w:rsidR="001E7E8F" w:rsidRPr="004A34EB" w:rsidRDefault="001E7E8F" w:rsidP="001E7E8F">
      <w:pPr>
        <w:pStyle w:val="PL"/>
        <w:rPr>
          <w:noProof w:val="0"/>
          <w:snapToGrid w:val="0"/>
        </w:rPr>
      </w:pPr>
      <w:r w:rsidRPr="00EA5FA7">
        <w:rPr>
          <w:rFonts w:cs="Arial"/>
          <w:szCs w:val="18"/>
          <w:lang w:eastAsia="ja-JP"/>
        </w:rPr>
        <w:tab/>
        <w:t>id-areaScope</w:t>
      </w:r>
      <w:r w:rsidRPr="004A34EB">
        <w:rPr>
          <w:noProof w:val="0"/>
          <w:snapToGrid w:val="0"/>
        </w:rPr>
        <w:t>,</w:t>
      </w:r>
    </w:p>
    <w:p w14:paraId="2A0B0659" w14:textId="77777777" w:rsidR="001E7E8F" w:rsidRPr="004A34EB" w:rsidRDefault="001E7E8F" w:rsidP="001E7E8F">
      <w:pPr>
        <w:pStyle w:val="PL"/>
        <w:rPr>
          <w:noProof w:val="0"/>
          <w:snapToGrid w:val="0"/>
        </w:rPr>
      </w:pPr>
      <w:r w:rsidRPr="004A34EB">
        <w:rPr>
          <w:noProof w:val="0"/>
          <w:snapToGrid w:val="0"/>
        </w:rPr>
        <w:tab/>
        <w:t>id-</w:t>
      </w:r>
      <w:proofErr w:type="spellStart"/>
      <w:r w:rsidRPr="004A34EB">
        <w:rPr>
          <w:noProof w:val="0"/>
          <w:snapToGrid w:val="0"/>
        </w:rPr>
        <w:t>IntendedTDD</w:t>
      </w:r>
      <w:proofErr w:type="spellEnd"/>
      <w:r w:rsidRPr="004A34EB">
        <w:rPr>
          <w:noProof w:val="0"/>
          <w:snapToGrid w:val="0"/>
        </w:rPr>
        <w:t>-DL-</w:t>
      </w:r>
      <w:proofErr w:type="spellStart"/>
      <w:r w:rsidRPr="004A34EB">
        <w:rPr>
          <w:noProof w:val="0"/>
          <w:snapToGrid w:val="0"/>
        </w:rPr>
        <w:t>ULConfig</w:t>
      </w:r>
      <w:proofErr w:type="spellEnd"/>
      <w:r w:rsidRPr="004A34EB">
        <w:rPr>
          <w:noProof w:val="0"/>
          <w:snapToGrid w:val="0"/>
        </w:rPr>
        <w:t>,</w:t>
      </w:r>
    </w:p>
    <w:p w14:paraId="03FF4526" w14:textId="77777777" w:rsidR="001E7E8F" w:rsidRPr="00EA5FA7" w:rsidRDefault="001E7E8F" w:rsidP="001E7E8F">
      <w:pPr>
        <w:pStyle w:val="PL"/>
        <w:rPr>
          <w:rFonts w:eastAsia="SimSun"/>
          <w:snapToGrid w:val="0"/>
        </w:rPr>
      </w:pPr>
      <w:r w:rsidRPr="004A34EB">
        <w:rPr>
          <w:noProof w:val="0"/>
          <w:snapToGrid w:val="0"/>
        </w:rPr>
        <w:tab/>
        <w:t>id-</w:t>
      </w:r>
      <w:proofErr w:type="spellStart"/>
      <w:r w:rsidRPr="004A34EB">
        <w:rPr>
          <w:noProof w:val="0"/>
          <w:snapToGrid w:val="0"/>
        </w:rPr>
        <w:t>QosSMonitoringRequest</w:t>
      </w:r>
      <w:proofErr w:type="spellEnd"/>
      <w:r w:rsidRPr="004A34EB">
        <w:rPr>
          <w:noProof w:val="0"/>
          <w:snapToGrid w:val="0"/>
        </w:rPr>
        <w:t>,</w:t>
      </w:r>
    </w:p>
    <w:p w14:paraId="730C7AD9" w14:textId="77777777" w:rsidR="001E7E8F" w:rsidRPr="00EA5FA7" w:rsidRDefault="001E7E8F" w:rsidP="001E7E8F">
      <w:pPr>
        <w:pStyle w:val="PL"/>
        <w:rPr>
          <w:noProof w:val="0"/>
          <w:snapToGrid w:val="0"/>
        </w:rPr>
      </w:pPr>
      <w:r w:rsidRPr="00EA5FA7">
        <w:rPr>
          <w:rFonts w:eastAsia="SimSun"/>
          <w:snapToGrid w:val="0"/>
        </w:rPr>
        <w:tab/>
        <w:t>maxNRARFCN,</w:t>
      </w:r>
    </w:p>
    <w:p w14:paraId="40D1D1F1" w14:textId="77777777" w:rsidR="001E7E8F" w:rsidRPr="00EA5FA7" w:rsidRDefault="001E7E8F" w:rsidP="001E7E8F">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4C6FCECF" w14:textId="77777777" w:rsidR="001E7E8F" w:rsidRPr="00EA5FA7" w:rsidRDefault="001E7E8F" w:rsidP="001E7E8F">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785DC73E" w14:textId="77777777" w:rsidR="001E7E8F" w:rsidRPr="00EA5FA7" w:rsidRDefault="001E7E8F" w:rsidP="001E7E8F">
      <w:pPr>
        <w:pStyle w:val="PL"/>
        <w:rPr>
          <w:rFonts w:eastAsia="SimSun"/>
          <w:snapToGrid w:val="0"/>
        </w:rPr>
      </w:pPr>
      <w:r w:rsidRPr="00EA5FA7">
        <w:rPr>
          <w:rFonts w:eastAsia="SimSun"/>
          <w:snapToGrid w:val="0"/>
        </w:rPr>
        <w:tab/>
      </w:r>
      <w:r w:rsidRPr="00EA5FA7">
        <w:rPr>
          <w:noProof w:val="0"/>
        </w:rPr>
        <w:t>maxnoofBPLMNsNRminus1,</w:t>
      </w:r>
    </w:p>
    <w:p w14:paraId="40B192E1" w14:textId="77777777" w:rsidR="001E7E8F" w:rsidRPr="00EA5FA7" w:rsidRDefault="001E7E8F" w:rsidP="001E7E8F">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775C973A" w14:textId="77777777" w:rsidR="001E7E8F" w:rsidRPr="00EA5FA7" w:rsidRDefault="001E7E8F" w:rsidP="001E7E8F">
      <w:pPr>
        <w:pStyle w:val="PL"/>
        <w:rPr>
          <w:rFonts w:eastAsia="SimSun"/>
          <w:snapToGrid w:val="0"/>
        </w:rPr>
      </w:pPr>
      <w:r w:rsidRPr="00EA5FA7">
        <w:rPr>
          <w:rFonts w:eastAsia="SimSun"/>
          <w:snapToGrid w:val="0"/>
        </w:rPr>
        <w:tab/>
        <w:t>maxnoofNrCellBands,</w:t>
      </w:r>
    </w:p>
    <w:p w14:paraId="362295F0" w14:textId="77777777" w:rsidR="001E7E8F" w:rsidRPr="00EA5FA7" w:rsidRDefault="001E7E8F" w:rsidP="001E7E8F">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7DEFA6B" w14:textId="77777777" w:rsidR="001E7E8F" w:rsidRPr="00EA5FA7" w:rsidRDefault="001E7E8F" w:rsidP="001E7E8F">
      <w:pPr>
        <w:pStyle w:val="PL"/>
        <w:rPr>
          <w:rFonts w:eastAsia="SimSun"/>
          <w:snapToGrid w:val="0"/>
        </w:rPr>
      </w:pPr>
      <w:r w:rsidRPr="00EA5FA7">
        <w:rPr>
          <w:rFonts w:eastAsia="SimSun"/>
          <w:snapToGrid w:val="0"/>
        </w:rPr>
        <w:tab/>
        <w:t>maxnoofQoSFlows,</w:t>
      </w:r>
    </w:p>
    <w:p w14:paraId="7039B9BA" w14:textId="77777777" w:rsidR="001E7E8F" w:rsidRPr="00EA5FA7" w:rsidRDefault="001E7E8F" w:rsidP="001E7E8F">
      <w:pPr>
        <w:pStyle w:val="PL"/>
        <w:rPr>
          <w:rFonts w:eastAsia="SimSun"/>
          <w:snapToGrid w:val="0"/>
        </w:rPr>
      </w:pPr>
      <w:r w:rsidRPr="00EA5FA7">
        <w:rPr>
          <w:rFonts w:eastAsia="SimSun"/>
          <w:snapToGrid w:val="0"/>
        </w:rPr>
        <w:tab/>
        <w:t>maxnoofSliceItems,</w:t>
      </w:r>
    </w:p>
    <w:p w14:paraId="7197131F" w14:textId="77777777" w:rsidR="001E7E8F" w:rsidRPr="00EA5FA7" w:rsidRDefault="001E7E8F" w:rsidP="001E7E8F">
      <w:pPr>
        <w:pStyle w:val="PL"/>
        <w:rPr>
          <w:rFonts w:eastAsia="SimSun"/>
          <w:snapToGrid w:val="0"/>
        </w:rPr>
      </w:pPr>
      <w:r w:rsidRPr="00EA5FA7">
        <w:rPr>
          <w:rFonts w:eastAsia="SimSun"/>
          <w:snapToGrid w:val="0"/>
        </w:rPr>
        <w:tab/>
        <w:t>maxnoofSIBTypes,</w:t>
      </w:r>
    </w:p>
    <w:p w14:paraId="4BC58485" w14:textId="77777777" w:rsidR="001E7E8F" w:rsidRPr="00EA5FA7" w:rsidRDefault="001E7E8F" w:rsidP="001E7E8F">
      <w:pPr>
        <w:pStyle w:val="PL"/>
        <w:rPr>
          <w:rFonts w:eastAsia="SimSun"/>
          <w:snapToGrid w:val="0"/>
        </w:rPr>
      </w:pPr>
      <w:r w:rsidRPr="00EA5FA7">
        <w:rPr>
          <w:rFonts w:eastAsia="SimSun"/>
          <w:snapToGrid w:val="0"/>
        </w:rPr>
        <w:tab/>
        <w:t>maxnoofSITypes,</w:t>
      </w:r>
    </w:p>
    <w:p w14:paraId="7379D0AF" w14:textId="77777777" w:rsidR="001E7E8F" w:rsidRPr="00EA5FA7" w:rsidRDefault="001E7E8F" w:rsidP="001E7E8F">
      <w:pPr>
        <w:pStyle w:val="PL"/>
        <w:rPr>
          <w:rFonts w:eastAsia="SimSun"/>
          <w:snapToGrid w:val="0"/>
        </w:rPr>
      </w:pPr>
      <w:r w:rsidRPr="00EA5FA7">
        <w:rPr>
          <w:rFonts w:eastAsia="SimSun"/>
          <w:snapToGrid w:val="0"/>
        </w:rPr>
        <w:tab/>
        <w:t>maxCellineNB,</w:t>
      </w:r>
    </w:p>
    <w:p w14:paraId="2347B8C5" w14:textId="77777777" w:rsidR="001E7E8F" w:rsidRPr="00EA5FA7" w:rsidRDefault="001E7E8F" w:rsidP="001E7E8F">
      <w:pPr>
        <w:pStyle w:val="PL"/>
        <w:rPr>
          <w:rFonts w:eastAsia="SimSun"/>
          <w:snapToGrid w:val="0"/>
        </w:rPr>
      </w:pPr>
      <w:r w:rsidRPr="00EA5FA7">
        <w:rPr>
          <w:rFonts w:eastAsia="SimSun"/>
          <w:snapToGrid w:val="0"/>
        </w:rPr>
        <w:tab/>
        <w:t>maxnoofExtendedBPLMNs,</w:t>
      </w:r>
    </w:p>
    <w:p w14:paraId="11882653" w14:textId="77777777" w:rsidR="001E7E8F" w:rsidRPr="00EA5FA7" w:rsidRDefault="001E7E8F" w:rsidP="001E7E8F">
      <w:pPr>
        <w:pStyle w:val="PL"/>
        <w:rPr>
          <w:rFonts w:eastAsia="SimSun"/>
          <w:snapToGrid w:val="0"/>
        </w:rPr>
      </w:pPr>
      <w:r w:rsidRPr="00EA5FA7">
        <w:rPr>
          <w:rFonts w:eastAsia="SimSun"/>
          <w:snapToGrid w:val="0"/>
        </w:rPr>
        <w:tab/>
        <w:t>maxnoofAdditionalSIBs,</w:t>
      </w:r>
    </w:p>
    <w:p w14:paraId="2F32FFF1" w14:textId="77777777" w:rsidR="001E7E8F" w:rsidRPr="00EA5FA7" w:rsidRDefault="001E7E8F" w:rsidP="001E7E8F">
      <w:pPr>
        <w:pStyle w:val="PL"/>
        <w:rPr>
          <w:rFonts w:cs="Arial"/>
          <w:szCs w:val="18"/>
          <w:lang w:eastAsia="ja-JP"/>
        </w:rPr>
      </w:pPr>
      <w:r w:rsidRPr="00EA5FA7">
        <w:rPr>
          <w:rFonts w:cs="Arial"/>
          <w:szCs w:val="18"/>
          <w:lang w:eastAsia="ja-JP"/>
        </w:rPr>
        <w:tab/>
        <w:t>maxnoofUACPLMNs,</w:t>
      </w:r>
    </w:p>
    <w:p w14:paraId="52918675" w14:textId="77777777" w:rsidR="001E7E8F" w:rsidRPr="00EA5FA7" w:rsidRDefault="001E7E8F" w:rsidP="001E7E8F">
      <w:pPr>
        <w:pStyle w:val="PL"/>
        <w:rPr>
          <w:rFonts w:cs="Arial"/>
          <w:szCs w:val="18"/>
          <w:lang w:eastAsia="ja-JP"/>
        </w:rPr>
      </w:pPr>
      <w:r w:rsidRPr="00EA5FA7">
        <w:rPr>
          <w:rFonts w:cs="Arial"/>
          <w:szCs w:val="18"/>
          <w:lang w:eastAsia="ja-JP"/>
        </w:rPr>
        <w:tab/>
        <w:t>maxnoofUACperPLMN,</w:t>
      </w:r>
    </w:p>
    <w:p w14:paraId="33E02267" w14:textId="77777777" w:rsidR="001E7E8F" w:rsidRPr="00EA5FA7" w:rsidRDefault="001E7E8F" w:rsidP="001E7E8F">
      <w:pPr>
        <w:pStyle w:val="PL"/>
        <w:rPr>
          <w:rFonts w:cs="Arial"/>
          <w:szCs w:val="18"/>
          <w:lang w:eastAsia="ja-JP"/>
        </w:rPr>
      </w:pPr>
      <w:r w:rsidRPr="00EA5FA7">
        <w:rPr>
          <w:rFonts w:cs="Arial"/>
          <w:szCs w:val="18"/>
          <w:lang w:eastAsia="ja-JP"/>
        </w:rPr>
        <w:tab/>
        <w:t>maxCellingNBDU,</w:t>
      </w:r>
    </w:p>
    <w:p w14:paraId="38949279" w14:textId="77777777" w:rsidR="001E7E8F" w:rsidRPr="00EA5FA7" w:rsidRDefault="001E7E8F" w:rsidP="001E7E8F">
      <w:pPr>
        <w:pStyle w:val="PL"/>
        <w:rPr>
          <w:rFonts w:cs="Arial"/>
          <w:szCs w:val="18"/>
          <w:lang w:eastAsia="ja-JP"/>
        </w:rPr>
      </w:pPr>
      <w:r w:rsidRPr="00EA5FA7">
        <w:rPr>
          <w:rFonts w:cs="Arial"/>
          <w:szCs w:val="18"/>
          <w:lang w:eastAsia="ja-JP"/>
        </w:rPr>
        <w:tab/>
        <w:t>maxnoofTLAs,</w:t>
      </w:r>
    </w:p>
    <w:p w14:paraId="36C4099E" w14:textId="77777777" w:rsidR="001E7E8F" w:rsidRPr="005C1E01" w:rsidRDefault="001E7E8F" w:rsidP="001E7E8F">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19B1CE30" w14:textId="77777777" w:rsidR="001E7E8F" w:rsidRPr="00EA5FA7" w:rsidRDefault="001E7E8F" w:rsidP="001E7E8F">
      <w:pPr>
        <w:pStyle w:val="PL"/>
        <w:rPr>
          <w:rFonts w:cs="Arial"/>
          <w:szCs w:val="18"/>
          <w:lang w:eastAsia="ja-JP"/>
        </w:rPr>
      </w:pPr>
      <w:r w:rsidRPr="005C1E01">
        <w:rPr>
          <w:rFonts w:cs="Arial"/>
          <w:szCs w:val="18"/>
          <w:lang w:eastAsia="ja-JP"/>
        </w:rPr>
        <w:tab/>
        <w:t>maxnoofslots</w:t>
      </w:r>
      <w:ins w:id="1572" w:author="Author">
        <w:r>
          <w:rPr>
            <w:rFonts w:cs="Arial"/>
            <w:szCs w:val="18"/>
            <w:lang w:eastAsia="ja-JP"/>
          </w:rPr>
          <w:t>,</w:t>
        </w:r>
      </w:ins>
    </w:p>
    <w:p w14:paraId="553FCE78" w14:textId="77777777" w:rsidR="001E7E8F" w:rsidRDefault="001E7E8F" w:rsidP="001E7E8F">
      <w:pPr>
        <w:pStyle w:val="PL"/>
        <w:rPr>
          <w:ins w:id="1573" w:author="Author"/>
          <w:rFonts w:eastAsia="SimSun"/>
          <w:snapToGrid w:val="0"/>
        </w:rPr>
      </w:pPr>
      <w:ins w:id="1574" w:author="Author">
        <w:r>
          <w:rPr>
            <w:rFonts w:eastAsia="SimSun"/>
            <w:snapToGrid w:val="0"/>
          </w:rPr>
          <w:tab/>
        </w:r>
        <w:r w:rsidRPr="00361593">
          <w:rPr>
            <w:rFonts w:eastAsia="SimSun"/>
            <w:snapToGrid w:val="0"/>
          </w:rPr>
          <w:t>maxnoofSSBAreas</w:t>
        </w:r>
        <w:r>
          <w:rPr>
            <w:rFonts w:eastAsia="SimSun"/>
            <w:snapToGrid w:val="0"/>
          </w:rPr>
          <w:t>,</w:t>
        </w:r>
      </w:ins>
    </w:p>
    <w:p w14:paraId="0BE0B2EE" w14:textId="77777777" w:rsidR="001E7E8F" w:rsidRPr="00EA5FA7" w:rsidRDefault="001E7E8F" w:rsidP="001E7E8F">
      <w:pPr>
        <w:pStyle w:val="PL"/>
        <w:rPr>
          <w:ins w:id="1575" w:author="Author"/>
          <w:rFonts w:eastAsia="SimSun"/>
          <w:snapToGrid w:val="0"/>
        </w:rPr>
      </w:pPr>
      <w:ins w:id="1576" w:author="Author">
        <w:r>
          <w:rPr>
            <w:lang w:eastAsia="ja-JP"/>
          </w:rPr>
          <w:tab/>
          <w:t>maxnoofBPLMNsNR</w:t>
        </w:r>
      </w:ins>
    </w:p>
    <w:p w14:paraId="463D0610" w14:textId="77777777" w:rsidR="001E7E8F" w:rsidRPr="00EA5FA7" w:rsidRDefault="001E7E8F" w:rsidP="001E7E8F">
      <w:pPr>
        <w:pStyle w:val="PL"/>
        <w:rPr>
          <w:rFonts w:eastAsia="SimSun"/>
          <w:snapToGrid w:val="0"/>
        </w:rPr>
      </w:pPr>
    </w:p>
    <w:p w14:paraId="2E1E7718" w14:textId="77777777" w:rsidR="001E7E8F" w:rsidRPr="00EA5FA7" w:rsidRDefault="001E7E8F" w:rsidP="001E7E8F">
      <w:pPr>
        <w:pStyle w:val="PL"/>
        <w:rPr>
          <w:rFonts w:ascii="Times New Roman" w:hAnsi="Times New Roman"/>
          <w:noProof w:val="0"/>
          <w:snapToGrid w:val="0"/>
        </w:rPr>
      </w:pPr>
    </w:p>
    <w:p w14:paraId="61CBA10B" w14:textId="77777777" w:rsidR="001E7E8F" w:rsidRPr="00EA5FA7" w:rsidRDefault="001E7E8F" w:rsidP="001E7E8F">
      <w:pPr>
        <w:pStyle w:val="PL"/>
        <w:rPr>
          <w:noProof w:val="0"/>
          <w:snapToGrid w:val="0"/>
        </w:rPr>
      </w:pPr>
      <w:r w:rsidRPr="00EA5FA7">
        <w:rPr>
          <w:noProof w:val="0"/>
          <w:snapToGrid w:val="0"/>
        </w:rPr>
        <w:t>FROM F1AP-Constants</w:t>
      </w:r>
    </w:p>
    <w:p w14:paraId="5BEE0E38" w14:textId="77777777" w:rsidR="001E7E8F" w:rsidRPr="00EA5FA7" w:rsidRDefault="001E7E8F" w:rsidP="001E7E8F">
      <w:pPr>
        <w:pStyle w:val="PL"/>
        <w:rPr>
          <w:noProof w:val="0"/>
          <w:snapToGrid w:val="0"/>
        </w:rPr>
      </w:pPr>
    </w:p>
    <w:p w14:paraId="56A45169" w14:textId="77777777" w:rsidR="001E7E8F" w:rsidRPr="00EA5FA7" w:rsidRDefault="001E7E8F" w:rsidP="001E7E8F">
      <w:pPr>
        <w:pStyle w:val="PL"/>
        <w:rPr>
          <w:noProof w:val="0"/>
          <w:snapToGrid w:val="0"/>
        </w:rPr>
      </w:pPr>
      <w:r w:rsidRPr="00EA5FA7">
        <w:rPr>
          <w:noProof w:val="0"/>
          <w:snapToGrid w:val="0"/>
        </w:rPr>
        <w:tab/>
        <w:t>Criticality,</w:t>
      </w:r>
    </w:p>
    <w:p w14:paraId="78D4058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78E50AD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05DD010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0A7CD17F" w14:textId="77777777" w:rsidR="001E7E8F" w:rsidRPr="00EA5FA7" w:rsidRDefault="001E7E8F" w:rsidP="001E7E8F">
      <w:pPr>
        <w:pStyle w:val="PL"/>
        <w:rPr>
          <w:noProof w:val="0"/>
          <w:snapToGrid w:val="0"/>
        </w:rPr>
      </w:pPr>
    </w:p>
    <w:p w14:paraId="717D9CD9" w14:textId="77777777" w:rsidR="001E7E8F" w:rsidRPr="00EA5FA7" w:rsidRDefault="001E7E8F" w:rsidP="001E7E8F">
      <w:pPr>
        <w:pStyle w:val="PL"/>
        <w:rPr>
          <w:noProof w:val="0"/>
          <w:snapToGrid w:val="0"/>
        </w:rPr>
      </w:pPr>
      <w:r w:rsidRPr="00EA5FA7">
        <w:rPr>
          <w:noProof w:val="0"/>
          <w:snapToGrid w:val="0"/>
        </w:rPr>
        <w:t>FROM F1AP-CommonDataTypes</w:t>
      </w:r>
    </w:p>
    <w:p w14:paraId="7AF71502" w14:textId="77777777" w:rsidR="001E7E8F" w:rsidRPr="00EA5FA7" w:rsidRDefault="001E7E8F" w:rsidP="001E7E8F">
      <w:pPr>
        <w:pStyle w:val="PL"/>
        <w:rPr>
          <w:noProof w:val="0"/>
          <w:snapToGrid w:val="0"/>
        </w:rPr>
      </w:pPr>
    </w:p>
    <w:p w14:paraId="73EDE86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08F8DEC8" w14:textId="77777777" w:rsidR="001E7E8F" w:rsidRPr="00EA5FA7" w:rsidRDefault="001E7E8F" w:rsidP="001E7E8F">
      <w:pPr>
        <w:pStyle w:val="PL"/>
        <w:rPr>
          <w:noProof w:val="0"/>
          <w:snapToGrid w:val="0"/>
        </w:rPr>
      </w:pPr>
      <w:r w:rsidRPr="00EA5FA7">
        <w:rPr>
          <w:noProof w:val="0"/>
          <w:snapToGrid w:val="0"/>
        </w:rPr>
        <w:tab/>
        <w:t>F1AP-PROTOCOL-EXTENSION,</w:t>
      </w:r>
    </w:p>
    <w:p w14:paraId="4E8756C7" w14:textId="77777777" w:rsidR="001E7E8F" w:rsidRPr="00EA5FA7" w:rsidRDefault="001E7E8F" w:rsidP="001E7E8F">
      <w:pPr>
        <w:pStyle w:val="PL"/>
        <w:rPr>
          <w:noProof w:val="0"/>
          <w:snapToGrid w:val="0"/>
        </w:rPr>
      </w:pPr>
      <w:r w:rsidRPr="00EA5FA7">
        <w:rPr>
          <w:noProof w:val="0"/>
          <w:snapToGrid w:val="0"/>
        </w:rPr>
        <w:lastRenderedPageBreak/>
        <w:tab/>
      </w:r>
      <w:proofErr w:type="spellStart"/>
      <w:r w:rsidRPr="00EA5FA7">
        <w:rPr>
          <w:noProof w:val="0"/>
          <w:snapToGrid w:val="0"/>
        </w:rPr>
        <w:t>ProtocolIE-SingleContainer</w:t>
      </w:r>
      <w:proofErr w:type="spellEnd"/>
      <w:r w:rsidRPr="00EA5FA7">
        <w:rPr>
          <w:noProof w:val="0"/>
          <w:snapToGrid w:val="0"/>
        </w:rPr>
        <w:t>{},</w:t>
      </w:r>
    </w:p>
    <w:p w14:paraId="3918EC02" w14:textId="77777777" w:rsidR="001E7E8F" w:rsidRPr="00EA5FA7" w:rsidRDefault="001E7E8F" w:rsidP="001E7E8F">
      <w:pPr>
        <w:pStyle w:val="PL"/>
        <w:rPr>
          <w:noProof w:val="0"/>
          <w:snapToGrid w:val="0"/>
        </w:rPr>
      </w:pPr>
      <w:r w:rsidRPr="00EA5FA7">
        <w:rPr>
          <w:noProof w:val="0"/>
          <w:snapToGrid w:val="0"/>
        </w:rPr>
        <w:tab/>
        <w:t>F1AP-PROTOCOL-IES</w:t>
      </w:r>
    </w:p>
    <w:p w14:paraId="0C22C8CB" w14:textId="77777777" w:rsidR="001E7E8F" w:rsidRPr="00EA5FA7" w:rsidRDefault="001E7E8F" w:rsidP="001E7E8F">
      <w:pPr>
        <w:pStyle w:val="PL"/>
        <w:rPr>
          <w:noProof w:val="0"/>
          <w:snapToGrid w:val="0"/>
        </w:rPr>
      </w:pPr>
    </w:p>
    <w:p w14:paraId="2D7DD2D6" w14:textId="77777777" w:rsidR="001E7E8F" w:rsidRPr="00EA5FA7" w:rsidRDefault="001E7E8F" w:rsidP="001E7E8F">
      <w:pPr>
        <w:pStyle w:val="PL"/>
        <w:rPr>
          <w:noProof w:val="0"/>
          <w:snapToGrid w:val="0"/>
        </w:rPr>
      </w:pPr>
      <w:r w:rsidRPr="00EA5FA7">
        <w:rPr>
          <w:noProof w:val="0"/>
          <w:snapToGrid w:val="0"/>
        </w:rPr>
        <w:t>FROM F1AP-Containers;</w:t>
      </w:r>
    </w:p>
    <w:p w14:paraId="4F0E3355" w14:textId="77777777" w:rsidR="001E7E8F" w:rsidRPr="00EA5FA7" w:rsidRDefault="001E7E8F" w:rsidP="001E7E8F">
      <w:pPr>
        <w:pStyle w:val="PL"/>
        <w:rPr>
          <w:noProof w:val="0"/>
          <w:snapToGrid w:val="0"/>
        </w:rPr>
      </w:pPr>
    </w:p>
    <w:p w14:paraId="6ED42AAE" w14:textId="77777777" w:rsidR="001E7E8F" w:rsidRPr="00EA5FA7" w:rsidRDefault="001E7E8F" w:rsidP="001E7E8F">
      <w:pPr>
        <w:pStyle w:val="PL"/>
        <w:outlineLvl w:val="3"/>
        <w:rPr>
          <w:noProof w:val="0"/>
          <w:snapToGrid w:val="0"/>
        </w:rPr>
      </w:pPr>
      <w:r w:rsidRPr="00EA5FA7">
        <w:rPr>
          <w:noProof w:val="0"/>
          <w:snapToGrid w:val="0"/>
        </w:rPr>
        <w:t>-- A</w:t>
      </w:r>
    </w:p>
    <w:p w14:paraId="5C763724" w14:textId="77777777" w:rsidR="001E7E8F" w:rsidRPr="00EA5FA7" w:rsidRDefault="001E7E8F" w:rsidP="001E7E8F">
      <w:pPr>
        <w:pStyle w:val="PL"/>
        <w:rPr>
          <w:rFonts w:eastAsia="SimSun"/>
        </w:rPr>
      </w:pPr>
    </w:p>
    <w:p w14:paraId="3E2E4981" w14:textId="77777777" w:rsidR="001E7E8F" w:rsidRPr="00EA5FA7" w:rsidRDefault="001E7E8F" w:rsidP="001E7E8F">
      <w:pPr>
        <w:pStyle w:val="PL"/>
        <w:rPr>
          <w:rFonts w:eastAsia="SimSun"/>
        </w:rPr>
      </w:pPr>
      <w:r w:rsidRPr="00EA5FA7">
        <w:rPr>
          <w:rFonts w:eastAsia="SimSun"/>
        </w:rPr>
        <w:t>AdditionalSIBMessageList ::= SEQUENCE (SIZE(1..maxnoofAdditionalSIBs)) OF AdditionalSIBMessageList-Item</w:t>
      </w:r>
    </w:p>
    <w:p w14:paraId="10C6A325" w14:textId="77777777" w:rsidR="001E7E8F" w:rsidRPr="00EA5FA7" w:rsidRDefault="001E7E8F" w:rsidP="001E7E8F">
      <w:pPr>
        <w:pStyle w:val="PL"/>
        <w:rPr>
          <w:rFonts w:eastAsia="SimSun"/>
        </w:rPr>
      </w:pPr>
    </w:p>
    <w:p w14:paraId="2F6D8EA5" w14:textId="77777777" w:rsidR="001E7E8F" w:rsidRPr="00EA5FA7" w:rsidRDefault="001E7E8F" w:rsidP="001E7E8F">
      <w:pPr>
        <w:pStyle w:val="PL"/>
        <w:rPr>
          <w:rFonts w:eastAsia="SimSun"/>
        </w:rPr>
      </w:pPr>
      <w:r w:rsidRPr="00EA5FA7">
        <w:rPr>
          <w:rFonts w:eastAsia="SimSun"/>
        </w:rPr>
        <w:t>AdditionalSIBMessageList-Item ::= SEQUENCE {</w:t>
      </w:r>
    </w:p>
    <w:p w14:paraId="19061F5E" w14:textId="77777777" w:rsidR="001E7E8F" w:rsidRPr="00EA5FA7" w:rsidRDefault="001E7E8F" w:rsidP="001E7E8F">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AEE214F"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3C80841A" w14:textId="77777777" w:rsidR="001E7E8F" w:rsidRPr="00EA5FA7" w:rsidRDefault="001E7E8F" w:rsidP="001E7E8F">
      <w:pPr>
        <w:pStyle w:val="PL"/>
        <w:rPr>
          <w:rFonts w:eastAsia="SimSun"/>
        </w:rPr>
      </w:pPr>
      <w:r w:rsidRPr="00EA5FA7">
        <w:rPr>
          <w:rFonts w:eastAsia="SimSun"/>
        </w:rPr>
        <w:t>}</w:t>
      </w:r>
    </w:p>
    <w:p w14:paraId="2958C053" w14:textId="77777777" w:rsidR="001E7E8F" w:rsidRPr="00EA5FA7" w:rsidRDefault="001E7E8F" w:rsidP="001E7E8F">
      <w:pPr>
        <w:pStyle w:val="PL"/>
        <w:rPr>
          <w:rFonts w:eastAsia="SimSun"/>
        </w:rPr>
      </w:pPr>
    </w:p>
    <w:p w14:paraId="4CD6F2B0" w14:textId="77777777" w:rsidR="001E7E8F" w:rsidRPr="00EA5FA7" w:rsidRDefault="001E7E8F" w:rsidP="001E7E8F">
      <w:pPr>
        <w:pStyle w:val="PL"/>
        <w:rPr>
          <w:rFonts w:eastAsia="SimSun"/>
        </w:rPr>
      </w:pPr>
      <w:r w:rsidRPr="00EA5FA7">
        <w:rPr>
          <w:rFonts w:eastAsia="SimSun"/>
        </w:rPr>
        <w:t>AdditionalSIBMessageList-Item-ExtIEs F1AP-PROTOCOL-EXTENSION ::= {</w:t>
      </w:r>
    </w:p>
    <w:p w14:paraId="6D292F2A" w14:textId="77777777" w:rsidR="001E7E8F" w:rsidRPr="00EA5FA7" w:rsidRDefault="001E7E8F" w:rsidP="001E7E8F">
      <w:pPr>
        <w:pStyle w:val="PL"/>
        <w:rPr>
          <w:rFonts w:eastAsia="SimSun"/>
        </w:rPr>
      </w:pPr>
      <w:r w:rsidRPr="00EA5FA7">
        <w:rPr>
          <w:rFonts w:eastAsia="SimSun"/>
        </w:rPr>
        <w:tab/>
        <w:t>...</w:t>
      </w:r>
    </w:p>
    <w:p w14:paraId="6003474E" w14:textId="77777777" w:rsidR="001E7E8F" w:rsidRPr="00EA5FA7" w:rsidRDefault="001E7E8F" w:rsidP="001E7E8F">
      <w:pPr>
        <w:pStyle w:val="PL"/>
        <w:rPr>
          <w:rFonts w:eastAsia="SimSun"/>
        </w:rPr>
      </w:pPr>
      <w:r w:rsidRPr="00EA5FA7">
        <w:rPr>
          <w:rFonts w:eastAsia="SimSun"/>
        </w:rPr>
        <w:t>}</w:t>
      </w:r>
    </w:p>
    <w:p w14:paraId="78D36EA6" w14:textId="77777777" w:rsidR="001E7E8F" w:rsidRPr="00EA5FA7" w:rsidRDefault="001E7E8F" w:rsidP="001E7E8F">
      <w:pPr>
        <w:pStyle w:val="PL"/>
        <w:rPr>
          <w:rFonts w:eastAsia="SimSun"/>
        </w:rPr>
      </w:pPr>
    </w:p>
    <w:p w14:paraId="6248C50C" w14:textId="77777777" w:rsidR="001E7E8F" w:rsidRPr="00EA5FA7" w:rsidRDefault="001E7E8F" w:rsidP="001E7E8F">
      <w:pPr>
        <w:pStyle w:val="PL"/>
        <w:rPr>
          <w:noProof w:val="0"/>
          <w:snapToGrid w:val="0"/>
        </w:rPr>
      </w:pPr>
      <w:proofErr w:type="spellStart"/>
      <w:r w:rsidRPr="00EA5FA7">
        <w:rPr>
          <w:noProof w:val="0"/>
          <w:snapToGrid w:val="0"/>
        </w:rPr>
        <w:t>AdditionalRRMPriorityIndex</w:t>
      </w:r>
      <w:proofErr w:type="spellEnd"/>
      <w:r w:rsidRPr="00EA5FA7">
        <w:rPr>
          <w:noProof w:val="0"/>
          <w:snapToGrid w:val="0"/>
        </w:rPr>
        <w:t xml:space="preserve"> ::= BIT STRING (SIZE(32))</w:t>
      </w:r>
    </w:p>
    <w:p w14:paraId="1CBC492F" w14:textId="77777777" w:rsidR="001E7E8F" w:rsidRPr="00EA5FA7" w:rsidRDefault="001E7E8F" w:rsidP="001E7E8F">
      <w:pPr>
        <w:pStyle w:val="PL"/>
        <w:rPr>
          <w:rFonts w:eastAsia="SimSun"/>
        </w:rPr>
      </w:pPr>
    </w:p>
    <w:p w14:paraId="7E505228" w14:textId="77777777" w:rsidR="001E7E8F" w:rsidRPr="00EA5FA7" w:rsidRDefault="001E7E8F" w:rsidP="001E7E8F">
      <w:pPr>
        <w:pStyle w:val="PL"/>
        <w:rPr>
          <w:rFonts w:eastAsia="SimSun"/>
        </w:rPr>
      </w:pPr>
      <w:r w:rsidRPr="00EA5FA7">
        <w:rPr>
          <w:rFonts w:eastAsia="SimSun"/>
        </w:rPr>
        <w:t>AggressorCellList ::= SEQUENCE (SIZE(1..maxCellingNBDU)) OF AggressorCellList-Item</w:t>
      </w:r>
    </w:p>
    <w:p w14:paraId="6A6CD0AC" w14:textId="77777777" w:rsidR="001E7E8F" w:rsidRPr="00EA5FA7" w:rsidRDefault="001E7E8F" w:rsidP="001E7E8F">
      <w:pPr>
        <w:pStyle w:val="PL"/>
        <w:rPr>
          <w:rFonts w:eastAsia="SimSun"/>
        </w:rPr>
      </w:pPr>
    </w:p>
    <w:p w14:paraId="6B8E5855" w14:textId="77777777" w:rsidR="001E7E8F" w:rsidRPr="00EA5FA7" w:rsidRDefault="001E7E8F" w:rsidP="001E7E8F">
      <w:pPr>
        <w:pStyle w:val="PL"/>
        <w:rPr>
          <w:rFonts w:eastAsia="SimSun"/>
        </w:rPr>
      </w:pPr>
      <w:r w:rsidRPr="00EA5FA7">
        <w:rPr>
          <w:rFonts w:eastAsia="SimSun"/>
        </w:rPr>
        <w:t>AggressorCellList-Item ::= SEQUENCE {</w:t>
      </w:r>
    </w:p>
    <w:p w14:paraId="4EDFACC3" w14:textId="77777777" w:rsidR="001E7E8F" w:rsidRPr="00EA5FA7" w:rsidRDefault="001E7E8F" w:rsidP="001E7E8F">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75F3A6A7"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1F4D5180" w14:textId="77777777" w:rsidR="001E7E8F" w:rsidRPr="00EA5FA7" w:rsidRDefault="001E7E8F" w:rsidP="001E7E8F">
      <w:pPr>
        <w:pStyle w:val="PL"/>
        <w:rPr>
          <w:rFonts w:eastAsia="SimSun"/>
        </w:rPr>
      </w:pPr>
      <w:r w:rsidRPr="00EA5FA7">
        <w:rPr>
          <w:rFonts w:eastAsia="SimSun"/>
        </w:rPr>
        <w:t>}</w:t>
      </w:r>
    </w:p>
    <w:p w14:paraId="743C66A6" w14:textId="77777777" w:rsidR="001E7E8F" w:rsidRPr="00EA5FA7" w:rsidRDefault="001E7E8F" w:rsidP="001E7E8F">
      <w:pPr>
        <w:pStyle w:val="PL"/>
        <w:rPr>
          <w:rFonts w:eastAsia="SimSun"/>
        </w:rPr>
      </w:pPr>
    </w:p>
    <w:p w14:paraId="4C3AF5A0" w14:textId="77777777" w:rsidR="001E7E8F" w:rsidRPr="00EA5FA7" w:rsidRDefault="001E7E8F" w:rsidP="001E7E8F">
      <w:pPr>
        <w:pStyle w:val="PL"/>
        <w:rPr>
          <w:rFonts w:eastAsia="SimSun"/>
        </w:rPr>
      </w:pPr>
      <w:r w:rsidRPr="00EA5FA7">
        <w:rPr>
          <w:rFonts w:eastAsia="SimSun"/>
        </w:rPr>
        <w:t xml:space="preserve">AggressorCellList-Item-ExtIEs </w:t>
      </w:r>
      <w:r w:rsidRPr="00EA5FA7">
        <w:rPr>
          <w:rFonts w:eastAsia="SimSun"/>
        </w:rPr>
        <w:tab/>
        <w:t>F1AP-PROTOCOL-EXTENSION ::= {</w:t>
      </w:r>
    </w:p>
    <w:p w14:paraId="0CEDD6C4" w14:textId="77777777" w:rsidR="001E7E8F" w:rsidRPr="00EA5FA7" w:rsidRDefault="001E7E8F" w:rsidP="001E7E8F">
      <w:pPr>
        <w:pStyle w:val="PL"/>
        <w:rPr>
          <w:rFonts w:eastAsia="SimSun"/>
        </w:rPr>
      </w:pPr>
      <w:r w:rsidRPr="00EA5FA7">
        <w:rPr>
          <w:rFonts w:eastAsia="SimSun"/>
        </w:rPr>
        <w:tab/>
        <w:t>...</w:t>
      </w:r>
    </w:p>
    <w:p w14:paraId="1B54D64D" w14:textId="77777777" w:rsidR="001E7E8F" w:rsidRPr="00EA5FA7" w:rsidRDefault="001E7E8F" w:rsidP="001E7E8F">
      <w:pPr>
        <w:pStyle w:val="PL"/>
        <w:rPr>
          <w:rFonts w:eastAsia="SimSun"/>
        </w:rPr>
      </w:pPr>
      <w:r w:rsidRPr="00EA5FA7">
        <w:rPr>
          <w:rFonts w:eastAsia="SimSun"/>
        </w:rPr>
        <w:t>}</w:t>
      </w:r>
    </w:p>
    <w:p w14:paraId="20AE0B30" w14:textId="77777777" w:rsidR="001E7E8F" w:rsidRPr="00EA5FA7" w:rsidRDefault="001E7E8F" w:rsidP="001E7E8F">
      <w:pPr>
        <w:pStyle w:val="PL"/>
        <w:rPr>
          <w:rFonts w:eastAsia="SimSun"/>
        </w:rPr>
      </w:pPr>
    </w:p>
    <w:p w14:paraId="4FEFE14A" w14:textId="77777777" w:rsidR="001E7E8F" w:rsidRPr="00EA5FA7" w:rsidRDefault="001E7E8F" w:rsidP="001E7E8F">
      <w:pPr>
        <w:pStyle w:val="PL"/>
        <w:rPr>
          <w:rFonts w:eastAsia="SimSun"/>
        </w:rPr>
      </w:pPr>
      <w:r w:rsidRPr="00EA5FA7">
        <w:rPr>
          <w:rFonts w:eastAsia="SimSun"/>
        </w:rPr>
        <w:t>AggressorgNBSetID ::= SEQUENCE {</w:t>
      </w:r>
    </w:p>
    <w:p w14:paraId="40A2BE35" w14:textId="77777777" w:rsidR="001E7E8F" w:rsidRPr="00EA5FA7" w:rsidRDefault="001E7E8F" w:rsidP="001E7E8F">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3E67C76D"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2E5A8813" w14:textId="77777777" w:rsidR="001E7E8F" w:rsidRPr="00EA5FA7" w:rsidRDefault="001E7E8F" w:rsidP="001E7E8F">
      <w:pPr>
        <w:pStyle w:val="PL"/>
        <w:rPr>
          <w:rFonts w:eastAsia="SimSun"/>
        </w:rPr>
      </w:pPr>
      <w:r w:rsidRPr="00EA5FA7">
        <w:rPr>
          <w:rFonts w:eastAsia="SimSun"/>
        </w:rPr>
        <w:t>}</w:t>
      </w:r>
    </w:p>
    <w:p w14:paraId="622314D2" w14:textId="77777777" w:rsidR="001E7E8F" w:rsidRPr="00EA5FA7" w:rsidRDefault="001E7E8F" w:rsidP="001E7E8F">
      <w:pPr>
        <w:pStyle w:val="PL"/>
        <w:rPr>
          <w:rFonts w:eastAsia="SimSun"/>
        </w:rPr>
      </w:pPr>
    </w:p>
    <w:p w14:paraId="76E2A6E9" w14:textId="77777777" w:rsidR="001E7E8F" w:rsidRPr="00EA5FA7" w:rsidRDefault="001E7E8F" w:rsidP="001E7E8F">
      <w:pPr>
        <w:pStyle w:val="PL"/>
        <w:rPr>
          <w:rFonts w:eastAsia="SimSun"/>
        </w:rPr>
      </w:pPr>
      <w:r w:rsidRPr="00EA5FA7">
        <w:rPr>
          <w:rFonts w:eastAsia="SimSun"/>
        </w:rPr>
        <w:t xml:space="preserve">AggressorgNBSetID-ExtIEs </w:t>
      </w:r>
      <w:r w:rsidRPr="00EA5FA7">
        <w:rPr>
          <w:rFonts w:eastAsia="SimSun"/>
        </w:rPr>
        <w:tab/>
        <w:t>F1AP-PROTOCOL-EXTENSION ::= {</w:t>
      </w:r>
    </w:p>
    <w:p w14:paraId="702A24B0" w14:textId="77777777" w:rsidR="001E7E8F" w:rsidRPr="00EA5FA7" w:rsidRDefault="001E7E8F" w:rsidP="001E7E8F">
      <w:pPr>
        <w:pStyle w:val="PL"/>
        <w:rPr>
          <w:rFonts w:eastAsia="SimSun"/>
        </w:rPr>
      </w:pPr>
      <w:r w:rsidRPr="00EA5FA7">
        <w:rPr>
          <w:rFonts w:eastAsia="SimSun"/>
        </w:rPr>
        <w:tab/>
        <w:t>...</w:t>
      </w:r>
    </w:p>
    <w:p w14:paraId="1BCE7172" w14:textId="77777777" w:rsidR="001E7E8F" w:rsidRPr="00EA5FA7" w:rsidRDefault="001E7E8F" w:rsidP="001E7E8F">
      <w:pPr>
        <w:pStyle w:val="PL"/>
        <w:rPr>
          <w:rFonts w:eastAsia="SimSun"/>
        </w:rPr>
      </w:pPr>
      <w:r w:rsidRPr="00EA5FA7">
        <w:rPr>
          <w:rFonts w:eastAsia="SimSun"/>
        </w:rPr>
        <w:t>}</w:t>
      </w:r>
    </w:p>
    <w:p w14:paraId="59E2DF7B" w14:textId="77777777" w:rsidR="001E7E8F" w:rsidRPr="00EA5FA7" w:rsidRDefault="001E7E8F" w:rsidP="001E7E8F">
      <w:pPr>
        <w:pStyle w:val="PL"/>
        <w:rPr>
          <w:rFonts w:eastAsia="SimSun"/>
        </w:rPr>
      </w:pPr>
    </w:p>
    <w:p w14:paraId="6FA44CF2" w14:textId="77777777" w:rsidR="001E7E8F" w:rsidRPr="00EA5FA7" w:rsidRDefault="001E7E8F" w:rsidP="001E7E8F">
      <w:pPr>
        <w:pStyle w:val="PL"/>
        <w:rPr>
          <w:noProof w:val="0"/>
        </w:rPr>
      </w:pPr>
      <w:proofErr w:type="spellStart"/>
      <w:r w:rsidRPr="00EA5FA7">
        <w:rPr>
          <w:noProof w:val="0"/>
        </w:rPr>
        <w:t>AllocationAndRetentionPriority</w:t>
      </w:r>
      <w:proofErr w:type="spellEnd"/>
      <w:r w:rsidRPr="00EA5FA7">
        <w:rPr>
          <w:noProof w:val="0"/>
        </w:rPr>
        <w:t xml:space="preserve"> ::= SEQUENCE {</w:t>
      </w:r>
    </w:p>
    <w:p w14:paraId="0D28C2E6" w14:textId="77777777" w:rsidR="001E7E8F" w:rsidRPr="00EA5FA7" w:rsidRDefault="001E7E8F" w:rsidP="001E7E8F">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6FC9A314" w14:textId="77777777" w:rsidR="001E7E8F" w:rsidRPr="00EA5FA7" w:rsidRDefault="001E7E8F" w:rsidP="001E7E8F">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14:paraId="258238F1" w14:textId="77777777" w:rsidR="001E7E8F" w:rsidRPr="00EA5FA7" w:rsidRDefault="001E7E8F" w:rsidP="001E7E8F">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14:paraId="0FCF4700"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AllocationAndRetentionPriority-ExtIEs</w:t>
      </w:r>
      <w:proofErr w:type="spellEnd"/>
      <w:r w:rsidRPr="00EA5FA7">
        <w:rPr>
          <w:noProof w:val="0"/>
        </w:rPr>
        <w:t>} } OPTIONAL,</w:t>
      </w:r>
    </w:p>
    <w:p w14:paraId="1DE38F7D" w14:textId="77777777" w:rsidR="001E7E8F" w:rsidRPr="00EA5FA7" w:rsidRDefault="001E7E8F" w:rsidP="001E7E8F">
      <w:pPr>
        <w:pStyle w:val="PL"/>
        <w:rPr>
          <w:noProof w:val="0"/>
        </w:rPr>
      </w:pPr>
      <w:r w:rsidRPr="00EA5FA7">
        <w:rPr>
          <w:noProof w:val="0"/>
        </w:rPr>
        <w:tab/>
        <w:t>...</w:t>
      </w:r>
    </w:p>
    <w:p w14:paraId="3E0462A3" w14:textId="77777777" w:rsidR="001E7E8F" w:rsidRPr="00EA5FA7" w:rsidRDefault="001E7E8F" w:rsidP="001E7E8F">
      <w:pPr>
        <w:pStyle w:val="PL"/>
        <w:rPr>
          <w:noProof w:val="0"/>
        </w:rPr>
      </w:pPr>
      <w:r w:rsidRPr="00EA5FA7">
        <w:rPr>
          <w:noProof w:val="0"/>
        </w:rPr>
        <w:t>}</w:t>
      </w:r>
    </w:p>
    <w:p w14:paraId="4948D1D8" w14:textId="77777777" w:rsidR="001E7E8F" w:rsidRPr="00EA5FA7" w:rsidRDefault="001E7E8F" w:rsidP="001E7E8F">
      <w:pPr>
        <w:pStyle w:val="PL"/>
        <w:rPr>
          <w:noProof w:val="0"/>
        </w:rPr>
      </w:pPr>
    </w:p>
    <w:p w14:paraId="09A72204" w14:textId="77777777" w:rsidR="001E7E8F" w:rsidRPr="00EA5FA7" w:rsidRDefault="001E7E8F" w:rsidP="001E7E8F">
      <w:pPr>
        <w:pStyle w:val="PL"/>
        <w:rPr>
          <w:noProof w:val="0"/>
        </w:rPr>
      </w:pPr>
      <w:proofErr w:type="spellStart"/>
      <w:r w:rsidRPr="00EA5FA7">
        <w:rPr>
          <w:noProof w:val="0"/>
        </w:rPr>
        <w:t>AllocationAndRetentionPriority-ExtIEs</w:t>
      </w:r>
      <w:proofErr w:type="spellEnd"/>
      <w:r w:rsidRPr="00EA5FA7">
        <w:rPr>
          <w:noProof w:val="0"/>
        </w:rPr>
        <w:t xml:space="preserve"> F1AP-PROTOCOL-EXTENSION ::= {</w:t>
      </w:r>
    </w:p>
    <w:p w14:paraId="6BD09F0F" w14:textId="77777777" w:rsidR="001E7E8F" w:rsidRPr="00EA5FA7" w:rsidRDefault="001E7E8F" w:rsidP="001E7E8F">
      <w:pPr>
        <w:pStyle w:val="PL"/>
        <w:rPr>
          <w:noProof w:val="0"/>
        </w:rPr>
      </w:pPr>
      <w:r w:rsidRPr="00EA5FA7">
        <w:rPr>
          <w:noProof w:val="0"/>
        </w:rPr>
        <w:tab/>
        <w:t>...</w:t>
      </w:r>
    </w:p>
    <w:p w14:paraId="3D72F7B6" w14:textId="77777777" w:rsidR="001E7E8F" w:rsidRPr="00EA5FA7" w:rsidRDefault="001E7E8F" w:rsidP="001E7E8F">
      <w:pPr>
        <w:pStyle w:val="PL"/>
        <w:rPr>
          <w:noProof w:val="0"/>
        </w:rPr>
      </w:pPr>
      <w:r w:rsidRPr="00EA5FA7">
        <w:rPr>
          <w:noProof w:val="0"/>
        </w:rPr>
        <w:t>}</w:t>
      </w:r>
    </w:p>
    <w:p w14:paraId="7E95E54B" w14:textId="77777777" w:rsidR="001E7E8F" w:rsidRPr="00EA5FA7" w:rsidRDefault="001E7E8F" w:rsidP="001E7E8F">
      <w:pPr>
        <w:pStyle w:val="PL"/>
        <w:rPr>
          <w:noProof w:val="0"/>
        </w:rPr>
      </w:pPr>
    </w:p>
    <w:p w14:paraId="578A68D4" w14:textId="77777777" w:rsidR="001E7E8F" w:rsidRPr="00EA5FA7" w:rsidRDefault="001E7E8F" w:rsidP="001E7E8F">
      <w:pPr>
        <w:pStyle w:val="PL"/>
        <w:rPr>
          <w:noProof w:val="0"/>
        </w:rPr>
      </w:pPr>
      <w:r w:rsidRPr="00EA5FA7">
        <w:rPr>
          <w:noProof w:val="0"/>
        </w:rPr>
        <w:t>Associated-</w:t>
      </w:r>
      <w:proofErr w:type="spellStart"/>
      <w:r w:rsidRPr="00EA5FA7">
        <w:rPr>
          <w:noProof w:val="0"/>
        </w:rPr>
        <w:t>SCell</w:t>
      </w:r>
      <w:proofErr w:type="spellEnd"/>
      <w:r w:rsidRPr="00EA5FA7">
        <w:rPr>
          <w:noProof w:val="0"/>
        </w:rPr>
        <w:t>-Item ::= SEQUENCE {</w:t>
      </w:r>
    </w:p>
    <w:p w14:paraId="73E46D25" w14:textId="77777777" w:rsidR="001E7E8F" w:rsidRPr="00EA5FA7" w:rsidRDefault="001E7E8F" w:rsidP="001E7E8F">
      <w:pPr>
        <w:pStyle w:val="PL"/>
        <w:rPr>
          <w:noProof w:val="0"/>
        </w:rPr>
      </w:pPr>
      <w:r w:rsidRPr="00EA5FA7">
        <w:rPr>
          <w:noProof w:val="0"/>
        </w:rPr>
        <w:tab/>
      </w:r>
      <w:proofErr w:type="spellStart"/>
      <w:r w:rsidRPr="00EA5FA7">
        <w:rPr>
          <w:noProof w:val="0"/>
        </w:rPr>
        <w:t>sCell</w:t>
      </w:r>
      <w:proofErr w:type="spellEnd"/>
      <w:r w:rsidRPr="00EA5FA7">
        <w:rPr>
          <w:noProof w:val="0"/>
        </w:rPr>
        <w:t>-ID</w:t>
      </w:r>
      <w:r w:rsidRPr="00EA5FA7">
        <w:rPr>
          <w:noProof w:val="0"/>
        </w:rPr>
        <w:tab/>
      </w:r>
      <w:r w:rsidRPr="00EA5FA7">
        <w:rPr>
          <w:noProof w:val="0"/>
        </w:rPr>
        <w:tab/>
        <w:t>NRCGI,</w:t>
      </w:r>
    </w:p>
    <w:p w14:paraId="1D3C265F"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 }</w:t>
      </w:r>
      <w:r w:rsidRPr="00EA5FA7">
        <w:rPr>
          <w:noProof w:val="0"/>
        </w:rPr>
        <w:tab/>
        <w:t>OPTIONAL</w:t>
      </w:r>
    </w:p>
    <w:p w14:paraId="2798BCCA" w14:textId="77777777" w:rsidR="001E7E8F" w:rsidRPr="00EA5FA7" w:rsidRDefault="001E7E8F" w:rsidP="001E7E8F">
      <w:pPr>
        <w:pStyle w:val="PL"/>
        <w:rPr>
          <w:noProof w:val="0"/>
        </w:rPr>
      </w:pPr>
      <w:r w:rsidRPr="00EA5FA7">
        <w:rPr>
          <w:noProof w:val="0"/>
        </w:rPr>
        <w:t>}</w:t>
      </w:r>
    </w:p>
    <w:p w14:paraId="298F66A7" w14:textId="77777777" w:rsidR="001E7E8F" w:rsidRPr="00EA5FA7" w:rsidRDefault="001E7E8F" w:rsidP="001E7E8F">
      <w:pPr>
        <w:pStyle w:val="PL"/>
        <w:rPr>
          <w:noProof w:val="0"/>
        </w:rPr>
      </w:pPr>
    </w:p>
    <w:p w14:paraId="7D61E344" w14:textId="77777777" w:rsidR="001E7E8F" w:rsidRPr="00EA5FA7" w:rsidRDefault="001E7E8F" w:rsidP="001E7E8F">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2F58964C" w14:textId="77777777" w:rsidR="001E7E8F" w:rsidRPr="00EA5FA7" w:rsidRDefault="001E7E8F" w:rsidP="001E7E8F">
      <w:pPr>
        <w:pStyle w:val="PL"/>
        <w:rPr>
          <w:noProof w:val="0"/>
        </w:rPr>
      </w:pPr>
      <w:r w:rsidRPr="00EA5FA7">
        <w:rPr>
          <w:noProof w:val="0"/>
        </w:rPr>
        <w:tab/>
        <w:t>...</w:t>
      </w:r>
    </w:p>
    <w:p w14:paraId="748ABF57" w14:textId="77777777" w:rsidR="001E7E8F" w:rsidRPr="00EA5FA7" w:rsidRDefault="001E7E8F" w:rsidP="001E7E8F">
      <w:pPr>
        <w:pStyle w:val="PL"/>
        <w:rPr>
          <w:noProof w:val="0"/>
        </w:rPr>
      </w:pPr>
      <w:r w:rsidRPr="00EA5FA7">
        <w:rPr>
          <w:noProof w:val="0"/>
        </w:rPr>
        <w:t>}</w:t>
      </w:r>
    </w:p>
    <w:p w14:paraId="09DB75BA" w14:textId="77777777" w:rsidR="001E7E8F" w:rsidRPr="00EA5FA7" w:rsidRDefault="001E7E8F" w:rsidP="001E7E8F">
      <w:pPr>
        <w:pStyle w:val="PL"/>
        <w:rPr>
          <w:noProof w:val="0"/>
        </w:rPr>
      </w:pPr>
    </w:p>
    <w:p w14:paraId="434023A2" w14:textId="77777777" w:rsidR="001E7E8F" w:rsidRPr="00EA5FA7" w:rsidRDefault="001E7E8F" w:rsidP="001E7E8F">
      <w:pPr>
        <w:pStyle w:val="PL"/>
        <w:rPr>
          <w:noProof w:val="0"/>
        </w:rPr>
      </w:pPr>
      <w:proofErr w:type="spellStart"/>
      <w:r w:rsidRPr="00EA5FA7">
        <w:rPr>
          <w:noProof w:val="0"/>
        </w:rPr>
        <w:t>AvailablePLMNList</w:t>
      </w:r>
      <w:proofErr w:type="spellEnd"/>
      <w:r w:rsidRPr="00EA5FA7">
        <w:rPr>
          <w:noProof w:val="0"/>
        </w:rPr>
        <w:t xml:space="preserve"> ::= SEQUENCE (SIZE(1..maxnoofBPLMNs)) OF </w:t>
      </w:r>
      <w:proofErr w:type="spellStart"/>
      <w:r w:rsidRPr="00EA5FA7">
        <w:rPr>
          <w:noProof w:val="0"/>
        </w:rPr>
        <w:t>AvailablePLMNList</w:t>
      </w:r>
      <w:proofErr w:type="spellEnd"/>
      <w:r w:rsidRPr="00EA5FA7">
        <w:rPr>
          <w:noProof w:val="0"/>
        </w:rPr>
        <w:t>-Item</w:t>
      </w:r>
    </w:p>
    <w:p w14:paraId="0EA3C723" w14:textId="77777777" w:rsidR="001E7E8F" w:rsidRPr="00EA5FA7" w:rsidRDefault="001E7E8F" w:rsidP="001E7E8F">
      <w:pPr>
        <w:pStyle w:val="PL"/>
        <w:rPr>
          <w:noProof w:val="0"/>
        </w:rPr>
      </w:pPr>
    </w:p>
    <w:p w14:paraId="3C1B2F8E" w14:textId="77777777" w:rsidR="001E7E8F" w:rsidRPr="00EA5FA7" w:rsidRDefault="001E7E8F" w:rsidP="001E7E8F">
      <w:pPr>
        <w:pStyle w:val="PL"/>
        <w:rPr>
          <w:noProof w:val="0"/>
        </w:rPr>
      </w:pPr>
      <w:proofErr w:type="spellStart"/>
      <w:r w:rsidRPr="00EA5FA7">
        <w:rPr>
          <w:noProof w:val="0"/>
        </w:rPr>
        <w:t>AvailablePLMNList</w:t>
      </w:r>
      <w:proofErr w:type="spellEnd"/>
      <w:r w:rsidRPr="00EA5FA7">
        <w:rPr>
          <w:noProof w:val="0"/>
        </w:rPr>
        <w:t>-Item ::= SEQUENCE {</w:t>
      </w:r>
    </w:p>
    <w:p w14:paraId="79FC2A02" w14:textId="77777777" w:rsidR="001E7E8F" w:rsidRPr="00EA5FA7" w:rsidRDefault="001E7E8F" w:rsidP="001E7E8F">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59E47D3F"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 OPTIONAL</w:t>
      </w:r>
    </w:p>
    <w:p w14:paraId="2DA5B0BB" w14:textId="77777777" w:rsidR="001E7E8F" w:rsidRPr="00EA5FA7" w:rsidRDefault="001E7E8F" w:rsidP="001E7E8F">
      <w:pPr>
        <w:pStyle w:val="PL"/>
        <w:rPr>
          <w:noProof w:val="0"/>
        </w:rPr>
      </w:pPr>
      <w:r w:rsidRPr="00EA5FA7">
        <w:rPr>
          <w:noProof w:val="0"/>
        </w:rPr>
        <w:t>}</w:t>
      </w:r>
    </w:p>
    <w:p w14:paraId="4879BD6A" w14:textId="77777777" w:rsidR="001E7E8F" w:rsidRPr="00EA5FA7" w:rsidRDefault="001E7E8F" w:rsidP="001E7E8F">
      <w:pPr>
        <w:pStyle w:val="PL"/>
        <w:rPr>
          <w:noProof w:val="0"/>
        </w:rPr>
      </w:pPr>
    </w:p>
    <w:p w14:paraId="0164704A" w14:textId="77777777" w:rsidR="001E7E8F" w:rsidRPr="00EA5FA7" w:rsidRDefault="001E7E8F" w:rsidP="001E7E8F">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F1AP-PROTOCOL-EXTENSION ::= {</w:t>
      </w:r>
    </w:p>
    <w:p w14:paraId="05348620" w14:textId="77777777" w:rsidR="001E7E8F" w:rsidRPr="00EA5FA7" w:rsidRDefault="001E7E8F" w:rsidP="001E7E8F">
      <w:pPr>
        <w:pStyle w:val="PL"/>
        <w:rPr>
          <w:noProof w:val="0"/>
        </w:rPr>
      </w:pPr>
      <w:r w:rsidRPr="00EA5FA7">
        <w:rPr>
          <w:noProof w:val="0"/>
        </w:rPr>
        <w:tab/>
        <w:t>...</w:t>
      </w:r>
    </w:p>
    <w:p w14:paraId="4B0A38CA" w14:textId="77777777" w:rsidR="001E7E8F" w:rsidRPr="00EA5FA7" w:rsidRDefault="001E7E8F" w:rsidP="001E7E8F">
      <w:pPr>
        <w:pStyle w:val="PL"/>
        <w:rPr>
          <w:noProof w:val="0"/>
        </w:rPr>
      </w:pPr>
      <w:r w:rsidRPr="00EA5FA7">
        <w:rPr>
          <w:noProof w:val="0"/>
        </w:rPr>
        <w:t>}</w:t>
      </w:r>
    </w:p>
    <w:p w14:paraId="62318770" w14:textId="77777777" w:rsidR="001E7E8F" w:rsidRPr="00EA5FA7" w:rsidRDefault="001E7E8F" w:rsidP="001E7E8F">
      <w:pPr>
        <w:pStyle w:val="PL"/>
        <w:rPr>
          <w:noProof w:val="0"/>
        </w:rPr>
      </w:pPr>
    </w:p>
    <w:p w14:paraId="2125BD6A" w14:textId="77777777" w:rsidR="001E7E8F" w:rsidRPr="00EA5FA7" w:rsidRDefault="001E7E8F" w:rsidP="001E7E8F">
      <w:pPr>
        <w:pStyle w:val="PL"/>
        <w:rPr>
          <w:noProof w:val="0"/>
        </w:rPr>
      </w:pPr>
      <w:proofErr w:type="spellStart"/>
      <w:r w:rsidRPr="00EA5FA7">
        <w:rPr>
          <w:noProof w:val="0"/>
        </w:rPr>
        <w:t>AveragingWindow</w:t>
      </w:r>
      <w:proofErr w:type="spellEnd"/>
      <w:r w:rsidRPr="00EA5FA7">
        <w:rPr>
          <w:noProof w:val="0"/>
        </w:rPr>
        <w:t xml:space="preserve">  ::= INTEGER (0..</w:t>
      </w:r>
      <w:r w:rsidRPr="00EA5FA7">
        <w:t>4095, ...</w:t>
      </w:r>
      <w:r w:rsidRPr="00EA5FA7">
        <w:rPr>
          <w:noProof w:val="0"/>
        </w:rPr>
        <w:t xml:space="preserve">) </w:t>
      </w:r>
    </w:p>
    <w:p w14:paraId="3FE04A4C" w14:textId="77777777" w:rsidR="001E7E8F" w:rsidRPr="00EA5FA7" w:rsidRDefault="001E7E8F" w:rsidP="001E7E8F">
      <w:pPr>
        <w:pStyle w:val="PL"/>
        <w:rPr>
          <w:noProof w:val="0"/>
        </w:rPr>
      </w:pPr>
    </w:p>
    <w:p w14:paraId="1A8F27B1" w14:textId="77777777" w:rsidR="001E7E8F" w:rsidRPr="00EA5FA7" w:rsidRDefault="001E7E8F" w:rsidP="001E7E8F">
      <w:pPr>
        <w:pStyle w:val="PL"/>
        <w:rPr>
          <w:snapToGrid w:val="0"/>
        </w:rPr>
      </w:pPr>
      <w:r w:rsidRPr="00EA5FA7">
        <w:rPr>
          <w:snapToGrid w:val="0"/>
        </w:rPr>
        <w:t>AreaScope ::= ENUMERATED {true, ...}</w:t>
      </w:r>
    </w:p>
    <w:p w14:paraId="00F2823A" w14:textId="77777777" w:rsidR="001E7E8F" w:rsidRPr="00EA5FA7" w:rsidRDefault="001E7E8F" w:rsidP="001E7E8F">
      <w:pPr>
        <w:pStyle w:val="PL"/>
        <w:rPr>
          <w:noProof w:val="0"/>
        </w:rPr>
      </w:pPr>
    </w:p>
    <w:p w14:paraId="727AA523" w14:textId="77777777" w:rsidR="001E7E8F" w:rsidRPr="00EA5FA7" w:rsidRDefault="001E7E8F" w:rsidP="001E7E8F">
      <w:pPr>
        <w:pStyle w:val="PL"/>
        <w:outlineLvl w:val="3"/>
        <w:rPr>
          <w:noProof w:val="0"/>
          <w:snapToGrid w:val="0"/>
        </w:rPr>
      </w:pPr>
      <w:r w:rsidRPr="00EA5FA7">
        <w:rPr>
          <w:noProof w:val="0"/>
          <w:snapToGrid w:val="0"/>
        </w:rPr>
        <w:t>-- B</w:t>
      </w:r>
    </w:p>
    <w:p w14:paraId="661E2726" w14:textId="77777777" w:rsidR="001E7E8F" w:rsidRPr="00EA5FA7" w:rsidRDefault="001E7E8F" w:rsidP="001E7E8F">
      <w:pPr>
        <w:pStyle w:val="PL"/>
        <w:rPr>
          <w:noProof w:val="0"/>
        </w:rPr>
      </w:pPr>
    </w:p>
    <w:p w14:paraId="2DD0D6B7" w14:textId="77777777" w:rsidR="001E7E8F" w:rsidRPr="00EA5FA7" w:rsidRDefault="001E7E8F" w:rsidP="001E7E8F">
      <w:pPr>
        <w:pStyle w:val="PL"/>
        <w:rPr>
          <w:noProof w:val="0"/>
        </w:rPr>
      </w:pPr>
      <w:proofErr w:type="spellStart"/>
      <w:r w:rsidRPr="00EA5FA7">
        <w:rPr>
          <w:noProof w:val="0"/>
        </w:rPr>
        <w:t>BitRate</w:t>
      </w:r>
      <w:proofErr w:type="spellEnd"/>
      <w:r w:rsidRPr="00EA5FA7">
        <w:rPr>
          <w:noProof w:val="0"/>
        </w:rPr>
        <w:t xml:space="preserve"> ::= INTEGER (0..4000000000000,...)</w:t>
      </w:r>
    </w:p>
    <w:p w14:paraId="3FC9F243" w14:textId="77777777" w:rsidR="001E7E8F" w:rsidRPr="00EA5FA7" w:rsidRDefault="001E7E8F" w:rsidP="001E7E8F">
      <w:pPr>
        <w:pStyle w:val="PL"/>
        <w:rPr>
          <w:noProof w:val="0"/>
        </w:rPr>
      </w:pPr>
    </w:p>
    <w:p w14:paraId="415FCEA1" w14:textId="77777777" w:rsidR="001E7E8F" w:rsidRPr="00EA5FA7" w:rsidRDefault="001E7E8F" w:rsidP="001E7E8F">
      <w:pPr>
        <w:pStyle w:val="PL"/>
        <w:rPr>
          <w:noProof w:val="0"/>
        </w:rPr>
      </w:pPr>
      <w:proofErr w:type="spellStart"/>
      <w:r w:rsidRPr="00EA5FA7">
        <w:rPr>
          <w:noProof w:val="0"/>
        </w:rPr>
        <w:t>BearerTypeChange</w:t>
      </w:r>
      <w:proofErr w:type="spellEnd"/>
      <w:r w:rsidRPr="00EA5FA7">
        <w:rPr>
          <w:noProof w:val="0"/>
        </w:rPr>
        <w:t xml:space="preserve"> ::= ENUMERATED {true, ...}</w:t>
      </w:r>
    </w:p>
    <w:p w14:paraId="1386CB9C" w14:textId="77777777" w:rsidR="001E7E8F" w:rsidRPr="00EA5FA7" w:rsidRDefault="001E7E8F" w:rsidP="001E7E8F">
      <w:pPr>
        <w:pStyle w:val="PL"/>
        <w:rPr>
          <w:noProof w:val="0"/>
        </w:rPr>
      </w:pPr>
    </w:p>
    <w:p w14:paraId="353DE056" w14:textId="77777777" w:rsidR="001E7E8F" w:rsidRPr="00EA5FA7" w:rsidRDefault="001E7E8F" w:rsidP="001E7E8F">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21D413B8" w14:textId="77777777" w:rsidR="001E7E8F" w:rsidRPr="00EA5FA7" w:rsidRDefault="001E7E8F" w:rsidP="001E7E8F">
      <w:pPr>
        <w:pStyle w:val="PL"/>
      </w:pPr>
    </w:p>
    <w:p w14:paraId="60053077" w14:textId="77777777" w:rsidR="001E7E8F" w:rsidRPr="00EA5FA7" w:rsidRDefault="001E7E8F" w:rsidP="001E7E8F">
      <w:pPr>
        <w:pStyle w:val="PL"/>
      </w:pPr>
      <w:r w:rsidRPr="00EA5FA7">
        <w:rPr>
          <w:noProof w:val="0"/>
          <w:snapToGrid w:val="0"/>
        </w:rPr>
        <w:t>BPLMN-ID-Info</w:t>
      </w:r>
      <w:r w:rsidRPr="00EA5FA7">
        <w:rPr>
          <w:noProof w:val="0"/>
        </w:rPr>
        <w:t>-Item</w:t>
      </w:r>
      <w:r w:rsidRPr="00EA5FA7">
        <w:t xml:space="preserve"> ::= SEQUENCE {</w:t>
      </w:r>
    </w:p>
    <w:p w14:paraId="42212F08" w14:textId="77777777" w:rsidR="001E7E8F" w:rsidRPr="00EA5FA7" w:rsidRDefault="001E7E8F" w:rsidP="001E7E8F">
      <w:pPr>
        <w:pStyle w:val="PL"/>
      </w:pPr>
      <w:r w:rsidRPr="00EA5FA7">
        <w:tab/>
        <w:t>pLMN-Identity-List</w:t>
      </w:r>
      <w:r w:rsidRPr="00EA5FA7">
        <w:tab/>
      </w:r>
      <w:r w:rsidRPr="00EA5FA7">
        <w:tab/>
      </w:r>
      <w:r w:rsidRPr="00EA5FA7">
        <w:tab/>
        <w:t>AvailablePLMNList,</w:t>
      </w:r>
    </w:p>
    <w:p w14:paraId="0E160BAB" w14:textId="77777777" w:rsidR="001E7E8F" w:rsidRPr="00EA5FA7" w:rsidRDefault="001E7E8F" w:rsidP="001E7E8F">
      <w:pPr>
        <w:pStyle w:val="PL"/>
      </w:pPr>
      <w:r w:rsidRPr="00EA5FA7">
        <w:tab/>
        <w:t>extended-PLMN-Identity-List</w:t>
      </w:r>
      <w:r w:rsidRPr="00EA5FA7">
        <w:tab/>
        <w:t>ExtendedAvailablePLMN-List</w:t>
      </w:r>
      <w:r w:rsidRPr="00EA5FA7">
        <w:tab/>
        <w:t>OPTIONAL,</w:t>
      </w:r>
    </w:p>
    <w:p w14:paraId="7ECA56B7" w14:textId="77777777" w:rsidR="001E7E8F" w:rsidRPr="00EA5FA7" w:rsidRDefault="001E7E8F" w:rsidP="001E7E8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36DA224" w14:textId="77777777" w:rsidR="001E7E8F" w:rsidRPr="00EA5FA7" w:rsidRDefault="001E7E8F" w:rsidP="001E7E8F">
      <w:pPr>
        <w:pStyle w:val="PL"/>
      </w:pPr>
      <w:r w:rsidRPr="00EA5FA7">
        <w:tab/>
        <w:t>nr-cell-ID</w:t>
      </w:r>
      <w:r w:rsidRPr="00EA5FA7">
        <w:tab/>
      </w:r>
      <w:r w:rsidRPr="00EA5FA7">
        <w:tab/>
      </w:r>
      <w:r w:rsidRPr="00EA5FA7">
        <w:tab/>
      </w:r>
      <w:r w:rsidRPr="00EA5FA7">
        <w:tab/>
      </w:r>
      <w:r w:rsidRPr="00EA5FA7">
        <w:tab/>
      </w:r>
      <w:proofErr w:type="spellStart"/>
      <w:r w:rsidRPr="00EA5FA7">
        <w:rPr>
          <w:noProof w:val="0"/>
        </w:rPr>
        <w:t>NRCellIdentity</w:t>
      </w:r>
      <w:proofErr w:type="spellEnd"/>
      <w:r w:rsidRPr="00EA5FA7">
        <w:rPr>
          <w:noProof w:val="0"/>
        </w:rPr>
        <w:t>,</w:t>
      </w:r>
    </w:p>
    <w:p w14:paraId="0FF21C11" w14:textId="77777777" w:rsidR="001E7E8F" w:rsidRPr="00EA5FA7" w:rsidRDefault="001E7E8F" w:rsidP="001E7E8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62B7B9C" w14:textId="77777777" w:rsidR="001E7E8F" w:rsidRPr="00EA5FA7" w:rsidRDefault="001E7E8F" w:rsidP="001E7E8F">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w:t>
      </w:r>
      <w:proofErr w:type="spellStart"/>
      <w:r w:rsidRPr="00EA5FA7">
        <w:rPr>
          <w:noProof w:val="0"/>
        </w:rPr>
        <w:t>Item</w:t>
      </w:r>
      <w:r w:rsidRPr="00EA5FA7">
        <w:t>ExtIEs</w:t>
      </w:r>
      <w:proofErr w:type="spellEnd"/>
      <w:r w:rsidRPr="00EA5FA7">
        <w:t>} } OPTIONAL,</w:t>
      </w:r>
    </w:p>
    <w:p w14:paraId="5D31FBCB" w14:textId="77777777" w:rsidR="001E7E8F" w:rsidRPr="00EA5FA7" w:rsidRDefault="001E7E8F" w:rsidP="001E7E8F">
      <w:pPr>
        <w:pStyle w:val="PL"/>
      </w:pPr>
      <w:r w:rsidRPr="00EA5FA7">
        <w:tab/>
        <w:t>...</w:t>
      </w:r>
    </w:p>
    <w:p w14:paraId="619578B4" w14:textId="77777777" w:rsidR="001E7E8F" w:rsidRPr="00EA5FA7" w:rsidRDefault="001E7E8F" w:rsidP="001E7E8F">
      <w:pPr>
        <w:pStyle w:val="PL"/>
      </w:pPr>
      <w:r w:rsidRPr="00EA5FA7">
        <w:t>}</w:t>
      </w:r>
    </w:p>
    <w:p w14:paraId="3E44890D" w14:textId="77777777" w:rsidR="001E7E8F" w:rsidRPr="00EA5FA7" w:rsidRDefault="001E7E8F" w:rsidP="001E7E8F">
      <w:pPr>
        <w:pStyle w:val="PL"/>
      </w:pPr>
    </w:p>
    <w:p w14:paraId="664A94A2" w14:textId="77777777" w:rsidR="001E7E8F" w:rsidRPr="00EA5FA7" w:rsidRDefault="001E7E8F" w:rsidP="001E7E8F">
      <w:pPr>
        <w:pStyle w:val="PL"/>
      </w:pPr>
      <w:r w:rsidRPr="00EA5FA7">
        <w:rPr>
          <w:noProof w:val="0"/>
          <w:snapToGrid w:val="0"/>
        </w:rPr>
        <w:t>BPLMN-ID-Info</w:t>
      </w:r>
      <w:r w:rsidRPr="00EA5FA7">
        <w:rPr>
          <w:noProof w:val="0"/>
        </w:rPr>
        <w:t>-</w:t>
      </w:r>
      <w:proofErr w:type="spellStart"/>
      <w:r w:rsidRPr="00EA5FA7">
        <w:rPr>
          <w:noProof w:val="0"/>
        </w:rPr>
        <w:t>Item</w:t>
      </w:r>
      <w:r w:rsidRPr="00EA5FA7">
        <w:t>ExtIEs</w:t>
      </w:r>
      <w:proofErr w:type="spellEnd"/>
      <w:r w:rsidRPr="00EA5FA7">
        <w:t xml:space="preserve"> F1AP-PROTOCOL-EXTENSION ::= {</w:t>
      </w:r>
    </w:p>
    <w:p w14:paraId="5634EDAE" w14:textId="77777777" w:rsidR="001E7E8F" w:rsidRPr="00EA5FA7" w:rsidRDefault="001E7E8F" w:rsidP="001E7E8F">
      <w:pPr>
        <w:pStyle w:val="PL"/>
      </w:pPr>
      <w:r w:rsidRPr="00EA5FA7">
        <w:tab/>
        <w:t>...</w:t>
      </w:r>
    </w:p>
    <w:p w14:paraId="478F1C74" w14:textId="77777777" w:rsidR="001E7E8F" w:rsidRPr="00EA5FA7" w:rsidRDefault="001E7E8F" w:rsidP="001E7E8F">
      <w:pPr>
        <w:pStyle w:val="PL"/>
      </w:pPr>
      <w:r w:rsidRPr="00EA5FA7">
        <w:t>}</w:t>
      </w:r>
    </w:p>
    <w:p w14:paraId="58436BBA" w14:textId="77777777" w:rsidR="001E7E8F" w:rsidRPr="00EA5FA7" w:rsidRDefault="001E7E8F" w:rsidP="001E7E8F">
      <w:pPr>
        <w:pStyle w:val="PL"/>
        <w:rPr>
          <w:noProof w:val="0"/>
        </w:rPr>
      </w:pPr>
    </w:p>
    <w:p w14:paraId="2D889364" w14:textId="77777777" w:rsidR="001E7E8F" w:rsidRPr="00EA5FA7" w:rsidRDefault="001E7E8F" w:rsidP="001E7E8F">
      <w:pPr>
        <w:pStyle w:val="PL"/>
        <w:rPr>
          <w:noProof w:val="0"/>
        </w:rPr>
      </w:pPr>
      <w:proofErr w:type="spellStart"/>
      <w:r w:rsidRPr="00EA5FA7">
        <w:rPr>
          <w:noProof w:val="0"/>
        </w:rPr>
        <w:t>ServedPLMNs</w:t>
      </w:r>
      <w:proofErr w:type="spellEnd"/>
      <w:r w:rsidRPr="00EA5FA7">
        <w:rPr>
          <w:noProof w:val="0"/>
        </w:rPr>
        <w:t xml:space="preserve">-List ::= SEQUENCE (SIZE(1..maxnoofBPLMNs)) OF </w:t>
      </w:r>
      <w:proofErr w:type="spellStart"/>
      <w:r w:rsidRPr="00EA5FA7">
        <w:rPr>
          <w:noProof w:val="0"/>
        </w:rPr>
        <w:t>ServedPLMNs</w:t>
      </w:r>
      <w:proofErr w:type="spellEnd"/>
      <w:r w:rsidRPr="00EA5FA7">
        <w:rPr>
          <w:noProof w:val="0"/>
        </w:rPr>
        <w:t>-Item</w:t>
      </w:r>
    </w:p>
    <w:p w14:paraId="6B8B2E7B" w14:textId="77777777" w:rsidR="001E7E8F" w:rsidRPr="00EA5FA7" w:rsidRDefault="001E7E8F" w:rsidP="001E7E8F">
      <w:pPr>
        <w:pStyle w:val="PL"/>
      </w:pPr>
    </w:p>
    <w:p w14:paraId="558305A4" w14:textId="77777777" w:rsidR="001E7E8F" w:rsidRPr="00EA5FA7" w:rsidRDefault="001E7E8F" w:rsidP="001E7E8F">
      <w:pPr>
        <w:pStyle w:val="PL"/>
      </w:pPr>
      <w:r w:rsidRPr="00EA5FA7">
        <w:t>ServedPLMNs-Item ::= SEQUENCE {</w:t>
      </w:r>
    </w:p>
    <w:p w14:paraId="1E7C4038" w14:textId="77777777" w:rsidR="001E7E8F" w:rsidRPr="00EA5FA7" w:rsidRDefault="001E7E8F" w:rsidP="001E7E8F">
      <w:pPr>
        <w:pStyle w:val="PL"/>
      </w:pPr>
      <w:r w:rsidRPr="00EA5FA7">
        <w:tab/>
        <w:t>pLMN-Identity</w:t>
      </w:r>
      <w:r w:rsidRPr="00EA5FA7">
        <w:tab/>
      </w:r>
      <w:r w:rsidRPr="00EA5FA7">
        <w:tab/>
      </w:r>
      <w:r w:rsidRPr="00EA5FA7">
        <w:tab/>
      </w:r>
      <w:r w:rsidRPr="00EA5FA7">
        <w:tab/>
        <w:t>PLMN-Identity,</w:t>
      </w:r>
    </w:p>
    <w:p w14:paraId="1FB85D71" w14:textId="77777777" w:rsidR="001E7E8F" w:rsidRPr="00EA5FA7" w:rsidRDefault="001E7E8F" w:rsidP="001E7E8F">
      <w:pPr>
        <w:pStyle w:val="PL"/>
      </w:pPr>
      <w:r w:rsidRPr="00EA5FA7">
        <w:tab/>
        <w:t>iE-Extensions</w:t>
      </w:r>
      <w:r w:rsidRPr="00EA5FA7">
        <w:tab/>
      </w:r>
      <w:r w:rsidRPr="00EA5FA7">
        <w:tab/>
      </w:r>
      <w:r w:rsidRPr="00EA5FA7">
        <w:tab/>
      </w:r>
      <w:r w:rsidRPr="00EA5FA7">
        <w:tab/>
        <w:t>ProtocolExtensionContainer { { ServedPLMNs-ItemExtIEs} } OPTIONAL,</w:t>
      </w:r>
    </w:p>
    <w:p w14:paraId="7EE57B42" w14:textId="77777777" w:rsidR="001E7E8F" w:rsidRPr="00EA5FA7" w:rsidRDefault="001E7E8F" w:rsidP="001E7E8F">
      <w:pPr>
        <w:pStyle w:val="PL"/>
      </w:pPr>
      <w:r w:rsidRPr="00EA5FA7">
        <w:tab/>
        <w:t>...</w:t>
      </w:r>
    </w:p>
    <w:p w14:paraId="44B6908E" w14:textId="77777777" w:rsidR="001E7E8F" w:rsidRPr="00EA5FA7" w:rsidRDefault="001E7E8F" w:rsidP="001E7E8F">
      <w:pPr>
        <w:pStyle w:val="PL"/>
      </w:pPr>
      <w:r w:rsidRPr="00EA5FA7">
        <w:t>}</w:t>
      </w:r>
    </w:p>
    <w:p w14:paraId="2AD481E9" w14:textId="77777777" w:rsidR="001E7E8F" w:rsidRPr="00EA5FA7" w:rsidRDefault="001E7E8F" w:rsidP="001E7E8F">
      <w:pPr>
        <w:pStyle w:val="PL"/>
      </w:pPr>
    </w:p>
    <w:p w14:paraId="358897D2" w14:textId="77777777" w:rsidR="001E7E8F" w:rsidRPr="00EA5FA7" w:rsidRDefault="001E7E8F" w:rsidP="001E7E8F">
      <w:pPr>
        <w:pStyle w:val="PL"/>
      </w:pPr>
      <w:r w:rsidRPr="00EA5FA7">
        <w:t>ServedPLMNs-ItemExtIEs F1AP-PROTOCOL-EXTENSION ::= {</w:t>
      </w:r>
    </w:p>
    <w:p w14:paraId="54351467" w14:textId="77777777" w:rsidR="001E7E8F" w:rsidRPr="00EA5FA7" w:rsidRDefault="001E7E8F" w:rsidP="001E7E8F">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135C8757" w14:textId="77777777" w:rsidR="001E7E8F" w:rsidRPr="00EA5FA7" w:rsidRDefault="001E7E8F" w:rsidP="001E7E8F">
      <w:pPr>
        <w:pStyle w:val="PL"/>
      </w:pPr>
      <w:r w:rsidRPr="00EA5FA7">
        <w:tab/>
        <w:t>...</w:t>
      </w:r>
    </w:p>
    <w:p w14:paraId="5FC0D8DD" w14:textId="77777777" w:rsidR="001E7E8F" w:rsidRPr="00EA5FA7" w:rsidRDefault="001E7E8F" w:rsidP="001E7E8F">
      <w:pPr>
        <w:pStyle w:val="PL"/>
      </w:pPr>
      <w:r w:rsidRPr="00EA5FA7">
        <w:t>}</w:t>
      </w:r>
    </w:p>
    <w:p w14:paraId="044C8256" w14:textId="77777777" w:rsidR="001E7E8F" w:rsidRPr="00EA5FA7" w:rsidRDefault="001E7E8F" w:rsidP="001E7E8F">
      <w:pPr>
        <w:pStyle w:val="PL"/>
      </w:pPr>
    </w:p>
    <w:p w14:paraId="0630CDE0" w14:textId="77777777" w:rsidR="001E7E8F" w:rsidRPr="00EA5FA7" w:rsidRDefault="001E7E8F" w:rsidP="001E7E8F">
      <w:pPr>
        <w:pStyle w:val="PL"/>
      </w:pPr>
    </w:p>
    <w:p w14:paraId="1956B96F" w14:textId="77777777" w:rsidR="001E7E8F" w:rsidRPr="00EA5FA7" w:rsidRDefault="001E7E8F" w:rsidP="001E7E8F">
      <w:pPr>
        <w:pStyle w:val="PL"/>
        <w:outlineLvl w:val="3"/>
      </w:pPr>
      <w:r w:rsidRPr="00EA5FA7">
        <w:t>-- C</w:t>
      </w:r>
    </w:p>
    <w:p w14:paraId="2F148D80" w14:textId="77777777" w:rsidR="001E7E8F" w:rsidRPr="00EA5FA7" w:rsidRDefault="001E7E8F" w:rsidP="001E7E8F">
      <w:pPr>
        <w:pStyle w:val="PL"/>
        <w:rPr>
          <w:rFonts w:eastAsia="SimSun"/>
        </w:rPr>
      </w:pPr>
    </w:p>
    <w:p w14:paraId="4285277D" w14:textId="77777777" w:rsidR="001E7E8F" w:rsidRPr="00EA5FA7" w:rsidRDefault="001E7E8F" w:rsidP="001E7E8F">
      <w:pPr>
        <w:pStyle w:val="PL"/>
        <w:rPr>
          <w:rFonts w:eastAsia="SimSun"/>
        </w:rPr>
      </w:pPr>
      <w:r w:rsidRPr="00EA5FA7">
        <w:rPr>
          <w:rFonts w:eastAsia="SimSun"/>
        </w:rPr>
        <w:t>Cancel-all-Warning-Messages-Indicator ::= ENUMERATED {true, ...}</w:t>
      </w:r>
    </w:p>
    <w:p w14:paraId="0948C4E6" w14:textId="77777777" w:rsidR="001E7E8F" w:rsidRPr="00EA5FA7" w:rsidRDefault="001E7E8F" w:rsidP="001E7E8F">
      <w:pPr>
        <w:pStyle w:val="PL"/>
        <w:rPr>
          <w:rFonts w:eastAsia="SimSun"/>
        </w:rPr>
      </w:pPr>
    </w:p>
    <w:p w14:paraId="47B660E7" w14:textId="77777777" w:rsidR="001E7E8F" w:rsidRPr="00EA5FA7" w:rsidRDefault="001E7E8F" w:rsidP="001E7E8F">
      <w:pPr>
        <w:pStyle w:val="PL"/>
        <w:rPr>
          <w:rFonts w:eastAsia="SimSun"/>
        </w:rPr>
      </w:pPr>
      <w:r w:rsidRPr="00EA5FA7">
        <w:rPr>
          <w:rFonts w:eastAsia="SimSun"/>
        </w:rPr>
        <w:t>Candidate-SpCell-Item ::= SEQUENCE {</w:t>
      </w:r>
    </w:p>
    <w:p w14:paraId="3AB06458" w14:textId="77777777" w:rsidR="001E7E8F" w:rsidRPr="00EA5FA7" w:rsidRDefault="001E7E8F" w:rsidP="001E7E8F">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C06696D"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3D072BD3" w14:textId="77777777" w:rsidR="001E7E8F" w:rsidRPr="00EA5FA7" w:rsidRDefault="001E7E8F" w:rsidP="001E7E8F">
      <w:pPr>
        <w:pStyle w:val="PL"/>
        <w:rPr>
          <w:rFonts w:eastAsia="SimSun"/>
        </w:rPr>
      </w:pPr>
      <w:r w:rsidRPr="00EA5FA7">
        <w:rPr>
          <w:rFonts w:eastAsia="SimSun"/>
        </w:rPr>
        <w:tab/>
        <w:t>...</w:t>
      </w:r>
    </w:p>
    <w:p w14:paraId="57292474" w14:textId="77777777" w:rsidR="001E7E8F" w:rsidRPr="00EA5FA7" w:rsidRDefault="001E7E8F" w:rsidP="001E7E8F">
      <w:pPr>
        <w:pStyle w:val="PL"/>
        <w:rPr>
          <w:rFonts w:eastAsia="SimSun"/>
        </w:rPr>
      </w:pPr>
      <w:r w:rsidRPr="00EA5FA7">
        <w:rPr>
          <w:rFonts w:eastAsia="SimSun"/>
        </w:rPr>
        <w:t>}</w:t>
      </w:r>
    </w:p>
    <w:p w14:paraId="60685812" w14:textId="77777777" w:rsidR="001E7E8F" w:rsidRPr="00EA5FA7" w:rsidRDefault="001E7E8F" w:rsidP="001E7E8F">
      <w:pPr>
        <w:pStyle w:val="PL"/>
        <w:rPr>
          <w:rFonts w:eastAsia="SimSun"/>
        </w:rPr>
      </w:pPr>
    </w:p>
    <w:p w14:paraId="1E0793E4" w14:textId="77777777" w:rsidR="001E7E8F" w:rsidRPr="00EA5FA7" w:rsidRDefault="001E7E8F" w:rsidP="001E7E8F">
      <w:pPr>
        <w:pStyle w:val="PL"/>
        <w:rPr>
          <w:rFonts w:eastAsia="SimSun"/>
        </w:rPr>
      </w:pPr>
      <w:r w:rsidRPr="00EA5FA7">
        <w:rPr>
          <w:rFonts w:eastAsia="SimSun"/>
        </w:rPr>
        <w:t xml:space="preserve">Candidate-SpCell-ItemExtIEs </w:t>
      </w:r>
      <w:r w:rsidRPr="00EA5FA7">
        <w:rPr>
          <w:rFonts w:eastAsia="SimSun"/>
        </w:rPr>
        <w:tab/>
        <w:t>F1AP-PROTOCOL-EXTENSION ::= {</w:t>
      </w:r>
    </w:p>
    <w:p w14:paraId="23C15424" w14:textId="77777777" w:rsidR="001E7E8F" w:rsidRPr="00EA5FA7" w:rsidRDefault="001E7E8F" w:rsidP="001E7E8F">
      <w:pPr>
        <w:pStyle w:val="PL"/>
        <w:rPr>
          <w:rFonts w:eastAsia="SimSun"/>
        </w:rPr>
      </w:pPr>
      <w:r w:rsidRPr="00EA5FA7">
        <w:rPr>
          <w:rFonts w:eastAsia="SimSun"/>
        </w:rPr>
        <w:tab/>
        <w:t>...</w:t>
      </w:r>
    </w:p>
    <w:p w14:paraId="4AC5B967" w14:textId="77777777" w:rsidR="001E7E8F" w:rsidRDefault="001E7E8F" w:rsidP="001E7E8F">
      <w:pPr>
        <w:pStyle w:val="PL"/>
        <w:rPr>
          <w:ins w:id="1577" w:author="Author"/>
          <w:rFonts w:eastAsia="SimSun"/>
        </w:rPr>
      </w:pPr>
      <w:r w:rsidRPr="00EA5FA7">
        <w:rPr>
          <w:rFonts w:eastAsia="SimSun"/>
        </w:rPr>
        <w:t>}</w:t>
      </w:r>
    </w:p>
    <w:p w14:paraId="1E667378" w14:textId="77777777" w:rsidR="001E7E8F" w:rsidRPr="00EA5FA7" w:rsidRDefault="001E7E8F" w:rsidP="001E7E8F">
      <w:pPr>
        <w:pStyle w:val="PL"/>
        <w:rPr>
          <w:rFonts w:eastAsia="SimSun"/>
        </w:rPr>
      </w:pPr>
    </w:p>
    <w:p w14:paraId="5B688E45" w14:textId="77777777" w:rsidR="001E7E8F" w:rsidRDefault="001E7E8F" w:rsidP="001E7E8F">
      <w:pPr>
        <w:pStyle w:val="PL"/>
        <w:rPr>
          <w:ins w:id="1578" w:author="Author"/>
          <w:noProof w:val="0"/>
        </w:rPr>
      </w:pPr>
      <w:proofErr w:type="spellStart"/>
      <w:ins w:id="1579" w:author="Author">
        <w:r>
          <w:rPr>
            <w:noProof w:val="0"/>
          </w:rPr>
          <w:t>CapacityValue</w:t>
        </w:r>
        <w:proofErr w:type="spellEnd"/>
        <w:r w:rsidRPr="00EA5FA7">
          <w:rPr>
            <w:noProof w:val="0"/>
          </w:rPr>
          <w:t>::= SEQUENCE {</w:t>
        </w:r>
      </w:ins>
    </w:p>
    <w:p w14:paraId="5526D870" w14:textId="77777777" w:rsidR="001E7E8F" w:rsidRDefault="001E7E8F" w:rsidP="001E7E8F">
      <w:pPr>
        <w:pStyle w:val="PL"/>
        <w:rPr>
          <w:ins w:id="1580" w:author="Author"/>
          <w:noProof w:val="0"/>
        </w:rPr>
      </w:pPr>
      <w:ins w:id="1581" w:author="Author">
        <w:r>
          <w:rPr>
            <w:noProof w:val="0"/>
          </w:rPr>
          <w:tab/>
        </w:r>
        <w:proofErr w:type="spellStart"/>
        <w:r>
          <w:rPr>
            <w:noProof w:val="0"/>
          </w:rPr>
          <w:t>capacityValue</w:t>
        </w:r>
        <w:proofErr w:type="spellEnd"/>
        <w:r>
          <w:rPr>
            <w:noProof w:val="0"/>
          </w:rPr>
          <w:tab/>
        </w:r>
        <w:r w:rsidRPr="001F67C9">
          <w:rPr>
            <w:lang w:eastAsia="ja-JP"/>
          </w:rPr>
          <w:t>INTEGER (0..100)</w:t>
        </w:r>
        <w:r>
          <w:rPr>
            <w:noProof w:val="0"/>
          </w:rPr>
          <w:t>,</w:t>
        </w:r>
      </w:ins>
    </w:p>
    <w:p w14:paraId="4E4A25B1" w14:textId="77777777" w:rsidR="001E7E8F" w:rsidRPr="00EA5FA7" w:rsidRDefault="001E7E8F" w:rsidP="001E7E8F">
      <w:pPr>
        <w:pStyle w:val="PL"/>
        <w:rPr>
          <w:ins w:id="1582" w:author="Author"/>
          <w:noProof w:val="0"/>
        </w:rPr>
      </w:pPr>
      <w:ins w:id="1583" w:author="Author">
        <w:r>
          <w:rPr>
            <w:noProof w:val="0"/>
          </w:rPr>
          <w:tab/>
        </w:r>
        <w:proofErr w:type="spellStart"/>
        <w:r>
          <w:rPr>
            <w:noProof w:val="0"/>
          </w:rPr>
          <w:t>sSBAreaCapacityValue</w:t>
        </w:r>
        <w:r w:rsidRPr="00117A82">
          <w:rPr>
            <w:noProof w:val="0"/>
          </w:rPr>
          <w:t>List</w:t>
        </w:r>
        <w:proofErr w:type="spellEnd"/>
        <w:r>
          <w:rPr>
            <w:noProof w:val="0"/>
          </w:rPr>
          <w:tab/>
        </w:r>
        <w:proofErr w:type="spellStart"/>
        <w:r>
          <w:rPr>
            <w:noProof w:val="0"/>
          </w:rPr>
          <w:t>SSBAreaCapacityValue</w:t>
        </w:r>
        <w:r w:rsidRPr="00117A82">
          <w:rPr>
            <w:noProof w:val="0"/>
          </w:rPr>
          <w:t>List</w:t>
        </w:r>
        <w:proofErr w:type="spellEnd"/>
        <w:r>
          <w:rPr>
            <w:noProof w:val="0"/>
          </w:rPr>
          <w:tab/>
        </w:r>
        <w:r>
          <w:rPr>
            <w:noProof w:val="0"/>
          </w:rPr>
          <w:tab/>
          <w:t>OPTIONAL,</w:t>
        </w:r>
      </w:ins>
    </w:p>
    <w:p w14:paraId="0D94CB73" w14:textId="77777777" w:rsidR="001E7E8F" w:rsidRDefault="001E7E8F" w:rsidP="001E7E8F">
      <w:pPr>
        <w:pStyle w:val="PL"/>
        <w:rPr>
          <w:ins w:id="1584" w:author="Author"/>
          <w:noProof w:val="0"/>
        </w:rPr>
      </w:pPr>
      <w:ins w:id="1585"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CapacityValue-ExtIEs</w:t>
        </w:r>
        <w:proofErr w:type="spellEnd"/>
        <w:r>
          <w:rPr>
            <w:noProof w:val="0"/>
          </w:rPr>
          <w:t>} } OPTIONAL</w:t>
        </w:r>
      </w:ins>
    </w:p>
    <w:p w14:paraId="204DAD95" w14:textId="77777777" w:rsidR="001E7E8F" w:rsidRPr="00EA5FA7" w:rsidRDefault="001E7E8F" w:rsidP="001E7E8F">
      <w:pPr>
        <w:pStyle w:val="PL"/>
        <w:rPr>
          <w:ins w:id="1586" w:author="Author"/>
          <w:noProof w:val="0"/>
        </w:rPr>
      </w:pPr>
      <w:ins w:id="1587" w:author="Author">
        <w:r w:rsidRPr="00EA5FA7">
          <w:rPr>
            <w:noProof w:val="0"/>
          </w:rPr>
          <w:t>}</w:t>
        </w:r>
      </w:ins>
    </w:p>
    <w:p w14:paraId="5F08E673" w14:textId="77777777" w:rsidR="001E7E8F" w:rsidRPr="00EA5FA7" w:rsidRDefault="001E7E8F" w:rsidP="001E7E8F">
      <w:pPr>
        <w:pStyle w:val="PL"/>
        <w:rPr>
          <w:ins w:id="1588" w:author="Author"/>
          <w:noProof w:val="0"/>
        </w:rPr>
      </w:pPr>
    </w:p>
    <w:p w14:paraId="737DA1E4" w14:textId="77777777" w:rsidR="001E7E8F" w:rsidRPr="00EA5FA7" w:rsidRDefault="001E7E8F" w:rsidP="001E7E8F">
      <w:pPr>
        <w:pStyle w:val="PL"/>
        <w:rPr>
          <w:ins w:id="1589" w:author="Author"/>
          <w:noProof w:val="0"/>
        </w:rPr>
      </w:pPr>
      <w:proofErr w:type="spellStart"/>
      <w:ins w:id="1590" w:author="Author">
        <w:r>
          <w:rPr>
            <w:noProof w:val="0"/>
          </w:rPr>
          <w:t>CapacityValue</w:t>
        </w:r>
        <w:r w:rsidRPr="00EA5FA7">
          <w:rPr>
            <w:noProof w:val="0"/>
          </w:rPr>
          <w:t>-ExtIEs</w:t>
        </w:r>
        <w:proofErr w:type="spellEnd"/>
        <w:r w:rsidRPr="00EA5FA7">
          <w:rPr>
            <w:noProof w:val="0"/>
          </w:rPr>
          <w:t xml:space="preserve"> </w:t>
        </w:r>
        <w:r w:rsidRPr="00EA5FA7">
          <w:rPr>
            <w:noProof w:val="0"/>
          </w:rPr>
          <w:tab/>
          <w:t>F1AP-PROTOCOL-EXTENSION ::= {</w:t>
        </w:r>
      </w:ins>
    </w:p>
    <w:p w14:paraId="35B8990C" w14:textId="77777777" w:rsidR="001E7E8F" w:rsidRPr="00EA5FA7" w:rsidRDefault="001E7E8F" w:rsidP="001E7E8F">
      <w:pPr>
        <w:pStyle w:val="PL"/>
        <w:rPr>
          <w:ins w:id="1591" w:author="Author"/>
          <w:noProof w:val="0"/>
        </w:rPr>
      </w:pPr>
      <w:ins w:id="1592" w:author="Author">
        <w:r w:rsidRPr="00EA5FA7">
          <w:rPr>
            <w:noProof w:val="0"/>
          </w:rPr>
          <w:tab/>
          <w:t>...</w:t>
        </w:r>
      </w:ins>
    </w:p>
    <w:p w14:paraId="05D42686" w14:textId="77777777" w:rsidR="001E7E8F" w:rsidRPr="00EA5FA7" w:rsidRDefault="001E7E8F" w:rsidP="001E7E8F">
      <w:pPr>
        <w:pStyle w:val="PL"/>
        <w:rPr>
          <w:ins w:id="1593" w:author="Author"/>
          <w:noProof w:val="0"/>
        </w:rPr>
      </w:pPr>
      <w:ins w:id="1594" w:author="Author">
        <w:r w:rsidRPr="00EA5FA7">
          <w:rPr>
            <w:noProof w:val="0"/>
          </w:rPr>
          <w:t>}</w:t>
        </w:r>
      </w:ins>
    </w:p>
    <w:p w14:paraId="36D688E5" w14:textId="77777777" w:rsidR="001E7E8F" w:rsidRPr="00EA5FA7" w:rsidRDefault="001E7E8F" w:rsidP="001E7E8F">
      <w:pPr>
        <w:pStyle w:val="PL"/>
        <w:rPr>
          <w:noProof w:val="0"/>
        </w:rPr>
      </w:pPr>
    </w:p>
    <w:p w14:paraId="5F4E8518" w14:textId="77777777" w:rsidR="001E7E8F" w:rsidRPr="00EA5FA7" w:rsidRDefault="001E7E8F" w:rsidP="001E7E8F">
      <w:pPr>
        <w:pStyle w:val="PL"/>
        <w:rPr>
          <w:noProof w:val="0"/>
        </w:rPr>
      </w:pPr>
      <w:r w:rsidRPr="00EA5FA7">
        <w:rPr>
          <w:noProof w:val="0"/>
        </w:rPr>
        <w:t>Cause ::= CHOICE {</w:t>
      </w:r>
    </w:p>
    <w:p w14:paraId="6254C3A2" w14:textId="77777777" w:rsidR="001E7E8F" w:rsidRPr="00EA5FA7" w:rsidRDefault="001E7E8F" w:rsidP="001E7E8F">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68E1F67D" w14:textId="77777777" w:rsidR="001E7E8F" w:rsidRPr="00EA5FA7" w:rsidRDefault="001E7E8F" w:rsidP="001E7E8F">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3FBA150B" w14:textId="77777777" w:rsidR="001E7E8F" w:rsidRPr="00EA5FA7" w:rsidRDefault="001E7E8F" w:rsidP="001E7E8F">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60C61598" w14:textId="77777777" w:rsidR="001E7E8F" w:rsidRPr="00EA5FA7" w:rsidRDefault="001E7E8F" w:rsidP="001E7E8F">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2A3756D1" w14:textId="77777777" w:rsidR="001E7E8F" w:rsidRPr="00EA5FA7" w:rsidRDefault="001E7E8F" w:rsidP="001E7E8F">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280A474D" w14:textId="77777777" w:rsidR="001E7E8F" w:rsidRPr="00EA5FA7" w:rsidRDefault="001E7E8F" w:rsidP="001E7E8F">
      <w:pPr>
        <w:pStyle w:val="PL"/>
        <w:rPr>
          <w:noProof w:val="0"/>
        </w:rPr>
      </w:pPr>
      <w:r w:rsidRPr="00EA5FA7">
        <w:rPr>
          <w:noProof w:val="0"/>
        </w:rPr>
        <w:t>}</w:t>
      </w:r>
    </w:p>
    <w:p w14:paraId="2D5E115E" w14:textId="77777777" w:rsidR="001E7E8F" w:rsidRPr="00EA5FA7" w:rsidRDefault="001E7E8F" w:rsidP="001E7E8F">
      <w:pPr>
        <w:pStyle w:val="PL"/>
        <w:rPr>
          <w:noProof w:val="0"/>
        </w:rPr>
      </w:pPr>
    </w:p>
    <w:p w14:paraId="0CCD0610" w14:textId="77777777" w:rsidR="001E7E8F" w:rsidRPr="00EA5FA7" w:rsidRDefault="001E7E8F" w:rsidP="001E7E8F">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306E4F28" w14:textId="77777777" w:rsidR="001E7E8F" w:rsidRPr="00EA5FA7" w:rsidRDefault="001E7E8F" w:rsidP="001E7E8F">
      <w:pPr>
        <w:pStyle w:val="PL"/>
        <w:rPr>
          <w:noProof w:val="0"/>
        </w:rPr>
      </w:pPr>
      <w:r w:rsidRPr="00EA5FA7">
        <w:rPr>
          <w:noProof w:val="0"/>
        </w:rPr>
        <w:tab/>
        <w:t>...</w:t>
      </w:r>
    </w:p>
    <w:p w14:paraId="12DF85FB" w14:textId="77777777" w:rsidR="001E7E8F" w:rsidRPr="00EA5FA7" w:rsidRDefault="001E7E8F" w:rsidP="001E7E8F">
      <w:pPr>
        <w:pStyle w:val="PL"/>
        <w:rPr>
          <w:noProof w:val="0"/>
        </w:rPr>
      </w:pPr>
      <w:r w:rsidRPr="00EA5FA7">
        <w:rPr>
          <w:noProof w:val="0"/>
        </w:rPr>
        <w:t>}</w:t>
      </w:r>
    </w:p>
    <w:p w14:paraId="2423967F" w14:textId="77777777" w:rsidR="001E7E8F" w:rsidRPr="00EA5FA7" w:rsidRDefault="001E7E8F" w:rsidP="001E7E8F">
      <w:pPr>
        <w:pStyle w:val="PL"/>
        <w:rPr>
          <w:noProof w:val="0"/>
        </w:rPr>
      </w:pPr>
    </w:p>
    <w:p w14:paraId="04515557" w14:textId="77777777" w:rsidR="001E7E8F" w:rsidRPr="00EA5FA7" w:rsidRDefault="001E7E8F" w:rsidP="001E7E8F">
      <w:pPr>
        <w:pStyle w:val="PL"/>
        <w:rPr>
          <w:noProof w:val="0"/>
        </w:rPr>
      </w:pPr>
      <w:proofErr w:type="spellStart"/>
      <w:r w:rsidRPr="00EA5FA7">
        <w:rPr>
          <w:noProof w:val="0"/>
        </w:rPr>
        <w:t>CauseMisc</w:t>
      </w:r>
      <w:proofErr w:type="spellEnd"/>
      <w:r w:rsidRPr="00EA5FA7">
        <w:rPr>
          <w:noProof w:val="0"/>
        </w:rPr>
        <w:t xml:space="preserve"> ::= ENUMERATED {</w:t>
      </w:r>
    </w:p>
    <w:p w14:paraId="3F439DDB" w14:textId="77777777" w:rsidR="001E7E8F" w:rsidRPr="00EA5FA7" w:rsidRDefault="001E7E8F" w:rsidP="001E7E8F">
      <w:pPr>
        <w:pStyle w:val="PL"/>
        <w:rPr>
          <w:noProof w:val="0"/>
        </w:rPr>
      </w:pPr>
      <w:r w:rsidRPr="00EA5FA7">
        <w:rPr>
          <w:noProof w:val="0"/>
        </w:rPr>
        <w:tab/>
        <w:t>control-processing-overload,</w:t>
      </w:r>
    </w:p>
    <w:p w14:paraId="200BBDB1" w14:textId="77777777" w:rsidR="001E7E8F" w:rsidRPr="00EA5FA7" w:rsidRDefault="001E7E8F" w:rsidP="001E7E8F">
      <w:pPr>
        <w:pStyle w:val="PL"/>
        <w:rPr>
          <w:noProof w:val="0"/>
        </w:rPr>
      </w:pPr>
      <w:r w:rsidRPr="00EA5FA7">
        <w:rPr>
          <w:noProof w:val="0"/>
        </w:rPr>
        <w:tab/>
        <w:t>not-enough-user-plane-processing-resources,</w:t>
      </w:r>
    </w:p>
    <w:p w14:paraId="7D78EEB0" w14:textId="77777777" w:rsidR="001E7E8F" w:rsidRPr="00EA5FA7" w:rsidRDefault="001E7E8F" w:rsidP="001E7E8F">
      <w:pPr>
        <w:pStyle w:val="PL"/>
        <w:rPr>
          <w:noProof w:val="0"/>
        </w:rPr>
      </w:pPr>
      <w:r w:rsidRPr="00EA5FA7">
        <w:rPr>
          <w:noProof w:val="0"/>
        </w:rPr>
        <w:tab/>
        <w:t>hardware-failure,</w:t>
      </w:r>
    </w:p>
    <w:p w14:paraId="2369C967" w14:textId="77777777" w:rsidR="001E7E8F" w:rsidRPr="00EA5FA7" w:rsidRDefault="001E7E8F" w:rsidP="001E7E8F">
      <w:pPr>
        <w:pStyle w:val="PL"/>
        <w:rPr>
          <w:noProof w:val="0"/>
        </w:rPr>
      </w:pPr>
      <w:r w:rsidRPr="00EA5FA7">
        <w:rPr>
          <w:noProof w:val="0"/>
        </w:rPr>
        <w:tab/>
        <w:t>om-intervention,</w:t>
      </w:r>
    </w:p>
    <w:p w14:paraId="2C604AD0" w14:textId="77777777" w:rsidR="001E7E8F" w:rsidRPr="00EA5FA7" w:rsidRDefault="001E7E8F" w:rsidP="001E7E8F">
      <w:pPr>
        <w:pStyle w:val="PL"/>
        <w:rPr>
          <w:noProof w:val="0"/>
        </w:rPr>
      </w:pPr>
      <w:r w:rsidRPr="00EA5FA7">
        <w:rPr>
          <w:noProof w:val="0"/>
        </w:rPr>
        <w:lastRenderedPageBreak/>
        <w:tab/>
        <w:t>unspecified,</w:t>
      </w:r>
    </w:p>
    <w:p w14:paraId="0522D19A" w14:textId="77777777" w:rsidR="001E7E8F" w:rsidRPr="00EA5FA7" w:rsidRDefault="001E7E8F" w:rsidP="001E7E8F">
      <w:pPr>
        <w:pStyle w:val="PL"/>
        <w:rPr>
          <w:noProof w:val="0"/>
        </w:rPr>
      </w:pPr>
      <w:r w:rsidRPr="00EA5FA7">
        <w:rPr>
          <w:noProof w:val="0"/>
        </w:rPr>
        <w:tab/>
        <w:t>...</w:t>
      </w:r>
    </w:p>
    <w:p w14:paraId="23CFB1BA" w14:textId="77777777" w:rsidR="001E7E8F" w:rsidRPr="00EA5FA7" w:rsidRDefault="001E7E8F" w:rsidP="001E7E8F">
      <w:pPr>
        <w:pStyle w:val="PL"/>
        <w:rPr>
          <w:noProof w:val="0"/>
        </w:rPr>
      </w:pPr>
      <w:r w:rsidRPr="00EA5FA7">
        <w:rPr>
          <w:noProof w:val="0"/>
        </w:rPr>
        <w:t>}</w:t>
      </w:r>
    </w:p>
    <w:p w14:paraId="71E1E98F" w14:textId="77777777" w:rsidR="001E7E8F" w:rsidRPr="00EA5FA7" w:rsidRDefault="001E7E8F" w:rsidP="001E7E8F">
      <w:pPr>
        <w:pStyle w:val="PL"/>
        <w:rPr>
          <w:noProof w:val="0"/>
        </w:rPr>
      </w:pPr>
    </w:p>
    <w:p w14:paraId="02CA0D9C" w14:textId="77777777" w:rsidR="001E7E8F" w:rsidRPr="00EA5FA7" w:rsidRDefault="001E7E8F" w:rsidP="001E7E8F">
      <w:pPr>
        <w:pStyle w:val="PL"/>
        <w:rPr>
          <w:noProof w:val="0"/>
        </w:rPr>
      </w:pPr>
      <w:proofErr w:type="spellStart"/>
      <w:r w:rsidRPr="00EA5FA7">
        <w:rPr>
          <w:noProof w:val="0"/>
        </w:rPr>
        <w:t>CauseProtocol</w:t>
      </w:r>
      <w:proofErr w:type="spellEnd"/>
      <w:r w:rsidRPr="00EA5FA7">
        <w:rPr>
          <w:noProof w:val="0"/>
        </w:rPr>
        <w:t xml:space="preserve"> ::= ENUMERATED {</w:t>
      </w:r>
    </w:p>
    <w:p w14:paraId="1C78DA7D" w14:textId="77777777" w:rsidR="001E7E8F" w:rsidRPr="00EA5FA7" w:rsidRDefault="001E7E8F" w:rsidP="001E7E8F">
      <w:pPr>
        <w:pStyle w:val="PL"/>
        <w:rPr>
          <w:noProof w:val="0"/>
        </w:rPr>
      </w:pPr>
      <w:r w:rsidRPr="00EA5FA7">
        <w:rPr>
          <w:noProof w:val="0"/>
        </w:rPr>
        <w:tab/>
        <w:t>transfer-syntax-error,</w:t>
      </w:r>
    </w:p>
    <w:p w14:paraId="6362A575" w14:textId="77777777" w:rsidR="001E7E8F" w:rsidRPr="00EA5FA7" w:rsidRDefault="001E7E8F" w:rsidP="001E7E8F">
      <w:pPr>
        <w:pStyle w:val="PL"/>
        <w:rPr>
          <w:noProof w:val="0"/>
        </w:rPr>
      </w:pPr>
      <w:r w:rsidRPr="00EA5FA7">
        <w:rPr>
          <w:noProof w:val="0"/>
        </w:rPr>
        <w:tab/>
        <w:t>abstract-syntax-error-reject,</w:t>
      </w:r>
    </w:p>
    <w:p w14:paraId="5A726540" w14:textId="77777777" w:rsidR="001E7E8F" w:rsidRPr="00EA5FA7" w:rsidRDefault="001E7E8F" w:rsidP="001E7E8F">
      <w:pPr>
        <w:pStyle w:val="PL"/>
        <w:rPr>
          <w:noProof w:val="0"/>
        </w:rPr>
      </w:pPr>
      <w:r w:rsidRPr="00EA5FA7">
        <w:rPr>
          <w:noProof w:val="0"/>
        </w:rPr>
        <w:tab/>
        <w:t>abstract-syntax-error-ignore-and-notify,</w:t>
      </w:r>
    </w:p>
    <w:p w14:paraId="71A329BB" w14:textId="77777777" w:rsidR="001E7E8F" w:rsidRPr="00EA5FA7" w:rsidRDefault="001E7E8F" w:rsidP="001E7E8F">
      <w:pPr>
        <w:pStyle w:val="PL"/>
        <w:rPr>
          <w:noProof w:val="0"/>
        </w:rPr>
      </w:pPr>
      <w:r w:rsidRPr="00EA5FA7">
        <w:rPr>
          <w:noProof w:val="0"/>
        </w:rPr>
        <w:tab/>
        <w:t>message-not-compatible-with-receiver-state,</w:t>
      </w:r>
    </w:p>
    <w:p w14:paraId="1B84D0D7" w14:textId="77777777" w:rsidR="001E7E8F" w:rsidRPr="00EA5FA7" w:rsidRDefault="001E7E8F" w:rsidP="001E7E8F">
      <w:pPr>
        <w:pStyle w:val="PL"/>
        <w:rPr>
          <w:noProof w:val="0"/>
        </w:rPr>
      </w:pPr>
      <w:r w:rsidRPr="00EA5FA7">
        <w:rPr>
          <w:noProof w:val="0"/>
        </w:rPr>
        <w:tab/>
        <w:t>semantic-error,</w:t>
      </w:r>
    </w:p>
    <w:p w14:paraId="514C7CC8" w14:textId="77777777" w:rsidR="001E7E8F" w:rsidRPr="00EA5FA7" w:rsidRDefault="001E7E8F" w:rsidP="001E7E8F">
      <w:pPr>
        <w:pStyle w:val="PL"/>
        <w:rPr>
          <w:noProof w:val="0"/>
        </w:rPr>
      </w:pPr>
      <w:r w:rsidRPr="00EA5FA7">
        <w:rPr>
          <w:noProof w:val="0"/>
        </w:rPr>
        <w:tab/>
        <w:t>abstract-syntax-error-falsely-constructed-message,</w:t>
      </w:r>
    </w:p>
    <w:p w14:paraId="7E5BD2BA" w14:textId="77777777" w:rsidR="001E7E8F" w:rsidRPr="00EA5FA7" w:rsidRDefault="001E7E8F" w:rsidP="001E7E8F">
      <w:pPr>
        <w:pStyle w:val="PL"/>
        <w:rPr>
          <w:noProof w:val="0"/>
        </w:rPr>
      </w:pPr>
      <w:r w:rsidRPr="00EA5FA7">
        <w:rPr>
          <w:noProof w:val="0"/>
        </w:rPr>
        <w:tab/>
        <w:t>unspecified,</w:t>
      </w:r>
    </w:p>
    <w:p w14:paraId="23B0341D" w14:textId="77777777" w:rsidR="001E7E8F" w:rsidRPr="00EA5FA7" w:rsidRDefault="001E7E8F" w:rsidP="001E7E8F">
      <w:pPr>
        <w:pStyle w:val="PL"/>
        <w:rPr>
          <w:noProof w:val="0"/>
        </w:rPr>
      </w:pPr>
      <w:r w:rsidRPr="00EA5FA7">
        <w:rPr>
          <w:noProof w:val="0"/>
        </w:rPr>
        <w:tab/>
        <w:t>...</w:t>
      </w:r>
    </w:p>
    <w:p w14:paraId="39CC10D5" w14:textId="77777777" w:rsidR="001E7E8F" w:rsidRPr="00EA5FA7" w:rsidRDefault="001E7E8F" w:rsidP="001E7E8F">
      <w:pPr>
        <w:pStyle w:val="PL"/>
        <w:rPr>
          <w:noProof w:val="0"/>
        </w:rPr>
      </w:pPr>
      <w:r w:rsidRPr="00EA5FA7">
        <w:rPr>
          <w:noProof w:val="0"/>
        </w:rPr>
        <w:t>}</w:t>
      </w:r>
    </w:p>
    <w:p w14:paraId="64AE7C1D" w14:textId="77777777" w:rsidR="001E7E8F" w:rsidRPr="00EA5FA7" w:rsidRDefault="001E7E8F" w:rsidP="001E7E8F">
      <w:pPr>
        <w:pStyle w:val="PL"/>
        <w:rPr>
          <w:noProof w:val="0"/>
        </w:rPr>
      </w:pPr>
    </w:p>
    <w:p w14:paraId="14DC6258" w14:textId="77777777" w:rsidR="001E7E8F" w:rsidRPr="00EA5FA7" w:rsidRDefault="001E7E8F" w:rsidP="001E7E8F">
      <w:pPr>
        <w:pStyle w:val="PL"/>
        <w:rPr>
          <w:noProof w:val="0"/>
        </w:rPr>
      </w:pPr>
      <w:proofErr w:type="spellStart"/>
      <w:r w:rsidRPr="00EA5FA7">
        <w:rPr>
          <w:noProof w:val="0"/>
        </w:rPr>
        <w:t>CauseRadioNetwork</w:t>
      </w:r>
      <w:proofErr w:type="spellEnd"/>
      <w:r w:rsidRPr="00EA5FA7">
        <w:rPr>
          <w:noProof w:val="0"/>
        </w:rPr>
        <w:t xml:space="preserve"> ::= ENUMERATED {</w:t>
      </w:r>
    </w:p>
    <w:p w14:paraId="65B57C78" w14:textId="77777777" w:rsidR="001E7E8F" w:rsidRPr="00EA5FA7" w:rsidRDefault="001E7E8F" w:rsidP="001E7E8F">
      <w:pPr>
        <w:pStyle w:val="PL"/>
        <w:rPr>
          <w:rFonts w:eastAsia="SimSun"/>
        </w:rPr>
      </w:pPr>
      <w:r w:rsidRPr="00EA5FA7">
        <w:rPr>
          <w:noProof w:val="0"/>
        </w:rPr>
        <w:tab/>
        <w:t>unspecified,</w:t>
      </w:r>
    </w:p>
    <w:p w14:paraId="7E74F1C3" w14:textId="77777777" w:rsidR="001E7E8F" w:rsidRPr="00EA5FA7" w:rsidRDefault="001E7E8F" w:rsidP="001E7E8F">
      <w:pPr>
        <w:pStyle w:val="PL"/>
        <w:rPr>
          <w:rFonts w:eastAsia="SimSun"/>
        </w:rPr>
      </w:pPr>
      <w:r w:rsidRPr="00EA5FA7">
        <w:rPr>
          <w:rFonts w:eastAsia="SimSun"/>
        </w:rPr>
        <w:tab/>
        <w:t>rl-failure-rlc,</w:t>
      </w:r>
    </w:p>
    <w:p w14:paraId="676BD4CD" w14:textId="77777777" w:rsidR="001E7E8F" w:rsidRPr="00EA5FA7" w:rsidRDefault="001E7E8F" w:rsidP="001E7E8F">
      <w:pPr>
        <w:pStyle w:val="PL"/>
        <w:rPr>
          <w:rFonts w:eastAsia="SimSun"/>
        </w:rPr>
      </w:pPr>
      <w:r w:rsidRPr="00EA5FA7">
        <w:rPr>
          <w:rFonts w:eastAsia="SimSun"/>
        </w:rPr>
        <w:tab/>
        <w:t>unknown-or-already-allocated-gnb-cu-ue-f1ap-id,</w:t>
      </w:r>
    </w:p>
    <w:p w14:paraId="2ECFAC31" w14:textId="77777777" w:rsidR="001E7E8F" w:rsidRPr="00EA5FA7" w:rsidRDefault="001E7E8F" w:rsidP="001E7E8F">
      <w:pPr>
        <w:pStyle w:val="PL"/>
        <w:rPr>
          <w:rFonts w:eastAsia="SimSun"/>
        </w:rPr>
      </w:pPr>
      <w:r w:rsidRPr="00EA5FA7">
        <w:rPr>
          <w:rFonts w:eastAsia="SimSun"/>
        </w:rPr>
        <w:tab/>
        <w:t>unknown-or-already-allocated-gnb-du-ue-f1ap-id,</w:t>
      </w:r>
    </w:p>
    <w:p w14:paraId="700DA6F8" w14:textId="77777777" w:rsidR="001E7E8F" w:rsidRPr="00EA5FA7" w:rsidRDefault="001E7E8F" w:rsidP="001E7E8F">
      <w:pPr>
        <w:pStyle w:val="PL"/>
        <w:rPr>
          <w:rFonts w:eastAsia="SimSun"/>
        </w:rPr>
      </w:pPr>
      <w:r w:rsidRPr="00EA5FA7">
        <w:rPr>
          <w:rFonts w:eastAsia="SimSun"/>
        </w:rPr>
        <w:tab/>
        <w:t>unknown-or-inconsistent-pair-of-ue-f1ap-id,</w:t>
      </w:r>
    </w:p>
    <w:p w14:paraId="56CB69C2" w14:textId="77777777" w:rsidR="001E7E8F" w:rsidRPr="00EA5FA7" w:rsidRDefault="001E7E8F" w:rsidP="001E7E8F">
      <w:pPr>
        <w:pStyle w:val="PL"/>
        <w:rPr>
          <w:rFonts w:eastAsia="SimSun"/>
        </w:rPr>
      </w:pPr>
      <w:r w:rsidRPr="00EA5FA7">
        <w:rPr>
          <w:rFonts w:eastAsia="SimSun"/>
        </w:rPr>
        <w:tab/>
        <w:t>interaction-with-other-procedure,</w:t>
      </w:r>
    </w:p>
    <w:p w14:paraId="54A52672" w14:textId="77777777" w:rsidR="001E7E8F" w:rsidRPr="00EA5FA7" w:rsidRDefault="001E7E8F" w:rsidP="001E7E8F">
      <w:pPr>
        <w:pStyle w:val="PL"/>
        <w:rPr>
          <w:rFonts w:eastAsia="SimSun"/>
        </w:rPr>
      </w:pPr>
      <w:r w:rsidRPr="00EA5FA7">
        <w:rPr>
          <w:rFonts w:eastAsia="SimSun"/>
        </w:rPr>
        <w:tab/>
        <w:t>not-supported-qci-Value,</w:t>
      </w:r>
    </w:p>
    <w:p w14:paraId="5EC0BDA0" w14:textId="77777777" w:rsidR="001E7E8F" w:rsidRPr="00EA5FA7" w:rsidRDefault="001E7E8F" w:rsidP="001E7E8F">
      <w:pPr>
        <w:pStyle w:val="PL"/>
        <w:rPr>
          <w:rFonts w:eastAsia="SimSun"/>
        </w:rPr>
      </w:pPr>
      <w:r w:rsidRPr="00EA5FA7">
        <w:rPr>
          <w:rFonts w:eastAsia="SimSun"/>
        </w:rPr>
        <w:tab/>
        <w:t>action-desirable-for-radio-reasons,</w:t>
      </w:r>
    </w:p>
    <w:p w14:paraId="233797A4" w14:textId="77777777" w:rsidR="001E7E8F" w:rsidRPr="00EA5FA7" w:rsidRDefault="001E7E8F" w:rsidP="001E7E8F">
      <w:pPr>
        <w:pStyle w:val="PL"/>
        <w:rPr>
          <w:rFonts w:eastAsia="SimSun"/>
        </w:rPr>
      </w:pPr>
      <w:r w:rsidRPr="00EA5FA7">
        <w:rPr>
          <w:rFonts w:eastAsia="SimSun"/>
        </w:rPr>
        <w:tab/>
        <w:t>no-radio-resources-available,</w:t>
      </w:r>
    </w:p>
    <w:p w14:paraId="26C1335D" w14:textId="77777777" w:rsidR="001E7E8F" w:rsidRPr="00EA5FA7" w:rsidRDefault="001E7E8F" w:rsidP="001E7E8F">
      <w:pPr>
        <w:pStyle w:val="PL"/>
        <w:rPr>
          <w:rFonts w:eastAsia="SimSun"/>
        </w:rPr>
      </w:pPr>
      <w:r w:rsidRPr="00EA5FA7">
        <w:rPr>
          <w:rFonts w:eastAsia="SimSun"/>
        </w:rPr>
        <w:tab/>
        <w:t>procedure-cancelled,</w:t>
      </w:r>
    </w:p>
    <w:p w14:paraId="5CDC46E2" w14:textId="77777777" w:rsidR="001E7E8F" w:rsidRPr="00EA5FA7" w:rsidRDefault="001E7E8F" w:rsidP="001E7E8F">
      <w:pPr>
        <w:pStyle w:val="PL"/>
        <w:rPr>
          <w:noProof w:val="0"/>
        </w:rPr>
      </w:pPr>
      <w:r w:rsidRPr="00EA5FA7">
        <w:rPr>
          <w:rFonts w:eastAsia="SimSun"/>
        </w:rPr>
        <w:tab/>
        <w:t>normal-release,</w:t>
      </w:r>
    </w:p>
    <w:p w14:paraId="09982C9D" w14:textId="77777777" w:rsidR="001E7E8F" w:rsidRPr="00EA5FA7" w:rsidRDefault="001E7E8F" w:rsidP="001E7E8F">
      <w:pPr>
        <w:pStyle w:val="PL"/>
        <w:rPr>
          <w:noProof w:val="0"/>
        </w:rPr>
      </w:pPr>
      <w:r w:rsidRPr="00EA5FA7">
        <w:rPr>
          <w:noProof w:val="0"/>
        </w:rPr>
        <w:tab/>
        <w:t>...,</w:t>
      </w:r>
    </w:p>
    <w:p w14:paraId="2DF434B7" w14:textId="77777777" w:rsidR="001E7E8F" w:rsidRPr="00EA5FA7" w:rsidRDefault="001E7E8F" w:rsidP="001E7E8F">
      <w:pPr>
        <w:pStyle w:val="PL"/>
        <w:rPr>
          <w:noProof w:val="0"/>
        </w:rPr>
      </w:pPr>
      <w:r w:rsidRPr="00EA5FA7">
        <w:rPr>
          <w:noProof w:val="0"/>
        </w:rPr>
        <w:tab/>
        <w:t>cell-not-available,</w:t>
      </w:r>
    </w:p>
    <w:p w14:paraId="0C97145E" w14:textId="77777777" w:rsidR="001E7E8F" w:rsidRPr="00EA5FA7" w:rsidRDefault="001E7E8F" w:rsidP="001E7E8F">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1AF5235B" w14:textId="77777777" w:rsidR="001E7E8F" w:rsidRPr="00EA5FA7" w:rsidRDefault="001E7E8F" w:rsidP="001E7E8F">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495A1F4B" w14:textId="77777777" w:rsidR="001E7E8F" w:rsidRPr="00EA5FA7" w:rsidRDefault="001E7E8F" w:rsidP="001E7E8F">
      <w:pPr>
        <w:pStyle w:val="PL"/>
        <w:rPr>
          <w:noProof w:val="0"/>
        </w:rPr>
      </w:pPr>
      <w:r w:rsidRPr="00EA5FA7">
        <w:rPr>
          <w:noProof w:val="0"/>
        </w:rPr>
        <w:tab/>
        <w:t>resources-not-available-for-the-slice,</w:t>
      </w:r>
    </w:p>
    <w:p w14:paraId="216F53CB" w14:textId="77777777" w:rsidR="001E7E8F" w:rsidRPr="00EA5FA7" w:rsidRDefault="001E7E8F" w:rsidP="001E7E8F">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46EE5A87" w14:textId="77777777" w:rsidR="001E7E8F" w:rsidRPr="00EA5FA7" w:rsidRDefault="001E7E8F" w:rsidP="001E7E8F">
      <w:pPr>
        <w:pStyle w:val="PL"/>
        <w:rPr>
          <w:noProof w:val="0"/>
        </w:rPr>
      </w:pPr>
      <w:r w:rsidRPr="00EA5FA7">
        <w:rPr>
          <w:noProof w:val="0"/>
        </w:rPr>
        <w:tab/>
        <w:t>release-due-to-pre-emption,</w:t>
      </w:r>
    </w:p>
    <w:p w14:paraId="4113C755" w14:textId="77777777" w:rsidR="001E7E8F" w:rsidRPr="00EA5FA7" w:rsidRDefault="001E7E8F" w:rsidP="001E7E8F">
      <w:pPr>
        <w:pStyle w:val="PL"/>
        <w:rPr>
          <w:noProof w:val="0"/>
        </w:rPr>
      </w:pPr>
      <w:r w:rsidRPr="00EA5FA7">
        <w:rPr>
          <w:noProof w:val="0"/>
        </w:rPr>
        <w:tab/>
      </w:r>
      <w:proofErr w:type="spellStart"/>
      <w:r w:rsidRPr="00EA5FA7">
        <w:rPr>
          <w:noProof w:val="0"/>
        </w:rPr>
        <w:t>plmn</w:t>
      </w:r>
      <w:proofErr w:type="spellEnd"/>
      <w:r w:rsidRPr="00EA5FA7">
        <w:rPr>
          <w:noProof w:val="0"/>
        </w:rPr>
        <w:t>-not-served-by-the-gNB-CU,</w:t>
      </w:r>
    </w:p>
    <w:p w14:paraId="2ED2DD00" w14:textId="77777777" w:rsidR="001E7E8F" w:rsidRPr="00EA5FA7" w:rsidRDefault="001E7E8F" w:rsidP="001E7E8F">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6A7509A9" w14:textId="77777777" w:rsidR="001E7E8F" w:rsidRPr="00EA5FA7" w:rsidRDefault="001E7E8F" w:rsidP="001E7E8F">
      <w:pPr>
        <w:pStyle w:val="PL"/>
        <w:rPr>
          <w:noProof w:val="0"/>
        </w:rPr>
      </w:pPr>
      <w:r w:rsidRPr="00EA5FA7">
        <w:rPr>
          <w:noProof w:val="0"/>
        </w:rPr>
        <w:tab/>
        <w:t>unknown-</w:t>
      </w:r>
      <w:proofErr w:type="spellStart"/>
      <w:r w:rsidRPr="00EA5FA7">
        <w:rPr>
          <w:noProof w:val="0"/>
        </w:rPr>
        <w:t>drb</w:t>
      </w:r>
      <w:proofErr w:type="spellEnd"/>
      <w:r w:rsidRPr="00EA5FA7">
        <w:rPr>
          <w:noProof w:val="0"/>
        </w:rPr>
        <w:t>-id</w:t>
      </w:r>
    </w:p>
    <w:p w14:paraId="27008F3C" w14:textId="77777777" w:rsidR="001E7E8F" w:rsidRPr="00EA5FA7" w:rsidRDefault="001E7E8F" w:rsidP="001E7E8F">
      <w:pPr>
        <w:pStyle w:val="PL"/>
        <w:rPr>
          <w:noProof w:val="0"/>
        </w:rPr>
      </w:pPr>
      <w:r w:rsidRPr="00EA5FA7">
        <w:rPr>
          <w:noProof w:val="0"/>
        </w:rPr>
        <w:t>}</w:t>
      </w:r>
    </w:p>
    <w:p w14:paraId="5B83A76B" w14:textId="77777777" w:rsidR="001E7E8F" w:rsidRPr="00EA5FA7" w:rsidRDefault="001E7E8F" w:rsidP="001E7E8F">
      <w:pPr>
        <w:pStyle w:val="PL"/>
        <w:rPr>
          <w:noProof w:val="0"/>
        </w:rPr>
      </w:pPr>
    </w:p>
    <w:p w14:paraId="64BA9DAB" w14:textId="77777777" w:rsidR="001E7E8F" w:rsidRPr="00EA5FA7" w:rsidRDefault="001E7E8F" w:rsidP="001E7E8F">
      <w:pPr>
        <w:pStyle w:val="PL"/>
        <w:rPr>
          <w:noProof w:val="0"/>
        </w:rPr>
      </w:pPr>
      <w:proofErr w:type="spellStart"/>
      <w:r w:rsidRPr="00EA5FA7">
        <w:rPr>
          <w:noProof w:val="0"/>
        </w:rPr>
        <w:t>CauseTransport</w:t>
      </w:r>
      <w:proofErr w:type="spellEnd"/>
      <w:r w:rsidRPr="00EA5FA7">
        <w:rPr>
          <w:noProof w:val="0"/>
        </w:rPr>
        <w:t xml:space="preserve"> ::= ENUMERATED {</w:t>
      </w:r>
    </w:p>
    <w:p w14:paraId="663F953E" w14:textId="77777777" w:rsidR="001E7E8F" w:rsidRPr="00EA5FA7" w:rsidRDefault="001E7E8F" w:rsidP="001E7E8F">
      <w:pPr>
        <w:pStyle w:val="PL"/>
        <w:rPr>
          <w:rFonts w:eastAsia="SimSun"/>
        </w:rPr>
      </w:pPr>
      <w:r w:rsidRPr="00EA5FA7">
        <w:rPr>
          <w:noProof w:val="0"/>
        </w:rPr>
        <w:tab/>
        <w:t>unspecified,</w:t>
      </w:r>
    </w:p>
    <w:p w14:paraId="304D497C" w14:textId="77777777" w:rsidR="001E7E8F" w:rsidRPr="00EA5FA7" w:rsidRDefault="001E7E8F" w:rsidP="001E7E8F">
      <w:pPr>
        <w:pStyle w:val="PL"/>
        <w:rPr>
          <w:noProof w:val="0"/>
        </w:rPr>
      </w:pPr>
      <w:r w:rsidRPr="00EA5FA7">
        <w:rPr>
          <w:rFonts w:eastAsia="SimSun"/>
        </w:rPr>
        <w:tab/>
        <w:t>transport-resource-unavailable,</w:t>
      </w:r>
    </w:p>
    <w:p w14:paraId="2008EB59" w14:textId="77777777" w:rsidR="001E7E8F" w:rsidRPr="00EA5FA7" w:rsidRDefault="001E7E8F" w:rsidP="001E7E8F">
      <w:pPr>
        <w:pStyle w:val="PL"/>
        <w:rPr>
          <w:noProof w:val="0"/>
        </w:rPr>
      </w:pPr>
      <w:r w:rsidRPr="00EA5FA7">
        <w:rPr>
          <w:noProof w:val="0"/>
        </w:rPr>
        <w:tab/>
        <w:t>...</w:t>
      </w:r>
    </w:p>
    <w:p w14:paraId="11396BE2" w14:textId="77777777" w:rsidR="001E7E8F" w:rsidRPr="00EA5FA7" w:rsidRDefault="001E7E8F" w:rsidP="001E7E8F">
      <w:pPr>
        <w:pStyle w:val="PL"/>
        <w:rPr>
          <w:noProof w:val="0"/>
        </w:rPr>
      </w:pPr>
      <w:r w:rsidRPr="00EA5FA7">
        <w:rPr>
          <w:noProof w:val="0"/>
        </w:rPr>
        <w:t>}</w:t>
      </w:r>
    </w:p>
    <w:p w14:paraId="62EC7991" w14:textId="77777777" w:rsidR="001E7E8F" w:rsidRPr="00EA5FA7" w:rsidRDefault="001E7E8F" w:rsidP="001E7E8F">
      <w:pPr>
        <w:pStyle w:val="PL"/>
        <w:rPr>
          <w:rFonts w:eastAsia="SimSun"/>
        </w:rPr>
      </w:pPr>
    </w:p>
    <w:p w14:paraId="25009FEC" w14:textId="77777777" w:rsidR="001E7E8F" w:rsidRPr="00EA5FA7" w:rsidRDefault="001E7E8F" w:rsidP="001E7E8F">
      <w:pPr>
        <w:pStyle w:val="PL"/>
      </w:pPr>
      <w:proofErr w:type="spellStart"/>
      <w:r w:rsidRPr="00EA5FA7">
        <w:rPr>
          <w:noProof w:val="0"/>
        </w:rPr>
        <w:t>CellGroupConfig</w:t>
      </w:r>
      <w:proofErr w:type="spellEnd"/>
      <w:r w:rsidRPr="00EA5FA7">
        <w:rPr>
          <w:noProof w:val="0"/>
        </w:rPr>
        <w:t xml:space="preserve"> ::= OCTET STRING</w:t>
      </w:r>
    </w:p>
    <w:p w14:paraId="2403D7F5" w14:textId="77777777" w:rsidR="001E7E8F" w:rsidRDefault="001E7E8F" w:rsidP="001E7E8F">
      <w:pPr>
        <w:pStyle w:val="PL"/>
        <w:rPr>
          <w:ins w:id="1595" w:author="Author"/>
          <w:noProof w:val="0"/>
        </w:rPr>
      </w:pPr>
    </w:p>
    <w:p w14:paraId="4280A6D3" w14:textId="77777777" w:rsidR="001E7E8F" w:rsidRDefault="001E7E8F" w:rsidP="001E7E8F">
      <w:pPr>
        <w:pStyle w:val="PL"/>
        <w:rPr>
          <w:ins w:id="1596" w:author="Author"/>
          <w:noProof w:val="0"/>
        </w:rPr>
      </w:pPr>
      <w:proofErr w:type="spellStart"/>
      <w:ins w:id="1597" w:author="Author">
        <w:r>
          <w:rPr>
            <w:noProof w:val="0"/>
          </w:rPr>
          <w:t>CellCapacityClassValue</w:t>
        </w:r>
        <w:proofErr w:type="spellEnd"/>
        <w:r>
          <w:rPr>
            <w:noProof w:val="0"/>
          </w:rPr>
          <w:t xml:space="preserve"> ::= </w:t>
        </w:r>
        <w:r>
          <w:rPr>
            <w:lang w:eastAsia="ja-JP"/>
          </w:rPr>
          <w:t>INTEGER (1..1</w:t>
        </w:r>
        <w:r w:rsidRPr="001F67C9">
          <w:rPr>
            <w:lang w:eastAsia="ja-JP"/>
          </w:rPr>
          <w:t>0</w:t>
        </w:r>
        <w:r>
          <w:rPr>
            <w:lang w:eastAsia="ja-JP"/>
          </w:rPr>
          <w:t>0</w:t>
        </w:r>
        <w:r w:rsidRPr="001F67C9">
          <w:rPr>
            <w:lang w:eastAsia="ja-JP"/>
          </w:rPr>
          <w:t>,...)</w:t>
        </w:r>
      </w:ins>
    </w:p>
    <w:p w14:paraId="5C8CB7CE" w14:textId="77777777" w:rsidR="001E7E8F" w:rsidRPr="00EA5FA7" w:rsidRDefault="001E7E8F" w:rsidP="001E7E8F">
      <w:pPr>
        <w:pStyle w:val="PL"/>
      </w:pPr>
    </w:p>
    <w:p w14:paraId="1D743ACC" w14:textId="77777777" w:rsidR="001E7E8F" w:rsidRDefault="001E7E8F" w:rsidP="001E7E8F">
      <w:pPr>
        <w:pStyle w:val="PL"/>
        <w:rPr>
          <w:ins w:id="1598" w:author="Author"/>
        </w:rPr>
      </w:pPr>
      <w:r w:rsidRPr="00EA5FA7">
        <w:t>Cell-Direction ::= ENUMERATED {dl-only, ul-only}</w:t>
      </w:r>
    </w:p>
    <w:p w14:paraId="0F00593D" w14:textId="77777777" w:rsidR="001E7E8F" w:rsidRPr="00EA5FA7" w:rsidRDefault="001E7E8F" w:rsidP="001E7E8F">
      <w:pPr>
        <w:pStyle w:val="PL"/>
      </w:pPr>
    </w:p>
    <w:p w14:paraId="1B6C2452" w14:textId="77777777" w:rsidR="001E7E8F" w:rsidRPr="00EA5FA7" w:rsidRDefault="001E7E8F" w:rsidP="001E7E8F">
      <w:pPr>
        <w:pStyle w:val="PL"/>
        <w:rPr>
          <w:ins w:id="1599" w:author="Author"/>
        </w:rPr>
      </w:pPr>
      <w:proofErr w:type="spellStart"/>
      <w:ins w:id="1600" w:author="Author">
        <w:r>
          <w:rPr>
            <w:noProof w:val="0"/>
          </w:rPr>
          <w:t>CellMeasurementResultList</w:t>
        </w:r>
        <w:proofErr w:type="spellEnd"/>
        <w:r>
          <w:rPr>
            <w:noProof w:val="0"/>
          </w:rPr>
          <w:t xml:space="preserve"> ::= </w:t>
        </w:r>
        <w:r w:rsidRPr="00EA5FA7">
          <w:t xml:space="preserve">SEQUENCE (SIZE(1.. </w:t>
        </w:r>
        <w:r w:rsidRPr="00567DA0">
          <w:t>maxCellingNBDU</w:t>
        </w:r>
        <w:r>
          <w:t xml:space="preserve">)) OF </w:t>
        </w:r>
        <w:proofErr w:type="spellStart"/>
        <w:r>
          <w:rPr>
            <w:noProof w:val="0"/>
          </w:rPr>
          <w:t>CellMeasurementResult</w:t>
        </w:r>
        <w:r w:rsidRPr="00EA5FA7">
          <w:t>Item</w:t>
        </w:r>
        <w:proofErr w:type="spellEnd"/>
      </w:ins>
    </w:p>
    <w:p w14:paraId="1EBA293F" w14:textId="77777777" w:rsidR="001E7E8F" w:rsidRDefault="001E7E8F" w:rsidP="001E7E8F">
      <w:pPr>
        <w:pStyle w:val="PL"/>
        <w:rPr>
          <w:ins w:id="1601" w:author="Author"/>
          <w:noProof w:val="0"/>
        </w:rPr>
      </w:pPr>
    </w:p>
    <w:p w14:paraId="66CD05FD" w14:textId="77777777" w:rsidR="001E7E8F" w:rsidRDefault="001E7E8F" w:rsidP="001E7E8F">
      <w:pPr>
        <w:pStyle w:val="PL"/>
        <w:rPr>
          <w:ins w:id="1602" w:author="Author"/>
          <w:noProof w:val="0"/>
        </w:rPr>
      </w:pPr>
      <w:proofErr w:type="spellStart"/>
      <w:ins w:id="1603" w:author="Author">
        <w:r>
          <w:rPr>
            <w:noProof w:val="0"/>
          </w:rPr>
          <w:t>CellMeasurementResult</w:t>
        </w:r>
        <w:r w:rsidRPr="00EA5FA7">
          <w:t>Item</w:t>
        </w:r>
        <w:proofErr w:type="spellEnd"/>
        <w:r>
          <w:t xml:space="preserve"> </w:t>
        </w:r>
        <w:r w:rsidRPr="00EA5FA7">
          <w:rPr>
            <w:noProof w:val="0"/>
          </w:rPr>
          <w:t>::= SEQUENCE {</w:t>
        </w:r>
      </w:ins>
    </w:p>
    <w:p w14:paraId="626BAC46" w14:textId="77777777" w:rsidR="001E7E8F" w:rsidRDefault="001E7E8F" w:rsidP="001E7E8F">
      <w:pPr>
        <w:pStyle w:val="PL"/>
        <w:rPr>
          <w:ins w:id="1604" w:author="Author"/>
          <w:noProof w:val="0"/>
        </w:rPr>
      </w:pPr>
      <w:ins w:id="1605" w:author="Author">
        <w:r>
          <w:rPr>
            <w:noProof w:val="0"/>
          </w:rPr>
          <w:tab/>
        </w:r>
        <w:proofErr w:type="spellStart"/>
        <w:r>
          <w:rPr>
            <w:noProof w:val="0"/>
          </w:rPr>
          <w:t>cellID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57BCF2D0" w14:textId="77777777" w:rsidR="001E7E8F" w:rsidRDefault="001E7E8F" w:rsidP="001E7E8F">
      <w:pPr>
        <w:pStyle w:val="PL"/>
        <w:rPr>
          <w:ins w:id="1606" w:author="Author"/>
          <w:noProof w:val="0"/>
        </w:rPr>
      </w:pPr>
      <w:ins w:id="1607" w:author="Author">
        <w:r>
          <w:rPr>
            <w:noProof w:val="0"/>
          </w:rPr>
          <w:tab/>
        </w:r>
        <w:proofErr w:type="spellStart"/>
        <w:r>
          <w:rPr>
            <w:noProof w:val="0"/>
          </w:rPr>
          <w:t>radioResourceStatus</w:t>
        </w:r>
        <w:proofErr w:type="spellEnd"/>
        <w:r>
          <w:rPr>
            <w:noProof w:val="0"/>
          </w:rPr>
          <w:tab/>
        </w:r>
        <w:r>
          <w:rPr>
            <w:noProof w:val="0"/>
          </w:rPr>
          <w:tab/>
        </w:r>
        <w:r>
          <w:rPr>
            <w:noProof w:val="0"/>
          </w:rPr>
          <w:tab/>
        </w:r>
        <w:r>
          <w:rPr>
            <w:noProof w:val="0"/>
          </w:rPr>
          <w:tab/>
        </w:r>
        <w:proofErr w:type="spellStart"/>
        <w:r>
          <w:rPr>
            <w:noProof w:val="0"/>
          </w:rPr>
          <w:t>RadioResourceStatus</w:t>
        </w:r>
        <w:proofErr w:type="spellEnd"/>
        <w:r>
          <w:rPr>
            <w:noProof w:val="0"/>
          </w:rPr>
          <w:t xml:space="preserve"> </w:t>
        </w:r>
        <w:r>
          <w:rPr>
            <w:noProof w:val="0"/>
          </w:rPr>
          <w:tab/>
        </w:r>
        <w:r>
          <w:rPr>
            <w:noProof w:val="0"/>
          </w:rPr>
          <w:tab/>
        </w:r>
        <w:r>
          <w:rPr>
            <w:noProof w:val="0"/>
          </w:rPr>
          <w:tab/>
          <w:t xml:space="preserve">OPTIONAL, </w:t>
        </w:r>
      </w:ins>
    </w:p>
    <w:p w14:paraId="06BBF94C" w14:textId="77777777" w:rsidR="001E7E8F" w:rsidRDefault="001E7E8F" w:rsidP="001E7E8F">
      <w:pPr>
        <w:pStyle w:val="PL"/>
        <w:rPr>
          <w:ins w:id="1608" w:author="Author"/>
          <w:noProof w:val="0"/>
        </w:rPr>
      </w:pPr>
      <w:ins w:id="1609" w:author="Author">
        <w:r>
          <w:rPr>
            <w:noProof w:val="0"/>
          </w:rPr>
          <w:tab/>
        </w:r>
        <w:proofErr w:type="spellStart"/>
        <w:r>
          <w:rPr>
            <w:noProof w:val="0"/>
          </w:rPr>
          <w:t>tNLCapacityLoadIndicator</w:t>
        </w:r>
        <w:proofErr w:type="spellEnd"/>
        <w:r>
          <w:rPr>
            <w:noProof w:val="0"/>
          </w:rPr>
          <w:tab/>
        </w:r>
        <w:r>
          <w:rPr>
            <w:noProof w:val="0"/>
          </w:rPr>
          <w:tab/>
        </w:r>
        <w:proofErr w:type="spellStart"/>
        <w:r>
          <w:rPr>
            <w:noProof w:val="0"/>
          </w:rPr>
          <w:t>TNLCapacityLoadIndicator</w:t>
        </w:r>
        <w:proofErr w:type="spellEnd"/>
        <w:r w:rsidRPr="00567DA0">
          <w:rPr>
            <w:noProof w:val="0"/>
          </w:rPr>
          <w:t xml:space="preserve"> </w:t>
        </w:r>
        <w:r>
          <w:rPr>
            <w:noProof w:val="0"/>
          </w:rPr>
          <w:tab/>
        </w:r>
        <w:r>
          <w:rPr>
            <w:noProof w:val="0"/>
          </w:rPr>
          <w:tab/>
          <w:t>OPTIONAL,</w:t>
        </w:r>
      </w:ins>
    </w:p>
    <w:p w14:paraId="74578304" w14:textId="77777777" w:rsidR="001E7E8F" w:rsidRDefault="001E7E8F" w:rsidP="001E7E8F">
      <w:pPr>
        <w:pStyle w:val="PL"/>
        <w:rPr>
          <w:ins w:id="1610" w:author="Author"/>
          <w:noProof w:val="0"/>
        </w:rPr>
      </w:pPr>
      <w:ins w:id="1611" w:author="Author">
        <w:r>
          <w:rPr>
            <w:noProof w:val="0"/>
          </w:rPr>
          <w:tab/>
        </w:r>
        <w:proofErr w:type="spellStart"/>
        <w:r>
          <w:rPr>
            <w:noProof w:val="0"/>
          </w:rPr>
          <w:t>compositeAvailableCapacityGroup</w:t>
        </w:r>
        <w:proofErr w:type="spellEnd"/>
        <w:r>
          <w:rPr>
            <w:noProof w:val="0"/>
          </w:rPr>
          <w:tab/>
        </w:r>
        <w:proofErr w:type="spellStart"/>
        <w:r>
          <w:rPr>
            <w:noProof w:val="0"/>
          </w:rPr>
          <w:t>CompositeAvailableCapacityGroup</w:t>
        </w:r>
        <w:proofErr w:type="spellEnd"/>
        <w:r>
          <w:rPr>
            <w:noProof w:val="0"/>
          </w:rPr>
          <w:tab/>
          <w:t>OPTIONAL,</w:t>
        </w:r>
      </w:ins>
    </w:p>
    <w:p w14:paraId="5C4A2950" w14:textId="77777777" w:rsidR="001E7E8F" w:rsidRDefault="001E7E8F" w:rsidP="001E7E8F">
      <w:pPr>
        <w:pStyle w:val="PL"/>
        <w:rPr>
          <w:ins w:id="1612" w:author="Author"/>
          <w:noProof w:val="0"/>
        </w:rPr>
      </w:pPr>
      <w:ins w:id="1613" w:author="Author">
        <w:r>
          <w:rPr>
            <w:noProof w:val="0"/>
          </w:rPr>
          <w:tab/>
        </w:r>
        <w:proofErr w:type="spellStart"/>
        <w:r>
          <w:rPr>
            <w:noProof w:val="0"/>
          </w:rPr>
          <w:t>sliceAvailableCapacity</w:t>
        </w:r>
        <w:proofErr w:type="spellEnd"/>
        <w:r>
          <w:rPr>
            <w:noProof w:val="0"/>
          </w:rPr>
          <w:tab/>
        </w:r>
        <w:r>
          <w:rPr>
            <w:noProof w:val="0"/>
          </w:rPr>
          <w:tab/>
        </w:r>
        <w:r>
          <w:rPr>
            <w:noProof w:val="0"/>
          </w:rPr>
          <w:tab/>
        </w:r>
        <w:proofErr w:type="spellStart"/>
        <w:r>
          <w:rPr>
            <w:noProof w:val="0"/>
          </w:rPr>
          <w:t>SliceAvailableCapacity</w:t>
        </w:r>
        <w:proofErr w:type="spellEnd"/>
        <w:r w:rsidRPr="00567DA0">
          <w:rPr>
            <w:noProof w:val="0"/>
          </w:rPr>
          <w:t xml:space="preserve"> </w:t>
        </w:r>
        <w:r>
          <w:rPr>
            <w:noProof w:val="0"/>
          </w:rPr>
          <w:tab/>
        </w:r>
        <w:r>
          <w:rPr>
            <w:noProof w:val="0"/>
          </w:rPr>
          <w:tab/>
        </w:r>
        <w:r>
          <w:rPr>
            <w:noProof w:val="0"/>
          </w:rPr>
          <w:tab/>
          <w:t xml:space="preserve">OPTIONAL, </w:t>
        </w:r>
      </w:ins>
    </w:p>
    <w:p w14:paraId="241FBB74" w14:textId="3CD3FD7F" w:rsidR="001E7E8F" w:rsidRPr="00EA5FA7" w:rsidDel="00254AA6" w:rsidRDefault="001E7E8F" w:rsidP="001E7E8F">
      <w:pPr>
        <w:pStyle w:val="PL"/>
        <w:rPr>
          <w:ins w:id="1614" w:author="Author"/>
          <w:del w:id="1615" w:author="Nokia" w:date="2020-04-09T20:47:00Z"/>
          <w:noProof w:val="0"/>
        </w:rPr>
      </w:pPr>
      <w:ins w:id="1616" w:author="Author">
        <w:del w:id="1617" w:author="Nokia" w:date="2020-04-09T20:47:00Z">
          <w:r w:rsidDel="00254AA6">
            <w:rPr>
              <w:noProof w:val="0"/>
            </w:rPr>
            <w:tab/>
            <w:delText xml:space="preserve">numberofActiveUEs </w:delText>
          </w:r>
          <w:r w:rsidDel="00254AA6">
            <w:rPr>
              <w:noProof w:val="0"/>
            </w:rPr>
            <w:tab/>
          </w:r>
          <w:r w:rsidDel="00254AA6">
            <w:rPr>
              <w:noProof w:val="0"/>
            </w:rPr>
            <w:tab/>
          </w:r>
          <w:r w:rsidDel="00254AA6">
            <w:rPr>
              <w:noProof w:val="0"/>
            </w:rPr>
            <w:tab/>
          </w:r>
          <w:r w:rsidDel="00254AA6">
            <w:rPr>
              <w:noProof w:val="0"/>
            </w:rPr>
            <w:tab/>
          </w:r>
          <w:r w:rsidRPr="005D5480" w:rsidDel="00254AA6">
            <w:rPr>
              <w:lang w:eastAsia="ja-JP"/>
            </w:rPr>
            <w:delText>INTEGER (1..</w:delText>
          </w:r>
          <w:r w:rsidDel="00254AA6">
            <w:rPr>
              <w:lang w:eastAsia="ja-JP"/>
            </w:rPr>
            <w:delText>65536</w:delText>
          </w:r>
          <w:r w:rsidRPr="005D5480" w:rsidDel="00254AA6">
            <w:rPr>
              <w:lang w:eastAsia="ja-JP"/>
            </w:rPr>
            <w:delText>,...)</w:delText>
          </w:r>
          <w:r w:rsidDel="00254AA6">
            <w:rPr>
              <w:lang w:eastAsia="ja-JP"/>
            </w:rPr>
            <w:tab/>
          </w:r>
          <w:r w:rsidDel="00254AA6">
            <w:rPr>
              <w:lang w:eastAsia="ja-JP"/>
            </w:rPr>
            <w:tab/>
          </w:r>
          <w:r w:rsidDel="00254AA6">
            <w:rPr>
              <w:lang w:eastAsia="ja-JP"/>
            </w:rPr>
            <w:tab/>
            <w:delText xml:space="preserve">OPTIONAL, </w:delText>
          </w:r>
          <w:r w:rsidDel="00254AA6">
            <w:rPr>
              <w:noProof w:val="0"/>
            </w:rPr>
            <w:delText>-- [FFS]</w:delText>
          </w:r>
        </w:del>
      </w:ins>
    </w:p>
    <w:p w14:paraId="70671F5D" w14:textId="77777777" w:rsidR="001E7E8F" w:rsidRDefault="001E7E8F" w:rsidP="001E7E8F">
      <w:pPr>
        <w:pStyle w:val="PL"/>
        <w:rPr>
          <w:ins w:id="1618" w:author="Author"/>
          <w:noProof w:val="0"/>
        </w:rPr>
      </w:pPr>
      <w:ins w:id="1619"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CellMeasurementResult</w:t>
        </w:r>
        <w:r w:rsidRPr="00EA5FA7">
          <w:t>Item</w:t>
        </w:r>
        <w:r>
          <w:rPr>
            <w:noProof w:val="0"/>
          </w:rPr>
          <w:t>-ExtIEs</w:t>
        </w:r>
        <w:proofErr w:type="spellEnd"/>
        <w:r>
          <w:rPr>
            <w:noProof w:val="0"/>
          </w:rPr>
          <w:t>} } OPTIONAL</w:t>
        </w:r>
      </w:ins>
    </w:p>
    <w:p w14:paraId="3F2B24E7" w14:textId="77777777" w:rsidR="001E7E8F" w:rsidRPr="00EA5FA7" w:rsidRDefault="001E7E8F" w:rsidP="001E7E8F">
      <w:pPr>
        <w:pStyle w:val="PL"/>
        <w:rPr>
          <w:ins w:id="1620" w:author="Author"/>
          <w:noProof w:val="0"/>
        </w:rPr>
      </w:pPr>
      <w:ins w:id="1621" w:author="Author">
        <w:r w:rsidRPr="00EA5FA7">
          <w:rPr>
            <w:noProof w:val="0"/>
          </w:rPr>
          <w:t>}</w:t>
        </w:r>
      </w:ins>
    </w:p>
    <w:p w14:paraId="75337DF8" w14:textId="77777777" w:rsidR="001E7E8F" w:rsidRPr="00EA5FA7" w:rsidRDefault="001E7E8F" w:rsidP="001E7E8F">
      <w:pPr>
        <w:pStyle w:val="PL"/>
        <w:rPr>
          <w:ins w:id="1622" w:author="Author"/>
          <w:noProof w:val="0"/>
        </w:rPr>
      </w:pPr>
    </w:p>
    <w:p w14:paraId="53747AF2" w14:textId="77777777" w:rsidR="001E7E8F" w:rsidRPr="00EA5FA7" w:rsidRDefault="001E7E8F" w:rsidP="001E7E8F">
      <w:pPr>
        <w:pStyle w:val="PL"/>
        <w:rPr>
          <w:ins w:id="1623" w:author="Author"/>
          <w:noProof w:val="0"/>
        </w:rPr>
      </w:pPr>
      <w:proofErr w:type="spellStart"/>
      <w:ins w:id="1624" w:author="Author">
        <w:r>
          <w:rPr>
            <w:noProof w:val="0"/>
          </w:rPr>
          <w:t>CellMeasurementResult</w:t>
        </w:r>
        <w:r w:rsidRPr="00EA5FA7">
          <w:t>Item</w:t>
        </w:r>
        <w:r w:rsidRPr="00EA5FA7">
          <w:rPr>
            <w:noProof w:val="0"/>
          </w:rPr>
          <w:t>-ExtIEs</w:t>
        </w:r>
        <w:proofErr w:type="spellEnd"/>
        <w:r w:rsidRPr="00EA5FA7">
          <w:rPr>
            <w:noProof w:val="0"/>
          </w:rPr>
          <w:t xml:space="preserve"> </w:t>
        </w:r>
        <w:r w:rsidRPr="00EA5FA7">
          <w:rPr>
            <w:noProof w:val="0"/>
          </w:rPr>
          <w:tab/>
          <w:t>F1AP-PROTOCOL-EXTENSION ::= {</w:t>
        </w:r>
      </w:ins>
    </w:p>
    <w:p w14:paraId="369D6676" w14:textId="77777777" w:rsidR="001E7E8F" w:rsidRPr="00EA5FA7" w:rsidRDefault="001E7E8F" w:rsidP="001E7E8F">
      <w:pPr>
        <w:pStyle w:val="PL"/>
        <w:rPr>
          <w:ins w:id="1625" w:author="Author"/>
          <w:noProof w:val="0"/>
        </w:rPr>
      </w:pPr>
      <w:ins w:id="1626" w:author="Author">
        <w:r w:rsidRPr="00EA5FA7">
          <w:rPr>
            <w:noProof w:val="0"/>
          </w:rPr>
          <w:tab/>
          <w:t>...</w:t>
        </w:r>
      </w:ins>
    </w:p>
    <w:p w14:paraId="4F70A0D2" w14:textId="77777777" w:rsidR="001E7E8F" w:rsidRPr="00EA5FA7" w:rsidRDefault="001E7E8F" w:rsidP="001E7E8F">
      <w:pPr>
        <w:pStyle w:val="PL"/>
        <w:rPr>
          <w:ins w:id="1627" w:author="Author"/>
          <w:noProof w:val="0"/>
        </w:rPr>
      </w:pPr>
      <w:ins w:id="1628" w:author="Author">
        <w:r w:rsidRPr="00EA5FA7">
          <w:rPr>
            <w:noProof w:val="0"/>
          </w:rPr>
          <w:t>}</w:t>
        </w:r>
      </w:ins>
    </w:p>
    <w:p w14:paraId="2ED67DF8" w14:textId="77777777" w:rsidR="001E7E8F" w:rsidRPr="00EA5FA7" w:rsidRDefault="001E7E8F" w:rsidP="001E7E8F">
      <w:pPr>
        <w:pStyle w:val="PL"/>
      </w:pPr>
    </w:p>
    <w:p w14:paraId="75AB5939" w14:textId="77777777" w:rsidR="001E7E8F" w:rsidRPr="00EA5FA7" w:rsidRDefault="001E7E8F" w:rsidP="001E7E8F">
      <w:pPr>
        <w:pStyle w:val="PL"/>
        <w:rPr>
          <w:rFonts w:eastAsia="SimSun"/>
        </w:rPr>
      </w:pPr>
      <w:r w:rsidRPr="00EA5FA7">
        <w:rPr>
          <w:rFonts w:eastAsia="SimSun"/>
        </w:rPr>
        <w:t>Cells-Failed-to-be-Activated-List-Item ::= SEQUENCE {</w:t>
      </w:r>
    </w:p>
    <w:p w14:paraId="498AE082"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FD3BE5B" w14:textId="77777777" w:rsidR="001E7E8F" w:rsidRPr="00EA5FA7" w:rsidRDefault="001E7E8F" w:rsidP="001E7E8F">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293A8ED0"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6858ED0" w14:textId="77777777" w:rsidR="001E7E8F" w:rsidRPr="00EA5FA7" w:rsidRDefault="001E7E8F" w:rsidP="001E7E8F">
      <w:pPr>
        <w:pStyle w:val="PL"/>
        <w:rPr>
          <w:rFonts w:eastAsia="SimSun"/>
        </w:rPr>
      </w:pPr>
      <w:r w:rsidRPr="00EA5FA7">
        <w:rPr>
          <w:rFonts w:eastAsia="SimSun"/>
        </w:rPr>
        <w:tab/>
        <w:t>...</w:t>
      </w:r>
    </w:p>
    <w:p w14:paraId="0CC4A5D2" w14:textId="77777777" w:rsidR="001E7E8F" w:rsidRPr="00EA5FA7" w:rsidRDefault="001E7E8F" w:rsidP="001E7E8F">
      <w:pPr>
        <w:pStyle w:val="PL"/>
        <w:rPr>
          <w:rFonts w:eastAsia="SimSun"/>
        </w:rPr>
      </w:pPr>
      <w:r w:rsidRPr="00EA5FA7">
        <w:rPr>
          <w:rFonts w:eastAsia="SimSun"/>
        </w:rPr>
        <w:t>}</w:t>
      </w:r>
    </w:p>
    <w:p w14:paraId="6F1A1E1C" w14:textId="77777777" w:rsidR="001E7E8F" w:rsidRPr="00EA5FA7" w:rsidRDefault="001E7E8F" w:rsidP="001E7E8F">
      <w:pPr>
        <w:pStyle w:val="PL"/>
        <w:rPr>
          <w:rFonts w:eastAsia="SimSun"/>
        </w:rPr>
      </w:pPr>
    </w:p>
    <w:p w14:paraId="58021A8C" w14:textId="77777777" w:rsidR="001E7E8F" w:rsidRPr="00EA5FA7" w:rsidRDefault="001E7E8F" w:rsidP="001E7E8F">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63C148CB" w14:textId="77777777" w:rsidR="001E7E8F" w:rsidRPr="00EA5FA7" w:rsidRDefault="001E7E8F" w:rsidP="001E7E8F">
      <w:pPr>
        <w:pStyle w:val="PL"/>
        <w:rPr>
          <w:rFonts w:eastAsia="SimSun"/>
        </w:rPr>
      </w:pPr>
      <w:r w:rsidRPr="00EA5FA7">
        <w:rPr>
          <w:rFonts w:eastAsia="SimSun"/>
        </w:rPr>
        <w:tab/>
        <w:t>...</w:t>
      </w:r>
    </w:p>
    <w:p w14:paraId="09128F15" w14:textId="77777777" w:rsidR="001E7E8F" w:rsidRPr="00EA5FA7" w:rsidRDefault="001E7E8F" w:rsidP="001E7E8F">
      <w:pPr>
        <w:pStyle w:val="PL"/>
        <w:rPr>
          <w:rFonts w:eastAsia="SimSun"/>
        </w:rPr>
      </w:pPr>
      <w:r w:rsidRPr="00EA5FA7">
        <w:rPr>
          <w:rFonts w:eastAsia="SimSun"/>
        </w:rPr>
        <w:lastRenderedPageBreak/>
        <w:t>}</w:t>
      </w:r>
    </w:p>
    <w:p w14:paraId="2807CB5B" w14:textId="77777777" w:rsidR="001E7E8F" w:rsidRPr="00EA5FA7" w:rsidRDefault="001E7E8F" w:rsidP="001E7E8F">
      <w:pPr>
        <w:pStyle w:val="PL"/>
        <w:rPr>
          <w:rFonts w:eastAsia="SimSun"/>
        </w:rPr>
      </w:pPr>
    </w:p>
    <w:p w14:paraId="4E113AC6" w14:textId="77777777" w:rsidR="001E7E8F" w:rsidRPr="00EA5FA7" w:rsidRDefault="001E7E8F" w:rsidP="001E7E8F">
      <w:pPr>
        <w:pStyle w:val="PL"/>
        <w:rPr>
          <w:rFonts w:eastAsia="SimSun"/>
        </w:rPr>
      </w:pPr>
      <w:r w:rsidRPr="00EA5FA7">
        <w:rPr>
          <w:rFonts w:eastAsia="SimSun"/>
        </w:rPr>
        <w:t>Cells-Status-Item ::= SEQUENCE {</w:t>
      </w:r>
    </w:p>
    <w:p w14:paraId="06089A2C"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130F2E1A" w14:textId="77777777" w:rsidR="001E7E8F" w:rsidRPr="00EA5FA7" w:rsidRDefault="001E7E8F" w:rsidP="001E7E8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4868640D"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67D320EF" w14:textId="77777777" w:rsidR="001E7E8F" w:rsidRPr="00EA5FA7" w:rsidRDefault="001E7E8F" w:rsidP="001E7E8F">
      <w:pPr>
        <w:pStyle w:val="PL"/>
        <w:rPr>
          <w:rFonts w:eastAsia="SimSun"/>
        </w:rPr>
      </w:pPr>
      <w:r w:rsidRPr="00EA5FA7">
        <w:rPr>
          <w:rFonts w:eastAsia="SimSun"/>
        </w:rPr>
        <w:tab/>
        <w:t>...</w:t>
      </w:r>
    </w:p>
    <w:p w14:paraId="29A36557" w14:textId="77777777" w:rsidR="001E7E8F" w:rsidRPr="00EA5FA7" w:rsidRDefault="001E7E8F" w:rsidP="001E7E8F">
      <w:pPr>
        <w:pStyle w:val="PL"/>
        <w:rPr>
          <w:rFonts w:eastAsia="SimSun"/>
        </w:rPr>
      </w:pPr>
      <w:r w:rsidRPr="00EA5FA7">
        <w:rPr>
          <w:rFonts w:eastAsia="SimSun"/>
        </w:rPr>
        <w:t>}</w:t>
      </w:r>
    </w:p>
    <w:p w14:paraId="7C737F63" w14:textId="77777777" w:rsidR="001E7E8F" w:rsidRPr="00EA5FA7" w:rsidRDefault="001E7E8F" w:rsidP="001E7E8F">
      <w:pPr>
        <w:pStyle w:val="PL"/>
        <w:rPr>
          <w:rFonts w:eastAsia="SimSun"/>
        </w:rPr>
      </w:pPr>
    </w:p>
    <w:p w14:paraId="75EAEF6C" w14:textId="77777777" w:rsidR="001E7E8F" w:rsidRPr="00EA5FA7" w:rsidRDefault="001E7E8F" w:rsidP="001E7E8F">
      <w:pPr>
        <w:pStyle w:val="PL"/>
        <w:rPr>
          <w:rFonts w:eastAsia="SimSun"/>
        </w:rPr>
      </w:pPr>
      <w:r w:rsidRPr="00EA5FA7">
        <w:rPr>
          <w:rFonts w:eastAsia="SimSun"/>
        </w:rPr>
        <w:t xml:space="preserve">Cells-Status-ItemExtIEs </w:t>
      </w:r>
      <w:r w:rsidRPr="00EA5FA7">
        <w:rPr>
          <w:rFonts w:eastAsia="SimSun"/>
        </w:rPr>
        <w:tab/>
        <w:t>F1AP-PROTOCOL-EXTENSION ::= {</w:t>
      </w:r>
    </w:p>
    <w:p w14:paraId="50F0092E" w14:textId="77777777" w:rsidR="001E7E8F" w:rsidRPr="00EA5FA7" w:rsidRDefault="001E7E8F" w:rsidP="001E7E8F">
      <w:pPr>
        <w:pStyle w:val="PL"/>
        <w:rPr>
          <w:rFonts w:eastAsia="SimSun"/>
        </w:rPr>
      </w:pPr>
      <w:r w:rsidRPr="00EA5FA7">
        <w:rPr>
          <w:rFonts w:eastAsia="SimSun"/>
        </w:rPr>
        <w:tab/>
        <w:t>...</w:t>
      </w:r>
    </w:p>
    <w:p w14:paraId="239D08CC" w14:textId="77777777" w:rsidR="001E7E8F" w:rsidRPr="00EA5FA7" w:rsidRDefault="001E7E8F" w:rsidP="001E7E8F">
      <w:pPr>
        <w:pStyle w:val="PL"/>
        <w:rPr>
          <w:rFonts w:eastAsia="SimSun"/>
        </w:rPr>
      </w:pPr>
      <w:r w:rsidRPr="00EA5FA7">
        <w:rPr>
          <w:rFonts w:eastAsia="SimSun"/>
        </w:rPr>
        <w:t>}</w:t>
      </w:r>
    </w:p>
    <w:p w14:paraId="5A6740D7" w14:textId="77777777" w:rsidR="001E7E8F" w:rsidRPr="00EA5FA7" w:rsidRDefault="001E7E8F" w:rsidP="001E7E8F">
      <w:pPr>
        <w:pStyle w:val="PL"/>
        <w:rPr>
          <w:rFonts w:eastAsia="SimSun"/>
        </w:rPr>
      </w:pPr>
    </w:p>
    <w:p w14:paraId="462F63ED" w14:textId="77777777" w:rsidR="001E7E8F" w:rsidRPr="00EA5FA7" w:rsidRDefault="001E7E8F" w:rsidP="001E7E8F">
      <w:pPr>
        <w:pStyle w:val="PL"/>
        <w:rPr>
          <w:rFonts w:eastAsia="SimSun"/>
        </w:rPr>
      </w:pPr>
      <w:r w:rsidRPr="00EA5FA7">
        <w:rPr>
          <w:rFonts w:eastAsia="SimSun"/>
        </w:rPr>
        <w:t>Cells-To-Be-Broadcast-Item ::= SEQUENCE {</w:t>
      </w:r>
    </w:p>
    <w:p w14:paraId="2319638D"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00CD3A5"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272015FE" w14:textId="77777777" w:rsidR="001E7E8F" w:rsidRPr="00EA5FA7" w:rsidRDefault="001E7E8F" w:rsidP="001E7E8F">
      <w:pPr>
        <w:pStyle w:val="PL"/>
        <w:rPr>
          <w:rFonts w:eastAsia="SimSun"/>
        </w:rPr>
      </w:pPr>
      <w:r w:rsidRPr="00EA5FA7">
        <w:rPr>
          <w:rFonts w:eastAsia="SimSun"/>
        </w:rPr>
        <w:tab/>
        <w:t>...</w:t>
      </w:r>
    </w:p>
    <w:p w14:paraId="14F87BD4" w14:textId="77777777" w:rsidR="001E7E8F" w:rsidRPr="00EA5FA7" w:rsidRDefault="001E7E8F" w:rsidP="001E7E8F">
      <w:pPr>
        <w:pStyle w:val="PL"/>
        <w:rPr>
          <w:rFonts w:eastAsia="SimSun"/>
        </w:rPr>
      </w:pPr>
      <w:r w:rsidRPr="00EA5FA7">
        <w:rPr>
          <w:rFonts w:eastAsia="SimSun"/>
        </w:rPr>
        <w:t>}</w:t>
      </w:r>
    </w:p>
    <w:p w14:paraId="1BB34398" w14:textId="77777777" w:rsidR="001E7E8F" w:rsidRPr="00EA5FA7" w:rsidRDefault="001E7E8F" w:rsidP="001E7E8F">
      <w:pPr>
        <w:pStyle w:val="PL"/>
        <w:rPr>
          <w:rFonts w:eastAsia="SimSun"/>
        </w:rPr>
      </w:pPr>
    </w:p>
    <w:p w14:paraId="4734CDF3" w14:textId="77777777" w:rsidR="001E7E8F" w:rsidRPr="00EA5FA7" w:rsidRDefault="001E7E8F" w:rsidP="001E7E8F">
      <w:pPr>
        <w:pStyle w:val="PL"/>
        <w:rPr>
          <w:rFonts w:eastAsia="SimSun"/>
        </w:rPr>
      </w:pPr>
      <w:r w:rsidRPr="00EA5FA7">
        <w:rPr>
          <w:rFonts w:eastAsia="SimSun"/>
        </w:rPr>
        <w:t xml:space="preserve">Cells-To-Be-Broadcast-ItemExtIEs </w:t>
      </w:r>
      <w:r w:rsidRPr="00EA5FA7">
        <w:rPr>
          <w:rFonts w:eastAsia="SimSun"/>
        </w:rPr>
        <w:tab/>
        <w:t>F1AP-PROTOCOL-EXTENSION ::= {</w:t>
      </w:r>
    </w:p>
    <w:p w14:paraId="4FCDB1CD" w14:textId="77777777" w:rsidR="001E7E8F" w:rsidRPr="00EA5FA7" w:rsidRDefault="001E7E8F" w:rsidP="001E7E8F">
      <w:pPr>
        <w:pStyle w:val="PL"/>
        <w:rPr>
          <w:rFonts w:eastAsia="SimSun"/>
        </w:rPr>
      </w:pPr>
      <w:r w:rsidRPr="00EA5FA7">
        <w:rPr>
          <w:rFonts w:eastAsia="SimSun"/>
        </w:rPr>
        <w:tab/>
        <w:t>...</w:t>
      </w:r>
    </w:p>
    <w:p w14:paraId="212AED1A" w14:textId="77777777" w:rsidR="001E7E8F" w:rsidRPr="00EA5FA7" w:rsidRDefault="001E7E8F" w:rsidP="001E7E8F">
      <w:pPr>
        <w:pStyle w:val="PL"/>
        <w:rPr>
          <w:rFonts w:eastAsia="SimSun"/>
        </w:rPr>
      </w:pPr>
      <w:r w:rsidRPr="00EA5FA7">
        <w:rPr>
          <w:rFonts w:eastAsia="SimSun"/>
        </w:rPr>
        <w:t>}</w:t>
      </w:r>
    </w:p>
    <w:p w14:paraId="06D6B9F1" w14:textId="77777777" w:rsidR="001E7E8F" w:rsidRPr="00EA5FA7" w:rsidRDefault="001E7E8F" w:rsidP="001E7E8F">
      <w:pPr>
        <w:pStyle w:val="PL"/>
        <w:rPr>
          <w:rFonts w:eastAsia="SimSun"/>
        </w:rPr>
      </w:pPr>
    </w:p>
    <w:p w14:paraId="76A80E91" w14:textId="77777777" w:rsidR="001E7E8F" w:rsidRPr="00EA5FA7" w:rsidRDefault="001E7E8F" w:rsidP="001E7E8F">
      <w:pPr>
        <w:pStyle w:val="PL"/>
        <w:rPr>
          <w:rFonts w:eastAsia="SimSun"/>
        </w:rPr>
      </w:pPr>
      <w:r w:rsidRPr="00EA5FA7">
        <w:rPr>
          <w:rFonts w:eastAsia="SimSun"/>
        </w:rPr>
        <w:t>Cells-Broadcast-Completed-Item ::= SEQUENCE {</w:t>
      </w:r>
    </w:p>
    <w:p w14:paraId="2843BD79"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9C89AE8"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FEB88DB" w14:textId="77777777" w:rsidR="001E7E8F" w:rsidRPr="00EA5FA7" w:rsidRDefault="001E7E8F" w:rsidP="001E7E8F">
      <w:pPr>
        <w:pStyle w:val="PL"/>
        <w:rPr>
          <w:rFonts w:eastAsia="SimSun"/>
        </w:rPr>
      </w:pPr>
      <w:r w:rsidRPr="00EA5FA7">
        <w:rPr>
          <w:rFonts w:eastAsia="SimSun"/>
        </w:rPr>
        <w:tab/>
        <w:t>...</w:t>
      </w:r>
    </w:p>
    <w:p w14:paraId="79EDF37A" w14:textId="77777777" w:rsidR="001E7E8F" w:rsidRPr="00EA5FA7" w:rsidRDefault="001E7E8F" w:rsidP="001E7E8F">
      <w:pPr>
        <w:pStyle w:val="PL"/>
        <w:rPr>
          <w:rFonts w:eastAsia="SimSun"/>
        </w:rPr>
      </w:pPr>
      <w:r w:rsidRPr="00EA5FA7">
        <w:rPr>
          <w:rFonts w:eastAsia="SimSun"/>
        </w:rPr>
        <w:t>}</w:t>
      </w:r>
    </w:p>
    <w:p w14:paraId="38A278D2" w14:textId="77777777" w:rsidR="001E7E8F" w:rsidRPr="00EA5FA7" w:rsidRDefault="001E7E8F" w:rsidP="001E7E8F">
      <w:pPr>
        <w:pStyle w:val="PL"/>
        <w:rPr>
          <w:rFonts w:eastAsia="SimSun"/>
        </w:rPr>
      </w:pPr>
    </w:p>
    <w:p w14:paraId="4C01E089" w14:textId="77777777" w:rsidR="001E7E8F" w:rsidRPr="00EA5FA7" w:rsidRDefault="001E7E8F" w:rsidP="001E7E8F">
      <w:pPr>
        <w:pStyle w:val="PL"/>
        <w:rPr>
          <w:rFonts w:eastAsia="SimSun"/>
        </w:rPr>
      </w:pPr>
      <w:r w:rsidRPr="00EA5FA7">
        <w:rPr>
          <w:rFonts w:eastAsia="SimSun"/>
        </w:rPr>
        <w:t xml:space="preserve">Cells-Broadcast-Completed-ItemExtIEs </w:t>
      </w:r>
      <w:r w:rsidRPr="00EA5FA7">
        <w:rPr>
          <w:rFonts w:eastAsia="SimSun"/>
        </w:rPr>
        <w:tab/>
        <w:t>F1AP-PROTOCOL-EXTENSION ::= {</w:t>
      </w:r>
    </w:p>
    <w:p w14:paraId="7F0FD636" w14:textId="77777777" w:rsidR="001E7E8F" w:rsidRPr="00EA5FA7" w:rsidRDefault="001E7E8F" w:rsidP="001E7E8F">
      <w:pPr>
        <w:pStyle w:val="PL"/>
        <w:rPr>
          <w:rFonts w:eastAsia="SimSun"/>
        </w:rPr>
      </w:pPr>
      <w:r w:rsidRPr="00EA5FA7">
        <w:rPr>
          <w:rFonts w:eastAsia="SimSun"/>
        </w:rPr>
        <w:tab/>
        <w:t>...</w:t>
      </w:r>
    </w:p>
    <w:p w14:paraId="1D99CBC8" w14:textId="77777777" w:rsidR="001E7E8F" w:rsidRPr="00EA5FA7" w:rsidRDefault="001E7E8F" w:rsidP="001E7E8F">
      <w:pPr>
        <w:pStyle w:val="PL"/>
        <w:rPr>
          <w:rFonts w:eastAsia="SimSun"/>
        </w:rPr>
      </w:pPr>
      <w:r w:rsidRPr="00EA5FA7">
        <w:rPr>
          <w:rFonts w:eastAsia="SimSun"/>
        </w:rPr>
        <w:t>}</w:t>
      </w:r>
    </w:p>
    <w:p w14:paraId="302B7C5E" w14:textId="77777777" w:rsidR="001E7E8F" w:rsidRPr="00EA5FA7" w:rsidRDefault="001E7E8F" w:rsidP="001E7E8F">
      <w:pPr>
        <w:pStyle w:val="PL"/>
        <w:rPr>
          <w:rFonts w:eastAsia="SimSun"/>
        </w:rPr>
      </w:pPr>
    </w:p>
    <w:p w14:paraId="0F4EEB48" w14:textId="77777777" w:rsidR="001E7E8F" w:rsidRPr="00EA5FA7" w:rsidRDefault="001E7E8F" w:rsidP="001E7E8F">
      <w:pPr>
        <w:pStyle w:val="PL"/>
        <w:rPr>
          <w:rFonts w:eastAsia="SimSun"/>
        </w:rPr>
      </w:pPr>
      <w:r w:rsidRPr="00EA5FA7">
        <w:rPr>
          <w:rFonts w:eastAsia="SimSun"/>
        </w:rPr>
        <w:t>Broadcast-To-Be-Cancelled-Item ::= SEQUENCE {</w:t>
      </w:r>
    </w:p>
    <w:p w14:paraId="61A4E76C"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E4EF1E7"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5A2F254" w14:textId="77777777" w:rsidR="001E7E8F" w:rsidRPr="00EA5FA7" w:rsidRDefault="001E7E8F" w:rsidP="001E7E8F">
      <w:pPr>
        <w:pStyle w:val="PL"/>
        <w:rPr>
          <w:rFonts w:eastAsia="SimSun"/>
        </w:rPr>
      </w:pPr>
      <w:r w:rsidRPr="00EA5FA7">
        <w:rPr>
          <w:rFonts w:eastAsia="SimSun"/>
        </w:rPr>
        <w:tab/>
        <w:t>...</w:t>
      </w:r>
    </w:p>
    <w:p w14:paraId="573737F6" w14:textId="77777777" w:rsidR="001E7E8F" w:rsidRPr="00EA5FA7" w:rsidRDefault="001E7E8F" w:rsidP="001E7E8F">
      <w:pPr>
        <w:pStyle w:val="PL"/>
        <w:rPr>
          <w:rFonts w:eastAsia="SimSun"/>
        </w:rPr>
      </w:pPr>
      <w:r w:rsidRPr="00EA5FA7">
        <w:rPr>
          <w:rFonts w:eastAsia="SimSun"/>
        </w:rPr>
        <w:t>}</w:t>
      </w:r>
    </w:p>
    <w:p w14:paraId="7C6AC216" w14:textId="77777777" w:rsidR="001E7E8F" w:rsidRPr="00EA5FA7" w:rsidRDefault="001E7E8F" w:rsidP="001E7E8F">
      <w:pPr>
        <w:pStyle w:val="PL"/>
        <w:rPr>
          <w:rFonts w:eastAsia="SimSun"/>
        </w:rPr>
      </w:pPr>
    </w:p>
    <w:p w14:paraId="26A4D183" w14:textId="77777777" w:rsidR="001E7E8F" w:rsidRPr="00EA5FA7" w:rsidRDefault="001E7E8F" w:rsidP="001E7E8F">
      <w:pPr>
        <w:pStyle w:val="PL"/>
        <w:rPr>
          <w:rFonts w:eastAsia="SimSun"/>
        </w:rPr>
      </w:pPr>
      <w:r w:rsidRPr="00EA5FA7">
        <w:rPr>
          <w:rFonts w:eastAsia="SimSun"/>
        </w:rPr>
        <w:t xml:space="preserve">Broadcast-To-Be-Cancelled-ItemExtIEs </w:t>
      </w:r>
      <w:r w:rsidRPr="00EA5FA7">
        <w:rPr>
          <w:rFonts w:eastAsia="SimSun"/>
        </w:rPr>
        <w:tab/>
        <w:t>F1AP-PROTOCOL-EXTENSION ::= {</w:t>
      </w:r>
    </w:p>
    <w:p w14:paraId="1C064A76" w14:textId="77777777" w:rsidR="001E7E8F" w:rsidRPr="00EA5FA7" w:rsidRDefault="001E7E8F" w:rsidP="001E7E8F">
      <w:pPr>
        <w:pStyle w:val="PL"/>
        <w:rPr>
          <w:rFonts w:eastAsia="SimSun"/>
        </w:rPr>
      </w:pPr>
      <w:r w:rsidRPr="00EA5FA7">
        <w:rPr>
          <w:rFonts w:eastAsia="SimSun"/>
        </w:rPr>
        <w:tab/>
        <w:t>...</w:t>
      </w:r>
    </w:p>
    <w:p w14:paraId="3863495D" w14:textId="77777777" w:rsidR="001E7E8F" w:rsidRPr="00EA5FA7" w:rsidRDefault="001E7E8F" w:rsidP="001E7E8F">
      <w:pPr>
        <w:pStyle w:val="PL"/>
        <w:rPr>
          <w:rFonts w:eastAsia="SimSun"/>
        </w:rPr>
      </w:pPr>
      <w:r w:rsidRPr="00EA5FA7">
        <w:rPr>
          <w:rFonts w:eastAsia="SimSun"/>
        </w:rPr>
        <w:t>}</w:t>
      </w:r>
    </w:p>
    <w:p w14:paraId="54024CFA" w14:textId="77777777" w:rsidR="001E7E8F" w:rsidRPr="00EA5FA7" w:rsidRDefault="001E7E8F" w:rsidP="001E7E8F">
      <w:pPr>
        <w:pStyle w:val="PL"/>
        <w:rPr>
          <w:rFonts w:eastAsia="SimSun"/>
        </w:rPr>
      </w:pPr>
    </w:p>
    <w:p w14:paraId="774FE4A4" w14:textId="77777777" w:rsidR="001E7E8F" w:rsidRPr="00EA5FA7" w:rsidRDefault="001E7E8F" w:rsidP="001E7E8F">
      <w:pPr>
        <w:pStyle w:val="PL"/>
        <w:rPr>
          <w:rFonts w:eastAsia="SimSun"/>
        </w:rPr>
      </w:pPr>
    </w:p>
    <w:p w14:paraId="4F034EE7" w14:textId="77777777" w:rsidR="001E7E8F" w:rsidRPr="00EA5FA7" w:rsidRDefault="001E7E8F" w:rsidP="001E7E8F">
      <w:pPr>
        <w:pStyle w:val="PL"/>
        <w:rPr>
          <w:rFonts w:eastAsia="SimSun"/>
        </w:rPr>
      </w:pPr>
      <w:r w:rsidRPr="00EA5FA7">
        <w:rPr>
          <w:rFonts w:eastAsia="SimSun"/>
        </w:rPr>
        <w:t>Cells-Broadcast-Cancelled-Item ::= SEQUENCE {</w:t>
      </w:r>
    </w:p>
    <w:p w14:paraId="4CF6E057"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093D14" w14:textId="77777777" w:rsidR="001E7E8F" w:rsidRPr="00EA5FA7" w:rsidRDefault="001E7E8F" w:rsidP="001E7E8F">
      <w:pPr>
        <w:pStyle w:val="PL"/>
        <w:rPr>
          <w:rFonts w:eastAsia="SimSun"/>
        </w:rPr>
      </w:pPr>
      <w:r w:rsidRPr="00EA5FA7">
        <w:rPr>
          <w:rFonts w:eastAsia="SimSun"/>
        </w:rPr>
        <w:tab/>
        <w:t>numberOfBroadcasts</w:t>
      </w:r>
      <w:r w:rsidRPr="00EA5FA7">
        <w:rPr>
          <w:rFonts w:eastAsia="SimSun"/>
        </w:rPr>
        <w:tab/>
        <w:t>NumberOfBroadcasts,</w:t>
      </w:r>
    </w:p>
    <w:p w14:paraId="1B78E915"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089282AE" w14:textId="77777777" w:rsidR="001E7E8F" w:rsidRPr="00EA5FA7" w:rsidRDefault="001E7E8F" w:rsidP="001E7E8F">
      <w:pPr>
        <w:pStyle w:val="PL"/>
        <w:rPr>
          <w:rFonts w:eastAsia="SimSun"/>
        </w:rPr>
      </w:pPr>
      <w:r w:rsidRPr="00EA5FA7">
        <w:rPr>
          <w:rFonts w:eastAsia="SimSun"/>
        </w:rPr>
        <w:tab/>
        <w:t>...</w:t>
      </w:r>
    </w:p>
    <w:p w14:paraId="77ABFB97" w14:textId="77777777" w:rsidR="001E7E8F" w:rsidRPr="00EA5FA7" w:rsidRDefault="001E7E8F" w:rsidP="001E7E8F">
      <w:pPr>
        <w:pStyle w:val="PL"/>
        <w:rPr>
          <w:rFonts w:eastAsia="SimSun"/>
        </w:rPr>
      </w:pPr>
      <w:r w:rsidRPr="00EA5FA7">
        <w:rPr>
          <w:rFonts w:eastAsia="SimSun"/>
        </w:rPr>
        <w:t>}</w:t>
      </w:r>
    </w:p>
    <w:p w14:paraId="1BDFBA68" w14:textId="77777777" w:rsidR="001E7E8F" w:rsidRPr="00EA5FA7" w:rsidRDefault="001E7E8F" w:rsidP="001E7E8F">
      <w:pPr>
        <w:pStyle w:val="PL"/>
        <w:rPr>
          <w:rFonts w:eastAsia="SimSun"/>
        </w:rPr>
      </w:pPr>
    </w:p>
    <w:p w14:paraId="70FEE6A5" w14:textId="77777777" w:rsidR="001E7E8F" w:rsidRPr="00EA5FA7" w:rsidRDefault="001E7E8F" w:rsidP="001E7E8F">
      <w:pPr>
        <w:pStyle w:val="PL"/>
        <w:rPr>
          <w:rFonts w:eastAsia="SimSun"/>
        </w:rPr>
      </w:pPr>
      <w:r w:rsidRPr="00EA5FA7">
        <w:rPr>
          <w:rFonts w:eastAsia="SimSun"/>
        </w:rPr>
        <w:t xml:space="preserve">Cells-Broadcast-Cancelled-ItemExtIEs </w:t>
      </w:r>
      <w:r w:rsidRPr="00EA5FA7">
        <w:rPr>
          <w:rFonts w:eastAsia="SimSun"/>
        </w:rPr>
        <w:tab/>
        <w:t>F1AP-PROTOCOL-EXTENSION ::= {</w:t>
      </w:r>
    </w:p>
    <w:p w14:paraId="7DE330FD" w14:textId="77777777" w:rsidR="001E7E8F" w:rsidRPr="00EA5FA7" w:rsidRDefault="001E7E8F" w:rsidP="001E7E8F">
      <w:pPr>
        <w:pStyle w:val="PL"/>
        <w:rPr>
          <w:rFonts w:eastAsia="SimSun"/>
        </w:rPr>
      </w:pPr>
      <w:r w:rsidRPr="00EA5FA7">
        <w:rPr>
          <w:rFonts w:eastAsia="SimSun"/>
        </w:rPr>
        <w:tab/>
        <w:t>...</w:t>
      </w:r>
    </w:p>
    <w:p w14:paraId="0FDB4D3A" w14:textId="77777777" w:rsidR="001E7E8F" w:rsidRPr="00EA5FA7" w:rsidRDefault="001E7E8F" w:rsidP="001E7E8F">
      <w:pPr>
        <w:pStyle w:val="PL"/>
        <w:rPr>
          <w:rFonts w:eastAsia="SimSun"/>
        </w:rPr>
      </w:pPr>
      <w:r w:rsidRPr="00EA5FA7">
        <w:rPr>
          <w:rFonts w:eastAsia="SimSun"/>
        </w:rPr>
        <w:t>}</w:t>
      </w:r>
    </w:p>
    <w:p w14:paraId="6B2E7286" w14:textId="77777777" w:rsidR="001E7E8F" w:rsidRPr="00EA5FA7" w:rsidRDefault="001E7E8F" w:rsidP="001E7E8F">
      <w:pPr>
        <w:pStyle w:val="PL"/>
        <w:rPr>
          <w:rFonts w:eastAsia="SimSun"/>
        </w:rPr>
      </w:pPr>
    </w:p>
    <w:p w14:paraId="6FEC7151" w14:textId="77777777" w:rsidR="001E7E8F" w:rsidRPr="00EA5FA7" w:rsidRDefault="001E7E8F" w:rsidP="001E7E8F">
      <w:pPr>
        <w:pStyle w:val="PL"/>
        <w:rPr>
          <w:rFonts w:eastAsia="SimSun"/>
        </w:rPr>
      </w:pPr>
      <w:r w:rsidRPr="00EA5FA7">
        <w:rPr>
          <w:rFonts w:eastAsia="SimSun"/>
        </w:rPr>
        <w:t>Cells-to-be-Activated-List-Item ::= SEQUENCE {</w:t>
      </w:r>
    </w:p>
    <w:p w14:paraId="5CC42D54"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6D0BE7EC" w14:textId="77777777" w:rsidR="001E7E8F" w:rsidRPr="00EA5FA7" w:rsidRDefault="001E7E8F" w:rsidP="001E7E8F">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7CCD44F6"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69DB97DC" w14:textId="77777777" w:rsidR="001E7E8F" w:rsidRPr="00EA5FA7" w:rsidRDefault="001E7E8F" w:rsidP="001E7E8F">
      <w:pPr>
        <w:pStyle w:val="PL"/>
        <w:rPr>
          <w:rFonts w:eastAsia="SimSun"/>
        </w:rPr>
      </w:pPr>
      <w:r w:rsidRPr="00EA5FA7">
        <w:rPr>
          <w:rFonts w:eastAsia="SimSun"/>
        </w:rPr>
        <w:tab/>
        <w:t>...</w:t>
      </w:r>
    </w:p>
    <w:p w14:paraId="285DD4ED" w14:textId="77777777" w:rsidR="001E7E8F" w:rsidRPr="00EA5FA7" w:rsidRDefault="001E7E8F" w:rsidP="001E7E8F">
      <w:pPr>
        <w:pStyle w:val="PL"/>
        <w:rPr>
          <w:rFonts w:eastAsia="SimSun"/>
        </w:rPr>
      </w:pPr>
      <w:r w:rsidRPr="00EA5FA7">
        <w:rPr>
          <w:rFonts w:eastAsia="SimSun"/>
        </w:rPr>
        <w:t>}</w:t>
      </w:r>
    </w:p>
    <w:p w14:paraId="32BE4132" w14:textId="77777777" w:rsidR="001E7E8F" w:rsidRPr="00EA5FA7" w:rsidRDefault="001E7E8F" w:rsidP="001E7E8F">
      <w:pPr>
        <w:pStyle w:val="PL"/>
        <w:rPr>
          <w:rFonts w:eastAsia="SimSun"/>
        </w:rPr>
      </w:pPr>
    </w:p>
    <w:p w14:paraId="47D7DE60" w14:textId="77777777" w:rsidR="001E7E8F" w:rsidRPr="00EA5FA7" w:rsidRDefault="001E7E8F" w:rsidP="001E7E8F">
      <w:pPr>
        <w:pStyle w:val="PL"/>
        <w:rPr>
          <w:rFonts w:eastAsia="SimSun"/>
        </w:rPr>
      </w:pPr>
      <w:r w:rsidRPr="00EA5FA7">
        <w:rPr>
          <w:rFonts w:eastAsia="SimSun"/>
        </w:rPr>
        <w:t xml:space="preserve">Cells-to-be-Activated-List-ItemExtIEs </w:t>
      </w:r>
      <w:r w:rsidRPr="00EA5FA7">
        <w:rPr>
          <w:rFonts w:eastAsia="SimSun"/>
        </w:rPr>
        <w:tab/>
        <w:t>F1AP-PROTOCOL-EXTENSION ::= {</w:t>
      </w:r>
    </w:p>
    <w:p w14:paraId="3F7AE018" w14:textId="77777777" w:rsidR="001E7E8F" w:rsidRPr="00EA5FA7" w:rsidRDefault="001E7E8F" w:rsidP="001E7E8F">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67F3BCAD" w14:textId="77777777" w:rsidR="001E7E8F" w:rsidRPr="00EA5FA7" w:rsidRDefault="001E7E8F" w:rsidP="001E7E8F">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C9A2F63" w14:textId="77777777" w:rsidR="001E7E8F" w:rsidRPr="00EA5FA7" w:rsidRDefault="001E7E8F" w:rsidP="001E7E8F">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1218AA15" w14:textId="77777777" w:rsidR="001E7E8F" w:rsidRPr="00EA5FA7" w:rsidRDefault="001E7E8F" w:rsidP="001E7E8F">
      <w:pPr>
        <w:pStyle w:val="PL"/>
        <w:rPr>
          <w:rFonts w:eastAsia="SimSun"/>
        </w:rPr>
      </w:pPr>
      <w:r w:rsidRPr="00EA5FA7">
        <w:rPr>
          <w:rFonts w:eastAsia="SimSun"/>
        </w:rPr>
        <w:tab/>
        <w:t>...</w:t>
      </w:r>
    </w:p>
    <w:p w14:paraId="5741952F" w14:textId="77777777" w:rsidR="001E7E8F" w:rsidRPr="00EA5FA7" w:rsidRDefault="001E7E8F" w:rsidP="001E7E8F">
      <w:pPr>
        <w:pStyle w:val="PL"/>
        <w:rPr>
          <w:rFonts w:eastAsia="SimSun"/>
        </w:rPr>
      </w:pPr>
      <w:r w:rsidRPr="00EA5FA7">
        <w:rPr>
          <w:rFonts w:eastAsia="SimSun"/>
        </w:rPr>
        <w:t>}</w:t>
      </w:r>
    </w:p>
    <w:p w14:paraId="0A0516B3" w14:textId="77777777" w:rsidR="001E7E8F" w:rsidRPr="00EA5FA7" w:rsidRDefault="001E7E8F" w:rsidP="001E7E8F">
      <w:pPr>
        <w:pStyle w:val="PL"/>
        <w:rPr>
          <w:rFonts w:eastAsia="SimSun"/>
        </w:rPr>
      </w:pPr>
    </w:p>
    <w:p w14:paraId="004496B7" w14:textId="77777777" w:rsidR="001E7E8F" w:rsidRPr="00EA5FA7" w:rsidRDefault="001E7E8F" w:rsidP="001E7E8F">
      <w:pPr>
        <w:pStyle w:val="PL"/>
        <w:rPr>
          <w:rFonts w:eastAsia="SimSun"/>
        </w:rPr>
      </w:pPr>
      <w:r w:rsidRPr="00EA5FA7">
        <w:rPr>
          <w:rFonts w:eastAsia="SimSun"/>
        </w:rPr>
        <w:lastRenderedPageBreak/>
        <w:t>Cells-to-be-Deactivated-List-Item ::= SEQUENCE {</w:t>
      </w:r>
    </w:p>
    <w:p w14:paraId="62569B1B"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F895698"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42CBC9C7" w14:textId="77777777" w:rsidR="001E7E8F" w:rsidRPr="00EA5FA7" w:rsidRDefault="001E7E8F" w:rsidP="001E7E8F">
      <w:pPr>
        <w:pStyle w:val="PL"/>
        <w:rPr>
          <w:rFonts w:eastAsia="SimSun"/>
        </w:rPr>
      </w:pPr>
      <w:r w:rsidRPr="00EA5FA7">
        <w:rPr>
          <w:rFonts w:eastAsia="SimSun"/>
        </w:rPr>
        <w:tab/>
        <w:t>...</w:t>
      </w:r>
    </w:p>
    <w:p w14:paraId="1F08B8DA" w14:textId="77777777" w:rsidR="001E7E8F" w:rsidRPr="00EA5FA7" w:rsidRDefault="001E7E8F" w:rsidP="001E7E8F">
      <w:pPr>
        <w:pStyle w:val="PL"/>
        <w:rPr>
          <w:rFonts w:eastAsia="SimSun"/>
        </w:rPr>
      </w:pPr>
      <w:r w:rsidRPr="00EA5FA7">
        <w:rPr>
          <w:rFonts w:eastAsia="SimSun"/>
        </w:rPr>
        <w:t>}</w:t>
      </w:r>
    </w:p>
    <w:p w14:paraId="2CA849B4" w14:textId="77777777" w:rsidR="001E7E8F" w:rsidRPr="00EA5FA7" w:rsidRDefault="001E7E8F" w:rsidP="001E7E8F">
      <w:pPr>
        <w:pStyle w:val="PL"/>
        <w:rPr>
          <w:rFonts w:eastAsia="SimSun"/>
        </w:rPr>
      </w:pPr>
    </w:p>
    <w:p w14:paraId="4F20554F" w14:textId="77777777" w:rsidR="001E7E8F" w:rsidRPr="00EA5FA7" w:rsidRDefault="001E7E8F" w:rsidP="001E7E8F">
      <w:pPr>
        <w:pStyle w:val="PL"/>
        <w:rPr>
          <w:rFonts w:eastAsia="SimSun"/>
        </w:rPr>
      </w:pPr>
      <w:r w:rsidRPr="00EA5FA7">
        <w:rPr>
          <w:rFonts w:eastAsia="SimSun"/>
        </w:rPr>
        <w:t xml:space="preserve">Cells-to-be-Deactivated-List-ItemExtIEs </w:t>
      </w:r>
      <w:r w:rsidRPr="00EA5FA7">
        <w:rPr>
          <w:rFonts w:eastAsia="SimSun"/>
        </w:rPr>
        <w:tab/>
        <w:t>F1AP-PROTOCOL-EXTENSION ::= {</w:t>
      </w:r>
    </w:p>
    <w:p w14:paraId="26758627" w14:textId="77777777" w:rsidR="001E7E8F" w:rsidRPr="00EA5FA7" w:rsidRDefault="001E7E8F" w:rsidP="001E7E8F">
      <w:pPr>
        <w:pStyle w:val="PL"/>
        <w:rPr>
          <w:rFonts w:eastAsia="SimSun"/>
        </w:rPr>
      </w:pPr>
      <w:r w:rsidRPr="00EA5FA7">
        <w:rPr>
          <w:rFonts w:eastAsia="SimSun"/>
        </w:rPr>
        <w:tab/>
        <w:t>...</w:t>
      </w:r>
    </w:p>
    <w:p w14:paraId="05A84077" w14:textId="77777777" w:rsidR="001E7E8F" w:rsidRPr="00EA5FA7" w:rsidRDefault="001E7E8F" w:rsidP="001E7E8F">
      <w:pPr>
        <w:pStyle w:val="PL"/>
        <w:rPr>
          <w:rFonts w:eastAsia="SimSun"/>
        </w:rPr>
      </w:pPr>
      <w:r w:rsidRPr="00EA5FA7">
        <w:rPr>
          <w:rFonts w:eastAsia="SimSun"/>
        </w:rPr>
        <w:t>}</w:t>
      </w:r>
    </w:p>
    <w:p w14:paraId="22BDD4D9" w14:textId="77777777" w:rsidR="001E7E8F" w:rsidRPr="00EA5FA7" w:rsidRDefault="001E7E8F" w:rsidP="001E7E8F">
      <w:pPr>
        <w:pStyle w:val="PL"/>
        <w:rPr>
          <w:rFonts w:eastAsia="SimSun"/>
        </w:rPr>
      </w:pPr>
    </w:p>
    <w:p w14:paraId="679B4479" w14:textId="77777777" w:rsidR="001E7E8F" w:rsidRPr="00EA5FA7" w:rsidRDefault="001E7E8F" w:rsidP="001E7E8F">
      <w:pPr>
        <w:pStyle w:val="PL"/>
        <w:rPr>
          <w:rFonts w:eastAsia="SimSun"/>
        </w:rPr>
      </w:pPr>
      <w:r w:rsidRPr="00EA5FA7">
        <w:rPr>
          <w:rFonts w:eastAsia="SimSun"/>
        </w:rPr>
        <w:t>Cells-to-be-Barred-Item::= SEQUENCE {</w:t>
      </w:r>
    </w:p>
    <w:p w14:paraId="4A9EC646" w14:textId="77777777" w:rsidR="001E7E8F" w:rsidRPr="00EA5FA7" w:rsidRDefault="001E7E8F" w:rsidP="001E7E8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8294FFC" w14:textId="77777777" w:rsidR="001E7E8F" w:rsidRPr="00EA5FA7" w:rsidRDefault="001E7E8F" w:rsidP="001E7E8F">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73EE473E"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730076B" w14:textId="77777777" w:rsidR="001E7E8F" w:rsidRPr="00EA5FA7" w:rsidRDefault="001E7E8F" w:rsidP="001E7E8F">
      <w:pPr>
        <w:pStyle w:val="PL"/>
        <w:rPr>
          <w:rFonts w:eastAsia="SimSun"/>
        </w:rPr>
      </w:pPr>
      <w:r w:rsidRPr="00EA5FA7">
        <w:rPr>
          <w:rFonts w:eastAsia="SimSun"/>
        </w:rPr>
        <w:t>}</w:t>
      </w:r>
    </w:p>
    <w:p w14:paraId="28994AF2" w14:textId="77777777" w:rsidR="001E7E8F" w:rsidRPr="00EA5FA7" w:rsidRDefault="001E7E8F" w:rsidP="001E7E8F">
      <w:pPr>
        <w:pStyle w:val="PL"/>
        <w:rPr>
          <w:rFonts w:eastAsia="SimSun"/>
        </w:rPr>
      </w:pPr>
    </w:p>
    <w:p w14:paraId="1BDCECCC" w14:textId="77777777" w:rsidR="001E7E8F" w:rsidRPr="00EA5FA7" w:rsidRDefault="001E7E8F" w:rsidP="001E7E8F">
      <w:pPr>
        <w:pStyle w:val="PL"/>
        <w:rPr>
          <w:rFonts w:eastAsia="SimSun"/>
        </w:rPr>
      </w:pPr>
      <w:r w:rsidRPr="00EA5FA7">
        <w:rPr>
          <w:rFonts w:eastAsia="SimSun"/>
        </w:rPr>
        <w:t xml:space="preserve">Cells-to-be-Barred-Item-ExtIEs </w:t>
      </w:r>
      <w:r w:rsidRPr="00EA5FA7">
        <w:rPr>
          <w:rFonts w:eastAsia="SimSun"/>
        </w:rPr>
        <w:tab/>
        <w:t>F1AP-PROTOCOL-EXTENSION ::= {</w:t>
      </w:r>
    </w:p>
    <w:p w14:paraId="05752182" w14:textId="77777777" w:rsidR="001E7E8F" w:rsidRPr="00EA5FA7" w:rsidRDefault="001E7E8F" w:rsidP="001E7E8F">
      <w:pPr>
        <w:pStyle w:val="PL"/>
        <w:rPr>
          <w:rFonts w:eastAsia="SimSun"/>
        </w:rPr>
      </w:pPr>
      <w:r w:rsidRPr="00EA5FA7">
        <w:rPr>
          <w:rFonts w:eastAsia="SimSun"/>
        </w:rPr>
        <w:tab/>
        <w:t>...</w:t>
      </w:r>
    </w:p>
    <w:p w14:paraId="79933211" w14:textId="77777777" w:rsidR="001E7E8F" w:rsidRPr="00EA5FA7" w:rsidRDefault="001E7E8F" w:rsidP="001E7E8F">
      <w:pPr>
        <w:pStyle w:val="PL"/>
        <w:rPr>
          <w:rFonts w:eastAsia="SimSun"/>
        </w:rPr>
      </w:pPr>
      <w:r w:rsidRPr="00EA5FA7">
        <w:rPr>
          <w:rFonts w:eastAsia="SimSun"/>
        </w:rPr>
        <w:t>}</w:t>
      </w:r>
    </w:p>
    <w:p w14:paraId="1EF4BF12" w14:textId="77777777" w:rsidR="001E7E8F" w:rsidRPr="00EA5FA7" w:rsidRDefault="001E7E8F" w:rsidP="001E7E8F">
      <w:pPr>
        <w:pStyle w:val="PL"/>
        <w:rPr>
          <w:rFonts w:eastAsia="SimSun"/>
        </w:rPr>
      </w:pPr>
    </w:p>
    <w:p w14:paraId="2E52E9FC" w14:textId="77777777" w:rsidR="001E7E8F" w:rsidRPr="00EA5FA7" w:rsidRDefault="001E7E8F" w:rsidP="001E7E8F">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DE73739" w14:textId="77777777" w:rsidR="001E7E8F" w:rsidRPr="00EA5FA7" w:rsidRDefault="001E7E8F" w:rsidP="001E7E8F">
      <w:pPr>
        <w:pStyle w:val="PL"/>
        <w:rPr>
          <w:rFonts w:eastAsia="SimSun"/>
        </w:rPr>
      </w:pPr>
    </w:p>
    <w:p w14:paraId="6A3E54E7" w14:textId="77777777" w:rsidR="001E7E8F" w:rsidRPr="00EA5FA7" w:rsidRDefault="001E7E8F" w:rsidP="001E7E8F">
      <w:pPr>
        <w:pStyle w:val="PL"/>
        <w:rPr>
          <w:rFonts w:eastAsia="SimSun"/>
        </w:rPr>
      </w:pPr>
      <w:r w:rsidRPr="00EA5FA7">
        <w:rPr>
          <w:rFonts w:eastAsia="SimSun"/>
        </w:rPr>
        <w:t>CellSize ::= ENUMERATED {verysmall, small, medium, large, ...}</w:t>
      </w:r>
    </w:p>
    <w:p w14:paraId="744C21E5" w14:textId="77777777" w:rsidR="001E7E8F" w:rsidRDefault="001E7E8F" w:rsidP="001E7E8F">
      <w:pPr>
        <w:pStyle w:val="PL"/>
        <w:rPr>
          <w:ins w:id="1629" w:author="Author"/>
          <w:noProof w:val="0"/>
        </w:rPr>
      </w:pPr>
    </w:p>
    <w:p w14:paraId="27BD3153" w14:textId="77777777" w:rsidR="001E7E8F" w:rsidRDefault="001E7E8F" w:rsidP="001E7E8F">
      <w:pPr>
        <w:pStyle w:val="PL"/>
        <w:rPr>
          <w:ins w:id="1630" w:author="Author"/>
        </w:rPr>
      </w:pPr>
      <w:proofErr w:type="spellStart"/>
      <w:ins w:id="1631" w:author="Author">
        <w:r>
          <w:rPr>
            <w:noProof w:val="0"/>
          </w:rPr>
          <w:t>CellToReportList</w:t>
        </w:r>
        <w:proofErr w:type="spellEnd"/>
        <w:r>
          <w:rPr>
            <w:noProof w:val="0"/>
          </w:rPr>
          <w:t xml:space="preserve"> ::= </w:t>
        </w:r>
        <w:r w:rsidRPr="00EA5FA7">
          <w:t>SEQUENC</w:t>
        </w:r>
        <w:r>
          <w:t xml:space="preserve">E (SIZE(1.. maxnoofGTPTLAs)) OF </w:t>
        </w:r>
        <w:proofErr w:type="spellStart"/>
        <w:r>
          <w:rPr>
            <w:noProof w:val="0"/>
          </w:rPr>
          <w:t>CellToReport</w:t>
        </w:r>
        <w:r w:rsidRPr="00EA5FA7">
          <w:t>Item</w:t>
        </w:r>
        <w:proofErr w:type="spellEnd"/>
      </w:ins>
    </w:p>
    <w:p w14:paraId="2019FC9E" w14:textId="77777777" w:rsidR="001E7E8F" w:rsidRDefault="001E7E8F" w:rsidP="001E7E8F">
      <w:pPr>
        <w:pStyle w:val="PL"/>
        <w:rPr>
          <w:ins w:id="1632" w:author="Author"/>
        </w:rPr>
      </w:pPr>
    </w:p>
    <w:p w14:paraId="1FFD0D78" w14:textId="77777777" w:rsidR="001E7E8F" w:rsidRDefault="001E7E8F" w:rsidP="001E7E8F">
      <w:pPr>
        <w:pStyle w:val="PL"/>
        <w:rPr>
          <w:ins w:id="1633" w:author="Author"/>
        </w:rPr>
      </w:pPr>
    </w:p>
    <w:p w14:paraId="49FA86CA" w14:textId="77777777" w:rsidR="001E7E8F" w:rsidRPr="00EA5FA7" w:rsidRDefault="001E7E8F" w:rsidP="001E7E8F">
      <w:pPr>
        <w:pStyle w:val="PL"/>
        <w:rPr>
          <w:ins w:id="1634" w:author="Author"/>
          <w:noProof w:val="0"/>
        </w:rPr>
      </w:pPr>
      <w:proofErr w:type="spellStart"/>
      <w:ins w:id="1635" w:author="Author">
        <w:r>
          <w:rPr>
            <w:noProof w:val="0"/>
          </w:rPr>
          <w:t>CellToReport</w:t>
        </w:r>
        <w:r w:rsidRPr="00EA5FA7">
          <w:t>Item</w:t>
        </w:r>
        <w:proofErr w:type="spellEnd"/>
        <w:r>
          <w:rPr>
            <w:noProof w:val="0"/>
          </w:rPr>
          <w:t xml:space="preserve"> </w:t>
        </w:r>
        <w:r w:rsidRPr="00EA5FA7">
          <w:rPr>
            <w:noProof w:val="0"/>
          </w:rPr>
          <w:t>::= SEQUENCE {</w:t>
        </w:r>
      </w:ins>
    </w:p>
    <w:p w14:paraId="2B11D730" w14:textId="77777777" w:rsidR="001E7E8F" w:rsidRDefault="001E7E8F" w:rsidP="001E7E8F">
      <w:pPr>
        <w:pStyle w:val="PL"/>
        <w:rPr>
          <w:ins w:id="1636" w:author="Author"/>
          <w:noProof w:val="0"/>
        </w:rPr>
      </w:pPr>
      <w:ins w:id="1637" w:author="Author">
        <w:r w:rsidRPr="00EA5FA7">
          <w:rPr>
            <w:noProof w:val="0"/>
          </w:rPr>
          <w:tab/>
        </w:r>
        <w:proofErr w:type="spellStart"/>
        <w:r>
          <w:rPr>
            <w:noProof w:val="0"/>
          </w:rPr>
          <w:t>cellID</w:t>
        </w:r>
        <w:proofErr w:type="spellEnd"/>
        <w:r>
          <w:rPr>
            <w:noProof w:val="0"/>
          </w:rPr>
          <w:tab/>
        </w:r>
        <w:r>
          <w:rPr>
            <w:noProof w:val="0"/>
          </w:rPr>
          <w:tab/>
          <w:t>NRCGI</w:t>
        </w:r>
        <w:r w:rsidRPr="00EA5FA7">
          <w:rPr>
            <w:noProof w:val="0"/>
          </w:rPr>
          <w:t>,</w:t>
        </w:r>
      </w:ins>
    </w:p>
    <w:p w14:paraId="6679242D" w14:textId="77777777" w:rsidR="001E7E8F" w:rsidRDefault="001E7E8F" w:rsidP="001E7E8F">
      <w:pPr>
        <w:pStyle w:val="PL"/>
        <w:rPr>
          <w:ins w:id="1638" w:author="Author"/>
          <w:noProof w:val="0"/>
        </w:rPr>
      </w:pPr>
      <w:ins w:id="1639" w:author="Author">
        <w:r>
          <w:rPr>
            <w:noProof w:val="0"/>
          </w:rPr>
          <w:tab/>
        </w:r>
        <w:proofErr w:type="spellStart"/>
        <w:r>
          <w:rPr>
            <w:noProof w:val="0"/>
          </w:rPr>
          <w:t>sSBToReport</w:t>
        </w:r>
        <w:r w:rsidRPr="00A83B32">
          <w:rPr>
            <w:noProof w:val="0"/>
          </w:rPr>
          <w:t>List</w:t>
        </w:r>
        <w:proofErr w:type="spellEnd"/>
        <w:r>
          <w:rPr>
            <w:noProof w:val="0"/>
          </w:rPr>
          <w:tab/>
        </w:r>
        <w:r>
          <w:rPr>
            <w:noProof w:val="0"/>
          </w:rPr>
          <w:tab/>
        </w:r>
        <w:proofErr w:type="spellStart"/>
        <w:r>
          <w:rPr>
            <w:noProof w:val="0"/>
          </w:rPr>
          <w:t>SSBToReport</w:t>
        </w:r>
        <w:r w:rsidRPr="00A83B32">
          <w:rPr>
            <w:noProof w:val="0"/>
          </w:rPr>
          <w:t>List</w:t>
        </w:r>
        <w:proofErr w:type="spellEnd"/>
        <w:r>
          <w:rPr>
            <w:noProof w:val="0"/>
          </w:rPr>
          <w:tab/>
        </w:r>
        <w:r>
          <w:rPr>
            <w:noProof w:val="0"/>
          </w:rPr>
          <w:tab/>
        </w:r>
        <w:r w:rsidRPr="00EA5FA7">
          <w:rPr>
            <w:noProof w:val="0"/>
          </w:rPr>
          <w:t xml:space="preserve"> OPTIONAL</w:t>
        </w:r>
        <w:r>
          <w:rPr>
            <w:noProof w:val="0"/>
          </w:rPr>
          <w:t>,</w:t>
        </w:r>
      </w:ins>
    </w:p>
    <w:p w14:paraId="506DC716" w14:textId="77777777" w:rsidR="001E7E8F" w:rsidRDefault="001E7E8F" w:rsidP="001E7E8F">
      <w:pPr>
        <w:pStyle w:val="PL"/>
        <w:rPr>
          <w:ins w:id="1640" w:author="Author"/>
          <w:noProof w:val="0"/>
        </w:rPr>
      </w:pPr>
      <w:ins w:id="1641" w:author="Author">
        <w:r>
          <w:rPr>
            <w:noProof w:val="0"/>
          </w:rPr>
          <w:tab/>
        </w:r>
        <w:proofErr w:type="spellStart"/>
        <w:r>
          <w:rPr>
            <w:noProof w:val="0"/>
          </w:rPr>
          <w:t>sliceToReport</w:t>
        </w:r>
        <w:r w:rsidRPr="00A83B32">
          <w:rPr>
            <w:noProof w:val="0"/>
          </w:rPr>
          <w:t>List</w:t>
        </w:r>
        <w:proofErr w:type="spellEnd"/>
        <w:r>
          <w:rPr>
            <w:noProof w:val="0"/>
          </w:rPr>
          <w:tab/>
        </w:r>
        <w:proofErr w:type="spellStart"/>
        <w:r>
          <w:rPr>
            <w:noProof w:val="0"/>
          </w:rPr>
          <w:t>SliceToReport</w:t>
        </w:r>
        <w:r w:rsidRPr="00A83B32">
          <w:rPr>
            <w:noProof w:val="0"/>
          </w:rPr>
          <w:t>List</w:t>
        </w:r>
        <w:proofErr w:type="spellEnd"/>
        <w:r>
          <w:rPr>
            <w:noProof w:val="0"/>
          </w:rPr>
          <w:tab/>
        </w:r>
        <w:r w:rsidRPr="00EA5FA7">
          <w:rPr>
            <w:noProof w:val="0"/>
          </w:rPr>
          <w:t xml:space="preserve"> OPTIONAL</w:t>
        </w:r>
        <w:r>
          <w:rPr>
            <w:noProof w:val="0"/>
          </w:rPr>
          <w:t>,</w:t>
        </w:r>
      </w:ins>
    </w:p>
    <w:p w14:paraId="1E7B70AF" w14:textId="77777777" w:rsidR="001E7E8F" w:rsidRPr="00EA5FA7" w:rsidRDefault="001E7E8F" w:rsidP="001E7E8F">
      <w:pPr>
        <w:pStyle w:val="PL"/>
        <w:rPr>
          <w:ins w:id="1642" w:author="Author"/>
          <w:noProof w:val="0"/>
        </w:rPr>
      </w:pPr>
      <w:ins w:id="1643"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CellToReport</w:t>
        </w:r>
        <w:r w:rsidRPr="00EA5FA7">
          <w:t>Item</w:t>
        </w:r>
        <w:r>
          <w:rPr>
            <w:noProof w:val="0"/>
          </w:rPr>
          <w:t>-ExtIEs</w:t>
        </w:r>
        <w:proofErr w:type="spellEnd"/>
        <w:r>
          <w:rPr>
            <w:noProof w:val="0"/>
          </w:rPr>
          <w:t>} } OPTIONAL</w:t>
        </w:r>
      </w:ins>
    </w:p>
    <w:p w14:paraId="009EAD50" w14:textId="77777777" w:rsidR="001E7E8F" w:rsidRPr="00EA5FA7" w:rsidRDefault="001E7E8F" w:rsidP="001E7E8F">
      <w:pPr>
        <w:pStyle w:val="PL"/>
        <w:rPr>
          <w:ins w:id="1644" w:author="Author"/>
          <w:noProof w:val="0"/>
        </w:rPr>
      </w:pPr>
      <w:ins w:id="1645" w:author="Author">
        <w:r w:rsidRPr="00EA5FA7">
          <w:rPr>
            <w:noProof w:val="0"/>
          </w:rPr>
          <w:t>}</w:t>
        </w:r>
      </w:ins>
    </w:p>
    <w:p w14:paraId="626B9154" w14:textId="77777777" w:rsidR="001E7E8F" w:rsidRPr="00EA5FA7" w:rsidRDefault="001E7E8F" w:rsidP="001E7E8F">
      <w:pPr>
        <w:pStyle w:val="PL"/>
        <w:rPr>
          <w:ins w:id="1646" w:author="Author"/>
          <w:noProof w:val="0"/>
        </w:rPr>
      </w:pPr>
    </w:p>
    <w:p w14:paraId="53B3375B" w14:textId="77777777" w:rsidR="001E7E8F" w:rsidRPr="00EA5FA7" w:rsidRDefault="001E7E8F" w:rsidP="001E7E8F">
      <w:pPr>
        <w:pStyle w:val="PL"/>
        <w:rPr>
          <w:ins w:id="1647" w:author="Author"/>
          <w:noProof w:val="0"/>
        </w:rPr>
      </w:pPr>
      <w:proofErr w:type="spellStart"/>
      <w:ins w:id="1648" w:author="Author">
        <w:r>
          <w:rPr>
            <w:noProof w:val="0"/>
          </w:rPr>
          <w:t>CellToReport</w:t>
        </w:r>
        <w:r w:rsidRPr="00EA5FA7">
          <w:t>Item</w:t>
        </w:r>
        <w:r w:rsidRPr="00EA5FA7">
          <w:rPr>
            <w:noProof w:val="0"/>
          </w:rPr>
          <w:t>-ExtIEs</w:t>
        </w:r>
        <w:proofErr w:type="spellEnd"/>
        <w:r w:rsidRPr="00EA5FA7">
          <w:rPr>
            <w:noProof w:val="0"/>
          </w:rPr>
          <w:t xml:space="preserve"> </w:t>
        </w:r>
        <w:r w:rsidRPr="00EA5FA7">
          <w:rPr>
            <w:noProof w:val="0"/>
          </w:rPr>
          <w:tab/>
          <w:t>F1AP-PROTOCOL-EXTENSION ::= {</w:t>
        </w:r>
      </w:ins>
    </w:p>
    <w:p w14:paraId="1D5F7C52" w14:textId="77777777" w:rsidR="001E7E8F" w:rsidRPr="00EA5FA7" w:rsidRDefault="001E7E8F" w:rsidP="001E7E8F">
      <w:pPr>
        <w:pStyle w:val="PL"/>
        <w:rPr>
          <w:ins w:id="1649" w:author="Author"/>
          <w:noProof w:val="0"/>
        </w:rPr>
      </w:pPr>
      <w:ins w:id="1650" w:author="Author">
        <w:r w:rsidRPr="00EA5FA7">
          <w:rPr>
            <w:noProof w:val="0"/>
          </w:rPr>
          <w:tab/>
          <w:t>...</w:t>
        </w:r>
      </w:ins>
    </w:p>
    <w:p w14:paraId="73311C98" w14:textId="77777777" w:rsidR="001E7E8F" w:rsidRPr="00EA5FA7" w:rsidRDefault="001E7E8F" w:rsidP="001E7E8F">
      <w:pPr>
        <w:pStyle w:val="PL"/>
        <w:rPr>
          <w:ins w:id="1651" w:author="Author"/>
          <w:noProof w:val="0"/>
        </w:rPr>
      </w:pPr>
      <w:ins w:id="1652" w:author="Author">
        <w:r w:rsidRPr="00EA5FA7">
          <w:rPr>
            <w:noProof w:val="0"/>
          </w:rPr>
          <w:t>}</w:t>
        </w:r>
      </w:ins>
    </w:p>
    <w:p w14:paraId="3E22E602" w14:textId="77777777" w:rsidR="001E7E8F" w:rsidRPr="00EA5FA7" w:rsidRDefault="001E7E8F" w:rsidP="001E7E8F">
      <w:pPr>
        <w:pStyle w:val="PL"/>
        <w:rPr>
          <w:rFonts w:eastAsia="SimSun"/>
        </w:rPr>
      </w:pPr>
    </w:p>
    <w:p w14:paraId="5BDEBF0E" w14:textId="77777777" w:rsidR="001E7E8F" w:rsidRPr="00EA5FA7" w:rsidRDefault="001E7E8F" w:rsidP="001E7E8F">
      <w:pPr>
        <w:pStyle w:val="PL"/>
        <w:rPr>
          <w:rFonts w:eastAsia="SimSun"/>
        </w:rPr>
      </w:pPr>
      <w:r w:rsidRPr="00EA5FA7">
        <w:rPr>
          <w:rFonts w:eastAsia="SimSun"/>
        </w:rPr>
        <w:t>CellType ::= SEQUENCE {</w:t>
      </w:r>
    </w:p>
    <w:p w14:paraId="0B545E3F" w14:textId="77777777" w:rsidR="001E7E8F" w:rsidRPr="00EA5FA7" w:rsidRDefault="001E7E8F" w:rsidP="001E7E8F">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3EB0486A"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0BD6E6D3" w14:textId="77777777" w:rsidR="001E7E8F" w:rsidRPr="00EA5FA7" w:rsidRDefault="001E7E8F" w:rsidP="001E7E8F">
      <w:pPr>
        <w:pStyle w:val="PL"/>
        <w:rPr>
          <w:rFonts w:eastAsia="SimSun"/>
        </w:rPr>
      </w:pPr>
      <w:r w:rsidRPr="00EA5FA7">
        <w:rPr>
          <w:rFonts w:eastAsia="SimSun"/>
        </w:rPr>
        <w:tab/>
        <w:t>...</w:t>
      </w:r>
    </w:p>
    <w:p w14:paraId="4E61D7BC" w14:textId="77777777" w:rsidR="001E7E8F" w:rsidRPr="00EA5FA7" w:rsidRDefault="001E7E8F" w:rsidP="001E7E8F">
      <w:pPr>
        <w:pStyle w:val="PL"/>
        <w:rPr>
          <w:rFonts w:eastAsia="SimSun"/>
        </w:rPr>
      </w:pPr>
      <w:r w:rsidRPr="00EA5FA7">
        <w:rPr>
          <w:rFonts w:eastAsia="SimSun"/>
        </w:rPr>
        <w:t>}</w:t>
      </w:r>
    </w:p>
    <w:p w14:paraId="1A9E3226" w14:textId="77777777" w:rsidR="001E7E8F" w:rsidRPr="00EA5FA7" w:rsidRDefault="001E7E8F" w:rsidP="001E7E8F">
      <w:pPr>
        <w:pStyle w:val="PL"/>
        <w:rPr>
          <w:rFonts w:eastAsia="SimSun"/>
        </w:rPr>
      </w:pPr>
    </w:p>
    <w:p w14:paraId="41F69008" w14:textId="77777777" w:rsidR="001E7E8F" w:rsidRPr="00EA5FA7" w:rsidRDefault="001E7E8F" w:rsidP="001E7E8F">
      <w:pPr>
        <w:pStyle w:val="PL"/>
        <w:rPr>
          <w:rFonts w:eastAsia="SimSun"/>
        </w:rPr>
      </w:pPr>
      <w:r w:rsidRPr="00EA5FA7">
        <w:rPr>
          <w:rFonts w:eastAsia="SimSun"/>
        </w:rPr>
        <w:t>CellType-ExtIEs F1AP-PROTOCOL-EXTENSION ::= {</w:t>
      </w:r>
    </w:p>
    <w:p w14:paraId="2B004D89" w14:textId="77777777" w:rsidR="001E7E8F" w:rsidRPr="00EA5FA7" w:rsidRDefault="001E7E8F" w:rsidP="001E7E8F">
      <w:pPr>
        <w:pStyle w:val="PL"/>
        <w:rPr>
          <w:rFonts w:eastAsia="SimSun"/>
        </w:rPr>
      </w:pPr>
      <w:r w:rsidRPr="00EA5FA7">
        <w:rPr>
          <w:rFonts w:eastAsia="SimSun"/>
        </w:rPr>
        <w:tab/>
        <w:t>...</w:t>
      </w:r>
    </w:p>
    <w:p w14:paraId="45AB5750" w14:textId="77777777" w:rsidR="001E7E8F" w:rsidRPr="00EA5FA7" w:rsidRDefault="001E7E8F" w:rsidP="001E7E8F">
      <w:pPr>
        <w:pStyle w:val="PL"/>
        <w:rPr>
          <w:rFonts w:eastAsia="SimSun"/>
        </w:rPr>
      </w:pPr>
      <w:r w:rsidRPr="00EA5FA7">
        <w:rPr>
          <w:rFonts w:eastAsia="SimSun"/>
        </w:rPr>
        <w:t>}</w:t>
      </w:r>
    </w:p>
    <w:p w14:paraId="59416A08" w14:textId="77777777" w:rsidR="001E7E8F" w:rsidRPr="00EA5FA7" w:rsidRDefault="001E7E8F" w:rsidP="001E7E8F">
      <w:pPr>
        <w:pStyle w:val="PL"/>
        <w:rPr>
          <w:rFonts w:eastAsia="SimSun"/>
        </w:rPr>
      </w:pPr>
    </w:p>
    <w:p w14:paraId="3D8DAA2B" w14:textId="77777777" w:rsidR="001E7E8F" w:rsidRPr="00EA5FA7" w:rsidRDefault="001E7E8F" w:rsidP="001E7E8F">
      <w:pPr>
        <w:pStyle w:val="PL"/>
        <w:rPr>
          <w:rFonts w:eastAsia="SimSun"/>
        </w:rPr>
      </w:pPr>
      <w:r w:rsidRPr="00EA5FA7">
        <w:rPr>
          <w:rFonts w:eastAsia="SimSun"/>
        </w:rPr>
        <w:t>CellULConfigured ::=  ENUMERATED {none, ul, sul, ul-and-sul, ...}</w:t>
      </w:r>
    </w:p>
    <w:p w14:paraId="7EC617B9" w14:textId="77777777" w:rsidR="001E7E8F" w:rsidRPr="00EA5FA7" w:rsidRDefault="001E7E8F" w:rsidP="001E7E8F">
      <w:pPr>
        <w:pStyle w:val="PL"/>
        <w:rPr>
          <w:rFonts w:eastAsia="SimSun"/>
        </w:rPr>
      </w:pPr>
    </w:p>
    <w:p w14:paraId="108907D3" w14:textId="77777777" w:rsidR="001E7E8F" w:rsidRPr="00EA5FA7" w:rsidRDefault="001E7E8F" w:rsidP="001E7E8F">
      <w:pPr>
        <w:pStyle w:val="PL"/>
        <w:rPr>
          <w:rFonts w:eastAsia="SimSun"/>
        </w:rPr>
      </w:pPr>
      <w:r w:rsidRPr="00EA5FA7">
        <w:rPr>
          <w:rFonts w:eastAsia="SimSun"/>
        </w:rPr>
        <w:t>CNUEPagingIdentity ::= CHOICE {</w:t>
      </w:r>
    </w:p>
    <w:p w14:paraId="73FDE79D" w14:textId="77777777" w:rsidR="001E7E8F" w:rsidRPr="00EA5FA7" w:rsidRDefault="001E7E8F" w:rsidP="001E7E8F">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6EAB7A8D" w14:textId="77777777" w:rsidR="001E7E8F" w:rsidRPr="00EA5FA7" w:rsidRDefault="001E7E8F" w:rsidP="001E7E8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38971A0" w14:textId="77777777" w:rsidR="001E7E8F" w:rsidRPr="00EA5FA7" w:rsidRDefault="001E7E8F" w:rsidP="001E7E8F">
      <w:pPr>
        <w:pStyle w:val="PL"/>
        <w:rPr>
          <w:rFonts w:eastAsia="SimSun"/>
        </w:rPr>
      </w:pPr>
      <w:r w:rsidRPr="00EA5FA7">
        <w:rPr>
          <w:rFonts w:eastAsia="SimSun"/>
        </w:rPr>
        <w:t>}</w:t>
      </w:r>
    </w:p>
    <w:p w14:paraId="0AD8F174" w14:textId="77777777" w:rsidR="001E7E8F" w:rsidRPr="00EA5FA7" w:rsidRDefault="001E7E8F" w:rsidP="001E7E8F">
      <w:pPr>
        <w:pStyle w:val="PL"/>
        <w:rPr>
          <w:rFonts w:eastAsia="SimSun"/>
        </w:rPr>
      </w:pPr>
    </w:p>
    <w:p w14:paraId="3FB398F3" w14:textId="77777777" w:rsidR="001E7E8F" w:rsidRPr="00EA5FA7" w:rsidRDefault="001E7E8F" w:rsidP="001E7E8F">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7FF89C0" w14:textId="77777777" w:rsidR="001E7E8F" w:rsidRPr="00EA5FA7" w:rsidRDefault="001E7E8F" w:rsidP="001E7E8F">
      <w:pPr>
        <w:pStyle w:val="PL"/>
        <w:rPr>
          <w:rFonts w:eastAsia="SimSun"/>
        </w:rPr>
      </w:pPr>
      <w:r w:rsidRPr="00EA5FA7">
        <w:rPr>
          <w:rFonts w:eastAsia="SimSun"/>
        </w:rPr>
        <w:tab/>
        <w:t>...</w:t>
      </w:r>
    </w:p>
    <w:p w14:paraId="51548508" w14:textId="77777777" w:rsidR="001E7E8F" w:rsidRPr="00EA5FA7" w:rsidRDefault="001E7E8F" w:rsidP="001E7E8F">
      <w:pPr>
        <w:pStyle w:val="PL"/>
        <w:rPr>
          <w:rFonts w:eastAsia="SimSun"/>
        </w:rPr>
      </w:pPr>
      <w:r w:rsidRPr="00EA5FA7">
        <w:rPr>
          <w:rFonts w:eastAsia="SimSun"/>
        </w:rPr>
        <w:t>}</w:t>
      </w:r>
    </w:p>
    <w:p w14:paraId="32806E88" w14:textId="77777777" w:rsidR="001E7E8F" w:rsidRPr="00EA5FA7" w:rsidRDefault="001E7E8F" w:rsidP="001E7E8F">
      <w:pPr>
        <w:pStyle w:val="PL"/>
        <w:rPr>
          <w:rFonts w:eastAsia="SimSun"/>
        </w:rPr>
      </w:pPr>
    </w:p>
    <w:p w14:paraId="041D1D18" w14:textId="77777777" w:rsidR="001E7E8F" w:rsidRDefault="001E7E8F" w:rsidP="001E7E8F">
      <w:pPr>
        <w:pStyle w:val="PL"/>
        <w:rPr>
          <w:ins w:id="1653" w:author="Author"/>
          <w:noProof w:val="0"/>
        </w:rPr>
      </w:pPr>
      <w:proofErr w:type="spellStart"/>
      <w:ins w:id="1654" w:author="Author">
        <w:r>
          <w:rPr>
            <w:noProof w:val="0"/>
          </w:rPr>
          <w:t>CompositeAvailableCapacityGroup</w:t>
        </w:r>
        <w:proofErr w:type="spellEnd"/>
        <w:r>
          <w:rPr>
            <w:noProof w:val="0"/>
          </w:rPr>
          <w:t xml:space="preserve"> </w:t>
        </w:r>
        <w:r w:rsidRPr="00EA5FA7">
          <w:rPr>
            <w:noProof w:val="0"/>
          </w:rPr>
          <w:t>::= SEQUENCE {</w:t>
        </w:r>
      </w:ins>
    </w:p>
    <w:p w14:paraId="6BF1D258" w14:textId="77777777" w:rsidR="001E7E8F" w:rsidRDefault="001E7E8F" w:rsidP="001E7E8F">
      <w:pPr>
        <w:pStyle w:val="PL"/>
        <w:rPr>
          <w:ins w:id="1655" w:author="Author"/>
          <w:noProof w:val="0"/>
        </w:rPr>
      </w:pPr>
      <w:ins w:id="1656" w:author="Author">
        <w:r>
          <w:rPr>
            <w:noProof w:val="0"/>
          </w:rPr>
          <w:tab/>
        </w:r>
        <w:proofErr w:type="spellStart"/>
        <w:r>
          <w:rPr>
            <w:noProof w:val="0"/>
          </w:rPr>
          <w:t>compositeAvailableCapacityDownlink</w:t>
        </w:r>
        <w:proofErr w:type="spellEnd"/>
        <w:r>
          <w:rPr>
            <w:noProof w:val="0"/>
          </w:rPr>
          <w:tab/>
        </w:r>
        <w:proofErr w:type="spellStart"/>
        <w:r>
          <w:rPr>
            <w:noProof w:val="0"/>
          </w:rPr>
          <w:t>CompositeAvailableCapacity</w:t>
        </w:r>
        <w:proofErr w:type="spellEnd"/>
        <w:r>
          <w:rPr>
            <w:noProof w:val="0"/>
          </w:rPr>
          <w:t>,</w:t>
        </w:r>
      </w:ins>
    </w:p>
    <w:p w14:paraId="371F75C0" w14:textId="77777777" w:rsidR="001E7E8F" w:rsidRPr="00EA5FA7" w:rsidRDefault="001E7E8F" w:rsidP="001E7E8F">
      <w:pPr>
        <w:pStyle w:val="PL"/>
        <w:rPr>
          <w:ins w:id="1657" w:author="Author"/>
          <w:noProof w:val="0"/>
        </w:rPr>
      </w:pPr>
      <w:ins w:id="1658" w:author="Author">
        <w:r>
          <w:rPr>
            <w:noProof w:val="0"/>
          </w:rPr>
          <w:tab/>
        </w:r>
        <w:proofErr w:type="spellStart"/>
        <w:r>
          <w:rPr>
            <w:noProof w:val="0"/>
          </w:rPr>
          <w:t>compositeAvailableCapacityUplink</w:t>
        </w:r>
        <w:proofErr w:type="spellEnd"/>
        <w:r w:rsidRPr="00117A82">
          <w:rPr>
            <w:noProof w:val="0"/>
          </w:rPr>
          <w:t xml:space="preserve"> </w:t>
        </w:r>
        <w:r>
          <w:rPr>
            <w:noProof w:val="0"/>
          </w:rPr>
          <w:tab/>
        </w:r>
        <w:proofErr w:type="spellStart"/>
        <w:r>
          <w:rPr>
            <w:noProof w:val="0"/>
          </w:rPr>
          <w:t>CompositeAvailableCapacity</w:t>
        </w:r>
        <w:proofErr w:type="spellEnd"/>
        <w:r>
          <w:rPr>
            <w:noProof w:val="0"/>
          </w:rPr>
          <w:t>,</w:t>
        </w:r>
      </w:ins>
    </w:p>
    <w:p w14:paraId="4CF52349" w14:textId="77777777" w:rsidR="001E7E8F" w:rsidRDefault="001E7E8F" w:rsidP="001E7E8F">
      <w:pPr>
        <w:pStyle w:val="PL"/>
        <w:rPr>
          <w:ins w:id="1659" w:author="Author"/>
          <w:noProof w:val="0"/>
        </w:rPr>
      </w:pPr>
      <w:ins w:id="1660"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CompositeAvailableCapacityGroup-ExtIEs</w:t>
        </w:r>
        <w:proofErr w:type="spellEnd"/>
        <w:r>
          <w:rPr>
            <w:noProof w:val="0"/>
          </w:rPr>
          <w:t>} } OPTIONAL</w:t>
        </w:r>
      </w:ins>
    </w:p>
    <w:p w14:paraId="73578DDE" w14:textId="77777777" w:rsidR="001E7E8F" w:rsidRPr="00EA5FA7" w:rsidRDefault="001E7E8F" w:rsidP="001E7E8F">
      <w:pPr>
        <w:pStyle w:val="PL"/>
        <w:rPr>
          <w:ins w:id="1661" w:author="Author"/>
          <w:noProof w:val="0"/>
        </w:rPr>
      </w:pPr>
      <w:ins w:id="1662" w:author="Author">
        <w:r w:rsidRPr="00EA5FA7">
          <w:rPr>
            <w:noProof w:val="0"/>
          </w:rPr>
          <w:t>}</w:t>
        </w:r>
      </w:ins>
    </w:p>
    <w:p w14:paraId="00EA8280" w14:textId="77777777" w:rsidR="001E7E8F" w:rsidRPr="00EA5FA7" w:rsidRDefault="001E7E8F" w:rsidP="001E7E8F">
      <w:pPr>
        <w:pStyle w:val="PL"/>
        <w:rPr>
          <w:ins w:id="1663" w:author="Author"/>
          <w:noProof w:val="0"/>
        </w:rPr>
      </w:pPr>
    </w:p>
    <w:p w14:paraId="3F9D1DED" w14:textId="77777777" w:rsidR="001E7E8F" w:rsidRPr="00EA5FA7" w:rsidRDefault="001E7E8F" w:rsidP="001E7E8F">
      <w:pPr>
        <w:pStyle w:val="PL"/>
        <w:rPr>
          <w:ins w:id="1664" w:author="Author"/>
          <w:noProof w:val="0"/>
        </w:rPr>
      </w:pPr>
      <w:proofErr w:type="spellStart"/>
      <w:ins w:id="1665" w:author="Author">
        <w:r>
          <w:rPr>
            <w:noProof w:val="0"/>
          </w:rPr>
          <w:t>CompositeAvailableCapacityGroup</w:t>
        </w:r>
        <w:r w:rsidRPr="00EA5FA7">
          <w:rPr>
            <w:noProof w:val="0"/>
          </w:rPr>
          <w:t>-ExtIEs</w:t>
        </w:r>
        <w:proofErr w:type="spellEnd"/>
        <w:r w:rsidRPr="00EA5FA7">
          <w:rPr>
            <w:noProof w:val="0"/>
          </w:rPr>
          <w:t xml:space="preserve"> </w:t>
        </w:r>
        <w:r w:rsidRPr="00EA5FA7">
          <w:rPr>
            <w:noProof w:val="0"/>
          </w:rPr>
          <w:tab/>
          <w:t>F1AP-PROTOCOL-EXTENSION ::= {</w:t>
        </w:r>
      </w:ins>
    </w:p>
    <w:p w14:paraId="0991D422" w14:textId="77777777" w:rsidR="001E7E8F" w:rsidRPr="00EA5FA7" w:rsidRDefault="001E7E8F" w:rsidP="001E7E8F">
      <w:pPr>
        <w:pStyle w:val="PL"/>
        <w:rPr>
          <w:ins w:id="1666" w:author="Author"/>
          <w:noProof w:val="0"/>
        </w:rPr>
      </w:pPr>
      <w:ins w:id="1667" w:author="Author">
        <w:r w:rsidRPr="00EA5FA7">
          <w:rPr>
            <w:noProof w:val="0"/>
          </w:rPr>
          <w:tab/>
          <w:t>...</w:t>
        </w:r>
      </w:ins>
    </w:p>
    <w:p w14:paraId="3A83E2C9" w14:textId="77777777" w:rsidR="001E7E8F" w:rsidRPr="00EA5FA7" w:rsidRDefault="001E7E8F" w:rsidP="001E7E8F">
      <w:pPr>
        <w:pStyle w:val="PL"/>
        <w:rPr>
          <w:ins w:id="1668" w:author="Author"/>
          <w:noProof w:val="0"/>
        </w:rPr>
      </w:pPr>
      <w:ins w:id="1669" w:author="Author">
        <w:r w:rsidRPr="00EA5FA7">
          <w:rPr>
            <w:noProof w:val="0"/>
          </w:rPr>
          <w:t>}</w:t>
        </w:r>
      </w:ins>
    </w:p>
    <w:p w14:paraId="70A008F7" w14:textId="77777777" w:rsidR="001E7E8F" w:rsidRDefault="001E7E8F" w:rsidP="001E7E8F">
      <w:pPr>
        <w:pStyle w:val="PL"/>
        <w:rPr>
          <w:ins w:id="1670" w:author="Author"/>
          <w:noProof w:val="0"/>
        </w:rPr>
      </w:pPr>
    </w:p>
    <w:p w14:paraId="4684E4AA" w14:textId="77777777" w:rsidR="001E7E8F" w:rsidRDefault="001E7E8F" w:rsidP="001E7E8F">
      <w:pPr>
        <w:pStyle w:val="PL"/>
        <w:rPr>
          <w:ins w:id="1671" w:author="Author"/>
          <w:noProof w:val="0"/>
        </w:rPr>
      </w:pPr>
      <w:proofErr w:type="spellStart"/>
      <w:ins w:id="1672" w:author="Author">
        <w:r>
          <w:rPr>
            <w:noProof w:val="0"/>
          </w:rPr>
          <w:t>CompositeAvailableCapacity</w:t>
        </w:r>
        <w:proofErr w:type="spellEnd"/>
        <w:r>
          <w:rPr>
            <w:noProof w:val="0"/>
          </w:rPr>
          <w:t xml:space="preserve"> </w:t>
        </w:r>
        <w:r w:rsidRPr="00EA5FA7">
          <w:rPr>
            <w:noProof w:val="0"/>
          </w:rPr>
          <w:t>::= SEQUENCE {</w:t>
        </w:r>
      </w:ins>
    </w:p>
    <w:p w14:paraId="73452E30" w14:textId="77777777" w:rsidR="001E7E8F" w:rsidRDefault="001E7E8F" w:rsidP="001E7E8F">
      <w:pPr>
        <w:pStyle w:val="PL"/>
        <w:rPr>
          <w:ins w:id="1673" w:author="Author"/>
          <w:noProof w:val="0"/>
        </w:rPr>
      </w:pPr>
      <w:ins w:id="1674" w:author="Author">
        <w:r>
          <w:rPr>
            <w:noProof w:val="0"/>
          </w:rPr>
          <w:tab/>
        </w:r>
        <w:proofErr w:type="spellStart"/>
        <w:r>
          <w:rPr>
            <w:noProof w:val="0"/>
          </w:rPr>
          <w:t>cellCapacityClassValue</w:t>
        </w:r>
        <w:proofErr w:type="spellEnd"/>
        <w:r w:rsidRPr="00117A82">
          <w:rPr>
            <w:noProof w:val="0"/>
          </w:rPr>
          <w:t xml:space="preserve"> </w:t>
        </w:r>
        <w:r>
          <w:rPr>
            <w:noProof w:val="0"/>
          </w:rPr>
          <w:tab/>
        </w:r>
        <w:proofErr w:type="spellStart"/>
        <w:r>
          <w:rPr>
            <w:noProof w:val="0"/>
          </w:rPr>
          <w:t>CellCapacityClassValue</w:t>
        </w:r>
        <w:proofErr w:type="spellEnd"/>
        <w:r>
          <w:rPr>
            <w:noProof w:val="0"/>
          </w:rPr>
          <w:tab/>
        </w:r>
        <w:r>
          <w:rPr>
            <w:noProof w:val="0"/>
          </w:rPr>
          <w:tab/>
          <w:t>OPTIONAL,</w:t>
        </w:r>
      </w:ins>
    </w:p>
    <w:p w14:paraId="4009DEE0" w14:textId="77777777" w:rsidR="001E7E8F" w:rsidRPr="00EA5FA7" w:rsidRDefault="001E7E8F" w:rsidP="001E7E8F">
      <w:pPr>
        <w:pStyle w:val="PL"/>
        <w:rPr>
          <w:ins w:id="1675" w:author="Author"/>
          <w:noProof w:val="0"/>
        </w:rPr>
      </w:pPr>
      <w:ins w:id="1676" w:author="Author">
        <w:r>
          <w:rPr>
            <w:noProof w:val="0"/>
          </w:rPr>
          <w:tab/>
        </w:r>
        <w:proofErr w:type="spellStart"/>
        <w:r>
          <w:rPr>
            <w:noProof w:val="0"/>
          </w:rPr>
          <w:t>capacityValue</w:t>
        </w:r>
        <w:proofErr w:type="spellEnd"/>
        <w:r>
          <w:rPr>
            <w:noProof w:val="0"/>
          </w:rPr>
          <w:tab/>
        </w:r>
        <w:r>
          <w:rPr>
            <w:noProof w:val="0"/>
          </w:rPr>
          <w:tab/>
        </w:r>
        <w:r>
          <w:rPr>
            <w:noProof w:val="0"/>
          </w:rPr>
          <w:tab/>
        </w:r>
        <w:proofErr w:type="spellStart"/>
        <w:r>
          <w:rPr>
            <w:noProof w:val="0"/>
          </w:rPr>
          <w:t>CapacityValue</w:t>
        </w:r>
        <w:proofErr w:type="spellEnd"/>
        <w:r>
          <w:rPr>
            <w:noProof w:val="0"/>
          </w:rPr>
          <w:t>,</w:t>
        </w:r>
      </w:ins>
    </w:p>
    <w:p w14:paraId="55B7FF88" w14:textId="77777777" w:rsidR="001E7E8F" w:rsidRDefault="001E7E8F" w:rsidP="001E7E8F">
      <w:pPr>
        <w:pStyle w:val="PL"/>
        <w:rPr>
          <w:ins w:id="1677" w:author="Author"/>
          <w:noProof w:val="0"/>
        </w:rPr>
      </w:pPr>
      <w:ins w:id="1678"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CompositeAvailableCapacity-ExtIEs</w:t>
        </w:r>
        <w:proofErr w:type="spellEnd"/>
        <w:r>
          <w:rPr>
            <w:noProof w:val="0"/>
          </w:rPr>
          <w:t>} } OPTIONAL</w:t>
        </w:r>
      </w:ins>
    </w:p>
    <w:p w14:paraId="0ED2DB2D" w14:textId="77777777" w:rsidR="001E7E8F" w:rsidRPr="00EA5FA7" w:rsidRDefault="001E7E8F" w:rsidP="001E7E8F">
      <w:pPr>
        <w:pStyle w:val="PL"/>
        <w:rPr>
          <w:ins w:id="1679" w:author="Author"/>
          <w:noProof w:val="0"/>
        </w:rPr>
      </w:pPr>
      <w:ins w:id="1680" w:author="Author">
        <w:r w:rsidRPr="00EA5FA7">
          <w:rPr>
            <w:noProof w:val="0"/>
          </w:rPr>
          <w:t>}</w:t>
        </w:r>
      </w:ins>
    </w:p>
    <w:p w14:paraId="4A2F0DDC" w14:textId="77777777" w:rsidR="001E7E8F" w:rsidRPr="00EA5FA7" w:rsidRDefault="001E7E8F" w:rsidP="001E7E8F">
      <w:pPr>
        <w:pStyle w:val="PL"/>
        <w:rPr>
          <w:ins w:id="1681" w:author="Author"/>
          <w:noProof w:val="0"/>
        </w:rPr>
      </w:pPr>
    </w:p>
    <w:p w14:paraId="0A3399D3" w14:textId="77777777" w:rsidR="001E7E8F" w:rsidRPr="00EA5FA7" w:rsidRDefault="001E7E8F" w:rsidP="001E7E8F">
      <w:pPr>
        <w:pStyle w:val="PL"/>
        <w:rPr>
          <w:ins w:id="1682" w:author="Author"/>
          <w:noProof w:val="0"/>
        </w:rPr>
      </w:pPr>
      <w:proofErr w:type="spellStart"/>
      <w:ins w:id="1683" w:author="Author">
        <w:r>
          <w:rPr>
            <w:noProof w:val="0"/>
          </w:rPr>
          <w:lastRenderedPageBreak/>
          <w:t>CompositeAvailableCapacity</w:t>
        </w:r>
        <w:r w:rsidRPr="00EA5FA7">
          <w:rPr>
            <w:noProof w:val="0"/>
          </w:rPr>
          <w:t>-ExtIEs</w:t>
        </w:r>
        <w:proofErr w:type="spellEnd"/>
        <w:r w:rsidRPr="00EA5FA7">
          <w:rPr>
            <w:noProof w:val="0"/>
          </w:rPr>
          <w:t xml:space="preserve"> </w:t>
        </w:r>
        <w:r w:rsidRPr="00EA5FA7">
          <w:rPr>
            <w:noProof w:val="0"/>
          </w:rPr>
          <w:tab/>
          <w:t>F1AP-PROTOCOL-EXTENSION ::= {</w:t>
        </w:r>
      </w:ins>
    </w:p>
    <w:p w14:paraId="78A0F284" w14:textId="77777777" w:rsidR="001E7E8F" w:rsidRPr="00EA5FA7" w:rsidRDefault="001E7E8F" w:rsidP="001E7E8F">
      <w:pPr>
        <w:pStyle w:val="PL"/>
        <w:rPr>
          <w:ins w:id="1684" w:author="Author"/>
          <w:noProof w:val="0"/>
        </w:rPr>
      </w:pPr>
      <w:ins w:id="1685" w:author="Author">
        <w:r w:rsidRPr="00EA5FA7">
          <w:rPr>
            <w:noProof w:val="0"/>
          </w:rPr>
          <w:tab/>
          <w:t>...</w:t>
        </w:r>
      </w:ins>
    </w:p>
    <w:p w14:paraId="51849B00" w14:textId="77777777" w:rsidR="001E7E8F" w:rsidRPr="00EA5FA7" w:rsidRDefault="001E7E8F" w:rsidP="001E7E8F">
      <w:pPr>
        <w:pStyle w:val="PL"/>
        <w:rPr>
          <w:ins w:id="1686" w:author="Author"/>
          <w:noProof w:val="0"/>
        </w:rPr>
      </w:pPr>
      <w:ins w:id="1687" w:author="Author">
        <w:r w:rsidRPr="00EA5FA7">
          <w:rPr>
            <w:noProof w:val="0"/>
          </w:rPr>
          <w:t>}</w:t>
        </w:r>
      </w:ins>
    </w:p>
    <w:p w14:paraId="673B4250" w14:textId="77777777" w:rsidR="001E7E8F" w:rsidRPr="00EA5FA7" w:rsidRDefault="001E7E8F" w:rsidP="001E7E8F">
      <w:pPr>
        <w:pStyle w:val="PL"/>
        <w:rPr>
          <w:rFonts w:eastAsia="SimSun"/>
        </w:rPr>
      </w:pPr>
    </w:p>
    <w:p w14:paraId="676BE5CE" w14:textId="77777777" w:rsidR="001E7E8F" w:rsidRPr="00EA5FA7" w:rsidRDefault="001E7E8F" w:rsidP="001E7E8F">
      <w:pPr>
        <w:pStyle w:val="PL"/>
        <w:rPr>
          <w:rFonts w:eastAsia="SimSun"/>
        </w:rPr>
      </w:pPr>
      <w:r w:rsidRPr="00EA5FA7">
        <w:rPr>
          <w:rFonts w:eastAsia="SimSun"/>
        </w:rPr>
        <w:t>CP-TransportLayerAddress ::= CHOICE {</w:t>
      </w:r>
    </w:p>
    <w:p w14:paraId="315BFB82" w14:textId="77777777" w:rsidR="001E7E8F" w:rsidRPr="00EA5FA7" w:rsidRDefault="001E7E8F" w:rsidP="001E7E8F">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30CC84BE" w14:textId="77777777" w:rsidR="001E7E8F" w:rsidRPr="00EA5FA7" w:rsidRDefault="001E7E8F" w:rsidP="001E7E8F">
      <w:pPr>
        <w:pStyle w:val="PL"/>
        <w:rPr>
          <w:rFonts w:eastAsia="SimSun"/>
        </w:rPr>
      </w:pPr>
      <w:r w:rsidRPr="00EA5FA7">
        <w:rPr>
          <w:rFonts w:eastAsia="SimSun"/>
        </w:rPr>
        <w:tab/>
        <w:t>endpoint-IP-address-and-port</w:t>
      </w:r>
      <w:r w:rsidRPr="00EA5FA7">
        <w:rPr>
          <w:rFonts w:eastAsia="SimSun"/>
        </w:rPr>
        <w:tab/>
        <w:t xml:space="preserve">Endpoint-IP-address-and-port, </w:t>
      </w:r>
    </w:p>
    <w:p w14:paraId="310D30AF" w14:textId="77777777" w:rsidR="001E7E8F" w:rsidRPr="00EA5FA7" w:rsidRDefault="001E7E8F" w:rsidP="001E7E8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6211843C" w14:textId="77777777" w:rsidR="001E7E8F" w:rsidRPr="00EA5FA7" w:rsidRDefault="001E7E8F" w:rsidP="001E7E8F">
      <w:pPr>
        <w:pStyle w:val="PL"/>
        <w:rPr>
          <w:rFonts w:eastAsia="SimSun"/>
        </w:rPr>
      </w:pPr>
      <w:r w:rsidRPr="00EA5FA7">
        <w:rPr>
          <w:rFonts w:eastAsia="SimSun"/>
        </w:rPr>
        <w:t>}</w:t>
      </w:r>
    </w:p>
    <w:p w14:paraId="550AE9C2" w14:textId="77777777" w:rsidR="001E7E8F" w:rsidRPr="00EA5FA7" w:rsidRDefault="001E7E8F" w:rsidP="001E7E8F">
      <w:pPr>
        <w:pStyle w:val="PL"/>
        <w:rPr>
          <w:rFonts w:eastAsia="SimSun"/>
        </w:rPr>
      </w:pPr>
    </w:p>
    <w:p w14:paraId="1EB689E6" w14:textId="77777777" w:rsidR="001E7E8F" w:rsidRPr="00EA5FA7" w:rsidRDefault="001E7E8F" w:rsidP="001E7E8F">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5BD50EE6" w14:textId="77777777" w:rsidR="001E7E8F" w:rsidRPr="00EA5FA7" w:rsidRDefault="001E7E8F" w:rsidP="001E7E8F">
      <w:pPr>
        <w:pStyle w:val="PL"/>
        <w:rPr>
          <w:rFonts w:eastAsia="SimSun"/>
        </w:rPr>
      </w:pPr>
      <w:r w:rsidRPr="00EA5FA7">
        <w:rPr>
          <w:rFonts w:eastAsia="SimSun"/>
        </w:rPr>
        <w:tab/>
        <w:t>...</w:t>
      </w:r>
    </w:p>
    <w:p w14:paraId="17A97F4C" w14:textId="77777777" w:rsidR="001E7E8F" w:rsidRPr="00EA5FA7" w:rsidRDefault="001E7E8F" w:rsidP="001E7E8F">
      <w:pPr>
        <w:pStyle w:val="PL"/>
        <w:rPr>
          <w:rFonts w:eastAsia="SimSun"/>
        </w:rPr>
      </w:pPr>
      <w:r w:rsidRPr="00EA5FA7">
        <w:rPr>
          <w:rFonts w:eastAsia="SimSun"/>
        </w:rPr>
        <w:t>}</w:t>
      </w:r>
    </w:p>
    <w:p w14:paraId="5C85561B" w14:textId="77777777" w:rsidR="001E7E8F" w:rsidRPr="00EA5FA7" w:rsidRDefault="001E7E8F" w:rsidP="001E7E8F">
      <w:pPr>
        <w:pStyle w:val="PL"/>
        <w:rPr>
          <w:rFonts w:eastAsia="SimSun"/>
        </w:rPr>
      </w:pPr>
    </w:p>
    <w:p w14:paraId="02453F4D" w14:textId="77777777" w:rsidR="001E7E8F" w:rsidRPr="00EA5FA7" w:rsidRDefault="001E7E8F" w:rsidP="001E7E8F">
      <w:pPr>
        <w:pStyle w:val="PL"/>
        <w:rPr>
          <w:noProof w:val="0"/>
        </w:rPr>
      </w:pPr>
      <w:proofErr w:type="spellStart"/>
      <w:r w:rsidRPr="00EA5FA7">
        <w:rPr>
          <w:noProof w:val="0"/>
        </w:rPr>
        <w:t>CriticalityDiagnostics</w:t>
      </w:r>
      <w:proofErr w:type="spellEnd"/>
      <w:r w:rsidRPr="00EA5FA7">
        <w:rPr>
          <w:noProof w:val="0"/>
        </w:rPr>
        <w:t xml:space="preserve"> ::= SEQUENCE {</w:t>
      </w:r>
    </w:p>
    <w:p w14:paraId="359A1942" w14:textId="77777777" w:rsidR="001E7E8F" w:rsidRPr="00EA5FA7" w:rsidRDefault="001E7E8F" w:rsidP="001E7E8F">
      <w:pPr>
        <w:pStyle w:val="PL"/>
        <w:rPr>
          <w:noProof w:val="0"/>
        </w:rPr>
      </w:pP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3C7B9DD" w14:textId="77777777" w:rsidR="001E7E8F" w:rsidRPr="00EA5FA7" w:rsidRDefault="001E7E8F" w:rsidP="001E7E8F">
      <w:pPr>
        <w:pStyle w:val="PL"/>
        <w:rPr>
          <w:noProof w:val="0"/>
        </w:rPr>
      </w:pP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0324FAA" w14:textId="77777777" w:rsidR="001E7E8F" w:rsidRPr="00EA5FA7" w:rsidRDefault="001E7E8F" w:rsidP="001E7E8F">
      <w:pPr>
        <w:pStyle w:val="PL"/>
        <w:rPr>
          <w:rFonts w:eastAsia="SimSun"/>
        </w:rPr>
      </w:pPr>
      <w:r w:rsidRPr="00EA5FA7">
        <w:rPr>
          <w:noProof w:val="0"/>
        </w:rPr>
        <w:tab/>
      </w:r>
      <w:proofErr w:type="spellStart"/>
      <w:r w:rsidRPr="00EA5FA7">
        <w:rPr>
          <w:noProof w:val="0"/>
        </w:rPr>
        <w:t>procedureCriticality</w:t>
      </w:r>
      <w:proofErr w:type="spellEnd"/>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5271AAE" w14:textId="77777777" w:rsidR="001E7E8F" w:rsidRPr="00EA5FA7" w:rsidRDefault="001E7E8F" w:rsidP="001E7E8F">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38374A98" w14:textId="77777777" w:rsidR="001E7E8F" w:rsidRPr="00EA5FA7" w:rsidRDefault="001E7E8F" w:rsidP="001E7E8F">
      <w:pPr>
        <w:pStyle w:val="PL"/>
        <w:rPr>
          <w:noProof w:val="0"/>
        </w:rPr>
      </w:pPr>
      <w:r w:rsidRPr="00EA5FA7">
        <w:rPr>
          <w:noProof w:val="0"/>
        </w:rPr>
        <w:tab/>
      </w:r>
      <w:proofErr w:type="spellStart"/>
      <w:r w:rsidRPr="00EA5FA7">
        <w:rPr>
          <w:noProof w:val="0"/>
        </w:rPr>
        <w:t>iEsCriticalityDiagnostics</w:t>
      </w:r>
      <w:proofErr w:type="spellEnd"/>
      <w:r w:rsidRPr="00EA5FA7">
        <w:rPr>
          <w:noProof w:val="0"/>
        </w:rPr>
        <w:tab/>
      </w:r>
      <w:r w:rsidRPr="00EA5FA7">
        <w:rPr>
          <w:noProof w:val="0"/>
        </w:rPr>
        <w:tab/>
      </w:r>
      <w:proofErr w:type="spellStart"/>
      <w:r w:rsidRPr="00EA5FA7">
        <w:rPr>
          <w:noProof w:val="0"/>
        </w:rPr>
        <w:t>CriticalityDiagnostics</w:t>
      </w:r>
      <w:proofErr w:type="spellEnd"/>
      <w:r w:rsidRPr="00EA5FA7">
        <w:rPr>
          <w:noProof w:val="0"/>
        </w:rPr>
        <w:t>-IE-List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C358AB3"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CriticalityDiagnostics-ExtIEs</w:t>
      </w:r>
      <w:proofErr w:type="spellEnd"/>
      <w:r w:rsidRPr="00EA5FA7">
        <w:rPr>
          <w:noProof w:val="0"/>
        </w:rPr>
        <w:t>}}</w:t>
      </w:r>
      <w:r w:rsidRPr="00EA5FA7">
        <w:rPr>
          <w:noProof w:val="0"/>
        </w:rPr>
        <w:tab/>
      </w:r>
      <w:r w:rsidRPr="00EA5FA7">
        <w:rPr>
          <w:noProof w:val="0"/>
        </w:rPr>
        <w:tab/>
        <w:t>OPTIONAL,</w:t>
      </w:r>
    </w:p>
    <w:p w14:paraId="6D16DAED" w14:textId="77777777" w:rsidR="001E7E8F" w:rsidRPr="00EA5FA7" w:rsidRDefault="001E7E8F" w:rsidP="001E7E8F">
      <w:pPr>
        <w:pStyle w:val="PL"/>
        <w:rPr>
          <w:noProof w:val="0"/>
        </w:rPr>
      </w:pPr>
      <w:r w:rsidRPr="00EA5FA7">
        <w:rPr>
          <w:noProof w:val="0"/>
        </w:rPr>
        <w:tab/>
        <w:t>...</w:t>
      </w:r>
    </w:p>
    <w:p w14:paraId="20D9B780" w14:textId="77777777" w:rsidR="001E7E8F" w:rsidRPr="00EA5FA7" w:rsidRDefault="001E7E8F" w:rsidP="001E7E8F">
      <w:pPr>
        <w:pStyle w:val="PL"/>
        <w:rPr>
          <w:noProof w:val="0"/>
        </w:rPr>
      </w:pPr>
      <w:r w:rsidRPr="00EA5FA7">
        <w:rPr>
          <w:noProof w:val="0"/>
        </w:rPr>
        <w:t>}</w:t>
      </w:r>
    </w:p>
    <w:p w14:paraId="5B6177A6" w14:textId="77777777" w:rsidR="001E7E8F" w:rsidRPr="00EA5FA7" w:rsidRDefault="001E7E8F" w:rsidP="001E7E8F">
      <w:pPr>
        <w:pStyle w:val="PL"/>
        <w:rPr>
          <w:noProof w:val="0"/>
        </w:rPr>
      </w:pPr>
    </w:p>
    <w:p w14:paraId="45380674" w14:textId="77777777" w:rsidR="001E7E8F" w:rsidRPr="00EA5FA7" w:rsidRDefault="001E7E8F" w:rsidP="001E7E8F">
      <w:pPr>
        <w:pStyle w:val="PL"/>
        <w:rPr>
          <w:noProof w:val="0"/>
        </w:rPr>
      </w:pPr>
      <w:proofErr w:type="spellStart"/>
      <w:r w:rsidRPr="00EA5FA7">
        <w:rPr>
          <w:noProof w:val="0"/>
        </w:rPr>
        <w:t>CriticalityDiagnostics-ExtIEs</w:t>
      </w:r>
      <w:proofErr w:type="spellEnd"/>
      <w:r w:rsidRPr="00EA5FA7">
        <w:rPr>
          <w:noProof w:val="0"/>
        </w:rPr>
        <w:t xml:space="preserve"> F1AP-PROTOCOL-EXTENSION ::= {</w:t>
      </w:r>
    </w:p>
    <w:p w14:paraId="115C603E" w14:textId="77777777" w:rsidR="001E7E8F" w:rsidRPr="00EA5FA7" w:rsidRDefault="001E7E8F" w:rsidP="001E7E8F">
      <w:pPr>
        <w:pStyle w:val="PL"/>
        <w:rPr>
          <w:noProof w:val="0"/>
        </w:rPr>
      </w:pPr>
      <w:r w:rsidRPr="00EA5FA7">
        <w:rPr>
          <w:noProof w:val="0"/>
        </w:rPr>
        <w:tab/>
        <w:t>...</w:t>
      </w:r>
    </w:p>
    <w:p w14:paraId="1FE4E4AC" w14:textId="77777777" w:rsidR="001E7E8F" w:rsidRPr="00EA5FA7" w:rsidRDefault="001E7E8F" w:rsidP="001E7E8F">
      <w:pPr>
        <w:pStyle w:val="PL"/>
        <w:rPr>
          <w:noProof w:val="0"/>
        </w:rPr>
      </w:pPr>
      <w:r w:rsidRPr="00EA5FA7">
        <w:rPr>
          <w:noProof w:val="0"/>
        </w:rPr>
        <w:t>}</w:t>
      </w:r>
    </w:p>
    <w:p w14:paraId="2B254C2A" w14:textId="77777777" w:rsidR="001E7E8F" w:rsidRPr="00EA5FA7" w:rsidRDefault="001E7E8F" w:rsidP="001E7E8F">
      <w:pPr>
        <w:pStyle w:val="PL"/>
        <w:rPr>
          <w:noProof w:val="0"/>
        </w:rPr>
      </w:pPr>
    </w:p>
    <w:p w14:paraId="50E7AB24" w14:textId="77777777" w:rsidR="001E7E8F" w:rsidRPr="00EA5FA7" w:rsidRDefault="001E7E8F" w:rsidP="001E7E8F">
      <w:pPr>
        <w:pStyle w:val="PL"/>
        <w:rPr>
          <w:noProof w:val="0"/>
        </w:rPr>
      </w:pPr>
      <w:proofErr w:type="spellStart"/>
      <w:r w:rsidRPr="00EA5FA7">
        <w:rPr>
          <w:noProof w:val="0"/>
        </w:rPr>
        <w:t>CriticalityDiagnostics</w:t>
      </w:r>
      <w:proofErr w:type="spellEnd"/>
      <w:r w:rsidRPr="00EA5FA7">
        <w:rPr>
          <w:noProof w:val="0"/>
        </w:rPr>
        <w:t xml:space="preserve">-IE-List ::= SEQUENCE (SIZE (1.. </w:t>
      </w:r>
      <w:proofErr w:type="spellStart"/>
      <w:r w:rsidRPr="00EA5FA7">
        <w:rPr>
          <w:noProof w:val="0"/>
        </w:rPr>
        <w:t>maxnoofErrors</w:t>
      </w:r>
      <w:proofErr w:type="spellEnd"/>
      <w:r w:rsidRPr="00EA5FA7">
        <w:rPr>
          <w:noProof w:val="0"/>
        </w:rPr>
        <w:t xml:space="preserve">)) OF </w:t>
      </w:r>
      <w:proofErr w:type="spellStart"/>
      <w:r w:rsidRPr="00EA5FA7">
        <w:rPr>
          <w:noProof w:val="0"/>
        </w:rPr>
        <w:t>CriticalityDiagnostics</w:t>
      </w:r>
      <w:proofErr w:type="spellEnd"/>
      <w:r w:rsidRPr="00EA5FA7">
        <w:rPr>
          <w:noProof w:val="0"/>
        </w:rPr>
        <w:t>-IE-Item</w:t>
      </w:r>
    </w:p>
    <w:p w14:paraId="629D73A5" w14:textId="77777777" w:rsidR="001E7E8F" w:rsidRPr="00EA5FA7" w:rsidRDefault="001E7E8F" w:rsidP="001E7E8F">
      <w:pPr>
        <w:pStyle w:val="PL"/>
        <w:rPr>
          <w:noProof w:val="0"/>
        </w:rPr>
      </w:pPr>
    </w:p>
    <w:p w14:paraId="4D6A6C8A" w14:textId="77777777" w:rsidR="001E7E8F" w:rsidRPr="00EA5FA7" w:rsidRDefault="001E7E8F" w:rsidP="001E7E8F">
      <w:pPr>
        <w:pStyle w:val="PL"/>
        <w:rPr>
          <w:noProof w:val="0"/>
        </w:rPr>
      </w:pPr>
      <w:proofErr w:type="spellStart"/>
      <w:r w:rsidRPr="00EA5FA7">
        <w:rPr>
          <w:noProof w:val="0"/>
        </w:rPr>
        <w:t>CriticalityDiagnostics</w:t>
      </w:r>
      <w:proofErr w:type="spellEnd"/>
      <w:r w:rsidRPr="00EA5FA7">
        <w:rPr>
          <w:noProof w:val="0"/>
        </w:rPr>
        <w:t>-IE-Item ::= SEQUENCE {</w:t>
      </w:r>
    </w:p>
    <w:p w14:paraId="06D2BDAF" w14:textId="77777777" w:rsidR="001E7E8F" w:rsidRPr="00EA5FA7" w:rsidRDefault="001E7E8F" w:rsidP="001E7E8F">
      <w:pPr>
        <w:pStyle w:val="PL"/>
        <w:rPr>
          <w:noProof w:val="0"/>
        </w:rPr>
      </w:pPr>
      <w:r w:rsidRPr="00EA5FA7">
        <w:rPr>
          <w:noProof w:val="0"/>
        </w:rPr>
        <w:tab/>
      </w:r>
      <w:proofErr w:type="spellStart"/>
      <w:r w:rsidRPr="00EA5FA7">
        <w:rPr>
          <w:noProof w:val="0"/>
        </w:rPr>
        <w:t>iECriticality</w:t>
      </w:r>
      <w:proofErr w:type="spellEnd"/>
      <w:r w:rsidRPr="00EA5FA7">
        <w:rPr>
          <w:noProof w:val="0"/>
        </w:rPr>
        <w:tab/>
      </w:r>
      <w:r w:rsidRPr="00EA5FA7">
        <w:rPr>
          <w:noProof w:val="0"/>
        </w:rPr>
        <w:tab/>
      </w:r>
      <w:r w:rsidRPr="00EA5FA7">
        <w:rPr>
          <w:noProof w:val="0"/>
        </w:rPr>
        <w:tab/>
        <w:t>Criticality,</w:t>
      </w:r>
    </w:p>
    <w:p w14:paraId="5DC383FE"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-ID,</w:t>
      </w:r>
    </w:p>
    <w:p w14:paraId="30AB8190" w14:textId="77777777" w:rsidR="001E7E8F" w:rsidRPr="00EA5FA7" w:rsidRDefault="001E7E8F" w:rsidP="001E7E8F">
      <w:pPr>
        <w:pStyle w:val="PL"/>
        <w:rPr>
          <w:noProof w:val="0"/>
        </w:rPr>
      </w:pPr>
      <w:r w:rsidRPr="00EA5FA7">
        <w:rPr>
          <w:noProof w:val="0"/>
        </w:rPr>
        <w:tab/>
      </w:r>
      <w:proofErr w:type="spellStart"/>
      <w:r w:rsidRPr="00EA5FA7">
        <w:rPr>
          <w:noProof w:val="0"/>
        </w:rPr>
        <w:t>typeOfError</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TypeOfError</w:t>
      </w:r>
      <w:proofErr w:type="spellEnd"/>
      <w:r w:rsidRPr="00EA5FA7">
        <w:rPr>
          <w:noProof w:val="0"/>
        </w:rPr>
        <w:t>,</w:t>
      </w:r>
    </w:p>
    <w:p w14:paraId="3E96466E"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w:t>
      </w:r>
      <w:r w:rsidRPr="00EA5FA7">
        <w:rPr>
          <w:noProof w:val="0"/>
        </w:rPr>
        <w:tab/>
        <w:t>OPTIONAL,</w:t>
      </w:r>
    </w:p>
    <w:p w14:paraId="2618D0FD" w14:textId="77777777" w:rsidR="001E7E8F" w:rsidRPr="00EA5FA7" w:rsidRDefault="001E7E8F" w:rsidP="001E7E8F">
      <w:pPr>
        <w:pStyle w:val="PL"/>
        <w:rPr>
          <w:noProof w:val="0"/>
        </w:rPr>
      </w:pPr>
      <w:r w:rsidRPr="00EA5FA7">
        <w:rPr>
          <w:noProof w:val="0"/>
        </w:rPr>
        <w:tab/>
        <w:t>...</w:t>
      </w:r>
    </w:p>
    <w:p w14:paraId="21164A63" w14:textId="77777777" w:rsidR="001E7E8F" w:rsidRPr="00EA5FA7" w:rsidRDefault="001E7E8F" w:rsidP="001E7E8F">
      <w:pPr>
        <w:pStyle w:val="PL"/>
        <w:rPr>
          <w:noProof w:val="0"/>
        </w:rPr>
      </w:pPr>
      <w:r w:rsidRPr="00EA5FA7">
        <w:rPr>
          <w:noProof w:val="0"/>
        </w:rPr>
        <w:t>}</w:t>
      </w:r>
    </w:p>
    <w:p w14:paraId="6F306E96" w14:textId="77777777" w:rsidR="001E7E8F" w:rsidRPr="00EA5FA7" w:rsidRDefault="001E7E8F" w:rsidP="001E7E8F">
      <w:pPr>
        <w:pStyle w:val="PL"/>
        <w:rPr>
          <w:noProof w:val="0"/>
        </w:rPr>
      </w:pPr>
    </w:p>
    <w:p w14:paraId="300F5A4B" w14:textId="77777777" w:rsidR="001E7E8F" w:rsidRPr="00EA5FA7" w:rsidRDefault="001E7E8F" w:rsidP="001E7E8F">
      <w:pPr>
        <w:pStyle w:val="PL"/>
        <w:rPr>
          <w:noProof w:val="0"/>
        </w:rPr>
      </w:pP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 xml:space="preserve"> F1AP-PROTOCOL-EXTENSION ::= {</w:t>
      </w:r>
    </w:p>
    <w:p w14:paraId="5807B501" w14:textId="77777777" w:rsidR="001E7E8F" w:rsidRPr="00EA5FA7" w:rsidRDefault="001E7E8F" w:rsidP="001E7E8F">
      <w:pPr>
        <w:pStyle w:val="PL"/>
        <w:rPr>
          <w:noProof w:val="0"/>
        </w:rPr>
      </w:pPr>
      <w:r w:rsidRPr="00EA5FA7">
        <w:rPr>
          <w:noProof w:val="0"/>
        </w:rPr>
        <w:tab/>
        <w:t>...</w:t>
      </w:r>
    </w:p>
    <w:p w14:paraId="3AB7C553" w14:textId="77777777" w:rsidR="001E7E8F" w:rsidRPr="00EA5FA7" w:rsidRDefault="001E7E8F" w:rsidP="001E7E8F">
      <w:pPr>
        <w:pStyle w:val="PL"/>
        <w:rPr>
          <w:noProof w:val="0"/>
        </w:rPr>
      </w:pPr>
      <w:r w:rsidRPr="00EA5FA7">
        <w:rPr>
          <w:noProof w:val="0"/>
        </w:rPr>
        <w:t>}</w:t>
      </w:r>
    </w:p>
    <w:p w14:paraId="3719D273" w14:textId="77777777" w:rsidR="001E7E8F" w:rsidRPr="00EA5FA7" w:rsidRDefault="001E7E8F" w:rsidP="001E7E8F">
      <w:pPr>
        <w:pStyle w:val="PL"/>
        <w:rPr>
          <w:noProof w:val="0"/>
        </w:rPr>
      </w:pPr>
    </w:p>
    <w:p w14:paraId="74AB62AF" w14:textId="77777777" w:rsidR="001E7E8F" w:rsidRPr="00EA5FA7" w:rsidRDefault="001E7E8F" w:rsidP="001E7E8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6DF5DCC4" w14:textId="77777777" w:rsidR="001E7E8F" w:rsidRPr="00EA5FA7" w:rsidRDefault="001E7E8F" w:rsidP="001E7E8F">
      <w:pPr>
        <w:pStyle w:val="PL"/>
        <w:rPr>
          <w:noProof w:val="0"/>
        </w:rPr>
      </w:pPr>
    </w:p>
    <w:p w14:paraId="0C233B86" w14:textId="77777777" w:rsidR="001E7E8F" w:rsidRPr="00EA5FA7" w:rsidRDefault="001E7E8F" w:rsidP="001E7E8F">
      <w:pPr>
        <w:pStyle w:val="PL"/>
        <w:rPr>
          <w:noProof w:val="0"/>
        </w:rPr>
      </w:pPr>
      <w:proofErr w:type="spellStart"/>
      <w:r w:rsidRPr="00EA5FA7">
        <w:rPr>
          <w:noProof w:val="0"/>
        </w:rPr>
        <w:t>CUDURadioInformationType</w:t>
      </w:r>
      <w:proofErr w:type="spellEnd"/>
      <w:r w:rsidRPr="00EA5FA7">
        <w:rPr>
          <w:noProof w:val="0"/>
        </w:rPr>
        <w:t xml:space="preserve"> ::= CHOICE {</w:t>
      </w:r>
    </w:p>
    <w:p w14:paraId="3EAF41F2" w14:textId="77777777" w:rsidR="001E7E8F" w:rsidRPr="00EA5FA7" w:rsidRDefault="001E7E8F" w:rsidP="001E7E8F">
      <w:pPr>
        <w:pStyle w:val="PL"/>
        <w:rPr>
          <w:noProof w:val="0"/>
        </w:rPr>
      </w:pPr>
      <w:r w:rsidRPr="00EA5FA7">
        <w:rPr>
          <w:noProof w:val="0"/>
        </w:rPr>
        <w:tab/>
      </w:r>
      <w:proofErr w:type="spellStart"/>
      <w:r w:rsidRPr="00EA5FA7">
        <w:rPr>
          <w:noProof w:val="0"/>
        </w:rPr>
        <w:t>rIM</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CUDURIMInformation</w:t>
      </w:r>
      <w:proofErr w:type="spellEnd"/>
      <w:r w:rsidRPr="00EA5FA7">
        <w:rPr>
          <w:noProof w:val="0"/>
        </w:rPr>
        <w:t>,</w:t>
      </w:r>
    </w:p>
    <w:p w14:paraId="6481B894" w14:textId="77777777" w:rsidR="001E7E8F" w:rsidRPr="00EA5FA7" w:rsidRDefault="001E7E8F" w:rsidP="001E7E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ProtocolIE-SingleContainer</w:t>
      </w:r>
      <w:proofErr w:type="spellEnd"/>
      <w:r w:rsidRPr="00EA5FA7">
        <w:rPr>
          <w:noProof w:val="0"/>
        </w:rPr>
        <w:t xml:space="preserve"> { { </w:t>
      </w:r>
      <w:proofErr w:type="spellStart"/>
      <w:r w:rsidRPr="00EA5FA7">
        <w:rPr>
          <w:noProof w:val="0"/>
        </w:rPr>
        <w:t>CUDURadioInformationType-ExtIEs</w:t>
      </w:r>
      <w:proofErr w:type="spellEnd"/>
      <w:r w:rsidRPr="00EA5FA7">
        <w:rPr>
          <w:noProof w:val="0"/>
        </w:rPr>
        <w:t>} }</w:t>
      </w:r>
    </w:p>
    <w:p w14:paraId="5F92F389" w14:textId="77777777" w:rsidR="001E7E8F" w:rsidRPr="00EA5FA7" w:rsidRDefault="001E7E8F" w:rsidP="001E7E8F">
      <w:pPr>
        <w:pStyle w:val="PL"/>
        <w:rPr>
          <w:noProof w:val="0"/>
        </w:rPr>
      </w:pPr>
      <w:r w:rsidRPr="00EA5FA7">
        <w:rPr>
          <w:noProof w:val="0"/>
        </w:rPr>
        <w:t>}</w:t>
      </w:r>
    </w:p>
    <w:p w14:paraId="2395AC95" w14:textId="77777777" w:rsidR="001E7E8F" w:rsidRPr="00EA5FA7" w:rsidRDefault="001E7E8F" w:rsidP="001E7E8F">
      <w:pPr>
        <w:pStyle w:val="PL"/>
        <w:rPr>
          <w:noProof w:val="0"/>
        </w:rPr>
      </w:pPr>
    </w:p>
    <w:p w14:paraId="400A937D" w14:textId="77777777" w:rsidR="001E7E8F" w:rsidRPr="00EA5FA7" w:rsidRDefault="001E7E8F" w:rsidP="001E7E8F">
      <w:pPr>
        <w:pStyle w:val="PL"/>
        <w:rPr>
          <w:noProof w:val="0"/>
        </w:rPr>
      </w:pPr>
      <w:proofErr w:type="spellStart"/>
      <w:r w:rsidRPr="00EA5FA7">
        <w:rPr>
          <w:noProof w:val="0"/>
        </w:rPr>
        <w:t>CUDURadioInformationType-ExtIEs</w:t>
      </w:r>
      <w:proofErr w:type="spellEnd"/>
      <w:r w:rsidRPr="00EA5FA7">
        <w:rPr>
          <w:noProof w:val="0"/>
        </w:rPr>
        <w:t xml:space="preserve"> F1AP-PROTOCOL-IES ::= {</w:t>
      </w:r>
    </w:p>
    <w:p w14:paraId="70C90790" w14:textId="77777777" w:rsidR="001E7E8F" w:rsidRPr="00EA5FA7" w:rsidRDefault="001E7E8F" w:rsidP="001E7E8F">
      <w:pPr>
        <w:pStyle w:val="PL"/>
        <w:rPr>
          <w:noProof w:val="0"/>
        </w:rPr>
      </w:pPr>
      <w:r w:rsidRPr="00EA5FA7">
        <w:rPr>
          <w:noProof w:val="0"/>
        </w:rPr>
        <w:tab/>
        <w:t>...</w:t>
      </w:r>
    </w:p>
    <w:p w14:paraId="6B340164" w14:textId="77777777" w:rsidR="001E7E8F" w:rsidRPr="00EA5FA7" w:rsidRDefault="001E7E8F" w:rsidP="001E7E8F">
      <w:pPr>
        <w:pStyle w:val="PL"/>
        <w:rPr>
          <w:noProof w:val="0"/>
        </w:rPr>
      </w:pPr>
      <w:r w:rsidRPr="00EA5FA7">
        <w:rPr>
          <w:noProof w:val="0"/>
        </w:rPr>
        <w:t>}</w:t>
      </w:r>
    </w:p>
    <w:p w14:paraId="452650B0" w14:textId="77777777" w:rsidR="001E7E8F" w:rsidRPr="00EA5FA7" w:rsidRDefault="001E7E8F" w:rsidP="001E7E8F">
      <w:pPr>
        <w:pStyle w:val="PL"/>
        <w:rPr>
          <w:noProof w:val="0"/>
        </w:rPr>
      </w:pPr>
    </w:p>
    <w:p w14:paraId="69F25769" w14:textId="77777777" w:rsidR="001E7E8F" w:rsidRPr="00EA5FA7" w:rsidRDefault="001E7E8F" w:rsidP="001E7E8F">
      <w:pPr>
        <w:pStyle w:val="PL"/>
        <w:rPr>
          <w:noProof w:val="0"/>
        </w:rPr>
      </w:pPr>
      <w:proofErr w:type="spellStart"/>
      <w:r w:rsidRPr="00EA5FA7">
        <w:rPr>
          <w:noProof w:val="0"/>
        </w:rPr>
        <w:t>CUDURIMInformation</w:t>
      </w:r>
      <w:proofErr w:type="spellEnd"/>
      <w:r w:rsidRPr="00EA5FA7">
        <w:rPr>
          <w:noProof w:val="0"/>
        </w:rPr>
        <w:t xml:space="preserve"> ::= SEQUENCE {</w:t>
      </w:r>
    </w:p>
    <w:p w14:paraId="1110516E" w14:textId="77777777" w:rsidR="001E7E8F" w:rsidRPr="00EA5FA7" w:rsidRDefault="001E7E8F" w:rsidP="001E7E8F">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r w:rsidRPr="00EA5FA7">
        <w:rPr>
          <w:noProof w:val="0"/>
        </w:rPr>
        <w:tab/>
      </w:r>
      <w:proofErr w:type="spellStart"/>
      <w:r w:rsidRPr="00EA5FA7">
        <w:rPr>
          <w:noProof w:val="0"/>
        </w:rPr>
        <w:t>GNBSetID</w:t>
      </w:r>
      <w:proofErr w:type="spellEnd"/>
      <w:r w:rsidRPr="00EA5FA7">
        <w:rPr>
          <w:noProof w:val="0"/>
        </w:rPr>
        <w:t xml:space="preserve">, </w:t>
      </w:r>
    </w:p>
    <w:p w14:paraId="3A10AD39" w14:textId="77777777" w:rsidR="001E7E8F" w:rsidRPr="00EA5FA7" w:rsidRDefault="001E7E8F" w:rsidP="001E7E8F">
      <w:pPr>
        <w:pStyle w:val="PL"/>
        <w:rPr>
          <w:noProof w:val="0"/>
        </w:rPr>
      </w:pPr>
      <w:r w:rsidRPr="00EA5FA7">
        <w:rPr>
          <w:noProof w:val="0"/>
        </w:rPr>
        <w:tab/>
      </w:r>
      <w:proofErr w:type="spellStart"/>
      <w:r w:rsidRPr="00EA5FA7">
        <w:rPr>
          <w:noProof w:val="0"/>
        </w:rPr>
        <w:t>rIMRSDetectionStatus</w:t>
      </w:r>
      <w:proofErr w:type="spellEnd"/>
      <w:r w:rsidRPr="00EA5FA7">
        <w:rPr>
          <w:noProof w:val="0"/>
        </w:rPr>
        <w:tab/>
      </w:r>
      <w:proofErr w:type="spellStart"/>
      <w:r w:rsidRPr="00EA5FA7">
        <w:rPr>
          <w:noProof w:val="0"/>
        </w:rPr>
        <w:t>RIMRSDetectionStatus</w:t>
      </w:r>
      <w:proofErr w:type="spellEnd"/>
      <w:r w:rsidRPr="00EA5FA7">
        <w:rPr>
          <w:noProof w:val="0"/>
        </w:rPr>
        <w:t>,</w:t>
      </w:r>
    </w:p>
    <w:p w14:paraId="2CD22964"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CUDURIMInformation-ExtIEs</w:t>
      </w:r>
      <w:proofErr w:type="spellEnd"/>
      <w:r w:rsidRPr="00EA5FA7">
        <w:rPr>
          <w:noProof w:val="0"/>
        </w:rPr>
        <w:t>} }</w:t>
      </w:r>
      <w:r w:rsidRPr="00EA5FA7">
        <w:rPr>
          <w:noProof w:val="0"/>
        </w:rPr>
        <w:tab/>
        <w:t>OPTIONAL</w:t>
      </w:r>
    </w:p>
    <w:p w14:paraId="158AB853" w14:textId="77777777" w:rsidR="001E7E8F" w:rsidRPr="00EA5FA7" w:rsidRDefault="001E7E8F" w:rsidP="001E7E8F">
      <w:pPr>
        <w:pStyle w:val="PL"/>
        <w:rPr>
          <w:noProof w:val="0"/>
        </w:rPr>
      </w:pPr>
      <w:r w:rsidRPr="00EA5FA7">
        <w:rPr>
          <w:noProof w:val="0"/>
        </w:rPr>
        <w:t>}</w:t>
      </w:r>
    </w:p>
    <w:p w14:paraId="05CDF736" w14:textId="77777777" w:rsidR="001E7E8F" w:rsidRPr="00EA5FA7" w:rsidRDefault="001E7E8F" w:rsidP="001E7E8F">
      <w:pPr>
        <w:pStyle w:val="PL"/>
        <w:rPr>
          <w:noProof w:val="0"/>
        </w:rPr>
      </w:pPr>
    </w:p>
    <w:p w14:paraId="499188CA" w14:textId="77777777" w:rsidR="001E7E8F" w:rsidRPr="00EA5FA7" w:rsidRDefault="001E7E8F" w:rsidP="001E7E8F">
      <w:pPr>
        <w:pStyle w:val="PL"/>
        <w:rPr>
          <w:noProof w:val="0"/>
        </w:rPr>
      </w:pPr>
      <w:proofErr w:type="spellStart"/>
      <w:r w:rsidRPr="00EA5FA7">
        <w:rPr>
          <w:noProof w:val="0"/>
        </w:rPr>
        <w:t>CUDURIMInformation-ExtIEs</w:t>
      </w:r>
      <w:proofErr w:type="spellEnd"/>
      <w:r w:rsidRPr="00EA5FA7">
        <w:rPr>
          <w:noProof w:val="0"/>
        </w:rPr>
        <w:t xml:space="preserve"> F1AP-PROTOCOL-EXTENSION ::= {</w:t>
      </w:r>
    </w:p>
    <w:p w14:paraId="6F3993BB" w14:textId="77777777" w:rsidR="001E7E8F" w:rsidRPr="00EA5FA7" w:rsidRDefault="001E7E8F" w:rsidP="001E7E8F">
      <w:pPr>
        <w:pStyle w:val="PL"/>
        <w:rPr>
          <w:noProof w:val="0"/>
        </w:rPr>
      </w:pPr>
      <w:r w:rsidRPr="00EA5FA7">
        <w:rPr>
          <w:noProof w:val="0"/>
        </w:rPr>
        <w:tab/>
        <w:t>...</w:t>
      </w:r>
    </w:p>
    <w:p w14:paraId="0EE571C9" w14:textId="77777777" w:rsidR="001E7E8F" w:rsidRPr="00EA5FA7" w:rsidRDefault="001E7E8F" w:rsidP="001E7E8F">
      <w:pPr>
        <w:pStyle w:val="PL"/>
        <w:rPr>
          <w:noProof w:val="0"/>
        </w:rPr>
      </w:pPr>
      <w:r w:rsidRPr="00EA5FA7">
        <w:rPr>
          <w:noProof w:val="0"/>
        </w:rPr>
        <w:t>}</w:t>
      </w:r>
    </w:p>
    <w:p w14:paraId="134AE172" w14:textId="77777777" w:rsidR="001E7E8F" w:rsidRPr="00EA5FA7" w:rsidRDefault="001E7E8F" w:rsidP="001E7E8F">
      <w:pPr>
        <w:pStyle w:val="PL"/>
        <w:rPr>
          <w:noProof w:val="0"/>
        </w:rPr>
      </w:pPr>
    </w:p>
    <w:p w14:paraId="3AB79972" w14:textId="77777777" w:rsidR="001E7E8F" w:rsidRPr="00EA5FA7" w:rsidRDefault="001E7E8F" w:rsidP="001E7E8F">
      <w:pPr>
        <w:pStyle w:val="PL"/>
        <w:rPr>
          <w:noProof w:val="0"/>
        </w:rPr>
      </w:pPr>
      <w:proofErr w:type="spellStart"/>
      <w:r w:rsidRPr="00EA5FA7">
        <w:rPr>
          <w:noProof w:val="0"/>
        </w:rPr>
        <w:t>CUtoDURRCInformation</w:t>
      </w:r>
      <w:proofErr w:type="spellEnd"/>
      <w:r w:rsidRPr="00EA5FA7">
        <w:rPr>
          <w:noProof w:val="0"/>
        </w:rPr>
        <w:t xml:space="preserve"> ::= SEQUENCE {</w:t>
      </w:r>
    </w:p>
    <w:p w14:paraId="30868BBF" w14:textId="77777777" w:rsidR="001E7E8F" w:rsidRPr="00EA5FA7" w:rsidRDefault="001E7E8F" w:rsidP="001E7E8F">
      <w:pPr>
        <w:pStyle w:val="PL"/>
        <w:rPr>
          <w:noProof w:val="0"/>
        </w:rPr>
      </w:pPr>
      <w:r w:rsidRPr="00EA5FA7">
        <w:rPr>
          <w:noProof w:val="0"/>
        </w:rPr>
        <w:tab/>
      </w:r>
      <w:r w:rsidRPr="00EA5FA7">
        <w:rPr>
          <w:rFonts w:eastAsia="SimSun"/>
        </w:rPr>
        <w:t>cG</w:t>
      </w:r>
      <w:r w:rsidRPr="00EA5FA7">
        <w:rPr>
          <w:noProof w:val="0"/>
        </w:rPr>
        <w:t>-</w:t>
      </w:r>
      <w:proofErr w:type="spellStart"/>
      <w:r w:rsidRPr="00EA5FA7">
        <w:rPr>
          <w:noProof w:val="0"/>
        </w:rPr>
        <w:t>ConfigInfo</w:t>
      </w:r>
      <w:proofErr w:type="spellEnd"/>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w:t>
      </w:r>
      <w:proofErr w:type="spellStart"/>
      <w:r w:rsidRPr="00EA5FA7">
        <w:rPr>
          <w:noProof w:val="0"/>
        </w:rPr>
        <w:t>ConfigInfo</w:t>
      </w:r>
      <w:proofErr w:type="spellEnd"/>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34ABF65B" w14:textId="77777777" w:rsidR="001E7E8F" w:rsidRPr="00EA5FA7" w:rsidRDefault="001E7E8F" w:rsidP="001E7E8F">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4416BDFA" w14:textId="77777777" w:rsidR="001E7E8F" w:rsidRPr="00EA5FA7" w:rsidRDefault="001E7E8F" w:rsidP="001E7E8F">
      <w:pPr>
        <w:pStyle w:val="PL"/>
        <w:rPr>
          <w:noProof w:val="0"/>
        </w:rPr>
      </w:pPr>
      <w:r w:rsidRPr="00EA5FA7">
        <w:rPr>
          <w:noProof w:val="0"/>
        </w:rPr>
        <w:tab/>
      </w:r>
      <w:proofErr w:type="spellStart"/>
      <w:r w:rsidRPr="00EA5FA7">
        <w:rPr>
          <w:noProof w:val="0"/>
        </w:rPr>
        <w:t>measConfig</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MeasConfig</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82ED26"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CUtoDURRCInformation-ExtIEs</w:t>
      </w:r>
      <w:proofErr w:type="spellEnd"/>
      <w:r w:rsidRPr="00EA5FA7">
        <w:rPr>
          <w:noProof w:val="0"/>
        </w:rPr>
        <w:t>} } OPTIONAL,</w:t>
      </w:r>
    </w:p>
    <w:p w14:paraId="34D08FAA" w14:textId="77777777" w:rsidR="001E7E8F" w:rsidRPr="00EA5FA7" w:rsidRDefault="001E7E8F" w:rsidP="001E7E8F">
      <w:pPr>
        <w:pStyle w:val="PL"/>
        <w:rPr>
          <w:noProof w:val="0"/>
        </w:rPr>
      </w:pPr>
      <w:r w:rsidRPr="00EA5FA7">
        <w:rPr>
          <w:noProof w:val="0"/>
        </w:rPr>
        <w:lastRenderedPageBreak/>
        <w:tab/>
        <w:t>...</w:t>
      </w:r>
    </w:p>
    <w:p w14:paraId="402443D3" w14:textId="77777777" w:rsidR="001E7E8F" w:rsidRPr="00EA5FA7" w:rsidRDefault="001E7E8F" w:rsidP="001E7E8F">
      <w:pPr>
        <w:pStyle w:val="PL"/>
        <w:rPr>
          <w:noProof w:val="0"/>
        </w:rPr>
      </w:pPr>
      <w:r w:rsidRPr="00EA5FA7">
        <w:rPr>
          <w:noProof w:val="0"/>
        </w:rPr>
        <w:t>}</w:t>
      </w:r>
    </w:p>
    <w:p w14:paraId="4A4AD20A" w14:textId="77777777" w:rsidR="001E7E8F" w:rsidRPr="00EA5FA7" w:rsidRDefault="001E7E8F" w:rsidP="001E7E8F">
      <w:pPr>
        <w:pStyle w:val="PL"/>
        <w:rPr>
          <w:noProof w:val="0"/>
        </w:rPr>
      </w:pPr>
    </w:p>
    <w:p w14:paraId="3368A20D" w14:textId="77777777" w:rsidR="001E7E8F" w:rsidRPr="00EA5FA7" w:rsidRDefault="001E7E8F" w:rsidP="001E7E8F">
      <w:pPr>
        <w:pStyle w:val="PL"/>
      </w:pPr>
      <w:r w:rsidRPr="00EA5FA7">
        <w:t>CUtoDURRCInformation-ExtIEs F1AP-PROTOCOL-EXTENSION ::= {</w:t>
      </w:r>
    </w:p>
    <w:p w14:paraId="501D8D16" w14:textId="77777777" w:rsidR="001E7E8F" w:rsidRPr="00EA5FA7" w:rsidRDefault="001E7E8F" w:rsidP="001E7E8F">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18BA5FF5" w14:textId="77777777" w:rsidR="001E7E8F" w:rsidRPr="00EA5FA7" w:rsidRDefault="001E7E8F" w:rsidP="001E7E8F">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4100011C" w14:textId="77777777" w:rsidR="001E7E8F" w:rsidRPr="00EA5FA7" w:rsidRDefault="001E7E8F" w:rsidP="001E7E8F">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8377779" w14:textId="77777777" w:rsidR="001E7E8F" w:rsidRPr="00EA5FA7" w:rsidRDefault="001E7E8F" w:rsidP="001E7E8F">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2EF30CD" w14:textId="77777777" w:rsidR="001E7E8F" w:rsidRPr="00EA5FA7" w:rsidRDefault="001E7E8F" w:rsidP="001E7E8F">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6D300C20" w14:textId="77777777" w:rsidR="001E7E8F" w:rsidRPr="00EA5FA7" w:rsidRDefault="001E7E8F" w:rsidP="001E7E8F">
      <w:pPr>
        <w:pStyle w:val="PL"/>
      </w:pPr>
      <w:r w:rsidRPr="00EA5FA7">
        <w:tab/>
        <w:t>...</w:t>
      </w:r>
    </w:p>
    <w:p w14:paraId="674E17CA" w14:textId="77777777" w:rsidR="001E7E8F" w:rsidRPr="00EA5FA7" w:rsidRDefault="001E7E8F" w:rsidP="001E7E8F">
      <w:pPr>
        <w:pStyle w:val="PL"/>
        <w:rPr>
          <w:noProof w:val="0"/>
        </w:rPr>
      </w:pPr>
      <w:r w:rsidRPr="00EA5FA7">
        <w:rPr>
          <w:noProof w:val="0"/>
        </w:rPr>
        <w:t>}</w:t>
      </w:r>
    </w:p>
    <w:p w14:paraId="39F39D70" w14:textId="77777777" w:rsidR="001E7E8F" w:rsidRPr="00EA5FA7" w:rsidRDefault="001E7E8F" w:rsidP="001E7E8F">
      <w:pPr>
        <w:pStyle w:val="PL"/>
        <w:rPr>
          <w:noProof w:val="0"/>
        </w:rPr>
      </w:pPr>
    </w:p>
    <w:p w14:paraId="51EBB198" w14:textId="77777777" w:rsidR="001E7E8F" w:rsidRPr="00EA5FA7" w:rsidRDefault="001E7E8F" w:rsidP="001E7E8F">
      <w:pPr>
        <w:pStyle w:val="PL"/>
        <w:outlineLvl w:val="3"/>
        <w:rPr>
          <w:noProof w:val="0"/>
          <w:snapToGrid w:val="0"/>
        </w:rPr>
      </w:pPr>
      <w:r w:rsidRPr="00EA5FA7">
        <w:rPr>
          <w:noProof w:val="0"/>
          <w:snapToGrid w:val="0"/>
        </w:rPr>
        <w:t>-- D</w:t>
      </w:r>
    </w:p>
    <w:p w14:paraId="5A09013D" w14:textId="77777777" w:rsidR="001E7E8F" w:rsidRPr="00EA5FA7" w:rsidRDefault="001E7E8F" w:rsidP="001E7E8F">
      <w:pPr>
        <w:pStyle w:val="PL"/>
        <w:rPr>
          <w:rFonts w:eastAsia="SimSun"/>
        </w:rPr>
      </w:pPr>
    </w:p>
    <w:p w14:paraId="26816604" w14:textId="77777777" w:rsidR="001E7E8F" w:rsidRPr="00EA5FA7" w:rsidRDefault="001E7E8F" w:rsidP="001E7E8F">
      <w:pPr>
        <w:pStyle w:val="PL"/>
        <w:rPr>
          <w:rFonts w:eastAsia="SimSun"/>
        </w:rPr>
      </w:pPr>
      <w:r w:rsidRPr="00EA5FA7">
        <w:rPr>
          <w:rFonts w:eastAsia="SimSun"/>
        </w:rPr>
        <w:t>DCBasedDuplicationConfigured::= ENUMERATED{true,...</w:t>
      </w:r>
      <w:r w:rsidRPr="00EA5FA7">
        <w:t>, false</w:t>
      </w:r>
      <w:r w:rsidRPr="00EA5FA7">
        <w:rPr>
          <w:rFonts w:eastAsia="SimSun"/>
        </w:rPr>
        <w:t>}</w:t>
      </w:r>
    </w:p>
    <w:p w14:paraId="4D336DA9" w14:textId="77777777" w:rsidR="001E7E8F" w:rsidRPr="00EA5FA7" w:rsidRDefault="001E7E8F" w:rsidP="001E7E8F">
      <w:pPr>
        <w:pStyle w:val="PL"/>
        <w:rPr>
          <w:rFonts w:eastAsia="SimSun"/>
        </w:rPr>
      </w:pPr>
    </w:p>
    <w:p w14:paraId="4902CDCD" w14:textId="77777777" w:rsidR="001E7E8F" w:rsidRPr="00EA5FA7" w:rsidRDefault="001E7E8F" w:rsidP="001E7E8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0B9E1069" w14:textId="77777777" w:rsidR="001E7E8F" w:rsidRPr="00EA5FA7" w:rsidRDefault="001E7E8F" w:rsidP="001E7E8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9E844F1" w14:textId="77777777" w:rsidR="001E7E8F" w:rsidRPr="00EA5FA7" w:rsidRDefault="001E7E8F" w:rsidP="001E7E8F">
      <w:pPr>
        <w:pStyle w:val="PL"/>
        <w:spacing w:line="0" w:lineRule="atLeast"/>
        <w:rPr>
          <w:noProof w:val="0"/>
          <w:snapToGrid w:val="0"/>
          <w:lang w:eastAsia="zh-CN"/>
        </w:rPr>
      </w:pPr>
      <w:r w:rsidRPr="00EA5FA7">
        <w:rPr>
          <w:noProof w:val="0"/>
          <w:snapToGrid w:val="0"/>
          <w:lang w:eastAsia="zh-CN"/>
        </w:rPr>
        <w:tab/>
      </w:r>
      <w:proofErr w:type="spellStart"/>
      <w:r w:rsidRPr="00EA5FA7">
        <w:rPr>
          <w:noProof w:val="0"/>
          <w:snapToGrid w:val="0"/>
          <w:lang w:eastAsia="zh-CN"/>
        </w:rPr>
        <w:t>nRCGI</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6EA99F40" w14:textId="77777777" w:rsidR="001E7E8F" w:rsidRPr="00EA5FA7" w:rsidRDefault="001E7E8F" w:rsidP="001E7E8F">
      <w:pPr>
        <w:pStyle w:val="PL"/>
        <w:tabs>
          <w:tab w:val="clear" w:pos="3456"/>
          <w:tab w:val="left" w:pos="3370"/>
        </w:tabs>
        <w:spacing w:line="0" w:lineRule="atLeast"/>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r w:rsidRPr="00EA5FA7">
        <w:rPr>
          <w:snapToGrid w:val="0"/>
          <w:lang w:eastAsia="zh-CN"/>
        </w:rPr>
        <w:t>DedicatedSIDeliveryNeededUE-Item</w:t>
      </w:r>
      <w:r w:rsidRPr="00EA5FA7">
        <w:rPr>
          <w:noProof w:val="0"/>
          <w:snapToGrid w:val="0"/>
        </w:rPr>
        <w:t>-</w:t>
      </w:r>
      <w:proofErr w:type="spellStart"/>
      <w:r w:rsidRPr="00EA5FA7">
        <w:rPr>
          <w:noProof w:val="0"/>
          <w:snapToGrid w:val="0"/>
        </w:rPr>
        <w:t>ExtIEs</w:t>
      </w:r>
      <w:proofErr w:type="spellEnd"/>
      <w:r w:rsidRPr="00EA5FA7">
        <w:rPr>
          <w:noProof w:val="0"/>
          <w:snapToGrid w:val="0"/>
        </w:rPr>
        <w:t>} } OPTIONAL,</w:t>
      </w:r>
    </w:p>
    <w:p w14:paraId="7C4F41F3" w14:textId="77777777" w:rsidR="001E7E8F" w:rsidRPr="00EA5FA7" w:rsidRDefault="001E7E8F" w:rsidP="001E7E8F">
      <w:pPr>
        <w:pStyle w:val="PL"/>
        <w:spacing w:line="0" w:lineRule="atLeast"/>
        <w:rPr>
          <w:noProof w:val="0"/>
          <w:snapToGrid w:val="0"/>
        </w:rPr>
      </w:pPr>
      <w:r w:rsidRPr="00EA5FA7">
        <w:rPr>
          <w:noProof w:val="0"/>
          <w:snapToGrid w:val="0"/>
        </w:rPr>
        <w:tab/>
        <w:t>...</w:t>
      </w:r>
    </w:p>
    <w:p w14:paraId="07A1F01B" w14:textId="77777777" w:rsidR="001E7E8F" w:rsidRPr="00EA5FA7" w:rsidRDefault="001E7E8F" w:rsidP="001E7E8F">
      <w:pPr>
        <w:pStyle w:val="PL"/>
        <w:spacing w:line="0" w:lineRule="atLeast"/>
        <w:rPr>
          <w:noProof w:val="0"/>
          <w:snapToGrid w:val="0"/>
        </w:rPr>
      </w:pPr>
      <w:r w:rsidRPr="00EA5FA7">
        <w:rPr>
          <w:noProof w:val="0"/>
          <w:snapToGrid w:val="0"/>
        </w:rPr>
        <w:t>}</w:t>
      </w:r>
    </w:p>
    <w:p w14:paraId="6A84F3C7" w14:textId="77777777" w:rsidR="001E7E8F" w:rsidRPr="00EA5FA7" w:rsidRDefault="001E7E8F" w:rsidP="001E7E8F">
      <w:pPr>
        <w:pStyle w:val="PL"/>
      </w:pPr>
    </w:p>
    <w:p w14:paraId="09890D6F" w14:textId="77777777" w:rsidR="001E7E8F" w:rsidRPr="00EA5FA7" w:rsidRDefault="001E7E8F" w:rsidP="001E7E8F">
      <w:pPr>
        <w:pStyle w:val="PL"/>
        <w:rPr>
          <w:noProof w:val="0"/>
          <w:snapToGrid w:val="0"/>
          <w:lang w:eastAsia="zh-CN"/>
        </w:rPr>
      </w:pPr>
      <w:r w:rsidRPr="00EA5FA7">
        <w:rPr>
          <w:snapToGrid w:val="0"/>
          <w:lang w:eastAsia="zh-CN"/>
        </w:rPr>
        <w:t>DedicatedSIDeliveryNeededUE-Item</w:t>
      </w:r>
      <w:r w:rsidRPr="00EA5FA7">
        <w:rPr>
          <w:noProof w:val="0"/>
          <w:snapToGrid w:val="0"/>
        </w:rPr>
        <w:t>-</w:t>
      </w:r>
      <w:proofErr w:type="spellStart"/>
      <w:r w:rsidRPr="00EA5FA7">
        <w:rPr>
          <w:noProof w:val="0"/>
          <w:snapToGrid w:val="0"/>
        </w:rPr>
        <w:t>ExtIEs</w:t>
      </w:r>
      <w:proofErr w:type="spellEnd"/>
      <w:r w:rsidRPr="00EA5FA7">
        <w:rPr>
          <w:rFonts w:eastAsia="SimSun"/>
        </w:rPr>
        <w:t xml:space="preserve"> F1AP-PROTOCOL-EXTENSION</w:t>
      </w:r>
      <w:r w:rsidRPr="00EA5FA7">
        <w:rPr>
          <w:noProof w:val="0"/>
          <w:snapToGrid w:val="0"/>
          <w:lang w:eastAsia="zh-CN"/>
        </w:rPr>
        <w:t>::={</w:t>
      </w:r>
    </w:p>
    <w:p w14:paraId="69D523A1"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30C4BC31"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06748270" w14:textId="77777777" w:rsidR="001E7E8F" w:rsidRPr="00EA5FA7" w:rsidRDefault="001E7E8F" w:rsidP="001E7E8F">
      <w:pPr>
        <w:pStyle w:val="PL"/>
        <w:rPr>
          <w:noProof w:val="0"/>
          <w:lang w:eastAsia="zh-CN"/>
        </w:rPr>
      </w:pPr>
    </w:p>
    <w:p w14:paraId="3EBCC5F9" w14:textId="77777777" w:rsidR="001E7E8F" w:rsidRPr="00EA5FA7" w:rsidRDefault="001E7E8F" w:rsidP="001E7E8F">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6B03BFA4" w14:textId="77777777" w:rsidR="001E7E8F" w:rsidRPr="00EA5FA7" w:rsidRDefault="001E7E8F" w:rsidP="001E7E8F">
      <w:pPr>
        <w:pStyle w:val="PL"/>
        <w:rPr>
          <w:rFonts w:eastAsia="SimSun"/>
        </w:rPr>
      </w:pPr>
    </w:p>
    <w:p w14:paraId="09DBDCC9" w14:textId="77777777" w:rsidR="001E7E8F" w:rsidRPr="00EA5FA7" w:rsidRDefault="001E7E8F" w:rsidP="001E7E8F">
      <w:pPr>
        <w:pStyle w:val="PL"/>
        <w:rPr>
          <w:rFonts w:eastAsia="SimSun"/>
        </w:rPr>
      </w:pPr>
      <w:r w:rsidRPr="00EA5FA7">
        <w:t>DLUPTNLInformation</w:t>
      </w:r>
      <w:r w:rsidRPr="00EA5FA7">
        <w:rPr>
          <w:rFonts w:eastAsia="SimSun"/>
        </w:rPr>
        <w:t>-ToBeSetup-Item ::= SEQUENCE {</w:t>
      </w:r>
    </w:p>
    <w:p w14:paraId="52B1B534" w14:textId="77777777" w:rsidR="001E7E8F" w:rsidRPr="00EA5FA7" w:rsidRDefault="001E7E8F" w:rsidP="001E7E8F">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6816FD9"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2EAC9726" w14:textId="77777777" w:rsidR="001E7E8F" w:rsidRPr="00EA5FA7" w:rsidRDefault="001E7E8F" w:rsidP="001E7E8F">
      <w:pPr>
        <w:pStyle w:val="PL"/>
        <w:rPr>
          <w:rFonts w:eastAsia="SimSun"/>
        </w:rPr>
      </w:pPr>
      <w:r w:rsidRPr="00EA5FA7">
        <w:rPr>
          <w:rFonts w:eastAsia="SimSun"/>
        </w:rPr>
        <w:tab/>
        <w:t>...</w:t>
      </w:r>
    </w:p>
    <w:p w14:paraId="2E2F52F0" w14:textId="77777777" w:rsidR="001E7E8F" w:rsidRPr="00EA5FA7" w:rsidRDefault="001E7E8F" w:rsidP="001E7E8F">
      <w:pPr>
        <w:pStyle w:val="PL"/>
        <w:rPr>
          <w:rFonts w:eastAsia="SimSun"/>
        </w:rPr>
      </w:pPr>
      <w:r w:rsidRPr="00EA5FA7">
        <w:rPr>
          <w:rFonts w:eastAsia="SimSun"/>
        </w:rPr>
        <w:t>}</w:t>
      </w:r>
    </w:p>
    <w:p w14:paraId="688D9BA0" w14:textId="77777777" w:rsidR="001E7E8F" w:rsidRPr="00EA5FA7" w:rsidRDefault="001E7E8F" w:rsidP="001E7E8F">
      <w:pPr>
        <w:pStyle w:val="PL"/>
        <w:rPr>
          <w:rFonts w:eastAsia="SimSun"/>
        </w:rPr>
      </w:pPr>
    </w:p>
    <w:p w14:paraId="1B982C2F" w14:textId="77777777" w:rsidR="001E7E8F" w:rsidRPr="00EA5FA7" w:rsidRDefault="001E7E8F" w:rsidP="001E7E8F">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37E3BF7F" w14:textId="77777777" w:rsidR="001E7E8F" w:rsidRPr="00EA5FA7" w:rsidRDefault="001E7E8F" w:rsidP="001E7E8F">
      <w:pPr>
        <w:pStyle w:val="PL"/>
        <w:rPr>
          <w:rFonts w:eastAsia="SimSun"/>
        </w:rPr>
      </w:pPr>
      <w:r w:rsidRPr="00EA5FA7">
        <w:rPr>
          <w:rFonts w:eastAsia="SimSun"/>
        </w:rPr>
        <w:tab/>
        <w:t>...</w:t>
      </w:r>
    </w:p>
    <w:p w14:paraId="37363C5C" w14:textId="77777777" w:rsidR="001E7E8F" w:rsidRPr="00EA5FA7" w:rsidRDefault="001E7E8F" w:rsidP="001E7E8F">
      <w:pPr>
        <w:pStyle w:val="PL"/>
        <w:rPr>
          <w:rFonts w:eastAsia="SimSun"/>
        </w:rPr>
      </w:pPr>
      <w:r w:rsidRPr="00EA5FA7">
        <w:rPr>
          <w:rFonts w:eastAsia="SimSun"/>
        </w:rPr>
        <w:t>}</w:t>
      </w:r>
    </w:p>
    <w:p w14:paraId="36B66B5E" w14:textId="77777777" w:rsidR="001E7E8F" w:rsidRPr="00EA5FA7" w:rsidRDefault="001E7E8F" w:rsidP="001E7E8F">
      <w:pPr>
        <w:pStyle w:val="PL"/>
        <w:rPr>
          <w:noProof w:val="0"/>
        </w:rPr>
      </w:pPr>
    </w:p>
    <w:p w14:paraId="0F41B5BD" w14:textId="77777777" w:rsidR="001E7E8F" w:rsidRPr="00EA5FA7" w:rsidRDefault="001E7E8F" w:rsidP="001E7E8F">
      <w:pPr>
        <w:pStyle w:val="PL"/>
        <w:rPr>
          <w:noProof w:val="0"/>
        </w:rPr>
      </w:pPr>
      <w:r w:rsidRPr="00EA5FA7">
        <w:rPr>
          <w:noProof w:val="0"/>
        </w:rPr>
        <w:t>DRB-Activity-Item ::= SEQUENCE {</w:t>
      </w:r>
    </w:p>
    <w:p w14:paraId="66E5DD2A" w14:textId="77777777" w:rsidR="001E7E8F" w:rsidRPr="00EA5FA7" w:rsidRDefault="001E7E8F" w:rsidP="001E7E8F">
      <w:pPr>
        <w:pStyle w:val="PL"/>
        <w:rPr>
          <w:noProof w:val="0"/>
        </w:rPr>
      </w:pPr>
      <w:r w:rsidRPr="00EA5FA7">
        <w:rPr>
          <w:noProof w:val="0"/>
        </w:rPr>
        <w:tab/>
      </w:r>
      <w:proofErr w:type="spellStart"/>
      <w:r w:rsidRPr="00EA5FA7">
        <w:rPr>
          <w:noProof w:val="0"/>
        </w:rPr>
        <w:t>dRBID</w:t>
      </w:r>
      <w:proofErr w:type="spellEnd"/>
      <w:r w:rsidRPr="00EA5FA7">
        <w:rPr>
          <w:noProof w:val="0"/>
        </w:rPr>
        <w:tab/>
      </w:r>
      <w:r w:rsidRPr="00EA5FA7">
        <w:rPr>
          <w:noProof w:val="0"/>
        </w:rPr>
        <w:tab/>
      </w:r>
      <w:r w:rsidRPr="00EA5FA7">
        <w:rPr>
          <w:noProof w:val="0"/>
        </w:rPr>
        <w:tab/>
        <w:t>DRBID,</w:t>
      </w:r>
    </w:p>
    <w:p w14:paraId="1B62755E" w14:textId="77777777" w:rsidR="001E7E8F" w:rsidRPr="00EA5FA7" w:rsidRDefault="001E7E8F" w:rsidP="001E7E8F">
      <w:pPr>
        <w:pStyle w:val="PL"/>
        <w:rPr>
          <w:noProof w:val="0"/>
        </w:rPr>
      </w:pPr>
      <w:r w:rsidRPr="00EA5FA7">
        <w:rPr>
          <w:noProof w:val="0"/>
        </w:rPr>
        <w:tab/>
      </w:r>
      <w:proofErr w:type="spellStart"/>
      <w:r w:rsidRPr="00EA5FA7">
        <w:rPr>
          <w:noProof w:val="0"/>
        </w:rPr>
        <w:t>dRB</w:t>
      </w:r>
      <w:proofErr w:type="spellEnd"/>
      <w:r w:rsidRPr="00EA5FA7">
        <w:rPr>
          <w:noProof w:val="0"/>
        </w:rPr>
        <w:t>-Activity</w:t>
      </w:r>
      <w:r w:rsidRPr="00EA5FA7">
        <w:rPr>
          <w:noProof w:val="0"/>
        </w:rPr>
        <w:tab/>
        <w:t>DRB-Activity</w:t>
      </w:r>
      <w:r w:rsidRPr="00EA5FA7">
        <w:rPr>
          <w:noProof w:val="0"/>
        </w:rPr>
        <w:tab/>
      </w:r>
      <w:r w:rsidRPr="00EA5FA7">
        <w:rPr>
          <w:noProof w:val="0"/>
        </w:rPr>
        <w:tab/>
        <w:t>OPTIONAL,</w:t>
      </w:r>
    </w:p>
    <w:p w14:paraId="2B3D5A36"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DRB-Activity-</w:t>
      </w:r>
      <w:proofErr w:type="spellStart"/>
      <w:r w:rsidRPr="00EA5FA7">
        <w:rPr>
          <w:noProof w:val="0"/>
        </w:rPr>
        <w:t>ItemExtIEs</w:t>
      </w:r>
      <w:proofErr w:type="spellEnd"/>
      <w:r w:rsidRPr="00EA5FA7">
        <w:rPr>
          <w:noProof w:val="0"/>
        </w:rPr>
        <w:t xml:space="preserve"> } }</w:t>
      </w:r>
      <w:r w:rsidRPr="00EA5FA7">
        <w:rPr>
          <w:noProof w:val="0"/>
        </w:rPr>
        <w:tab/>
        <w:t>OPTIONAL,</w:t>
      </w:r>
    </w:p>
    <w:p w14:paraId="6BBA92E5" w14:textId="77777777" w:rsidR="001E7E8F" w:rsidRPr="00EA5FA7" w:rsidRDefault="001E7E8F" w:rsidP="001E7E8F">
      <w:pPr>
        <w:pStyle w:val="PL"/>
        <w:rPr>
          <w:noProof w:val="0"/>
        </w:rPr>
      </w:pPr>
      <w:r w:rsidRPr="00EA5FA7">
        <w:rPr>
          <w:noProof w:val="0"/>
        </w:rPr>
        <w:tab/>
        <w:t>...</w:t>
      </w:r>
    </w:p>
    <w:p w14:paraId="6FA24DC1" w14:textId="77777777" w:rsidR="001E7E8F" w:rsidRPr="00EA5FA7" w:rsidRDefault="001E7E8F" w:rsidP="001E7E8F">
      <w:pPr>
        <w:pStyle w:val="PL"/>
        <w:rPr>
          <w:noProof w:val="0"/>
        </w:rPr>
      </w:pPr>
      <w:r w:rsidRPr="00EA5FA7">
        <w:rPr>
          <w:noProof w:val="0"/>
        </w:rPr>
        <w:t>}</w:t>
      </w:r>
    </w:p>
    <w:p w14:paraId="408DDAFA" w14:textId="77777777" w:rsidR="001E7E8F" w:rsidRPr="00EA5FA7" w:rsidRDefault="001E7E8F" w:rsidP="001E7E8F">
      <w:pPr>
        <w:pStyle w:val="PL"/>
        <w:rPr>
          <w:noProof w:val="0"/>
        </w:rPr>
      </w:pPr>
    </w:p>
    <w:p w14:paraId="1D167806" w14:textId="77777777" w:rsidR="001E7E8F" w:rsidRPr="00EA5FA7" w:rsidRDefault="001E7E8F" w:rsidP="001E7E8F">
      <w:pPr>
        <w:pStyle w:val="PL"/>
        <w:rPr>
          <w:noProof w:val="0"/>
        </w:rPr>
      </w:pPr>
      <w:r w:rsidRPr="00EA5FA7">
        <w:rPr>
          <w:noProof w:val="0"/>
        </w:rPr>
        <w:t>DRB-Activity-</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0207316F" w14:textId="77777777" w:rsidR="001E7E8F" w:rsidRPr="00EA5FA7" w:rsidRDefault="001E7E8F" w:rsidP="001E7E8F">
      <w:pPr>
        <w:pStyle w:val="PL"/>
        <w:rPr>
          <w:noProof w:val="0"/>
        </w:rPr>
      </w:pPr>
      <w:r w:rsidRPr="00EA5FA7">
        <w:rPr>
          <w:noProof w:val="0"/>
        </w:rPr>
        <w:tab/>
        <w:t>...</w:t>
      </w:r>
    </w:p>
    <w:p w14:paraId="69002C17" w14:textId="77777777" w:rsidR="001E7E8F" w:rsidRPr="00EA5FA7" w:rsidRDefault="001E7E8F" w:rsidP="001E7E8F">
      <w:pPr>
        <w:pStyle w:val="PL"/>
        <w:rPr>
          <w:noProof w:val="0"/>
        </w:rPr>
      </w:pPr>
      <w:r w:rsidRPr="00EA5FA7">
        <w:rPr>
          <w:noProof w:val="0"/>
        </w:rPr>
        <w:t>}</w:t>
      </w:r>
    </w:p>
    <w:p w14:paraId="46A8541C" w14:textId="77777777" w:rsidR="001E7E8F" w:rsidRPr="00EA5FA7" w:rsidRDefault="001E7E8F" w:rsidP="001E7E8F">
      <w:pPr>
        <w:pStyle w:val="PL"/>
        <w:rPr>
          <w:noProof w:val="0"/>
        </w:rPr>
      </w:pPr>
    </w:p>
    <w:p w14:paraId="42AF9A47" w14:textId="77777777" w:rsidR="001E7E8F" w:rsidRPr="00EA5FA7" w:rsidRDefault="001E7E8F" w:rsidP="001E7E8F">
      <w:pPr>
        <w:pStyle w:val="PL"/>
        <w:rPr>
          <w:noProof w:val="0"/>
        </w:rPr>
      </w:pPr>
      <w:r w:rsidRPr="00EA5FA7">
        <w:rPr>
          <w:noProof w:val="0"/>
        </w:rPr>
        <w:t>DRB-Activity ::= ENUMERATED {active, not-active}</w:t>
      </w:r>
    </w:p>
    <w:p w14:paraId="65BE630B" w14:textId="77777777" w:rsidR="001E7E8F" w:rsidRPr="00EA5FA7" w:rsidRDefault="001E7E8F" w:rsidP="001E7E8F">
      <w:pPr>
        <w:pStyle w:val="PL"/>
        <w:rPr>
          <w:noProof w:val="0"/>
        </w:rPr>
      </w:pPr>
    </w:p>
    <w:p w14:paraId="53EA8140" w14:textId="77777777" w:rsidR="001E7E8F" w:rsidRPr="00EA5FA7" w:rsidRDefault="001E7E8F" w:rsidP="001E7E8F">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66D4F70" w14:textId="77777777" w:rsidR="001E7E8F" w:rsidRPr="00EA5FA7" w:rsidRDefault="001E7E8F" w:rsidP="001E7E8F">
      <w:pPr>
        <w:pStyle w:val="PL"/>
        <w:rPr>
          <w:rFonts w:eastAsia="SimSun"/>
          <w:snapToGrid w:val="0"/>
        </w:rPr>
      </w:pPr>
    </w:p>
    <w:p w14:paraId="0A8D57B4" w14:textId="77777777" w:rsidR="001E7E8F" w:rsidRPr="00EA5FA7" w:rsidRDefault="001E7E8F" w:rsidP="001E7E8F">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6B6A49F6"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67A45DB2" w14:textId="77777777" w:rsidR="001E7E8F" w:rsidRPr="00EA5FA7" w:rsidRDefault="001E7E8F" w:rsidP="001E7E8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27AB7545"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7BE985A" w14:textId="77777777" w:rsidR="001E7E8F" w:rsidRPr="00EA5FA7" w:rsidRDefault="001E7E8F" w:rsidP="001E7E8F">
      <w:pPr>
        <w:pStyle w:val="PL"/>
        <w:rPr>
          <w:rFonts w:eastAsia="SimSun"/>
          <w:snapToGrid w:val="0"/>
        </w:rPr>
      </w:pPr>
      <w:r w:rsidRPr="00EA5FA7">
        <w:rPr>
          <w:rFonts w:eastAsia="SimSun"/>
          <w:snapToGrid w:val="0"/>
        </w:rPr>
        <w:tab/>
        <w:t>...</w:t>
      </w:r>
    </w:p>
    <w:p w14:paraId="65E7AF0D" w14:textId="77777777" w:rsidR="001E7E8F" w:rsidRPr="00EA5FA7" w:rsidRDefault="001E7E8F" w:rsidP="001E7E8F">
      <w:pPr>
        <w:pStyle w:val="PL"/>
        <w:rPr>
          <w:rFonts w:eastAsia="SimSun"/>
          <w:snapToGrid w:val="0"/>
        </w:rPr>
      </w:pPr>
      <w:r w:rsidRPr="00EA5FA7">
        <w:rPr>
          <w:rFonts w:eastAsia="SimSun"/>
          <w:snapToGrid w:val="0"/>
        </w:rPr>
        <w:t>}</w:t>
      </w:r>
    </w:p>
    <w:p w14:paraId="04337765" w14:textId="77777777" w:rsidR="001E7E8F" w:rsidRPr="00EA5FA7" w:rsidRDefault="001E7E8F" w:rsidP="001E7E8F">
      <w:pPr>
        <w:pStyle w:val="PL"/>
        <w:rPr>
          <w:rFonts w:eastAsia="SimSun"/>
          <w:snapToGrid w:val="0"/>
        </w:rPr>
      </w:pPr>
    </w:p>
    <w:p w14:paraId="4577FFDC" w14:textId="77777777" w:rsidR="001E7E8F" w:rsidRPr="00EA5FA7" w:rsidRDefault="001E7E8F" w:rsidP="001E7E8F">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279F6E2B" w14:textId="77777777" w:rsidR="001E7E8F" w:rsidRPr="00EA5FA7" w:rsidRDefault="001E7E8F" w:rsidP="001E7E8F">
      <w:pPr>
        <w:pStyle w:val="PL"/>
        <w:rPr>
          <w:rFonts w:eastAsia="SimSun"/>
          <w:snapToGrid w:val="0"/>
        </w:rPr>
      </w:pPr>
      <w:r w:rsidRPr="00EA5FA7">
        <w:rPr>
          <w:rFonts w:eastAsia="SimSun"/>
          <w:snapToGrid w:val="0"/>
        </w:rPr>
        <w:tab/>
        <w:t>...</w:t>
      </w:r>
    </w:p>
    <w:p w14:paraId="2A5239E5" w14:textId="77777777" w:rsidR="001E7E8F" w:rsidRPr="00EA5FA7" w:rsidRDefault="001E7E8F" w:rsidP="001E7E8F">
      <w:pPr>
        <w:pStyle w:val="PL"/>
        <w:rPr>
          <w:rFonts w:eastAsia="SimSun"/>
          <w:snapToGrid w:val="0"/>
        </w:rPr>
      </w:pPr>
      <w:r w:rsidRPr="00EA5FA7">
        <w:rPr>
          <w:rFonts w:eastAsia="SimSun"/>
          <w:snapToGrid w:val="0"/>
        </w:rPr>
        <w:t>}</w:t>
      </w:r>
    </w:p>
    <w:p w14:paraId="2F83CA9A" w14:textId="77777777" w:rsidR="001E7E8F" w:rsidRPr="00EA5FA7" w:rsidRDefault="001E7E8F" w:rsidP="001E7E8F">
      <w:pPr>
        <w:pStyle w:val="PL"/>
        <w:rPr>
          <w:rFonts w:eastAsia="SimSun"/>
          <w:snapToGrid w:val="0"/>
        </w:rPr>
      </w:pPr>
    </w:p>
    <w:p w14:paraId="6E004990" w14:textId="77777777" w:rsidR="001E7E8F" w:rsidRPr="00EA5FA7" w:rsidRDefault="001E7E8F" w:rsidP="001E7E8F">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1C130E6E"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t>DRBID,</w:t>
      </w:r>
    </w:p>
    <w:p w14:paraId="221D41D8" w14:textId="77777777" w:rsidR="001E7E8F" w:rsidRPr="00EA5FA7" w:rsidRDefault="001E7E8F" w:rsidP="001E7E8F">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5773B191"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0C6FE710" w14:textId="77777777" w:rsidR="001E7E8F" w:rsidRPr="00EA5FA7" w:rsidRDefault="001E7E8F" w:rsidP="001E7E8F">
      <w:pPr>
        <w:pStyle w:val="PL"/>
        <w:rPr>
          <w:rFonts w:eastAsia="SimSun"/>
          <w:snapToGrid w:val="0"/>
        </w:rPr>
      </w:pPr>
      <w:r w:rsidRPr="00EA5FA7">
        <w:rPr>
          <w:rFonts w:eastAsia="SimSun"/>
          <w:snapToGrid w:val="0"/>
        </w:rPr>
        <w:lastRenderedPageBreak/>
        <w:tab/>
        <w:t>...</w:t>
      </w:r>
    </w:p>
    <w:p w14:paraId="3C000D0E" w14:textId="77777777" w:rsidR="001E7E8F" w:rsidRPr="00EA5FA7" w:rsidRDefault="001E7E8F" w:rsidP="001E7E8F">
      <w:pPr>
        <w:pStyle w:val="PL"/>
        <w:rPr>
          <w:rFonts w:eastAsia="SimSun"/>
          <w:snapToGrid w:val="0"/>
        </w:rPr>
      </w:pPr>
      <w:r w:rsidRPr="00EA5FA7">
        <w:rPr>
          <w:rFonts w:eastAsia="SimSun"/>
          <w:snapToGrid w:val="0"/>
        </w:rPr>
        <w:t>}</w:t>
      </w:r>
    </w:p>
    <w:p w14:paraId="6901AD6C" w14:textId="77777777" w:rsidR="001E7E8F" w:rsidRPr="00EA5FA7" w:rsidRDefault="001E7E8F" w:rsidP="001E7E8F">
      <w:pPr>
        <w:pStyle w:val="PL"/>
        <w:rPr>
          <w:rFonts w:eastAsia="SimSun"/>
          <w:snapToGrid w:val="0"/>
        </w:rPr>
      </w:pPr>
    </w:p>
    <w:p w14:paraId="0066F230" w14:textId="77777777" w:rsidR="001E7E8F" w:rsidRPr="00EA5FA7" w:rsidRDefault="001E7E8F" w:rsidP="001E7E8F">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0865C8C6" w14:textId="77777777" w:rsidR="001E7E8F" w:rsidRPr="00EA5FA7" w:rsidRDefault="001E7E8F" w:rsidP="001E7E8F">
      <w:pPr>
        <w:pStyle w:val="PL"/>
        <w:rPr>
          <w:rFonts w:eastAsia="SimSun"/>
          <w:snapToGrid w:val="0"/>
        </w:rPr>
      </w:pPr>
      <w:r w:rsidRPr="00EA5FA7">
        <w:rPr>
          <w:rFonts w:eastAsia="SimSun"/>
          <w:snapToGrid w:val="0"/>
        </w:rPr>
        <w:tab/>
        <w:t>...</w:t>
      </w:r>
    </w:p>
    <w:p w14:paraId="43D40349" w14:textId="77777777" w:rsidR="001E7E8F" w:rsidRPr="00EA5FA7" w:rsidRDefault="001E7E8F" w:rsidP="001E7E8F">
      <w:pPr>
        <w:pStyle w:val="PL"/>
        <w:rPr>
          <w:rFonts w:eastAsia="SimSun"/>
          <w:snapToGrid w:val="0"/>
        </w:rPr>
      </w:pPr>
      <w:r w:rsidRPr="00EA5FA7">
        <w:rPr>
          <w:rFonts w:eastAsia="SimSun"/>
          <w:snapToGrid w:val="0"/>
        </w:rPr>
        <w:t>}</w:t>
      </w:r>
    </w:p>
    <w:p w14:paraId="378EE7F2" w14:textId="77777777" w:rsidR="001E7E8F" w:rsidRPr="00EA5FA7" w:rsidRDefault="001E7E8F" w:rsidP="001E7E8F">
      <w:pPr>
        <w:pStyle w:val="PL"/>
        <w:rPr>
          <w:rFonts w:eastAsia="SimSun"/>
          <w:snapToGrid w:val="0"/>
        </w:rPr>
      </w:pPr>
    </w:p>
    <w:p w14:paraId="0064F0B5" w14:textId="77777777" w:rsidR="001E7E8F" w:rsidRPr="00EA5FA7" w:rsidRDefault="001E7E8F" w:rsidP="001E7E8F">
      <w:pPr>
        <w:pStyle w:val="PL"/>
        <w:rPr>
          <w:rFonts w:eastAsia="SimSun"/>
          <w:snapToGrid w:val="0"/>
        </w:rPr>
      </w:pPr>
    </w:p>
    <w:p w14:paraId="3B72EF4D" w14:textId="77777777" w:rsidR="001E7E8F" w:rsidRPr="00EA5FA7" w:rsidRDefault="001E7E8F" w:rsidP="001E7E8F">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3532282"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675FACAA" w14:textId="77777777" w:rsidR="001E7E8F" w:rsidRPr="00EA5FA7" w:rsidRDefault="001E7E8F" w:rsidP="001E7E8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5C6FF4FC"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4E1651B8" w14:textId="77777777" w:rsidR="001E7E8F" w:rsidRPr="00EA5FA7" w:rsidRDefault="001E7E8F" w:rsidP="001E7E8F">
      <w:pPr>
        <w:pStyle w:val="PL"/>
        <w:rPr>
          <w:rFonts w:eastAsia="SimSun"/>
          <w:snapToGrid w:val="0"/>
        </w:rPr>
      </w:pPr>
      <w:r w:rsidRPr="00EA5FA7">
        <w:rPr>
          <w:rFonts w:eastAsia="SimSun"/>
          <w:snapToGrid w:val="0"/>
        </w:rPr>
        <w:tab/>
        <w:t>...</w:t>
      </w:r>
    </w:p>
    <w:p w14:paraId="4949E872" w14:textId="77777777" w:rsidR="001E7E8F" w:rsidRPr="00EA5FA7" w:rsidRDefault="001E7E8F" w:rsidP="001E7E8F">
      <w:pPr>
        <w:pStyle w:val="PL"/>
        <w:rPr>
          <w:rFonts w:eastAsia="SimSun"/>
          <w:snapToGrid w:val="0"/>
        </w:rPr>
      </w:pPr>
      <w:r w:rsidRPr="00EA5FA7">
        <w:rPr>
          <w:rFonts w:eastAsia="SimSun"/>
          <w:snapToGrid w:val="0"/>
        </w:rPr>
        <w:t>}</w:t>
      </w:r>
    </w:p>
    <w:p w14:paraId="336726C5" w14:textId="77777777" w:rsidR="001E7E8F" w:rsidRPr="00EA5FA7" w:rsidRDefault="001E7E8F" w:rsidP="001E7E8F">
      <w:pPr>
        <w:pStyle w:val="PL"/>
        <w:rPr>
          <w:rFonts w:eastAsia="SimSun"/>
          <w:snapToGrid w:val="0"/>
        </w:rPr>
      </w:pPr>
    </w:p>
    <w:p w14:paraId="174726BD" w14:textId="77777777" w:rsidR="001E7E8F" w:rsidRPr="00EA5FA7" w:rsidRDefault="001E7E8F" w:rsidP="001E7E8F">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FA5EBF7" w14:textId="77777777" w:rsidR="001E7E8F" w:rsidRPr="00EA5FA7" w:rsidRDefault="001E7E8F" w:rsidP="001E7E8F">
      <w:pPr>
        <w:pStyle w:val="PL"/>
        <w:rPr>
          <w:rFonts w:eastAsia="SimSun"/>
          <w:snapToGrid w:val="0"/>
        </w:rPr>
      </w:pPr>
      <w:r w:rsidRPr="00EA5FA7">
        <w:rPr>
          <w:rFonts w:eastAsia="SimSun"/>
          <w:snapToGrid w:val="0"/>
        </w:rPr>
        <w:tab/>
        <w:t>...</w:t>
      </w:r>
    </w:p>
    <w:p w14:paraId="3B5A2B43" w14:textId="77777777" w:rsidR="001E7E8F" w:rsidRPr="00EA5FA7" w:rsidRDefault="001E7E8F" w:rsidP="001E7E8F">
      <w:pPr>
        <w:pStyle w:val="PL"/>
        <w:rPr>
          <w:rFonts w:eastAsia="SimSun"/>
          <w:snapToGrid w:val="0"/>
        </w:rPr>
      </w:pPr>
      <w:r w:rsidRPr="00EA5FA7">
        <w:rPr>
          <w:rFonts w:eastAsia="SimSun"/>
          <w:snapToGrid w:val="0"/>
        </w:rPr>
        <w:t>}</w:t>
      </w:r>
    </w:p>
    <w:p w14:paraId="0D3A7C97" w14:textId="77777777" w:rsidR="001E7E8F" w:rsidRPr="00EA5FA7" w:rsidRDefault="001E7E8F" w:rsidP="001E7E8F">
      <w:pPr>
        <w:pStyle w:val="PL"/>
        <w:rPr>
          <w:rFonts w:eastAsia="SimSun"/>
          <w:snapToGrid w:val="0"/>
        </w:rPr>
      </w:pPr>
    </w:p>
    <w:p w14:paraId="17CA58C4" w14:textId="77777777" w:rsidR="001E7E8F" w:rsidRPr="00EA5FA7" w:rsidRDefault="001E7E8F" w:rsidP="001E7E8F">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48BC1B9D" w14:textId="77777777" w:rsidR="001E7E8F" w:rsidRPr="00EA5FA7" w:rsidRDefault="001E7E8F" w:rsidP="001E7E8F">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737C29A7" w14:textId="77777777" w:rsidR="001E7E8F" w:rsidRPr="00EA5FA7" w:rsidRDefault="001E7E8F" w:rsidP="001E7E8F">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7D56E0C7" w14:textId="77777777" w:rsidR="001E7E8F" w:rsidRPr="00EA5FA7" w:rsidRDefault="001E7E8F" w:rsidP="001E7E8F">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08FA2EE7" w14:textId="77777777" w:rsidR="001E7E8F" w:rsidRPr="00EA5FA7" w:rsidRDefault="001E7E8F" w:rsidP="001E7E8F">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00E60A18"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141DFAB6" w14:textId="77777777" w:rsidR="001E7E8F" w:rsidRPr="00EA5FA7" w:rsidRDefault="001E7E8F" w:rsidP="001E7E8F">
      <w:pPr>
        <w:pStyle w:val="PL"/>
        <w:rPr>
          <w:rFonts w:eastAsia="SimSun"/>
          <w:snapToGrid w:val="0"/>
        </w:rPr>
      </w:pPr>
      <w:r w:rsidRPr="00EA5FA7">
        <w:rPr>
          <w:rFonts w:eastAsia="SimSun"/>
          <w:snapToGrid w:val="0"/>
        </w:rPr>
        <w:t>}</w:t>
      </w:r>
    </w:p>
    <w:p w14:paraId="5D27D03D" w14:textId="77777777" w:rsidR="001E7E8F" w:rsidRPr="00EA5FA7" w:rsidRDefault="001E7E8F" w:rsidP="001E7E8F">
      <w:pPr>
        <w:pStyle w:val="PL"/>
        <w:rPr>
          <w:rFonts w:eastAsia="SimSun"/>
          <w:snapToGrid w:val="0"/>
        </w:rPr>
      </w:pPr>
    </w:p>
    <w:p w14:paraId="5B6C9B5F" w14:textId="77777777" w:rsidR="001E7E8F" w:rsidRPr="00EA5FA7" w:rsidRDefault="001E7E8F" w:rsidP="001E7E8F">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7091808C" w14:textId="77777777" w:rsidR="001E7E8F" w:rsidRPr="00EA5FA7" w:rsidRDefault="001E7E8F" w:rsidP="001E7E8F">
      <w:pPr>
        <w:pStyle w:val="PL"/>
        <w:rPr>
          <w:rFonts w:eastAsia="SimSun"/>
          <w:snapToGrid w:val="0"/>
        </w:rPr>
      </w:pPr>
      <w:r w:rsidRPr="00EA5FA7">
        <w:rPr>
          <w:rFonts w:eastAsia="SimSun"/>
          <w:snapToGrid w:val="0"/>
        </w:rPr>
        <w:tab/>
        <w:t>...</w:t>
      </w:r>
    </w:p>
    <w:p w14:paraId="18FD706D" w14:textId="77777777" w:rsidR="001E7E8F" w:rsidRPr="00EA5FA7" w:rsidRDefault="001E7E8F" w:rsidP="001E7E8F">
      <w:pPr>
        <w:pStyle w:val="PL"/>
        <w:rPr>
          <w:rFonts w:eastAsia="SimSun"/>
          <w:snapToGrid w:val="0"/>
        </w:rPr>
      </w:pPr>
      <w:r w:rsidRPr="00EA5FA7">
        <w:rPr>
          <w:rFonts w:eastAsia="SimSun"/>
          <w:snapToGrid w:val="0"/>
        </w:rPr>
        <w:t>}</w:t>
      </w:r>
    </w:p>
    <w:p w14:paraId="4DCEB8EC" w14:textId="77777777" w:rsidR="001E7E8F" w:rsidRPr="00EA5FA7" w:rsidRDefault="001E7E8F" w:rsidP="001E7E8F">
      <w:pPr>
        <w:pStyle w:val="PL"/>
        <w:rPr>
          <w:rFonts w:eastAsia="SimSun"/>
          <w:snapToGrid w:val="0"/>
        </w:rPr>
      </w:pPr>
    </w:p>
    <w:p w14:paraId="0E991FD6" w14:textId="77777777" w:rsidR="001E7E8F" w:rsidRPr="00EA5FA7" w:rsidRDefault="001E7E8F" w:rsidP="001E7E8F">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23671003"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3DE1091" w14:textId="77777777" w:rsidR="001E7E8F" w:rsidRPr="00EA5FA7" w:rsidRDefault="001E7E8F" w:rsidP="001E7E8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392E5D79"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42C4B9C8"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10180ACC" w14:textId="77777777" w:rsidR="001E7E8F" w:rsidRPr="00EA5FA7" w:rsidRDefault="001E7E8F" w:rsidP="001E7E8F">
      <w:pPr>
        <w:pStyle w:val="PL"/>
        <w:rPr>
          <w:rFonts w:eastAsia="SimSun"/>
          <w:snapToGrid w:val="0"/>
        </w:rPr>
      </w:pPr>
      <w:r w:rsidRPr="00EA5FA7">
        <w:rPr>
          <w:rFonts w:eastAsia="SimSun"/>
          <w:snapToGrid w:val="0"/>
        </w:rPr>
        <w:tab/>
        <w:t>...</w:t>
      </w:r>
    </w:p>
    <w:p w14:paraId="0562DF1F" w14:textId="77777777" w:rsidR="001E7E8F" w:rsidRPr="00EA5FA7" w:rsidRDefault="001E7E8F" w:rsidP="001E7E8F">
      <w:pPr>
        <w:pStyle w:val="PL"/>
        <w:rPr>
          <w:rFonts w:eastAsia="SimSun"/>
          <w:snapToGrid w:val="0"/>
        </w:rPr>
      </w:pPr>
      <w:r w:rsidRPr="00EA5FA7">
        <w:rPr>
          <w:rFonts w:eastAsia="SimSun"/>
          <w:snapToGrid w:val="0"/>
        </w:rPr>
        <w:t>}</w:t>
      </w:r>
    </w:p>
    <w:p w14:paraId="3D1665C7" w14:textId="77777777" w:rsidR="001E7E8F" w:rsidRPr="00EA5FA7" w:rsidRDefault="001E7E8F" w:rsidP="001E7E8F">
      <w:pPr>
        <w:pStyle w:val="PL"/>
        <w:rPr>
          <w:rFonts w:eastAsia="SimSun"/>
          <w:snapToGrid w:val="0"/>
        </w:rPr>
      </w:pPr>
    </w:p>
    <w:p w14:paraId="1F4B6201" w14:textId="77777777" w:rsidR="001E7E8F" w:rsidRPr="00EA5FA7" w:rsidRDefault="001E7E8F" w:rsidP="001E7E8F">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29FB8A9E" w14:textId="77777777" w:rsidR="001E7E8F" w:rsidRPr="00EA5FA7" w:rsidRDefault="001E7E8F" w:rsidP="001E7E8F">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3201A977" w14:textId="77777777" w:rsidR="001E7E8F" w:rsidRPr="00EA5FA7" w:rsidRDefault="001E7E8F" w:rsidP="001E7E8F">
      <w:pPr>
        <w:pStyle w:val="PL"/>
        <w:rPr>
          <w:rFonts w:eastAsia="SimSun"/>
          <w:snapToGrid w:val="0"/>
        </w:rPr>
      </w:pPr>
      <w:r w:rsidRPr="00EA5FA7">
        <w:rPr>
          <w:rFonts w:eastAsia="SimSun"/>
          <w:snapToGrid w:val="0"/>
        </w:rPr>
        <w:tab/>
        <w:t>...</w:t>
      </w:r>
    </w:p>
    <w:p w14:paraId="04CEFA73" w14:textId="77777777" w:rsidR="001E7E8F" w:rsidRPr="00EA5FA7" w:rsidRDefault="001E7E8F" w:rsidP="001E7E8F">
      <w:pPr>
        <w:pStyle w:val="PL"/>
        <w:rPr>
          <w:rFonts w:eastAsia="SimSun"/>
          <w:snapToGrid w:val="0"/>
        </w:rPr>
      </w:pPr>
      <w:r w:rsidRPr="00EA5FA7">
        <w:rPr>
          <w:rFonts w:eastAsia="SimSun"/>
          <w:snapToGrid w:val="0"/>
        </w:rPr>
        <w:t>}</w:t>
      </w:r>
    </w:p>
    <w:p w14:paraId="136AB472" w14:textId="77777777" w:rsidR="001E7E8F" w:rsidRPr="00EA5FA7" w:rsidRDefault="001E7E8F" w:rsidP="001E7E8F">
      <w:pPr>
        <w:pStyle w:val="PL"/>
        <w:rPr>
          <w:rFonts w:eastAsia="SimSun"/>
          <w:snapToGrid w:val="0"/>
        </w:rPr>
      </w:pPr>
    </w:p>
    <w:p w14:paraId="7F992265" w14:textId="77777777" w:rsidR="001E7E8F" w:rsidRPr="00EA5FA7" w:rsidRDefault="001E7E8F" w:rsidP="001E7E8F">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0C98A9B"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ED73759" w14:textId="77777777" w:rsidR="001E7E8F" w:rsidRPr="00EA5FA7" w:rsidRDefault="001E7E8F" w:rsidP="001E7E8F">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61731F68" w14:textId="77777777" w:rsidR="001E7E8F" w:rsidRPr="00EA5FA7" w:rsidRDefault="001E7E8F" w:rsidP="001E7E8F">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1888BCF7" w14:textId="77777777" w:rsidR="001E7E8F" w:rsidRPr="00EA5FA7" w:rsidRDefault="001E7E8F" w:rsidP="001E7E8F">
      <w:pPr>
        <w:pStyle w:val="PL"/>
        <w:rPr>
          <w:rFonts w:eastAsia="SimSun"/>
          <w:snapToGrid w:val="0"/>
        </w:rPr>
      </w:pPr>
      <w:r w:rsidRPr="00EA5FA7">
        <w:rPr>
          <w:rFonts w:eastAsia="SimSun"/>
          <w:snapToGrid w:val="0"/>
        </w:rPr>
        <w:tab/>
        <w:t>...</w:t>
      </w:r>
    </w:p>
    <w:p w14:paraId="50C5FD96" w14:textId="77777777" w:rsidR="001E7E8F" w:rsidRPr="00EA5FA7" w:rsidRDefault="001E7E8F" w:rsidP="001E7E8F">
      <w:pPr>
        <w:pStyle w:val="PL"/>
        <w:rPr>
          <w:rFonts w:eastAsia="SimSun"/>
          <w:snapToGrid w:val="0"/>
        </w:rPr>
      </w:pPr>
      <w:r w:rsidRPr="00EA5FA7">
        <w:rPr>
          <w:rFonts w:eastAsia="SimSun"/>
          <w:snapToGrid w:val="0"/>
        </w:rPr>
        <w:t>}</w:t>
      </w:r>
    </w:p>
    <w:p w14:paraId="569E43A0" w14:textId="77777777" w:rsidR="001E7E8F" w:rsidRPr="00EA5FA7" w:rsidRDefault="001E7E8F" w:rsidP="001E7E8F">
      <w:pPr>
        <w:pStyle w:val="PL"/>
        <w:rPr>
          <w:rFonts w:eastAsia="SimSun"/>
          <w:snapToGrid w:val="0"/>
        </w:rPr>
      </w:pPr>
    </w:p>
    <w:p w14:paraId="10952CB1" w14:textId="77777777" w:rsidR="001E7E8F" w:rsidRPr="00EA5FA7" w:rsidRDefault="001E7E8F" w:rsidP="001E7E8F">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5E0346E" w14:textId="77777777" w:rsidR="001E7E8F" w:rsidRPr="00EA5FA7" w:rsidRDefault="001E7E8F" w:rsidP="001E7E8F">
      <w:pPr>
        <w:pStyle w:val="PL"/>
        <w:rPr>
          <w:rFonts w:eastAsia="SimSun"/>
          <w:snapToGrid w:val="0"/>
        </w:rPr>
      </w:pPr>
      <w:r w:rsidRPr="00EA5FA7">
        <w:rPr>
          <w:rFonts w:eastAsia="SimSun"/>
          <w:snapToGrid w:val="0"/>
        </w:rPr>
        <w:tab/>
        <w:t>...</w:t>
      </w:r>
    </w:p>
    <w:p w14:paraId="4548274B" w14:textId="77777777" w:rsidR="001E7E8F" w:rsidRPr="00EA5FA7" w:rsidRDefault="001E7E8F" w:rsidP="001E7E8F">
      <w:pPr>
        <w:pStyle w:val="PL"/>
        <w:rPr>
          <w:rFonts w:eastAsia="SimSun"/>
          <w:snapToGrid w:val="0"/>
        </w:rPr>
      </w:pPr>
      <w:r w:rsidRPr="00EA5FA7">
        <w:rPr>
          <w:rFonts w:eastAsia="SimSun"/>
          <w:snapToGrid w:val="0"/>
        </w:rPr>
        <w:t>}</w:t>
      </w:r>
    </w:p>
    <w:p w14:paraId="7C183F16" w14:textId="77777777" w:rsidR="001E7E8F" w:rsidRPr="00EA5FA7" w:rsidRDefault="001E7E8F" w:rsidP="001E7E8F">
      <w:pPr>
        <w:pStyle w:val="PL"/>
        <w:rPr>
          <w:rFonts w:eastAsia="SimSun"/>
          <w:snapToGrid w:val="0"/>
        </w:rPr>
      </w:pPr>
    </w:p>
    <w:p w14:paraId="49391CD6" w14:textId="77777777" w:rsidR="001E7E8F" w:rsidRPr="00EA5FA7" w:rsidRDefault="001E7E8F" w:rsidP="001E7E8F">
      <w:pPr>
        <w:pStyle w:val="PL"/>
        <w:rPr>
          <w:rFonts w:eastAsia="SimSun"/>
          <w:snapToGrid w:val="0"/>
        </w:rPr>
      </w:pPr>
      <w:r w:rsidRPr="00EA5FA7">
        <w:rPr>
          <w:rFonts w:eastAsia="SimSun"/>
          <w:snapToGrid w:val="0"/>
        </w:rPr>
        <w:t>DRB-Notify-Item ::= SEQUENCE {</w:t>
      </w:r>
    </w:p>
    <w:p w14:paraId="2F1422AC"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3282EDA9" w14:textId="77777777" w:rsidR="001E7E8F" w:rsidRPr="00EA5FA7" w:rsidRDefault="001E7E8F" w:rsidP="001E7E8F">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63E449AE"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47EB7785" w14:textId="77777777" w:rsidR="001E7E8F" w:rsidRPr="00EA5FA7" w:rsidRDefault="001E7E8F" w:rsidP="001E7E8F">
      <w:pPr>
        <w:pStyle w:val="PL"/>
        <w:rPr>
          <w:rFonts w:eastAsia="SimSun"/>
          <w:snapToGrid w:val="0"/>
        </w:rPr>
      </w:pPr>
      <w:r w:rsidRPr="00EA5FA7">
        <w:rPr>
          <w:rFonts w:eastAsia="SimSun"/>
          <w:snapToGrid w:val="0"/>
        </w:rPr>
        <w:tab/>
        <w:t>...</w:t>
      </w:r>
    </w:p>
    <w:p w14:paraId="2F5504F4" w14:textId="77777777" w:rsidR="001E7E8F" w:rsidRPr="00EA5FA7" w:rsidRDefault="001E7E8F" w:rsidP="001E7E8F">
      <w:pPr>
        <w:pStyle w:val="PL"/>
        <w:rPr>
          <w:rFonts w:eastAsia="SimSun"/>
          <w:snapToGrid w:val="0"/>
        </w:rPr>
      </w:pPr>
      <w:r w:rsidRPr="00EA5FA7">
        <w:rPr>
          <w:rFonts w:eastAsia="SimSun"/>
          <w:snapToGrid w:val="0"/>
        </w:rPr>
        <w:t>}</w:t>
      </w:r>
    </w:p>
    <w:p w14:paraId="6BABE419" w14:textId="77777777" w:rsidR="001E7E8F" w:rsidRPr="00EA5FA7" w:rsidRDefault="001E7E8F" w:rsidP="001E7E8F">
      <w:pPr>
        <w:pStyle w:val="PL"/>
        <w:rPr>
          <w:rFonts w:eastAsia="SimSun"/>
          <w:snapToGrid w:val="0"/>
        </w:rPr>
      </w:pPr>
    </w:p>
    <w:p w14:paraId="3C5A7CA8" w14:textId="77777777" w:rsidR="001E7E8F" w:rsidRPr="00EA5FA7" w:rsidRDefault="001E7E8F" w:rsidP="001E7E8F">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766D1052" w14:textId="77777777" w:rsidR="001E7E8F" w:rsidRPr="00EA5FA7" w:rsidRDefault="001E7E8F" w:rsidP="001E7E8F">
      <w:pPr>
        <w:pStyle w:val="PL"/>
        <w:rPr>
          <w:rFonts w:eastAsia="SimSun"/>
          <w:snapToGrid w:val="0"/>
        </w:rPr>
      </w:pPr>
      <w:r w:rsidRPr="00EA5FA7">
        <w:rPr>
          <w:rFonts w:eastAsia="SimSun"/>
          <w:snapToGrid w:val="0"/>
        </w:rPr>
        <w:tab/>
        <w:t>...</w:t>
      </w:r>
    </w:p>
    <w:p w14:paraId="51180B14" w14:textId="77777777" w:rsidR="001E7E8F" w:rsidRPr="00EA5FA7" w:rsidRDefault="001E7E8F" w:rsidP="001E7E8F">
      <w:pPr>
        <w:pStyle w:val="PL"/>
        <w:rPr>
          <w:rFonts w:eastAsia="SimSun"/>
          <w:snapToGrid w:val="0"/>
        </w:rPr>
      </w:pPr>
      <w:r w:rsidRPr="00EA5FA7">
        <w:rPr>
          <w:rFonts w:eastAsia="SimSun"/>
          <w:snapToGrid w:val="0"/>
        </w:rPr>
        <w:t>}</w:t>
      </w:r>
    </w:p>
    <w:p w14:paraId="226DF0AF" w14:textId="77777777" w:rsidR="001E7E8F" w:rsidRPr="00EA5FA7" w:rsidRDefault="001E7E8F" w:rsidP="001E7E8F">
      <w:pPr>
        <w:pStyle w:val="PL"/>
        <w:rPr>
          <w:rFonts w:eastAsia="SimSun"/>
          <w:snapToGrid w:val="0"/>
        </w:rPr>
      </w:pPr>
    </w:p>
    <w:p w14:paraId="6EB72B0F" w14:textId="77777777" w:rsidR="001E7E8F" w:rsidRPr="00EA5FA7" w:rsidRDefault="001E7E8F" w:rsidP="001E7E8F">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3FBD537"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F2F4EB5"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4EB6AA5"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5666FD34" w14:textId="77777777" w:rsidR="001E7E8F" w:rsidRPr="00EA5FA7" w:rsidRDefault="001E7E8F" w:rsidP="001E7E8F">
      <w:pPr>
        <w:pStyle w:val="PL"/>
        <w:rPr>
          <w:rFonts w:eastAsia="SimSun"/>
          <w:snapToGrid w:val="0"/>
        </w:rPr>
      </w:pPr>
      <w:r w:rsidRPr="00EA5FA7">
        <w:rPr>
          <w:rFonts w:eastAsia="SimSun"/>
          <w:snapToGrid w:val="0"/>
        </w:rPr>
        <w:tab/>
        <w:t>...</w:t>
      </w:r>
    </w:p>
    <w:p w14:paraId="480C95BF" w14:textId="77777777" w:rsidR="001E7E8F" w:rsidRPr="00EA5FA7" w:rsidRDefault="001E7E8F" w:rsidP="001E7E8F">
      <w:pPr>
        <w:pStyle w:val="PL"/>
        <w:rPr>
          <w:rFonts w:eastAsia="SimSun"/>
          <w:snapToGrid w:val="0"/>
        </w:rPr>
      </w:pPr>
      <w:r w:rsidRPr="00EA5FA7">
        <w:rPr>
          <w:rFonts w:eastAsia="SimSun"/>
          <w:snapToGrid w:val="0"/>
        </w:rPr>
        <w:t>}</w:t>
      </w:r>
    </w:p>
    <w:p w14:paraId="25D9A2C5" w14:textId="77777777" w:rsidR="001E7E8F" w:rsidRPr="00EA5FA7" w:rsidRDefault="001E7E8F" w:rsidP="001E7E8F">
      <w:pPr>
        <w:pStyle w:val="PL"/>
        <w:rPr>
          <w:rFonts w:eastAsia="SimSun"/>
          <w:snapToGrid w:val="0"/>
        </w:rPr>
      </w:pPr>
    </w:p>
    <w:p w14:paraId="29462600" w14:textId="77777777" w:rsidR="001E7E8F" w:rsidRPr="00EA5FA7" w:rsidRDefault="001E7E8F" w:rsidP="001E7E8F">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032C9DF4" w14:textId="77777777" w:rsidR="001E7E8F" w:rsidRPr="00EA5FA7" w:rsidRDefault="001E7E8F" w:rsidP="001E7E8F">
      <w:pPr>
        <w:pStyle w:val="PL"/>
        <w:rPr>
          <w:rFonts w:eastAsia="SimSun"/>
          <w:snapToGrid w:val="0"/>
        </w:rPr>
      </w:pPr>
      <w:r w:rsidRPr="00EA5FA7">
        <w:rPr>
          <w:rFonts w:eastAsia="SimSun"/>
          <w:snapToGrid w:val="0"/>
        </w:rPr>
        <w:lastRenderedPageBreak/>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1B445D9" w14:textId="77777777" w:rsidR="001E7E8F" w:rsidRPr="00EA5FA7" w:rsidRDefault="001E7E8F" w:rsidP="001E7E8F">
      <w:pPr>
        <w:pStyle w:val="PL"/>
        <w:rPr>
          <w:rFonts w:eastAsia="SimSun"/>
          <w:snapToGrid w:val="0"/>
        </w:rPr>
      </w:pPr>
      <w:r w:rsidRPr="00EA5FA7">
        <w:rPr>
          <w:rFonts w:eastAsia="SimSun"/>
          <w:snapToGrid w:val="0"/>
        </w:rPr>
        <w:tab/>
        <w:t>...</w:t>
      </w:r>
    </w:p>
    <w:p w14:paraId="5BE8761E" w14:textId="77777777" w:rsidR="001E7E8F" w:rsidRPr="00EA5FA7" w:rsidRDefault="001E7E8F" w:rsidP="001E7E8F">
      <w:pPr>
        <w:pStyle w:val="PL"/>
        <w:rPr>
          <w:rFonts w:eastAsia="SimSun"/>
          <w:snapToGrid w:val="0"/>
        </w:rPr>
      </w:pPr>
      <w:r w:rsidRPr="00EA5FA7">
        <w:rPr>
          <w:rFonts w:eastAsia="SimSun"/>
          <w:snapToGrid w:val="0"/>
        </w:rPr>
        <w:t>}</w:t>
      </w:r>
    </w:p>
    <w:p w14:paraId="0008370B" w14:textId="77777777" w:rsidR="001E7E8F" w:rsidRPr="00EA5FA7" w:rsidRDefault="001E7E8F" w:rsidP="001E7E8F">
      <w:pPr>
        <w:pStyle w:val="PL"/>
        <w:rPr>
          <w:rFonts w:eastAsia="SimSun"/>
          <w:snapToGrid w:val="0"/>
        </w:rPr>
      </w:pPr>
    </w:p>
    <w:p w14:paraId="563441D0" w14:textId="77777777" w:rsidR="001E7E8F" w:rsidRPr="00EA5FA7" w:rsidRDefault="001E7E8F" w:rsidP="001E7E8F">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DCDB7D5"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481243BD"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7FBD8FEF" w14:textId="77777777" w:rsidR="001E7E8F" w:rsidRPr="00EA5FA7" w:rsidRDefault="001E7E8F" w:rsidP="001E7E8F">
      <w:pPr>
        <w:pStyle w:val="PL"/>
        <w:rPr>
          <w:rFonts w:eastAsia="SimSun"/>
          <w:snapToGrid w:val="0"/>
        </w:rPr>
      </w:pPr>
      <w:r w:rsidRPr="00EA5FA7">
        <w:rPr>
          <w:rFonts w:eastAsia="SimSun"/>
          <w:snapToGrid w:val="0"/>
        </w:rPr>
        <w:tab/>
        <w:t>...</w:t>
      </w:r>
    </w:p>
    <w:p w14:paraId="2647C1B5" w14:textId="77777777" w:rsidR="001E7E8F" w:rsidRPr="00EA5FA7" w:rsidRDefault="001E7E8F" w:rsidP="001E7E8F">
      <w:pPr>
        <w:pStyle w:val="PL"/>
        <w:rPr>
          <w:rFonts w:eastAsia="SimSun"/>
          <w:snapToGrid w:val="0"/>
        </w:rPr>
      </w:pPr>
      <w:r w:rsidRPr="00EA5FA7">
        <w:rPr>
          <w:rFonts w:eastAsia="SimSun"/>
          <w:snapToGrid w:val="0"/>
        </w:rPr>
        <w:t>}</w:t>
      </w:r>
    </w:p>
    <w:p w14:paraId="29DEF63A" w14:textId="77777777" w:rsidR="001E7E8F" w:rsidRPr="00EA5FA7" w:rsidRDefault="001E7E8F" w:rsidP="001E7E8F">
      <w:pPr>
        <w:pStyle w:val="PL"/>
        <w:rPr>
          <w:rFonts w:eastAsia="SimSun"/>
          <w:snapToGrid w:val="0"/>
        </w:rPr>
      </w:pPr>
    </w:p>
    <w:p w14:paraId="6998CEC2" w14:textId="77777777" w:rsidR="001E7E8F" w:rsidRPr="00EA5FA7" w:rsidRDefault="001E7E8F" w:rsidP="001E7E8F">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2640D174" w14:textId="77777777" w:rsidR="001E7E8F" w:rsidRPr="00EA5FA7" w:rsidRDefault="001E7E8F" w:rsidP="001E7E8F">
      <w:pPr>
        <w:pStyle w:val="PL"/>
        <w:rPr>
          <w:rFonts w:eastAsia="SimSun"/>
          <w:snapToGrid w:val="0"/>
        </w:rPr>
      </w:pPr>
      <w:r w:rsidRPr="00EA5FA7">
        <w:rPr>
          <w:rFonts w:eastAsia="SimSun"/>
          <w:snapToGrid w:val="0"/>
        </w:rPr>
        <w:tab/>
        <w:t>...</w:t>
      </w:r>
    </w:p>
    <w:p w14:paraId="1FB014FA" w14:textId="77777777" w:rsidR="001E7E8F" w:rsidRPr="00EA5FA7" w:rsidRDefault="001E7E8F" w:rsidP="001E7E8F">
      <w:pPr>
        <w:pStyle w:val="PL"/>
        <w:rPr>
          <w:rFonts w:eastAsia="SimSun"/>
          <w:snapToGrid w:val="0"/>
        </w:rPr>
      </w:pPr>
      <w:r w:rsidRPr="00EA5FA7">
        <w:rPr>
          <w:rFonts w:eastAsia="SimSun"/>
          <w:snapToGrid w:val="0"/>
        </w:rPr>
        <w:t>}</w:t>
      </w:r>
    </w:p>
    <w:p w14:paraId="41217963" w14:textId="77777777" w:rsidR="001E7E8F" w:rsidRPr="00EA5FA7" w:rsidRDefault="001E7E8F" w:rsidP="001E7E8F">
      <w:pPr>
        <w:pStyle w:val="PL"/>
        <w:rPr>
          <w:rFonts w:eastAsia="SimSun"/>
          <w:snapToGrid w:val="0"/>
        </w:rPr>
      </w:pPr>
    </w:p>
    <w:p w14:paraId="3C3A9824" w14:textId="77777777" w:rsidR="001E7E8F" w:rsidRPr="00EA5FA7" w:rsidRDefault="001E7E8F" w:rsidP="001E7E8F">
      <w:pPr>
        <w:pStyle w:val="PL"/>
        <w:rPr>
          <w:rFonts w:eastAsia="SimSun"/>
          <w:snapToGrid w:val="0"/>
        </w:rPr>
      </w:pPr>
      <w:r w:rsidRPr="00EA5FA7">
        <w:rPr>
          <w:rFonts w:eastAsia="SimSun"/>
          <w:snapToGrid w:val="0"/>
        </w:rPr>
        <w:t>DRBs-Setup-Item ::= SEQUENCE {</w:t>
      </w:r>
    </w:p>
    <w:p w14:paraId="2EEB7A5D"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AC22119" w14:textId="77777777" w:rsidR="001E7E8F" w:rsidRPr="00EA5FA7" w:rsidRDefault="001E7E8F" w:rsidP="001E7E8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47C715C"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55158F84"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372FA487" w14:textId="77777777" w:rsidR="001E7E8F" w:rsidRPr="00EA5FA7" w:rsidRDefault="001E7E8F" w:rsidP="001E7E8F">
      <w:pPr>
        <w:pStyle w:val="PL"/>
        <w:rPr>
          <w:rFonts w:eastAsia="SimSun"/>
          <w:snapToGrid w:val="0"/>
        </w:rPr>
      </w:pPr>
      <w:r w:rsidRPr="00EA5FA7">
        <w:rPr>
          <w:rFonts w:eastAsia="SimSun"/>
          <w:snapToGrid w:val="0"/>
        </w:rPr>
        <w:tab/>
        <w:t>...</w:t>
      </w:r>
    </w:p>
    <w:p w14:paraId="39C7A643" w14:textId="77777777" w:rsidR="001E7E8F" w:rsidRPr="00EA5FA7" w:rsidRDefault="001E7E8F" w:rsidP="001E7E8F">
      <w:pPr>
        <w:pStyle w:val="PL"/>
        <w:rPr>
          <w:rFonts w:eastAsia="SimSun"/>
          <w:snapToGrid w:val="0"/>
        </w:rPr>
      </w:pPr>
      <w:r w:rsidRPr="00EA5FA7">
        <w:rPr>
          <w:rFonts w:eastAsia="SimSun"/>
          <w:snapToGrid w:val="0"/>
        </w:rPr>
        <w:t>}</w:t>
      </w:r>
    </w:p>
    <w:p w14:paraId="3B421C4D" w14:textId="77777777" w:rsidR="001E7E8F" w:rsidRPr="00EA5FA7" w:rsidRDefault="001E7E8F" w:rsidP="001E7E8F">
      <w:pPr>
        <w:pStyle w:val="PL"/>
        <w:rPr>
          <w:rFonts w:eastAsia="SimSun"/>
          <w:snapToGrid w:val="0"/>
        </w:rPr>
      </w:pPr>
    </w:p>
    <w:p w14:paraId="72448625" w14:textId="77777777" w:rsidR="001E7E8F" w:rsidRPr="00EA5FA7" w:rsidRDefault="001E7E8F" w:rsidP="001E7E8F">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9DB20EB" w14:textId="77777777" w:rsidR="001E7E8F" w:rsidRPr="00EA5FA7" w:rsidRDefault="001E7E8F" w:rsidP="001E7E8F">
      <w:pPr>
        <w:pStyle w:val="PL"/>
        <w:rPr>
          <w:rFonts w:eastAsia="SimSun"/>
          <w:snapToGrid w:val="0"/>
        </w:rPr>
      </w:pPr>
      <w:r w:rsidRPr="00EA5FA7">
        <w:rPr>
          <w:rFonts w:eastAsia="SimSun"/>
          <w:snapToGrid w:val="0"/>
        </w:rPr>
        <w:tab/>
        <w:t>...</w:t>
      </w:r>
    </w:p>
    <w:p w14:paraId="768AAB5D" w14:textId="77777777" w:rsidR="001E7E8F" w:rsidRPr="00EA5FA7" w:rsidRDefault="001E7E8F" w:rsidP="001E7E8F">
      <w:pPr>
        <w:pStyle w:val="PL"/>
        <w:rPr>
          <w:rFonts w:eastAsia="SimSun"/>
          <w:snapToGrid w:val="0"/>
        </w:rPr>
      </w:pPr>
      <w:r w:rsidRPr="00EA5FA7">
        <w:rPr>
          <w:rFonts w:eastAsia="SimSun"/>
          <w:snapToGrid w:val="0"/>
        </w:rPr>
        <w:t>}</w:t>
      </w:r>
    </w:p>
    <w:p w14:paraId="40DD0060" w14:textId="77777777" w:rsidR="001E7E8F" w:rsidRPr="00EA5FA7" w:rsidRDefault="001E7E8F" w:rsidP="001E7E8F">
      <w:pPr>
        <w:pStyle w:val="PL"/>
        <w:rPr>
          <w:rFonts w:eastAsia="SimSun"/>
          <w:snapToGrid w:val="0"/>
        </w:rPr>
      </w:pPr>
    </w:p>
    <w:p w14:paraId="79644ACC" w14:textId="77777777" w:rsidR="001E7E8F" w:rsidRPr="00EA5FA7" w:rsidRDefault="001E7E8F" w:rsidP="001E7E8F">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179671D8"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19A1728" w14:textId="77777777" w:rsidR="001E7E8F" w:rsidRPr="00EA5FA7" w:rsidRDefault="001E7E8F" w:rsidP="001E7E8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F77090A"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4A27E40"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8D25CBE" w14:textId="77777777" w:rsidR="001E7E8F" w:rsidRPr="00EA5FA7" w:rsidRDefault="001E7E8F" w:rsidP="001E7E8F">
      <w:pPr>
        <w:pStyle w:val="PL"/>
        <w:rPr>
          <w:rFonts w:eastAsia="SimSun"/>
          <w:snapToGrid w:val="0"/>
        </w:rPr>
      </w:pPr>
      <w:r w:rsidRPr="00EA5FA7">
        <w:rPr>
          <w:rFonts w:eastAsia="SimSun"/>
          <w:snapToGrid w:val="0"/>
        </w:rPr>
        <w:tab/>
        <w:t>...</w:t>
      </w:r>
    </w:p>
    <w:p w14:paraId="493CAE01" w14:textId="77777777" w:rsidR="001E7E8F" w:rsidRPr="00EA5FA7" w:rsidRDefault="001E7E8F" w:rsidP="001E7E8F">
      <w:pPr>
        <w:pStyle w:val="PL"/>
        <w:rPr>
          <w:rFonts w:eastAsia="SimSun"/>
          <w:snapToGrid w:val="0"/>
        </w:rPr>
      </w:pPr>
      <w:r w:rsidRPr="00EA5FA7">
        <w:rPr>
          <w:rFonts w:eastAsia="SimSun"/>
          <w:snapToGrid w:val="0"/>
        </w:rPr>
        <w:t>}</w:t>
      </w:r>
    </w:p>
    <w:p w14:paraId="37EC330E" w14:textId="77777777" w:rsidR="001E7E8F" w:rsidRPr="00EA5FA7" w:rsidRDefault="001E7E8F" w:rsidP="001E7E8F">
      <w:pPr>
        <w:pStyle w:val="PL"/>
        <w:rPr>
          <w:rFonts w:eastAsia="SimSun"/>
          <w:snapToGrid w:val="0"/>
        </w:rPr>
      </w:pPr>
    </w:p>
    <w:p w14:paraId="7B6F7FFE" w14:textId="77777777" w:rsidR="001E7E8F" w:rsidRPr="00EA5FA7" w:rsidRDefault="001E7E8F" w:rsidP="001E7E8F">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7F8E204A" w14:textId="77777777" w:rsidR="001E7E8F" w:rsidRPr="00EA5FA7" w:rsidRDefault="001E7E8F" w:rsidP="001E7E8F">
      <w:pPr>
        <w:pStyle w:val="PL"/>
        <w:rPr>
          <w:rFonts w:eastAsia="SimSun"/>
          <w:snapToGrid w:val="0"/>
        </w:rPr>
      </w:pPr>
      <w:r w:rsidRPr="00EA5FA7">
        <w:rPr>
          <w:rFonts w:eastAsia="SimSun"/>
          <w:snapToGrid w:val="0"/>
        </w:rPr>
        <w:tab/>
        <w:t>...</w:t>
      </w:r>
    </w:p>
    <w:p w14:paraId="0A79C22E" w14:textId="77777777" w:rsidR="001E7E8F" w:rsidRPr="00EA5FA7" w:rsidRDefault="001E7E8F" w:rsidP="001E7E8F">
      <w:pPr>
        <w:pStyle w:val="PL"/>
        <w:rPr>
          <w:rFonts w:eastAsia="SimSun"/>
          <w:snapToGrid w:val="0"/>
        </w:rPr>
      </w:pPr>
      <w:r w:rsidRPr="00EA5FA7">
        <w:rPr>
          <w:rFonts w:eastAsia="SimSun"/>
          <w:snapToGrid w:val="0"/>
        </w:rPr>
        <w:t>}</w:t>
      </w:r>
    </w:p>
    <w:p w14:paraId="7C1B0598" w14:textId="77777777" w:rsidR="001E7E8F" w:rsidRPr="00EA5FA7" w:rsidRDefault="001E7E8F" w:rsidP="001E7E8F">
      <w:pPr>
        <w:pStyle w:val="PL"/>
        <w:rPr>
          <w:rFonts w:eastAsia="SimSun"/>
          <w:snapToGrid w:val="0"/>
        </w:rPr>
      </w:pPr>
    </w:p>
    <w:p w14:paraId="33B2A2D6" w14:textId="77777777" w:rsidR="001E7E8F" w:rsidRPr="00EA5FA7" w:rsidRDefault="001E7E8F" w:rsidP="001E7E8F">
      <w:pPr>
        <w:pStyle w:val="PL"/>
        <w:rPr>
          <w:rFonts w:eastAsia="SimSun"/>
          <w:snapToGrid w:val="0"/>
        </w:rPr>
      </w:pPr>
    </w:p>
    <w:p w14:paraId="671DC714" w14:textId="77777777" w:rsidR="001E7E8F" w:rsidRPr="00EA5FA7" w:rsidRDefault="001E7E8F" w:rsidP="001E7E8F">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7C6B3436"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7BEF5AD" w14:textId="77777777" w:rsidR="001E7E8F" w:rsidRPr="00EA5FA7" w:rsidRDefault="001E7E8F" w:rsidP="001E7E8F">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33E3C3A4"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43D54398" w14:textId="77777777" w:rsidR="001E7E8F" w:rsidRPr="00EA5FA7" w:rsidRDefault="001E7E8F" w:rsidP="001E7E8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78EEFF7"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198B716" w14:textId="77777777" w:rsidR="001E7E8F" w:rsidRPr="00EA5FA7" w:rsidRDefault="001E7E8F" w:rsidP="001E7E8F">
      <w:pPr>
        <w:pStyle w:val="PL"/>
        <w:rPr>
          <w:rFonts w:eastAsia="SimSun"/>
          <w:snapToGrid w:val="0"/>
        </w:rPr>
      </w:pPr>
      <w:r w:rsidRPr="00EA5FA7">
        <w:rPr>
          <w:rFonts w:eastAsia="SimSun"/>
          <w:snapToGrid w:val="0"/>
        </w:rPr>
        <w:tab/>
        <w:t>...</w:t>
      </w:r>
    </w:p>
    <w:p w14:paraId="0AB4B777" w14:textId="77777777" w:rsidR="001E7E8F" w:rsidRPr="00EA5FA7" w:rsidRDefault="001E7E8F" w:rsidP="001E7E8F">
      <w:pPr>
        <w:pStyle w:val="PL"/>
        <w:rPr>
          <w:rFonts w:eastAsia="SimSun"/>
          <w:snapToGrid w:val="0"/>
        </w:rPr>
      </w:pPr>
      <w:r w:rsidRPr="00EA5FA7">
        <w:rPr>
          <w:rFonts w:eastAsia="SimSun"/>
          <w:snapToGrid w:val="0"/>
        </w:rPr>
        <w:t>}</w:t>
      </w:r>
    </w:p>
    <w:p w14:paraId="51EEF612" w14:textId="77777777" w:rsidR="001E7E8F" w:rsidRPr="00EA5FA7" w:rsidRDefault="001E7E8F" w:rsidP="001E7E8F">
      <w:pPr>
        <w:pStyle w:val="PL"/>
        <w:rPr>
          <w:rFonts w:eastAsia="SimSun"/>
          <w:snapToGrid w:val="0"/>
        </w:rPr>
      </w:pPr>
    </w:p>
    <w:p w14:paraId="5762DFF6" w14:textId="77777777" w:rsidR="001E7E8F" w:rsidRPr="00EA5FA7" w:rsidRDefault="001E7E8F" w:rsidP="001E7E8F">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736CEE4" w14:textId="77777777" w:rsidR="001E7E8F" w:rsidRPr="00EA5FA7" w:rsidRDefault="001E7E8F" w:rsidP="001E7E8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5CABB13B" w14:textId="77777777" w:rsidR="001E7E8F" w:rsidRPr="00EA5FA7" w:rsidRDefault="001E7E8F" w:rsidP="001E7E8F">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1BB0B4F" w14:textId="77777777" w:rsidR="001E7E8F" w:rsidRPr="00EA5FA7" w:rsidRDefault="001E7E8F" w:rsidP="001E7E8F">
      <w:pPr>
        <w:pStyle w:val="PL"/>
        <w:rPr>
          <w:snapToGrid w:val="0"/>
        </w:rPr>
      </w:pPr>
      <w:r w:rsidRPr="00EA5FA7">
        <w:rPr>
          <w:noProof w:val="0"/>
          <w:snapToGrid w:val="0"/>
        </w:rPr>
        <w:tab/>
        <w:t>{ID id-</w:t>
      </w:r>
      <w:proofErr w:type="spellStart"/>
      <w:r w:rsidRPr="00EA5FA7">
        <w:rPr>
          <w:snapToGrid w:val="0"/>
        </w:rPr>
        <w:t>BearerTypeChange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3FADBE99" w14:textId="77777777" w:rsidR="001E7E8F" w:rsidRPr="00EA5FA7" w:rsidRDefault="001E7E8F" w:rsidP="001E7E8F">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775D8D0" w14:textId="77777777" w:rsidR="001E7E8F" w:rsidRPr="00EA5FA7" w:rsidRDefault="001E7E8F" w:rsidP="001E7E8F">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F0B6640" w14:textId="77777777" w:rsidR="001E7E8F" w:rsidRPr="00EA5FA7" w:rsidRDefault="001E7E8F" w:rsidP="001E7E8F">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DCBasedDuplicationConfigured</w:t>
      </w:r>
      <w:proofErr w:type="spellEnd"/>
      <w:r w:rsidRPr="00EA5FA7">
        <w:rPr>
          <w:noProof w:val="0"/>
          <w:snapToGrid w:val="0"/>
        </w:rPr>
        <w:tab/>
      </w:r>
      <w:r w:rsidRPr="00EA5FA7">
        <w:rPr>
          <w:noProof w:val="0"/>
          <w:snapToGrid w:val="0"/>
        </w:rPr>
        <w:tab/>
        <w:t>PRESENCE optional }|</w:t>
      </w:r>
    </w:p>
    <w:p w14:paraId="035E720E" w14:textId="77777777" w:rsidR="001E7E8F" w:rsidRPr="00EA5FA7" w:rsidRDefault="001E7E8F" w:rsidP="001E7E8F">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594A3D87" w14:textId="77777777" w:rsidR="001E7E8F" w:rsidRPr="00EA5FA7" w:rsidRDefault="001E7E8F" w:rsidP="001E7E8F">
      <w:pPr>
        <w:pStyle w:val="PL"/>
        <w:rPr>
          <w:rFonts w:eastAsia="SimSun"/>
          <w:snapToGrid w:val="0"/>
        </w:rPr>
      </w:pPr>
      <w:r w:rsidRPr="00EA5FA7">
        <w:rPr>
          <w:rFonts w:eastAsia="SimSun"/>
          <w:snapToGrid w:val="0"/>
        </w:rPr>
        <w:tab/>
        <w:t>...</w:t>
      </w:r>
    </w:p>
    <w:p w14:paraId="102757F6" w14:textId="77777777" w:rsidR="001E7E8F" w:rsidRPr="00EA5FA7" w:rsidRDefault="001E7E8F" w:rsidP="001E7E8F">
      <w:pPr>
        <w:pStyle w:val="PL"/>
        <w:rPr>
          <w:rFonts w:eastAsia="SimSun"/>
          <w:snapToGrid w:val="0"/>
        </w:rPr>
      </w:pPr>
      <w:r w:rsidRPr="00EA5FA7">
        <w:rPr>
          <w:rFonts w:eastAsia="SimSun"/>
          <w:snapToGrid w:val="0"/>
        </w:rPr>
        <w:t>}</w:t>
      </w:r>
    </w:p>
    <w:p w14:paraId="50662BC4" w14:textId="77777777" w:rsidR="001E7E8F" w:rsidRPr="00EA5FA7" w:rsidRDefault="001E7E8F" w:rsidP="001E7E8F">
      <w:pPr>
        <w:pStyle w:val="PL"/>
        <w:rPr>
          <w:rFonts w:eastAsia="SimSun"/>
          <w:snapToGrid w:val="0"/>
        </w:rPr>
      </w:pPr>
    </w:p>
    <w:p w14:paraId="7AA9EF44" w14:textId="77777777" w:rsidR="001E7E8F" w:rsidRPr="00EA5FA7" w:rsidRDefault="001E7E8F" w:rsidP="001E7E8F">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644D0793"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t>DRBID,</w:t>
      </w:r>
    </w:p>
    <w:p w14:paraId="7A28869D"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7FC12AAB" w14:textId="77777777" w:rsidR="001E7E8F" w:rsidRPr="00EA5FA7" w:rsidRDefault="001E7E8F" w:rsidP="001E7E8F">
      <w:pPr>
        <w:pStyle w:val="PL"/>
        <w:rPr>
          <w:rFonts w:eastAsia="SimSun"/>
          <w:snapToGrid w:val="0"/>
        </w:rPr>
      </w:pPr>
      <w:r w:rsidRPr="00EA5FA7">
        <w:rPr>
          <w:rFonts w:eastAsia="SimSun"/>
          <w:snapToGrid w:val="0"/>
        </w:rPr>
        <w:tab/>
        <w:t>...</w:t>
      </w:r>
    </w:p>
    <w:p w14:paraId="308EE938" w14:textId="77777777" w:rsidR="001E7E8F" w:rsidRPr="00EA5FA7" w:rsidRDefault="001E7E8F" w:rsidP="001E7E8F">
      <w:pPr>
        <w:pStyle w:val="PL"/>
        <w:rPr>
          <w:rFonts w:eastAsia="SimSun"/>
          <w:snapToGrid w:val="0"/>
        </w:rPr>
      </w:pPr>
      <w:r w:rsidRPr="00EA5FA7">
        <w:rPr>
          <w:rFonts w:eastAsia="SimSun"/>
          <w:snapToGrid w:val="0"/>
        </w:rPr>
        <w:t>}</w:t>
      </w:r>
    </w:p>
    <w:p w14:paraId="7595D000" w14:textId="77777777" w:rsidR="001E7E8F" w:rsidRPr="00EA5FA7" w:rsidRDefault="001E7E8F" w:rsidP="001E7E8F">
      <w:pPr>
        <w:pStyle w:val="PL"/>
        <w:rPr>
          <w:rFonts w:eastAsia="SimSun"/>
          <w:snapToGrid w:val="0"/>
        </w:rPr>
      </w:pPr>
    </w:p>
    <w:p w14:paraId="0F5974DB" w14:textId="77777777" w:rsidR="001E7E8F" w:rsidRPr="00EA5FA7" w:rsidRDefault="001E7E8F" w:rsidP="001E7E8F">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75E4BBEA" w14:textId="77777777" w:rsidR="001E7E8F" w:rsidRPr="00EA5FA7" w:rsidRDefault="001E7E8F" w:rsidP="001E7E8F">
      <w:pPr>
        <w:pStyle w:val="PL"/>
        <w:rPr>
          <w:rFonts w:eastAsia="SimSun"/>
          <w:snapToGrid w:val="0"/>
        </w:rPr>
      </w:pPr>
      <w:r w:rsidRPr="00EA5FA7">
        <w:rPr>
          <w:rFonts w:eastAsia="SimSun"/>
          <w:snapToGrid w:val="0"/>
        </w:rPr>
        <w:tab/>
        <w:t>...</w:t>
      </w:r>
    </w:p>
    <w:p w14:paraId="6309EF59" w14:textId="77777777" w:rsidR="001E7E8F" w:rsidRPr="00EA5FA7" w:rsidRDefault="001E7E8F" w:rsidP="001E7E8F">
      <w:pPr>
        <w:pStyle w:val="PL"/>
        <w:rPr>
          <w:rFonts w:eastAsia="SimSun"/>
          <w:snapToGrid w:val="0"/>
        </w:rPr>
      </w:pPr>
      <w:r w:rsidRPr="00EA5FA7">
        <w:rPr>
          <w:rFonts w:eastAsia="SimSun"/>
          <w:snapToGrid w:val="0"/>
        </w:rPr>
        <w:t>}</w:t>
      </w:r>
    </w:p>
    <w:p w14:paraId="0F30268A" w14:textId="77777777" w:rsidR="001E7E8F" w:rsidRPr="00EA5FA7" w:rsidRDefault="001E7E8F" w:rsidP="001E7E8F">
      <w:pPr>
        <w:pStyle w:val="PL"/>
        <w:rPr>
          <w:rFonts w:eastAsia="SimSun"/>
          <w:snapToGrid w:val="0"/>
        </w:rPr>
      </w:pPr>
    </w:p>
    <w:p w14:paraId="4543439D" w14:textId="77777777" w:rsidR="001E7E8F" w:rsidRPr="00EA5FA7" w:rsidRDefault="001E7E8F" w:rsidP="001E7E8F">
      <w:pPr>
        <w:pStyle w:val="PL"/>
        <w:rPr>
          <w:rFonts w:eastAsia="SimSun"/>
          <w:snapToGrid w:val="0"/>
        </w:rPr>
      </w:pPr>
      <w:r w:rsidRPr="00EA5FA7">
        <w:rPr>
          <w:rFonts w:eastAsia="SimSun"/>
          <w:snapToGrid w:val="0"/>
        </w:rPr>
        <w:lastRenderedPageBreak/>
        <w:t>DRBs-ToBeSetup-Item ::= SEQUENCE</w:t>
      </w:r>
      <w:r w:rsidRPr="00EA5FA7">
        <w:rPr>
          <w:rFonts w:eastAsia="SimSun"/>
          <w:snapToGrid w:val="0"/>
        </w:rPr>
        <w:tab/>
        <w:t>{</w:t>
      </w:r>
    </w:p>
    <w:p w14:paraId="4085C2D0"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68F8B2A" w14:textId="77777777" w:rsidR="001E7E8F" w:rsidRPr="00EA5FA7" w:rsidRDefault="001E7E8F" w:rsidP="001E7E8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BDAAFCA"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7F969093" w14:textId="77777777" w:rsidR="001E7E8F" w:rsidRPr="00EA5FA7" w:rsidRDefault="001E7E8F" w:rsidP="001E7E8F">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4E356072" w14:textId="77777777" w:rsidR="001E7E8F" w:rsidRPr="00EA5FA7" w:rsidRDefault="001E7E8F" w:rsidP="001E7E8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70C1D7CB" w14:textId="77777777" w:rsidR="001E7E8F" w:rsidRPr="00EA5FA7" w:rsidRDefault="001E7E8F" w:rsidP="001E7E8F">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780738A"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5DD6B71" w14:textId="77777777" w:rsidR="001E7E8F" w:rsidRPr="00EA5FA7" w:rsidRDefault="001E7E8F" w:rsidP="001E7E8F">
      <w:pPr>
        <w:pStyle w:val="PL"/>
        <w:rPr>
          <w:rFonts w:eastAsia="SimSun"/>
          <w:snapToGrid w:val="0"/>
        </w:rPr>
      </w:pPr>
      <w:r w:rsidRPr="00EA5FA7">
        <w:rPr>
          <w:rFonts w:eastAsia="SimSun"/>
          <w:snapToGrid w:val="0"/>
        </w:rPr>
        <w:tab/>
        <w:t>...</w:t>
      </w:r>
    </w:p>
    <w:p w14:paraId="4A6FC6FC" w14:textId="77777777" w:rsidR="001E7E8F" w:rsidRPr="00EA5FA7" w:rsidRDefault="001E7E8F" w:rsidP="001E7E8F">
      <w:pPr>
        <w:pStyle w:val="PL"/>
        <w:rPr>
          <w:rFonts w:eastAsia="SimSun"/>
          <w:snapToGrid w:val="0"/>
        </w:rPr>
      </w:pPr>
      <w:r w:rsidRPr="00EA5FA7">
        <w:rPr>
          <w:rFonts w:eastAsia="SimSun"/>
          <w:snapToGrid w:val="0"/>
        </w:rPr>
        <w:t>}</w:t>
      </w:r>
    </w:p>
    <w:p w14:paraId="3D3191FB" w14:textId="77777777" w:rsidR="001E7E8F" w:rsidRPr="00EA5FA7" w:rsidRDefault="001E7E8F" w:rsidP="001E7E8F">
      <w:pPr>
        <w:pStyle w:val="PL"/>
        <w:rPr>
          <w:rFonts w:eastAsia="SimSun"/>
          <w:snapToGrid w:val="0"/>
        </w:rPr>
      </w:pPr>
    </w:p>
    <w:p w14:paraId="31BA1B42" w14:textId="77777777" w:rsidR="001E7E8F" w:rsidRPr="00EA5FA7" w:rsidRDefault="001E7E8F" w:rsidP="001E7E8F">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4BB47AFB" w14:textId="77777777" w:rsidR="001E7E8F" w:rsidRPr="00EA5FA7" w:rsidRDefault="001E7E8F" w:rsidP="001E7E8F">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5DEDE60" w14:textId="77777777" w:rsidR="001E7E8F" w:rsidRPr="00EA5FA7" w:rsidRDefault="001E7E8F" w:rsidP="001E7E8F">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3205F7FF" w14:textId="77777777" w:rsidR="001E7E8F" w:rsidRPr="00EA5FA7" w:rsidRDefault="001E7E8F" w:rsidP="001E7E8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2A07B36D" w14:textId="77777777" w:rsidR="001E7E8F" w:rsidRPr="00EA5FA7" w:rsidRDefault="001E7E8F" w:rsidP="001E7E8F">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47B2282" w14:textId="77777777" w:rsidR="001E7E8F" w:rsidRPr="00EA5FA7" w:rsidRDefault="001E7E8F" w:rsidP="001E7E8F">
      <w:pPr>
        <w:pStyle w:val="PL"/>
        <w:rPr>
          <w:rFonts w:eastAsia="SimSun"/>
          <w:snapToGrid w:val="0"/>
        </w:rPr>
      </w:pPr>
      <w:r w:rsidRPr="00EA5FA7">
        <w:rPr>
          <w:rFonts w:eastAsia="SimSun"/>
          <w:snapToGrid w:val="0"/>
        </w:rPr>
        <w:tab/>
        <w:t>...</w:t>
      </w:r>
    </w:p>
    <w:p w14:paraId="02E79AC4" w14:textId="77777777" w:rsidR="001E7E8F" w:rsidRPr="00EA5FA7" w:rsidRDefault="001E7E8F" w:rsidP="001E7E8F">
      <w:pPr>
        <w:pStyle w:val="PL"/>
        <w:rPr>
          <w:rFonts w:eastAsia="SimSun"/>
          <w:snapToGrid w:val="0"/>
        </w:rPr>
      </w:pPr>
      <w:r w:rsidRPr="00EA5FA7">
        <w:rPr>
          <w:rFonts w:eastAsia="SimSun"/>
          <w:snapToGrid w:val="0"/>
        </w:rPr>
        <w:t>}</w:t>
      </w:r>
    </w:p>
    <w:p w14:paraId="0A28F3E6" w14:textId="77777777" w:rsidR="001E7E8F" w:rsidRPr="00EA5FA7" w:rsidRDefault="001E7E8F" w:rsidP="001E7E8F">
      <w:pPr>
        <w:pStyle w:val="PL"/>
        <w:rPr>
          <w:rFonts w:eastAsia="SimSun"/>
          <w:snapToGrid w:val="0"/>
        </w:rPr>
      </w:pPr>
    </w:p>
    <w:p w14:paraId="602175DA" w14:textId="77777777" w:rsidR="001E7E8F" w:rsidRPr="00EA5FA7" w:rsidRDefault="001E7E8F" w:rsidP="001E7E8F">
      <w:pPr>
        <w:pStyle w:val="PL"/>
        <w:rPr>
          <w:rFonts w:eastAsia="SimSun"/>
          <w:snapToGrid w:val="0"/>
        </w:rPr>
      </w:pPr>
    </w:p>
    <w:p w14:paraId="7EB31EF9" w14:textId="77777777" w:rsidR="001E7E8F" w:rsidRPr="00EA5FA7" w:rsidRDefault="001E7E8F" w:rsidP="001E7E8F">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8B831DD" w14:textId="77777777" w:rsidR="001E7E8F" w:rsidRPr="00EA5FA7" w:rsidRDefault="001E7E8F" w:rsidP="001E7E8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5DCB6C" w14:textId="77777777" w:rsidR="001E7E8F" w:rsidRPr="00EA5FA7" w:rsidRDefault="001E7E8F" w:rsidP="001E7E8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251A36F"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70F7B1D0" w14:textId="77777777" w:rsidR="001E7E8F" w:rsidRPr="00EA5FA7" w:rsidRDefault="001E7E8F" w:rsidP="001E7E8F">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696D6641" w14:textId="77777777" w:rsidR="001E7E8F" w:rsidRPr="00EA5FA7" w:rsidRDefault="001E7E8F" w:rsidP="001E7E8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4F8C8D2" w14:textId="77777777" w:rsidR="001E7E8F" w:rsidRPr="00EA5FA7" w:rsidRDefault="001E7E8F" w:rsidP="001E7E8F">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773CE7C5"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76945558" w14:textId="77777777" w:rsidR="001E7E8F" w:rsidRPr="00EA5FA7" w:rsidRDefault="001E7E8F" w:rsidP="001E7E8F">
      <w:pPr>
        <w:pStyle w:val="PL"/>
        <w:rPr>
          <w:rFonts w:eastAsia="SimSun"/>
          <w:snapToGrid w:val="0"/>
        </w:rPr>
      </w:pPr>
      <w:r w:rsidRPr="00EA5FA7">
        <w:rPr>
          <w:rFonts w:eastAsia="SimSun"/>
          <w:snapToGrid w:val="0"/>
        </w:rPr>
        <w:tab/>
        <w:t>...</w:t>
      </w:r>
    </w:p>
    <w:p w14:paraId="339AF6A6" w14:textId="77777777" w:rsidR="001E7E8F" w:rsidRPr="00EA5FA7" w:rsidRDefault="001E7E8F" w:rsidP="001E7E8F">
      <w:pPr>
        <w:pStyle w:val="PL"/>
        <w:rPr>
          <w:rFonts w:eastAsia="SimSun"/>
          <w:snapToGrid w:val="0"/>
        </w:rPr>
      </w:pPr>
      <w:r w:rsidRPr="00EA5FA7">
        <w:rPr>
          <w:rFonts w:eastAsia="SimSun"/>
          <w:snapToGrid w:val="0"/>
        </w:rPr>
        <w:t>}</w:t>
      </w:r>
    </w:p>
    <w:p w14:paraId="5AF50483" w14:textId="77777777" w:rsidR="001E7E8F" w:rsidRPr="00EA5FA7" w:rsidRDefault="001E7E8F" w:rsidP="001E7E8F">
      <w:pPr>
        <w:pStyle w:val="PL"/>
        <w:rPr>
          <w:rFonts w:eastAsia="SimSun"/>
          <w:snapToGrid w:val="0"/>
        </w:rPr>
      </w:pPr>
    </w:p>
    <w:p w14:paraId="04BAF700" w14:textId="77777777" w:rsidR="001E7E8F" w:rsidRPr="00EA5FA7" w:rsidRDefault="001E7E8F" w:rsidP="001E7E8F">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13A27393" w14:textId="77777777" w:rsidR="001E7E8F" w:rsidRPr="00EA5FA7" w:rsidRDefault="001E7E8F" w:rsidP="001E7E8F">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5A388732" w14:textId="77777777" w:rsidR="001E7E8F" w:rsidRPr="00EA5FA7" w:rsidRDefault="001E7E8F" w:rsidP="001E7E8F">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5A77D3A" w14:textId="77777777" w:rsidR="001E7E8F" w:rsidRPr="00EA5FA7" w:rsidRDefault="001E7E8F" w:rsidP="001E7E8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457C01C5" w14:textId="77777777" w:rsidR="001E7E8F" w:rsidRPr="00EA5FA7" w:rsidRDefault="001E7E8F" w:rsidP="001E7E8F">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15CCB64" w14:textId="77777777" w:rsidR="001E7E8F" w:rsidRPr="00EA5FA7" w:rsidRDefault="001E7E8F" w:rsidP="001E7E8F">
      <w:pPr>
        <w:pStyle w:val="PL"/>
        <w:rPr>
          <w:rFonts w:eastAsia="SimSun"/>
          <w:snapToGrid w:val="0"/>
        </w:rPr>
      </w:pPr>
      <w:r w:rsidRPr="00EA5FA7">
        <w:rPr>
          <w:rFonts w:eastAsia="SimSun"/>
          <w:snapToGrid w:val="0"/>
        </w:rPr>
        <w:tab/>
        <w:t>...</w:t>
      </w:r>
    </w:p>
    <w:p w14:paraId="1FF39997" w14:textId="77777777" w:rsidR="001E7E8F" w:rsidRPr="00EA5FA7" w:rsidRDefault="001E7E8F" w:rsidP="001E7E8F">
      <w:pPr>
        <w:pStyle w:val="PL"/>
        <w:rPr>
          <w:rFonts w:eastAsia="SimSun"/>
          <w:snapToGrid w:val="0"/>
        </w:rPr>
      </w:pPr>
      <w:r w:rsidRPr="00EA5FA7">
        <w:rPr>
          <w:rFonts w:eastAsia="SimSun"/>
          <w:snapToGrid w:val="0"/>
        </w:rPr>
        <w:t>}</w:t>
      </w:r>
    </w:p>
    <w:p w14:paraId="5F57FCA9" w14:textId="77777777" w:rsidR="001E7E8F" w:rsidRPr="00EA5FA7" w:rsidRDefault="001E7E8F" w:rsidP="001E7E8F">
      <w:pPr>
        <w:pStyle w:val="PL"/>
        <w:rPr>
          <w:noProof w:val="0"/>
          <w:snapToGrid w:val="0"/>
        </w:rPr>
      </w:pPr>
    </w:p>
    <w:p w14:paraId="4D84D22F" w14:textId="77777777" w:rsidR="001E7E8F" w:rsidRPr="00EA5FA7" w:rsidRDefault="001E7E8F" w:rsidP="001E7E8F">
      <w:pPr>
        <w:pStyle w:val="PL"/>
        <w:tabs>
          <w:tab w:val="left" w:pos="1235"/>
        </w:tabs>
        <w:rPr>
          <w:noProof w:val="0"/>
          <w:snapToGrid w:val="0"/>
        </w:rPr>
      </w:pPr>
      <w:proofErr w:type="spellStart"/>
      <w:r w:rsidRPr="00EA5FA7">
        <w:rPr>
          <w:noProof w:val="0"/>
          <w:snapToGrid w:val="0"/>
        </w:rPr>
        <w:t>DRXCycle</w:t>
      </w:r>
      <w:proofErr w:type="spellEnd"/>
      <w:r w:rsidRPr="00EA5FA7">
        <w:rPr>
          <w:noProof w:val="0"/>
          <w:snapToGrid w:val="0"/>
        </w:rPr>
        <w:tab/>
        <w:t>::= SEQUENCE {</w:t>
      </w:r>
    </w:p>
    <w:p w14:paraId="7B803966" w14:textId="77777777" w:rsidR="001E7E8F" w:rsidRPr="00EA5FA7" w:rsidRDefault="001E7E8F" w:rsidP="001E7E8F">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01270694" w14:textId="77777777" w:rsidR="001E7E8F" w:rsidRPr="00EA5FA7" w:rsidRDefault="001E7E8F" w:rsidP="001E7E8F">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51340D71" w14:textId="77777777" w:rsidR="001E7E8F" w:rsidRPr="00EA5FA7" w:rsidRDefault="001E7E8F" w:rsidP="001E7E8F">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54F4924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w:t>
      </w:r>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459D68A4" w14:textId="77777777" w:rsidR="001E7E8F" w:rsidRPr="00EA5FA7" w:rsidRDefault="001E7E8F" w:rsidP="001E7E8F">
      <w:pPr>
        <w:pStyle w:val="PL"/>
        <w:rPr>
          <w:noProof w:val="0"/>
          <w:snapToGrid w:val="0"/>
        </w:rPr>
      </w:pPr>
      <w:r w:rsidRPr="00EA5FA7">
        <w:rPr>
          <w:noProof w:val="0"/>
          <w:snapToGrid w:val="0"/>
        </w:rPr>
        <w:tab/>
        <w:t>...</w:t>
      </w:r>
    </w:p>
    <w:p w14:paraId="42C43F28" w14:textId="77777777" w:rsidR="001E7E8F" w:rsidRPr="00EA5FA7" w:rsidRDefault="001E7E8F" w:rsidP="001E7E8F">
      <w:pPr>
        <w:pStyle w:val="PL"/>
        <w:rPr>
          <w:noProof w:val="0"/>
          <w:snapToGrid w:val="0"/>
        </w:rPr>
      </w:pPr>
      <w:r w:rsidRPr="00EA5FA7">
        <w:rPr>
          <w:noProof w:val="0"/>
          <w:snapToGrid w:val="0"/>
        </w:rPr>
        <w:t>}</w:t>
      </w:r>
    </w:p>
    <w:p w14:paraId="7DB7CABA" w14:textId="77777777" w:rsidR="001E7E8F" w:rsidRPr="00EA5FA7" w:rsidRDefault="001E7E8F" w:rsidP="001E7E8F">
      <w:pPr>
        <w:pStyle w:val="PL"/>
        <w:rPr>
          <w:noProof w:val="0"/>
          <w:snapToGrid w:val="0"/>
        </w:rPr>
      </w:pPr>
    </w:p>
    <w:p w14:paraId="0EE942AD" w14:textId="77777777" w:rsidR="001E7E8F" w:rsidRPr="00EA5FA7" w:rsidRDefault="001E7E8F" w:rsidP="001E7E8F">
      <w:pPr>
        <w:pStyle w:val="PL"/>
        <w:rPr>
          <w:noProof w:val="0"/>
          <w:snapToGrid w:val="0"/>
        </w:rPr>
      </w:pPr>
      <w:proofErr w:type="spellStart"/>
      <w:r w:rsidRPr="00EA5FA7">
        <w:rPr>
          <w:noProof w:val="0"/>
          <w:snapToGrid w:val="0"/>
        </w:rPr>
        <w:t>DRXCycle-ExtIEs</w:t>
      </w:r>
      <w:proofErr w:type="spellEnd"/>
      <w:r w:rsidRPr="00EA5FA7">
        <w:rPr>
          <w:noProof w:val="0"/>
          <w:snapToGrid w:val="0"/>
        </w:rPr>
        <w:t xml:space="preserve"> F1AP-PROTOCOL-EXTENSION ::= {</w:t>
      </w:r>
    </w:p>
    <w:p w14:paraId="25AF9920" w14:textId="77777777" w:rsidR="001E7E8F" w:rsidRPr="00EA5FA7" w:rsidRDefault="001E7E8F" w:rsidP="001E7E8F">
      <w:pPr>
        <w:pStyle w:val="PL"/>
        <w:rPr>
          <w:noProof w:val="0"/>
          <w:snapToGrid w:val="0"/>
        </w:rPr>
      </w:pPr>
      <w:r w:rsidRPr="00EA5FA7">
        <w:rPr>
          <w:noProof w:val="0"/>
          <w:snapToGrid w:val="0"/>
        </w:rPr>
        <w:tab/>
        <w:t>...</w:t>
      </w:r>
    </w:p>
    <w:p w14:paraId="5C9235E4" w14:textId="77777777" w:rsidR="001E7E8F" w:rsidRPr="00EA5FA7" w:rsidRDefault="001E7E8F" w:rsidP="001E7E8F">
      <w:pPr>
        <w:pStyle w:val="PL"/>
        <w:rPr>
          <w:noProof w:val="0"/>
          <w:snapToGrid w:val="0"/>
        </w:rPr>
      </w:pPr>
      <w:r w:rsidRPr="00EA5FA7">
        <w:rPr>
          <w:noProof w:val="0"/>
          <w:snapToGrid w:val="0"/>
        </w:rPr>
        <w:t>}</w:t>
      </w:r>
    </w:p>
    <w:p w14:paraId="702A60CA" w14:textId="77777777" w:rsidR="001E7E8F" w:rsidRPr="00EA5FA7" w:rsidRDefault="001E7E8F" w:rsidP="001E7E8F">
      <w:pPr>
        <w:pStyle w:val="PL"/>
        <w:rPr>
          <w:snapToGrid w:val="0"/>
        </w:rPr>
      </w:pPr>
    </w:p>
    <w:p w14:paraId="24D013FB" w14:textId="77777777" w:rsidR="001E7E8F" w:rsidRPr="00EA5FA7" w:rsidRDefault="001E7E8F" w:rsidP="001E7E8F">
      <w:pPr>
        <w:pStyle w:val="PL"/>
        <w:rPr>
          <w:snapToGrid w:val="0"/>
        </w:rPr>
      </w:pPr>
      <w:r w:rsidRPr="00EA5FA7">
        <w:rPr>
          <w:snapToGrid w:val="0"/>
        </w:rPr>
        <w:t>DRX-Config ::= OCTET STRING</w:t>
      </w:r>
    </w:p>
    <w:p w14:paraId="5D9B3B8E" w14:textId="77777777" w:rsidR="001E7E8F" w:rsidRPr="00EA5FA7" w:rsidRDefault="001E7E8F" w:rsidP="001E7E8F">
      <w:pPr>
        <w:pStyle w:val="PL"/>
        <w:rPr>
          <w:snapToGrid w:val="0"/>
        </w:rPr>
      </w:pPr>
    </w:p>
    <w:p w14:paraId="27489958" w14:textId="77777777" w:rsidR="001E7E8F" w:rsidRPr="00EA5FA7" w:rsidRDefault="001E7E8F" w:rsidP="001E7E8F">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272F87E2" w14:textId="77777777" w:rsidR="001E7E8F" w:rsidRPr="00EA5FA7" w:rsidRDefault="001E7E8F" w:rsidP="001E7E8F">
      <w:pPr>
        <w:pStyle w:val="PL"/>
        <w:rPr>
          <w:noProof w:val="0"/>
          <w:snapToGrid w:val="0"/>
        </w:rPr>
      </w:pPr>
    </w:p>
    <w:p w14:paraId="657CA471" w14:textId="77777777" w:rsidR="001E7E8F" w:rsidRPr="00EA5FA7" w:rsidRDefault="001E7E8F" w:rsidP="001E7E8F">
      <w:pPr>
        <w:pStyle w:val="PL"/>
        <w:rPr>
          <w:noProof w:val="0"/>
          <w:snapToGrid w:val="0"/>
        </w:rPr>
      </w:pPr>
      <w:r w:rsidRPr="00EA5FA7">
        <w:rPr>
          <w:noProof w:val="0"/>
          <w:snapToGrid w:val="0"/>
        </w:rPr>
        <w:t>DRX-</w:t>
      </w:r>
      <w:proofErr w:type="spellStart"/>
      <w:r w:rsidRPr="00EA5FA7">
        <w:rPr>
          <w:noProof w:val="0"/>
          <w:snapToGrid w:val="0"/>
        </w:rPr>
        <w:t>LongCycleStartOffset</w:t>
      </w:r>
      <w:proofErr w:type="spellEnd"/>
      <w:r w:rsidRPr="00EA5FA7">
        <w:rPr>
          <w:noProof w:val="0"/>
          <w:snapToGrid w:val="0"/>
        </w:rPr>
        <w:t xml:space="preserve"> ::= INTEGER (0..10239)</w:t>
      </w:r>
    </w:p>
    <w:p w14:paraId="79BD7DDB" w14:textId="77777777" w:rsidR="001E7E8F" w:rsidRPr="00EA5FA7" w:rsidRDefault="001E7E8F" w:rsidP="001E7E8F">
      <w:pPr>
        <w:pStyle w:val="PL"/>
        <w:rPr>
          <w:noProof w:val="0"/>
          <w:snapToGrid w:val="0"/>
        </w:rPr>
      </w:pPr>
    </w:p>
    <w:p w14:paraId="75922F98" w14:textId="77777777" w:rsidR="001E7E8F" w:rsidRPr="00EA5FA7" w:rsidRDefault="001E7E8F" w:rsidP="001E7E8F">
      <w:pPr>
        <w:pStyle w:val="PL"/>
        <w:rPr>
          <w:noProof w:val="0"/>
          <w:snapToGrid w:val="0"/>
        </w:rPr>
      </w:pPr>
      <w:proofErr w:type="spellStart"/>
      <w:r w:rsidRPr="00EA5FA7">
        <w:rPr>
          <w:noProof w:val="0"/>
          <w:snapToGrid w:val="0"/>
        </w:rPr>
        <w:t>DUtoCURRCContainer</w:t>
      </w:r>
      <w:proofErr w:type="spellEnd"/>
      <w:r w:rsidRPr="00EA5FA7">
        <w:rPr>
          <w:noProof w:val="0"/>
          <w:snapToGrid w:val="0"/>
        </w:rPr>
        <w:t xml:space="preserve"> ::= OCTET STRING</w:t>
      </w:r>
    </w:p>
    <w:p w14:paraId="0438CFEF" w14:textId="77777777" w:rsidR="001E7E8F" w:rsidRPr="00EA5FA7" w:rsidRDefault="001E7E8F" w:rsidP="001E7E8F">
      <w:pPr>
        <w:pStyle w:val="PL"/>
        <w:rPr>
          <w:noProof w:val="0"/>
          <w:snapToGrid w:val="0"/>
        </w:rPr>
      </w:pPr>
    </w:p>
    <w:p w14:paraId="128DC517" w14:textId="77777777" w:rsidR="001E7E8F" w:rsidRPr="00EA5FA7" w:rsidRDefault="001E7E8F" w:rsidP="001E7E8F">
      <w:pPr>
        <w:pStyle w:val="PL"/>
        <w:rPr>
          <w:noProof w:val="0"/>
          <w:snapToGrid w:val="0"/>
        </w:rPr>
      </w:pPr>
      <w:proofErr w:type="spellStart"/>
      <w:r w:rsidRPr="00EA5FA7">
        <w:rPr>
          <w:noProof w:val="0"/>
          <w:snapToGrid w:val="0"/>
        </w:rPr>
        <w:t>DUCURadioInformationType</w:t>
      </w:r>
      <w:proofErr w:type="spellEnd"/>
      <w:r w:rsidRPr="00EA5FA7">
        <w:rPr>
          <w:noProof w:val="0"/>
          <w:snapToGrid w:val="0"/>
        </w:rPr>
        <w:t xml:space="preserve"> ::= CHOICE {</w:t>
      </w:r>
    </w:p>
    <w:p w14:paraId="63CEBED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rIM</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DUCURIMInformation</w:t>
      </w:r>
      <w:proofErr w:type="spellEnd"/>
      <w:r w:rsidRPr="00EA5FA7">
        <w:rPr>
          <w:noProof w:val="0"/>
          <w:snapToGrid w:val="0"/>
        </w:rPr>
        <w:t>,</w:t>
      </w:r>
    </w:p>
    <w:p w14:paraId="0D7C6D37" w14:textId="77777777" w:rsidR="001E7E8F" w:rsidRPr="00EA5FA7" w:rsidRDefault="001E7E8F" w:rsidP="001E7E8F">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 xml:space="preserve"> { { </w:t>
      </w:r>
      <w:proofErr w:type="spellStart"/>
      <w:r w:rsidRPr="00EA5FA7">
        <w:rPr>
          <w:noProof w:val="0"/>
          <w:snapToGrid w:val="0"/>
        </w:rPr>
        <w:t>DUCURadioInformationType-ExtIEs</w:t>
      </w:r>
      <w:proofErr w:type="spellEnd"/>
      <w:r w:rsidRPr="00EA5FA7">
        <w:rPr>
          <w:noProof w:val="0"/>
          <w:snapToGrid w:val="0"/>
        </w:rPr>
        <w:t>} }</w:t>
      </w:r>
    </w:p>
    <w:p w14:paraId="79769D69" w14:textId="77777777" w:rsidR="001E7E8F" w:rsidRPr="00EA5FA7" w:rsidRDefault="001E7E8F" w:rsidP="001E7E8F">
      <w:pPr>
        <w:pStyle w:val="PL"/>
        <w:rPr>
          <w:noProof w:val="0"/>
          <w:snapToGrid w:val="0"/>
        </w:rPr>
      </w:pPr>
      <w:r w:rsidRPr="00EA5FA7">
        <w:rPr>
          <w:noProof w:val="0"/>
          <w:snapToGrid w:val="0"/>
        </w:rPr>
        <w:t>}</w:t>
      </w:r>
    </w:p>
    <w:p w14:paraId="5681BB75" w14:textId="77777777" w:rsidR="001E7E8F" w:rsidRPr="00EA5FA7" w:rsidRDefault="001E7E8F" w:rsidP="001E7E8F">
      <w:pPr>
        <w:pStyle w:val="PL"/>
        <w:rPr>
          <w:noProof w:val="0"/>
          <w:snapToGrid w:val="0"/>
        </w:rPr>
      </w:pPr>
    </w:p>
    <w:p w14:paraId="4A014A26" w14:textId="77777777" w:rsidR="001E7E8F" w:rsidRPr="00EA5FA7" w:rsidRDefault="001E7E8F" w:rsidP="001E7E8F">
      <w:pPr>
        <w:pStyle w:val="PL"/>
        <w:rPr>
          <w:noProof w:val="0"/>
          <w:snapToGrid w:val="0"/>
        </w:rPr>
      </w:pPr>
      <w:proofErr w:type="spellStart"/>
      <w:r w:rsidRPr="00EA5FA7">
        <w:rPr>
          <w:noProof w:val="0"/>
          <w:snapToGrid w:val="0"/>
        </w:rPr>
        <w:t>DUCURadioInformationType-ExtIEs</w:t>
      </w:r>
      <w:proofErr w:type="spellEnd"/>
      <w:r w:rsidRPr="00EA5FA7">
        <w:rPr>
          <w:noProof w:val="0"/>
          <w:snapToGrid w:val="0"/>
        </w:rPr>
        <w:t xml:space="preserve"> F1AP-PROTOCOL-IES ::= {</w:t>
      </w:r>
    </w:p>
    <w:p w14:paraId="2E867B0F" w14:textId="77777777" w:rsidR="001E7E8F" w:rsidRPr="00EA5FA7" w:rsidRDefault="001E7E8F" w:rsidP="001E7E8F">
      <w:pPr>
        <w:pStyle w:val="PL"/>
        <w:rPr>
          <w:noProof w:val="0"/>
          <w:snapToGrid w:val="0"/>
        </w:rPr>
      </w:pPr>
      <w:r w:rsidRPr="00EA5FA7">
        <w:rPr>
          <w:noProof w:val="0"/>
          <w:snapToGrid w:val="0"/>
        </w:rPr>
        <w:tab/>
        <w:t>...</w:t>
      </w:r>
    </w:p>
    <w:p w14:paraId="782BAD76" w14:textId="77777777" w:rsidR="001E7E8F" w:rsidRPr="00EA5FA7" w:rsidRDefault="001E7E8F" w:rsidP="001E7E8F">
      <w:pPr>
        <w:pStyle w:val="PL"/>
        <w:rPr>
          <w:noProof w:val="0"/>
          <w:snapToGrid w:val="0"/>
        </w:rPr>
      </w:pPr>
      <w:r w:rsidRPr="00EA5FA7">
        <w:rPr>
          <w:noProof w:val="0"/>
          <w:snapToGrid w:val="0"/>
        </w:rPr>
        <w:t>}</w:t>
      </w:r>
    </w:p>
    <w:p w14:paraId="3EAA7EDB" w14:textId="77777777" w:rsidR="001E7E8F" w:rsidRPr="00EA5FA7" w:rsidRDefault="001E7E8F" w:rsidP="001E7E8F">
      <w:pPr>
        <w:pStyle w:val="PL"/>
        <w:rPr>
          <w:noProof w:val="0"/>
          <w:snapToGrid w:val="0"/>
        </w:rPr>
      </w:pPr>
    </w:p>
    <w:p w14:paraId="2DD15C1F" w14:textId="77777777" w:rsidR="001E7E8F" w:rsidRPr="00EA5FA7" w:rsidRDefault="001E7E8F" w:rsidP="001E7E8F">
      <w:pPr>
        <w:pStyle w:val="PL"/>
        <w:rPr>
          <w:noProof w:val="0"/>
          <w:snapToGrid w:val="0"/>
        </w:rPr>
      </w:pPr>
      <w:proofErr w:type="spellStart"/>
      <w:r w:rsidRPr="00EA5FA7">
        <w:rPr>
          <w:noProof w:val="0"/>
          <w:snapToGrid w:val="0"/>
        </w:rPr>
        <w:t>DUCURIMInformation</w:t>
      </w:r>
      <w:proofErr w:type="spellEnd"/>
      <w:r w:rsidRPr="00EA5FA7">
        <w:rPr>
          <w:noProof w:val="0"/>
          <w:snapToGrid w:val="0"/>
        </w:rPr>
        <w:t xml:space="preserve"> ::= SEQUENCE {</w:t>
      </w:r>
    </w:p>
    <w:p w14:paraId="53C7CC74" w14:textId="77777777" w:rsidR="001E7E8F" w:rsidRPr="00EA5FA7" w:rsidRDefault="001E7E8F" w:rsidP="001E7E8F">
      <w:pPr>
        <w:pStyle w:val="PL"/>
        <w:rPr>
          <w:noProof w:val="0"/>
          <w:snapToGrid w:val="0"/>
        </w:rPr>
      </w:pPr>
      <w:r w:rsidRPr="00EA5FA7">
        <w:rPr>
          <w:noProof w:val="0"/>
          <w:snapToGrid w:val="0"/>
        </w:rPr>
        <w:lastRenderedPageBreak/>
        <w:tab/>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GNBSetID</w:t>
      </w:r>
      <w:proofErr w:type="spellEnd"/>
      <w:r w:rsidRPr="00EA5FA7">
        <w:rPr>
          <w:noProof w:val="0"/>
          <w:snapToGrid w:val="0"/>
        </w:rPr>
        <w:t xml:space="preserve">, </w:t>
      </w:r>
    </w:p>
    <w:p w14:paraId="32FB6B0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rIMRSDetectionStatus</w:t>
      </w:r>
      <w:proofErr w:type="spellEnd"/>
      <w:r w:rsidRPr="00EA5FA7">
        <w:rPr>
          <w:noProof w:val="0"/>
          <w:snapToGrid w:val="0"/>
        </w:rPr>
        <w:tab/>
      </w:r>
      <w:r w:rsidRPr="00EA5FA7">
        <w:rPr>
          <w:noProof w:val="0"/>
          <w:snapToGrid w:val="0"/>
        </w:rPr>
        <w:tab/>
      </w:r>
      <w:proofErr w:type="spellStart"/>
      <w:r w:rsidRPr="00EA5FA7">
        <w:rPr>
          <w:noProof w:val="0"/>
          <w:snapToGrid w:val="0"/>
        </w:rPr>
        <w:t>RIMRSDetectionStatus</w:t>
      </w:r>
      <w:proofErr w:type="spellEnd"/>
      <w:r w:rsidRPr="00EA5FA7">
        <w:rPr>
          <w:noProof w:val="0"/>
          <w:snapToGrid w:val="0"/>
        </w:rPr>
        <w:t>,</w:t>
      </w:r>
    </w:p>
    <w:p w14:paraId="7245290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aggressorCellList</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AggressorCellList</w:t>
      </w:r>
      <w:proofErr w:type="spellEnd"/>
      <w:r w:rsidRPr="00EA5FA7">
        <w:rPr>
          <w:noProof w:val="0"/>
          <w:snapToGrid w:val="0"/>
        </w:rPr>
        <w:t>,</w:t>
      </w:r>
    </w:p>
    <w:p w14:paraId="6243002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DUCURIMInformation-ExtIEs</w:t>
      </w:r>
      <w:proofErr w:type="spellEnd"/>
      <w:r w:rsidRPr="00EA5FA7">
        <w:rPr>
          <w:noProof w:val="0"/>
          <w:snapToGrid w:val="0"/>
        </w:rPr>
        <w:t>} }</w:t>
      </w:r>
      <w:r w:rsidRPr="00EA5FA7">
        <w:rPr>
          <w:noProof w:val="0"/>
          <w:snapToGrid w:val="0"/>
        </w:rPr>
        <w:tab/>
      </w:r>
      <w:r w:rsidRPr="00EA5FA7">
        <w:rPr>
          <w:noProof w:val="0"/>
          <w:snapToGrid w:val="0"/>
        </w:rPr>
        <w:tab/>
        <w:t xml:space="preserve">OPTIONAL </w:t>
      </w:r>
    </w:p>
    <w:p w14:paraId="3F6A9F15" w14:textId="77777777" w:rsidR="001E7E8F" w:rsidRPr="00EA5FA7" w:rsidRDefault="001E7E8F" w:rsidP="001E7E8F">
      <w:pPr>
        <w:pStyle w:val="PL"/>
        <w:rPr>
          <w:noProof w:val="0"/>
          <w:snapToGrid w:val="0"/>
        </w:rPr>
      </w:pPr>
      <w:r w:rsidRPr="00EA5FA7">
        <w:rPr>
          <w:noProof w:val="0"/>
          <w:snapToGrid w:val="0"/>
        </w:rPr>
        <w:t>}</w:t>
      </w:r>
    </w:p>
    <w:p w14:paraId="7865AF35" w14:textId="77777777" w:rsidR="001E7E8F" w:rsidRPr="00EA5FA7" w:rsidRDefault="001E7E8F" w:rsidP="001E7E8F">
      <w:pPr>
        <w:pStyle w:val="PL"/>
        <w:rPr>
          <w:noProof w:val="0"/>
          <w:snapToGrid w:val="0"/>
        </w:rPr>
      </w:pPr>
    </w:p>
    <w:p w14:paraId="6FFF8880" w14:textId="77777777" w:rsidR="001E7E8F" w:rsidRPr="00EA5FA7" w:rsidRDefault="001E7E8F" w:rsidP="001E7E8F">
      <w:pPr>
        <w:pStyle w:val="PL"/>
        <w:rPr>
          <w:noProof w:val="0"/>
          <w:snapToGrid w:val="0"/>
        </w:rPr>
      </w:pPr>
      <w:proofErr w:type="spellStart"/>
      <w:r w:rsidRPr="00EA5FA7">
        <w:rPr>
          <w:noProof w:val="0"/>
          <w:snapToGrid w:val="0"/>
        </w:rPr>
        <w:t>DUCURIMInformation-ExtIEs</w:t>
      </w:r>
      <w:proofErr w:type="spellEnd"/>
      <w:r w:rsidRPr="00EA5FA7">
        <w:rPr>
          <w:noProof w:val="0"/>
          <w:snapToGrid w:val="0"/>
        </w:rPr>
        <w:t xml:space="preserve"> F1AP-PROTOCOL-EXTENSION ::= {</w:t>
      </w:r>
    </w:p>
    <w:p w14:paraId="39248745" w14:textId="77777777" w:rsidR="001E7E8F" w:rsidRPr="00EA5FA7" w:rsidRDefault="001E7E8F" w:rsidP="001E7E8F">
      <w:pPr>
        <w:pStyle w:val="PL"/>
        <w:rPr>
          <w:noProof w:val="0"/>
          <w:snapToGrid w:val="0"/>
        </w:rPr>
      </w:pPr>
      <w:r w:rsidRPr="00EA5FA7">
        <w:rPr>
          <w:noProof w:val="0"/>
          <w:snapToGrid w:val="0"/>
        </w:rPr>
        <w:tab/>
        <w:t>...</w:t>
      </w:r>
    </w:p>
    <w:p w14:paraId="496623C7" w14:textId="77777777" w:rsidR="001E7E8F" w:rsidRPr="00EA5FA7" w:rsidRDefault="001E7E8F" w:rsidP="001E7E8F">
      <w:pPr>
        <w:pStyle w:val="PL"/>
        <w:rPr>
          <w:noProof w:val="0"/>
          <w:snapToGrid w:val="0"/>
        </w:rPr>
      </w:pPr>
      <w:r w:rsidRPr="00EA5FA7">
        <w:rPr>
          <w:noProof w:val="0"/>
          <w:snapToGrid w:val="0"/>
        </w:rPr>
        <w:t>}</w:t>
      </w:r>
    </w:p>
    <w:p w14:paraId="6E776E98" w14:textId="77777777" w:rsidR="001E7E8F" w:rsidRPr="00EA5FA7" w:rsidRDefault="001E7E8F" w:rsidP="001E7E8F">
      <w:pPr>
        <w:pStyle w:val="PL"/>
        <w:rPr>
          <w:noProof w:val="0"/>
          <w:snapToGrid w:val="0"/>
        </w:rPr>
      </w:pPr>
    </w:p>
    <w:p w14:paraId="76DAAD3C" w14:textId="77777777" w:rsidR="001E7E8F" w:rsidRPr="00EA5FA7" w:rsidRDefault="001E7E8F" w:rsidP="001E7E8F">
      <w:pPr>
        <w:pStyle w:val="PL"/>
        <w:rPr>
          <w:noProof w:val="0"/>
          <w:snapToGrid w:val="0"/>
        </w:rPr>
      </w:pPr>
      <w:proofErr w:type="spellStart"/>
      <w:r w:rsidRPr="00EA5FA7">
        <w:rPr>
          <w:noProof w:val="0"/>
          <w:snapToGrid w:val="0"/>
        </w:rPr>
        <w:t>DUtoCURRCInformation</w:t>
      </w:r>
      <w:proofErr w:type="spellEnd"/>
      <w:r w:rsidRPr="00EA5FA7">
        <w:rPr>
          <w:noProof w:val="0"/>
          <w:snapToGrid w:val="0"/>
        </w:rPr>
        <w:t xml:space="preserve"> ::= SEQUENCE {</w:t>
      </w:r>
    </w:p>
    <w:p w14:paraId="3E34C5EA"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cellGroupConfig</w:t>
      </w:r>
      <w:proofErr w:type="spellEnd"/>
      <w:r w:rsidRPr="00EA5FA7">
        <w:rPr>
          <w:noProof w:val="0"/>
          <w:snapToGrid w:val="0"/>
        </w:rPr>
        <w:tab/>
      </w:r>
      <w:r w:rsidRPr="00EA5FA7">
        <w:rPr>
          <w:noProof w:val="0"/>
          <w:snapToGrid w:val="0"/>
        </w:rPr>
        <w:tab/>
      </w:r>
      <w:proofErr w:type="spellStart"/>
      <w:r w:rsidRPr="00EA5FA7">
        <w:rPr>
          <w:noProof w:val="0"/>
          <w:snapToGrid w:val="0"/>
        </w:rPr>
        <w:t>CellGroupConfig</w:t>
      </w:r>
      <w:proofErr w:type="spellEnd"/>
      <w:r w:rsidRPr="00EA5FA7">
        <w:rPr>
          <w:noProof w:val="0"/>
          <w:snapToGrid w:val="0"/>
        </w:rPr>
        <w:t>,</w:t>
      </w:r>
    </w:p>
    <w:p w14:paraId="09998A3D"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6258ECAC" w14:textId="77777777" w:rsidR="001E7E8F" w:rsidRPr="00EA5FA7" w:rsidRDefault="001E7E8F" w:rsidP="001E7E8F">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87C6A44"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DUtoCURRCInformation-ExtIEs</w:t>
      </w:r>
      <w:proofErr w:type="spellEnd"/>
      <w:r w:rsidRPr="00EA5FA7">
        <w:rPr>
          <w:noProof w:val="0"/>
          <w:snapToGrid w:val="0"/>
        </w:rPr>
        <w:t>} } OPTIONAL,</w:t>
      </w:r>
    </w:p>
    <w:p w14:paraId="280555C5" w14:textId="77777777" w:rsidR="001E7E8F" w:rsidRPr="00EA5FA7" w:rsidRDefault="001E7E8F" w:rsidP="001E7E8F">
      <w:pPr>
        <w:pStyle w:val="PL"/>
        <w:rPr>
          <w:noProof w:val="0"/>
          <w:snapToGrid w:val="0"/>
        </w:rPr>
      </w:pPr>
      <w:r w:rsidRPr="00EA5FA7">
        <w:rPr>
          <w:noProof w:val="0"/>
          <w:snapToGrid w:val="0"/>
        </w:rPr>
        <w:tab/>
        <w:t>...</w:t>
      </w:r>
    </w:p>
    <w:p w14:paraId="6FB840B4" w14:textId="77777777" w:rsidR="001E7E8F" w:rsidRPr="00EA5FA7" w:rsidRDefault="001E7E8F" w:rsidP="001E7E8F">
      <w:pPr>
        <w:pStyle w:val="PL"/>
        <w:rPr>
          <w:noProof w:val="0"/>
          <w:snapToGrid w:val="0"/>
        </w:rPr>
      </w:pPr>
      <w:r w:rsidRPr="00EA5FA7">
        <w:rPr>
          <w:noProof w:val="0"/>
          <w:snapToGrid w:val="0"/>
        </w:rPr>
        <w:t>}</w:t>
      </w:r>
    </w:p>
    <w:p w14:paraId="0A9726F0" w14:textId="77777777" w:rsidR="001E7E8F" w:rsidRPr="00EA5FA7" w:rsidRDefault="001E7E8F" w:rsidP="001E7E8F">
      <w:pPr>
        <w:pStyle w:val="PL"/>
        <w:rPr>
          <w:noProof w:val="0"/>
          <w:snapToGrid w:val="0"/>
        </w:rPr>
      </w:pPr>
    </w:p>
    <w:p w14:paraId="63BD8E3E" w14:textId="77777777" w:rsidR="001E7E8F" w:rsidRPr="00EA5FA7" w:rsidRDefault="001E7E8F" w:rsidP="001E7E8F">
      <w:pPr>
        <w:pStyle w:val="PL"/>
        <w:rPr>
          <w:noProof w:val="0"/>
          <w:snapToGrid w:val="0"/>
          <w:lang w:eastAsia="zh-CN"/>
        </w:rPr>
      </w:pPr>
      <w:proofErr w:type="spellStart"/>
      <w:r w:rsidRPr="00EA5FA7">
        <w:rPr>
          <w:noProof w:val="0"/>
          <w:snapToGrid w:val="0"/>
        </w:rPr>
        <w:t>DUtoCURRCInformation-ExtIEs</w:t>
      </w:r>
      <w:proofErr w:type="spellEnd"/>
      <w:r w:rsidRPr="00EA5FA7">
        <w:rPr>
          <w:noProof w:val="0"/>
          <w:snapToGrid w:val="0"/>
        </w:rPr>
        <w:t xml:space="preserve"> F1AP-PROTOCOL-EXTENSION ::= {</w:t>
      </w:r>
    </w:p>
    <w:p w14:paraId="7A06BE2E" w14:textId="77777777" w:rsidR="001E7E8F" w:rsidRPr="00EA5FA7" w:rsidRDefault="001E7E8F" w:rsidP="001E7E8F">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FBAECDC" w14:textId="77777777" w:rsidR="001E7E8F" w:rsidRPr="00EA5FA7" w:rsidRDefault="001E7E8F" w:rsidP="001E7E8F">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711DA164" w14:textId="77777777" w:rsidR="001E7E8F" w:rsidRPr="00EA5FA7" w:rsidRDefault="001E7E8F" w:rsidP="001E7E8F">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18C561B5" w14:textId="77777777" w:rsidR="001E7E8F" w:rsidRPr="00EA5FA7" w:rsidRDefault="001E7E8F" w:rsidP="001E7E8F">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7421147" w14:textId="77777777" w:rsidR="001E7E8F" w:rsidRPr="00EA5FA7" w:rsidRDefault="001E7E8F" w:rsidP="001E7E8F">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6C9DB74B" w14:textId="77777777" w:rsidR="001E7E8F" w:rsidRPr="00EA5FA7" w:rsidRDefault="001E7E8F" w:rsidP="001E7E8F">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98DA4AA" w14:textId="77777777" w:rsidR="001E7E8F" w:rsidRPr="00EA5FA7" w:rsidRDefault="001E7E8F" w:rsidP="001E7E8F">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9F307AA" w14:textId="77777777" w:rsidR="001E7E8F" w:rsidRPr="00EA5FA7" w:rsidRDefault="001E7E8F" w:rsidP="001E7E8F">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B79F2FB" w14:textId="77777777" w:rsidR="001E7E8F" w:rsidRPr="00EA5FA7" w:rsidRDefault="001E7E8F" w:rsidP="001E7E8F">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06B4213" w14:textId="77777777" w:rsidR="001E7E8F" w:rsidRPr="00EA5FA7" w:rsidRDefault="001E7E8F" w:rsidP="001E7E8F">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DD2CA44" w14:textId="77777777" w:rsidR="001E7E8F" w:rsidRPr="00EA5FA7" w:rsidRDefault="001E7E8F" w:rsidP="001E7E8F">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6AA653BD" w14:textId="77777777" w:rsidR="001E7E8F" w:rsidRPr="00EA5FA7" w:rsidRDefault="001E7E8F" w:rsidP="001E7E8F">
      <w:pPr>
        <w:pStyle w:val="PL"/>
        <w:rPr>
          <w:noProof w:val="0"/>
          <w:snapToGrid w:val="0"/>
        </w:rPr>
      </w:pPr>
      <w:r w:rsidRPr="00EA5FA7">
        <w:rPr>
          <w:noProof w:val="0"/>
          <w:snapToGrid w:val="0"/>
        </w:rPr>
        <w:tab/>
        <w:t>...</w:t>
      </w:r>
    </w:p>
    <w:p w14:paraId="09E76CFA" w14:textId="77777777" w:rsidR="001E7E8F" w:rsidRPr="00EA5FA7" w:rsidRDefault="001E7E8F" w:rsidP="001E7E8F">
      <w:pPr>
        <w:pStyle w:val="PL"/>
        <w:rPr>
          <w:noProof w:val="0"/>
          <w:snapToGrid w:val="0"/>
        </w:rPr>
      </w:pPr>
      <w:r w:rsidRPr="00EA5FA7">
        <w:rPr>
          <w:noProof w:val="0"/>
          <w:snapToGrid w:val="0"/>
        </w:rPr>
        <w:t>}</w:t>
      </w:r>
    </w:p>
    <w:p w14:paraId="0E4C7B34" w14:textId="77777777" w:rsidR="001E7E8F" w:rsidRPr="00EA5FA7" w:rsidRDefault="001E7E8F" w:rsidP="001E7E8F">
      <w:pPr>
        <w:pStyle w:val="PL"/>
        <w:rPr>
          <w:noProof w:val="0"/>
          <w:snapToGrid w:val="0"/>
        </w:rPr>
      </w:pPr>
    </w:p>
    <w:p w14:paraId="271F3F33" w14:textId="77777777" w:rsidR="001E7E8F" w:rsidRPr="00EA5FA7" w:rsidRDefault="001E7E8F" w:rsidP="001E7E8F">
      <w:pPr>
        <w:pStyle w:val="PL"/>
        <w:rPr>
          <w:noProof w:val="0"/>
          <w:snapToGrid w:val="0"/>
        </w:rPr>
      </w:pPr>
      <w:proofErr w:type="spellStart"/>
      <w:r w:rsidRPr="00EA5FA7">
        <w:rPr>
          <w:noProof w:val="0"/>
          <w:snapToGrid w:val="0"/>
        </w:rPr>
        <w:t>DuplicationActivation</w:t>
      </w:r>
      <w:proofErr w:type="spellEnd"/>
      <w:r w:rsidRPr="00EA5FA7">
        <w:rPr>
          <w:noProof w:val="0"/>
          <w:snapToGrid w:val="0"/>
        </w:rPr>
        <w:t xml:space="preserve"> ::= ENUMERATED{</w:t>
      </w:r>
      <w:proofErr w:type="spellStart"/>
      <w:r w:rsidRPr="00EA5FA7">
        <w:rPr>
          <w:noProof w:val="0"/>
          <w:snapToGrid w:val="0"/>
        </w:rPr>
        <w:t>active,inactive</w:t>
      </w:r>
      <w:proofErr w:type="spellEnd"/>
      <w:r w:rsidRPr="00EA5FA7">
        <w:rPr>
          <w:noProof w:val="0"/>
          <w:snapToGrid w:val="0"/>
        </w:rPr>
        <w:t>,... }</w:t>
      </w:r>
    </w:p>
    <w:p w14:paraId="74C8620A" w14:textId="77777777" w:rsidR="001E7E8F" w:rsidRPr="00EA5FA7" w:rsidRDefault="001E7E8F" w:rsidP="001E7E8F">
      <w:pPr>
        <w:pStyle w:val="PL"/>
        <w:rPr>
          <w:noProof w:val="0"/>
          <w:snapToGrid w:val="0"/>
        </w:rPr>
      </w:pPr>
    </w:p>
    <w:p w14:paraId="466603A8" w14:textId="77777777" w:rsidR="001E7E8F" w:rsidRPr="00EA5FA7" w:rsidRDefault="001E7E8F" w:rsidP="001E7E8F">
      <w:pPr>
        <w:pStyle w:val="PL"/>
        <w:rPr>
          <w:noProof w:val="0"/>
          <w:snapToGrid w:val="0"/>
        </w:rPr>
      </w:pPr>
      <w:proofErr w:type="spellStart"/>
      <w:r w:rsidRPr="00EA5FA7">
        <w:rPr>
          <w:noProof w:val="0"/>
          <w:snapToGrid w:val="0"/>
        </w:rPr>
        <w:t>DuplicationIndication</w:t>
      </w:r>
      <w:proofErr w:type="spellEnd"/>
      <w:r w:rsidRPr="00EA5FA7">
        <w:rPr>
          <w:noProof w:val="0"/>
          <w:snapToGrid w:val="0"/>
        </w:rPr>
        <w:t xml:space="preserve"> ::= ENUMERATED {true, ... , false }</w:t>
      </w:r>
    </w:p>
    <w:p w14:paraId="52A71EC5" w14:textId="77777777" w:rsidR="001E7E8F" w:rsidRPr="00EA5FA7" w:rsidRDefault="001E7E8F" w:rsidP="001E7E8F">
      <w:pPr>
        <w:pStyle w:val="PL"/>
        <w:rPr>
          <w:noProof w:val="0"/>
          <w:snapToGrid w:val="0"/>
        </w:rPr>
      </w:pPr>
    </w:p>
    <w:p w14:paraId="70544421" w14:textId="77777777" w:rsidR="001E7E8F" w:rsidRPr="00EA5FA7" w:rsidRDefault="001E7E8F" w:rsidP="001E7E8F">
      <w:pPr>
        <w:pStyle w:val="PL"/>
        <w:rPr>
          <w:noProof w:val="0"/>
          <w:snapToGrid w:val="0"/>
        </w:rPr>
      </w:pPr>
      <w:r w:rsidRPr="00EA5FA7">
        <w:rPr>
          <w:noProof w:val="0"/>
          <w:snapToGrid w:val="0"/>
        </w:rPr>
        <w:t>Dynamic5QIDescriptor</w:t>
      </w:r>
      <w:r w:rsidRPr="00EA5FA7">
        <w:rPr>
          <w:noProof w:val="0"/>
          <w:snapToGrid w:val="0"/>
        </w:rPr>
        <w:tab/>
        <w:t>::= SEQUENCE {</w:t>
      </w:r>
    </w:p>
    <w:p w14:paraId="6BC69AA6"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qoSPriorityLevel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3D27CB7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packetDelayBudget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PacketDelayBudget</w:t>
      </w:r>
      <w:proofErr w:type="spellEnd"/>
      <w:r w:rsidRPr="00EA5FA7">
        <w:rPr>
          <w:noProof w:val="0"/>
          <w:snapToGrid w:val="0"/>
        </w:rPr>
        <w:t>,</w:t>
      </w:r>
    </w:p>
    <w:p w14:paraId="3AB5632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packetErrorRate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PacketErrorRate</w:t>
      </w:r>
      <w:proofErr w:type="spellEnd"/>
      <w:r w:rsidRPr="00EA5FA7">
        <w:rPr>
          <w:noProof w:val="0"/>
          <w:snapToGrid w:val="0"/>
        </w:rPr>
        <w:t>,</w:t>
      </w:r>
    </w:p>
    <w:p w14:paraId="5BA8CD1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fiveQI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5D0DEF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delayCritical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6906B458" w14:textId="77777777" w:rsidR="001E7E8F" w:rsidRPr="00EA5FA7" w:rsidRDefault="001E7E8F" w:rsidP="001E7E8F">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414195AB"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averagingWindow</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AveragingWindow</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C17AB13" w14:textId="77777777" w:rsidR="001E7E8F" w:rsidRPr="00EA5FA7" w:rsidRDefault="001E7E8F" w:rsidP="001E7E8F">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030AA53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A71C484"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Dynamic5QIDescriptor-ExtIEs } } OPTIONAL</w:t>
      </w:r>
    </w:p>
    <w:p w14:paraId="098CCE01" w14:textId="77777777" w:rsidR="001E7E8F" w:rsidRPr="00EA5FA7" w:rsidRDefault="001E7E8F" w:rsidP="001E7E8F">
      <w:pPr>
        <w:pStyle w:val="PL"/>
        <w:rPr>
          <w:noProof w:val="0"/>
          <w:snapToGrid w:val="0"/>
        </w:rPr>
      </w:pPr>
      <w:r w:rsidRPr="00EA5FA7">
        <w:rPr>
          <w:noProof w:val="0"/>
          <w:snapToGrid w:val="0"/>
        </w:rPr>
        <w:t>}</w:t>
      </w:r>
    </w:p>
    <w:p w14:paraId="79C7C2DE" w14:textId="77777777" w:rsidR="001E7E8F" w:rsidRPr="00EA5FA7" w:rsidRDefault="001E7E8F" w:rsidP="001E7E8F">
      <w:pPr>
        <w:pStyle w:val="PL"/>
        <w:rPr>
          <w:noProof w:val="0"/>
          <w:snapToGrid w:val="0"/>
        </w:rPr>
      </w:pPr>
    </w:p>
    <w:p w14:paraId="7F8BBBED" w14:textId="77777777" w:rsidR="001E7E8F" w:rsidRPr="00EA5FA7" w:rsidRDefault="001E7E8F" w:rsidP="001E7E8F">
      <w:pPr>
        <w:pStyle w:val="PL"/>
        <w:rPr>
          <w:noProof w:val="0"/>
          <w:snapToGrid w:val="0"/>
        </w:rPr>
      </w:pPr>
      <w:r w:rsidRPr="00EA5FA7">
        <w:rPr>
          <w:noProof w:val="0"/>
          <w:snapToGrid w:val="0"/>
        </w:rPr>
        <w:t>Dynamic5QIDescriptor-ExtIEs F1AP-PROTOCOL-EXTENSION ::= {</w:t>
      </w:r>
    </w:p>
    <w:p w14:paraId="2EB567EA" w14:textId="77777777" w:rsidR="001E7E8F" w:rsidRPr="00EA5FA7" w:rsidRDefault="001E7E8F" w:rsidP="001E7E8F">
      <w:pPr>
        <w:pStyle w:val="PL"/>
        <w:rPr>
          <w:noProof w:val="0"/>
          <w:snapToGrid w:val="0"/>
        </w:rPr>
      </w:pPr>
      <w:r w:rsidRPr="00EA5FA7">
        <w:rPr>
          <w:noProof w:val="0"/>
          <w:snapToGrid w:val="0"/>
        </w:rPr>
        <w:tab/>
        <w:t>...</w:t>
      </w:r>
    </w:p>
    <w:p w14:paraId="00603662" w14:textId="77777777" w:rsidR="001E7E8F" w:rsidRPr="00EA5FA7" w:rsidRDefault="001E7E8F" w:rsidP="001E7E8F">
      <w:pPr>
        <w:pStyle w:val="PL"/>
        <w:rPr>
          <w:noProof w:val="0"/>
          <w:snapToGrid w:val="0"/>
        </w:rPr>
      </w:pPr>
      <w:r w:rsidRPr="00EA5FA7">
        <w:rPr>
          <w:noProof w:val="0"/>
          <w:snapToGrid w:val="0"/>
        </w:rPr>
        <w:t>}</w:t>
      </w:r>
    </w:p>
    <w:p w14:paraId="0612EDD3" w14:textId="77777777" w:rsidR="001E7E8F" w:rsidRPr="00EA5FA7" w:rsidRDefault="001E7E8F" w:rsidP="001E7E8F">
      <w:pPr>
        <w:pStyle w:val="PL"/>
        <w:rPr>
          <w:noProof w:val="0"/>
          <w:snapToGrid w:val="0"/>
        </w:rPr>
      </w:pPr>
    </w:p>
    <w:p w14:paraId="1F3A6F2E" w14:textId="77777777" w:rsidR="001E7E8F" w:rsidRPr="00EA5FA7" w:rsidRDefault="001E7E8F" w:rsidP="001E7E8F">
      <w:pPr>
        <w:pStyle w:val="PL"/>
        <w:outlineLvl w:val="3"/>
        <w:rPr>
          <w:noProof w:val="0"/>
          <w:snapToGrid w:val="0"/>
        </w:rPr>
      </w:pPr>
      <w:r w:rsidRPr="00EA5FA7">
        <w:rPr>
          <w:noProof w:val="0"/>
          <w:snapToGrid w:val="0"/>
        </w:rPr>
        <w:t>-- E</w:t>
      </w:r>
    </w:p>
    <w:p w14:paraId="1FC7EA0D" w14:textId="77777777" w:rsidR="001E7E8F" w:rsidRPr="00EA5FA7" w:rsidRDefault="001E7E8F" w:rsidP="001E7E8F">
      <w:pPr>
        <w:pStyle w:val="PL"/>
        <w:rPr>
          <w:noProof w:val="0"/>
        </w:rPr>
      </w:pPr>
    </w:p>
    <w:p w14:paraId="536ABA11" w14:textId="77777777" w:rsidR="001E7E8F" w:rsidRPr="00EA5FA7" w:rsidRDefault="001E7E8F" w:rsidP="001E7E8F">
      <w:pPr>
        <w:pStyle w:val="PL"/>
        <w:rPr>
          <w:noProof w:val="0"/>
        </w:rPr>
      </w:pPr>
      <w:r w:rsidRPr="00EA5FA7">
        <w:rPr>
          <w:noProof w:val="0"/>
        </w:rPr>
        <w:t>Endpoint-IP-address-and-port ::=SEQUENCE {</w:t>
      </w:r>
    </w:p>
    <w:p w14:paraId="40710F5B" w14:textId="77777777" w:rsidR="001E7E8F" w:rsidRPr="00EA5FA7" w:rsidRDefault="001E7E8F" w:rsidP="001E7E8F">
      <w:pPr>
        <w:pStyle w:val="PL"/>
        <w:rPr>
          <w:noProof w:val="0"/>
        </w:rPr>
      </w:pPr>
      <w:r w:rsidRPr="00EA5FA7">
        <w:rPr>
          <w:noProof w:val="0"/>
        </w:rPr>
        <w:tab/>
      </w:r>
      <w:proofErr w:type="spellStart"/>
      <w:r w:rsidRPr="00EA5FA7">
        <w:rPr>
          <w:noProof w:val="0"/>
        </w:rPr>
        <w:t>endpointIPAddress</w:t>
      </w:r>
      <w:proofErr w:type="spellEnd"/>
      <w:r w:rsidRPr="00EA5FA7">
        <w:rPr>
          <w:noProof w:val="0"/>
        </w:rPr>
        <w:t xml:space="preserve"> </w:t>
      </w:r>
      <w:proofErr w:type="spellStart"/>
      <w:r w:rsidRPr="00EA5FA7">
        <w:rPr>
          <w:noProof w:val="0"/>
        </w:rPr>
        <w:t>TransportLayerAddress</w:t>
      </w:r>
      <w:proofErr w:type="spellEnd"/>
      <w:r w:rsidRPr="00EA5FA7">
        <w:rPr>
          <w:noProof w:val="0"/>
        </w:rPr>
        <w:t>,</w:t>
      </w:r>
    </w:p>
    <w:p w14:paraId="4C66EAE1" w14:textId="77777777" w:rsidR="001E7E8F" w:rsidRPr="00EA5FA7" w:rsidRDefault="001E7E8F" w:rsidP="001E7E8F">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Endpoint-IP-address-and-port-</w:t>
      </w:r>
      <w:proofErr w:type="spellStart"/>
      <w:r w:rsidRPr="00EA5FA7">
        <w:rPr>
          <w:noProof w:val="0"/>
        </w:rPr>
        <w:t>ExtIEs</w:t>
      </w:r>
      <w:proofErr w:type="spellEnd"/>
      <w:r w:rsidRPr="00EA5FA7">
        <w:rPr>
          <w:noProof w:val="0"/>
        </w:rPr>
        <w:t>} } OPTIONAL</w:t>
      </w:r>
    </w:p>
    <w:p w14:paraId="234D84E5" w14:textId="77777777" w:rsidR="001E7E8F" w:rsidRPr="00EA5FA7" w:rsidRDefault="001E7E8F" w:rsidP="001E7E8F">
      <w:pPr>
        <w:pStyle w:val="PL"/>
        <w:rPr>
          <w:noProof w:val="0"/>
        </w:rPr>
      </w:pPr>
      <w:r w:rsidRPr="00EA5FA7">
        <w:rPr>
          <w:noProof w:val="0"/>
        </w:rPr>
        <w:t>}</w:t>
      </w:r>
    </w:p>
    <w:p w14:paraId="6FEFFFC8" w14:textId="77777777" w:rsidR="001E7E8F" w:rsidRPr="00EA5FA7" w:rsidRDefault="001E7E8F" w:rsidP="001E7E8F">
      <w:pPr>
        <w:pStyle w:val="PL"/>
        <w:rPr>
          <w:noProof w:val="0"/>
        </w:rPr>
      </w:pPr>
    </w:p>
    <w:p w14:paraId="65349D81" w14:textId="77777777" w:rsidR="001E7E8F" w:rsidRPr="00EA5FA7" w:rsidRDefault="001E7E8F" w:rsidP="001E7E8F">
      <w:pPr>
        <w:pStyle w:val="PL"/>
        <w:rPr>
          <w:noProof w:val="0"/>
        </w:rPr>
      </w:pPr>
      <w:r w:rsidRPr="00EA5FA7">
        <w:rPr>
          <w:noProof w:val="0"/>
        </w:rPr>
        <w:t>Endpoint-IP-address-and-port-</w:t>
      </w:r>
      <w:proofErr w:type="spellStart"/>
      <w:r w:rsidRPr="00EA5FA7">
        <w:rPr>
          <w:noProof w:val="0"/>
        </w:rPr>
        <w:t>ExtIEs</w:t>
      </w:r>
      <w:proofErr w:type="spellEnd"/>
      <w:r w:rsidRPr="00EA5FA7">
        <w:rPr>
          <w:noProof w:val="0"/>
        </w:rPr>
        <w:t xml:space="preserve"> F1AP-PROTOCOL-EXTENSION ::= {</w:t>
      </w:r>
    </w:p>
    <w:p w14:paraId="2E8B55D3" w14:textId="77777777" w:rsidR="001E7E8F" w:rsidRPr="00EA5FA7" w:rsidRDefault="001E7E8F" w:rsidP="001E7E8F">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32685213" w14:textId="77777777" w:rsidR="001E7E8F" w:rsidRPr="00EA5FA7" w:rsidRDefault="001E7E8F" w:rsidP="001E7E8F">
      <w:pPr>
        <w:pStyle w:val="PL"/>
      </w:pPr>
      <w:r w:rsidRPr="00EA5FA7">
        <w:tab/>
        <w:t>...</w:t>
      </w:r>
    </w:p>
    <w:p w14:paraId="6721753F" w14:textId="77777777" w:rsidR="001E7E8F" w:rsidRPr="00EA5FA7" w:rsidRDefault="001E7E8F" w:rsidP="001E7E8F">
      <w:pPr>
        <w:pStyle w:val="PL"/>
      </w:pPr>
      <w:r w:rsidRPr="00EA5FA7">
        <w:t>}</w:t>
      </w:r>
    </w:p>
    <w:p w14:paraId="099BE3A2" w14:textId="77777777" w:rsidR="001E7E8F" w:rsidRPr="00EA5FA7" w:rsidRDefault="001E7E8F" w:rsidP="001E7E8F">
      <w:pPr>
        <w:pStyle w:val="PL"/>
        <w:rPr>
          <w:noProof w:val="0"/>
        </w:rPr>
      </w:pPr>
    </w:p>
    <w:p w14:paraId="3C7866FD" w14:textId="77777777" w:rsidR="001E7E8F" w:rsidRPr="00EA5FA7" w:rsidRDefault="001E7E8F" w:rsidP="001E7E8F">
      <w:pPr>
        <w:pStyle w:val="PL"/>
        <w:rPr>
          <w:noProof w:val="0"/>
        </w:rPr>
      </w:pPr>
      <w:proofErr w:type="spellStart"/>
      <w:r w:rsidRPr="00EA5FA7">
        <w:rPr>
          <w:noProof w:val="0"/>
        </w:rPr>
        <w:t>ExtendedAvailablePLMN</w:t>
      </w:r>
      <w:proofErr w:type="spellEnd"/>
      <w:r w:rsidRPr="00EA5FA7">
        <w:rPr>
          <w:noProof w:val="0"/>
        </w:rPr>
        <w:t xml:space="preserve">-List ::= SEQUENCE (SIZE(1..maxnoofExtendedBPLMNs)) OF </w:t>
      </w:r>
      <w:proofErr w:type="spellStart"/>
      <w:r w:rsidRPr="00EA5FA7">
        <w:rPr>
          <w:noProof w:val="0"/>
        </w:rPr>
        <w:t>ExtendedAvailablePLMN</w:t>
      </w:r>
      <w:proofErr w:type="spellEnd"/>
      <w:r w:rsidRPr="00EA5FA7">
        <w:rPr>
          <w:noProof w:val="0"/>
        </w:rPr>
        <w:t>-Item</w:t>
      </w:r>
    </w:p>
    <w:p w14:paraId="7213C708" w14:textId="77777777" w:rsidR="001E7E8F" w:rsidRPr="00EA5FA7" w:rsidRDefault="001E7E8F" w:rsidP="001E7E8F">
      <w:pPr>
        <w:pStyle w:val="PL"/>
        <w:rPr>
          <w:noProof w:val="0"/>
        </w:rPr>
      </w:pPr>
    </w:p>
    <w:p w14:paraId="7BC776EA" w14:textId="77777777" w:rsidR="001E7E8F" w:rsidRPr="00EA5FA7" w:rsidRDefault="001E7E8F" w:rsidP="001E7E8F">
      <w:pPr>
        <w:pStyle w:val="PL"/>
        <w:rPr>
          <w:noProof w:val="0"/>
        </w:rPr>
      </w:pPr>
      <w:proofErr w:type="spellStart"/>
      <w:r w:rsidRPr="00EA5FA7">
        <w:rPr>
          <w:noProof w:val="0"/>
        </w:rPr>
        <w:t>ExtendedAvailablePLMN</w:t>
      </w:r>
      <w:proofErr w:type="spellEnd"/>
      <w:r w:rsidRPr="00EA5FA7">
        <w:rPr>
          <w:noProof w:val="0"/>
        </w:rPr>
        <w:t>-Item ::= SEQUENCE {</w:t>
      </w:r>
    </w:p>
    <w:p w14:paraId="2E29D656" w14:textId="77777777" w:rsidR="001E7E8F" w:rsidRPr="00EA5FA7" w:rsidRDefault="001E7E8F" w:rsidP="001E7E8F">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1610674E"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ExtendedAvailablePLMN</w:t>
      </w:r>
      <w:proofErr w:type="spellEnd"/>
      <w:r w:rsidRPr="00EA5FA7">
        <w:rPr>
          <w:noProof w:val="0"/>
        </w:rPr>
        <w:t>-Item-</w:t>
      </w:r>
      <w:proofErr w:type="spellStart"/>
      <w:r w:rsidRPr="00EA5FA7">
        <w:rPr>
          <w:noProof w:val="0"/>
        </w:rPr>
        <w:t>ExtIEs</w:t>
      </w:r>
      <w:proofErr w:type="spellEnd"/>
      <w:r w:rsidRPr="00EA5FA7">
        <w:rPr>
          <w:noProof w:val="0"/>
        </w:rPr>
        <w:t>} } OPTIONAL</w:t>
      </w:r>
    </w:p>
    <w:p w14:paraId="0E57C872" w14:textId="77777777" w:rsidR="001E7E8F" w:rsidRPr="00EA5FA7" w:rsidRDefault="001E7E8F" w:rsidP="001E7E8F">
      <w:pPr>
        <w:pStyle w:val="PL"/>
        <w:rPr>
          <w:noProof w:val="0"/>
        </w:rPr>
      </w:pPr>
      <w:r w:rsidRPr="00EA5FA7">
        <w:rPr>
          <w:noProof w:val="0"/>
        </w:rPr>
        <w:t>}</w:t>
      </w:r>
    </w:p>
    <w:p w14:paraId="58B17E3A" w14:textId="77777777" w:rsidR="001E7E8F" w:rsidRPr="00EA5FA7" w:rsidRDefault="001E7E8F" w:rsidP="001E7E8F">
      <w:pPr>
        <w:pStyle w:val="PL"/>
        <w:rPr>
          <w:noProof w:val="0"/>
        </w:rPr>
      </w:pPr>
    </w:p>
    <w:p w14:paraId="2C44557B" w14:textId="77777777" w:rsidR="001E7E8F" w:rsidRPr="00EA5FA7" w:rsidRDefault="001E7E8F" w:rsidP="001E7E8F">
      <w:pPr>
        <w:pStyle w:val="PL"/>
        <w:rPr>
          <w:noProof w:val="0"/>
        </w:rPr>
      </w:pPr>
      <w:proofErr w:type="spellStart"/>
      <w:r w:rsidRPr="00EA5FA7">
        <w:rPr>
          <w:noProof w:val="0"/>
        </w:rPr>
        <w:t>ExtendedAvailablePLMN</w:t>
      </w:r>
      <w:proofErr w:type="spellEnd"/>
      <w:r w:rsidRPr="00EA5FA7">
        <w:rPr>
          <w:noProof w:val="0"/>
        </w:rPr>
        <w:t>-Item-</w:t>
      </w:r>
      <w:proofErr w:type="spellStart"/>
      <w:r w:rsidRPr="00EA5FA7">
        <w:rPr>
          <w:noProof w:val="0"/>
        </w:rPr>
        <w:t>ExtIEs</w:t>
      </w:r>
      <w:proofErr w:type="spellEnd"/>
      <w:r w:rsidRPr="00EA5FA7">
        <w:rPr>
          <w:noProof w:val="0"/>
        </w:rPr>
        <w:t xml:space="preserve"> F1AP-PROTOCOL-EXTENSION ::= {</w:t>
      </w:r>
    </w:p>
    <w:p w14:paraId="5490246D" w14:textId="77777777" w:rsidR="001E7E8F" w:rsidRPr="00EA5FA7" w:rsidRDefault="001E7E8F" w:rsidP="001E7E8F">
      <w:pPr>
        <w:pStyle w:val="PL"/>
        <w:rPr>
          <w:noProof w:val="0"/>
        </w:rPr>
      </w:pPr>
      <w:r w:rsidRPr="00EA5FA7">
        <w:rPr>
          <w:noProof w:val="0"/>
        </w:rPr>
        <w:tab/>
        <w:t>...</w:t>
      </w:r>
    </w:p>
    <w:p w14:paraId="38D25425" w14:textId="77777777" w:rsidR="001E7E8F" w:rsidRPr="00EA5FA7" w:rsidRDefault="001E7E8F" w:rsidP="001E7E8F">
      <w:pPr>
        <w:pStyle w:val="PL"/>
        <w:rPr>
          <w:noProof w:val="0"/>
        </w:rPr>
      </w:pPr>
      <w:r w:rsidRPr="00EA5FA7">
        <w:rPr>
          <w:noProof w:val="0"/>
        </w:rPr>
        <w:t>}</w:t>
      </w:r>
    </w:p>
    <w:p w14:paraId="77F2F484" w14:textId="77777777" w:rsidR="001E7E8F" w:rsidRPr="00EA5FA7" w:rsidRDefault="001E7E8F" w:rsidP="001E7E8F">
      <w:pPr>
        <w:pStyle w:val="PL"/>
        <w:rPr>
          <w:noProof w:val="0"/>
        </w:rPr>
      </w:pPr>
    </w:p>
    <w:p w14:paraId="3E9B6D6E" w14:textId="77777777" w:rsidR="001E7E8F" w:rsidRPr="00EA5FA7" w:rsidRDefault="001E7E8F" w:rsidP="001E7E8F">
      <w:pPr>
        <w:pStyle w:val="PL"/>
        <w:rPr>
          <w:noProof w:val="0"/>
        </w:rPr>
      </w:pPr>
      <w:proofErr w:type="spellStart"/>
      <w:r w:rsidRPr="00EA5FA7">
        <w:rPr>
          <w:noProof w:val="0"/>
        </w:rPr>
        <w:t>ExtendedServedPLMNs</w:t>
      </w:r>
      <w:proofErr w:type="spellEnd"/>
      <w:r w:rsidRPr="00EA5FA7">
        <w:rPr>
          <w:noProof w:val="0"/>
        </w:rPr>
        <w:t xml:space="preserve">-List ::= SEQUENCE (SIZE(1.. </w:t>
      </w:r>
      <w:proofErr w:type="spellStart"/>
      <w:r w:rsidRPr="00EA5FA7">
        <w:rPr>
          <w:noProof w:val="0"/>
        </w:rPr>
        <w:t>maxnoofExtendedBPLMNs</w:t>
      </w:r>
      <w:proofErr w:type="spellEnd"/>
      <w:r w:rsidRPr="00EA5FA7">
        <w:rPr>
          <w:noProof w:val="0"/>
        </w:rPr>
        <w:t xml:space="preserve">)) OF </w:t>
      </w:r>
      <w:proofErr w:type="spellStart"/>
      <w:r w:rsidRPr="00EA5FA7">
        <w:rPr>
          <w:noProof w:val="0"/>
        </w:rPr>
        <w:t>ExtendedServedPLMNs</w:t>
      </w:r>
      <w:proofErr w:type="spellEnd"/>
      <w:r w:rsidRPr="00EA5FA7">
        <w:rPr>
          <w:noProof w:val="0"/>
        </w:rPr>
        <w:t>-Item</w:t>
      </w:r>
    </w:p>
    <w:p w14:paraId="6BC1EA01" w14:textId="77777777" w:rsidR="001E7E8F" w:rsidRPr="00EA5FA7" w:rsidRDefault="001E7E8F" w:rsidP="001E7E8F">
      <w:pPr>
        <w:pStyle w:val="PL"/>
        <w:rPr>
          <w:noProof w:val="0"/>
        </w:rPr>
      </w:pPr>
    </w:p>
    <w:p w14:paraId="093B086D" w14:textId="77777777" w:rsidR="001E7E8F" w:rsidRPr="00EA5FA7" w:rsidRDefault="001E7E8F" w:rsidP="001E7E8F">
      <w:pPr>
        <w:pStyle w:val="PL"/>
        <w:rPr>
          <w:noProof w:val="0"/>
        </w:rPr>
      </w:pPr>
      <w:proofErr w:type="spellStart"/>
      <w:r w:rsidRPr="00EA5FA7">
        <w:rPr>
          <w:noProof w:val="0"/>
        </w:rPr>
        <w:t>ExtendedServedPLMNs</w:t>
      </w:r>
      <w:proofErr w:type="spellEnd"/>
      <w:r w:rsidRPr="00EA5FA7">
        <w:rPr>
          <w:noProof w:val="0"/>
        </w:rPr>
        <w:t>-Item ::= SEQUENCE {</w:t>
      </w:r>
    </w:p>
    <w:p w14:paraId="38BEEBFB" w14:textId="77777777" w:rsidR="001E7E8F" w:rsidRPr="00EA5FA7" w:rsidRDefault="001E7E8F" w:rsidP="001E7E8F">
      <w:pPr>
        <w:pStyle w:val="PL"/>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r>
      <w:r w:rsidRPr="00EA5FA7">
        <w:rPr>
          <w:noProof w:val="0"/>
        </w:rPr>
        <w:tab/>
        <w:t>PLMN-Identity,</w:t>
      </w:r>
    </w:p>
    <w:p w14:paraId="0F6FC05F" w14:textId="77777777" w:rsidR="001E7E8F" w:rsidRPr="00EA5FA7" w:rsidRDefault="001E7E8F" w:rsidP="001E7E8F">
      <w:pPr>
        <w:pStyle w:val="PL"/>
        <w:rPr>
          <w:noProof w:val="0"/>
        </w:rPr>
      </w:pPr>
      <w:r w:rsidRPr="00EA5FA7">
        <w:rPr>
          <w:noProof w:val="0"/>
        </w:rPr>
        <w:tab/>
      </w:r>
      <w:proofErr w:type="spellStart"/>
      <w:r w:rsidRPr="00EA5FA7">
        <w:rPr>
          <w:noProof w:val="0"/>
        </w:rPr>
        <w:t>tAISliceSupportList</w:t>
      </w:r>
      <w:proofErr w:type="spellEnd"/>
      <w:r w:rsidRPr="00EA5FA7">
        <w:rPr>
          <w:noProof w:val="0"/>
        </w:rPr>
        <w:t xml:space="preserve"> </w:t>
      </w:r>
      <w:r w:rsidRPr="00EA5FA7">
        <w:rPr>
          <w:noProof w:val="0"/>
        </w:rPr>
        <w:tab/>
      </w:r>
      <w:r w:rsidRPr="00EA5FA7">
        <w:rPr>
          <w:noProof w:val="0"/>
        </w:rPr>
        <w:tab/>
      </w:r>
      <w:proofErr w:type="spellStart"/>
      <w:r w:rsidRPr="00EA5FA7">
        <w:rPr>
          <w:noProof w:val="0"/>
        </w:rPr>
        <w:t>SliceSupportList</w:t>
      </w:r>
      <w:proofErr w:type="spellEnd"/>
      <w:r w:rsidRPr="00EA5FA7">
        <w:rPr>
          <w:noProof w:val="0"/>
        </w:rPr>
        <w:tab/>
        <w:t>OPTIONAL,</w:t>
      </w:r>
    </w:p>
    <w:p w14:paraId="4D33BB3A"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ExtendedServedPLMNs-ItemExtIEs</w:t>
      </w:r>
      <w:proofErr w:type="spellEnd"/>
      <w:r w:rsidRPr="00EA5FA7">
        <w:rPr>
          <w:noProof w:val="0"/>
        </w:rPr>
        <w:t>} } OPTIONAL,</w:t>
      </w:r>
    </w:p>
    <w:p w14:paraId="54A27B2F" w14:textId="77777777" w:rsidR="001E7E8F" w:rsidRPr="00EA5FA7" w:rsidRDefault="001E7E8F" w:rsidP="001E7E8F">
      <w:pPr>
        <w:pStyle w:val="PL"/>
        <w:rPr>
          <w:noProof w:val="0"/>
        </w:rPr>
      </w:pPr>
      <w:r w:rsidRPr="00EA5FA7">
        <w:rPr>
          <w:noProof w:val="0"/>
        </w:rPr>
        <w:tab/>
        <w:t>...</w:t>
      </w:r>
    </w:p>
    <w:p w14:paraId="785C8F1D" w14:textId="77777777" w:rsidR="001E7E8F" w:rsidRPr="00EA5FA7" w:rsidRDefault="001E7E8F" w:rsidP="001E7E8F">
      <w:pPr>
        <w:pStyle w:val="PL"/>
        <w:rPr>
          <w:noProof w:val="0"/>
        </w:rPr>
      </w:pPr>
      <w:r w:rsidRPr="00EA5FA7">
        <w:rPr>
          <w:noProof w:val="0"/>
        </w:rPr>
        <w:t>}</w:t>
      </w:r>
    </w:p>
    <w:p w14:paraId="11EB51F6" w14:textId="77777777" w:rsidR="001E7E8F" w:rsidRPr="00EA5FA7" w:rsidRDefault="001E7E8F" w:rsidP="001E7E8F">
      <w:pPr>
        <w:pStyle w:val="PL"/>
        <w:rPr>
          <w:noProof w:val="0"/>
        </w:rPr>
      </w:pPr>
    </w:p>
    <w:p w14:paraId="0BB3F8C0" w14:textId="77777777" w:rsidR="001E7E8F" w:rsidRPr="00EA5FA7" w:rsidRDefault="001E7E8F" w:rsidP="001E7E8F">
      <w:pPr>
        <w:pStyle w:val="PL"/>
        <w:rPr>
          <w:noProof w:val="0"/>
        </w:rPr>
      </w:pPr>
      <w:proofErr w:type="spellStart"/>
      <w:r w:rsidRPr="00EA5FA7">
        <w:rPr>
          <w:noProof w:val="0"/>
        </w:rPr>
        <w:t>ExtendedServedPLMNs-ItemExtIEs</w:t>
      </w:r>
      <w:proofErr w:type="spellEnd"/>
      <w:r w:rsidRPr="00EA5FA7">
        <w:rPr>
          <w:noProof w:val="0"/>
        </w:rPr>
        <w:t xml:space="preserve"> F1AP-PROTOCOL-EXTENSION ::= {</w:t>
      </w:r>
    </w:p>
    <w:p w14:paraId="125AA1F0" w14:textId="77777777" w:rsidR="001E7E8F" w:rsidRPr="00EA5FA7" w:rsidRDefault="001E7E8F" w:rsidP="001E7E8F">
      <w:pPr>
        <w:pStyle w:val="PL"/>
        <w:rPr>
          <w:noProof w:val="0"/>
        </w:rPr>
      </w:pPr>
      <w:r w:rsidRPr="00EA5FA7">
        <w:rPr>
          <w:noProof w:val="0"/>
        </w:rPr>
        <w:tab/>
        <w:t>...</w:t>
      </w:r>
    </w:p>
    <w:p w14:paraId="3A0332E7" w14:textId="77777777" w:rsidR="001E7E8F" w:rsidRPr="00EA5FA7" w:rsidRDefault="001E7E8F" w:rsidP="001E7E8F">
      <w:pPr>
        <w:pStyle w:val="PL"/>
        <w:rPr>
          <w:noProof w:val="0"/>
        </w:rPr>
      </w:pPr>
      <w:r w:rsidRPr="00EA5FA7">
        <w:rPr>
          <w:noProof w:val="0"/>
        </w:rPr>
        <w:t>}</w:t>
      </w:r>
    </w:p>
    <w:p w14:paraId="27C4A308" w14:textId="77777777" w:rsidR="001E7E8F" w:rsidRPr="00EA5FA7" w:rsidRDefault="001E7E8F" w:rsidP="001E7E8F">
      <w:pPr>
        <w:pStyle w:val="PL"/>
      </w:pPr>
    </w:p>
    <w:p w14:paraId="3DAF3EF3" w14:textId="77777777" w:rsidR="001E7E8F" w:rsidRPr="00EA5FA7" w:rsidRDefault="001E7E8F" w:rsidP="001E7E8F">
      <w:pPr>
        <w:pStyle w:val="PL"/>
      </w:pPr>
      <w:r w:rsidRPr="00EA5FA7">
        <w:t>EUTRACells-List  ::= SEQUENCE (SIZE (1.. maxCellineNB)) OF EUTRACells-List-item</w:t>
      </w:r>
    </w:p>
    <w:p w14:paraId="070ED057" w14:textId="77777777" w:rsidR="001E7E8F" w:rsidRPr="00EA5FA7" w:rsidRDefault="001E7E8F" w:rsidP="001E7E8F">
      <w:pPr>
        <w:pStyle w:val="PL"/>
      </w:pPr>
    </w:p>
    <w:p w14:paraId="5E5B47D6" w14:textId="77777777" w:rsidR="001E7E8F" w:rsidRPr="00EA5FA7" w:rsidRDefault="001E7E8F" w:rsidP="001E7E8F">
      <w:pPr>
        <w:pStyle w:val="PL"/>
      </w:pPr>
      <w:r w:rsidRPr="00EA5FA7">
        <w:t>EUTRACells-List-item ::= SEQUENCE {</w:t>
      </w:r>
    </w:p>
    <w:p w14:paraId="6EDFB95A" w14:textId="77777777" w:rsidR="001E7E8F" w:rsidRPr="00EA5FA7" w:rsidRDefault="001E7E8F" w:rsidP="001E7E8F">
      <w:pPr>
        <w:pStyle w:val="PL"/>
      </w:pPr>
      <w:r w:rsidRPr="00EA5FA7">
        <w:tab/>
        <w:t>eUTRA-Cell-ID</w:t>
      </w:r>
      <w:r w:rsidRPr="00EA5FA7">
        <w:tab/>
      </w:r>
      <w:r w:rsidRPr="00EA5FA7">
        <w:tab/>
      </w:r>
      <w:r w:rsidRPr="00EA5FA7">
        <w:tab/>
      </w:r>
      <w:r w:rsidRPr="00EA5FA7">
        <w:tab/>
      </w:r>
      <w:r w:rsidRPr="00EA5FA7">
        <w:tab/>
        <w:t>EUTRA-Cell-ID,</w:t>
      </w:r>
    </w:p>
    <w:p w14:paraId="17D69F05" w14:textId="77777777" w:rsidR="001E7E8F" w:rsidRPr="00EA5FA7" w:rsidRDefault="001E7E8F" w:rsidP="001E7E8F">
      <w:pPr>
        <w:pStyle w:val="PL"/>
      </w:pPr>
      <w:r w:rsidRPr="00EA5FA7">
        <w:tab/>
        <w:t>served-EUTRA-Cells-Information</w:t>
      </w:r>
      <w:r w:rsidRPr="00EA5FA7">
        <w:tab/>
        <w:t>Served-EUTRA-Cells-Information,</w:t>
      </w:r>
    </w:p>
    <w:p w14:paraId="1F9F36E5" w14:textId="77777777" w:rsidR="001E7E8F" w:rsidRPr="00EA5FA7" w:rsidRDefault="001E7E8F" w:rsidP="001E7E8F">
      <w:pPr>
        <w:pStyle w:val="PL"/>
      </w:pPr>
      <w:r w:rsidRPr="00EA5FA7">
        <w:tab/>
        <w:t>iE-Extensions ProtocolExtensionContainer { { EUTRACells-List-itemExtIEs } }    OPTIONAL</w:t>
      </w:r>
    </w:p>
    <w:p w14:paraId="3A09ABE2" w14:textId="77777777" w:rsidR="001E7E8F" w:rsidRPr="00EA5FA7" w:rsidRDefault="001E7E8F" w:rsidP="001E7E8F">
      <w:pPr>
        <w:pStyle w:val="PL"/>
      </w:pPr>
      <w:r w:rsidRPr="00EA5FA7">
        <w:t>}</w:t>
      </w:r>
    </w:p>
    <w:p w14:paraId="2013DBE3" w14:textId="77777777" w:rsidR="001E7E8F" w:rsidRPr="00EA5FA7" w:rsidRDefault="001E7E8F" w:rsidP="001E7E8F">
      <w:pPr>
        <w:pStyle w:val="PL"/>
      </w:pPr>
    </w:p>
    <w:p w14:paraId="34E764B0" w14:textId="77777777" w:rsidR="001E7E8F" w:rsidRPr="00EA5FA7" w:rsidRDefault="001E7E8F" w:rsidP="001E7E8F">
      <w:pPr>
        <w:pStyle w:val="PL"/>
      </w:pPr>
      <w:r w:rsidRPr="00EA5FA7">
        <w:t>EUTRACells-List-itemExtIEs    F1AP-PROTOCOL-EXTENSION ::= {</w:t>
      </w:r>
    </w:p>
    <w:p w14:paraId="2C0E89E2" w14:textId="77777777" w:rsidR="001E7E8F" w:rsidRPr="00EA5FA7" w:rsidRDefault="001E7E8F" w:rsidP="001E7E8F">
      <w:pPr>
        <w:pStyle w:val="PL"/>
      </w:pPr>
      <w:r w:rsidRPr="00EA5FA7">
        <w:tab/>
        <w:t>...</w:t>
      </w:r>
    </w:p>
    <w:p w14:paraId="44CC63B1" w14:textId="77777777" w:rsidR="001E7E8F" w:rsidRPr="00EA5FA7" w:rsidRDefault="001E7E8F" w:rsidP="001E7E8F">
      <w:pPr>
        <w:pStyle w:val="PL"/>
      </w:pPr>
      <w:r w:rsidRPr="00EA5FA7">
        <w:t>}</w:t>
      </w:r>
    </w:p>
    <w:p w14:paraId="701946CE" w14:textId="77777777" w:rsidR="001E7E8F" w:rsidRPr="00EA5FA7" w:rsidRDefault="001E7E8F" w:rsidP="001E7E8F">
      <w:pPr>
        <w:pStyle w:val="PL"/>
      </w:pPr>
    </w:p>
    <w:p w14:paraId="14BE2DF2" w14:textId="77777777" w:rsidR="001E7E8F" w:rsidRPr="00EA5FA7" w:rsidRDefault="001E7E8F" w:rsidP="001E7E8F">
      <w:pPr>
        <w:pStyle w:val="PL"/>
      </w:pPr>
    </w:p>
    <w:p w14:paraId="5EF55FF9" w14:textId="77777777" w:rsidR="001E7E8F" w:rsidRPr="00EA5FA7" w:rsidRDefault="001E7E8F" w:rsidP="001E7E8F">
      <w:pPr>
        <w:pStyle w:val="PL"/>
      </w:pPr>
      <w:r w:rsidRPr="00EA5FA7">
        <w:t>EUTRA-Cell-ID ::= BIT STRING (SIZE(28))</w:t>
      </w:r>
    </w:p>
    <w:p w14:paraId="066FC31B" w14:textId="77777777" w:rsidR="001E7E8F" w:rsidRPr="00EA5FA7" w:rsidRDefault="001E7E8F" w:rsidP="001E7E8F">
      <w:pPr>
        <w:pStyle w:val="PL"/>
        <w:rPr>
          <w:snapToGrid w:val="0"/>
          <w:lang w:eastAsia="zh-CN"/>
        </w:rPr>
      </w:pPr>
    </w:p>
    <w:p w14:paraId="089C88A7" w14:textId="77777777" w:rsidR="001E7E8F" w:rsidRPr="00EA5FA7" w:rsidRDefault="001E7E8F" w:rsidP="001E7E8F">
      <w:pPr>
        <w:pStyle w:val="PL"/>
        <w:rPr>
          <w:snapToGrid w:val="0"/>
          <w:lang w:eastAsia="zh-CN"/>
        </w:rPr>
      </w:pPr>
      <w:r w:rsidRPr="00EA5FA7">
        <w:rPr>
          <w:snapToGrid w:val="0"/>
          <w:lang w:eastAsia="zh-CN"/>
        </w:rPr>
        <w:t xml:space="preserve">EUTRA-Coex-FDD-Info ::= </w:t>
      </w:r>
      <w:r w:rsidRPr="00EA5FA7">
        <w:rPr>
          <w:snapToGrid w:val="0"/>
        </w:rPr>
        <w:t>SEQUENCE {</w:t>
      </w:r>
    </w:p>
    <w:p w14:paraId="783317BA" w14:textId="77777777" w:rsidR="001E7E8F" w:rsidRPr="00EA5FA7" w:rsidRDefault="001E7E8F" w:rsidP="001E7E8F">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B222917" w14:textId="77777777" w:rsidR="001E7E8F" w:rsidRPr="00EA5FA7" w:rsidRDefault="001E7E8F" w:rsidP="001E7E8F">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88F2E32" w14:textId="77777777" w:rsidR="001E7E8F" w:rsidRPr="00EA5FA7" w:rsidRDefault="001E7E8F" w:rsidP="001E7E8F">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7EC2202" w14:textId="77777777" w:rsidR="001E7E8F" w:rsidRPr="00EA5FA7" w:rsidRDefault="001E7E8F" w:rsidP="001E7E8F">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78E18B81" w14:textId="77777777" w:rsidR="001E7E8F" w:rsidRPr="00EA5FA7" w:rsidRDefault="001E7E8F" w:rsidP="001E7E8F">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7FB1B976" w14:textId="77777777" w:rsidR="001E7E8F" w:rsidRPr="00EA5FA7" w:rsidRDefault="001E7E8F" w:rsidP="001E7E8F">
      <w:pPr>
        <w:pStyle w:val="PL"/>
        <w:rPr>
          <w:snapToGrid w:val="0"/>
        </w:rPr>
      </w:pPr>
      <w:r w:rsidRPr="00EA5FA7">
        <w:rPr>
          <w:snapToGrid w:val="0"/>
        </w:rPr>
        <w:tab/>
        <w:t>...</w:t>
      </w:r>
    </w:p>
    <w:p w14:paraId="6024EFC2" w14:textId="77777777" w:rsidR="001E7E8F" w:rsidRPr="00EA5FA7" w:rsidRDefault="001E7E8F" w:rsidP="001E7E8F">
      <w:pPr>
        <w:pStyle w:val="PL"/>
        <w:rPr>
          <w:snapToGrid w:val="0"/>
          <w:lang w:eastAsia="zh-CN"/>
        </w:rPr>
      </w:pPr>
      <w:r w:rsidRPr="00EA5FA7">
        <w:rPr>
          <w:snapToGrid w:val="0"/>
          <w:lang w:eastAsia="zh-CN"/>
        </w:rPr>
        <w:t>}</w:t>
      </w:r>
    </w:p>
    <w:p w14:paraId="040EC41D" w14:textId="77777777" w:rsidR="001E7E8F" w:rsidRPr="00EA5FA7" w:rsidRDefault="001E7E8F" w:rsidP="001E7E8F">
      <w:pPr>
        <w:pStyle w:val="PL"/>
        <w:rPr>
          <w:snapToGrid w:val="0"/>
        </w:rPr>
      </w:pPr>
    </w:p>
    <w:p w14:paraId="45864FD2" w14:textId="77777777" w:rsidR="001E7E8F" w:rsidRPr="00EA5FA7" w:rsidRDefault="001E7E8F" w:rsidP="001E7E8F">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4CB10979" w14:textId="77777777" w:rsidR="001E7E8F" w:rsidRPr="00EA5FA7" w:rsidRDefault="001E7E8F" w:rsidP="001E7E8F">
      <w:pPr>
        <w:pStyle w:val="PL"/>
        <w:rPr>
          <w:snapToGrid w:val="0"/>
        </w:rPr>
      </w:pPr>
      <w:r w:rsidRPr="00EA5FA7">
        <w:rPr>
          <w:snapToGrid w:val="0"/>
        </w:rPr>
        <w:tab/>
        <w:t>...</w:t>
      </w:r>
    </w:p>
    <w:p w14:paraId="3EC54D29" w14:textId="77777777" w:rsidR="001E7E8F" w:rsidRPr="00EA5FA7" w:rsidRDefault="001E7E8F" w:rsidP="001E7E8F">
      <w:pPr>
        <w:pStyle w:val="PL"/>
        <w:rPr>
          <w:snapToGrid w:val="0"/>
        </w:rPr>
      </w:pPr>
      <w:r w:rsidRPr="00EA5FA7">
        <w:rPr>
          <w:snapToGrid w:val="0"/>
        </w:rPr>
        <w:t>}</w:t>
      </w:r>
    </w:p>
    <w:p w14:paraId="322DEE72" w14:textId="77777777" w:rsidR="001E7E8F" w:rsidRPr="00EA5FA7" w:rsidRDefault="001E7E8F" w:rsidP="001E7E8F">
      <w:pPr>
        <w:pStyle w:val="PL"/>
        <w:rPr>
          <w:snapToGrid w:val="0"/>
          <w:lang w:eastAsia="zh-CN"/>
        </w:rPr>
      </w:pPr>
    </w:p>
    <w:p w14:paraId="27214902" w14:textId="77777777" w:rsidR="001E7E8F" w:rsidRPr="00EA5FA7" w:rsidRDefault="001E7E8F" w:rsidP="001E7E8F">
      <w:pPr>
        <w:pStyle w:val="PL"/>
        <w:rPr>
          <w:snapToGrid w:val="0"/>
          <w:lang w:eastAsia="zh-CN"/>
        </w:rPr>
      </w:pPr>
      <w:r w:rsidRPr="00EA5FA7">
        <w:rPr>
          <w:snapToGrid w:val="0"/>
          <w:lang w:eastAsia="zh-CN"/>
        </w:rPr>
        <w:t>EUTRA-Coex-Mode-Info ::= CHOICE {</w:t>
      </w:r>
    </w:p>
    <w:p w14:paraId="42FA910B" w14:textId="77777777" w:rsidR="001E7E8F" w:rsidRPr="00EA5FA7" w:rsidRDefault="001E7E8F" w:rsidP="001E7E8F">
      <w:pPr>
        <w:pStyle w:val="PL"/>
      </w:pPr>
      <w:r w:rsidRPr="00EA5FA7">
        <w:rPr>
          <w:snapToGrid w:val="0"/>
          <w:lang w:eastAsia="zh-CN"/>
        </w:rPr>
        <w:tab/>
      </w:r>
      <w:r w:rsidRPr="00EA5FA7">
        <w:t>fDD</w:t>
      </w:r>
      <w:r w:rsidRPr="00EA5FA7">
        <w:tab/>
      </w:r>
      <w:r w:rsidRPr="00EA5FA7">
        <w:tab/>
        <w:t>EUTRA-Coex-FDD-Info,</w:t>
      </w:r>
    </w:p>
    <w:p w14:paraId="219B1922" w14:textId="77777777" w:rsidR="001E7E8F" w:rsidRPr="00EA5FA7" w:rsidRDefault="001E7E8F" w:rsidP="001E7E8F">
      <w:pPr>
        <w:pStyle w:val="PL"/>
      </w:pPr>
      <w:r w:rsidRPr="00EA5FA7">
        <w:tab/>
        <w:t>tDD</w:t>
      </w:r>
      <w:r w:rsidRPr="00EA5FA7">
        <w:tab/>
      </w:r>
      <w:r w:rsidRPr="00EA5FA7">
        <w:tab/>
        <w:t>EUTRA-Coex-TDD-Info,</w:t>
      </w:r>
    </w:p>
    <w:p w14:paraId="561FE16D" w14:textId="77777777" w:rsidR="001E7E8F" w:rsidRPr="00EA5FA7" w:rsidRDefault="001E7E8F" w:rsidP="001E7E8F">
      <w:pPr>
        <w:pStyle w:val="PL"/>
        <w:rPr>
          <w:snapToGrid w:val="0"/>
        </w:rPr>
      </w:pPr>
      <w:r w:rsidRPr="00EA5FA7">
        <w:tab/>
      </w:r>
      <w:r w:rsidRPr="00EA5FA7">
        <w:rPr>
          <w:snapToGrid w:val="0"/>
        </w:rPr>
        <w:t>...</w:t>
      </w:r>
    </w:p>
    <w:p w14:paraId="2017F5A8" w14:textId="77777777" w:rsidR="001E7E8F" w:rsidRPr="00EA5FA7" w:rsidRDefault="001E7E8F" w:rsidP="001E7E8F">
      <w:pPr>
        <w:pStyle w:val="PL"/>
        <w:rPr>
          <w:snapToGrid w:val="0"/>
          <w:lang w:eastAsia="zh-CN"/>
        </w:rPr>
      </w:pPr>
      <w:r w:rsidRPr="00EA5FA7">
        <w:rPr>
          <w:snapToGrid w:val="0"/>
          <w:lang w:eastAsia="zh-CN"/>
        </w:rPr>
        <w:t>}</w:t>
      </w:r>
    </w:p>
    <w:p w14:paraId="5237E674" w14:textId="77777777" w:rsidR="001E7E8F" w:rsidRPr="00EA5FA7" w:rsidRDefault="001E7E8F" w:rsidP="001E7E8F">
      <w:pPr>
        <w:pStyle w:val="PL"/>
        <w:rPr>
          <w:snapToGrid w:val="0"/>
          <w:lang w:eastAsia="zh-CN"/>
        </w:rPr>
      </w:pPr>
    </w:p>
    <w:p w14:paraId="4590C15D" w14:textId="77777777" w:rsidR="001E7E8F" w:rsidRPr="00EA5FA7" w:rsidRDefault="001E7E8F" w:rsidP="001E7E8F">
      <w:pPr>
        <w:pStyle w:val="PL"/>
        <w:rPr>
          <w:noProof w:val="0"/>
          <w:snapToGrid w:val="0"/>
          <w:lang w:eastAsia="zh-CN"/>
        </w:rPr>
      </w:pPr>
      <w:r w:rsidRPr="00EA5FA7">
        <w:rPr>
          <w:noProof w:val="0"/>
          <w:snapToGrid w:val="0"/>
          <w:lang w:eastAsia="zh-CN"/>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lang w:eastAsia="zh-CN"/>
        </w:rPr>
        <w:t xml:space="preserve">-TDD-Info ::= </w:t>
      </w:r>
      <w:r w:rsidRPr="00EA5FA7">
        <w:rPr>
          <w:noProof w:val="0"/>
          <w:snapToGrid w:val="0"/>
        </w:rPr>
        <w:t>SEQUENCE {</w:t>
      </w:r>
    </w:p>
    <w:p w14:paraId="5D56E2BA"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eARFCN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6944E085" w14:textId="77777777" w:rsidR="001E7E8F" w:rsidRPr="00EA5FA7" w:rsidRDefault="001E7E8F" w:rsidP="001E7E8F">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12663E30" w14:textId="77777777" w:rsidR="001E7E8F" w:rsidRPr="00EA5FA7" w:rsidRDefault="001E7E8F" w:rsidP="001E7E8F">
      <w:pPr>
        <w:pStyle w:val="PL"/>
        <w:rPr>
          <w:noProof w:val="0"/>
          <w:snapToGrid w:val="0"/>
          <w:lang w:eastAsia="zh-CN"/>
        </w:rPr>
      </w:pPr>
      <w:r w:rsidRPr="00EA5FA7">
        <w:rPr>
          <w:noProof w:val="0"/>
          <w:snapToGrid w:val="0"/>
        </w:rPr>
        <w:tab/>
      </w:r>
      <w:proofErr w:type="spellStart"/>
      <w:r w:rsidRPr="00EA5FA7">
        <w:rPr>
          <w:noProof w:val="0"/>
          <w:snapToGrid w:val="0"/>
          <w:lang w:eastAsia="zh-CN"/>
        </w:rPr>
        <w:t>s</w:t>
      </w:r>
      <w:r w:rsidRPr="00EA5FA7">
        <w:rPr>
          <w:noProof w:val="0"/>
          <w:snapToGrid w:val="0"/>
        </w:rPr>
        <w:t>ubframeAssignment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w:t>
      </w:r>
      <w:proofErr w:type="spellStart"/>
      <w:r w:rsidRPr="00EA5FA7">
        <w:rPr>
          <w:noProof w:val="0"/>
          <w:snapToGrid w:val="0"/>
        </w:rPr>
        <w:t>SubframeAssignment</w:t>
      </w:r>
      <w:proofErr w:type="spellEnd"/>
      <w:r w:rsidRPr="00EA5FA7">
        <w:rPr>
          <w:noProof w:val="0"/>
          <w:snapToGrid w:val="0"/>
        </w:rPr>
        <w:t>,</w:t>
      </w:r>
    </w:p>
    <w:p w14:paraId="776C722E"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specialSubframe</w:t>
      </w:r>
      <w:proofErr w:type="spellEnd"/>
      <w:r w:rsidRPr="00EA5FA7">
        <w:rPr>
          <w:noProof w:val="0"/>
          <w:snapToGrid w:val="0"/>
          <w:lang w:eastAsia="zh-CN"/>
        </w:rPr>
        <w:t>-Info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proofErr w:type="spellStart"/>
      <w:r w:rsidRPr="00EA5FA7">
        <w:rPr>
          <w:noProof w:val="0"/>
          <w:snapToGrid w:val="0"/>
          <w:lang w:eastAsia="zh-CN"/>
        </w:rPr>
        <w:t>SpecialSubframe</w:t>
      </w:r>
      <w:proofErr w:type="spellEnd"/>
      <w:r w:rsidRPr="00EA5FA7">
        <w:rPr>
          <w:noProof w:val="0"/>
          <w:snapToGrid w:val="0"/>
          <w:lang w:eastAsia="zh-CN"/>
        </w:rPr>
        <w:t>-Info,</w:t>
      </w:r>
    </w:p>
    <w:p w14:paraId="1665382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{EUTRA</w:t>
      </w:r>
      <w:r w:rsidRPr="00EA5FA7">
        <w:rPr>
          <w:snapToGrid w:val="0"/>
          <w:lang w:eastAsia="zh-CN"/>
        </w:rPr>
        <w:t>-</w:t>
      </w:r>
      <w:proofErr w:type="spellStart"/>
      <w:r w:rsidRPr="00EA5FA7">
        <w:rPr>
          <w:snapToGrid w:val="0"/>
          <w:lang w:eastAsia="zh-CN"/>
        </w:rPr>
        <w:t>Coex</w:t>
      </w:r>
      <w:proofErr w:type="spellEnd"/>
      <w:r w:rsidRPr="00EA5FA7">
        <w:rPr>
          <w:noProof w:val="0"/>
          <w:snapToGrid w:val="0"/>
        </w:rPr>
        <w:t>-TDD-Info-</w:t>
      </w:r>
      <w:proofErr w:type="spellStart"/>
      <w:r w:rsidRPr="00EA5FA7">
        <w:rPr>
          <w:noProof w:val="0"/>
          <w:snapToGrid w:val="0"/>
        </w:rPr>
        <w:t>ExtIEs</w:t>
      </w:r>
      <w:proofErr w:type="spellEnd"/>
      <w:r w:rsidRPr="00EA5FA7">
        <w:rPr>
          <w:noProof w:val="0"/>
          <w:snapToGrid w:val="0"/>
        </w:rPr>
        <w:t>} } OPTIONAL,</w:t>
      </w:r>
    </w:p>
    <w:p w14:paraId="44276012" w14:textId="77777777" w:rsidR="001E7E8F" w:rsidRPr="00EA5FA7" w:rsidRDefault="001E7E8F" w:rsidP="001E7E8F">
      <w:pPr>
        <w:pStyle w:val="PL"/>
        <w:rPr>
          <w:noProof w:val="0"/>
          <w:snapToGrid w:val="0"/>
        </w:rPr>
      </w:pPr>
      <w:r w:rsidRPr="00EA5FA7">
        <w:rPr>
          <w:noProof w:val="0"/>
          <w:snapToGrid w:val="0"/>
        </w:rPr>
        <w:tab/>
        <w:t>...</w:t>
      </w:r>
    </w:p>
    <w:p w14:paraId="359D65B6" w14:textId="77777777" w:rsidR="001E7E8F" w:rsidRPr="00EA5FA7" w:rsidRDefault="001E7E8F" w:rsidP="001E7E8F">
      <w:pPr>
        <w:pStyle w:val="PL"/>
        <w:rPr>
          <w:noProof w:val="0"/>
          <w:snapToGrid w:val="0"/>
          <w:lang w:eastAsia="zh-CN"/>
        </w:rPr>
      </w:pPr>
      <w:r w:rsidRPr="00EA5FA7">
        <w:rPr>
          <w:noProof w:val="0"/>
          <w:snapToGrid w:val="0"/>
          <w:lang w:eastAsia="zh-CN"/>
        </w:rPr>
        <w:lastRenderedPageBreak/>
        <w:t>}</w:t>
      </w:r>
    </w:p>
    <w:p w14:paraId="7253C26B" w14:textId="77777777" w:rsidR="001E7E8F" w:rsidRPr="00EA5FA7" w:rsidRDefault="001E7E8F" w:rsidP="001E7E8F">
      <w:pPr>
        <w:pStyle w:val="PL"/>
        <w:rPr>
          <w:noProof w:val="0"/>
          <w:snapToGrid w:val="0"/>
        </w:rPr>
      </w:pPr>
      <w:r w:rsidRPr="00EA5FA7">
        <w:rPr>
          <w:noProof w:val="0"/>
          <w:snapToGrid w:val="0"/>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rPr>
        <w:t>-TDD-Info-</w:t>
      </w:r>
      <w:proofErr w:type="spellStart"/>
      <w:r w:rsidRPr="00EA5FA7">
        <w:rPr>
          <w:noProof w:val="0"/>
          <w:snapToGrid w:val="0"/>
        </w:rPr>
        <w:t>ExtIEs</w:t>
      </w:r>
      <w:proofErr w:type="spellEnd"/>
      <w:r w:rsidRPr="00EA5FA7">
        <w:rPr>
          <w:noProof w:val="0"/>
          <w:snapToGrid w:val="0"/>
        </w:rPr>
        <w:t xml:space="preserve"> F1AP-PROTOCOL-EXTENSION ::= {</w:t>
      </w:r>
    </w:p>
    <w:p w14:paraId="125671C5" w14:textId="77777777" w:rsidR="001E7E8F" w:rsidRPr="00EA5FA7" w:rsidRDefault="001E7E8F" w:rsidP="001E7E8F">
      <w:pPr>
        <w:pStyle w:val="PL"/>
        <w:rPr>
          <w:noProof w:val="0"/>
          <w:snapToGrid w:val="0"/>
        </w:rPr>
      </w:pPr>
      <w:r w:rsidRPr="00EA5FA7">
        <w:rPr>
          <w:noProof w:val="0"/>
          <w:snapToGrid w:val="0"/>
        </w:rPr>
        <w:tab/>
        <w:t>...</w:t>
      </w:r>
    </w:p>
    <w:p w14:paraId="19573F73" w14:textId="77777777" w:rsidR="001E7E8F" w:rsidRPr="00EA5FA7" w:rsidRDefault="001E7E8F" w:rsidP="001E7E8F">
      <w:pPr>
        <w:pStyle w:val="PL"/>
        <w:rPr>
          <w:noProof w:val="0"/>
          <w:snapToGrid w:val="0"/>
        </w:rPr>
      </w:pPr>
      <w:r w:rsidRPr="00EA5FA7">
        <w:rPr>
          <w:noProof w:val="0"/>
          <w:snapToGrid w:val="0"/>
        </w:rPr>
        <w:t>}</w:t>
      </w:r>
    </w:p>
    <w:p w14:paraId="4329F10C" w14:textId="77777777" w:rsidR="001E7E8F" w:rsidRPr="00EA5FA7" w:rsidRDefault="001E7E8F" w:rsidP="001E7E8F">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B114422" w14:textId="77777777" w:rsidR="001E7E8F" w:rsidRPr="00EA5FA7" w:rsidRDefault="001E7E8F" w:rsidP="001E7E8F">
      <w:pPr>
        <w:pStyle w:val="PL"/>
        <w:rPr>
          <w:snapToGrid w:val="0"/>
          <w:lang w:eastAsia="zh-CN"/>
        </w:rPr>
      </w:pPr>
      <w:r w:rsidRPr="00EA5FA7">
        <w:rPr>
          <w:snapToGrid w:val="0"/>
          <w:lang w:eastAsia="zh-CN"/>
        </w:rPr>
        <w:tab/>
        <w:t>normal,</w:t>
      </w:r>
    </w:p>
    <w:p w14:paraId="206F9FF9" w14:textId="77777777" w:rsidR="001E7E8F" w:rsidRPr="00EA5FA7" w:rsidRDefault="001E7E8F" w:rsidP="001E7E8F">
      <w:pPr>
        <w:pStyle w:val="PL"/>
        <w:rPr>
          <w:snapToGrid w:val="0"/>
          <w:lang w:eastAsia="zh-CN"/>
        </w:rPr>
      </w:pPr>
      <w:r w:rsidRPr="00EA5FA7">
        <w:rPr>
          <w:snapToGrid w:val="0"/>
          <w:lang w:eastAsia="zh-CN"/>
        </w:rPr>
        <w:tab/>
        <w:t>extended,</w:t>
      </w:r>
    </w:p>
    <w:p w14:paraId="7558E234" w14:textId="77777777" w:rsidR="001E7E8F" w:rsidRPr="00EA5FA7" w:rsidRDefault="001E7E8F" w:rsidP="001E7E8F">
      <w:pPr>
        <w:pStyle w:val="PL"/>
        <w:rPr>
          <w:snapToGrid w:val="0"/>
        </w:rPr>
      </w:pPr>
      <w:r w:rsidRPr="00EA5FA7">
        <w:rPr>
          <w:snapToGrid w:val="0"/>
        </w:rPr>
        <w:tab/>
        <w:t>...</w:t>
      </w:r>
    </w:p>
    <w:p w14:paraId="6DEAE16B" w14:textId="77777777" w:rsidR="001E7E8F" w:rsidRPr="00EA5FA7" w:rsidRDefault="001E7E8F" w:rsidP="001E7E8F">
      <w:pPr>
        <w:pStyle w:val="PL"/>
        <w:rPr>
          <w:snapToGrid w:val="0"/>
          <w:lang w:eastAsia="zh-CN"/>
        </w:rPr>
      </w:pPr>
      <w:r w:rsidRPr="00EA5FA7">
        <w:rPr>
          <w:snapToGrid w:val="0"/>
          <w:lang w:eastAsia="zh-CN"/>
        </w:rPr>
        <w:t>}</w:t>
      </w:r>
    </w:p>
    <w:p w14:paraId="66D6C1E0" w14:textId="77777777" w:rsidR="001E7E8F" w:rsidRPr="00EA5FA7" w:rsidRDefault="001E7E8F" w:rsidP="001E7E8F">
      <w:pPr>
        <w:pStyle w:val="PL"/>
        <w:rPr>
          <w:snapToGrid w:val="0"/>
          <w:lang w:eastAsia="zh-CN"/>
        </w:rPr>
      </w:pPr>
    </w:p>
    <w:p w14:paraId="57D89FE4" w14:textId="77777777" w:rsidR="001E7E8F" w:rsidRPr="00EA5FA7" w:rsidRDefault="001E7E8F" w:rsidP="001E7E8F">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2C7ACEC9" w14:textId="77777777" w:rsidR="001E7E8F" w:rsidRPr="00EA5FA7" w:rsidRDefault="001E7E8F" w:rsidP="001E7E8F">
      <w:pPr>
        <w:pStyle w:val="PL"/>
        <w:rPr>
          <w:snapToGrid w:val="0"/>
          <w:lang w:eastAsia="zh-CN"/>
        </w:rPr>
      </w:pPr>
      <w:r w:rsidRPr="00EA5FA7">
        <w:rPr>
          <w:snapToGrid w:val="0"/>
          <w:lang w:eastAsia="zh-CN"/>
        </w:rPr>
        <w:tab/>
        <w:t>normal,</w:t>
      </w:r>
    </w:p>
    <w:p w14:paraId="7E5BD081" w14:textId="77777777" w:rsidR="001E7E8F" w:rsidRPr="00EA5FA7" w:rsidRDefault="001E7E8F" w:rsidP="001E7E8F">
      <w:pPr>
        <w:pStyle w:val="PL"/>
        <w:rPr>
          <w:snapToGrid w:val="0"/>
          <w:lang w:eastAsia="zh-CN"/>
        </w:rPr>
      </w:pPr>
      <w:r w:rsidRPr="00EA5FA7">
        <w:rPr>
          <w:snapToGrid w:val="0"/>
          <w:lang w:eastAsia="zh-CN"/>
        </w:rPr>
        <w:tab/>
        <w:t>extended,</w:t>
      </w:r>
    </w:p>
    <w:p w14:paraId="235ADCC0" w14:textId="77777777" w:rsidR="001E7E8F" w:rsidRPr="00EA5FA7" w:rsidRDefault="001E7E8F" w:rsidP="001E7E8F">
      <w:pPr>
        <w:pStyle w:val="PL"/>
        <w:rPr>
          <w:snapToGrid w:val="0"/>
        </w:rPr>
      </w:pPr>
      <w:r w:rsidRPr="00EA5FA7">
        <w:rPr>
          <w:snapToGrid w:val="0"/>
        </w:rPr>
        <w:tab/>
        <w:t>...</w:t>
      </w:r>
    </w:p>
    <w:p w14:paraId="6FD37D33" w14:textId="77777777" w:rsidR="001E7E8F" w:rsidRPr="00EA5FA7" w:rsidRDefault="001E7E8F" w:rsidP="001E7E8F">
      <w:pPr>
        <w:pStyle w:val="PL"/>
        <w:rPr>
          <w:snapToGrid w:val="0"/>
          <w:lang w:eastAsia="zh-CN"/>
        </w:rPr>
      </w:pPr>
      <w:r w:rsidRPr="00EA5FA7">
        <w:rPr>
          <w:snapToGrid w:val="0"/>
          <w:lang w:eastAsia="zh-CN"/>
        </w:rPr>
        <w:t>}</w:t>
      </w:r>
    </w:p>
    <w:p w14:paraId="1F770A5C" w14:textId="77777777" w:rsidR="001E7E8F" w:rsidRPr="00EA5FA7" w:rsidRDefault="001E7E8F" w:rsidP="001E7E8F">
      <w:pPr>
        <w:pStyle w:val="PL"/>
        <w:rPr>
          <w:noProof w:val="0"/>
          <w:snapToGrid w:val="0"/>
          <w:lang w:eastAsia="zh-CN"/>
        </w:rPr>
      </w:pPr>
    </w:p>
    <w:p w14:paraId="34D53693" w14:textId="77777777" w:rsidR="001E7E8F" w:rsidRPr="00EA5FA7" w:rsidRDefault="001E7E8F" w:rsidP="001E7E8F">
      <w:pPr>
        <w:pStyle w:val="PL"/>
        <w:rPr>
          <w:noProof w:val="0"/>
          <w:snapToGrid w:val="0"/>
          <w:lang w:eastAsia="zh-CN"/>
        </w:rPr>
      </w:pPr>
      <w:r w:rsidRPr="00EA5FA7">
        <w:rPr>
          <w:noProof w:val="0"/>
          <w:snapToGrid w:val="0"/>
          <w:lang w:eastAsia="zh-CN"/>
        </w:rPr>
        <w:t>EUTRA-PRACH-Configuration ::= SEQUENCE {</w:t>
      </w:r>
    </w:p>
    <w:p w14:paraId="729B865B"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rootSequenceIndex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37E52E9" w14:textId="77777777" w:rsidR="001E7E8F" w:rsidRPr="00EA5FA7" w:rsidRDefault="001E7E8F" w:rsidP="001E7E8F">
      <w:pPr>
        <w:pStyle w:val="PL"/>
        <w:rPr>
          <w:rFonts w:eastAsia="SimSun"/>
          <w:noProof w:val="0"/>
          <w:snapToGrid w:val="0"/>
          <w:lang w:eastAsia="zh-CN"/>
        </w:rPr>
      </w:pPr>
      <w:r w:rsidRPr="00EA5FA7">
        <w:rPr>
          <w:noProof w:val="0"/>
          <w:snapToGrid w:val="0"/>
          <w:lang w:eastAsia="zh-CN"/>
        </w:rPr>
        <w:tab/>
      </w:r>
      <w:proofErr w:type="spellStart"/>
      <w:r w:rsidRPr="00EA5FA7">
        <w:rPr>
          <w:noProof w:val="0"/>
          <w:snapToGrid w:val="0"/>
          <w:lang w:eastAsia="zh-CN"/>
        </w:rPr>
        <w:t>zeroCorrelationIndex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303F863E" w14:textId="77777777" w:rsidR="001E7E8F" w:rsidRPr="00EA5FA7" w:rsidRDefault="001E7E8F" w:rsidP="001E7E8F">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100DCAF3" w14:textId="77777777" w:rsidR="001E7E8F" w:rsidRPr="00EA5FA7" w:rsidRDefault="001E7E8F" w:rsidP="001E7E8F">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7C2F7842" w14:textId="77777777" w:rsidR="001E7E8F" w:rsidRPr="00EA5FA7" w:rsidRDefault="001E7E8F" w:rsidP="001E7E8F">
      <w:pPr>
        <w:pStyle w:val="PL"/>
        <w:rPr>
          <w:rFonts w:eastAsia="SimSun"/>
          <w:noProof w:val="0"/>
          <w:snapToGrid w:val="0"/>
          <w:lang w:eastAsia="zh-CN"/>
        </w:rPr>
      </w:pPr>
      <w:r w:rsidRPr="00EA5FA7">
        <w:rPr>
          <w:rFonts w:eastAsia="SimSun"/>
          <w:bCs/>
          <w:lang w:eastAsia="zh-CN"/>
        </w:rPr>
        <w:tab/>
      </w:r>
      <w:proofErr w:type="spellStart"/>
      <w:r w:rsidRPr="00EA5FA7">
        <w:rPr>
          <w:noProof w:val="0"/>
          <w:snapToGrid w:val="0"/>
          <w:lang w:eastAsia="zh-CN"/>
        </w:rPr>
        <w:t>prach-ConfigIndex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4256DB8" w14:textId="77777777" w:rsidR="001E7E8F" w:rsidRPr="00EA5FA7" w:rsidRDefault="001E7E8F" w:rsidP="001E7E8F">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6AEEFB7D" w14:textId="77777777" w:rsidR="001E7E8F" w:rsidRPr="00EA5FA7" w:rsidRDefault="001E7E8F" w:rsidP="001E7E8F">
      <w:pPr>
        <w:pStyle w:val="PL"/>
        <w:rPr>
          <w:noProof w:val="0"/>
          <w:snapToGrid w:val="0"/>
        </w:rPr>
      </w:pPr>
      <w:r w:rsidRPr="00EA5FA7">
        <w:rPr>
          <w:rFonts w:eastAsia="SimSun"/>
          <w:bCs/>
          <w:lang w:eastAsia="zh-CN"/>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{EUTRA-</w:t>
      </w:r>
      <w:r w:rsidRPr="00EA5FA7">
        <w:rPr>
          <w:noProof w:val="0"/>
          <w:snapToGrid w:val="0"/>
          <w:lang w:eastAsia="zh-CN"/>
        </w:rPr>
        <w:t>PRACH-Configuration</w:t>
      </w:r>
      <w:r w:rsidRPr="00EA5FA7">
        <w:rPr>
          <w:noProof w:val="0"/>
          <w:snapToGrid w:val="0"/>
        </w:rPr>
        <w:t>-</w:t>
      </w:r>
      <w:proofErr w:type="spellStart"/>
      <w:r w:rsidRPr="00EA5FA7">
        <w:rPr>
          <w:noProof w:val="0"/>
          <w:snapToGrid w:val="0"/>
        </w:rPr>
        <w:t>ExtIEs</w:t>
      </w:r>
      <w:proofErr w:type="spellEnd"/>
      <w:r w:rsidRPr="00EA5FA7">
        <w:rPr>
          <w:noProof w:val="0"/>
          <w:snapToGrid w:val="0"/>
        </w:rPr>
        <w:t>} }</w:t>
      </w:r>
      <w:r w:rsidRPr="00EA5FA7">
        <w:rPr>
          <w:noProof w:val="0"/>
          <w:snapToGrid w:val="0"/>
        </w:rPr>
        <w:tab/>
        <w:t>OPTIONAL,</w:t>
      </w:r>
    </w:p>
    <w:p w14:paraId="6D32EDD5" w14:textId="77777777" w:rsidR="001E7E8F" w:rsidRPr="00EA5FA7" w:rsidRDefault="001E7E8F" w:rsidP="001E7E8F">
      <w:pPr>
        <w:pStyle w:val="PL"/>
        <w:rPr>
          <w:noProof w:val="0"/>
          <w:snapToGrid w:val="0"/>
          <w:lang w:eastAsia="zh-CN"/>
        </w:rPr>
      </w:pPr>
      <w:r w:rsidRPr="00EA5FA7">
        <w:rPr>
          <w:noProof w:val="0"/>
          <w:snapToGrid w:val="0"/>
          <w:lang w:eastAsia="zh-CN"/>
        </w:rPr>
        <w:tab/>
        <w:t>...</w:t>
      </w:r>
    </w:p>
    <w:p w14:paraId="55DAF54B"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4C013442" w14:textId="77777777" w:rsidR="001E7E8F" w:rsidRPr="00EA5FA7" w:rsidRDefault="001E7E8F" w:rsidP="001E7E8F">
      <w:pPr>
        <w:pStyle w:val="PL"/>
        <w:rPr>
          <w:noProof w:val="0"/>
          <w:snapToGrid w:val="0"/>
          <w:lang w:eastAsia="zh-CN"/>
        </w:rPr>
      </w:pPr>
    </w:p>
    <w:p w14:paraId="653EA509" w14:textId="77777777" w:rsidR="001E7E8F" w:rsidRPr="00EA5FA7" w:rsidRDefault="001E7E8F" w:rsidP="001E7E8F">
      <w:pPr>
        <w:pStyle w:val="PL"/>
        <w:rPr>
          <w:noProof w:val="0"/>
          <w:snapToGrid w:val="0"/>
          <w:lang w:eastAsia="zh-CN"/>
        </w:rPr>
      </w:pPr>
      <w:r w:rsidRPr="00EA5FA7">
        <w:rPr>
          <w:noProof w:val="0"/>
          <w:snapToGrid w:val="0"/>
          <w:lang w:eastAsia="zh-CN"/>
        </w:rPr>
        <w:t>EUTRA-PRACH-Configuration</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F1AP-PROTOCOL-EXTENSION</w:t>
      </w:r>
      <w:r w:rsidRPr="00EA5FA7">
        <w:rPr>
          <w:noProof w:val="0"/>
          <w:snapToGrid w:val="0"/>
          <w:lang w:eastAsia="zh-CN"/>
        </w:rPr>
        <w:t xml:space="preserve"> ::= {</w:t>
      </w:r>
    </w:p>
    <w:p w14:paraId="2F4E3B0A" w14:textId="77777777" w:rsidR="001E7E8F" w:rsidRPr="00EA5FA7" w:rsidRDefault="001E7E8F" w:rsidP="001E7E8F">
      <w:pPr>
        <w:pStyle w:val="PL"/>
        <w:rPr>
          <w:noProof w:val="0"/>
          <w:snapToGrid w:val="0"/>
          <w:lang w:eastAsia="zh-CN"/>
        </w:rPr>
      </w:pPr>
      <w:r w:rsidRPr="00EA5FA7">
        <w:rPr>
          <w:noProof w:val="0"/>
          <w:snapToGrid w:val="0"/>
          <w:lang w:eastAsia="zh-CN"/>
        </w:rPr>
        <w:tab/>
      </w:r>
      <w:r w:rsidRPr="00EA5FA7">
        <w:rPr>
          <w:noProof w:val="0"/>
          <w:snapToGrid w:val="0"/>
        </w:rPr>
        <w:t>...</w:t>
      </w:r>
    </w:p>
    <w:p w14:paraId="673BB045"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77E62566" w14:textId="77777777" w:rsidR="001E7E8F" w:rsidRPr="00EA5FA7" w:rsidRDefault="001E7E8F" w:rsidP="001E7E8F">
      <w:pPr>
        <w:pStyle w:val="PL"/>
        <w:rPr>
          <w:noProof w:val="0"/>
          <w:snapToGrid w:val="0"/>
          <w:lang w:eastAsia="zh-CN"/>
        </w:rPr>
      </w:pPr>
    </w:p>
    <w:p w14:paraId="5335AE31" w14:textId="77777777" w:rsidR="001E7E8F" w:rsidRPr="00EA5FA7" w:rsidRDefault="001E7E8F" w:rsidP="001E7E8F">
      <w:pPr>
        <w:pStyle w:val="PL"/>
        <w:rPr>
          <w:snapToGrid w:val="0"/>
          <w:lang w:eastAsia="zh-CN"/>
        </w:rPr>
      </w:pPr>
    </w:p>
    <w:p w14:paraId="4D687C9F" w14:textId="77777777" w:rsidR="001E7E8F" w:rsidRPr="00EA5FA7" w:rsidRDefault="001E7E8F" w:rsidP="001E7E8F">
      <w:pPr>
        <w:pStyle w:val="PL"/>
        <w:rPr>
          <w:noProof w:val="0"/>
          <w:snapToGrid w:val="0"/>
          <w:lang w:eastAsia="zh-CN"/>
        </w:rPr>
      </w:pP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C81AC0A"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w:t>
      </w:r>
    </w:p>
    <w:p w14:paraId="55B1D206" w14:textId="77777777" w:rsidR="001E7E8F" w:rsidRPr="00EA5FA7" w:rsidRDefault="001E7E8F" w:rsidP="001E7E8F">
      <w:pPr>
        <w:pStyle w:val="PL"/>
        <w:rPr>
          <w:noProof w:val="0"/>
          <w:snapToGrid w:val="0"/>
          <w:lang w:eastAsia="zh-CN"/>
        </w:rPr>
      </w:pPr>
      <w:r w:rsidRPr="00EA5FA7">
        <w:rPr>
          <w:noProof w:val="0"/>
          <w:snapToGrid w:val="0"/>
        </w:rPr>
        <w:tab/>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w:t>
      </w:r>
    </w:p>
    <w:p w14:paraId="21D31A94" w14:textId="77777777" w:rsidR="001E7E8F" w:rsidRPr="00EA5FA7" w:rsidRDefault="001E7E8F" w:rsidP="001E7E8F">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w:t>
      </w:r>
    </w:p>
    <w:p w14:paraId="3AAF76E8" w14:textId="77777777" w:rsidR="001E7E8F" w:rsidRPr="00EA5FA7" w:rsidRDefault="001E7E8F" w:rsidP="001E7E8F">
      <w:pPr>
        <w:pStyle w:val="PL"/>
        <w:rPr>
          <w:noProof w:val="0"/>
          <w:snapToGrid w:val="0"/>
        </w:rPr>
      </w:pPr>
      <w:r w:rsidRPr="00EA5FA7">
        <w:rPr>
          <w:noProof w:val="0"/>
          <w:snapToGrid w:val="0"/>
          <w:lang w:eastAsia="zh-CN"/>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r w:rsidRPr="00EA5FA7">
        <w:rPr>
          <w:noProof w:val="0"/>
          <w:snapToGrid w:val="0"/>
        </w:rPr>
        <w:t>Info-</w:t>
      </w:r>
      <w:proofErr w:type="spellStart"/>
      <w:r w:rsidRPr="00EA5FA7">
        <w:rPr>
          <w:noProof w:val="0"/>
          <w:snapToGrid w:val="0"/>
        </w:rPr>
        <w:t>ExtIEs</w:t>
      </w:r>
      <w:proofErr w:type="spellEnd"/>
      <w:r w:rsidRPr="00EA5FA7">
        <w:rPr>
          <w:noProof w:val="0"/>
          <w:snapToGrid w:val="0"/>
        </w:rPr>
        <w:t>} } OPTIONAL,</w:t>
      </w:r>
    </w:p>
    <w:p w14:paraId="787185A2" w14:textId="77777777" w:rsidR="001E7E8F" w:rsidRPr="00EA5FA7" w:rsidRDefault="001E7E8F" w:rsidP="001E7E8F">
      <w:pPr>
        <w:pStyle w:val="PL"/>
        <w:rPr>
          <w:noProof w:val="0"/>
          <w:snapToGrid w:val="0"/>
          <w:lang w:eastAsia="zh-CN"/>
        </w:rPr>
      </w:pPr>
      <w:r w:rsidRPr="00EA5FA7">
        <w:rPr>
          <w:noProof w:val="0"/>
          <w:snapToGrid w:val="0"/>
        </w:rPr>
        <w:tab/>
        <w:t>...</w:t>
      </w:r>
    </w:p>
    <w:p w14:paraId="36209283" w14:textId="77777777" w:rsidR="001E7E8F" w:rsidRPr="00EA5FA7" w:rsidRDefault="001E7E8F" w:rsidP="001E7E8F">
      <w:pPr>
        <w:pStyle w:val="PL"/>
        <w:rPr>
          <w:noProof w:val="0"/>
          <w:snapToGrid w:val="0"/>
          <w:lang w:eastAsia="zh-CN"/>
        </w:rPr>
      </w:pPr>
      <w:r w:rsidRPr="00EA5FA7">
        <w:rPr>
          <w:noProof w:val="0"/>
          <w:snapToGrid w:val="0"/>
          <w:lang w:eastAsia="zh-CN"/>
        </w:rPr>
        <w:t>}</w:t>
      </w:r>
    </w:p>
    <w:p w14:paraId="1AA16C68" w14:textId="77777777" w:rsidR="001E7E8F" w:rsidRPr="00EA5FA7" w:rsidRDefault="001E7E8F" w:rsidP="001E7E8F">
      <w:pPr>
        <w:pStyle w:val="PL"/>
        <w:rPr>
          <w:noProof w:val="0"/>
          <w:snapToGrid w:val="0"/>
          <w:lang w:eastAsia="zh-CN"/>
        </w:rPr>
      </w:pPr>
    </w:p>
    <w:p w14:paraId="3DC889D4" w14:textId="77777777" w:rsidR="001E7E8F" w:rsidRPr="00EA5FA7" w:rsidRDefault="001E7E8F" w:rsidP="001E7E8F">
      <w:pPr>
        <w:pStyle w:val="PL"/>
        <w:rPr>
          <w:noProof w:val="0"/>
          <w:snapToGrid w:val="0"/>
        </w:rPr>
      </w:pPr>
      <w:r w:rsidRPr="00EA5FA7">
        <w:rPr>
          <w:snapToGrid w:val="0"/>
          <w:lang w:eastAsia="zh-CN"/>
        </w:rPr>
        <w:t>EUTRA-</w:t>
      </w:r>
      <w:proofErr w:type="spellStart"/>
      <w:r w:rsidRPr="00EA5FA7">
        <w:rPr>
          <w:noProof w:val="0"/>
        </w:rPr>
        <w:t>SpecialSubframe</w:t>
      </w:r>
      <w:proofErr w:type="spellEnd"/>
      <w:r w:rsidRPr="00EA5FA7">
        <w:rPr>
          <w:noProof w:val="0"/>
        </w:rPr>
        <w:t>-Info</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F1AP-PROTOCOL-EXTENSION ::= {</w:t>
      </w:r>
    </w:p>
    <w:p w14:paraId="515C5EC2" w14:textId="77777777" w:rsidR="001E7E8F" w:rsidRPr="00EA5FA7" w:rsidRDefault="001E7E8F" w:rsidP="001E7E8F">
      <w:pPr>
        <w:pStyle w:val="PL"/>
        <w:rPr>
          <w:noProof w:val="0"/>
          <w:snapToGrid w:val="0"/>
        </w:rPr>
      </w:pPr>
      <w:r w:rsidRPr="00EA5FA7">
        <w:rPr>
          <w:noProof w:val="0"/>
          <w:snapToGrid w:val="0"/>
        </w:rPr>
        <w:tab/>
        <w:t>...</w:t>
      </w:r>
    </w:p>
    <w:p w14:paraId="5FAC2306" w14:textId="77777777" w:rsidR="001E7E8F" w:rsidRPr="00EA5FA7" w:rsidRDefault="001E7E8F" w:rsidP="001E7E8F">
      <w:pPr>
        <w:pStyle w:val="PL"/>
        <w:rPr>
          <w:noProof w:val="0"/>
          <w:snapToGrid w:val="0"/>
        </w:rPr>
      </w:pPr>
      <w:r w:rsidRPr="00EA5FA7">
        <w:rPr>
          <w:noProof w:val="0"/>
          <w:snapToGrid w:val="0"/>
        </w:rPr>
        <w:t>}</w:t>
      </w:r>
    </w:p>
    <w:p w14:paraId="69C88241" w14:textId="77777777" w:rsidR="001E7E8F" w:rsidRPr="00EA5FA7" w:rsidRDefault="001E7E8F" w:rsidP="001E7E8F">
      <w:pPr>
        <w:pStyle w:val="PL"/>
        <w:rPr>
          <w:noProof w:val="0"/>
          <w:snapToGrid w:val="0"/>
          <w:lang w:eastAsia="zh-CN"/>
        </w:rPr>
      </w:pPr>
    </w:p>
    <w:p w14:paraId="4C39F917" w14:textId="77777777" w:rsidR="001E7E8F" w:rsidRPr="00EA5FA7" w:rsidRDefault="001E7E8F" w:rsidP="001E7E8F">
      <w:pPr>
        <w:pStyle w:val="PL"/>
        <w:rPr>
          <w:noProof w:val="0"/>
          <w:snapToGrid w:val="0"/>
        </w:rPr>
      </w:pPr>
      <w:r w:rsidRPr="00EA5FA7">
        <w:rPr>
          <w:snapToGrid w:val="0"/>
          <w:lang w:eastAsia="zh-CN"/>
        </w:rPr>
        <w:t>EUTRA-</w:t>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 xml:space="preserve"> ::= </w:t>
      </w:r>
      <w:r w:rsidRPr="00EA5FA7">
        <w:rPr>
          <w:noProof w:val="0"/>
          <w:snapToGrid w:val="0"/>
        </w:rPr>
        <w:t xml:space="preserve">ENUMERATED { </w:t>
      </w:r>
    </w:p>
    <w:p w14:paraId="6715BC66" w14:textId="77777777" w:rsidR="001E7E8F" w:rsidRPr="00EA5FA7" w:rsidRDefault="001E7E8F" w:rsidP="001E7E8F">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47E9751D" w14:textId="77777777" w:rsidR="001E7E8F" w:rsidRPr="00EA5FA7" w:rsidRDefault="001E7E8F" w:rsidP="001E7E8F">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23EAE21" w14:textId="77777777" w:rsidR="001E7E8F" w:rsidRPr="00EA5FA7" w:rsidRDefault="001E7E8F" w:rsidP="001E7E8F">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9AB049A" w14:textId="77777777" w:rsidR="001E7E8F" w:rsidRPr="00EA5FA7" w:rsidRDefault="001E7E8F" w:rsidP="001E7E8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50DC4EE7" w14:textId="77777777" w:rsidR="001E7E8F" w:rsidRPr="00EA5FA7" w:rsidRDefault="001E7E8F" w:rsidP="001E7E8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2ECBCE48" w14:textId="77777777" w:rsidR="001E7E8F" w:rsidRPr="00EA5FA7" w:rsidRDefault="001E7E8F" w:rsidP="001E7E8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BB57C3E" w14:textId="77777777" w:rsidR="001E7E8F" w:rsidRPr="00EA5FA7" w:rsidRDefault="001E7E8F" w:rsidP="001E7E8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C6C396D" w14:textId="77777777" w:rsidR="001E7E8F" w:rsidRPr="00EA5FA7" w:rsidRDefault="001E7E8F" w:rsidP="001E7E8F">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3EE401CF" w14:textId="77777777" w:rsidR="001E7E8F" w:rsidRPr="00EA5FA7" w:rsidRDefault="001E7E8F" w:rsidP="001E7E8F">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4C263BAA" w14:textId="77777777" w:rsidR="001E7E8F" w:rsidRPr="00EA5FA7" w:rsidRDefault="001E7E8F" w:rsidP="001E7E8F">
      <w:pPr>
        <w:pStyle w:val="PL"/>
      </w:pPr>
      <w:r w:rsidRPr="00EA5FA7">
        <w:rPr>
          <w:bCs/>
          <w:noProof w:val="0"/>
          <w:lang w:eastAsia="zh-CN"/>
        </w:rPr>
        <w:tab/>
      </w:r>
      <w:r w:rsidRPr="00EA5FA7">
        <w:t>ssp9,</w:t>
      </w:r>
    </w:p>
    <w:p w14:paraId="71CBBDF3" w14:textId="77777777" w:rsidR="001E7E8F" w:rsidRPr="00EA5FA7" w:rsidRDefault="001E7E8F" w:rsidP="001E7E8F">
      <w:pPr>
        <w:pStyle w:val="PL"/>
      </w:pPr>
      <w:r w:rsidRPr="00EA5FA7">
        <w:tab/>
        <w:t>ssp10,</w:t>
      </w:r>
    </w:p>
    <w:p w14:paraId="30430146" w14:textId="77777777" w:rsidR="001E7E8F" w:rsidRPr="00EA5FA7" w:rsidRDefault="001E7E8F" w:rsidP="001E7E8F">
      <w:pPr>
        <w:pStyle w:val="PL"/>
      </w:pPr>
      <w:r w:rsidRPr="00EA5FA7">
        <w:tab/>
        <w:t>...</w:t>
      </w:r>
    </w:p>
    <w:p w14:paraId="1594A6C9" w14:textId="77777777" w:rsidR="001E7E8F" w:rsidRPr="00EA5FA7" w:rsidRDefault="001E7E8F" w:rsidP="001E7E8F">
      <w:pPr>
        <w:pStyle w:val="PL"/>
      </w:pPr>
      <w:r w:rsidRPr="00EA5FA7">
        <w:t>}</w:t>
      </w:r>
    </w:p>
    <w:p w14:paraId="02CF2405" w14:textId="77777777" w:rsidR="001E7E8F" w:rsidRPr="00EA5FA7" w:rsidRDefault="001E7E8F" w:rsidP="001E7E8F">
      <w:pPr>
        <w:pStyle w:val="PL"/>
      </w:pPr>
    </w:p>
    <w:p w14:paraId="5FA593BB" w14:textId="77777777" w:rsidR="001E7E8F" w:rsidRPr="00EA5FA7" w:rsidRDefault="001E7E8F" w:rsidP="001E7E8F">
      <w:pPr>
        <w:pStyle w:val="PL"/>
      </w:pPr>
      <w:r w:rsidRPr="00EA5FA7">
        <w:t xml:space="preserve">EUTRA-SubframeAssignment ::= ENUMERATED { </w:t>
      </w:r>
    </w:p>
    <w:p w14:paraId="6E214473" w14:textId="77777777" w:rsidR="001E7E8F" w:rsidRPr="00EA5FA7" w:rsidRDefault="001E7E8F" w:rsidP="001E7E8F">
      <w:pPr>
        <w:pStyle w:val="PL"/>
      </w:pPr>
      <w:r w:rsidRPr="00EA5FA7">
        <w:tab/>
        <w:t>sa0,</w:t>
      </w:r>
    </w:p>
    <w:p w14:paraId="0D4BE69E" w14:textId="77777777" w:rsidR="001E7E8F" w:rsidRPr="00EA5FA7" w:rsidRDefault="001E7E8F" w:rsidP="001E7E8F">
      <w:pPr>
        <w:pStyle w:val="PL"/>
      </w:pPr>
      <w:r w:rsidRPr="00EA5FA7">
        <w:tab/>
        <w:t xml:space="preserve">sa1, </w:t>
      </w:r>
    </w:p>
    <w:p w14:paraId="33DAF22C" w14:textId="77777777" w:rsidR="001E7E8F" w:rsidRPr="00EA5FA7" w:rsidRDefault="001E7E8F" w:rsidP="001E7E8F">
      <w:pPr>
        <w:pStyle w:val="PL"/>
      </w:pPr>
      <w:r w:rsidRPr="00EA5FA7">
        <w:tab/>
        <w:t>sa2,</w:t>
      </w:r>
    </w:p>
    <w:p w14:paraId="7189535B" w14:textId="77777777" w:rsidR="001E7E8F" w:rsidRPr="00EA5FA7" w:rsidRDefault="001E7E8F" w:rsidP="001E7E8F">
      <w:pPr>
        <w:pStyle w:val="PL"/>
      </w:pPr>
      <w:r w:rsidRPr="00EA5FA7">
        <w:tab/>
        <w:t>sa3,</w:t>
      </w:r>
    </w:p>
    <w:p w14:paraId="3C4FADF0" w14:textId="77777777" w:rsidR="001E7E8F" w:rsidRPr="00EA5FA7" w:rsidRDefault="001E7E8F" w:rsidP="001E7E8F">
      <w:pPr>
        <w:pStyle w:val="PL"/>
      </w:pPr>
      <w:r w:rsidRPr="00EA5FA7">
        <w:tab/>
        <w:t>sa4,</w:t>
      </w:r>
    </w:p>
    <w:p w14:paraId="57D0AEF8" w14:textId="77777777" w:rsidR="001E7E8F" w:rsidRPr="00EA5FA7" w:rsidRDefault="001E7E8F" w:rsidP="001E7E8F">
      <w:pPr>
        <w:pStyle w:val="PL"/>
      </w:pPr>
      <w:r w:rsidRPr="00EA5FA7">
        <w:tab/>
        <w:t>sa5,</w:t>
      </w:r>
    </w:p>
    <w:p w14:paraId="7BD557AD" w14:textId="77777777" w:rsidR="001E7E8F" w:rsidRPr="00EA5FA7" w:rsidRDefault="001E7E8F" w:rsidP="001E7E8F">
      <w:pPr>
        <w:pStyle w:val="PL"/>
      </w:pPr>
      <w:r w:rsidRPr="00EA5FA7">
        <w:tab/>
        <w:t>sa6,</w:t>
      </w:r>
    </w:p>
    <w:p w14:paraId="42918427" w14:textId="77777777" w:rsidR="001E7E8F" w:rsidRPr="00EA5FA7" w:rsidRDefault="001E7E8F" w:rsidP="001E7E8F">
      <w:pPr>
        <w:pStyle w:val="PL"/>
      </w:pPr>
      <w:r w:rsidRPr="00EA5FA7">
        <w:tab/>
        <w:t>...</w:t>
      </w:r>
    </w:p>
    <w:p w14:paraId="6387B331" w14:textId="77777777" w:rsidR="001E7E8F" w:rsidRPr="00EA5FA7" w:rsidRDefault="001E7E8F" w:rsidP="001E7E8F">
      <w:pPr>
        <w:pStyle w:val="PL"/>
      </w:pPr>
      <w:r w:rsidRPr="00EA5FA7">
        <w:t>}</w:t>
      </w:r>
    </w:p>
    <w:p w14:paraId="67F255A3" w14:textId="77777777" w:rsidR="001E7E8F" w:rsidRPr="00EA5FA7" w:rsidRDefault="001E7E8F" w:rsidP="001E7E8F">
      <w:pPr>
        <w:pStyle w:val="PL"/>
      </w:pPr>
    </w:p>
    <w:p w14:paraId="56CC2B33" w14:textId="77777777" w:rsidR="001E7E8F" w:rsidRPr="00EA5FA7" w:rsidRDefault="001E7E8F" w:rsidP="001E7E8F">
      <w:pPr>
        <w:pStyle w:val="PL"/>
      </w:pPr>
      <w:r w:rsidRPr="00EA5FA7">
        <w:t>EUTRA-Transmission-Bandwidth ::= ENUMERATED {</w:t>
      </w:r>
    </w:p>
    <w:p w14:paraId="71A22D53" w14:textId="77777777" w:rsidR="001E7E8F" w:rsidRPr="00EA5FA7" w:rsidRDefault="001E7E8F" w:rsidP="001E7E8F">
      <w:pPr>
        <w:pStyle w:val="PL"/>
      </w:pPr>
      <w:r w:rsidRPr="00EA5FA7">
        <w:tab/>
        <w:t>bw6,</w:t>
      </w:r>
    </w:p>
    <w:p w14:paraId="75B1B545" w14:textId="77777777" w:rsidR="001E7E8F" w:rsidRPr="00EA5FA7" w:rsidRDefault="001E7E8F" w:rsidP="001E7E8F">
      <w:pPr>
        <w:pStyle w:val="PL"/>
      </w:pPr>
      <w:r w:rsidRPr="00EA5FA7">
        <w:tab/>
        <w:t>bw15,</w:t>
      </w:r>
    </w:p>
    <w:p w14:paraId="3D841C77" w14:textId="77777777" w:rsidR="001E7E8F" w:rsidRPr="00EA5FA7" w:rsidRDefault="001E7E8F" w:rsidP="001E7E8F">
      <w:pPr>
        <w:pStyle w:val="PL"/>
      </w:pPr>
      <w:r w:rsidRPr="00EA5FA7">
        <w:tab/>
        <w:t>bw25,</w:t>
      </w:r>
    </w:p>
    <w:p w14:paraId="1044D993" w14:textId="77777777" w:rsidR="001E7E8F" w:rsidRPr="00EA5FA7" w:rsidRDefault="001E7E8F" w:rsidP="001E7E8F">
      <w:pPr>
        <w:pStyle w:val="PL"/>
      </w:pPr>
      <w:r w:rsidRPr="00EA5FA7">
        <w:tab/>
        <w:t>bw50,</w:t>
      </w:r>
    </w:p>
    <w:p w14:paraId="3C5B95CC" w14:textId="77777777" w:rsidR="001E7E8F" w:rsidRPr="00EA5FA7" w:rsidRDefault="001E7E8F" w:rsidP="001E7E8F">
      <w:pPr>
        <w:pStyle w:val="PL"/>
      </w:pPr>
      <w:r w:rsidRPr="00EA5FA7">
        <w:lastRenderedPageBreak/>
        <w:tab/>
        <w:t>bw75,</w:t>
      </w:r>
    </w:p>
    <w:p w14:paraId="208E9232" w14:textId="77777777" w:rsidR="001E7E8F" w:rsidRPr="00EA5FA7" w:rsidRDefault="001E7E8F" w:rsidP="001E7E8F">
      <w:pPr>
        <w:pStyle w:val="PL"/>
        <w:rPr>
          <w:noProof w:val="0"/>
          <w:snapToGrid w:val="0"/>
        </w:rPr>
      </w:pPr>
      <w:r w:rsidRPr="00EA5FA7">
        <w:tab/>
      </w:r>
      <w:r w:rsidRPr="00EA5FA7">
        <w:rPr>
          <w:noProof w:val="0"/>
          <w:snapToGrid w:val="0"/>
        </w:rPr>
        <w:t>bw100,</w:t>
      </w:r>
    </w:p>
    <w:p w14:paraId="188B4EE6" w14:textId="77777777" w:rsidR="001E7E8F" w:rsidRPr="00EA5FA7" w:rsidRDefault="001E7E8F" w:rsidP="001E7E8F">
      <w:pPr>
        <w:pStyle w:val="PL"/>
        <w:rPr>
          <w:noProof w:val="0"/>
          <w:snapToGrid w:val="0"/>
        </w:rPr>
      </w:pPr>
      <w:r w:rsidRPr="00EA5FA7">
        <w:rPr>
          <w:noProof w:val="0"/>
          <w:snapToGrid w:val="0"/>
        </w:rPr>
        <w:tab/>
        <w:t>...</w:t>
      </w:r>
    </w:p>
    <w:p w14:paraId="335E9304" w14:textId="77777777" w:rsidR="001E7E8F" w:rsidRPr="00EA5FA7" w:rsidRDefault="001E7E8F" w:rsidP="001E7E8F">
      <w:pPr>
        <w:pStyle w:val="PL"/>
        <w:rPr>
          <w:noProof w:val="0"/>
          <w:snapToGrid w:val="0"/>
        </w:rPr>
      </w:pPr>
      <w:r w:rsidRPr="00EA5FA7">
        <w:rPr>
          <w:noProof w:val="0"/>
          <w:snapToGrid w:val="0"/>
        </w:rPr>
        <w:t>}</w:t>
      </w:r>
    </w:p>
    <w:p w14:paraId="4E3AC28A" w14:textId="77777777" w:rsidR="001E7E8F" w:rsidRPr="00EA5FA7" w:rsidRDefault="001E7E8F" w:rsidP="001E7E8F">
      <w:pPr>
        <w:pStyle w:val="PL"/>
      </w:pPr>
    </w:p>
    <w:p w14:paraId="3F4609EA" w14:textId="77777777" w:rsidR="001E7E8F" w:rsidRPr="00EA5FA7" w:rsidRDefault="001E7E8F" w:rsidP="001E7E8F">
      <w:pPr>
        <w:pStyle w:val="PL"/>
        <w:rPr>
          <w:noProof w:val="0"/>
        </w:rPr>
      </w:pPr>
      <w:proofErr w:type="spellStart"/>
      <w:r w:rsidRPr="00EA5FA7">
        <w:rPr>
          <w:noProof w:val="0"/>
        </w:rPr>
        <w:t>EUTRANQoS</w:t>
      </w:r>
      <w:proofErr w:type="spellEnd"/>
      <w:r w:rsidRPr="00EA5FA7">
        <w:rPr>
          <w:noProof w:val="0"/>
        </w:rPr>
        <w:tab/>
        <w:t>::= SEQUENCE {</w:t>
      </w:r>
    </w:p>
    <w:p w14:paraId="7CF7316B" w14:textId="77777777" w:rsidR="001E7E8F" w:rsidRPr="00EA5FA7" w:rsidRDefault="001E7E8F" w:rsidP="001E7E8F">
      <w:pPr>
        <w:pStyle w:val="PL"/>
        <w:rPr>
          <w:noProof w:val="0"/>
        </w:rPr>
      </w:pPr>
      <w:r w:rsidRPr="00EA5FA7">
        <w:rPr>
          <w:noProof w:val="0"/>
        </w:rPr>
        <w:tab/>
      </w:r>
      <w:proofErr w:type="spellStart"/>
      <w:r w:rsidRPr="00EA5FA7">
        <w:rPr>
          <w:noProof w:val="0"/>
        </w:rPr>
        <w:t>qCI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322FC6CA" w14:textId="77777777" w:rsidR="001E7E8F" w:rsidRPr="00EA5FA7" w:rsidRDefault="001E7E8F" w:rsidP="001E7E8F">
      <w:pPr>
        <w:pStyle w:val="PL"/>
        <w:rPr>
          <w:noProof w:val="0"/>
        </w:rPr>
      </w:pPr>
      <w:r w:rsidRPr="00EA5FA7">
        <w:rPr>
          <w:noProof w:val="0"/>
        </w:rPr>
        <w:tab/>
      </w:r>
      <w:proofErr w:type="spellStart"/>
      <w:r w:rsidRPr="00EA5FA7">
        <w:rPr>
          <w:noProof w:val="0"/>
        </w:rPr>
        <w:t>allocationAndRetentionPriority</w:t>
      </w:r>
      <w:proofErr w:type="spellEnd"/>
      <w:r w:rsidRPr="00EA5FA7">
        <w:rPr>
          <w:noProof w:val="0"/>
        </w:rPr>
        <w:tab/>
      </w:r>
      <w:proofErr w:type="spellStart"/>
      <w:r w:rsidRPr="00EA5FA7">
        <w:rPr>
          <w:noProof w:val="0"/>
        </w:rPr>
        <w:t>AllocationAndRetentionPriority</w:t>
      </w:r>
      <w:proofErr w:type="spellEnd"/>
      <w:r w:rsidRPr="00EA5FA7">
        <w:rPr>
          <w:noProof w:val="0"/>
        </w:rPr>
        <w:t>,</w:t>
      </w:r>
    </w:p>
    <w:p w14:paraId="6DEA0307" w14:textId="77777777" w:rsidR="001E7E8F" w:rsidRPr="00EA5FA7" w:rsidRDefault="001E7E8F" w:rsidP="001E7E8F">
      <w:pPr>
        <w:pStyle w:val="PL"/>
        <w:rPr>
          <w:noProof w:val="0"/>
        </w:rPr>
      </w:pPr>
      <w:r w:rsidRPr="00EA5FA7">
        <w:rPr>
          <w:noProof w:val="0"/>
        </w:rPr>
        <w:tab/>
      </w:r>
      <w:proofErr w:type="spellStart"/>
      <w:r w:rsidRPr="00EA5FA7">
        <w:rPr>
          <w:noProof w:val="0"/>
        </w:rPr>
        <w:t>gbrQosInformation</w:t>
      </w:r>
      <w:proofErr w:type="spellEnd"/>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8326F8"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EUTRANQoS-ExtIEs</w:t>
      </w:r>
      <w:proofErr w:type="spellEnd"/>
      <w:r w:rsidRPr="00EA5FA7">
        <w:rPr>
          <w:noProof w:val="0"/>
        </w:rPr>
        <w:t>} }</w:t>
      </w:r>
      <w:r w:rsidRPr="00EA5FA7">
        <w:rPr>
          <w:noProof w:val="0"/>
        </w:rPr>
        <w:tab/>
        <w:t>OPTIONAL,</w:t>
      </w:r>
    </w:p>
    <w:p w14:paraId="537AC2A6" w14:textId="77777777" w:rsidR="001E7E8F" w:rsidRPr="00EA5FA7" w:rsidRDefault="001E7E8F" w:rsidP="001E7E8F">
      <w:pPr>
        <w:pStyle w:val="PL"/>
        <w:rPr>
          <w:noProof w:val="0"/>
        </w:rPr>
      </w:pPr>
      <w:r w:rsidRPr="00EA5FA7">
        <w:rPr>
          <w:noProof w:val="0"/>
        </w:rPr>
        <w:tab/>
        <w:t>...</w:t>
      </w:r>
    </w:p>
    <w:p w14:paraId="278A29E1" w14:textId="77777777" w:rsidR="001E7E8F" w:rsidRPr="00EA5FA7" w:rsidRDefault="001E7E8F" w:rsidP="001E7E8F">
      <w:pPr>
        <w:pStyle w:val="PL"/>
        <w:rPr>
          <w:noProof w:val="0"/>
        </w:rPr>
      </w:pPr>
      <w:r w:rsidRPr="00EA5FA7">
        <w:rPr>
          <w:noProof w:val="0"/>
        </w:rPr>
        <w:t>}</w:t>
      </w:r>
    </w:p>
    <w:p w14:paraId="7A7572D4" w14:textId="77777777" w:rsidR="001E7E8F" w:rsidRPr="00EA5FA7" w:rsidRDefault="001E7E8F" w:rsidP="001E7E8F">
      <w:pPr>
        <w:pStyle w:val="PL"/>
        <w:rPr>
          <w:noProof w:val="0"/>
        </w:rPr>
      </w:pPr>
    </w:p>
    <w:p w14:paraId="06C323E8" w14:textId="77777777" w:rsidR="001E7E8F" w:rsidRPr="00EA5FA7" w:rsidRDefault="001E7E8F" w:rsidP="001E7E8F">
      <w:pPr>
        <w:pStyle w:val="PL"/>
        <w:rPr>
          <w:noProof w:val="0"/>
        </w:rPr>
      </w:pPr>
      <w:proofErr w:type="spellStart"/>
      <w:r w:rsidRPr="00EA5FA7">
        <w:rPr>
          <w:noProof w:val="0"/>
        </w:rPr>
        <w:t>EUTRANQoS-ExtIEs</w:t>
      </w:r>
      <w:proofErr w:type="spellEnd"/>
      <w:r w:rsidRPr="00EA5FA7">
        <w:rPr>
          <w:noProof w:val="0"/>
        </w:rPr>
        <w:t xml:space="preserve"> F1AP-PROTOCOL-EXTENSION ::= {</w:t>
      </w:r>
    </w:p>
    <w:p w14:paraId="07453C8C" w14:textId="77777777" w:rsidR="001E7E8F" w:rsidRPr="00EA5FA7" w:rsidRDefault="001E7E8F" w:rsidP="001E7E8F">
      <w:pPr>
        <w:pStyle w:val="PL"/>
        <w:rPr>
          <w:noProof w:val="0"/>
        </w:rPr>
      </w:pPr>
      <w:r w:rsidRPr="00EA5FA7">
        <w:rPr>
          <w:noProof w:val="0"/>
        </w:rPr>
        <w:tab/>
        <w:t>...</w:t>
      </w:r>
    </w:p>
    <w:p w14:paraId="0630825B" w14:textId="77777777" w:rsidR="001E7E8F" w:rsidRPr="00EA5FA7" w:rsidRDefault="001E7E8F" w:rsidP="001E7E8F">
      <w:pPr>
        <w:pStyle w:val="PL"/>
        <w:rPr>
          <w:rFonts w:eastAsia="SimSun"/>
        </w:rPr>
      </w:pPr>
      <w:r w:rsidRPr="00EA5FA7">
        <w:rPr>
          <w:noProof w:val="0"/>
        </w:rPr>
        <w:t>}</w:t>
      </w:r>
    </w:p>
    <w:p w14:paraId="0E059914" w14:textId="77777777" w:rsidR="001E7E8F" w:rsidRPr="00EA5FA7" w:rsidRDefault="001E7E8F" w:rsidP="001E7E8F">
      <w:pPr>
        <w:pStyle w:val="PL"/>
        <w:rPr>
          <w:rFonts w:eastAsia="SimSun"/>
        </w:rPr>
      </w:pPr>
    </w:p>
    <w:p w14:paraId="07CE5AB4" w14:textId="77777777" w:rsidR="001E7E8F" w:rsidRPr="00EA5FA7" w:rsidRDefault="001E7E8F" w:rsidP="001E7E8F">
      <w:pPr>
        <w:pStyle w:val="PL"/>
      </w:pPr>
      <w:r w:rsidRPr="00EA5FA7">
        <w:t>ExecuteDuplication ::= ENUMERATED{true,...}</w:t>
      </w:r>
    </w:p>
    <w:p w14:paraId="127A54FB" w14:textId="77777777" w:rsidR="001E7E8F" w:rsidRPr="00EA5FA7" w:rsidRDefault="001E7E8F" w:rsidP="001E7E8F">
      <w:pPr>
        <w:pStyle w:val="PL"/>
        <w:rPr>
          <w:noProof w:val="0"/>
          <w:snapToGrid w:val="0"/>
        </w:rPr>
      </w:pPr>
    </w:p>
    <w:p w14:paraId="7A1ACD63" w14:textId="77777777" w:rsidR="001E7E8F" w:rsidRPr="00EA5FA7" w:rsidRDefault="001E7E8F" w:rsidP="001E7E8F">
      <w:pPr>
        <w:pStyle w:val="PL"/>
      </w:pPr>
      <w:r w:rsidRPr="00EA5FA7">
        <w:t>ExtendedEARFCN ::= INTEGER (0..262143)</w:t>
      </w:r>
    </w:p>
    <w:p w14:paraId="7146559C" w14:textId="77777777" w:rsidR="001E7E8F" w:rsidRPr="00EA5FA7" w:rsidRDefault="001E7E8F" w:rsidP="001E7E8F">
      <w:pPr>
        <w:pStyle w:val="PL"/>
      </w:pPr>
    </w:p>
    <w:p w14:paraId="324F2B3F" w14:textId="77777777" w:rsidR="001E7E8F" w:rsidRPr="00EA5FA7" w:rsidRDefault="001E7E8F" w:rsidP="001E7E8F">
      <w:pPr>
        <w:pStyle w:val="PL"/>
      </w:pPr>
      <w:r w:rsidRPr="00EA5FA7">
        <w:t>EUTRA-Mode-Info ::= CHOICE {</w:t>
      </w:r>
    </w:p>
    <w:p w14:paraId="223AE72E" w14:textId="77777777" w:rsidR="001E7E8F" w:rsidRPr="00EA5FA7" w:rsidRDefault="001E7E8F" w:rsidP="001E7E8F">
      <w:pPr>
        <w:pStyle w:val="PL"/>
      </w:pPr>
      <w:r w:rsidRPr="00EA5FA7">
        <w:tab/>
        <w:t>eUTRAFDD</w:t>
      </w:r>
      <w:r w:rsidRPr="00EA5FA7">
        <w:tab/>
      </w:r>
      <w:r w:rsidRPr="00EA5FA7">
        <w:tab/>
        <w:t>EUTRA-FDD-Info,</w:t>
      </w:r>
    </w:p>
    <w:p w14:paraId="48C39AA4" w14:textId="77777777" w:rsidR="001E7E8F" w:rsidRPr="00EA5FA7" w:rsidRDefault="001E7E8F" w:rsidP="001E7E8F">
      <w:pPr>
        <w:pStyle w:val="PL"/>
        <w:rPr>
          <w:noProof w:val="0"/>
        </w:rPr>
      </w:pPr>
      <w:r w:rsidRPr="00EA5FA7">
        <w:tab/>
      </w:r>
      <w:proofErr w:type="spellStart"/>
      <w:r w:rsidRPr="00EA5FA7">
        <w:rPr>
          <w:noProof w:val="0"/>
        </w:rPr>
        <w:t>eUTRATDD</w:t>
      </w:r>
      <w:proofErr w:type="spellEnd"/>
      <w:r w:rsidRPr="00EA5FA7">
        <w:rPr>
          <w:noProof w:val="0"/>
        </w:rPr>
        <w:tab/>
      </w:r>
      <w:r w:rsidRPr="00EA5FA7">
        <w:rPr>
          <w:noProof w:val="0"/>
        </w:rPr>
        <w:tab/>
        <w:t>EUTRA-TDD-Info,</w:t>
      </w:r>
    </w:p>
    <w:p w14:paraId="131051A2" w14:textId="77777777" w:rsidR="001E7E8F" w:rsidRPr="00EA5FA7" w:rsidRDefault="001E7E8F" w:rsidP="001E7E8F">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EUTRA-Mode-Info-</w:t>
      </w:r>
      <w:proofErr w:type="spellStart"/>
      <w:r w:rsidRPr="00EA5FA7">
        <w:rPr>
          <w:noProof w:val="0"/>
        </w:rPr>
        <w:t>ExtIEs</w:t>
      </w:r>
      <w:proofErr w:type="spellEnd"/>
      <w:r w:rsidRPr="00EA5FA7">
        <w:rPr>
          <w:noProof w:val="0"/>
        </w:rPr>
        <w:t>} }</w:t>
      </w:r>
    </w:p>
    <w:p w14:paraId="74187556" w14:textId="77777777" w:rsidR="001E7E8F" w:rsidRPr="00EA5FA7" w:rsidRDefault="001E7E8F" w:rsidP="001E7E8F">
      <w:pPr>
        <w:pStyle w:val="PL"/>
        <w:rPr>
          <w:noProof w:val="0"/>
        </w:rPr>
      </w:pPr>
      <w:r w:rsidRPr="00EA5FA7">
        <w:rPr>
          <w:noProof w:val="0"/>
        </w:rPr>
        <w:t>}</w:t>
      </w:r>
    </w:p>
    <w:p w14:paraId="695A5B00" w14:textId="77777777" w:rsidR="001E7E8F" w:rsidRPr="00EA5FA7" w:rsidRDefault="001E7E8F" w:rsidP="001E7E8F">
      <w:pPr>
        <w:pStyle w:val="PL"/>
        <w:rPr>
          <w:noProof w:val="0"/>
        </w:rPr>
      </w:pPr>
    </w:p>
    <w:p w14:paraId="4A620B75" w14:textId="77777777" w:rsidR="001E7E8F" w:rsidRPr="00EA5FA7" w:rsidRDefault="001E7E8F" w:rsidP="001E7E8F">
      <w:pPr>
        <w:pStyle w:val="PL"/>
        <w:rPr>
          <w:noProof w:val="0"/>
        </w:rPr>
      </w:pPr>
      <w:r w:rsidRPr="00EA5FA7">
        <w:rPr>
          <w:noProof w:val="0"/>
        </w:rPr>
        <w:t>EUTRA-Mode-Info-</w:t>
      </w:r>
      <w:proofErr w:type="spellStart"/>
      <w:r w:rsidRPr="00EA5FA7">
        <w:rPr>
          <w:noProof w:val="0"/>
        </w:rPr>
        <w:t>ExtIEs</w:t>
      </w:r>
      <w:proofErr w:type="spellEnd"/>
      <w:r w:rsidRPr="00EA5FA7">
        <w:rPr>
          <w:noProof w:val="0"/>
        </w:rPr>
        <w:t xml:space="preserve"> F1AP-PROTOCOL-IES ::= {</w:t>
      </w:r>
    </w:p>
    <w:p w14:paraId="2E5E5608" w14:textId="77777777" w:rsidR="001E7E8F" w:rsidRPr="00EA5FA7" w:rsidRDefault="001E7E8F" w:rsidP="001E7E8F">
      <w:pPr>
        <w:pStyle w:val="PL"/>
        <w:rPr>
          <w:noProof w:val="0"/>
        </w:rPr>
      </w:pPr>
      <w:r w:rsidRPr="00EA5FA7">
        <w:rPr>
          <w:noProof w:val="0"/>
        </w:rPr>
        <w:tab/>
        <w:t>...</w:t>
      </w:r>
    </w:p>
    <w:p w14:paraId="7417322A" w14:textId="77777777" w:rsidR="001E7E8F" w:rsidRPr="00EA5FA7" w:rsidRDefault="001E7E8F" w:rsidP="001E7E8F">
      <w:pPr>
        <w:pStyle w:val="PL"/>
        <w:rPr>
          <w:noProof w:val="0"/>
        </w:rPr>
      </w:pPr>
      <w:r w:rsidRPr="00EA5FA7">
        <w:rPr>
          <w:noProof w:val="0"/>
        </w:rPr>
        <w:t>}</w:t>
      </w:r>
    </w:p>
    <w:p w14:paraId="38EC7D7A" w14:textId="77777777" w:rsidR="001E7E8F" w:rsidRPr="00EA5FA7" w:rsidRDefault="001E7E8F" w:rsidP="001E7E8F">
      <w:pPr>
        <w:pStyle w:val="PL"/>
        <w:rPr>
          <w:noProof w:val="0"/>
        </w:rPr>
      </w:pPr>
    </w:p>
    <w:p w14:paraId="639693D9" w14:textId="77777777" w:rsidR="001E7E8F" w:rsidRPr="00EA5FA7" w:rsidRDefault="001E7E8F" w:rsidP="001E7E8F">
      <w:pPr>
        <w:pStyle w:val="PL"/>
        <w:rPr>
          <w:noProof w:val="0"/>
        </w:rPr>
      </w:pPr>
      <w:r w:rsidRPr="00EA5FA7">
        <w:rPr>
          <w:noProof w:val="0"/>
        </w:rPr>
        <w:t>EUTRA-NR-</w:t>
      </w:r>
      <w:proofErr w:type="spellStart"/>
      <w:r w:rsidRPr="00EA5FA7">
        <w:rPr>
          <w:noProof w:val="0"/>
        </w:rPr>
        <w:t>CellResourceCoordinationReq</w:t>
      </w:r>
      <w:proofErr w:type="spellEnd"/>
      <w:r w:rsidRPr="00EA5FA7">
        <w:rPr>
          <w:noProof w:val="0"/>
        </w:rPr>
        <w:t>-Container</w:t>
      </w:r>
      <w:r w:rsidRPr="00EA5FA7">
        <w:rPr>
          <w:noProof w:val="0"/>
        </w:rPr>
        <w:tab/>
        <w:t>::= OCTET STRING</w:t>
      </w:r>
    </w:p>
    <w:p w14:paraId="22B2E691" w14:textId="77777777" w:rsidR="001E7E8F" w:rsidRPr="00EA5FA7" w:rsidRDefault="001E7E8F" w:rsidP="001E7E8F">
      <w:pPr>
        <w:pStyle w:val="PL"/>
        <w:rPr>
          <w:noProof w:val="0"/>
        </w:rPr>
      </w:pPr>
    </w:p>
    <w:p w14:paraId="44441062" w14:textId="77777777" w:rsidR="001E7E8F" w:rsidRPr="00EA5FA7" w:rsidRDefault="001E7E8F" w:rsidP="001E7E8F">
      <w:pPr>
        <w:pStyle w:val="PL"/>
        <w:rPr>
          <w:noProof w:val="0"/>
        </w:rPr>
      </w:pPr>
      <w:r w:rsidRPr="00EA5FA7">
        <w:rPr>
          <w:noProof w:val="0"/>
        </w:rPr>
        <w:t>EUTRA-NR-</w:t>
      </w:r>
      <w:proofErr w:type="spellStart"/>
      <w:r w:rsidRPr="00EA5FA7">
        <w:rPr>
          <w:noProof w:val="0"/>
        </w:rPr>
        <w:t>CellResourceCoordinationReqAck</w:t>
      </w:r>
      <w:proofErr w:type="spellEnd"/>
      <w:r w:rsidRPr="00EA5FA7">
        <w:rPr>
          <w:noProof w:val="0"/>
        </w:rPr>
        <w:t>-Container</w:t>
      </w:r>
      <w:r w:rsidRPr="00EA5FA7">
        <w:rPr>
          <w:noProof w:val="0"/>
        </w:rPr>
        <w:tab/>
        <w:t>::= OCTET STRING</w:t>
      </w:r>
    </w:p>
    <w:p w14:paraId="023552ED" w14:textId="77777777" w:rsidR="001E7E8F" w:rsidRPr="00EA5FA7" w:rsidRDefault="001E7E8F" w:rsidP="001E7E8F">
      <w:pPr>
        <w:pStyle w:val="PL"/>
        <w:rPr>
          <w:noProof w:val="0"/>
        </w:rPr>
      </w:pPr>
    </w:p>
    <w:p w14:paraId="52BB00F9" w14:textId="77777777" w:rsidR="001E7E8F" w:rsidRPr="00EA5FA7" w:rsidRDefault="001E7E8F" w:rsidP="001E7E8F">
      <w:pPr>
        <w:pStyle w:val="PL"/>
        <w:rPr>
          <w:noProof w:val="0"/>
        </w:rPr>
      </w:pPr>
      <w:r w:rsidRPr="00EA5FA7">
        <w:rPr>
          <w:noProof w:val="0"/>
        </w:rPr>
        <w:t>EUTRA-FDD-Info ::= SEQUENCE {</w:t>
      </w:r>
    </w:p>
    <w:p w14:paraId="6B21371C" w14:textId="77777777" w:rsidR="001E7E8F" w:rsidRPr="00EA5FA7" w:rsidRDefault="001E7E8F" w:rsidP="001E7E8F">
      <w:pPr>
        <w:pStyle w:val="PL"/>
        <w:rPr>
          <w:noProof w:val="0"/>
        </w:rPr>
      </w:pPr>
      <w:r w:rsidRPr="00EA5FA7">
        <w:rPr>
          <w:noProof w:val="0"/>
        </w:rPr>
        <w:tab/>
      </w:r>
      <w:proofErr w:type="spellStart"/>
      <w:r w:rsidRPr="00EA5FA7">
        <w:rPr>
          <w:noProof w:val="0"/>
        </w:rPr>
        <w:t>uL-offsetToPointA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744C182B" w14:textId="77777777" w:rsidR="001E7E8F" w:rsidRPr="00EA5FA7" w:rsidRDefault="001E7E8F" w:rsidP="001E7E8F">
      <w:pPr>
        <w:pStyle w:val="PL"/>
        <w:rPr>
          <w:noProof w:val="0"/>
        </w:rPr>
      </w:pPr>
      <w:r w:rsidRPr="00EA5FA7">
        <w:rPr>
          <w:noProof w:val="0"/>
        </w:rPr>
        <w:tab/>
        <w:t>dL-</w:t>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26481226"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{EUTRA-FDD-Info-</w:t>
      </w:r>
      <w:proofErr w:type="spellStart"/>
      <w:r w:rsidRPr="00EA5FA7">
        <w:rPr>
          <w:noProof w:val="0"/>
        </w:rPr>
        <w:t>ExtIEs</w:t>
      </w:r>
      <w:proofErr w:type="spellEnd"/>
      <w:r w:rsidRPr="00EA5FA7">
        <w:rPr>
          <w:noProof w:val="0"/>
        </w:rPr>
        <w:t>} } OPTIONAL,</w:t>
      </w:r>
    </w:p>
    <w:p w14:paraId="35ECFE44" w14:textId="77777777" w:rsidR="001E7E8F" w:rsidRPr="00EA5FA7" w:rsidRDefault="001E7E8F" w:rsidP="001E7E8F">
      <w:pPr>
        <w:pStyle w:val="PL"/>
        <w:rPr>
          <w:noProof w:val="0"/>
        </w:rPr>
      </w:pPr>
      <w:r w:rsidRPr="00EA5FA7">
        <w:rPr>
          <w:noProof w:val="0"/>
        </w:rPr>
        <w:tab/>
        <w:t>...</w:t>
      </w:r>
    </w:p>
    <w:p w14:paraId="5FE354F6" w14:textId="77777777" w:rsidR="001E7E8F" w:rsidRPr="00EA5FA7" w:rsidRDefault="001E7E8F" w:rsidP="001E7E8F">
      <w:pPr>
        <w:pStyle w:val="PL"/>
        <w:rPr>
          <w:noProof w:val="0"/>
        </w:rPr>
      </w:pPr>
      <w:r w:rsidRPr="00EA5FA7">
        <w:rPr>
          <w:noProof w:val="0"/>
        </w:rPr>
        <w:t>}</w:t>
      </w:r>
    </w:p>
    <w:p w14:paraId="2F3F4E8A" w14:textId="77777777" w:rsidR="001E7E8F" w:rsidRPr="00EA5FA7" w:rsidRDefault="001E7E8F" w:rsidP="001E7E8F">
      <w:pPr>
        <w:pStyle w:val="PL"/>
        <w:rPr>
          <w:noProof w:val="0"/>
        </w:rPr>
      </w:pPr>
    </w:p>
    <w:p w14:paraId="2AB4D090" w14:textId="77777777" w:rsidR="001E7E8F" w:rsidRPr="00EA5FA7" w:rsidRDefault="001E7E8F" w:rsidP="001E7E8F">
      <w:pPr>
        <w:pStyle w:val="PL"/>
        <w:rPr>
          <w:noProof w:val="0"/>
        </w:rPr>
      </w:pPr>
      <w:r w:rsidRPr="00EA5FA7">
        <w:rPr>
          <w:noProof w:val="0"/>
        </w:rPr>
        <w:t>EUTRA-FDD-Info-</w:t>
      </w:r>
      <w:proofErr w:type="spellStart"/>
      <w:r w:rsidRPr="00EA5FA7">
        <w:rPr>
          <w:noProof w:val="0"/>
        </w:rPr>
        <w:t>ExtIEs</w:t>
      </w:r>
      <w:proofErr w:type="spellEnd"/>
      <w:r w:rsidRPr="00EA5FA7">
        <w:rPr>
          <w:noProof w:val="0"/>
        </w:rPr>
        <w:t xml:space="preserve"> F1AP-PROTOCOL-EXTENSION ::= {</w:t>
      </w:r>
    </w:p>
    <w:p w14:paraId="75B1E246" w14:textId="77777777" w:rsidR="001E7E8F" w:rsidRPr="00EA5FA7" w:rsidRDefault="001E7E8F" w:rsidP="001E7E8F">
      <w:pPr>
        <w:pStyle w:val="PL"/>
        <w:rPr>
          <w:noProof w:val="0"/>
        </w:rPr>
      </w:pPr>
      <w:r w:rsidRPr="00EA5FA7">
        <w:rPr>
          <w:noProof w:val="0"/>
        </w:rPr>
        <w:tab/>
        <w:t>...</w:t>
      </w:r>
    </w:p>
    <w:p w14:paraId="44429FF3" w14:textId="77777777" w:rsidR="001E7E8F" w:rsidRPr="00EA5FA7" w:rsidRDefault="001E7E8F" w:rsidP="001E7E8F">
      <w:pPr>
        <w:pStyle w:val="PL"/>
        <w:rPr>
          <w:noProof w:val="0"/>
        </w:rPr>
      </w:pPr>
      <w:r w:rsidRPr="00EA5FA7">
        <w:rPr>
          <w:noProof w:val="0"/>
        </w:rPr>
        <w:t>}</w:t>
      </w:r>
    </w:p>
    <w:p w14:paraId="4AFF0551" w14:textId="77777777" w:rsidR="001E7E8F" w:rsidRPr="00EA5FA7" w:rsidRDefault="001E7E8F" w:rsidP="001E7E8F">
      <w:pPr>
        <w:pStyle w:val="PL"/>
        <w:rPr>
          <w:noProof w:val="0"/>
        </w:rPr>
      </w:pPr>
    </w:p>
    <w:p w14:paraId="347BDEAD" w14:textId="77777777" w:rsidR="001E7E8F" w:rsidRPr="00EA5FA7" w:rsidRDefault="001E7E8F" w:rsidP="001E7E8F">
      <w:pPr>
        <w:pStyle w:val="PL"/>
        <w:rPr>
          <w:noProof w:val="0"/>
        </w:rPr>
      </w:pPr>
      <w:r w:rsidRPr="00EA5FA7">
        <w:rPr>
          <w:noProof w:val="0"/>
        </w:rPr>
        <w:t>EUTRA-TDD-Info ::= SEQUENCE {</w:t>
      </w:r>
    </w:p>
    <w:p w14:paraId="0F1A5C0E" w14:textId="77777777" w:rsidR="001E7E8F" w:rsidRPr="00EA5FA7" w:rsidRDefault="001E7E8F" w:rsidP="001E7E8F">
      <w:pPr>
        <w:pStyle w:val="PL"/>
        <w:rPr>
          <w:noProof w:val="0"/>
        </w:rPr>
      </w:pPr>
      <w:r w:rsidRPr="00EA5FA7">
        <w:rPr>
          <w:noProof w:val="0"/>
        </w:rPr>
        <w:tab/>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014A4A53"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{EUTRA-TDD-Info-</w:t>
      </w:r>
      <w:proofErr w:type="spellStart"/>
      <w:r w:rsidRPr="00EA5FA7">
        <w:rPr>
          <w:noProof w:val="0"/>
        </w:rPr>
        <w:t>ExtIEs</w:t>
      </w:r>
      <w:proofErr w:type="spellEnd"/>
      <w:r w:rsidRPr="00EA5FA7">
        <w:rPr>
          <w:noProof w:val="0"/>
        </w:rPr>
        <w:t>} } OPTIONAL,</w:t>
      </w:r>
    </w:p>
    <w:p w14:paraId="1A11FF56" w14:textId="77777777" w:rsidR="001E7E8F" w:rsidRPr="00EA5FA7" w:rsidRDefault="001E7E8F" w:rsidP="001E7E8F">
      <w:pPr>
        <w:pStyle w:val="PL"/>
        <w:rPr>
          <w:noProof w:val="0"/>
        </w:rPr>
      </w:pPr>
      <w:r w:rsidRPr="00EA5FA7">
        <w:rPr>
          <w:noProof w:val="0"/>
        </w:rPr>
        <w:tab/>
        <w:t>...</w:t>
      </w:r>
    </w:p>
    <w:p w14:paraId="3F7D4E06" w14:textId="77777777" w:rsidR="001E7E8F" w:rsidRPr="00EA5FA7" w:rsidRDefault="001E7E8F" w:rsidP="001E7E8F">
      <w:pPr>
        <w:pStyle w:val="PL"/>
        <w:rPr>
          <w:noProof w:val="0"/>
        </w:rPr>
      </w:pPr>
      <w:r w:rsidRPr="00EA5FA7">
        <w:rPr>
          <w:noProof w:val="0"/>
        </w:rPr>
        <w:t>}</w:t>
      </w:r>
    </w:p>
    <w:p w14:paraId="452721F8" w14:textId="77777777" w:rsidR="001E7E8F" w:rsidRPr="00EA5FA7" w:rsidRDefault="001E7E8F" w:rsidP="001E7E8F">
      <w:pPr>
        <w:pStyle w:val="PL"/>
        <w:rPr>
          <w:noProof w:val="0"/>
        </w:rPr>
      </w:pPr>
    </w:p>
    <w:p w14:paraId="094F0AE7" w14:textId="77777777" w:rsidR="001E7E8F" w:rsidRPr="00EA5FA7" w:rsidRDefault="001E7E8F" w:rsidP="001E7E8F">
      <w:pPr>
        <w:pStyle w:val="PL"/>
        <w:rPr>
          <w:noProof w:val="0"/>
        </w:rPr>
      </w:pPr>
      <w:r w:rsidRPr="00EA5FA7">
        <w:rPr>
          <w:noProof w:val="0"/>
        </w:rPr>
        <w:t>EUTRA-TDD-Info-</w:t>
      </w:r>
      <w:proofErr w:type="spellStart"/>
      <w:r w:rsidRPr="00EA5FA7">
        <w:rPr>
          <w:noProof w:val="0"/>
        </w:rPr>
        <w:t>ExtIEs</w:t>
      </w:r>
      <w:proofErr w:type="spellEnd"/>
      <w:r w:rsidRPr="00EA5FA7">
        <w:rPr>
          <w:noProof w:val="0"/>
        </w:rPr>
        <w:t xml:space="preserve"> F1AP-PROTOCOL-EXTENSION ::= {</w:t>
      </w:r>
    </w:p>
    <w:p w14:paraId="3861F14C" w14:textId="77777777" w:rsidR="001E7E8F" w:rsidRPr="00EA5FA7" w:rsidRDefault="001E7E8F" w:rsidP="001E7E8F">
      <w:pPr>
        <w:pStyle w:val="PL"/>
        <w:rPr>
          <w:noProof w:val="0"/>
        </w:rPr>
      </w:pPr>
      <w:r w:rsidRPr="00EA5FA7">
        <w:rPr>
          <w:noProof w:val="0"/>
        </w:rPr>
        <w:tab/>
        <w:t>...</w:t>
      </w:r>
    </w:p>
    <w:p w14:paraId="2072BEFD" w14:textId="77777777" w:rsidR="001E7E8F" w:rsidRPr="00EA5FA7" w:rsidRDefault="001E7E8F" w:rsidP="001E7E8F">
      <w:pPr>
        <w:pStyle w:val="PL"/>
        <w:rPr>
          <w:noProof w:val="0"/>
        </w:rPr>
      </w:pPr>
      <w:r w:rsidRPr="00EA5FA7">
        <w:rPr>
          <w:noProof w:val="0"/>
        </w:rPr>
        <w:t>}</w:t>
      </w:r>
    </w:p>
    <w:p w14:paraId="6D15A33C" w14:textId="77777777" w:rsidR="001E7E8F" w:rsidRPr="00EA5FA7" w:rsidRDefault="001E7E8F" w:rsidP="001E7E8F">
      <w:pPr>
        <w:pStyle w:val="PL"/>
        <w:rPr>
          <w:noProof w:val="0"/>
        </w:rPr>
      </w:pPr>
    </w:p>
    <w:p w14:paraId="72241EE5" w14:textId="77777777" w:rsidR="001E7E8F" w:rsidRPr="00EA5FA7" w:rsidRDefault="001E7E8F" w:rsidP="001E7E8F">
      <w:pPr>
        <w:pStyle w:val="PL"/>
        <w:outlineLvl w:val="3"/>
        <w:rPr>
          <w:noProof w:val="0"/>
          <w:snapToGrid w:val="0"/>
        </w:rPr>
      </w:pPr>
      <w:r w:rsidRPr="00EA5FA7">
        <w:rPr>
          <w:noProof w:val="0"/>
          <w:snapToGrid w:val="0"/>
        </w:rPr>
        <w:t>-- F</w:t>
      </w:r>
    </w:p>
    <w:p w14:paraId="6EC218D2" w14:textId="77777777" w:rsidR="001E7E8F" w:rsidRPr="00EA5FA7" w:rsidRDefault="001E7E8F" w:rsidP="001E7E8F">
      <w:pPr>
        <w:pStyle w:val="PL"/>
        <w:rPr>
          <w:noProof w:val="0"/>
        </w:rPr>
      </w:pPr>
    </w:p>
    <w:p w14:paraId="273F2434" w14:textId="77777777" w:rsidR="001E7E8F" w:rsidRPr="00EA5FA7" w:rsidRDefault="001E7E8F" w:rsidP="001E7E8F">
      <w:pPr>
        <w:pStyle w:val="PL"/>
        <w:rPr>
          <w:noProof w:val="0"/>
        </w:rPr>
      </w:pPr>
      <w:r w:rsidRPr="00EA5FA7">
        <w:rPr>
          <w:noProof w:val="0"/>
        </w:rPr>
        <w:t>FDD-Info ::= SEQUENCE {</w:t>
      </w:r>
    </w:p>
    <w:p w14:paraId="3C5CB8BB" w14:textId="77777777" w:rsidR="001E7E8F" w:rsidRPr="00EA5FA7" w:rsidRDefault="001E7E8F" w:rsidP="001E7E8F">
      <w:pPr>
        <w:pStyle w:val="PL"/>
        <w:rPr>
          <w:noProof w:val="0"/>
        </w:rPr>
      </w:pPr>
      <w:r w:rsidRPr="00EA5FA7">
        <w:rPr>
          <w:noProof w:val="0"/>
        </w:rPr>
        <w:tab/>
      </w:r>
      <w:proofErr w:type="spellStart"/>
      <w:r w:rsidRPr="00EA5FA7">
        <w:rPr>
          <w:noProof w:val="0"/>
        </w:rPr>
        <w:t>uL-N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4C27AF9B" w14:textId="77777777" w:rsidR="001E7E8F" w:rsidRPr="00EA5FA7" w:rsidRDefault="001E7E8F" w:rsidP="001E7E8F">
      <w:pPr>
        <w:pStyle w:val="PL"/>
        <w:rPr>
          <w:noProof w:val="0"/>
        </w:rPr>
      </w:pPr>
      <w:r w:rsidRPr="00EA5FA7">
        <w:rPr>
          <w:noProof w:val="0"/>
        </w:rPr>
        <w:tab/>
        <w:t>dL-</w:t>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2988A6B3" w14:textId="77777777" w:rsidR="001E7E8F" w:rsidRPr="00EA5FA7" w:rsidRDefault="001E7E8F" w:rsidP="001E7E8F">
      <w:pPr>
        <w:pStyle w:val="PL"/>
        <w:rPr>
          <w:noProof w:val="0"/>
        </w:rPr>
      </w:pPr>
      <w:r w:rsidRPr="00EA5FA7">
        <w:rPr>
          <w:noProof w:val="0"/>
        </w:rPr>
        <w:tab/>
      </w:r>
      <w:proofErr w:type="spellStart"/>
      <w:r w:rsidRPr="00EA5FA7">
        <w:rPr>
          <w:noProof w:val="0"/>
        </w:rPr>
        <w:t>uL</w:t>
      </w:r>
      <w:proofErr w:type="spellEnd"/>
      <w:r w:rsidRPr="00EA5FA7">
        <w:rPr>
          <w:noProof w:val="0"/>
        </w:rPr>
        <w:t>-Transmission-Bandwidth</w:t>
      </w:r>
      <w:r w:rsidRPr="00EA5FA7">
        <w:rPr>
          <w:noProof w:val="0"/>
        </w:rPr>
        <w:tab/>
      </w:r>
      <w:r w:rsidRPr="00EA5FA7">
        <w:rPr>
          <w:noProof w:val="0"/>
        </w:rPr>
        <w:tab/>
        <w:t>Transmission-Bandwidth,</w:t>
      </w:r>
    </w:p>
    <w:p w14:paraId="7A6FEF40" w14:textId="77777777" w:rsidR="001E7E8F" w:rsidRPr="00EA5FA7" w:rsidRDefault="001E7E8F" w:rsidP="001E7E8F">
      <w:pPr>
        <w:pStyle w:val="PL"/>
        <w:rPr>
          <w:noProof w:val="0"/>
        </w:rPr>
      </w:pPr>
      <w:r w:rsidRPr="00EA5FA7">
        <w:rPr>
          <w:noProof w:val="0"/>
        </w:rPr>
        <w:tab/>
        <w:t>dL-Transmission-Bandwidth</w:t>
      </w:r>
      <w:r w:rsidRPr="00EA5FA7">
        <w:rPr>
          <w:noProof w:val="0"/>
        </w:rPr>
        <w:tab/>
      </w:r>
      <w:r w:rsidRPr="00EA5FA7">
        <w:rPr>
          <w:noProof w:val="0"/>
        </w:rPr>
        <w:tab/>
        <w:t>Transmission-Bandwidth,</w:t>
      </w:r>
    </w:p>
    <w:p w14:paraId="333A5C5E"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{FDD-Info-</w:t>
      </w:r>
      <w:proofErr w:type="spellStart"/>
      <w:r w:rsidRPr="00EA5FA7">
        <w:rPr>
          <w:noProof w:val="0"/>
        </w:rPr>
        <w:t>ExtIEs</w:t>
      </w:r>
      <w:proofErr w:type="spellEnd"/>
      <w:r w:rsidRPr="00EA5FA7">
        <w:rPr>
          <w:noProof w:val="0"/>
        </w:rPr>
        <w:t>} } OPTIONAL,</w:t>
      </w:r>
    </w:p>
    <w:p w14:paraId="60F64E33" w14:textId="77777777" w:rsidR="001E7E8F" w:rsidRPr="00EA5FA7" w:rsidRDefault="001E7E8F" w:rsidP="001E7E8F">
      <w:pPr>
        <w:pStyle w:val="PL"/>
        <w:rPr>
          <w:noProof w:val="0"/>
        </w:rPr>
      </w:pPr>
      <w:r w:rsidRPr="00EA5FA7">
        <w:rPr>
          <w:noProof w:val="0"/>
        </w:rPr>
        <w:tab/>
        <w:t>...</w:t>
      </w:r>
    </w:p>
    <w:p w14:paraId="6422E260" w14:textId="77777777" w:rsidR="001E7E8F" w:rsidRPr="00EA5FA7" w:rsidRDefault="001E7E8F" w:rsidP="001E7E8F">
      <w:pPr>
        <w:pStyle w:val="PL"/>
        <w:rPr>
          <w:noProof w:val="0"/>
        </w:rPr>
      </w:pPr>
      <w:r w:rsidRPr="00EA5FA7">
        <w:rPr>
          <w:noProof w:val="0"/>
        </w:rPr>
        <w:t>}</w:t>
      </w:r>
    </w:p>
    <w:p w14:paraId="295373A3" w14:textId="77777777" w:rsidR="001E7E8F" w:rsidRPr="00EA5FA7" w:rsidRDefault="001E7E8F" w:rsidP="001E7E8F">
      <w:pPr>
        <w:pStyle w:val="PL"/>
        <w:rPr>
          <w:noProof w:val="0"/>
        </w:rPr>
      </w:pPr>
    </w:p>
    <w:p w14:paraId="01880A3D" w14:textId="77777777" w:rsidR="001E7E8F" w:rsidRPr="00EA5FA7" w:rsidRDefault="001E7E8F" w:rsidP="001E7E8F">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F1AP-PROTOCOL-EXTENSION ::= {</w:t>
      </w:r>
    </w:p>
    <w:p w14:paraId="5AFD675A" w14:textId="77777777" w:rsidR="001E7E8F" w:rsidRPr="00EA5FA7" w:rsidRDefault="001E7E8F" w:rsidP="001E7E8F">
      <w:pPr>
        <w:pStyle w:val="PL"/>
        <w:rPr>
          <w:noProof w:val="0"/>
        </w:rPr>
      </w:pPr>
      <w:r w:rsidRPr="00EA5FA7">
        <w:rPr>
          <w:noProof w:val="0"/>
        </w:rPr>
        <w:tab/>
        <w:t>...</w:t>
      </w:r>
    </w:p>
    <w:p w14:paraId="4672D371" w14:textId="77777777" w:rsidR="001E7E8F" w:rsidRPr="00EA5FA7" w:rsidRDefault="001E7E8F" w:rsidP="001E7E8F">
      <w:pPr>
        <w:pStyle w:val="PL"/>
        <w:rPr>
          <w:noProof w:val="0"/>
        </w:rPr>
      </w:pPr>
      <w:r w:rsidRPr="00EA5FA7">
        <w:rPr>
          <w:noProof w:val="0"/>
        </w:rPr>
        <w:t>}</w:t>
      </w:r>
    </w:p>
    <w:p w14:paraId="3E2682FF" w14:textId="77777777" w:rsidR="001E7E8F" w:rsidRPr="00EA5FA7" w:rsidRDefault="001E7E8F" w:rsidP="001E7E8F">
      <w:pPr>
        <w:pStyle w:val="PL"/>
        <w:rPr>
          <w:noProof w:val="0"/>
        </w:rPr>
      </w:pPr>
    </w:p>
    <w:p w14:paraId="667C4E85" w14:textId="77777777" w:rsidR="001E7E8F" w:rsidRPr="00EA5FA7" w:rsidRDefault="001E7E8F" w:rsidP="001E7E8F">
      <w:pPr>
        <w:pStyle w:val="PL"/>
        <w:rPr>
          <w:noProof w:val="0"/>
        </w:rPr>
      </w:pPr>
    </w:p>
    <w:p w14:paraId="49DD3502" w14:textId="77777777" w:rsidR="001E7E8F" w:rsidRPr="00EA5FA7" w:rsidRDefault="001E7E8F" w:rsidP="001E7E8F">
      <w:pPr>
        <w:pStyle w:val="PL"/>
        <w:rPr>
          <w:noProof w:val="0"/>
        </w:rPr>
      </w:pPr>
      <w:r w:rsidRPr="00EA5FA7">
        <w:rPr>
          <w:noProof w:val="0"/>
        </w:rPr>
        <w:t>Flows-Mapped-To-DRB-List</w:t>
      </w:r>
      <w:r w:rsidRPr="00EA5FA7">
        <w:rPr>
          <w:noProof w:val="0"/>
        </w:rPr>
        <w:tab/>
        <w:t>::=</w:t>
      </w:r>
      <w:r w:rsidRPr="00EA5FA7">
        <w:rPr>
          <w:noProof w:val="0"/>
        </w:rPr>
        <w:tab/>
        <w:t xml:space="preserve">SEQUENCE (SIZE(1.. </w:t>
      </w:r>
      <w:proofErr w:type="spellStart"/>
      <w:r w:rsidRPr="00EA5FA7">
        <w:rPr>
          <w:noProof w:val="0"/>
        </w:rPr>
        <w:t>maxnoofQoSFlows</w:t>
      </w:r>
      <w:proofErr w:type="spellEnd"/>
      <w:r w:rsidRPr="00EA5FA7">
        <w:rPr>
          <w:noProof w:val="0"/>
        </w:rPr>
        <w:t>)) OF Flows-Mapped-To-DRB-Item</w:t>
      </w:r>
    </w:p>
    <w:p w14:paraId="46476EC2" w14:textId="77777777" w:rsidR="001E7E8F" w:rsidRPr="00EA5FA7" w:rsidRDefault="001E7E8F" w:rsidP="001E7E8F">
      <w:pPr>
        <w:pStyle w:val="PL"/>
        <w:rPr>
          <w:noProof w:val="0"/>
        </w:rPr>
      </w:pPr>
    </w:p>
    <w:p w14:paraId="3D70EAEF" w14:textId="77777777" w:rsidR="001E7E8F" w:rsidRPr="00EA5FA7" w:rsidRDefault="001E7E8F" w:rsidP="001E7E8F">
      <w:pPr>
        <w:pStyle w:val="PL"/>
        <w:rPr>
          <w:noProof w:val="0"/>
        </w:rPr>
      </w:pPr>
      <w:r w:rsidRPr="00EA5FA7">
        <w:rPr>
          <w:noProof w:val="0"/>
        </w:rPr>
        <w:t xml:space="preserve">Flows-Mapped-To-DRB-Item </w:t>
      </w:r>
      <w:r w:rsidRPr="00EA5FA7">
        <w:rPr>
          <w:noProof w:val="0"/>
        </w:rPr>
        <w:tab/>
        <w:t>::= SEQUENCE {</w:t>
      </w:r>
    </w:p>
    <w:p w14:paraId="2FF1A03A" w14:textId="77777777" w:rsidR="001E7E8F" w:rsidRPr="00EA5FA7" w:rsidRDefault="001E7E8F" w:rsidP="001E7E8F">
      <w:pPr>
        <w:pStyle w:val="PL"/>
        <w:rPr>
          <w:noProof w:val="0"/>
        </w:rPr>
      </w:pPr>
      <w:r w:rsidRPr="00EA5FA7">
        <w:rPr>
          <w:noProof w:val="0"/>
        </w:rPr>
        <w:tab/>
      </w:r>
      <w:proofErr w:type="spellStart"/>
      <w:r w:rsidRPr="00EA5FA7">
        <w:rPr>
          <w:noProof w:val="0"/>
        </w:rPr>
        <w:t>qoSFlow</w:t>
      </w:r>
      <w:bookmarkStart w:id="1688" w:name="_Hlk534327072"/>
      <w:r w:rsidRPr="00EA5FA7">
        <w:rPr>
          <w:noProof w:val="0"/>
        </w:rPr>
        <w:t>Identifier</w:t>
      </w:r>
      <w:bookmarkEnd w:id="1688"/>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QoSFlowIdentifier</w:t>
      </w:r>
      <w:proofErr w:type="spellEnd"/>
      <w:r w:rsidRPr="00EA5FA7">
        <w:rPr>
          <w:noProof w:val="0"/>
        </w:rPr>
        <w:t>,</w:t>
      </w:r>
    </w:p>
    <w:p w14:paraId="639C9CE5" w14:textId="77777777" w:rsidR="001E7E8F" w:rsidRPr="00EA5FA7" w:rsidRDefault="001E7E8F" w:rsidP="001E7E8F">
      <w:pPr>
        <w:pStyle w:val="PL"/>
        <w:rPr>
          <w:noProof w:val="0"/>
        </w:rPr>
      </w:pPr>
      <w:r w:rsidRPr="00EA5FA7">
        <w:rPr>
          <w:noProof w:val="0"/>
        </w:rPr>
        <w:tab/>
      </w:r>
      <w:proofErr w:type="spellStart"/>
      <w:r w:rsidRPr="00EA5FA7">
        <w:rPr>
          <w:noProof w:val="0"/>
        </w:rPr>
        <w:t>qoSFlowLevelQoSParameters</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QoSFlowLevelQoSParameters</w:t>
      </w:r>
      <w:proofErr w:type="spellEnd"/>
      <w:r w:rsidRPr="00EA5FA7">
        <w:rPr>
          <w:noProof w:val="0"/>
        </w:rPr>
        <w:t>,</w:t>
      </w:r>
    </w:p>
    <w:p w14:paraId="0A3BF681" w14:textId="77777777" w:rsidR="001E7E8F" w:rsidRPr="00EA5FA7" w:rsidRDefault="001E7E8F" w:rsidP="001E7E8F">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Flows-Mapped-To-DRB-</w:t>
      </w:r>
      <w:proofErr w:type="spellStart"/>
      <w:r w:rsidRPr="00EA5FA7">
        <w:rPr>
          <w:noProof w:val="0"/>
        </w:rPr>
        <w:t>ItemExtIEs</w:t>
      </w:r>
      <w:proofErr w:type="spellEnd"/>
      <w:r w:rsidRPr="00EA5FA7">
        <w:rPr>
          <w:noProof w:val="0"/>
        </w:rPr>
        <w:t>} } OPTIONAL</w:t>
      </w:r>
    </w:p>
    <w:p w14:paraId="396C6943" w14:textId="77777777" w:rsidR="001E7E8F" w:rsidRPr="00EA5FA7" w:rsidRDefault="001E7E8F" w:rsidP="001E7E8F">
      <w:pPr>
        <w:pStyle w:val="PL"/>
        <w:rPr>
          <w:noProof w:val="0"/>
        </w:rPr>
      </w:pPr>
      <w:r w:rsidRPr="00EA5FA7">
        <w:rPr>
          <w:noProof w:val="0"/>
        </w:rPr>
        <w:t>}</w:t>
      </w:r>
    </w:p>
    <w:p w14:paraId="0F0F043D" w14:textId="77777777" w:rsidR="001E7E8F" w:rsidRPr="00EA5FA7" w:rsidRDefault="001E7E8F" w:rsidP="001E7E8F">
      <w:pPr>
        <w:pStyle w:val="PL"/>
        <w:rPr>
          <w:noProof w:val="0"/>
        </w:rPr>
      </w:pPr>
    </w:p>
    <w:p w14:paraId="4E2243EB" w14:textId="77777777" w:rsidR="001E7E8F" w:rsidRPr="00EA5FA7" w:rsidRDefault="001E7E8F" w:rsidP="001E7E8F">
      <w:pPr>
        <w:pStyle w:val="PL"/>
        <w:rPr>
          <w:noProof w:val="0"/>
        </w:rPr>
      </w:pPr>
      <w:r w:rsidRPr="00EA5FA7">
        <w:rPr>
          <w:noProof w:val="0"/>
        </w:rPr>
        <w:t>Flows-Mapped-To-DRB-</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13946B36" w14:textId="77777777" w:rsidR="001E7E8F" w:rsidRPr="00EA5FA7" w:rsidRDefault="001E7E8F" w:rsidP="001E7E8F">
      <w:pPr>
        <w:pStyle w:val="PL"/>
        <w:rPr>
          <w:noProof w:val="0"/>
        </w:rPr>
      </w:pPr>
      <w:r w:rsidRPr="00EA5FA7">
        <w:rPr>
          <w:noProof w:val="0"/>
        </w:rPr>
        <w:tab/>
        <w:t>{ID id-</w:t>
      </w:r>
      <w:proofErr w:type="spellStart"/>
      <w:r w:rsidRPr="00EA5FA7">
        <w:rPr>
          <w:noProof w:val="0"/>
        </w:rPr>
        <w:t>QoSFlowMappingIndication</w:t>
      </w:r>
      <w:proofErr w:type="spellEnd"/>
      <w:r w:rsidRPr="00EA5FA7">
        <w:rPr>
          <w:noProof w:val="0"/>
        </w:rPr>
        <w:tab/>
      </w:r>
      <w:r w:rsidRPr="00EA5FA7">
        <w:rPr>
          <w:noProof w:val="0"/>
        </w:rPr>
        <w:tab/>
        <w:t xml:space="preserve">CRITICALITY ignore EXTENSION </w:t>
      </w:r>
      <w:proofErr w:type="spellStart"/>
      <w:r w:rsidRPr="00EA5FA7">
        <w:rPr>
          <w:noProof w:val="0"/>
        </w:rPr>
        <w:t>QoSFlowMappingIndication</w:t>
      </w:r>
      <w:proofErr w:type="spellEnd"/>
      <w:r w:rsidRPr="00EA5FA7">
        <w:rPr>
          <w:noProof w:val="0"/>
        </w:rPr>
        <w:t xml:space="preserve">    PRESENCE optional},</w:t>
      </w:r>
    </w:p>
    <w:p w14:paraId="3FE1AC1E" w14:textId="77777777" w:rsidR="001E7E8F" w:rsidRPr="00EA5FA7" w:rsidRDefault="001E7E8F" w:rsidP="001E7E8F">
      <w:pPr>
        <w:pStyle w:val="PL"/>
        <w:rPr>
          <w:noProof w:val="0"/>
        </w:rPr>
      </w:pPr>
      <w:r w:rsidRPr="00EA5FA7">
        <w:rPr>
          <w:noProof w:val="0"/>
        </w:rPr>
        <w:tab/>
        <w:t>...</w:t>
      </w:r>
    </w:p>
    <w:p w14:paraId="4F94C8E6" w14:textId="77777777" w:rsidR="001E7E8F" w:rsidRPr="00EA5FA7" w:rsidRDefault="001E7E8F" w:rsidP="001E7E8F">
      <w:pPr>
        <w:pStyle w:val="PL"/>
        <w:rPr>
          <w:noProof w:val="0"/>
        </w:rPr>
      </w:pPr>
      <w:r w:rsidRPr="00EA5FA7">
        <w:rPr>
          <w:noProof w:val="0"/>
        </w:rPr>
        <w:t>}</w:t>
      </w:r>
    </w:p>
    <w:p w14:paraId="19EBFCC5" w14:textId="77777777" w:rsidR="001E7E8F" w:rsidRPr="00EA5FA7" w:rsidRDefault="001E7E8F" w:rsidP="001E7E8F">
      <w:pPr>
        <w:pStyle w:val="PL"/>
        <w:rPr>
          <w:noProof w:val="0"/>
        </w:rPr>
      </w:pPr>
    </w:p>
    <w:p w14:paraId="0D4CC38C" w14:textId="77777777" w:rsidR="001E7E8F" w:rsidRPr="00EA5FA7" w:rsidRDefault="001E7E8F" w:rsidP="001E7E8F">
      <w:pPr>
        <w:pStyle w:val="PL"/>
        <w:rPr>
          <w:noProof w:val="0"/>
        </w:rPr>
      </w:pPr>
      <w:proofErr w:type="spellStart"/>
      <w:r w:rsidRPr="00EA5FA7">
        <w:rPr>
          <w:noProof w:val="0"/>
        </w:rPr>
        <w:t>FreqBandNrItem</w:t>
      </w:r>
      <w:proofErr w:type="spellEnd"/>
      <w:r w:rsidRPr="00EA5FA7">
        <w:rPr>
          <w:noProof w:val="0"/>
        </w:rPr>
        <w:t xml:space="preserve"> ::= SEQUENCE {</w:t>
      </w:r>
    </w:p>
    <w:p w14:paraId="54F68B41" w14:textId="77777777" w:rsidR="001E7E8F" w:rsidRPr="00EA5FA7" w:rsidRDefault="001E7E8F" w:rsidP="001E7E8F">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 xml:space="preserve">INTEGER (1..1024,...), </w:t>
      </w:r>
    </w:p>
    <w:p w14:paraId="11491BB3" w14:textId="77777777" w:rsidR="001E7E8F" w:rsidRPr="00EA5FA7" w:rsidRDefault="001E7E8F" w:rsidP="001E7E8F">
      <w:pPr>
        <w:pStyle w:val="PL"/>
        <w:rPr>
          <w:noProof w:val="0"/>
        </w:rPr>
      </w:pPr>
      <w:r w:rsidRPr="00EA5FA7">
        <w:rPr>
          <w:noProof w:val="0"/>
        </w:rPr>
        <w:tab/>
      </w:r>
      <w:proofErr w:type="spellStart"/>
      <w:r w:rsidRPr="00EA5FA7">
        <w:rPr>
          <w:noProof w:val="0"/>
        </w:rPr>
        <w:t>supportedSULBandList</w:t>
      </w:r>
      <w:proofErr w:type="spellEnd"/>
      <w:r w:rsidRPr="00EA5FA7">
        <w:rPr>
          <w:noProof w:val="0"/>
        </w:rPr>
        <w:tab/>
      </w:r>
      <w:r w:rsidRPr="00EA5FA7">
        <w:rPr>
          <w:noProof w:val="0"/>
        </w:rPr>
        <w:tab/>
        <w:t xml:space="preserve">SEQUENCE (SIZE(0..maxnoofNrCellBands)) OF </w:t>
      </w:r>
      <w:proofErr w:type="spellStart"/>
      <w:r w:rsidRPr="00EA5FA7">
        <w:rPr>
          <w:noProof w:val="0"/>
        </w:rPr>
        <w:t>SupportedSULFreqBandItem</w:t>
      </w:r>
      <w:proofErr w:type="spellEnd"/>
      <w:r w:rsidRPr="00EA5FA7">
        <w:rPr>
          <w:noProof w:val="0"/>
        </w:rPr>
        <w:t>,</w:t>
      </w:r>
    </w:p>
    <w:p w14:paraId="3CB868C3"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FreqBandNrItem-ExtIEs</w:t>
      </w:r>
      <w:proofErr w:type="spellEnd"/>
      <w:r w:rsidRPr="00EA5FA7">
        <w:rPr>
          <w:noProof w:val="0"/>
        </w:rPr>
        <w:t>} } OPTIONAL,</w:t>
      </w:r>
    </w:p>
    <w:p w14:paraId="0997C64D" w14:textId="77777777" w:rsidR="001E7E8F" w:rsidRPr="00EA5FA7" w:rsidRDefault="001E7E8F" w:rsidP="001E7E8F">
      <w:pPr>
        <w:pStyle w:val="PL"/>
        <w:rPr>
          <w:noProof w:val="0"/>
        </w:rPr>
      </w:pPr>
      <w:r w:rsidRPr="00EA5FA7">
        <w:rPr>
          <w:noProof w:val="0"/>
        </w:rPr>
        <w:tab/>
        <w:t>...</w:t>
      </w:r>
    </w:p>
    <w:p w14:paraId="1E9F3A10" w14:textId="77777777" w:rsidR="001E7E8F" w:rsidRPr="00EA5FA7" w:rsidRDefault="001E7E8F" w:rsidP="001E7E8F">
      <w:pPr>
        <w:pStyle w:val="PL"/>
        <w:rPr>
          <w:noProof w:val="0"/>
        </w:rPr>
      </w:pPr>
      <w:r w:rsidRPr="00EA5FA7">
        <w:rPr>
          <w:noProof w:val="0"/>
        </w:rPr>
        <w:t>}</w:t>
      </w:r>
    </w:p>
    <w:p w14:paraId="5D83333B" w14:textId="77777777" w:rsidR="001E7E8F" w:rsidRPr="00EA5FA7" w:rsidRDefault="001E7E8F" w:rsidP="001E7E8F">
      <w:pPr>
        <w:pStyle w:val="PL"/>
        <w:rPr>
          <w:noProof w:val="0"/>
        </w:rPr>
      </w:pPr>
    </w:p>
    <w:p w14:paraId="0D5139D9" w14:textId="77777777" w:rsidR="001E7E8F" w:rsidRPr="00EA5FA7" w:rsidRDefault="001E7E8F" w:rsidP="001E7E8F">
      <w:pPr>
        <w:pStyle w:val="PL"/>
        <w:rPr>
          <w:noProof w:val="0"/>
        </w:rPr>
      </w:pPr>
      <w:proofErr w:type="spellStart"/>
      <w:r w:rsidRPr="00EA5FA7">
        <w:rPr>
          <w:noProof w:val="0"/>
        </w:rPr>
        <w:t>FreqBandNrItem-ExtIEs</w:t>
      </w:r>
      <w:proofErr w:type="spellEnd"/>
      <w:r w:rsidRPr="00EA5FA7">
        <w:rPr>
          <w:noProof w:val="0"/>
        </w:rPr>
        <w:t xml:space="preserve"> </w:t>
      </w:r>
      <w:r w:rsidRPr="00EA5FA7">
        <w:rPr>
          <w:noProof w:val="0"/>
        </w:rPr>
        <w:tab/>
        <w:t>F1AP-PROTOCOL-EXTENSION ::= {</w:t>
      </w:r>
    </w:p>
    <w:p w14:paraId="00250464" w14:textId="77777777" w:rsidR="001E7E8F" w:rsidRPr="00EA5FA7" w:rsidRDefault="001E7E8F" w:rsidP="001E7E8F">
      <w:pPr>
        <w:pStyle w:val="PL"/>
        <w:rPr>
          <w:noProof w:val="0"/>
        </w:rPr>
      </w:pPr>
      <w:r w:rsidRPr="00EA5FA7">
        <w:rPr>
          <w:noProof w:val="0"/>
        </w:rPr>
        <w:tab/>
        <w:t>...</w:t>
      </w:r>
    </w:p>
    <w:p w14:paraId="2726198A" w14:textId="77777777" w:rsidR="001E7E8F" w:rsidRPr="00EA5FA7" w:rsidRDefault="001E7E8F" w:rsidP="001E7E8F">
      <w:pPr>
        <w:pStyle w:val="PL"/>
        <w:rPr>
          <w:noProof w:val="0"/>
        </w:rPr>
      </w:pPr>
      <w:r w:rsidRPr="00EA5FA7">
        <w:rPr>
          <w:noProof w:val="0"/>
        </w:rPr>
        <w:t>}</w:t>
      </w:r>
    </w:p>
    <w:p w14:paraId="7BAE9939" w14:textId="77777777" w:rsidR="001E7E8F" w:rsidRPr="00EA5FA7" w:rsidRDefault="001E7E8F" w:rsidP="001E7E8F">
      <w:pPr>
        <w:pStyle w:val="PL"/>
        <w:rPr>
          <w:noProof w:val="0"/>
        </w:rPr>
      </w:pPr>
    </w:p>
    <w:p w14:paraId="743922FB" w14:textId="77777777" w:rsidR="001E7E8F" w:rsidRPr="00EA5FA7" w:rsidRDefault="001E7E8F" w:rsidP="001E7E8F">
      <w:pPr>
        <w:pStyle w:val="PL"/>
        <w:rPr>
          <w:noProof w:val="0"/>
        </w:rPr>
      </w:pPr>
      <w:proofErr w:type="spellStart"/>
      <w:r w:rsidRPr="00EA5FA7">
        <w:rPr>
          <w:noProof w:val="0"/>
        </w:rPr>
        <w:t>FullConfiguration</w:t>
      </w:r>
      <w:proofErr w:type="spellEnd"/>
      <w:r w:rsidRPr="00EA5FA7">
        <w:rPr>
          <w:noProof w:val="0"/>
        </w:rPr>
        <w:t xml:space="preserve"> ::= ENUMERATED {full, ...}</w:t>
      </w:r>
    </w:p>
    <w:p w14:paraId="4EFFDA03" w14:textId="77777777" w:rsidR="001E7E8F" w:rsidRPr="00EA5FA7" w:rsidRDefault="001E7E8F" w:rsidP="001E7E8F">
      <w:pPr>
        <w:pStyle w:val="PL"/>
        <w:rPr>
          <w:noProof w:val="0"/>
        </w:rPr>
      </w:pPr>
    </w:p>
    <w:p w14:paraId="485B9568" w14:textId="77777777" w:rsidR="001E7E8F" w:rsidRPr="00EA5FA7" w:rsidRDefault="001E7E8F" w:rsidP="001E7E8F">
      <w:pPr>
        <w:pStyle w:val="PL"/>
        <w:outlineLvl w:val="3"/>
        <w:rPr>
          <w:noProof w:val="0"/>
          <w:snapToGrid w:val="0"/>
        </w:rPr>
      </w:pPr>
      <w:r w:rsidRPr="00EA5FA7">
        <w:rPr>
          <w:noProof w:val="0"/>
          <w:snapToGrid w:val="0"/>
        </w:rPr>
        <w:t>-- G</w:t>
      </w:r>
    </w:p>
    <w:p w14:paraId="7C7F9B55" w14:textId="77777777" w:rsidR="001E7E8F" w:rsidRPr="00EA5FA7" w:rsidRDefault="001E7E8F" w:rsidP="001E7E8F">
      <w:pPr>
        <w:pStyle w:val="PL"/>
        <w:rPr>
          <w:rFonts w:eastAsia="SimSun"/>
        </w:rPr>
      </w:pPr>
    </w:p>
    <w:p w14:paraId="467702F1" w14:textId="77777777" w:rsidR="001E7E8F" w:rsidRPr="00EA5FA7" w:rsidRDefault="001E7E8F" w:rsidP="001E7E8F">
      <w:pPr>
        <w:pStyle w:val="PL"/>
        <w:rPr>
          <w:noProof w:val="0"/>
        </w:rPr>
      </w:pPr>
    </w:p>
    <w:p w14:paraId="5EB8A327" w14:textId="77777777" w:rsidR="001E7E8F" w:rsidRPr="00EA5FA7" w:rsidRDefault="001E7E8F" w:rsidP="001E7E8F">
      <w:pPr>
        <w:pStyle w:val="PL"/>
        <w:rPr>
          <w:noProof w:val="0"/>
        </w:rPr>
      </w:pPr>
      <w:r w:rsidRPr="00EA5FA7">
        <w:rPr>
          <w:noProof w:val="0"/>
        </w:rPr>
        <w:t>GBR-</w:t>
      </w:r>
      <w:proofErr w:type="spellStart"/>
      <w:r w:rsidRPr="00EA5FA7">
        <w:rPr>
          <w:noProof w:val="0"/>
        </w:rPr>
        <w:t>QosInformation</w:t>
      </w:r>
      <w:proofErr w:type="spellEnd"/>
      <w:r w:rsidRPr="00EA5FA7">
        <w:rPr>
          <w:noProof w:val="0"/>
        </w:rPr>
        <w:t xml:space="preserve"> ::= SEQUENCE {</w:t>
      </w:r>
    </w:p>
    <w:p w14:paraId="6C57F392" w14:textId="77777777" w:rsidR="001E7E8F" w:rsidRPr="00EA5FA7" w:rsidRDefault="001E7E8F" w:rsidP="001E7E8F">
      <w:pPr>
        <w:pStyle w:val="PL"/>
        <w:rPr>
          <w:noProof w:val="0"/>
        </w:rPr>
      </w:pPr>
      <w:r w:rsidRPr="00EA5FA7">
        <w:rPr>
          <w:noProof w:val="0"/>
        </w:rPr>
        <w:tab/>
        <w:t>e-RAB-</w:t>
      </w:r>
      <w:proofErr w:type="spellStart"/>
      <w:r w:rsidRPr="00EA5FA7">
        <w:rPr>
          <w:noProof w:val="0"/>
        </w:rPr>
        <w:t>MaximumBitrateDL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0528112B" w14:textId="77777777" w:rsidR="001E7E8F" w:rsidRPr="00EA5FA7" w:rsidRDefault="001E7E8F" w:rsidP="001E7E8F">
      <w:pPr>
        <w:pStyle w:val="PL"/>
        <w:rPr>
          <w:noProof w:val="0"/>
        </w:rPr>
      </w:pPr>
      <w:r w:rsidRPr="00EA5FA7">
        <w:rPr>
          <w:noProof w:val="0"/>
        </w:rPr>
        <w:tab/>
        <w:t>e-RAB-</w:t>
      </w:r>
      <w:proofErr w:type="spellStart"/>
      <w:r w:rsidRPr="00EA5FA7">
        <w:rPr>
          <w:noProof w:val="0"/>
        </w:rPr>
        <w:t>MaximumBitrateUL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6D274C1A" w14:textId="77777777" w:rsidR="001E7E8F" w:rsidRPr="00EA5FA7" w:rsidRDefault="001E7E8F" w:rsidP="001E7E8F">
      <w:pPr>
        <w:pStyle w:val="PL"/>
        <w:rPr>
          <w:noProof w:val="0"/>
        </w:rPr>
      </w:pPr>
      <w:r w:rsidRPr="00EA5FA7">
        <w:rPr>
          <w:noProof w:val="0"/>
        </w:rPr>
        <w:tab/>
        <w:t>e-RAB-</w:t>
      </w:r>
      <w:proofErr w:type="spellStart"/>
      <w:r w:rsidRPr="00EA5FA7">
        <w:rPr>
          <w:noProof w:val="0"/>
        </w:rPr>
        <w:t>GuaranteedBitrateDL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179F651A" w14:textId="77777777" w:rsidR="001E7E8F" w:rsidRPr="00EA5FA7" w:rsidRDefault="001E7E8F" w:rsidP="001E7E8F">
      <w:pPr>
        <w:pStyle w:val="PL"/>
        <w:rPr>
          <w:noProof w:val="0"/>
        </w:rPr>
      </w:pPr>
      <w:r w:rsidRPr="00EA5FA7">
        <w:rPr>
          <w:noProof w:val="0"/>
        </w:rPr>
        <w:tab/>
        <w:t>e-RAB-</w:t>
      </w:r>
      <w:proofErr w:type="spellStart"/>
      <w:r w:rsidRPr="00EA5FA7">
        <w:rPr>
          <w:noProof w:val="0"/>
        </w:rPr>
        <w:t>GuaranteedBitrateUL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58F66066"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GBR-</w:t>
      </w:r>
      <w:proofErr w:type="spellStart"/>
      <w:r w:rsidRPr="00EA5FA7">
        <w:rPr>
          <w:noProof w:val="0"/>
        </w:rPr>
        <w:t>QosInformation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7EDD0D9B" w14:textId="77777777" w:rsidR="001E7E8F" w:rsidRPr="00EA5FA7" w:rsidRDefault="001E7E8F" w:rsidP="001E7E8F">
      <w:pPr>
        <w:pStyle w:val="PL"/>
        <w:rPr>
          <w:noProof w:val="0"/>
        </w:rPr>
      </w:pPr>
      <w:r w:rsidRPr="00EA5FA7">
        <w:rPr>
          <w:noProof w:val="0"/>
        </w:rPr>
        <w:tab/>
        <w:t>...</w:t>
      </w:r>
    </w:p>
    <w:p w14:paraId="015FEA60" w14:textId="77777777" w:rsidR="001E7E8F" w:rsidRPr="00EA5FA7" w:rsidRDefault="001E7E8F" w:rsidP="001E7E8F">
      <w:pPr>
        <w:pStyle w:val="PL"/>
        <w:rPr>
          <w:noProof w:val="0"/>
        </w:rPr>
      </w:pPr>
      <w:r w:rsidRPr="00EA5FA7">
        <w:rPr>
          <w:noProof w:val="0"/>
        </w:rPr>
        <w:t>}</w:t>
      </w:r>
    </w:p>
    <w:p w14:paraId="57AF0A1D" w14:textId="77777777" w:rsidR="001E7E8F" w:rsidRPr="00EA5FA7" w:rsidRDefault="001E7E8F" w:rsidP="001E7E8F">
      <w:pPr>
        <w:pStyle w:val="PL"/>
        <w:rPr>
          <w:noProof w:val="0"/>
        </w:rPr>
      </w:pPr>
    </w:p>
    <w:p w14:paraId="7123DEF0" w14:textId="77777777" w:rsidR="001E7E8F" w:rsidRPr="00EA5FA7" w:rsidRDefault="001E7E8F" w:rsidP="001E7E8F">
      <w:pPr>
        <w:pStyle w:val="PL"/>
        <w:rPr>
          <w:noProof w:val="0"/>
        </w:rPr>
      </w:pPr>
      <w:r w:rsidRPr="00EA5FA7">
        <w:rPr>
          <w:noProof w:val="0"/>
        </w:rPr>
        <w:t>GBR-</w:t>
      </w:r>
      <w:proofErr w:type="spellStart"/>
      <w:r w:rsidRPr="00EA5FA7">
        <w:rPr>
          <w:noProof w:val="0"/>
        </w:rPr>
        <w:t>QosInformation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F1AP-PROTOCOL-EXTENSION ::= {</w:t>
      </w:r>
    </w:p>
    <w:p w14:paraId="082C91C8" w14:textId="77777777" w:rsidR="001E7E8F" w:rsidRPr="00EA5FA7" w:rsidRDefault="001E7E8F" w:rsidP="001E7E8F">
      <w:pPr>
        <w:pStyle w:val="PL"/>
        <w:rPr>
          <w:noProof w:val="0"/>
        </w:rPr>
      </w:pPr>
      <w:r w:rsidRPr="00EA5FA7">
        <w:rPr>
          <w:noProof w:val="0"/>
        </w:rPr>
        <w:tab/>
        <w:t>...</w:t>
      </w:r>
    </w:p>
    <w:p w14:paraId="30E14B0C" w14:textId="77777777" w:rsidR="001E7E8F" w:rsidRPr="00EA5FA7" w:rsidRDefault="001E7E8F" w:rsidP="001E7E8F">
      <w:pPr>
        <w:pStyle w:val="PL"/>
        <w:rPr>
          <w:noProof w:val="0"/>
        </w:rPr>
      </w:pPr>
      <w:r w:rsidRPr="00EA5FA7">
        <w:rPr>
          <w:noProof w:val="0"/>
        </w:rPr>
        <w:t>}</w:t>
      </w:r>
    </w:p>
    <w:p w14:paraId="4E08D756" w14:textId="77777777" w:rsidR="001E7E8F" w:rsidRPr="00EA5FA7" w:rsidRDefault="001E7E8F" w:rsidP="001E7E8F">
      <w:pPr>
        <w:pStyle w:val="PL"/>
        <w:rPr>
          <w:noProof w:val="0"/>
        </w:rPr>
      </w:pPr>
    </w:p>
    <w:p w14:paraId="4439DF20" w14:textId="77777777" w:rsidR="001E7E8F" w:rsidRPr="00EA5FA7" w:rsidRDefault="001E7E8F" w:rsidP="001E7E8F">
      <w:pPr>
        <w:pStyle w:val="PL"/>
        <w:rPr>
          <w:noProof w:val="0"/>
        </w:rPr>
      </w:pPr>
      <w:r w:rsidRPr="00EA5FA7">
        <w:rPr>
          <w:noProof w:val="0"/>
        </w:rPr>
        <w:t>GBR-</w:t>
      </w:r>
      <w:proofErr w:type="spellStart"/>
      <w:r w:rsidRPr="00EA5FA7">
        <w:rPr>
          <w:noProof w:val="0"/>
        </w:rPr>
        <w:t>QoSFlowInformation</w:t>
      </w:r>
      <w:proofErr w:type="spellEnd"/>
      <w:r w:rsidRPr="00EA5FA7">
        <w:rPr>
          <w:noProof w:val="0"/>
        </w:rPr>
        <w:t>::= SEQUENCE {</w:t>
      </w:r>
    </w:p>
    <w:p w14:paraId="7B31A324" w14:textId="77777777" w:rsidR="001E7E8F" w:rsidRPr="00EA5FA7" w:rsidRDefault="001E7E8F" w:rsidP="001E7E8F">
      <w:pPr>
        <w:pStyle w:val="PL"/>
        <w:rPr>
          <w:noProof w:val="0"/>
        </w:rPr>
      </w:pPr>
      <w:r w:rsidRPr="00EA5FA7">
        <w:rPr>
          <w:noProof w:val="0"/>
        </w:rPr>
        <w:tab/>
      </w:r>
      <w:proofErr w:type="spellStart"/>
      <w:r w:rsidRPr="00EA5FA7">
        <w:rPr>
          <w:noProof w:val="0"/>
        </w:rPr>
        <w:t>maxFlowBitRateDownlink</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3A4C9816" w14:textId="77777777" w:rsidR="001E7E8F" w:rsidRPr="00EA5FA7" w:rsidRDefault="001E7E8F" w:rsidP="001E7E8F">
      <w:pPr>
        <w:pStyle w:val="PL"/>
        <w:rPr>
          <w:noProof w:val="0"/>
        </w:rPr>
      </w:pPr>
      <w:r w:rsidRPr="00EA5FA7">
        <w:rPr>
          <w:noProof w:val="0"/>
        </w:rPr>
        <w:tab/>
      </w:r>
      <w:proofErr w:type="spellStart"/>
      <w:r w:rsidRPr="00EA5FA7">
        <w:rPr>
          <w:noProof w:val="0"/>
        </w:rPr>
        <w:t>maxFlowBitRateUplink</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27734F26" w14:textId="77777777" w:rsidR="001E7E8F" w:rsidRPr="00EA5FA7" w:rsidRDefault="001E7E8F" w:rsidP="001E7E8F">
      <w:pPr>
        <w:pStyle w:val="PL"/>
        <w:rPr>
          <w:noProof w:val="0"/>
        </w:rPr>
      </w:pPr>
      <w:r w:rsidRPr="00EA5FA7">
        <w:rPr>
          <w:noProof w:val="0"/>
        </w:rPr>
        <w:tab/>
      </w:r>
      <w:proofErr w:type="spellStart"/>
      <w:r w:rsidRPr="00EA5FA7">
        <w:rPr>
          <w:noProof w:val="0"/>
        </w:rPr>
        <w:t>guaranteedFlowBitRateDownlink</w:t>
      </w:r>
      <w:proofErr w:type="spellEnd"/>
      <w:r w:rsidRPr="00EA5FA7">
        <w:rPr>
          <w:noProof w:val="0"/>
        </w:rPr>
        <w:tab/>
      </w:r>
      <w:proofErr w:type="spellStart"/>
      <w:r w:rsidRPr="00EA5FA7">
        <w:rPr>
          <w:noProof w:val="0"/>
        </w:rPr>
        <w:t>BitRate</w:t>
      </w:r>
      <w:proofErr w:type="spellEnd"/>
      <w:r w:rsidRPr="00EA5FA7">
        <w:rPr>
          <w:noProof w:val="0"/>
        </w:rPr>
        <w:t>,</w:t>
      </w:r>
    </w:p>
    <w:p w14:paraId="0DB01F67" w14:textId="77777777" w:rsidR="001E7E8F" w:rsidRPr="00EA5FA7" w:rsidRDefault="001E7E8F" w:rsidP="001E7E8F">
      <w:pPr>
        <w:pStyle w:val="PL"/>
        <w:rPr>
          <w:noProof w:val="0"/>
        </w:rPr>
      </w:pPr>
      <w:r w:rsidRPr="00EA5FA7">
        <w:rPr>
          <w:noProof w:val="0"/>
        </w:rPr>
        <w:tab/>
      </w:r>
      <w:proofErr w:type="spellStart"/>
      <w:r w:rsidRPr="00EA5FA7">
        <w:rPr>
          <w:noProof w:val="0"/>
        </w:rPr>
        <w:t>guaranteedFlowBitRateUplink</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38B1678B" w14:textId="77777777" w:rsidR="001E7E8F" w:rsidRPr="00EA5FA7" w:rsidRDefault="001E7E8F" w:rsidP="001E7E8F">
      <w:pPr>
        <w:pStyle w:val="PL"/>
        <w:rPr>
          <w:noProof w:val="0"/>
        </w:rPr>
      </w:pPr>
      <w:r w:rsidRPr="00EA5FA7">
        <w:rPr>
          <w:noProof w:val="0"/>
        </w:rPr>
        <w:tab/>
      </w:r>
      <w:proofErr w:type="spellStart"/>
      <w:r w:rsidRPr="00EA5FA7">
        <w:rPr>
          <w:noProof w:val="0"/>
        </w:rPr>
        <w:t>maxPacketLossRateDownlink</w:t>
      </w:r>
      <w:proofErr w:type="spellEnd"/>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08DE1106" w14:textId="77777777" w:rsidR="001E7E8F" w:rsidRPr="00EA5FA7" w:rsidRDefault="001E7E8F" w:rsidP="001E7E8F">
      <w:pPr>
        <w:pStyle w:val="PL"/>
        <w:rPr>
          <w:noProof w:val="0"/>
        </w:rPr>
      </w:pPr>
      <w:r w:rsidRPr="00EA5FA7">
        <w:rPr>
          <w:noProof w:val="0"/>
        </w:rPr>
        <w:tab/>
      </w:r>
      <w:proofErr w:type="spellStart"/>
      <w:r w:rsidRPr="00EA5FA7">
        <w:rPr>
          <w:noProof w:val="0"/>
        </w:rPr>
        <w:t>maxPacketLossRateUplink</w:t>
      </w:r>
      <w:proofErr w:type="spellEnd"/>
      <w:r w:rsidRPr="00EA5FA7">
        <w:rPr>
          <w:noProof w:val="0"/>
        </w:rPr>
        <w:tab/>
      </w:r>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4A3FB845"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098D058A" w14:textId="77777777" w:rsidR="001E7E8F" w:rsidRPr="00EA5FA7" w:rsidRDefault="001E7E8F" w:rsidP="001E7E8F">
      <w:pPr>
        <w:pStyle w:val="PL"/>
        <w:rPr>
          <w:noProof w:val="0"/>
        </w:rPr>
      </w:pPr>
      <w:r w:rsidRPr="00EA5FA7">
        <w:rPr>
          <w:noProof w:val="0"/>
        </w:rPr>
        <w:tab/>
        <w:t>...</w:t>
      </w:r>
    </w:p>
    <w:p w14:paraId="021A23C7" w14:textId="77777777" w:rsidR="001E7E8F" w:rsidRPr="00EA5FA7" w:rsidRDefault="001E7E8F" w:rsidP="001E7E8F">
      <w:pPr>
        <w:pStyle w:val="PL"/>
        <w:rPr>
          <w:noProof w:val="0"/>
        </w:rPr>
      </w:pPr>
      <w:r w:rsidRPr="00EA5FA7">
        <w:rPr>
          <w:noProof w:val="0"/>
        </w:rPr>
        <w:t>}</w:t>
      </w:r>
    </w:p>
    <w:p w14:paraId="3FDB35F3" w14:textId="77777777" w:rsidR="001E7E8F" w:rsidRPr="00EA5FA7" w:rsidRDefault="001E7E8F" w:rsidP="001E7E8F">
      <w:pPr>
        <w:pStyle w:val="PL"/>
        <w:rPr>
          <w:noProof w:val="0"/>
        </w:rPr>
      </w:pPr>
    </w:p>
    <w:p w14:paraId="57B18F02" w14:textId="77777777" w:rsidR="001E7E8F" w:rsidRPr="00EA5FA7" w:rsidRDefault="001E7E8F" w:rsidP="001E7E8F">
      <w:pPr>
        <w:pStyle w:val="PL"/>
        <w:rPr>
          <w:noProof w:val="0"/>
        </w:rPr>
      </w:pPr>
      <w:r w:rsidRPr="00EA5FA7">
        <w:rPr>
          <w:noProof w:val="0"/>
        </w:rPr>
        <w:t>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F1AP-PROTOCOL-EXTENSION ::= {</w:t>
      </w:r>
    </w:p>
    <w:p w14:paraId="51C82780" w14:textId="77777777" w:rsidR="001E7E8F" w:rsidRPr="00EA5FA7" w:rsidRDefault="001E7E8F" w:rsidP="001E7E8F">
      <w:pPr>
        <w:pStyle w:val="PL"/>
        <w:rPr>
          <w:noProof w:val="0"/>
        </w:rPr>
      </w:pPr>
      <w:r w:rsidRPr="00EA5FA7">
        <w:rPr>
          <w:noProof w:val="0"/>
        </w:rPr>
        <w:tab/>
        <w:t>...</w:t>
      </w:r>
    </w:p>
    <w:p w14:paraId="06A0494C" w14:textId="77777777" w:rsidR="001E7E8F" w:rsidRPr="00EA5FA7" w:rsidRDefault="001E7E8F" w:rsidP="001E7E8F">
      <w:pPr>
        <w:pStyle w:val="PL"/>
        <w:rPr>
          <w:noProof w:val="0"/>
        </w:rPr>
      </w:pPr>
      <w:r w:rsidRPr="00EA5FA7">
        <w:rPr>
          <w:noProof w:val="0"/>
        </w:rPr>
        <w:t>}</w:t>
      </w:r>
    </w:p>
    <w:p w14:paraId="4E289C62" w14:textId="77777777" w:rsidR="001E7E8F" w:rsidRPr="00EA5FA7" w:rsidRDefault="001E7E8F" w:rsidP="001E7E8F">
      <w:pPr>
        <w:pStyle w:val="PL"/>
        <w:rPr>
          <w:noProof w:val="0"/>
        </w:rPr>
      </w:pPr>
    </w:p>
    <w:p w14:paraId="07044927" w14:textId="77777777" w:rsidR="001E7E8F" w:rsidRPr="00EA5FA7" w:rsidRDefault="001E7E8F" w:rsidP="001E7E8F">
      <w:pPr>
        <w:pStyle w:val="PL"/>
        <w:rPr>
          <w:noProof w:val="0"/>
        </w:rPr>
      </w:pPr>
      <w:r w:rsidRPr="00EA5FA7">
        <w:rPr>
          <w:noProof w:val="0"/>
        </w:rPr>
        <w:t>CG-Config ::= OCTET STRING</w:t>
      </w:r>
    </w:p>
    <w:p w14:paraId="4A76FFB6" w14:textId="77777777" w:rsidR="001E7E8F" w:rsidRDefault="001E7E8F" w:rsidP="001E7E8F">
      <w:pPr>
        <w:pStyle w:val="PL"/>
        <w:rPr>
          <w:ins w:id="1689" w:author="Author"/>
          <w:noProof w:val="0"/>
        </w:rPr>
      </w:pPr>
    </w:p>
    <w:p w14:paraId="523CB8D7" w14:textId="77777777" w:rsidR="001E7E8F" w:rsidRDefault="001E7E8F" w:rsidP="001E7E8F">
      <w:pPr>
        <w:pStyle w:val="PL"/>
        <w:rPr>
          <w:ins w:id="1690" w:author="Author"/>
          <w:noProof w:val="0"/>
        </w:rPr>
      </w:pPr>
      <w:proofErr w:type="spellStart"/>
      <w:ins w:id="1691" w:author="Author">
        <w:r>
          <w:rPr>
            <w:noProof w:val="0"/>
          </w:rPr>
          <w:t>GNBCUMeasurementID</w:t>
        </w:r>
        <w:proofErr w:type="spellEnd"/>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7E8BF422" w14:textId="77777777" w:rsidR="001E7E8F" w:rsidRDefault="001E7E8F" w:rsidP="001E7E8F">
      <w:pPr>
        <w:pStyle w:val="PL"/>
        <w:rPr>
          <w:ins w:id="1692" w:author="Author"/>
          <w:noProof w:val="0"/>
        </w:rPr>
      </w:pPr>
    </w:p>
    <w:p w14:paraId="5A21A8FF" w14:textId="77777777" w:rsidR="001E7E8F" w:rsidRDefault="001E7E8F" w:rsidP="001E7E8F">
      <w:pPr>
        <w:pStyle w:val="PL"/>
        <w:rPr>
          <w:ins w:id="1693" w:author="Author"/>
          <w:noProof w:val="0"/>
        </w:rPr>
      </w:pPr>
      <w:proofErr w:type="spellStart"/>
      <w:ins w:id="1694" w:author="Author">
        <w:r>
          <w:rPr>
            <w:noProof w:val="0"/>
          </w:rPr>
          <w:t>GNBDUMeasurementID</w:t>
        </w:r>
        <w:proofErr w:type="spellEnd"/>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585D2729" w14:textId="77777777" w:rsidR="001E7E8F" w:rsidRPr="00EA5FA7" w:rsidRDefault="001E7E8F" w:rsidP="001E7E8F">
      <w:pPr>
        <w:pStyle w:val="PL"/>
        <w:rPr>
          <w:noProof w:val="0"/>
        </w:rPr>
      </w:pPr>
    </w:p>
    <w:p w14:paraId="08B438A6" w14:textId="77777777" w:rsidR="001E7E8F" w:rsidRPr="00EA5FA7" w:rsidRDefault="001E7E8F" w:rsidP="001E7E8F">
      <w:pPr>
        <w:pStyle w:val="PL"/>
        <w:rPr>
          <w:noProof w:val="0"/>
        </w:rPr>
      </w:pPr>
      <w:r w:rsidRPr="00EA5FA7">
        <w:rPr>
          <w:noProof w:val="0"/>
        </w:rPr>
        <w:t>GNB-</w:t>
      </w:r>
      <w:proofErr w:type="spellStart"/>
      <w:r w:rsidRPr="00EA5FA7">
        <w:rPr>
          <w:noProof w:val="0"/>
        </w:rPr>
        <w:t>CUSystemInformation</w:t>
      </w:r>
      <w:proofErr w:type="spellEnd"/>
      <w:r w:rsidRPr="00EA5FA7">
        <w:rPr>
          <w:noProof w:val="0"/>
        </w:rPr>
        <w:t>::= SEQUENCE {</w:t>
      </w:r>
    </w:p>
    <w:p w14:paraId="04EDE93D" w14:textId="77777777" w:rsidR="001E7E8F" w:rsidRPr="00EA5FA7" w:rsidRDefault="001E7E8F" w:rsidP="001E7E8F">
      <w:pPr>
        <w:pStyle w:val="PL"/>
        <w:rPr>
          <w:noProof w:val="0"/>
        </w:rPr>
      </w:pPr>
      <w:r w:rsidRPr="00EA5FA7">
        <w:rPr>
          <w:noProof w:val="0"/>
        </w:rPr>
        <w:tab/>
      </w:r>
      <w:proofErr w:type="spellStart"/>
      <w:r w:rsidRPr="00EA5FA7">
        <w:rPr>
          <w:noProof w:val="0"/>
        </w:rPr>
        <w:t>sibtypetobeupdatedlist</w:t>
      </w:r>
      <w:proofErr w:type="spellEnd"/>
      <w:r w:rsidRPr="00EA5FA7">
        <w:rPr>
          <w:noProof w:val="0"/>
        </w:rPr>
        <w:tab/>
        <w:t>SEQUENCE (SIZE(1..</w:t>
      </w:r>
      <w:r w:rsidRPr="00EA5FA7">
        <w:rPr>
          <w:noProof w:val="0"/>
          <w:snapToGrid w:val="0"/>
          <w:lang w:eastAsia="zh-CN"/>
        </w:rPr>
        <w:t xml:space="preserve"> </w:t>
      </w:r>
      <w:proofErr w:type="spellStart"/>
      <w:r w:rsidRPr="00EA5FA7">
        <w:rPr>
          <w:noProof w:val="0"/>
          <w:snapToGrid w:val="0"/>
          <w:lang w:eastAsia="zh-CN"/>
        </w:rPr>
        <w:t>maxnoofSIBTypes</w:t>
      </w:r>
      <w:proofErr w:type="spellEnd"/>
      <w:r w:rsidRPr="00EA5FA7">
        <w:rPr>
          <w:noProof w:val="0"/>
        </w:rPr>
        <w:t xml:space="preserve">)) OF </w:t>
      </w:r>
      <w:proofErr w:type="spellStart"/>
      <w:r w:rsidRPr="00EA5FA7">
        <w:rPr>
          <w:noProof w:val="0"/>
        </w:rPr>
        <w:t>SibtypetobeupdatedListItem</w:t>
      </w:r>
      <w:proofErr w:type="spellEnd"/>
      <w:r w:rsidRPr="00EA5FA7">
        <w:rPr>
          <w:noProof w:val="0"/>
        </w:rPr>
        <w:t>,</w:t>
      </w:r>
    </w:p>
    <w:p w14:paraId="36196DBA"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w:t>
      </w:r>
      <w:proofErr w:type="spellStart"/>
      <w:r w:rsidRPr="00EA5FA7">
        <w:rPr>
          <w:noProof w:val="0"/>
        </w:rPr>
        <w:t>CUSystemInformation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089344A0" w14:textId="77777777" w:rsidR="001E7E8F" w:rsidRPr="00EA5FA7" w:rsidRDefault="001E7E8F" w:rsidP="001E7E8F">
      <w:pPr>
        <w:pStyle w:val="PL"/>
        <w:rPr>
          <w:noProof w:val="0"/>
        </w:rPr>
      </w:pPr>
      <w:r w:rsidRPr="00EA5FA7">
        <w:rPr>
          <w:noProof w:val="0"/>
        </w:rPr>
        <w:tab/>
        <w:t>...</w:t>
      </w:r>
    </w:p>
    <w:p w14:paraId="14BC6F9E" w14:textId="77777777" w:rsidR="001E7E8F" w:rsidRPr="00EA5FA7" w:rsidRDefault="001E7E8F" w:rsidP="001E7E8F">
      <w:pPr>
        <w:pStyle w:val="PL"/>
        <w:rPr>
          <w:noProof w:val="0"/>
        </w:rPr>
      </w:pPr>
      <w:r w:rsidRPr="00EA5FA7">
        <w:rPr>
          <w:noProof w:val="0"/>
        </w:rPr>
        <w:t>}</w:t>
      </w:r>
    </w:p>
    <w:p w14:paraId="1C12AA70" w14:textId="77777777" w:rsidR="001E7E8F" w:rsidRPr="00EA5FA7" w:rsidRDefault="001E7E8F" w:rsidP="001E7E8F">
      <w:pPr>
        <w:pStyle w:val="PL"/>
        <w:rPr>
          <w:noProof w:val="0"/>
        </w:rPr>
      </w:pPr>
    </w:p>
    <w:p w14:paraId="13213A58" w14:textId="77777777" w:rsidR="001E7E8F" w:rsidRPr="00EA5FA7" w:rsidRDefault="001E7E8F" w:rsidP="001E7E8F">
      <w:pPr>
        <w:pStyle w:val="PL"/>
        <w:rPr>
          <w:noProof w:val="0"/>
        </w:rPr>
      </w:pPr>
      <w:r w:rsidRPr="00EA5FA7">
        <w:rPr>
          <w:noProof w:val="0"/>
        </w:rPr>
        <w:t>GNB-</w:t>
      </w:r>
      <w:proofErr w:type="spellStart"/>
      <w:r w:rsidRPr="00EA5FA7">
        <w:rPr>
          <w:noProof w:val="0"/>
        </w:rPr>
        <w:t>CUSystemInformation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F1AP-PROTOCOL-EXTENSION ::= {</w:t>
      </w:r>
    </w:p>
    <w:p w14:paraId="7CC80986" w14:textId="77777777" w:rsidR="001E7E8F" w:rsidRPr="00EA5FA7" w:rsidRDefault="001E7E8F" w:rsidP="001E7E8F">
      <w:pPr>
        <w:pStyle w:val="PL"/>
        <w:rPr>
          <w:noProof w:val="0"/>
        </w:rPr>
      </w:pPr>
      <w:r w:rsidRPr="00EA5FA7">
        <w:rPr>
          <w:noProof w:val="0"/>
        </w:rPr>
        <w:tab/>
        <w:t>{ID id-</w:t>
      </w:r>
      <w:proofErr w:type="spellStart"/>
      <w:r w:rsidRPr="00EA5FA7">
        <w:rPr>
          <w:noProof w:val="0"/>
        </w:rPr>
        <w:t>systemInformationAreaID</w:t>
      </w:r>
      <w:proofErr w:type="spellEnd"/>
      <w:r w:rsidRPr="00EA5FA7">
        <w:rPr>
          <w:noProof w:val="0"/>
        </w:rPr>
        <w:t xml:space="preserve">  CRITICALITY ignore</w:t>
      </w:r>
      <w:r w:rsidRPr="00EA5FA7">
        <w:rPr>
          <w:noProof w:val="0"/>
        </w:rPr>
        <w:tab/>
        <w:t xml:space="preserve">EXTENSION </w:t>
      </w:r>
      <w:proofErr w:type="spellStart"/>
      <w:r w:rsidRPr="00EA5FA7">
        <w:rPr>
          <w:noProof w:val="0"/>
        </w:rPr>
        <w:t>SystemInformationAreaID</w:t>
      </w:r>
      <w:proofErr w:type="spellEnd"/>
      <w:r w:rsidRPr="00EA5FA7">
        <w:rPr>
          <w:noProof w:val="0"/>
        </w:rPr>
        <w:t xml:space="preserve"> PRESENCE optional},</w:t>
      </w:r>
    </w:p>
    <w:p w14:paraId="2122456E" w14:textId="77777777" w:rsidR="001E7E8F" w:rsidRPr="00EA5FA7" w:rsidRDefault="001E7E8F" w:rsidP="001E7E8F">
      <w:pPr>
        <w:pStyle w:val="PL"/>
        <w:rPr>
          <w:noProof w:val="0"/>
        </w:rPr>
      </w:pPr>
      <w:r w:rsidRPr="00EA5FA7">
        <w:rPr>
          <w:noProof w:val="0"/>
        </w:rPr>
        <w:tab/>
        <w:t>...</w:t>
      </w:r>
    </w:p>
    <w:p w14:paraId="3ACE483B" w14:textId="77777777" w:rsidR="001E7E8F" w:rsidRPr="00EA5FA7" w:rsidRDefault="001E7E8F" w:rsidP="001E7E8F">
      <w:pPr>
        <w:pStyle w:val="PL"/>
        <w:rPr>
          <w:noProof w:val="0"/>
        </w:rPr>
      </w:pPr>
      <w:r w:rsidRPr="00EA5FA7">
        <w:rPr>
          <w:noProof w:val="0"/>
        </w:rPr>
        <w:t>}</w:t>
      </w:r>
    </w:p>
    <w:p w14:paraId="16B5CCEA" w14:textId="77777777" w:rsidR="001E7E8F" w:rsidRPr="00EA5FA7" w:rsidRDefault="001E7E8F" w:rsidP="001E7E8F">
      <w:pPr>
        <w:pStyle w:val="PL"/>
        <w:rPr>
          <w:noProof w:val="0"/>
        </w:rPr>
      </w:pPr>
    </w:p>
    <w:p w14:paraId="5782D970" w14:textId="77777777" w:rsidR="001E7E8F" w:rsidRPr="00EA5FA7" w:rsidRDefault="001E7E8F" w:rsidP="001E7E8F">
      <w:pPr>
        <w:pStyle w:val="PL"/>
        <w:rPr>
          <w:noProof w:val="0"/>
        </w:rPr>
      </w:pPr>
      <w:r w:rsidRPr="00EA5FA7">
        <w:rPr>
          <w:noProof w:val="0"/>
        </w:rPr>
        <w:t>GNB-CU-TNL-Association-Setup-Item::= SEQUENCE {</w:t>
      </w:r>
    </w:p>
    <w:p w14:paraId="51DC92E0" w14:textId="77777777" w:rsidR="001E7E8F" w:rsidRPr="00EA5FA7" w:rsidRDefault="001E7E8F" w:rsidP="001E7E8F">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15FB7884" w14:textId="77777777" w:rsidR="001E7E8F" w:rsidRPr="00EA5FA7" w:rsidRDefault="001E7E8F" w:rsidP="001E7E8F">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GNB-CU-TNL-Association-Setup-Item-</w:t>
      </w:r>
      <w:proofErr w:type="spellStart"/>
      <w:r w:rsidRPr="00EA5FA7">
        <w:rPr>
          <w:noProof w:val="0"/>
        </w:rPr>
        <w:t>ExtIEs</w:t>
      </w:r>
      <w:proofErr w:type="spellEnd"/>
      <w:r w:rsidRPr="00EA5FA7">
        <w:rPr>
          <w:noProof w:val="0"/>
        </w:rPr>
        <w:t>} } OPTIONAL</w:t>
      </w:r>
    </w:p>
    <w:p w14:paraId="6B4B0AF6" w14:textId="77777777" w:rsidR="001E7E8F" w:rsidRPr="00EA5FA7" w:rsidRDefault="001E7E8F" w:rsidP="001E7E8F">
      <w:pPr>
        <w:pStyle w:val="PL"/>
        <w:rPr>
          <w:noProof w:val="0"/>
        </w:rPr>
      </w:pPr>
      <w:r w:rsidRPr="00EA5FA7">
        <w:rPr>
          <w:noProof w:val="0"/>
        </w:rPr>
        <w:t>}</w:t>
      </w:r>
    </w:p>
    <w:p w14:paraId="38F0633F" w14:textId="77777777" w:rsidR="001E7E8F" w:rsidRPr="00EA5FA7" w:rsidRDefault="001E7E8F" w:rsidP="001E7E8F">
      <w:pPr>
        <w:pStyle w:val="PL"/>
        <w:rPr>
          <w:noProof w:val="0"/>
        </w:rPr>
      </w:pPr>
    </w:p>
    <w:p w14:paraId="791C46AB" w14:textId="77777777" w:rsidR="001E7E8F" w:rsidRPr="00EA5FA7" w:rsidRDefault="001E7E8F" w:rsidP="001E7E8F">
      <w:pPr>
        <w:pStyle w:val="PL"/>
        <w:rPr>
          <w:noProof w:val="0"/>
        </w:rPr>
      </w:pPr>
      <w:r w:rsidRPr="00EA5FA7">
        <w:rPr>
          <w:noProof w:val="0"/>
        </w:rPr>
        <w:t>GNB-CU-TNL-Association-Setup-Item-</w:t>
      </w:r>
      <w:proofErr w:type="spellStart"/>
      <w:r w:rsidRPr="00EA5FA7">
        <w:rPr>
          <w:noProof w:val="0"/>
        </w:rPr>
        <w:t>ExtIEs</w:t>
      </w:r>
      <w:proofErr w:type="spellEnd"/>
      <w:r w:rsidRPr="00EA5FA7">
        <w:rPr>
          <w:noProof w:val="0"/>
        </w:rPr>
        <w:t xml:space="preserve"> F1AP-PROTOCOL-EXTENSION ::= {</w:t>
      </w:r>
    </w:p>
    <w:p w14:paraId="4CD005B5" w14:textId="77777777" w:rsidR="001E7E8F" w:rsidRPr="00EA5FA7" w:rsidRDefault="001E7E8F" w:rsidP="001E7E8F">
      <w:pPr>
        <w:pStyle w:val="PL"/>
        <w:rPr>
          <w:noProof w:val="0"/>
        </w:rPr>
      </w:pPr>
      <w:r w:rsidRPr="00EA5FA7">
        <w:rPr>
          <w:noProof w:val="0"/>
        </w:rPr>
        <w:tab/>
        <w:t>...</w:t>
      </w:r>
    </w:p>
    <w:p w14:paraId="6377C6B2" w14:textId="77777777" w:rsidR="001E7E8F" w:rsidRPr="00EA5FA7" w:rsidRDefault="001E7E8F" w:rsidP="001E7E8F">
      <w:pPr>
        <w:pStyle w:val="PL"/>
        <w:rPr>
          <w:noProof w:val="0"/>
        </w:rPr>
      </w:pPr>
      <w:r w:rsidRPr="00EA5FA7">
        <w:rPr>
          <w:noProof w:val="0"/>
        </w:rPr>
        <w:t>}</w:t>
      </w:r>
    </w:p>
    <w:p w14:paraId="050E819F" w14:textId="77777777" w:rsidR="001E7E8F" w:rsidRPr="00EA5FA7" w:rsidRDefault="001E7E8F" w:rsidP="001E7E8F">
      <w:pPr>
        <w:pStyle w:val="PL"/>
        <w:rPr>
          <w:noProof w:val="0"/>
        </w:rPr>
      </w:pPr>
    </w:p>
    <w:p w14:paraId="188F53E8" w14:textId="77777777" w:rsidR="001E7E8F" w:rsidRPr="00EA5FA7" w:rsidRDefault="001E7E8F" w:rsidP="001E7E8F">
      <w:pPr>
        <w:pStyle w:val="PL"/>
        <w:rPr>
          <w:noProof w:val="0"/>
        </w:rPr>
      </w:pPr>
      <w:r w:rsidRPr="00EA5FA7">
        <w:rPr>
          <w:noProof w:val="0"/>
        </w:rPr>
        <w:t>GNB-CU-TNL-Association-Failed-To-Setup-Item ::= SEQUENCE {</w:t>
      </w:r>
    </w:p>
    <w:p w14:paraId="4D92A606" w14:textId="77777777" w:rsidR="001E7E8F" w:rsidRPr="00EA5FA7" w:rsidRDefault="001E7E8F" w:rsidP="001E7E8F">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0DF81D9B" w14:textId="77777777" w:rsidR="001E7E8F" w:rsidRPr="00EA5FA7" w:rsidRDefault="001E7E8F" w:rsidP="001E7E8F">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w:t>
      </w:r>
      <w:proofErr w:type="spellEnd"/>
      <w:r w:rsidRPr="00EA5FA7">
        <w:rPr>
          <w:noProof w:val="0"/>
        </w:rPr>
        <w:t>,</w:t>
      </w:r>
    </w:p>
    <w:p w14:paraId="02948C98"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GNB-CU-TNL-Association-Failed-To-Setup-Item-</w:t>
      </w:r>
      <w:proofErr w:type="spellStart"/>
      <w:r w:rsidRPr="00EA5FA7">
        <w:rPr>
          <w:noProof w:val="0"/>
        </w:rPr>
        <w:t>ExtIEs</w:t>
      </w:r>
      <w:proofErr w:type="spellEnd"/>
      <w:r w:rsidRPr="00EA5FA7">
        <w:rPr>
          <w:noProof w:val="0"/>
        </w:rPr>
        <w:t>} } OPTIONAL</w:t>
      </w:r>
    </w:p>
    <w:p w14:paraId="17E2490F" w14:textId="77777777" w:rsidR="001E7E8F" w:rsidRPr="00EA5FA7" w:rsidRDefault="001E7E8F" w:rsidP="001E7E8F">
      <w:pPr>
        <w:pStyle w:val="PL"/>
        <w:rPr>
          <w:noProof w:val="0"/>
        </w:rPr>
      </w:pPr>
      <w:r w:rsidRPr="00EA5FA7">
        <w:rPr>
          <w:noProof w:val="0"/>
        </w:rPr>
        <w:t>}</w:t>
      </w:r>
    </w:p>
    <w:p w14:paraId="5F1993E0" w14:textId="77777777" w:rsidR="001E7E8F" w:rsidRPr="00EA5FA7" w:rsidRDefault="001E7E8F" w:rsidP="001E7E8F">
      <w:pPr>
        <w:pStyle w:val="PL"/>
        <w:rPr>
          <w:noProof w:val="0"/>
        </w:rPr>
      </w:pPr>
    </w:p>
    <w:p w14:paraId="734AD788" w14:textId="77777777" w:rsidR="001E7E8F" w:rsidRPr="00EA5FA7" w:rsidRDefault="001E7E8F" w:rsidP="001E7E8F">
      <w:pPr>
        <w:pStyle w:val="PL"/>
        <w:rPr>
          <w:noProof w:val="0"/>
        </w:rPr>
      </w:pPr>
      <w:r w:rsidRPr="00EA5FA7">
        <w:rPr>
          <w:noProof w:val="0"/>
        </w:rPr>
        <w:t>GNB-CU-TNL-Association-Failed-To-Setup-Item-</w:t>
      </w:r>
      <w:proofErr w:type="spellStart"/>
      <w:r w:rsidRPr="00EA5FA7">
        <w:rPr>
          <w:noProof w:val="0"/>
        </w:rPr>
        <w:t>ExtIEs</w:t>
      </w:r>
      <w:proofErr w:type="spellEnd"/>
      <w:r w:rsidRPr="00EA5FA7">
        <w:rPr>
          <w:noProof w:val="0"/>
        </w:rPr>
        <w:t xml:space="preserve"> F1AP-PROTOCOL-EXTENSION ::= {</w:t>
      </w:r>
    </w:p>
    <w:p w14:paraId="193B7079" w14:textId="77777777" w:rsidR="001E7E8F" w:rsidRPr="00EA5FA7" w:rsidRDefault="001E7E8F" w:rsidP="001E7E8F">
      <w:pPr>
        <w:pStyle w:val="PL"/>
        <w:rPr>
          <w:noProof w:val="0"/>
        </w:rPr>
      </w:pPr>
      <w:r w:rsidRPr="00EA5FA7">
        <w:rPr>
          <w:noProof w:val="0"/>
        </w:rPr>
        <w:tab/>
        <w:t>...</w:t>
      </w:r>
    </w:p>
    <w:p w14:paraId="1856935F" w14:textId="77777777" w:rsidR="001E7E8F" w:rsidRPr="00EA5FA7" w:rsidRDefault="001E7E8F" w:rsidP="001E7E8F">
      <w:pPr>
        <w:pStyle w:val="PL"/>
        <w:rPr>
          <w:noProof w:val="0"/>
        </w:rPr>
      </w:pPr>
      <w:r w:rsidRPr="00EA5FA7">
        <w:rPr>
          <w:noProof w:val="0"/>
        </w:rPr>
        <w:t>}</w:t>
      </w:r>
    </w:p>
    <w:p w14:paraId="4C606CF1" w14:textId="77777777" w:rsidR="001E7E8F" w:rsidRPr="00EA5FA7" w:rsidRDefault="001E7E8F" w:rsidP="001E7E8F">
      <w:pPr>
        <w:pStyle w:val="PL"/>
        <w:rPr>
          <w:noProof w:val="0"/>
        </w:rPr>
      </w:pPr>
    </w:p>
    <w:p w14:paraId="2A4033B1" w14:textId="77777777" w:rsidR="001E7E8F" w:rsidRPr="00EA5FA7" w:rsidRDefault="001E7E8F" w:rsidP="001E7E8F">
      <w:pPr>
        <w:pStyle w:val="PL"/>
        <w:rPr>
          <w:noProof w:val="0"/>
        </w:rPr>
      </w:pPr>
    </w:p>
    <w:p w14:paraId="7C0BD47B" w14:textId="77777777" w:rsidR="001E7E8F" w:rsidRPr="00EA5FA7" w:rsidRDefault="001E7E8F" w:rsidP="001E7E8F">
      <w:pPr>
        <w:pStyle w:val="PL"/>
        <w:rPr>
          <w:noProof w:val="0"/>
        </w:rPr>
      </w:pPr>
      <w:r w:rsidRPr="00EA5FA7">
        <w:rPr>
          <w:noProof w:val="0"/>
        </w:rPr>
        <w:t>GNB-CU-TNL-Association-To-Add-Item ::= SEQUENCE {</w:t>
      </w:r>
    </w:p>
    <w:p w14:paraId="6CE361F3" w14:textId="77777777" w:rsidR="001E7E8F" w:rsidRPr="00EA5FA7" w:rsidRDefault="001E7E8F" w:rsidP="001E7E8F">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6A319D70" w14:textId="77777777" w:rsidR="001E7E8F" w:rsidRPr="00EA5FA7" w:rsidRDefault="001E7E8F" w:rsidP="001E7E8F">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w:t>
      </w:r>
    </w:p>
    <w:p w14:paraId="0C71BCC3"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GNB-CU-TNL-Association-To-Add-Item-</w:t>
      </w:r>
      <w:proofErr w:type="spellStart"/>
      <w:r w:rsidRPr="00EA5FA7">
        <w:rPr>
          <w:noProof w:val="0"/>
        </w:rPr>
        <w:t>ExtIEs</w:t>
      </w:r>
      <w:proofErr w:type="spellEnd"/>
      <w:r w:rsidRPr="00EA5FA7">
        <w:rPr>
          <w:noProof w:val="0"/>
        </w:rPr>
        <w:t>} } OPTIONAL</w:t>
      </w:r>
    </w:p>
    <w:p w14:paraId="02634DF9" w14:textId="77777777" w:rsidR="001E7E8F" w:rsidRPr="00EA5FA7" w:rsidRDefault="001E7E8F" w:rsidP="001E7E8F">
      <w:pPr>
        <w:pStyle w:val="PL"/>
        <w:rPr>
          <w:noProof w:val="0"/>
        </w:rPr>
      </w:pPr>
      <w:r w:rsidRPr="00EA5FA7">
        <w:rPr>
          <w:noProof w:val="0"/>
        </w:rPr>
        <w:t>}</w:t>
      </w:r>
    </w:p>
    <w:p w14:paraId="36B307B9" w14:textId="77777777" w:rsidR="001E7E8F" w:rsidRPr="00EA5FA7" w:rsidRDefault="001E7E8F" w:rsidP="001E7E8F">
      <w:pPr>
        <w:pStyle w:val="PL"/>
        <w:rPr>
          <w:noProof w:val="0"/>
        </w:rPr>
      </w:pPr>
    </w:p>
    <w:p w14:paraId="0D3C1BE1" w14:textId="77777777" w:rsidR="001E7E8F" w:rsidRPr="00EA5FA7" w:rsidRDefault="001E7E8F" w:rsidP="001E7E8F">
      <w:pPr>
        <w:pStyle w:val="PL"/>
        <w:rPr>
          <w:noProof w:val="0"/>
        </w:rPr>
      </w:pPr>
      <w:r w:rsidRPr="00EA5FA7">
        <w:rPr>
          <w:noProof w:val="0"/>
        </w:rPr>
        <w:t>GNB-CU-TNL-Association-To-Add-Item-</w:t>
      </w:r>
      <w:proofErr w:type="spellStart"/>
      <w:r w:rsidRPr="00EA5FA7">
        <w:rPr>
          <w:noProof w:val="0"/>
        </w:rPr>
        <w:t>ExtIEs</w:t>
      </w:r>
      <w:proofErr w:type="spellEnd"/>
      <w:r w:rsidRPr="00EA5FA7">
        <w:rPr>
          <w:noProof w:val="0"/>
        </w:rPr>
        <w:t xml:space="preserve"> F1AP-PROTOCOL-EXTENSION ::= {</w:t>
      </w:r>
    </w:p>
    <w:p w14:paraId="56063EC9" w14:textId="77777777" w:rsidR="001E7E8F" w:rsidRPr="00EA5FA7" w:rsidRDefault="001E7E8F" w:rsidP="001E7E8F">
      <w:pPr>
        <w:pStyle w:val="PL"/>
        <w:rPr>
          <w:noProof w:val="0"/>
        </w:rPr>
      </w:pPr>
      <w:r w:rsidRPr="00EA5FA7">
        <w:rPr>
          <w:noProof w:val="0"/>
        </w:rPr>
        <w:tab/>
        <w:t>...</w:t>
      </w:r>
    </w:p>
    <w:p w14:paraId="48A379C3" w14:textId="77777777" w:rsidR="001E7E8F" w:rsidRPr="00EA5FA7" w:rsidRDefault="001E7E8F" w:rsidP="001E7E8F">
      <w:pPr>
        <w:pStyle w:val="PL"/>
        <w:rPr>
          <w:noProof w:val="0"/>
        </w:rPr>
      </w:pPr>
      <w:r w:rsidRPr="00EA5FA7">
        <w:rPr>
          <w:noProof w:val="0"/>
        </w:rPr>
        <w:t>}</w:t>
      </w:r>
    </w:p>
    <w:p w14:paraId="42831863" w14:textId="77777777" w:rsidR="001E7E8F" w:rsidRPr="00EA5FA7" w:rsidRDefault="001E7E8F" w:rsidP="001E7E8F">
      <w:pPr>
        <w:pStyle w:val="PL"/>
        <w:rPr>
          <w:noProof w:val="0"/>
        </w:rPr>
      </w:pPr>
    </w:p>
    <w:p w14:paraId="3A4B730B" w14:textId="77777777" w:rsidR="001E7E8F" w:rsidRPr="00EA5FA7" w:rsidRDefault="001E7E8F" w:rsidP="001E7E8F">
      <w:pPr>
        <w:pStyle w:val="PL"/>
        <w:rPr>
          <w:noProof w:val="0"/>
        </w:rPr>
      </w:pPr>
      <w:r w:rsidRPr="00EA5FA7">
        <w:rPr>
          <w:noProof w:val="0"/>
        </w:rPr>
        <w:t>GNB-CU-TNL-Association-To-Remove-Item::= SEQUENCE {</w:t>
      </w:r>
    </w:p>
    <w:p w14:paraId="7B89481B" w14:textId="77777777" w:rsidR="001E7E8F" w:rsidRPr="00EA5FA7" w:rsidRDefault="001E7E8F" w:rsidP="001E7E8F">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5CA02F37"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GNB-CU-TNL-Association-To-Remove-Item-</w:t>
      </w:r>
      <w:proofErr w:type="spellStart"/>
      <w:r w:rsidRPr="00EA5FA7">
        <w:rPr>
          <w:noProof w:val="0"/>
        </w:rPr>
        <w:t>ExtIEs</w:t>
      </w:r>
      <w:proofErr w:type="spellEnd"/>
      <w:r w:rsidRPr="00EA5FA7">
        <w:rPr>
          <w:noProof w:val="0"/>
        </w:rPr>
        <w:t>} } OPTIONAL</w:t>
      </w:r>
    </w:p>
    <w:p w14:paraId="0840311E" w14:textId="77777777" w:rsidR="001E7E8F" w:rsidRPr="00EA5FA7" w:rsidRDefault="001E7E8F" w:rsidP="001E7E8F">
      <w:pPr>
        <w:pStyle w:val="PL"/>
        <w:rPr>
          <w:noProof w:val="0"/>
        </w:rPr>
      </w:pPr>
      <w:r w:rsidRPr="00EA5FA7">
        <w:rPr>
          <w:noProof w:val="0"/>
        </w:rPr>
        <w:t>}</w:t>
      </w:r>
    </w:p>
    <w:p w14:paraId="21A9011A" w14:textId="77777777" w:rsidR="001E7E8F" w:rsidRPr="00EA5FA7" w:rsidRDefault="001E7E8F" w:rsidP="001E7E8F">
      <w:pPr>
        <w:pStyle w:val="PL"/>
        <w:rPr>
          <w:noProof w:val="0"/>
        </w:rPr>
      </w:pPr>
    </w:p>
    <w:p w14:paraId="6B9BF492" w14:textId="77777777" w:rsidR="001E7E8F" w:rsidRPr="00EA5FA7" w:rsidRDefault="001E7E8F" w:rsidP="001E7E8F">
      <w:pPr>
        <w:pStyle w:val="PL"/>
        <w:rPr>
          <w:noProof w:val="0"/>
        </w:rPr>
      </w:pPr>
      <w:r w:rsidRPr="00EA5FA7">
        <w:rPr>
          <w:noProof w:val="0"/>
        </w:rPr>
        <w:t>GNB-CU-TNL-Association-To-Remove-Item-</w:t>
      </w:r>
      <w:proofErr w:type="spellStart"/>
      <w:r w:rsidRPr="00EA5FA7">
        <w:rPr>
          <w:noProof w:val="0"/>
        </w:rPr>
        <w:t>ExtIEs</w:t>
      </w:r>
      <w:proofErr w:type="spellEnd"/>
      <w:r w:rsidRPr="00EA5FA7">
        <w:rPr>
          <w:noProof w:val="0"/>
        </w:rPr>
        <w:t xml:space="preserve"> F1AP-PROTOCOL-EXTENSION ::= {</w:t>
      </w:r>
    </w:p>
    <w:p w14:paraId="590272BC" w14:textId="77777777" w:rsidR="001E7E8F" w:rsidRPr="00EA5FA7" w:rsidRDefault="001E7E8F" w:rsidP="001E7E8F">
      <w:pPr>
        <w:pStyle w:val="PL"/>
        <w:rPr>
          <w:noProof w:val="0"/>
        </w:rPr>
      </w:pPr>
      <w:r w:rsidRPr="00EA5FA7">
        <w:rPr>
          <w:noProof w:val="0"/>
        </w:rPr>
        <w:tab/>
        <w:t>{ID id-</w:t>
      </w:r>
      <w:proofErr w:type="spellStart"/>
      <w:r w:rsidRPr="00EA5FA7">
        <w:rPr>
          <w:noProof w:val="0"/>
        </w:rPr>
        <w:t>TNLAssociationTransportLayerAddressgNBDU</w:t>
      </w:r>
      <w:proofErr w:type="spellEnd"/>
      <w:r w:rsidRPr="00EA5FA7">
        <w:rPr>
          <w:noProof w:val="0"/>
        </w:rPr>
        <w:tab/>
        <w:t>CRITICALITY reject</w:t>
      </w:r>
      <w:r w:rsidRPr="00EA5FA7">
        <w:rPr>
          <w:noProof w:val="0"/>
        </w:rPr>
        <w:tab/>
        <w:t>EXTENSION CP-</w:t>
      </w:r>
      <w:proofErr w:type="spellStart"/>
      <w:r w:rsidRPr="00EA5FA7">
        <w:rPr>
          <w:noProof w:val="0"/>
        </w:rPr>
        <w:t>TransportLayerAddress</w:t>
      </w:r>
      <w:proofErr w:type="spellEnd"/>
      <w:r w:rsidRPr="00EA5FA7">
        <w:rPr>
          <w:noProof w:val="0"/>
        </w:rPr>
        <w:tab/>
        <w:t>PRESENCE optional},</w:t>
      </w:r>
    </w:p>
    <w:p w14:paraId="4DF86D23" w14:textId="77777777" w:rsidR="001E7E8F" w:rsidRPr="00EA5FA7" w:rsidRDefault="001E7E8F" w:rsidP="001E7E8F">
      <w:pPr>
        <w:pStyle w:val="PL"/>
        <w:rPr>
          <w:noProof w:val="0"/>
        </w:rPr>
      </w:pPr>
      <w:r w:rsidRPr="00EA5FA7">
        <w:rPr>
          <w:noProof w:val="0"/>
        </w:rPr>
        <w:tab/>
        <w:t>...</w:t>
      </w:r>
    </w:p>
    <w:p w14:paraId="4E7FC58F" w14:textId="77777777" w:rsidR="001E7E8F" w:rsidRPr="00EA5FA7" w:rsidRDefault="001E7E8F" w:rsidP="001E7E8F">
      <w:pPr>
        <w:pStyle w:val="PL"/>
        <w:rPr>
          <w:noProof w:val="0"/>
        </w:rPr>
      </w:pPr>
      <w:r w:rsidRPr="00EA5FA7">
        <w:rPr>
          <w:noProof w:val="0"/>
        </w:rPr>
        <w:t>}</w:t>
      </w:r>
    </w:p>
    <w:p w14:paraId="16CAE3BB" w14:textId="77777777" w:rsidR="001E7E8F" w:rsidRPr="00EA5FA7" w:rsidRDefault="001E7E8F" w:rsidP="001E7E8F">
      <w:pPr>
        <w:pStyle w:val="PL"/>
        <w:rPr>
          <w:noProof w:val="0"/>
        </w:rPr>
      </w:pPr>
    </w:p>
    <w:p w14:paraId="008F3C2D" w14:textId="77777777" w:rsidR="001E7E8F" w:rsidRPr="00EA5FA7" w:rsidRDefault="001E7E8F" w:rsidP="001E7E8F">
      <w:pPr>
        <w:pStyle w:val="PL"/>
        <w:rPr>
          <w:noProof w:val="0"/>
        </w:rPr>
      </w:pPr>
    </w:p>
    <w:p w14:paraId="12044984" w14:textId="77777777" w:rsidR="001E7E8F" w:rsidRPr="00EA5FA7" w:rsidRDefault="001E7E8F" w:rsidP="001E7E8F">
      <w:pPr>
        <w:pStyle w:val="PL"/>
        <w:rPr>
          <w:noProof w:val="0"/>
        </w:rPr>
      </w:pPr>
      <w:r w:rsidRPr="00EA5FA7">
        <w:rPr>
          <w:noProof w:val="0"/>
        </w:rPr>
        <w:t>GNB-CU-TNL-Association-To-Update-Item::= SEQUENCE {</w:t>
      </w:r>
    </w:p>
    <w:p w14:paraId="49850526" w14:textId="77777777" w:rsidR="001E7E8F" w:rsidRPr="00EA5FA7" w:rsidRDefault="001E7E8F" w:rsidP="001E7E8F">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0F2370FD" w14:textId="77777777" w:rsidR="001E7E8F" w:rsidRPr="00EA5FA7" w:rsidRDefault="001E7E8F" w:rsidP="001E7E8F">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 xml:space="preserve"> OPTIONAL,</w:t>
      </w:r>
    </w:p>
    <w:p w14:paraId="5DB2648A"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GNB-CU-TNL-Association-To-Update-Item-</w:t>
      </w:r>
      <w:proofErr w:type="spellStart"/>
      <w:r w:rsidRPr="00EA5FA7">
        <w:rPr>
          <w:noProof w:val="0"/>
        </w:rPr>
        <w:t>ExtIEs</w:t>
      </w:r>
      <w:proofErr w:type="spellEnd"/>
      <w:r w:rsidRPr="00EA5FA7">
        <w:rPr>
          <w:noProof w:val="0"/>
        </w:rPr>
        <w:t>} } OPTIONAL</w:t>
      </w:r>
    </w:p>
    <w:p w14:paraId="1FC7D8AD" w14:textId="77777777" w:rsidR="001E7E8F" w:rsidRPr="00EA5FA7" w:rsidRDefault="001E7E8F" w:rsidP="001E7E8F">
      <w:pPr>
        <w:pStyle w:val="PL"/>
        <w:rPr>
          <w:noProof w:val="0"/>
        </w:rPr>
      </w:pPr>
      <w:r w:rsidRPr="00EA5FA7">
        <w:rPr>
          <w:noProof w:val="0"/>
        </w:rPr>
        <w:t>}</w:t>
      </w:r>
    </w:p>
    <w:p w14:paraId="50D036D2" w14:textId="77777777" w:rsidR="001E7E8F" w:rsidRPr="00EA5FA7" w:rsidRDefault="001E7E8F" w:rsidP="001E7E8F">
      <w:pPr>
        <w:pStyle w:val="PL"/>
        <w:rPr>
          <w:noProof w:val="0"/>
        </w:rPr>
      </w:pPr>
    </w:p>
    <w:p w14:paraId="5ED3E530" w14:textId="77777777" w:rsidR="001E7E8F" w:rsidRPr="00EA5FA7" w:rsidRDefault="001E7E8F" w:rsidP="001E7E8F">
      <w:pPr>
        <w:pStyle w:val="PL"/>
        <w:rPr>
          <w:noProof w:val="0"/>
        </w:rPr>
      </w:pPr>
      <w:r w:rsidRPr="00EA5FA7">
        <w:rPr>
          <w:noProof w:val="0"/>
        </w:rPr>
        <w:t>GNB-CU-TNL-Association-To-Update-Item-</w:t>
      </w:r>
      <w:proofErr w:type="spellStart"/>
      <w:r w:rsidRPr="00EA5FA7">
        <w:rPr>
          <w:noProof w:val="0"/>
        </w:rPr>
        <w:t>ExtIEs</w:t>
      </w:r>
      <w:proofErr w:type="spellEnd"/>
      <w:r w:rsidRPr="00EA5FA7">
        <w:rPr>
          <w:noProof w:val="0"/>
        </w:rPr>
        <w:t xml:space="preserve"> F1AP-PROTOCOL-EXTENSION ::= {</w:t>
      </w:r>
    </w:p>
    <w:p w14:paraId="020C468C" w14:textId="77777777" w:rsidR="001E7E8F" w:rsidRPr="00EA5FA7" w:rsidRDefault="001E7E8F" w:rsidP="001E7E8F">
      <w:pPr>
        <w:pStyle w:val="PL"/>
      </w:pPr>
      <w:r w:rsidRPr="00EA5FA7">
        <w:rPr>
          <w:noProof w:val="0"/>
        </w:rPr>
        <w:tab/>
      </w:r>
      <w:r w:rsidRPr="00EA5FA7">
        <w:t>...</w:t>
      </w:r>
    </w:p>
    <w:p w14:paraId="2BFB0FC0" w14:textId="77777777" w:rsidR="001E7E8F" w:rsidRPr="00EA5FA7" w:rsidRDefault="001E7E8F" w:rsidP="001E7E8F">
      <w:pPr>
        <w:pStyle w:val="PL"/>
      </w:pPr>
      <w:r w:rsidRPr="00EA5FA7">
        <w:t>}</w:t>
      </w:r>
    </w:p>
    <w:p w14:paraId="5997F6A4" w14:textId="77777777" w:rsidR="001E7E8F" w:rsidRPr="00EA5FA7" w:rsidRDefault="001E7E8F" w:rsidP="001E7E8F">
      <w:pPr>
        <w:pStyle w:val="PL"/>
      </w:pPr>
    </w:p>
    <w:p w14:paraId="35DDE3C5" w14:textId="77777777" w:rsidR="001E7E8F" w:rsidRPr="00EA5FA7" w:rsidRDefault="001E7E8F" w:rsidP="001E7E8F">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1C77CF84" w14:textId="77777777" w:rsidR="001E7E8F" w:rsidRPr="00EA5FA7" w:rsidRDefault="001E7E8F" w:rsidP="001E7E8F">
      <w:pPr>
        <w:pStyle w:val="PL"/>
        <w:tabs>
          <w:tab w:val="clear" w:pos="1536"/>
          <w:tab w:val="left" w:pos="1375"/>
        </w:tabs>
      </w:pPr>
    </w:p>
    <w:p w14:paraId="3B60B15A" w14:textId="77777777" w:rsidR="001E7E8F" w:rsidRPr="00EA5FA7" w:rsidRDefault="001E7E8F" w:rsidP="001E7E8F">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07809E98" w14:textId="77777777" w:rsidR="001E7E8F" w:rsidRPr="00EA5FA7" w:rsidRDefault="001E7E8F" w:rsidP="001E7E8F">
      <w:pPr>
        <w:pStyle w:val="PL"/>
        <w:tabs>
          <w:tab w:val="clear" w:pos="1536"/>
          <w:tab w:val="left" w:pos="1375"/>
        </w:tabs>
      </w:pPr>
    </w:p>
    <w:p w14:paraId="6C50D8F9" w14:textId="77777777" w:rsidR="001E7E8F" w:rsidRPr="00EA5FA7" w:rsidRDefault="001E7E8F" w:rsidP="001E7E8F">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74A0CBA7" w14:textId="77777777" w:rsidR="001E7E8F" w:rsidRPr="00EA5FA7" w:rsidRDefault="001E7E8F" w:rsidP="001E7E8F">
      <w:pPr>
        <w:pStyle w:val="PL"/>
        <w:rPr>
          <w:rFonts w:eastAsia="SimSun"/>
        </w:rPr>
      </w:pPr>
    </w:p>
    <w:p w14:paraId="57B1C7F8" w14:textId="77777777" w:rsidR="001E7E8F" w:rsidRPr="00EA5FA7" w:rsidRDefault="001E7E8F" w:rsidP="001E7E8F">
      <w:pPr>
        <w:pStyle w:val="PL"/>
        <w:rPr>
          <w:rFonts w:eastAsia="SimSun"/>
        </w:rPr>
      </w:pPr>
      <w:r w:rsidRPr="00EA5FA7">
        <w:rPr>
          <w:rFonts w:eastAsia="SimSun"/>
        </w:rPr>
        <w:t>GNB-CU-Name ::= PrintableString(SIZE(1..150,...))</w:t>
      </w:r>
    </w:p>
    <w:p w14:paraId="5A514A23" w14:textId="77777777" w:rsidR="001E7E8F" w:rsidRPr="00EA5FA7" w:rsidRDefault="001E7E8F" w:rsidP="001E7E8F">
      <w:pPr>
        <w:pStyle w:val="PL"/>
        <w:rPr>
          <w:rFonts w:eastAsia="SimSun"/>
        </w:rPr>
      </w:pPr>
    </w:p>
    <w:p w14:paraId="7B9600C5" w14:textId="77777777" w:rsidR="001E7E8F" w:rsidRPr="00EA5FA7" w:rsidRDefault="001E7E8F" w:rsidP="001E7E8F">
      <w:pPr>
        <w:pStyle w:val="PL"/>
        <w:rPr>
          <w:rFonts w:eastAsia="SimSun"/>
        </w:rPr>
      </w:pPr>
      <w:r w:rsidRPr="00EA5FA7">
        <w:rPr>
          <w:rFonts w:eastAsia="SimSun"/>
        </w:rPr>
        <w:t>GNB-DU-Name ::= PrintableString(SIZE(1..150,...))</w:t>
      </w:r>
    </w:p>
    <w:p w14:paraId="44A88086" w14:textId="77777777" w:rsidR="001E7E8F" w:rsidRPr="00EA5FA7" w:rsidRDefault="001E7E8F" w:rsidP="001E7E8F">
      <w:pPr>
        <w:pStyle w:val="PL"/>
        <w:rPr>
          <w:rFonts w:eastAsia="SimSun"/>
        </w:rPr>
      </w:pPr>
    </w:p>
    <w:p w14:paraId="0F57715F" w14:textId="77777777" w:rsidR="001E7E8F" w:rsidRPr="00EA5FA7" w:rsidRDefault="001E7E8F" w:rsidP="001E7E8F">
      <w:pPr>
        <w:pStyle w:val="PL"/>
        <w:rPr>
          <w:rFonts w:eastAsia="SimSun"/>
        </w:rPr>
      </w:pPr>
      <w:r w:rsidRPr="00EA5FA7">
        <w:rPr>
          <w:rFonts w:eastAsia="SimSun"/>
        </w:rPr>
        <w:t>GNB-DU-Served-Cells-Item ::= SEQUENCE {</w:t>
      </w:r>
    </w:p>
    <w:p w14:paraId="28A4F113" w14:textId="77777777" w:rsidR="001E7E8F" w:rsidRPr="00EA5FA7" w:rsidRDefault="001E7E8F" w:rsidP="001E7E8F">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5AC13C25" w14:textId="77777777" w:rsidR="001E7E8F" w:rsidRPr="00EA5FA7" w:rsidRDefault="001E7E8F" w:rsidP="001E7E8F">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422D33E7"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5B2D044D" w14:textId="77777777" w:rsidR="001E7E8F" w:rsidRPr="00EA5FA7" w:rsidRDefault="001E7E8F" w:rsidP="001E7E8F">
      <w:pPr>
        <w:pStyle w:val="PL"/>
        <w:rPr>
          <w:rFonts w:eastAsia="SimSun"/>
        </w:rPr>
      </w:pPr>
      <w:r w:rsidRPr="00EA5FA7">
        <w:rPr>
          <w:rFonts w:eastAsia="SimSun"/>
        </w:rPr>
        <w:tab/>
        <w:t>...</w:t>
      </w:r>
    </w:p>
    <w:p w14:paraId="690AE093" w14:textId="77777777" w:rsidR="001E7E8F" w:rsidRPr="00EA5FA7" w:rsidRDefault="001E7E8F" w:rsidP="001E7E8F">
      <w:pPr>
        <w:pStyle w:val="PL"/>
        <w:rPr>
          <w:rFonts w:eastAsia="SimSun"/>
        </w:rPr>
      </w:pPr>
      <w:r w:rsidRPr="00EA5FA7">
        <w:rPr>
          <w:rFonts w:eastAsia="SimSun"/>
        </w:rPr>
        <w:t>}</w:t>
      </w:r>
    </w:p>
    <w:p w14:paraId="6156691A" w14:textId="77777777" w:rsidR="001E7E8F" w:rsidRPr="00EA5FA7" w:rsidRDefault="001E7E8F" w:rsidP="001E7E8F">
      <w:pPr>
        <w:pStyle w:val="PL"/>
        <w:rPr>
          <w:rFonts w:eastAsia="SimSun"/>
        </w:rPr>
      </w:pPr>
    </w:p>
    <w:p w14:paraId="4B0AF465" w14:textId="77777777" w:rsidR="001E7E8F" w:rsidRPr="00EA5FA7" w:rsidRDefault="001E7E8F" w:rsidP="001E7E8F">
      <w:pPr>
        <w:pStyle w:val="PL"/>
        <w:rPr>
          <w:rFonts w:eastAsia="SimSun"/>
        </w:rPr>
      </w:pPr>
      <w:r w:rsidRPr="00EA5FA7">
        <w:rPr>
          <w:rFonts w:eastAsia="SimSun"/>
        </w:rPr>
        <w:t xml:space="preserve">GNB-DU-Served-Cells-ItemExtIEs </w:t>
      </w:r>
      <w:r w:rsidRPr="00EA5FA7">
        <w:rPr>
          <w:rFonts w:eastAsia="SimSun"/>
        </w:rPr>
        <w:tab/>
        <w:t>F1AP-PROTOCOL-EXTENSION ::= {</w:t>
      </w:r>
    </w:p>
    <w:p w14:paraId="7E4E9A62" w14:textId="77777777" w:rsidR="001E7E8F" w:rsidRPr="00EA5FA7" w:rsidRDefault="001E7E8F" w:rsidP="001E7E8F">
      <w:pPr>
        <w:pStyle w:val="PL"/>
        <w:rPr>
          <w:rFonts w:eastAsia="SimSun"/>
        </w:rPr>
      </w:pPr>
      <w:r w:rsidRPr="00EA5FA7">
        <w:rPr>
          <w:rFonts w:eastAsia="SimSun"/>
        </w:rPr>
        <w:tab/>
        <w:t>...</w:t>
      </w:r>
    </w:p>
    <w:p w14:paraId="28859DAF" w14:textId="77777777" w:rsidR="001E7E8F" w:rsidRPr="00EA5FA7" w:rsidRDefault="001E7E8F" w:rsidP="001E7E8F">
      <w:pPr>
        <w:pStyle w:val="PL"/>
        <w:rPr>
          <w:rFonts w:eastAsia="SimSun"/>
        </w:rPr>
      </w:pPr>
      <w:r w:rsidRPr="00EA5FA7">
        <w:rPr>
          <w:rFonts w:eastAsia="SimSun"/>
        </w:rPr>
        <w:t>}</w:t>
      </w:r>
    </w:p>
    <w:p w14:paraId="28FF149F" w14:textId="77777777" w:rsidR="001E7E8F" w:rsidRPr="00EA5FA7" w:rsidRDefault="001E7E8F" w:rsidP="001E7E8F">
      <w:pPr>
        <w:pStyle w:val="PL"/>
        <w:tabs>
          <w:tab w:val="clear" w:pos="1536"/>
          <w:tab w:val="left" w:pos="1375"/>
        </w:tabs>
        <w:rPr>
          <w:noProof w:val="0"/>
        </w:rPr>
      </w:pPr>
    </w:p>
    <w:p w14:paraId="5CC6EDA1" w14:textId="77777777" w:rsidR="001E7E8F" w:rsidRPr="00EA5FA7" w:rsidRDefault="001E7E8F" w:rsidP="001E7E8F">
      <w:pPr>
        <w:pStyle w:val="PL"/>
        <w:tabs>
          <w:tab w:val="left" w:pos="1375"/>
        </w:tabs>
        <w:rPr>
          <w:noProof w:val="0"/>
        </w:rPr>
      </w:pPr>
      <w:r w:rsidRPr="00EA5FA7">
        <w:rPr>
          <w:noProof w:val="0"/>
        </w:rPr>
        <w:t>GNB-DU-System-Information ::= SEQUENCE {</w:t>
      </w:r>
    </w:p>
    <w:p w14:paraId="56971978" w14:textId="77777777" w:rsidR="001E7E8F" w:rsidRPr="00EA5FA7" w:rsidRDefault="001E7E8F" w:rsidP="001E7E8F">
      <w:pPr>
        <w:pStyle w:val="PL"/>
        <w:tabs>
          <w:tab w:val="left" w:pos="1375"/>
        </w:tabs>
        <w:rPr>
          <w:noProof w:val="0"/>
        </w:rPr>
      </w:pPr>
      <w:r w:rsidRPr="00EA5FA7">
        <w:rPr>
          <w:noProof w:val="0"/>
        </w:rPr>
        <w:lastRenderedPageBreak/>
        <w:tab/>
      </w:r>
      <w:proofErr w:type="spellStart"/>
      <w:r w:rsidRPr="00EA5FA7">
        <w:rPr>
          <w:noProof w:val="0"/>
        </w:rPr>
        <w:t>mIB</w:t>
      </w:r>
      <w:proofErr w:type="spellEnd"/>
      <w:r w:rsidRPr="00EA5FA7">
        <w:rPr>
          <w:noProof w:val="0"/>
        </w:rPr>
        <w:t>-message</w:t>
      </w:r>
      <w:r w:rsidRPr="00EA5FA7">
        <w:rPr>
          <w:noProof w:val="0"/>
        </w:rPr>
        <w:tab/>
      </w:r>
      <w:r w:rsidRPr="00EA5FA7">
        <w:rPr>
          <w:noProof w:val="0"/>
        </w:rPr>
        <w:tab/>
        <w:t>MIB-message,</w:t>
      </w:r>
    </w:p>
    <w:p w14:paraId="7DB90494" w14:textId="77777777" w:rsidR="001E7E8F" w:rsidRPr="00EA5FA7" w:rsidRDefault="001E7E8F" w:rsidP="001E7E8F">
      <w:pPr>
        <w:pStyle w:val="PL"/>
        <w:tabs>
          <w:tab w:val="left" w:pos="1375"/>
        </w:tabs>
        <w:rPr>
          <w:noProof w:val="0"/>
        </w:rPr>
      </w:pPr>
      <w:r w:rsidRPr="00EA5FA7">
        <w:rPr>
          <w:noProof w:val="0"/>
        </w:rPr>
        <w:tab/>
        <w:t>sIB1-message</w:t>
      </w:r>
      <w:r w:rsidRPr="00EA5FA7">
        <w:rPr>
          <w:noProof w:val="0"/>
        </w:rPr>
        <w:tab/>
      </w:r>
      <w:r w:rsidRPr="00EA5FA7">
        <w:rPr>
          <w:noProof w:val="0"/>
        </w:rPr>
        <w:tab/>
      </w:r>
      <w:proofErr w:type="spellStart"/>
      <w:r w:rsidRPr="00EA5FA7">
        <w:rPr>
          <w:noProof w:val="0"/>
        </w:rPr>
        <w:t>SIB1-message</w:t>
      </w:r>
      <w:proofErr w:type="spellEnd"/>
      <w:r w:rsidRPr="00EA5FA7">
        <w:rPr>
          <w:noProof w:val="0"/>
        </w:rPr>
        <w:t>,</w:t>
      </w:r>
    </w:p>
    <w:p w14:paraId="3DF1A8DD" w14:textId="77777777" w:rsidR="001E7E8F" w:rsidRPr="00EA5FA7" w:rsidRDefault="001E7E8F" w:rsidP="001E7E8F">
      <w:pPr>
        <w:pStyle w:val="PL"/>
        <w:tabs>
          <w:tab w:val="left" w:pos="1375"/>
        </w:tabs>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GNB-DU-System-Information-</w:t>
      </w:r>
      <w:proofErr w:type="spellStart"/>
      <w:r w:rsidRPr="00EA5FA7">
        <w:rPr>
          <w:noProof w:val="0"/>
        </w:rPr>
        <w:t>ExtIEs</w:t>
      </w:r>
      <w:proofErr w:type="spellEnd"/>
      <w:r w:rsidRPr="00EA5FA7">
        <w:rPr>
          <w:noProof w:val="0"/>
        </w:rPr>
        <w:t xml:space="preserve"> } } OPTIONAL,</w:t>
      </w:r>
    </w:p>
    <w:p w14:paraId="7AE7ECF0" w14:textId="77777777" w:rsidR="001E7E8F" w:rsidRPr="00EA5FA7" w:rsidRDefault="001E7E8F" w:rsidP="001E7E8F">
      <w:pPr>
        <w:pStyle w:val="PL"/>
        <w:tabs>
          <w:tab w:val="left" w:pos="1375"/>
        </w:tabs>
        <w:rPr>
          <w:noProof w:val="0"/>
        </w:rPr>
      </w:pPr>
      <w:r w:rsidRPr="00EA5FA7">
        <w:rPr>
          <w:noProof w:val="0"/>
        </w:rPr>
        <w:tab/>
        <w:t>...</w:t>
      </w:r>
    </w:p>
    <w:p w14:paraId="2E79BE68" w14:textId="77777777" w:rsidR="001E7E8F" w:rsidRPr="00EA5FA7" w:rsidRDefault="001E7E8F" w:rsidP="001E7E8F">
      <w:pPr>
        <w:pStyle w:val="PL"/>
        <w:tabs>
          <w:tab w:val="left" w:pos="1375"/>
        </w:tabs>
        <w:rPr>
          <w:noProof w:val="0"/>
        </w:rPr>
      </w:pPr>
      <w:r w:rsidRPr="00EA5FA7">
        <w:rPr>
          <w:noProof w:val="0"/>
        </w:rPr>
        <w:t>}</w:t>
      </w:r>
    </w:p>
    <w:p w14:paraId="0F8A6224" w14:textId="77777777" w:rsidR="001E7E8F" w:rsidRPr="00EA5FA7" w:rsidRDefault="001E7E8F" w:rsidP="001E7E8F">
      <w:pPr>
        <w:pStyle w:val="PL"/>
        <w:tabs>
          <w:tab w:val="left" w:pos="1375"/>
        </w:tabs>
        <w:rPr>
          <w:noProof w:val="0"/>
        </w:rPr>
      </w:pPr>
    </w:p>
    <w:p w14:paraId="4AE3C80F" w14:textId="77777777" w:rsidR="001E7E8F" w:rsidRPr="00EA5FA7" w:rsidRDefault="001E7E8F" w:rsidP="001E7E8F">
      <w:pPr>
        <w:pStyle w:val="PL"/>
        <w:tabs>
          <w:tab w:val="left" w:pos="1375"/>
        </w:tabs>
        <w:rPr>
          <w:noProof w:val="0"/>
        </w:rPr>
      </w:pPr>
      <w:r w:rsidRPr="00EA5FA7">
        <w:rPr>
          <w:noProof w:val="0"/>
        </w:rPr>
        <w:t>GNB-DU-System-Information-</w:t>
      </w:r>
      <w:proofErr w:type="spellStart"/>
      <w:r w:rsidRPr="00EA5FA7">
        <w:rPr>
          <w:noProof w:val="0"/>
        </w:rPr>
        <w:t>ExtIEs</w:t>
      </w:r>
      <w:proofErr w:type="spellEnd"/>
      <w:r w:rsidRPr="00EA5FA7">
        <w:rPr>
          <w:noProof w:val="0"/>
        </w:rPr>
        <w:t xml:space="preserve"> F1AP-PROTOCOL-EXTENSION ::= {</w:t>
      </w:r>
    </w:p>
    <w:p w14:paraId="1F7EBE25" w14:textId="77777777" w:rsidR="001E7E8F" w:rsidRPr="00EA5FA7" w:rsidRDefault="001E7E8F" w:rsidP="001E7E8F">
      <w:pPr>
        <w:pStyle w:val="PL"/>
        <w:tabs>
          <w:tab w:val="left" w:pos="1375"/>
        </w:tabs>
        <w:rPr>
          <w:noProof w:val="0"/>
        </w:rPr>
      </w:pPr>
      <w:r w:rsidRPr="00EA5FA7">
        <w:rPr>
          <w:noProof w:val="0"/>
        </w:rPr>
        <w:tab/>
        <w:t>...</w:t>
      </w:r>
    </w:p>
    <w:p w14:paraId="5C514AFC" w14:textId="77777777" w:rsidR="001E7E8F" w:rsidRPr="00EA5FA7" w:rsidRDefault="001E7E8F" w:rsidP="001E7E8F">
      <w:pPr>
        <w:pStyle w:val="PL"/>
        <w:tabs>
          <w:tab w:val="clear" w:pos="1536"/>
          <w:tab w:val="left" w:pos="1375"/>
        </w:tabs>
        <w:rPr>
          <w:noProof w:val="0"/>
        </w:rPr>
      </w:pPr>
      <w:r w:rsidRPr="00EA5FA7">
        <w:rPr>
          <w:noProof w:val="0"/>
        </w:rPr>
        <w:t>}</w:t>
      </w:r>
    </w:p>
    <w:p w14:paraId="35B69292" w14:textId="77777777" w:rsidR="001E7E8F" w:rsidRPr="00EA5FA7" w:rsidRDefault="001E7E8F" w:rsidP="001E7E8F">
      <w:pPr>
        <w:pStyle w:val="PL"/>
        <w:tabs>
          <w:tab w:val="clear" w:pos="1536"/>
          <w:tab w:val="left" w:pos="1375"/>
        </w:tabs>
        <w:rPr>
          <w:noProof w:val="0"/>
        </w:rPr>
      </w:pPr>
    </w:p>
    <w:p w14:paraId="3821A988" w14:textId="77777777" w:rsidR="001E7E8F" w:rsidRPr="00EA5FA7" w:rsidRDefault="001E7E8F" w:rsidP="001E7E8F">
      <w:pPr>
        <w:pStyle w:val="PL"/>
        <w:tabs>
          <w:tab w:val="clear" w:pos="1536"/>
          <w:tab w:val="left" w:pos="1375"/>
        </w:tabs>
        <w:rPr>
          <w:rFonts w:cs="Courier New"/>
          <w:szCs w:val="16"/>
        </w:rPr>
      </w:pPr>
      <w:r w:rsidRPr="00EA5FA7">
        <w:rPr>
          <w:rFonts w:cs="Courier New"/>
          <w:szCs w:val="16"/>
        </w:rPr>
        <w:t>GNB-DUConfigurationQuery ::= ENUMERATED {true, ...}</w:t>
      </w:r>
    </w:p>
    <w:p w14:paraId="7E718C9C" w14:textId="77777777" w:rsidR="001E7E8F" w:rsidRPr="00EA5FA7" w:rsidRDefault="001E7E8F" w:rsidP="001E7E8F">
      <w:pPr>
        <w:pStyle w:val="PL"/>
        <w:tabs>
          <w:tab w:val="clear" w:pos="1536"/>
          <w:tab w:val="left" w:pos="1375"/>
        </w:tabs>
        <w:rPr>
          <w:noProof w:val="0"/>
        </w:rPr>
      </w:pPr>
    </w:p>
    <w:p w14:paraId="652C4471" w14:textId="77777777" w:rsidR="001E7E8F" w:rsidRPr="00EA5FA7" w:rsidRDefault="001E7E8F" w:rsidP="001E7E8F">
      <w:pPr>
        <w:pStyle w:val="PL"/>
        <w:tabs>
          <w:tab w:val="clear" w:pos="1536"/>
          <w:tab w:val="left" w:pos="1375"/>
        </w:tabs>
        <w:rPr>
          <w:noProof w:val="0"/>
        </w:rPr>
      </w:pPr>
      <w:proofErr w:type="spellStart"/>
      <w:r w:rsidRPr="00EA5FA7">
        <w:rPr>
          <w:noProof w:val="0"/>
        </w:rPr>
        <w:t>GNBDUOverloadInformation</w:t>
      </w:r>
      <w:proofErr w:type="spellEnd"/>
      <w:r w:rsidRPr="00EA5FA7">
        <w:rPr>
          <w:noProof w:val="0"/>
        </w:rPr>
        <w:t xml:space="preserve"> ::= ENUMERATED {overloaded, not-overloaded}</w:t>
      </w:r>
    </w:p>
    <w:p w14:paraId="6E4A81FC" w14:textId="77777777" w:rsidR="001E7E8F" w:rsidRPr="00EA5FA7" w:rsidRDefault="001E7E8F" w:rsidP="001E7E8F">
      <w:pPr>
        <w:pStyle w:val="PL"/>
        <w:tabs>
          <w:tab w:val="clear" w:pos="1536"/>
          <w:tab w:val="left" w:pos="1375"/>
        </w:tabs>
        <w:rPr>
          <w:noProof w:val="0"/>
        </w:rPr>
      </w:pPr>
    </w:p>
    <w:p w14:paraId="3B697FB5" w14:textId="77777777" w:rsidR="001E7E8F" w:rsidRPr="00EA5FA7" w:rsidRDefault="001E7E8F" w:rsidP="001E7E8F">
      <w:pPr>
        <w:pStyle w:val="PL"/>
        <w:tabs>
          <w:tab w:val="left" w:pos="1375"/>
        </w:tabs>
        <w:rPr>
          <w:noProof w:val="0"/>
        </w:rPr>
      </w:pPr>
      <w:r w:rsidRPr="00EA5FA7">
        <w:rPr>
          <w:noProof w:val="0"/>
        </w:rPr>
        <w:t>GNB-DU-TNL-Association-To-Remove-Item::= SEQUENCE {</w:t>
      </w:r>
    </w:p>
    <w:p w14:paraId="5955109A" w14:textId="77777777" w:rsidR="001E7E8F" w:rsidRPr="00EA5FA7" w:rsidRDefault="001E7E8F" w:rsidP="001E7E8F">
      <w:pPr>
        <w:pStyle w:val="PL"/>
        <w:tabs>
          <w:tab w:val="left" w:pos="1375"/>
        </w:tabs>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2F6AD996" w14:textId="77777777" w:rsidR="001E7E8F" w:rsidRPr="00EA5FA7" w:rsidRDefault="001E7E8F" w:rsidP="001E7E8F">
      <w:pPr>
        <w:pStyle w:val="PL"/>
        <w:tabs>
          <w:tab w:val="left" w:pos="1375"/>
        </w:tabs>
        <w:rPr>
          <w:noProof w:val="0"/>
        </w:rPr>
      </w:pPr>
      <w:r w:rsidRPr="00EA5FA7">
        <w:rPr>
          <w:noProof w:val="0"/>
        </w:rPr>
        <w:tab/>
      </w:r>
      <w:proofErr w:type="spellStart"/>
      <w:r w:rsidRPr="00EA5FA7">
        <w:rPr>
          <w:noProof w:val="0"/>
        </w:rPr>
        <w:t>tNLAssociationTransportLayerAddressgNBCU</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r>
      <w:r w:rsidRPr="00EA5FA7">
        <w:rPr>
          <w:noProof w:val="0"/>
        </w:rPr>
        <w:tab/>
        <w:t>OPTIONAL,</w:t>
      </w:r>
    </w:p>
    <w:p w14:paraId="312A09B6" w14:textId="77777777" w:rsidR="001E7E8F" w:rsidRPr="00EA5FA7" w:rsidRDefault="001E7E8F" w:rsidP="001E7E8F">
      <w:pPr>
        <w:pStyle w:val="PL"/>
        <w:tabs>
          <w:tab w:val="left" w:pos="1375"/>
        </w:tabs>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GNB-DU-TNL-Association-To-Remove-Item-</w:t>
      </w:r>
      <w:proofErr w:type="spellStart"/>
      <w:r w:rsidRPr="00EA5FA7">
        <w:rPr>
          <w:noProof w:val="0"/>
        </w:rPr>
        <w:t>ExtIEs</w:t>
      </w:r>
      <w:proofErr w:type="spellEnd"/>
      <w:r w:rsidRPr="00EA5FA7">
        <w:rPr>
          <w:noProof w:val="0"/>
        </w:rPr>
        <w:t>} } OPTIONAL</w:t>
      </w:r>
    </w:p>
    <w:p w14:paraId="34C36A21" w14:textId="77777777" w:rsidR="001E7E8F" w:rsidRPr="00EA5FA7" w:rsidRDefault="001E7E8F" w:rsidP="001E7E8F">
      <w:pPr>
        <w:pStyle w:val="PL"/>
        <w:tabs>
          <w:tab w:val="left" w:pos="1375"/>
        </w:tabs>
        <w:rPr>
          <w:noProof w:val="0"/>
        </w:rPr>
      </w:pPr>
      <w:r w:rsidRPr="00EA5FA7">
        <w:rPr>
          <w:noProof w:val="0"/>
        </w:rPr>
        <w:t>}</w:t>
      </w:r>
    </w:p>
    <w:p w14:paraId="47CB33C1" w14:textId="77777777" w:rsidR="001E7E8F" w:rsidRPr="00EA5FA7" w:rsidRDefault="001E7E8F" w:rsidP="001E7E8F">
      <w:pPr>
        <w:pStyle w:val="PL"/>
        <w:tabs>
          <w:tab w:val="left" w:pos="1375"/>
        </w:tabs>
        <w:rPr>
          <w:noProof w:val="0"/>
        </w:rPr>
      </w:pPr>
    </w:p>
    <w:p w14:paraId="598D3CB1" w14:textId="77777777" w:rsidR="001E7E8F" w:rsidRPr="00EA5FA7" w:rsidRDefault="001E7E8F" w:rsidP="001E7E8F">
      <w:pPr>
        <w:pStyle w:val="PL"/>
        <w:tabs>
          <w:tab w:val="left" w:pos="1375"/>
        </w:tabs>
        <w:rPr>
          <w:noProof w:val="0"/>
        </w:rPr>
      </w:pPr>
      <w:r w:rsidRPr="00EA5FA7">
        <w:rPr>
          <w:noProof w:val="0"/>
        </w:rPr>
        <w:t>GNB-DU-TNL-Association-To-Remove-Item-</w:t>
      </w:r>
      <w:proofErr w:type="spellStart"/>
      <w:r w:rsidRPr="00EA5FA7">
        <w:rPr>
          <w:noProof w:val="0"/>
        </w:rPr>
        <w:t>ExtIEs</w:t>
      </w:r>
      <w:proofErr w:type="spellEnd"/>
      <w:r w:rsidRPr="00EA5FA7">
        <w:rPr>
          <w:noProof w:val="0"/>
        </w:rPr>
        <w:t xml:space="preserve"> F1AP-PROTOCOL-EXTENSION ::= {</w:t>
      </w:r>
    </w:p>
    <w:p w14:paraId="1A5E3A61" w14:textId="77777777" w:rsidR="001E7E8F" w:rsidRPr="00EA5FA7" w:rsidRDefault="001E7E8F" w:rsidP="001E7E8F">
      <w:pPr>
        <w:pStyle w:val="PL"/>
        <w:tabs>
          <w:tab w:val="left" w:pos="1375"/>
        </w:tabs>
        <w:rPr>
          <w:noProof w:val="0"/>
        </w:rPr>
      </w:pPr>
      <w:r w:rsidRPr="00EA5FA7">
        <w:rPr>
          <w:noProof w:val="0"/>
        </w:rPr>
        <w:tab/>
        <w:t>...</w:t>
      </w:r>
    </w:p>
    <w:p w14:paraId="2BF25A2E" w14:textId="77777777" w:rsidR="001E7E8F" w:rsidRPr="00EA5FA7" w:rsidRDefault="001E7E8F" w:rsidP="001E7E8F">
      <w:pPr>
        <w:pStyle w:val="PL"/>
        <w:tabs>
          <w:tab w:val="left" w:pos="1375"/>
        </w:tabs>
        <w:rPr>
          <w:noProof w:val="0"/>
        </w:rPr>
      </w:pPr>
      <w:r w:rsidRPr="00EA5FA7">
        <w:rPr>
          <w:noProof w:val="0"/>
        </w:rPr>
        <w:t>}</w:t>
      </w:r>
    </w:p>
    <w:p w14:paraId="0B7A605E" w14:textId="77777777" w:rsidR="001E7E8F" w:rsidRPr="00EA5FA7" w:rsidRDefault="001E7E8F" w:rsidP="001E7E8F">
      <w:pPr>
        <w:pStyle w:val="PL"/>
        <w:tabs>
          <w:tab w:val="left" w:pos="1375"/>
        </w:tabs>
        <w:rPr>
          <w:noProof w:val="0"/>
        </w:rPr>
      </w:pPr>
    </w:p>
    <w:p w14:paraId="70CFBED4" w14:textId="77777777" w:rsidR="001E7E8F" w:rsidRPr="00EA5FA7" w:rsidRDefault="001E7E8F" w:rsidP="001E7E8F">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CD8AC32" w14:textId="77777777" w:rsidR="001E7E8F" w:rsidRPr="00EA5FA7" w:rsidRDefault="001E7E8F" w:rsidP="001E7E8F">
      <w:pPr>
        <w:pStyle w:val="PL"/>
        <w:tabs>
          <w:tab w:val="clear" w:pos="1536"/>
          <w:tab w:val="left" w:pos="1375"/>
        </w:tabs>
        <w:rPr>
          <w:noProof w:val="0"/>
        </w:rPr>
      </w:pPr>
    </w:p>
    <w:p w14:paraId="4F52EAA1" w14:textId="77777777" w:rsidR="001E7E8F" w:rsidRPr="00EA5FA7" w:rsidRDefault="001E7E8F" w:rsidP="001E7E8F">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3B00150E" w14:textId="77777777" w:rsidR="001E7E8F" w:rsidRPr="00EA5FA7" w:rsidRDefault="001E7E8F" w:rsidP="001E7E8F">
      <w:pPr>
        <w:pStyle w:val="PL"/>
      </w:pPr>
    </w:p>
    <w:p w14:paraId="0D348983" w14:textId="77777777" w:rsidR="001E7E8F" w:rsidRPr="00EA5FA7" w:rsidRDefault="001E7E8F" w:rsidP="001E7E8F">
      <w:pPr>
        <w:pStyle w:val="PL"/>
      </w:pPr>
      <w:r w:rsidRPr="00EA5FA7">
        <w:t>GTPTLAs</w:t>
      </w:r>
      <w:r w:rsidRPr="00EA5FA7">
        <w:tab/>
        <w:t>::= SEQUENCE (SIZE(1.. maxnoofGTPTLAs)) OF</w:t>
      </w:r>
      <w:r w:rsidRPr="00EA5FA7">
        <w:tab/>
        <w:t>GTPTLA-Item</w:t>
      </w:r>
    </w:p>
    <w:p w14:paraId="338C2EBF" w14:textId="77777777" w:rsidR="001E7E8F" w:rsidRPr="00EA5FA7" w:rsidRDefault="001E7E8F" w:rsidP="001E7E8F">
      <w:pPr>
        <w:pStyle w:val="PL"/>
      </w:pPr>
    </w:p>
    <w:p w14:paraId="23EA2C28" w14:textId="77777777" w:rsidR="001E7E8F" w:rsidRPr="00EA5FA7" w:rsidRDefault="001E7E8F" w:rsidP="001E7E8F">
      <w:pPr>
        <w:pStyle w:val="PL"/>
      </w:pPr>
    </w:p>
    <w:p w14:paraId="69ACBB0B" w14:textId="77777777" w:rsidR="001E7E8F" w:rsidRPr="00EA5FA7" w:rsidRDefault="001E7E8F" w:rsidP="001E7E8F">
      <w:pPr>
        <w:pStyle w:val="PL"/>
      </w:pPr>
      <w:r w:rsidRPr="00EA5FA7">
        <w:t>GTPTLA-Item</w:t>
      </w:r>
      <w:r w:rsidRPr="00EA5FA7">
        <w:tab/>
        <w:t>::= SEQUENCE {</w:t>
      </w:r>
    </w:p>
    <w:p w14:paraId="22907DE6" w14:textId="77777777" w:rsidR="001E7E8F" w:rsidRPr="00EA5FA7" w:rsidRDefault="001E7E8F" w:rsidP="001E7E8F">
      <w:pPr>
        <w:pStyle w:val="PL"/>
      </w:pPr>
      <w:r w:rsidRPr="00EA5FA7">
        <w:tab/>
        <w:t>gTPTransportLayer</w:t>
      </w:r>
      <w:r>
        <w:t>Address</w:t>
      </w:r>
      <w:r w:rsidRPr="00EA5FA7">
        <w:tab/>
      </w:r>
      <w:r w:rsidRPr="00EA5FA7">
        <w:tab/>
      </w:r>
      <w:r w:rsidRPr="00EA5FA7">
        <w:tab/>
      </w:r>
      <w:r w:rsidRPr="00EA5FA7">
        <w:tab/>
        <w:t>TransportLayerAddress,</w:t>
      </w:r>
    </w:p>
    <w:p w14:paraId="1C3A9F6C" w14:textId="77777777" w:rsidR="001E7E8F" w:rsidRPr="00EA5FA7" w:rsidRDefault="001E7E8F" w:rsidP="001E7E8F">
      <w:pPr>
        <w:pStyle w:val="PL"/>
      </w:pPr>
      <w:r w:rsidRPr="00EA5FA7">
        <w:tab/>
        <w:t>iE-Extensions</w:t>
      </w:r>
      <w:r w:rsidRPr="00EA5FA7">
        <w:tab/>
        <w:t>ProtocolExtensionContainer { { GTPTLA-Item-ExtIEs } }</w:t>
      </w:r>
      <w:r w:rsidRPr="00EA5FA7">
        <w:tab/>
      </w:r>
      <w:r w:rsidRPr="00EA5FA7">
        <w:tab/>
      </w:r>
      <w:r w:rsidRPr="00EA5FA7">
        <w:tab/>
        <w:t>OPTIONAL</w:t>
      </w:r>
    </w:p>
    <w:p w14:paraId="1002B4EC" w14:textId="77777777" w:rsidR="001E7E8F" w:rsidRPr="00EA5FA7" w:rsidRDefault="001E7E8F" w:rsidP="001E7E8F">
      <w:pPr>
        <w:pStyle w:val="PL"/>
      </w:pPr>
      <w:r w:rsidRPr="00EA5FA7">
        <w:t>}</w:t>
      </w:r>
    </w:p>
    <w:p w14:paraId="52E38E89" w14:textId="77777777" w:rsidR="001E7E8F" w:rsidRPr="00EA5FA7" w:rsidRDefault="001E7E8F" w:rsidP="001E7E8F">
      <w:pPr>
        <w:pStyle w:val="PL"/>
      </w:pPr>
    </w:p>
    <w:p w14:paraId="7EDFFE93" w14:textId="77777777" w:rsidR="001E7E8F" w:rsidRPr="00EA5FA7" w:rsidRDefault="001E7E8F" w:rsidP="001E7E8F">
      <w:pPr>
        <w:pStyle w:val="PL"/>
      </w:pPr>
      <w:r w:rsidRPr="00EA5FA7">
        <w:t>GTPTLA-Item-ExtIEs F1AP-PROTOCOL-EXTENSION ::= {</w:t>
      </w:r>
    </w:p>
    <w:p w14:paraId="72364150" w14:textId="77777777" w:rsidR="001E7E8F" w:rsidRPr="00EA5FA7" w:rsidRDefault="001E7E8F" w:rsidP="001E7E8F">
      <w:pPr>
        <w:pStyle w:val="PL"/>
      </w:pPr>
      <w:r w:rsidRPr="00EA5FA7">
        <w:tab/>
        <w:t>...</w:t>
      </w:r>
    </w:p>
    <w:p w14:paraId="26749A44" w14:textId="77777777" w:rsidR="001E7E8F" w:rsidRPr="00EA5FA7" w:rsidRDefault="001E7E8F" w:rsidP="001E7E8F">
      <w:pPr>
        <w:pStyle w:val="PL"/>
      </w:pPr>
      <w:r w:rsidRPr="00EA5FA7">
        <w:t>}</w:t>
      </w:r>
    </w:p>
    <w:p w14:paraId="624EF473" w14:textId="77777777" w:rsidR="001E7E8F" w:rsidRPr="00EA5FA7" w:rsidRDefault="001E7E8F" w:rsidP="001E7E8F">
      <w:pPr>
        <w:pStyle w:val="PL"/>
      </w:pPr>
    </w:p>
    <w:p w14:paraId="0A04C024" w14:textId="77777777" w:rsidR="001E7E8F" w:rsidRPr="00EA5FA7" w:rsidRDefault="001E7E8F" w:rsidP="001E7E8F">
      <w:pPr>
        <w:pStyle w:val="PL"/>
      </w:pPr>
      <w:r w:rsidRPr="00EA5FA7">
        <w:t>GTPTunnel</w:t>
      </w:r>
      <w:r w:rsidRPr="00EA5FA7">
        <w:tab/>
      </w:r>
      <w:r w:rsidRPr="00EA5FA7">
        <w:tab/>
      </w:r>
      <w:r w:rsidRPr="00EA5FA7">
        <w:tab/>
      </w:r>
      <w:r w:rsidRPr="00EA5FA7">
        <w:tab/>
        <w:t>::= SEQUENCE {</w:t>
      </w:r>
    </w:p>
    <w:p w14:paraId="734BC8D1" w14:textId="77777777" w:rsidR="001E7E8F" w:rsidRPr="00EA5FA7" w:rsidRDefault="001E7E8F" w:rsidP="001E7E8F">
      <w:pPr>
        <w:pStyle w:val="PL"/>
      </w:pPr>
      <w:r w:rsidRPr="00EA5FA7">
        <w:tab/>
        <w:t>transportLayerAddress</w:t>
      </w:r>
      <w:r w:rsidRPr="00EA5FA7">
        <w:tab/>
      </w:r>
      <w:r w:rsidRPr="00EA5FA7">
        <w:tab/>
        <w:t>TransportLayerAddress,</w:t>
      </w:r>
    </w:p>
    <w:p w14:paraId="3D63EC6B" w14:textId="77777777" w:rsidR="001E7E8F" w:rsidRPr="00EA5FA7" w:rsidRDefault="001E7E8F" w:rsidP="001E7E8F">
      <w:pPr>
        <w:pStyle w:val="PL"/>
      </w:pPr>
      <w:r w:rsidRPr="00EA5FA7">
        <w:tab/>
        <w:t>gTP-TEID</w:t>
      </w:r>
      <w:r w:rsidRPr="00EA5FA7">
        <w:tab/>
      </w:r>
      <w:r w:rsidRPr="00EA5FA7">
        <w:tab/>
        <w:t>GTP-TEID,</w:t>
      </w:r>
    </w:p>
    <w:p w14:paraId="3D718D54" w14:textId="77777777" w:rsidR="001E7E8F" w:rsidRPr="00EA5FA7" w:rsidRDefault="001E7E8F" w:rsidP="001E7E8F">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48479BCB" w14:textId="77777777" w:rsidR="001E7E8F" w:rsidRPr="00EA5FA7" w:rsidRDefault="001E7E8F" w:rsidP="001E7E8F">
      <w:pPr>
        <w:pStyle w:val="PL"/>
      </w:pPr>
      <w:r w:rsidRPr="00EA5FA7">
        <w:tab/>
        <w:t>...</w:t>
      </w:r>
    </w:p>
    <w:p w14:paraId="7E309123" w14:textId="77777777" w:rsidR="001E7E8F" w:rsidRPr="00EA5FA7" w:rsidRDefault="001E7E8F" w:rsidP="001E7E8F">
      <w:pPr>
        <w:pStyle w:val="PL"/>
      </w:pPr>
      <w:r w:rsidRPr="00EA5FA7">
        <w:t>}</w:t>
      </w:r>
    </w:p>
    <w:p w14:paraId="283CD61D" w14:textId="77777777" w:rsidR="001E7E8F" w:rsidRPr="00EA5FA7" w:rsidRDefault="001E7E8F" w:rsidP="001E7E8F">
      <w:pPr>
        <w:pStyle w:val="PL"/>
      </w:pPr>
    </w:p>
    <w:p w14:paraId="40EEEDAD" w14:textId="77777777" w:rsidR="001E7E8F" w:rsidRPr="00EA5FA7" w:rsidRDefault="001E7E8F" w:rsidP="001E7E8F">
      <w:pPr>
        <w:pStyle w:val="PL"/>
      </w:pPr>
      <w:r w:rsidRPr="00EA5FA7">
        <w:t>GTPTunnel-ExtIEs F1AP-PROTOCOL-EXTENSION ::= {</w:t>
      </w:r>
    </w:p>
    <w:p w14:paraId="2920E934" w14:textId="77777777" w:rsidR="001E7E8F" w:rsidRPr="00EA5FA7" w:rsidRDefault="001E7E8F" w:rsidP="001E7E8F">
      <w:pPr>
        <w:pStyle w:val="PL"/>
      </w:pPr>
      <w:r w:rsidRPr="00EA5FA7">
        <w:tab/>
        <w:t>...</w:t>
      </w:r>
    </w:p>
    <w:p w14:paraId="6E9F442F" w14:textId="77777777" w:rsidR="001E7E8F" w:rsidRPr="00EA5FA7" w:rsidRDefault="001E7E8F" w:rsidP="001E7E8F">
      <w:pPr>
        <w:pStyle w:val="PL"/>
      </w:pPr>
      <w:r w:rsidRPr="00EA5FA7">
        <w:t>}</w:t>
      </w:r>
    </w:p>
    <w:p w14:paraId="6F07A62C" w14:textId="77777777" w:rsidR="001E7E8F" w:rsidRPr="00EA5FA7" w:rsidRDefault="001E7E8F" w:rsidP="001E7E8F">
      <w:pPr>
        <w:pStyle w:val="PL"/>
        <w:rPr>
          <w:noProof w:val="0"/>
        </w:rPr>
      </w:pPr>
    </w:p>
    <w:p w14:paraId="137EE3CB" w14:textId="77777777" w:rsidR="001E7E8F" w:rsidRPr="00EA5FA7" w:rsidRDefault="001E7E8F" w:rsidP="001E7E8F">
      <w:pPr>
        <w:pStyle w:val="PL"/>
        <w:outlineLvl w:val="3"/>
        <w:rPr>
          <w:noProof w:val="0"/>
          <w:snapToGrid w:val="0"/>
        </w:rPr>
      </w:pPr>
      <w:r w:rsidRPr="00EA5FA7">
        <w:rPr>
          <w:noProof w:val="0"/>
          <w:snapToGrid w:val="0"/>
        </w:rPr>
        <w:t>-- H</w:t>
      </w:r>
    </w:p>
    <w:p w14:paraId="05F59554" w14:textId="77777777" w:rsidR="001E7E8F" w:rsidRPr="00EA5FA7" w:rsidRDefault="001E7E8F" w:rsidP="001E7E8F">
      <w:pPr>
        <w:pStyle w:val="PL"/>
        <w:rPr>
          <w:noProof w:val="0"/>
        </w:rPr>
      </w:pPr>
    </w:p>
    <w:p w14:paraId="396E5BEE" w14:textId="77777777" w:rsidR="001E7E8F" w:rsidRPr="00EA5FA7" w:rsidRDefault="001E7E8F" w:rsidP="001E7E8F">
      <w:pPr>
        <w:pStyle w:val="PL"/>
        <w:rPr>
          <w:noProof w:val="0"/>
        </w:rPr>
      </w:pPr>
      <w:proofErr w:type="spellStart"/>
      <w:r w:rsidRPr="00EA5FA7">
        <w:rPr>
          <w:noProof w:val="0"/>
        </w:rPr>
        <w:t>HandoverPreparationInformation</w:t>
      </w:r>
      <w:proofErr w:type="spellEnd"/>
      <w:r w:rsidRPr="00EA5FA7">
        <w:rPr>
          <w:noProof w:val="0"/>
        </w:rPr>
        <w:t xml:space="preserve"> ::= OCTET STRING</w:t>
      </w:r>
    </w:p>
    <w:p w14:paraId="59C99DF0" w14:textId="77777777" w:rsidR="001E7E8F" w:rsidRDefault="001E7E8F" w:rsidP="001E7E8F">
      <w:pPr>
        <w:pStyle w:val="PL"/>
        <w:rPr>
          <w:ins w:id="1695" w:author="Author"/>
          <w:noProof w:val="0"/>
        </w:rPr>
      </w:pPr>
    </w:p>
    <w:p w14:paraId="26BCF048" w14:textId="77777777" w:rsidR="001E7E8F" w:rsidRDefault="001E7E8F" w:rsidP="001E7E8F">
      <w:pPr>
        <w:pStyle w:val="PL"/>
        <w:rPr>
          <w:ins w:id="1696" w:author="Author"/>
          <w:noProof w:val="0"/>
        </w:rPr>
      </w:pPr>
      <w:proofErr w:type="spellStart"/>
      <w:ins w:id="1697" w:author="Author">
        <w:r>
          <w:rPr>
            <w:noProof w:val="0"/>
          </w:rPr>
          <w:t>HardwareLoadIndicator</w:t>
        </w:r>
        <w:proofErr w:type="spellEnd"/>
        <w:r>
          <w:rPr>
            <w:noProof w:val="0"/>
          </w:rPr>
          <w:t xml:space="preserve">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14:paraId="395AC9CE" w14:textId="77777777" w:rsidR="001E7E8F" w:rsidRDefault="001E7E8F" w:rsidP="001E7E8F">
      <w:pPr>
        <w:pStyle w:val="PL"/>
        <w:rPr>
          <w:ins w:id="1698" w:author="Author"/>
          <w:noProof w:val="0"/>
        </w:rPr>
      </w:pPr>
    </w:p>
    <w:p w14:paraId="6AFCC0E5" w14:textId="77777777" w:rsidR="001E7E8F" w:rsidRPr="00EA5FA7" w:rsidRDefault="001E7E8F" w:rsidP="001E7E8F">
      <w:pPr>
        <w:pStyle w:val="PL"/>
        <w:rPr>
          <w:noProof w:val="0"/>
        </w:rPr>
      </w:pPr>
    </w:p>
    <w:p w14:paraId="7D8101F4" w14:textId="77777777" w:rsidR="001E7E8F" w:rsidRPr="00EA5FA7" w:rsidRDefault="001E7E8F" w:rsidP="001E7E8F">
      <w:pPr>
        <w:pStyle w:val="PL"/>
        <w:outlineLvl w:val="3"/>
        <w:rPr>
          <w:snapToGrid w:val="0"/>
        </w:rPr>
      </w:pPr>
      <w:r w:rsidRPr="00EA5FA7">
        <w:rPr>
          <w:noProof w:val="0"/>
          <w:snapToGrid w:val="0"/>
        </w:rPr>
        <w:t>--</w:t>
      </w:r>
      <w:r w:rsidRPr="00EA5FA7">
        <w:rPr>
          <w:snapToGrid w:val="0"/>
        </w:rPr>
        <w:t xml:space="preserve"> I</w:t>
      </w:r>
    </w:p>
    <w:p w14:paraId="5934FC14" w14:textId="77777777" w:rsidR="001E7E8F" w:rsidRPr="00EA5FA7" w:rsidRDefault="001E7E8F" w:rsidP="001E7E8F">
      <w:pPr>
        <w:pStyle w:val="PL"/>
        <w:rPr>
          <w:snapToGrid w:val="0"/>
        </w:rPr>
      </w:pPr>
    </w:p>
    <w:p w14:paraId="60B770A4" w14:textId="77777777" w:rsidR="001E7E8F" w:rsidRPr="00EA5FA7" w:rsidRDefault="001E7E8F" w:rsidP="001E7E8F">
      <w:pPr>
        <w:pStyle w:val="PL"/>
        <w:rPr>
          <w:snapToGrid w:val="0"/>
        </w:rPr>
      </w:pPr>
      <w:r w:rsidRPr="00EA5FA7">
        <w:rPr>
          <w:snapToGrid w:val="0"/>
        </w:rPr>
        <w:t>IgnorePRACHConfiguration::= ENUMERATED { true,...}</w:t>
      </w:r>
    </w:p>
    <w:p w14:paraId="78693A90" w14:textId="77777777" w:rsidR="001E7E8F" w:rsidRPr="00EA5FA7" w:rsidRDefault="001E7E8F" w:rsidP="001E7E8F">
      <w:pPr>
        <w:pStyle w:val="PL"/>
        <w:rPr>
          <w:snapToGrid w:val="0"/>
        </w:rPr>
      </w:pPr>
    </w:p>
    <w:p w14:paraId="77F8913B" w14:textId="77777777" w:rsidR="001E7E8F" w:rsidRPr="00EA5FA7" w:rsidRDefault="001E7E8F" w:rsidP="001E7E8F">
      <w:pPr>
        <w:pStyle w:val="PL"/>
      </w:pPr>
      <w:r w:rsidRPr="00EA5FA7">
        <w:t>IgnoreResourceCoordinationContainer ::= ENUMERATED { yes,...}</w:t>
      </w:r>
    </w:p>
    <w:p w14:paraId="15E88C6E" w14:textId="77777777" w:rsidR="001E7E8F" w:rsidRPr="00EA5FA7" w:rsidRDefault="001E7E8F" w:rsidP="001E7E8F">
      <w:pPr>
        <w:pStyle w:val="PL"/>
      </w:pPr>
      <w:r w:rsidRPr="00EA5FA7">
        <w:t>InactivityMonitoringRequest ::= ENUMERATED { true,...}</w:t>
      </w:r>
    </w:p>
    <w:p w14:paraId="15602584" w14:textId="77777777" w:rsidR="001E7E8F" w:rsidRPr="00EA5FA7" w:rsidRDefault="001E7E8F" w:rsidP="001E7E8F">
      <w:pPr>
        <w:pStyle w:val="PL"/>
      </w:pPr>
      <w:r w:rsidRPr="00EA5FA7">
        <w:t>InactivityMonitoringResponse ::= ENUMERATED { not-supported,...}</w:t>
      </w:r>
    </w:p>
    <w:p w14:paraId="248BEC5B" w14:textId="77777777" w:rsidR="001E7E8F" w:rsidRPr="00EA5FA7" w:rsidRDefault="001E7E8F" w:rsidP="001E7E8F">
      <w:pPr>
        <w:pStyle w:val="PL"/>
      </w:pPr>
      <w:r w:rsidRPr="00EA5FA7">
        <w:t>InterfacesToTrace ::= BIT STRING (SIZE(8))</w:t>
      </w:r>
    </w:p>
    <w:p w14:paraId="26F729C4" w14:textId="77777777" w:rsidR="001E7E8F" w:rsidRPr="00EA5FA7" w:rsidRDefault="001E7E8F" w:rsidP="001E7E8F">
      <w:pPr>
        <w:pStyle w:val="PL"/>
        <w:rPr>
          <w:noProof w:val="0"/>
        </w:rPr>
      </w:pPr>
    </w:p>
    <w:p w14:paraId="7309FB59" w14:textId="77777777" w:rsidR="001E7E8F" w:rsidRPr="00EA5FA7" w:rsidRDefault="001E7E8F" w:rsidP="001E7E8F">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 SEQUENCE {</w:t>
      </w:r>
    </w:p>
    <w:p w14:paraId="60FC798B" w14:textId="77777777" w:rsidR="001E7E8F" w:rsidRPr="00EA5FA7" w:rsidRDefault="001E7E8F" w:rsidP="001E7E8F">
      <w:pPr>
        <w:pStyle w:val="PL"/>
        <w:rPr>
          <w:noProof w:val="0"/>
        </w:rPr>
      </w:pPr>
      <w:r w:rsidRPr="00EA5FA7">
        <w:rPr>
          <w:noProof w:val="0"/>
        </w:rPr>
        <w:tab/>
      </w:r>
      <w:proofErr w:type="spellStart"/>
      <w:r w:rsidRPr="00EA5FA7">
        <w:rPr>
          <w:noProof w:val="0"/>
        </w:rPr>
        <w:t>nRSCS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0CFBF35" w14:textId="77777777" w:rsidR="001E7E8F" w:rsidRPr="00EA5FA7" w:rsidRDefault="001E7E8F" w:rsidP="001E7E8F">
      <w:pPr>
        <w:pStyle w:val="PL"/>
        <w:rPr>
          <w:noProof w:val="0"/>
        </w:rPr>
      </w:pPr>
      <w:r w:rsidRPr="00EA5FA7">
        <w:rPr>
          <w:noProof w:val="0"/>
        </w:rPr>
        <w:tab/>
      </w:r>
      <w:proofErr w:type="spellStart"/>
      <w:r w:rsidRPr="00EA5FA7">
        <w:rPr>
          <w:noProof w:val="0"/>
        </w:rPr>
        <w:t>nRCP</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CE73BCE" w14:textId="77777777" w:rsidR="001E7E8F" w:rsidRPr="00EA5FA7" w:rsidRDefault="001E7E8F" w:rsidP="001E7E8F">
      <w:pPr>
        <w:pStyle w:val="PL"/>
        <w:rPr>
          <w:noProof w:val="0"/>
        </w:rPr>
      </w:pPr>
      <w:r w:rsidRPr="00EA5FA7">
        <w:rPr>
          <w:noProof w:val="0"/>
        </w:rPr>
        <w:tab/>
      </w:r>
      <w:proofErr w:type="spellStart"/>
      <w:r w:rsidRPr="00EA5FA7">
        <w:rPr>
          <w:noProof w:val="0"/>
        </w:rPr>
        <w:t>nRDLULTxPeriodicity</w:t>
      </w:r>
      <w:proofErr w:type="spellEnd"/>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5DEE28B9" w14:textId="77777777" w:rsidR="001E7E8F" w:rsidRDefault="001E7E8F" w:rsidP="001E7E8F">
      <w:pPr>
        <w:pStyle w:val="PL"/>
        <w:rPr>
          <w:noProof w:val="0"/>
        </w:rPr>
      </w:pPr>
      <w:r w:rsidRPr="005C1E01">
        <w:rPr>
          <w:noProof w:val="0"/>
        </w:rPr>
        <w:tab/>
        <w:t xml:space="preserve">slot-Configuration-List </w:t>
      </w:r>
      <w:r w:rsidRPr="005C1E01">
        <w:rPr>
          <w:noProof w:val="0"/>
        </w:rPr>
        <w:tab/>
      </w:r>
      <w:proofErr w:type="spellStart"/>
      <w:r w:rsidRPr="005C1E01">
        <w:rPr>
          <w:noProof w:val="0"/>
        </w:rPr>
        <w:t>Slot-Configuration-List</w:t>
      </w:r>
      <w:proofErr w:type="spellEnd"/>
      <w:r w:rsidRPr="005C1E01">
        <w:rPr>
          <w:noProof w:val="0"/>
        </w:rPr>
        <w:t>,</w:t>
      </w:r>
    </w:p>
    <w:p w14:paraId="149D27B6"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 OPTIONAL</w:t>
      </w:r>
    </w:p>
    <w:p w14:paraId="6C09372C" w14:textId="77777777" w:rsidR="001E7E8F" w:rsidRPr="00EA5FA7" w:rsidRDefault="001E7E8F" w:rsidP="001E7E8F">
      <w:pPr>
        <w:pStyle w:val="PL"/>
        <w:rPr>
          <w:noProof w:val="0"/>
        </w:rPr>
      </w:pPr>
      <w:r w:rsidRPr="00EA5FA7">
        <w:rPr>
          <w:noProof w:val="0"/>
        </w:rPr>
        <w:t>}</w:t>
      </w:r>
    </w:p>
    <w:p w14:paraId="38968CD2" w14:textId="77777777" w:rsidR="001E7E8F" w:rsidRPr="00EA5FA7" w:rsidRDefault="001E7E8F" w:rsidP="001E7E8F">
      <w:pPr>
        <w:pStyle w:val="PL"/>
        <w:rPr>
          <w:noProof w:val="0"/>
        </w:rPr>
      </w:pPr>
    </w:p>
    <w:p w14:paraId="02A51542" w14:textId="77777777" w:rsidR="001E7E8F" w:rsidRPr="00EA5FA7" w:rsidRDefault="001E7E8F" w:rsidP="001E7E8F">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122D2499" w14:textId="77777777" w:rsidR="001E7E8F" w:rsidRPr="00EA5FA7" w:rsidRDefault="001E7E8F" w:rsidP="001E7E8F">
      <w:pPr>
        <w:pStyle w:val="PL"/>
        <w:rPr>
          <w:noProof w:val="0"/>
        </w:rPr>
      </w:pPr>
      <w:r w:rsidRPr="00EA5FA7">
        <w:rPr>
          <w:noProof w:val="0"/>
        </w:rPr>
        <w:tab/>
        <w:t>...</w:t>
      </w:r>
    </w:p>
    <w:p w14:paraId="68E1CE16" w14:textId="77777777" w:rsidR="001E7E8F" w:rsidRPr="00EA5FA7" w:rsidRDefault="001E7E8F" w:rsidP="001E7E8F">
      <w:pPr>
        <w:pStyle w:val="PL"/>
        <w:rPr>
          <w:noProof w:val="0"/>
        </w:rPr>
      </w:pPr>
      <w:r w:rsidRPr="00EA5FA7">
        <w:rPr>
          <w:noProof w:val="0"/>
        </w:rPr>
        <w:t>}</w:t>
      </w:r>
    </w:p>
    <w:p w14:paraId="39ABFDEE" w14:textId="77777777" w:rsidR="001E7E8F" w:rsidRPr="00EA5FA7" w:rsidRDefault="001E7E8F" w:rsidP="001E7E8F">
      <w:pPr>
        <w:pStyle w:val="PL"/>
        <w:rPr>
          <w:noProof w:val="0"/>
        </w:rPr>
      </w:pPr>
    </w:p>
    <w:p w14:paraId="1639686F" w14:textId="77777777" w:rsidR="001E7E8F" w:rsidRPr="00EA5FA7" w:rsidRDefault="001E7E8F" w:rsidP="001E7E8F">
      <w:pPr>
        <w:pStyle w:val="PL"/>
        <w:outlineLvl w:val="3"/>
      </w:pPr>
      <w:r w:rsidRPr="00EA5FA7">
        <w:t>-- J</w:t>
      </w:r>
    </w:p>
    <w:p w14:paraId="33681D0D" w14:textId="77777777" w:rsidR="001E7E8F" w:rsidRPr="00EA5FA7" w:rsidRDefault="001E7E8F" w:rsidP="001E7E8F">
      <w:pPr>
        <w:pStyle w:val="PL"/>
      </w:pPr>
    </w:p>
    <w:p w14:paraId="3C2F5470" w14:textId="77777777" w:rsidR="001E7E8F" w:rsidRPr="00EA5FA7" w:rsidRDefault="001E7E8F" w:rsidP="001E7E8F">
      <w:pPr>
        <w:pStyle w:val="PL"/>
        <w:outlineLvl w:val="3"/>
      </w:pPr>
      <w:r w:rsidRPr="00EA5FA7">
        <w:t>-- K</w:t>
      </w:r>
    </w:p>
    <w:p w14:paraId="7EC728EC" w14:textId="77777777" w:rsidR="001E7E8F" w:rsidRPr="00EA5FA7" w:rsidRDefault="001E7E8F" w:rsidP="001E7E8F">
      <w:pPr>
        <w:pStyle w:val="PL"/>
      </w:pPr>
    </w:p>
    <w:p w14:paraId="3979D694" w14:textId="77777777" w:rsidR="001E7E8F" w:rsidRPr="00EA5FA7" w:rsidRDefault="001E7E8F" w:rsidP="001E7E8F">
      <w:pPr>
        <w:pStyle w:val="PL"/>
        <w:outlineLvl w:val="3"/>
      </w:pPr>
      <w:r w:rsidRPr="00EA5FA7">
        <w:t>-- L</w:t>
      </w:r>
    </w:p>
    <w:p w14:paraId="1229B486" w14:textId="77777777" w:rsidR="001E7E8F" w:rsidRPr="00EA5FA7" w:rsidRDefault="001E7E8F" w:rsidP="001E7E8F">
      <w:pPr>
        <w:pStyle w:val="PL"/>
      </w:pPr>
    </w:p>
    <w:p w14:paraId="64FF3A77" w14:textId="77777777" w:rsidR="001E7E8F" w:rsidRPr="00EA5FA7" w:rsidRDefault="001E7E8F" w:rsidP="001E7E8F">
      <w:pPr>
        <w:pStyle w:val="PL"/>
      </w:pPr>
      <w:r w:rsidRPr="00EA5FA7">
        <w:t>LCID ::= INTEGER (1..32, ...)</w:t>
      </w:r>
    </w:p>
    <w:p w14:paraId="2E72D381" w14:textId="77777777" w:rsidR="001E7E8F" w:rsidRPr="00EA5FA7" w:rsidRDefault="001E7E8F" w:rsidP="001E7E8F">
      <w:pPr>
        <w:pStyle w:val="PL"/>
      </w:pPr>
    </w:p>
    <w:p w14:paraId="0628C167" w14:textId="77777777" w:rsidR="001E7E8F" w:rsidRPr="00EA5FA7" w:rsidRDefault="001E7E8F" w:rsidP="001E7E8F">
      <w:pPr>
        <w:pStyle w:val="PL"/>
      </w:pPr>
    </w:p>
    <w:p w14:paraId="64902F1C" w14:textId="77777777" w:rsidR="001E7E8F" w:rsidRPr="00EA5FA7" w:rsidRDefault="001E7E8F" w:rsidP="001E7E8F">
      <w:pPr>
        <w:pStyle w:val="PL"/>
      </w:pPr>
      <w:r w:rsidRPr="00EA5FA7">
        <w:t xml:space="preserve">LongDRXCycleLength ::= </w:t>
      </w:r>
      <w:r w:rsidRPr="00EA5FA7">
        <w:tab/>
        <w:t>ENUMERATED</w:t>
      </w:r>
    </w:p>
    <w:p w14:paraId="0A6C22D6" w14:textId="77777777" w:rsidR="001E7E8F" w:rsidRPr="00EA5FA7" w:rsidRDefault="001E7E8F" w:rsidP="001E7E8F">
      <w:pPr>
        <w:pStyle w:val="PL"/>
      </w:pPr>
      <w:r w:rsidRPr="00EA5FA7">
        <w:t>{ms10, ms20, ms32, ms40, ms60, ms64, ms70, ms80, ms128, ms160, ms256, ms320, ms512, ms640, ms1024, ms1280, ms2048, ms2560, ms5120, ms10240, ...}</w:t>
      </w:r>
    </w:p>
    <w:p w14:paraId="7181212A" w14:textId="77777777" w:rsidR="001E7E8F" w:rsidRPr="00EA5FA7" w:rsidRDefault="001E7E8F" w:rsidP="001E7E8F">
      <w:pPr>
        <w:pStyle w:val="PL"/>
      </w:pPr>
    </w:p>
    <w:p w14:paraId="01E235A8" w14:textId="77777777" w:rsidR="001E7E8F" w:rsidRPr="00EA5FA7" w:rsidRDefault="001E7E8F" w:rsidP="001E7E8F">
      <w:pPr>
        <w:pStyle w:val="PL"/>
        <w:rPr>
          <w:bCs/>
          <w:iCs/>
          <w:lang w:eastAsia="ja-JP"/>
        </w:rPr>
      </w:pPr>
      <w:r w:rsidRPr="00EA5FA7">
        <w:rPr>
          <w:bCs/>
          <w:iCs/>
          <w:lang w:eastAsia="ja-JP"/>
        </w:rPr>
        <w:t>LowerLayerPresenceStatusChange ::= ENUMERATED {</w:t>
      </w:r>
    </w:p>
    <w:p w14:paraId="5E312900" w14:textId="77777777" w:rsidR="001E7E8F" w:rsidRPr="00EA5FA7" w:rsidRDefault="001E7E8F" w:rsidP="001E7E8F">
      <w:pPr>
        <w:pStyle w:val="PL"/>
        <w:rPr>
          <w:lang w:eastAsia="ja-JP"/>
        </w:rPr>
      </w:pPr>
      <w:r w:rsidRPr="00EA5FA7">
        <w:rPr>
          <w:lang w:eastAsia="ja-JP"/>
        </w:rPr>
        <w:tab/>
        <w:t>suspend-lower-layers,</w:t>
      </w:r>
    </w:p>
    <w:p w14:paraId="1EFEBCF8" w14:textId="77777777" w:rsidR="001E7E8F" w:rsidRPr="00EA5FA7" w:rsidRDefault="001E7E8F" w:rsidP="001E7E8F">
      <w:pPr>
        <w:pStyle w:val="PL"/>
        <w:rPr>
          <w:lang w:eastAsia="ja-JP"/>
        </w:rPr>
      </w:pPr>
      <w:r w:rsidRPr="00EA5FA7">
        <w:rPr>
          <w:lang w:eastAsia="ja-JP"/>
        </w:rPr>
        <w:tab/>
        <w:t>resume-lower-layers,</w:t>
      </w:r>
    </w:p>
    <w:p w14:paraId="2DA44A04" w14:textId="77777777" w:rsidR="001E7E8F" w:rsidRPr="00EA5FA7" w:rsidRDefault="001E7E8F" w:rsidP="001E7E8F">
      <w:pPr>
        <w:pStyle w:val="PL"/>
      </w:pPr>
      <w:r w:rsidRPr="00EA5FA7">
        <w:tab/>
        <w:t>...</w:t>
      </w:r>
    </w:p>
    <w:p w14:paraId="12B83FB7" w14:textId="77777777" w:rsidR="001E7E8F" w:rsidRPr="00EA5FA7" w:rsidRDefault="001E7E8F" w:rsidP="001E7E8F">
      <w:pPr>
        <w:pStyle w:val="PL"/>
      </w:pPr>
    </w:p>
    <w:p w14:paraId="4171152A" w14:textId="77777777" w:rsidR="001E7E8F" w:rsidRPr="00EA5FA7" w:rsidRDefault="001E7E8F" w:rsidP="001E7E8F">
      <w:pPr>
        <w:pStyle w:val="PL"/>
      </w:pPr>
      <w:r w:rsidRPr="00EA5FA7">
        <w:t>}</w:t>
      </w:r>
    </w:p>
    <w:p w14:paraId="2A45C340" w14:textId="77777777" w:rsidR="001E7E8F" w:rsidRPr="00EA5FA7" w:rsidRDefault="001E7E8F" w:rsidP="001E7E8F">
      <w:pPr>
        <w:pStyle w:val="PL"/>
      </w:pPr>
    </w:p>
    <w:p w14:paraId="516043AB" w14:textId="77777777" w:rsidR="001E7E8F" w:rsidRPr="00EA5FA7" w:rsidRDefault="001E7E8F" w:rsidP="001E7E8F">
      <w:pPr>
        <w:pStyle w:val="PL"/>
        <w:outlineLvl w:val="3"/>
      </w:pPr>
      <w:r w:rsidRPr="00EA5FA7">
        <w:t>-- M</w:t>
      </w:r>
    </w:p>
    <w:p w14:paraId="7510D3A8" w14:textId="77777777" w:rsidR="001E7E8F" w:rsidRPr="00EA5FA7" w:rsidRDefault="001E7E8F" w:rsidP="001E7E8F">
      <w:pPr>
        <w:pStyle w:val="PL"/>
      </w:pPr>
    </w:p>
    <w:p w14:paraId="2194BA63" w14:textId="77777777" w:rsidR="001E7E8F" w:rsidRPr="00EA5FA7" w:rsidRDefault="001E7E8F" w:rsidP="001E7E8F">
      <w:pPr>
        <w:pStyle w:val="PL"/>
      </w:pPr>
      <w:r w:rsidRPr="00EA5FA7">
        <w:t xml:space="preserve">MaskedIMEISV ::= </w:t>
      </w:r>
      <w:r w:rsidRPr="00EA5FA7">
        <w:tab/>
        <w:t>BIT STRING (SIZE (64))</w:t>
      </w:r>
    </w:p>
    <w:p w14:paraId="61BF203C" w14:textId="77777777" w:rsidR="001E7E8F" w:rsidRPr="00EA5FA7" w:rsidRDefault="001E7E8F" w:rsidP="001E7E8F">
      <w:pPr>
        <w:pStyle w:val="PL"/>
      </w:pPr>
    </w:p>
    <w:p w14:paraId="7C448771" w14:textId="77777777" w:rsidR="001E7E8F" w:rsidRPr="00EA5FA7" w:rsidRDefault="001E7E8F" w:rsidP="001E7E8F">
      <w:pPr>
        <w:pStyle w:val="PL"/>
      </w:pPr>
      <w:r w:rsidRPr="00EA5FA7">
        <w:t xml:space="preserve">MaxDataBurstVolume  ::= INTEGER (0..4095, ..., 4096.. 2000000) </w:t>
      </w:r>
    </w:p>
    <w:p w14:paraId="6C0CFE99" w14:textId="77777777" w:rsidR="001E7E8F" w:rsidRPr="00EA5FA7" w:rsidRDefault="001E7E8F" w:rsidP="001E7E8F">
      <w:pPr>
        <w:pStyle w:val="PL"/>
      </w:pPr>
      <w:r w:rsidRPr="00EA5FA7">
        <w:t>MaxPacketLossRate ::= INTEGER (0..1000)</w:t>
      </w:r>
    </w:p>
    <w:p w14:paraId="499019DC" w14:textId="77777777" w:rsidR="001E7E8F" w:rsidRPr="00EA5FA7" w:rsidRDefault="001E7E8F" w:rsidP="001E7E8F">
      <w:pPr>
        <w:pStyle w:val="PL"/>
      </w:pPr>
    </w:p>
    <w:p w14:paraId="383CE484" w14:textId="77777777" w:rsidR="001E7E8F" w:rsidRPr="00EA5FA7" w:rsidRDefault="001E7E8F" w:rsidP="001E7E8F">
      <w:pPr>
        <w:pStyle w:val="PL"/>
      </w:pPr>
      <w:r w:rsidRPr="00EA5FA7">
        <w:t>MIB-message ::= OCTET STRING</w:t>
      </w:r>
    </w:p>
    <w:p w14:paraId="13175C65" w14:textId="77777777" w:rsidR="001E7E8F" w:rsidRPr="00EA5FA7" w:rsidRDefault="001E7E8F" w:rsidP="001E7E8F">
      <w:pPr>
        <w:pStyle w:val="PL"/>
      </w:pPr>
    </w:p>
    <w:p w14:paraId="02404A43" w14:textId="77777777" w:rsidR="001E7E8F" w:rsidRPr="00EA5FA7" w:rsidRDefault="001E7E8F" w:rsidP="001E7E8F">
      <w:pPr>
        <w:pStyle w:val="PL"/>
      </w:pPr>
      <w:r w:rsidRPr="00EA5FA7">
        <w:t>MeasConfig ::= OCTET STRING</w:t>
      </w:r>
    </w:p>
    <w:p w14:paraId="776DAF53" w14:textId="77777777" w:rsidR="001E7E8F" w:rsidRPr="00EA5FA7" w:rsidRDefault="001E7E8F" w:rsidP="001E7E8F">
      <w:pPr>
        <w:pStyle w:val="PL"/>
      </w:pPr>
    </w:p>
    <w:p w14:paraId="45EBEBD4" w14:textId="77777777" w:rsidR="001E7E8F" w:rsidRPr="00EA5FA7" w:rsidRDefault="001E7E8F" w:rsidP="001E7E8F">
      <w:pPr>
        <w:pStyle w:val="PL"/>
      </w:pPr>
      <w:r w:rsidRPr="00EA5FA7">
        <w:t>MeasGapConfig ::= OCTET STRING</w:t>
      </w:r>
    </w:p>
    <w:p w14:paraId="06C30B58" w14:textId="77777777" w:rsidR="001E7E8F" w:rsidRPr="00EA5FA7" w:rsidRDefault="001E7E8F" w:rsidP="001E7E8F">
      <w:pPr>
        <w:pStyle w:val="PL"/>
      </w:pPr>
    </w:p>
    <w:p w14:paraId="0396F4F5" w14:textId="77777777" w:rsidR="001E7E8F" w:rsidRPr="00EA5FA7" w:rsidRDefault="001E7E8F" w:rsidP="001E7E8F">
      <w:pPr>
        <w:pStyle w:val="PL"/>
      </w:pPr>
      <w:r w:rsidRPr="00EA5FA7">
        <w:t>MeasGapSharingConfig ::= OCTET STRING</w:t>
      </w:r>
    </w:p>
    <w:p w14:paraId="51400124" w14:textId="77777777" w:rsidR="001E7E8F" w:rsidRPr="00EA5FA7" w:rsidRDefault="001E7E8F" w:rsidP="001E7E8F">
      <w:pPr>
        <w:pStyle w:val="PL"/>
      </w:pPr>
    </w:p>
    <w:p w14:paraId="1F78AD61" w14:textId="77777777" w:rsidR="001E7E8F" w:rsidRPr="00EA5FA7" w:rsidRDefault="001E7E8F" w:rsidP="001E7E8F">
      <w:pPr>
        <w:pStyle w:val="PL"/>
      </w:pPr>
      <w:r w:rsidRPr="00EA5FA7">
        <w:t>MeasurementTimingConfiguration ::= OCTET STRING</w:t>
      </w:r>
    </w:p>
    <w:p w14:paraId="73A019E8" w14:textId="77777777" w:rsidR="001E7E8F" w:rsidRPr="00EA5FA7" w:rsidRDefault="001E7E8F" w:rsidP="001E7E8F">
      <w:pPr>
        <w:pStyle w:val="PL"/>
      </w:pPr>
    </w:p>
    <w:p w14:paraId="600ED7E9" w14:textId="77777777" w:rsidR="001E7E8F" w:rsidRPr="00EA5FA7" w:rsidRDefault="001E7E8F" w:rsidP="001E7E8F">
      <w:pPr>
        <w:pStyle w:val="PL"/>
        <w:rPr>
          <w:noProof w:val="0"/>
          <w:snapToGrid w:val="0"/>
        </w:rPr>
      </w:pPr>
      <w:proofErr w:type="spellStart"/>
      <w:r w:rsidRPr="00EA5FA7">
        <w:rPr>
          <w:noProof w:val="0"/>
          <w:snapToGrid w:val="0"/>
        </w:rPr>
        <w:t>MessageIdentifier</w:t>
      </w:r>
      <w:proofErr w:type="spellEnd"/>
      <w:r w:rsidRPr="00EA5FA7">
        <w:rPr>
          <w:noProof w:val="0"/>
          <w:snapToGrid w:val="0"/>
        </w:rPr>
        <w:t xml:space="preserve"> ::= </w:t>
      </w:r>
      <w:r w:rsidRPr="00EA5FA7">
        <w:rPr>
          <w:noProof w:val="0"/>
        </w:rPr>
        <w:t>BIT STRING (SIZE (16))</w:t>
      </w:r>
    </w:p>
    <w:p w14:paraId="347DDE96" w14:textId="77777777" w:rsidR="001E7E8F" w:rsidRPr="00EA5FA7" w:rsidRDefault="001E7E8F" w:rsidP="001E7E8F">
      <w:pPr>
        <w:pStyle w:val="PL"/>
        <w:rPr>
          <w:noProof w:val="0"/>
          <w:snapToGrid w:val="0"/>
        </w:rPr>
      </w:pPr>
    </w:p>
    <w:p w14:paraId="5BD0EB45" w14:textId="77777777" w:rsidR="001E7E8F" w:rsidRPr="00EA5FA7" w:rsidRDefault="001E7E8F" w:rsidP="001E7E8F">
      <w:pPr>
        <w:pStyle w:val="PL"/>
        <w:outlineLvl w:val="3"/>
        <w:rPr>
          <w:noProof w:val="0"/>
          <w:snapToGrid w:val="0"/>
        </w:rPr>
      </w:pPr>
      <w:r w:rsidRPr="00EA5FA7">
        <w:rPr>
          <w:noProof w:val="0"/>
          <w:snapToGrid w:val="0"/>
        </w:rPr>
        <w:t>-- N</w:t>
      </w:r>
    </w:p>
    <w:p w14:paraId="78DE9A8B" w14:textId="77777777" w:rsidR="001E7E8F" w:rsidRPr="00EA5FA7" w:rsidRDefault="001E7E8F" w:rsidP="001E7E8F">
      <w:pPr>
        <w:pStyle w:val="PL"/>
        <w:rPr>
          <w:noProof w:val="0"/>
        </w:rPr>
      </w:pPr>
    </w:p>
    <w:p w14:paraId="0EDBB698" w14:textId="77777777" w:rsidR="001E7E8F" w:rsidRPr="00EA5FA7" w:rsidRDefault="001E7E8F" w:rsidP="001E7E8F">
      <w:pPr>
        <w:pStyle w:val="PL"/>
        <w:rPr>
          <w:noProof w:val="0"/>
        </w:rPr>
      </w:pPr>
      <w:proofErr w:type="spellStart"/>
      <w:r w:rsidRPr="00EA5FA7">
        <w:rPr>
          <w:noProof w:val="0"/>
        </w:rPr>
        <w:t>NeedforGap</w:t>
      </w:r>
      <w:proofErr w:type="spellEnd"/>
      <w:r w:rsidRPr="00EA5FA7">
        <w:rPr>
          <w:noProof w:val="0"/>
        </w:rPr>
        <w:t>::= ENUMERATED {true, ...}</w:t>
      </w:r>
    </w:p>
    <w:p w14:paraId="1DF88E82" w14:textId="77777777" w:rsidR="001E7E8F" w:rsidRPr="00EA5FA7" w:rsidRDefault="001E7E8F" w:rsidP="001E7E8F">
      <w:pPr>
        <w:pStyle w:val="PL"/>
        <w:rPr>
          <w:noProof w:val="0"/>
        </w:rPr>
      </w:pPr>
    </w:p>
    <w:p w14:paraId="637FC7EC" w14:textId="77777777" w:rsidR="001E7E8F" w:rsidRPr="00EA5FA7" w:rsidRDefault="001E7E8F" w:rsidP="001E7E8F">
      <w:pPr>
        <w:pStyle w:val="PL"/>
        <w:rPr>
          <w:noProof w:val="0"/>
        </w:rPr>
      </w:pPr>
      <w:r w:rsidRPr="00EA5FA7">
        <w:rPr>
          <w:noProof w:val="0"/>
        </w:rPr>
        <w:t>Neighbour-Cell-Information-Item ::= SEQUENCE {</w:t>
      </w:r>
    </w:p>
    <w:p w14:paraId="38259981" w14:textId="77777777" w:rsidR="001E7E8F" w:rsidRPr="00EA5FA7" w:rsidRDefault="001E7E8F" w:rsidP="001E7E8F">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 xml:space="preserve">NRCGI, </w:t>
      </w:r>
    </w:p>
    <w:p w14:paraId="157EAB81" w14:textId="77777777" w:rsidR="001E7E8F" w:rsidRPr="00EA5FA7" w:rsidRDefault="001E7E8F" w:rsidP="001E7E8F">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14:paraId="37862BD6"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Neighbour-Cell-Information-</w:t>
      </w:r>
      <w:proofErr w:type="spellStart"/>
      <w:r w:rsidRPr="00EA5FA7">
        <w:rPr>
          <w:noProof w:val="0"/>
        </w:rPr>
        <w:t>ItemExtIEs</w:t>
      </w:r>
      <w:proofErr w:type="spellEnd"/>
      <w:r w:rsidRPr="00EA5FA7">
        <w:rPr>
          <w:noProof w:val="0"/>
        </w:rPr>
        <w:t xml:space="preserve"> } }</w:t>
      </w:r>
      <w:r w:rsidRPr="00EA5FA7">
        <w:rPr>
          <w:noProof w:val="0"/>
        </w:rPr>
        <w:tab/>
        <w:t>OPTIONAL</w:t>
      </w:r>
    </w:p>
    <w:p w14:paraId="314C7E85" w14:textId="77777777" w:rsidR="001E7E8F" w:rsidRPr="00EA5FA7" w:rsidRDefault="001E7E8F" w:rsidP="001E7E8F">
      <w:pPr>
        <w:pStyle w:val="PL"/>
        <w:rPr>
          <w:noProof w:val="0"/>
        </w:rPr>
      </w:pPr>
      <w:r w:rsidRPr="00EA5FA7">
        <w:rPr>
          <w:noProof w:val="0"/>
        </w:rPr>
        <w:t>}</w:t>
      </w:r>
    </w:p>
    <w:p w14:paraId="5E9E7C9F" w14:textId="77777777" w:rsidR="001E7E8F" w:rsidRPr="00EA5FA7" w:rsidRDefault="001E7E8F" w:rsidP="001E7E8F">
      <w:pPr>
        <w:pStyle w:val="PL"/>
        <w:rPr>
          <w:noProof w:val="0"/>
        </w:rPr>
      </w:pPr>
    </w:p>
    <w:p w14:paraId="011FC478" w14:textId="77777777" w:rsidR="001E7E8F" w:rsidRPr="00EA5FA7" w:rsidRDefault="001E7E8F" w:rsidP="001E7E8F">
      <w:pPr>
        <w:pStyle w:val="PL"/>
        <w:rPr>
          <w:noProof w:val="0"/>
        </w:rPr>
      </w:pPr>
      <w:r w:rsidRPr="00EA5FA7">
        <w:rPr>
          <w:noProof w:val="0"/>
        </w:rPr>
        <w:t>Neighbour-Cell-Information-</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3AC0E7DE" w14:textId="77777777" w:rsidR="001E7E8F" w:rsidRPr="00EA5FA7" w:rsidRDefault="001E7E8F" w:rsidP="001E7E8F">
      <w:pPr>
        <w:pStyle w:val="PL"/>
        <w:rPr>
          <w:noProof w:val="0"/>
        </w:rPr>
      </w:pPr>
      <w:r w:rsidRPr="00EA5FA7">
        <w:rPr>
          <w:noProof w:val="0"/>
        </w:rPr>
        <w:tab/>
        <w:t>...</w:t>
      </w:r>
    </w:p>
    <w:p w14:paraId="158BF2F0" w14:textId="77777777" w:rsidR="001E7E8F" w:rsidRPr="00EA5FA7" w:rsidRDefault="001E7E8F" w:rsidP="001E7E8F">
      <w:pPr>
        <w:pStyle w:val="PL"/>
        <w:rPr>
          <w:noProof w:val="0"/>
        </w:rPr>
      </w:pPr>
      <w:r w:rsidRPr="00EA5FA7">
        <w:rPr>
          <w:noProof w:val="0"/>
        </w:rPr>
        <w:t>}</w:t>
      </w:r>
    </w:p>
    <w:p w14:paraId="34F3A479" w14:textId="77777777" w:rsidR="001E7E8F" w:rsidRPr="00EA5FA7" w:rsidRDefault="001E7E8F" w:rsidP="001E7E8F">
      <w:pPr>
        <w:pStyle w:val="PL"/>
        <w:rPr>
          <w:noProof w:val="0"/>
        </w:rPr>
      </w:pPr>
    </w:p>
    <w:p w14:paraId="01F99425" w14:textId="77777777" w:rsidR="001E7E8F" w:rsidRPr="00EA5FA7" w:rsidRDefault="001E7E8F" w:rsidP="001E7E8F">
      <w:pPr>
        <w:pStyle w:val="PL"/>
        <w:rPr>
          <w:noProof w:val="0"/>
        </w:rPr>
      </w:pPr>
      <w:proofErr w:type="spellStart"/>
      <w:r w:rsidRPr="00EA5FA7">
        <w:rPr>
          <w:noProof w:val="0"/>
        </w:rPr>
        <w:t>NGRANAllocationAndRetentionPriority</w:t>
      </w:r>
      <w:proofErr w:type="spellEnd"/>
      <w:r w:rsidRPr="00EA5FA7">
        <w:rPr>
          <w:noProof w:val="0"/>
        </w:rPr>
        <w:t xml:space="preserve"> ::= SEQUENCE {</w:t>
      </w:r>
    </w:p>
    <w:p w14:paraId="5EB50F47" w14:textId="77777777" w:rsidR="001E7E8F" w:rsidRPr="00EA5FA7" w:rsidRDefault="001E7E8F" w:rsidP="001E7E8F">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63180DB4" w14:textId="77777777" w:rsidR="001E7E8F" w:rsidRPr="00EA5FA7" w:rsidRDefault="001E7E8F" w:rsidP="001E7E8F">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14:paraId="2CD2AD59" w14:textId="77777777" w:rsidR="001E7E8F" w:rsidRPr="00EA5FA7" w:rsidRDefault="001E7E8F" w:rsidP="001E7E8F">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14:paraId="29510BF2"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NGRANAllocationAndRetentionPriority-ExtIEs</w:t>
      </w:r>
      <w:proofErr w:type="spellEnd"/>
      <w:r w:rsidRPr="00EA5FA7">
        <w:rPr>
          <w:noProof w:val="0"/>
        </w:rPr>
        <w:t>} } OPTIONAL</w:t>
      </w:r>
    </w:p>
    <w:p w14:paraId="254409E0" w14:textId="77777777" w:rsidR="001E7E8F" w:rsidRPr="00EA5FA7" w:rsidRDefault="001E7E8F" w:rsidP="001E7E8F">
      <w:pPr>
        <w:pStyle w:val="PL"/>
        <w:rPr>
          <w:noProof w:val="0"/>
        </w:rPr>
      </w:pPr>
      <w:r w:rsidRPr="00EA5FA7">
        <w:rPr>
          <w:noProof w:val="0"/>
        </w:rPr>
        <w:t>}</w:t>
      </w:r>
    </w:p>
    <w:p w14:paraId="3E3B8A60" w14:textId="77777777" w:rsidR="001E7E8F" w:rsidRPr="00EA5FA7" w:rsidRDefault="001E7E8F" w:rsidP="001E7E8F">
      <w:pPr>
        <w:pStyle w:val="PL"/>
        <w:rPr>
          <w:noProof w:val="0"/>
        </w:rPr>
      </w:pPr>
    </w:p>
    <w:p w14:paraId="0D3860F7" w14:textId="77777777" w:rsidR="001E7E8F" w:rsidRPr="00EA5FA7" w:rsidRDefault="001E7E8F" w:rsidP="001E7E8F">
      <w:pPr>
        <w:pStyle w:val="PL"/>
        <w:rPr>
          <w:noProof w:val="0"/>
        </w:rPr>
      </w:pPr>
      <w:proofErr w:type="spellStart"/>
      <w:r w:rsidRPr="00EA5FA7">
        <w:rPr>
          <w:noProof w:val="0"/>
        </w:rPr>
        <w:t>NGRANAllocationAndRetentionPriority-ExtIEs</w:t>
      </w:r>
      <w:proofErr w:type="spellEnd"/>
      <w:r w:rsidRPr="00EA5FA7">
        <w:rPr>
          <w:noProof w:val="0"/>
        </w:rPr>
        <w:t xml:space="preserve"> F1AP-PROTOCOL-EXTENSION ::= {</w:t>
      </w:r>
    </w:p>
    <w:p w14:paraId="46ECA046" w14:textId="77777777" w:rsidR="001E7E8F" w:rsidRPr="00EA5FA7" w:rsidRDefault="001E7E8F" w:rsidP="001E7E8F">
      <w:pPr>
        <w:pStyle w:val="PL"/>
        <w:rPr>
          <w:noProof w:val="0"/>
        </w:rPr>
      </w:pPr>
      <w:r w:rsidRPr="00EA5FA7">
        <w:rPr>
          <w:noProof w:val="0"/>
        </w:rPr>
        <w:tab/>
        <w:t>...</w:t>
      </w:r>
    </w:p>
    <w:p w14:paraId="7ECD6E46" w14:textId="77777777" w:rsidR="001E7E8F" w:rsidRPr="00EA5FA7" w:rsidRDefault="001E7E8F" w:rsidP="001E7E8F">
      <w:pPr>
        <w:pStyle w:val="PL"/>
        <w:rPr>
          <w:noProof w:val="0"/>
        </w:rPr>
      </w:pPr>
      <w:r w:rsidRPr="00EA5FA7">
        <w:rPr>
          <w:noProof w:val="0"/>
        </w:rPr>
        <w:t>}</w:t>
      </w:r>
    </w:p>
    <w:p w14:paraId="2A0C7342" w14:textId="77777777" w:rsidR="001E7E8F" w:rsidRPr="00EA5FA7" w:rsidRDefault="001E7E8F" w:rsidP="001E7E8F">
      <w:pPr>
        <w:pStyle w:val="PL"/>
        <w:rPr>
          <w:noProof w:val="0"/>
        </w:rPr>
      </w:pPr>
    </w:p>
    <w:p w14:paraId="3AAE8052" w14:textId="77777777" w:rsidR="001E7E8F" w:rsidRPr="00EA5FA7" w:rsidRDefault="001E7E8F" w:rsidP="001E7E8F">
      <w:pPr>
        <w:pStyle w:val="PL"/>
        <w:rPr>
          <w:noProof w:val="0"/>
        </w:rPr>
      </w:pPr>
      <w:r w:rsidRPr="00EA5FA7">
        <w:rPr>
          <w:noProof w:val="0"/>
        </w:rPr>
        <w:t>NR-CGI-List-For-Restart-Item ::= SEQUENCE {</w:t>
      </w:r>
    </w:p>
    <w:p w14:paraId="537D9F5B" w14:textId="77777777" w:rsidR="001E7E8F" w:rsidRPr="00EA5FA7" w:rsidRDefault="001E7E8F" w:rsidP="001E7E8F">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15575089"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NR-CGI-List-For-Restart-</w:t>
      </w:r>
      <w:proofErr w:type="spellStart"/>
      <w:r w:rsidRPr="00EA5FA7">
        <w:rPr>
          <w:noProof w:val="0"/>
        </w:rPr>
        <w:t>ItemExtIEs</w:t>
      </w:r>
      <w:proofErr w:type="spellEnd"/>
      <w:r w:rsidRPr="00EA5FA7">
        <w:rPr>
          <w:noProof w:val="0"/>
        </w:rPr>
        <w:t xml:space="preserve"> } }</w:t>
      </w:r>
      <w:r w:rsidRPr="00EA5FA7">
        <w:rPr>
          <w:noProof w:val="0"/>
        </w:rPr>
        <w:tab/>
        <w:t>OPTIONAL,</w:t>
      </w:r>
    </w:p>
    <w:p w14:paraId="51B94F84" w14:textId="77777777" w:rsidR="001E7E8F" w:rsidRPr="00EA5FA7" w:rsidRDefault="001E7E8F" w:rsidP="001E7E8F">
      <w:pPr>
        <w:pStyle w:val="PL"/>
        <w:rPr>
          <w:noProof w:val="0"/>
        </w:rPr>
      </w:pPr>
      <w:r w:rsidRPr="00EA5FA7">
        <w:rPr>
          <w:noProof w:val="0"/>
        </w:rPr>
        <w:tab/>
        <w:t>...</w:t>
      </w:r>
    </w:p>
    <w:p w14:paraId="4D2C5A30" w14:textId="77777777" w:rsidR="001E7E8F" w:rsidRPr="00EA5FA7" w:rsidRDefault="001E7E8F" w:rsidP="001E7E8F">
      <w:pPr>
        <w:pStyle w:val="PL"/>
        <w:rPr>
          <w:noProof w:val="0"/>
        </w:rPr>
      </w:pPr>
      <w:r w:rsidRPr="00EA5FA7">
        <w:rPr>
          <w:noProof w:val="0"/>
        </w:rPr>
        <w:t>}</w:t>
      </w:r>
    </w:p>
    <w:p w14:paraId="398CB81B" w14:textId="77777777" w:rsidR="001E7E8F" w:rsidRPr="00EA5FA7" w:rsidRDefault="001E7E8F" w:rsidP="001E7E8F">
      <w:pPr>
        <w:pStyle w:val="PL"/>
        <w:rPr>
          <w:noProof w:val="0"/>
        </w:rPr>
      </w:pPr>
    </w:p>
    <w:p w14:paraId="667FC763" w14:textId="77777777" w:rsidR="001E7E8F" w:rsidRPr="00EA5FA7" w:rsidRDefault="001E7E8F" w:rsidP="001E7E8F">
      <w:pPr>
        <w:pStyle w:val="PL"/>
        <w:rPr>
          <w:noProof w:val="0"/>
        </w:rPr>
      </w:pPr>
      <w:r w:rsidRPr="00EA5FA7">
        <w:rPr>
          <w:noProof w:val="0"/>
        </w:rPr>
        <w:lastRenderedPageBreak/>
        <w:t>NR-CGI-List-For-Restart-</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4F110A2A" w14:textId="77777777" w:rsidR="001E7E8F" w:rsidRPr="00EA5FA7" w:rsidRDefault="001E7E8F" w:rsidP="001E7E8F">
      <w:pPr>
        <w:pStyle w:val="PL"/>
        <w:rPr>
          <w:noProof w:val="0"/>
        </w:rPr>
      </w:pPr>
      <w:r w:rsidRPr="00EA5FA7">
        <w:rPr>
          <w:noProof w:val="0"/>
        </w:rPr>
        <w:tab/>
        <w:t>...</w:t>
      </w:r>
    </w:p>
    <w:p w14:paraId="5BBFC7FF" w14:textId="77777777" w:rsidR="001E7E8F" w:rsidRPr="00EA5FA7" w:rsidRDefault="001E7E8F" w:rsidP="001E7E8F">
      <w:pPr>
        <w:pStyle w:val="PL"/>
        <w:rPr>
          <w:noProof w:val="0"/>
        </w:rPr>
      </w:pPr>
      <w:r w:rsidRPr="00EA5FA7">
        <w:rPr>
          <w:noProof w:val="0"/>
        </w:rPr>
        <w:t>}</w:t>
      </w:r>
    </w:p>
    <w:p w14:paraId="67685A33" w14:textId="77777777" w:rsidR="001E7E8F" w:rsidRPr="00EA5FA7" w:rsidRDefault="001E7E8F" w:rsidP="001E7E8F">
      <w:pPr>
        <w:pStyle w:val="PL"/>
        <w:rPr>
          <w:noProof w:val="0"/>
        </w:rPr>
      </w:pPr>
    </w:p>
    <w:p w14:paraId="29594B31" w14:textId="77777777" w:rsidR="001E7E8F" w:rsidRPr="00EA5FA7" w:rsidRDefault="001E7E8F" w:rsidP="001E7E8F">
      <w:pPr>
        <w:pStyle w:val="PL"/>
        <w:rPr>
          <w:noProof w:val="0"/>
        </w:rPr>
      </w:pPr>
      <w:r w:rsidRPr="00EA5FA7">
        <w:rPr>
          <w:noProof w:val="0"/>
        </w:rPr>
        <w:t>NonDynamic5QIDescriptor</w:t>
      </w:r>
      <w:r w:rsidRPr="00EA5FA7">
        <w:rPr>
          <w:noProof w:val="0"/>
        </w:rPr>
        <w:tab/>
        <w:t>::= SEQUENCE {</w:t>
      </w:r>
    </w:p>
    <w:p w14:paraId="61A66985" w14:textId="77777777" w:rsidR="001E7E8F" w:rsidRPr="00EA5FA7" w:rsidRDefault="001E7E8F" w:rsidP="001E7E8F">
      <w:pPr>
        <w:pStyle w:val="PL"/>
        <w:rPr>
          <w:noProof w:val="0"/>
        </w:rPr>
      </w:pPr>
      <w:r w:rsidRPr="00EA5FA7">
        <w:rPr>
          <w:noProof w:val="0"/>
        </w:rPr>
        <w:tab/>
      </w:r>
      <w:proofErr w:type="spellStart"/>
      <w:r w:rsidRPr="00EA5FA7">
        <w:rPr>
          <w:noProof w:val="0"/>
        </w:rPr>
        <w:t>fiveQI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82B0189" w14:textId="77777777" w:rsidR="001E7E8F" w:rsidRPr="00EA5FA7" w:rsidRDefault="001E7E8F" w:rsidP="001E7E8F">
      <w:pPr>
        <w:pStyle w:val="PL"/>
        <w:rPr>
          <w:noProof w:val="0"/>
        </w:rPr>
      </w:pPr>
      <w:r w:rsidRPr="00EA5FA7">
        <w:rPr>
          <w:noProof w:val="0"/>
        </w:rPr>
        <w:tab/>
      </w:r>
      <w:proofErr w:type="spellStart"/>
      <w:r w:rsidRPr="00EA5FA7">
        <w:rPr>
          <w:noProof w:val="0"/>
        </w:rPr>
        <w:t>qoSPriorityLevel</w:t>
      </w:r>
      <w:proofErr w:type="spellEnd"/>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34E6C607" w14:textId="77777777" w:rsidR="001E7E8F" w:rsidRPr="00EA5FA7" w:rsidRDefault="001E7E8F" w:rsidP="001E7E8F">
      <w:pPr>
        <w:pStyle w:val="PL"/>
        <w:rPr>
          <w:noProof w:val="0"/>
        </w:rPr>
      </w:pPr>
      <w:r w:rsidRPr="00EA5FA7">
        <w:rPr>
          <w:noProof w:val="0"/>
        </w:rPr>
        <w:tab/>
      </w:r>
      <w:proofErr w:type="spellStart"/>
      <w:r w:rsidRPr="00EA5FA7">
        <w:rPr>
          <w:noProof w:val="0"/>
        </w:rPr>
        <w:t>averagingWindow</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AveragingWindow</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447CB8B" w14:textId="77777777" w:rsidR="001E7E8F" w:rsidRPr="00EA5FA7" w:rsidRDefault="001E7E8F" w:rsidP="001E7E8F">
      <w:pPr>
        <w:pStyle w:val="PL"/>
        <w:rPr>
          <w:noProof w:val="0"/>
        </w:rPr>
      </w:pP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r w:rsidRPr="00EA5FA7">
        <w:rPr>
          <w:noProof w:val="0"/>
        </w:rPr>
        <w:tab/>
        <w:t>OPTIONAL,</w:t>
      </w:r>
    </w:p>
    <w:p w14:paraId="21585489"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NonDynamic5QIDescriptor-ExtIEs } } OPTIONAL</w:t>
      </w:r>
    </w:p>
    <w:p w14:paraId="54AFD8B8" w14:textId="77777777" w:rsidR="001E7E8F" w:rsidRPr="00EA5FA7" w:rsidRDefault="001E7E8F" w:rsidP="001E7E8F">
      <w:pPr>
        <w:pStyle w:val="PL"/>
        <w:rPr>
          <w:noProof w:val="0"/>
        </w:rPr>
      </w:pPr>
      <w:r w:rsidRPr="00EA5FA7">
        <w:rPr>
          <w:noProof w:val="0"/>
        </w:rPr>
        <w:t>}</w:t>
      </w:r>
    </w:p>
    <w:p w14:paraId="7919F996" w14:textId="77777777" w:rsidR="001E7E8F" w:rsidRPr="00EA5FA7" w:rsidRDefault="001E7E8F" w:rsidP="001E7E8F">
      <w:pPr>
        <w:pStyle w:val="PL"/>
        <w:rPr>
          <w:noProof w:val="0"/>
        </w:rPr>
      </w:pPr>
    </w:p>
    <w:p w14:paraId="7488DB29" w14:textId="77777777" w:rsidR="001E7E8F" w:rsidRPr="00EA5FA7" w:rsidRDefault="001E7E8F" w:rsidP="001E7E8F">
      <w:pPr>
        <w:pStyle w:val="PL"/>
        <w:rPr>
          <w:noProof w:val="0"/>
        </w:rPr>
      </w:pPr>
      <w:r w:rsidRPr="00EA5FA7">
        <w:rPr>
          <w:noProof w:val="0"/>
        </w:rPr>
        <w:t>NonDynamic5QIDescriptor-ExtIEs F1AP-PROTOCOL-EXTENSION ::= {</w:t>
      </w:r>
    </w:p>
    <w:p w14:paraId="414CB4D9" w14:textId="77777777" w:rsidR="001E7E8F" w:rsidRPr="00EA5FA7" w:rsidRDefault="001E7E8F" w:rsidP="001E7E8F">
      <w:pPr>
        <w:pStyle w:val="PL"/>
        <w:rPr>
          <w:noProof w:val="0"/>
        </w:rPr>
      </w:pPr>
      <w:r w:rsidRPr="00EA5FA7">
        <w:rPr>
          <w:noProof w:val="0"/>
        </w:rPr>
        <w:tab/>
        <w:t>...</w:t>
      </w:r>
    </w:p>
    <w:p w14:paraId="36C2B389" w14:textId="77777777" w:rsidR="001E7E8F" w:rsidRPr="00EA5FA7" w:rsidRDefault="001E7E8F" w:rsidP="001E7E8F">
      <w:pPr>
        <w:pStyle w:val="PL"/>
        <w:rPr>
          <w:noProof w:val="0"/>
        </w:rPr>
      </w:pPr>
      <w:r w:rsidRPr="00EA5FA7">
        <w:rPr>
          <w:noProof w:val="0"/>
        </w:rPr>
        <w:t>}</w:t>
      </w:r>
    </w:p>
    <w:p w14:paraId="666E6C47" w14:textId="77777777" w:rsidR="001E7E8F" w:rsidRPr="00EA5FA7" w:rsidRDefault="001E7E8F" w:rsidP="001E7E8F">
      <w:pPr>
        <w:pStyle w:val="PL"/>
        <w:rPr>
          <w:noProof w:val="0"/>
        </w:rPr>
      </w:pPr>
    </w:p>
    <w:p w14:paraId="353CD402" w14:textId="77777777" w:rsidR="001E7E8F" w:rsidRPr="00EA5FA7" w:rsidRDefault="001E7E8F" w:rsidP="001E7E8F">
      <w:pPr>
        <w:pStyle w:val="PL"/>
        <w:rPr>
          <w:noProof w:val="0"/>
        </w:rPr>
      </w:pPr>
      <w:r w:rsidRPr="00EA5FA7">
        <w:rPr>
          <w:noProof w:val="0"/>
        </w:rPr>
        <w:t>Notification-Cause ::= ENUMERATED {fulfilled, not-fulfilled, ...}</w:t>
      </w:r>
    </w:p>
    <w:p w14:paraId="799E1FFF" w14:textId="77777777" w:rsidR="001E7E8F" w:rsidRPr="00EA5FA7" w:rsidRDefault="001E7E8F" w:rsidP="001E7E8F">
      <w:pPr>
        <w:pStyle w:val="PL"/>
        <w:rPr>
          <w:noProof w:val="0"/>
        </w:rPr>
      </w:pPr>
    </w:p>
    <w:p w14:paraId="423E8095" w14:textId="77777777" w:rsidR="001E7E8F" w:rsidRPr="00EA5FA7" w:rsidRDefault="001E7E8F" w:rsidP="001E7E8F">
      <w:pPr>
        <w:pStyle w:val="PL"/>
        <w:rPr>
          <w:noProof w:val="0"/>
        </w:rPr>
      </w:pPr>
      <w:proofErr w:type="spellStart"/>
      <w:r w:rsidRPr="00EA5FA7">
        <w:rPr>
          <w:noProof w:val="0"/>
        </w:rPr>
        <w:t>NotificationControl</w:t>
      </w:r>
      <w:proofErr w:type="spellEnd"/>
      <w:r w:rsidRPr="00EA5FA7">
        <w:rPr>
          <w:noProof w:val="0"/>
        </w:rPr>
        <w:t xml:space="preserve"> ::= ENUMERATED {active, not-active, ...}</w:t>
      </w:r>
    </w:p>
    <w:p w14:paraId="72D7B336" w14:textId="77777777" w:rsidR="001E7E8F" w:rsidRPr="00EA5FA7" w:rsidRDefault="001E7E8F" w:rsidP="001E7E8F">
      <w:pPr>
        <w:pStyle w:val="PL"/>
        <w:rPr>
          <w:noProof w:val="0"/>
        </w:rPr>
      </w:pPr>
    </w:p>
    <w:p w14:paraId="58030BB6" w14:textId="77777777" w:rsidR="001E7E8F" w:rsidRPr="00EA5FA7" w:rsidRDefault="001E7E8F" w:rsidP="001E7E8F">
      <w:pPr>
        <w:pStyle w:val="PL"/>
        <w:rPr>
          <w:noProof w:val="0"/>
        </w:rPr>
      </w:pPr>
      <w:proofErr w:type="spellStart"/>
      <w:r w:rsidRPr="00EA5FA7">
        <w:rPr>
          <w:noProof w:val="0"/>
        </w:rPr>
        <w:t>NotificationInformation</w:t>
      </w:r>
      <w:proofErr w:type="spellEnd"/>
      <w:r w:rsidRPr="00EA5FA7">
        <w:rPr>
          <w:noProof w:val="0"/>
        </w:rPr>
        <w:t xml:space="preserve"> ::= SEQUENCE {</w:t>
      </w:r>
    </w:p>
    <w:p w14:paraId="07E530F1" w14:textId="77777777" w:rsidR="001E7E8F" w:rsidRPr="00EA5FA7" w:rsidRDefault="001E7E8F" w:rsidP="001E7E8F">
      <w:pPr>
        <w:pStyle w:val="PL"/>
        <w:rPr>
          <w:noProof w:val="0"/>
        </w:rPr>
      </w:pPr>
      <w:r w:rsidRPr="00EA5FA7">
        <w:rPr>
          <w:noProof w:val="0"/>
        </w:rPr>
        <w:tab/>
        <w:t>message-Identifier</w:t>
      </w:r>
      <w:r w:rsidRPr="00EA5FA7">
        <w:rPr>
          <w:noProof w:val="0"/>
        </w:rPr>
        <w:tab/>
      </w:r>
      <w:proofErr w:type="spellStart"/>
      <w:r w:rsidRPr="00EA5FA7">
        <w:rPr>
          <w:noProof w:val="0"/>
        </w:rPr>
        <w:t>MessageIdentifier</w:t>
      </w:r>
      <w:proofErr w:type="spellEnd"/>
      <w:r w:rsidRPr="00EA5FA7">
        <w:rPr>
          <w:noProof w:val="0"/>
        </w:rPr>
        <w:t>,</w:t>
      </w:r>
    </w:p>
    <w:p w14:paraId="7E934FA2" w14:textId="77777777" w:rsidR="001E7E8F" w:rsidRPr="00EA5FA7" w:rsidRDefault="001E7E8F" w:rsidP="001E7E8F">
      <w:pPr>
        <w:pStyle w:val="PL"/>
        <w:rPr>
          <w:noProof w:val="0"/>
        </w:rPr>
      </w:pPr>
      <w:r w:rsidRPr="00EA5FA7">
        <w:rPr>
          <w:noProof w:val="0"/>
        </w:rPr>
        <w:tab/>
      </w:r>
      <w:proofErr w:type="spellStart"/>
      <w:r w:rsidRPr="00EA5FA7">
        <w:rPr>
          <w:noProof w:val="0"/>
        </w:rPr>
        <w:t>serialNumber</w:t>
      </w:r>
      <w:proofErr w:type="spellEnd"/>
      <w:r w:rsidRPr="00EA5FA7">
        <w:rPr>
          <w:noProof w:val="0"/>
        </w:rPr>
        <w:tab/>
      </w:r>
      <w:r w:rsidRPr="00EA5FA7">
        <w:rPr>
          <w:noProof w:val="0"/>
        </w:rPr>
        <w:tab/>
      </w:r>
      <w:proofErr w:type="spellStart"/>
      <w:r w:rsidRPr="00EA5FA7">
        <w:rPr>
          <w:noProof w:val="0"/>
        </w:rPr>
        <w:t>SerialNumber</w:t>
      </w:r>
      <w:proofErr w:type="spellEnd"/>
      <w:r w:rsidRPr="00EA5FA7">
        <w:rPr>
          <w:noProof w:val="0"/>
        </w:rPr>
        <w:t>,</w:t>
      </w:r>
    </w:p>
    <w:p w14:paraId="746301FE"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NotificationInformationExtIEs</w:t>
      </w:r>
      <w:proofErr w:type="spellEnd"/>
      <w:r w:rsidRPr="00EA5FA7">
        <w:rPr>
          <w:noProof w:val="0"/>
        </w:rPr>
        <w:t>} } OPTIONAL,</w:t>
      </w:r>
    </w:p>
    <w:p w14:paraId="15506F21" w14:textId="77777777" w:rsidR="001E7E8F" w:rsidRPr="00EA5FA7" w:rsidRDefault="001E7E8F" w:rsidP="001E7E8F">
      <w:pPr>
        <w:pStyle w:val="PL"/>
        <w:rPr>
          <w:noProof w:val="0"/>
        </w:rPr>
      </w:pPr>
      <w:r w:rsidRPr="00EA5FA7">
        <w:rPr>
          <w:noProof w:val="0"/>
        </w:rPr>
        <w:tab/>
        <w:t>...</w:t>
      </w:r>
    </w:p>
    <w:p w14:paraId="49C3F039" w14:textId="77777777" w:rsidR="001E7E8F" w:rsidRPr="00EA5FA7" w:rsidRDefault="001E7E8F" w:rsidP="001E7E8F">
      <w:pPr>
        <w:pStyle w:val="PL"/>
        <w:rPr>
          <w:noProof w:val="0"/>
        </w:rPr>
      </w:pPr>
      <w:r w:rsidRPr="00EA5FA7">
        <w:rPr>
          <w:noProof w:val="0"/>
        </w:rPr>
        <w:t>}</w:t>
      </w:r>
    </w:p>
    <w:p w14:paraId="7CE38D20" w14:textId="77777777" w:rsidR="001E7E8F" w:rsidRPr="00EA5FA7" w:rsidRDefault="001E7E8F" w:rsidP="001E7E8F">
      <w:pPr>
        <w:pStyle w:val="PL"/>
        <w:rPr>
          <w:noProof w:val="0"/>
        </w:rPr>
      </w:pPr>
    </w:p>
    <w:p w14:paraId="40A9FD56" w14:textId="77777777" w:rsidR="001E7E8F" w:rsidRPr="00EA5FA7" w:rsidRDefault="001E7E8F" w:rsidP="001E7E8F">
      <w:pPr>
        <w:pStyle w:val="PL"/>
        <w:rPr>
          <w:noProof w:val="0"/>
        </w:rPr>
      </w:pPr>
      <w:proofErr w:type="spellStart"/>
      <w:r w:rsidRPr="00EA5FA7">
        <w:rPr>
          <w:noProof w:val="0"/>
        </w:rPr>
        <w:t>NotificationInformationExtIEs</w:t>
      </w:r>
      <w:proofErr w:type="spellEnd"/>
      <w:r w:rsidRPr="00EA5FA7">
        <w:rPr>
          <w:noProof w:val="0"/>
        </w:rPr>
        <w:tab/>
      </w:r>
      <w:r w:rsidRPr="00EA5FA7">
        <w:rPr>
          <w:noProof w:val="0"/>
        </w:rPr>
        <w:tab/>
        <w:t>F1AP-PROTOCOL-EXTENSION ::= {</w:t>
      </w:r>
    </w:p>
    <w:p w14:paraId="546897B2" w14:textId="77777777" w:rsidR="001E7E8F" w:rsidRPr="00EA5FA7" w:rsidRDefault="001E7E8F" w:rsidP="001E7E8F">
      <w:pPr>
        <w:pStyle w:val="PL"/>
        <w:rPr>
          <w:noProof w:val="0"/>
        </w:rPr>
      </w:pPr>
      <w:r w:rsidRPr="00EA5FA7">
        <w:rPr>
          <w:noProof w:val="0"/>
        </w:rPr>
        <w:tab/>
        <w:t>...</w:t>
      </w:r>
    </w:p>
    <w:p w14:paraId="4B905E22" w14:textId="77777777" w:rsidR="001E7E8F" w:rsidRPr="00EA5FA7" w:rsidRDefault="001E7E8F" w:rsidP="001E7E8F">
      <w:pPr>
        <w:pStyle w:val="PL"/>
        <w:rPr>
          <w:noProof w:val="0"/>
        </w:rPr>
      </w:pPr>
      <w:r w:rsidRPr="00EA5FA7">
        <w:rPr>
          <w:noProof w:val="0"/>
        </w:rPr>
        <w:t>}</w:t>
      </w:r>
    </w:p>
    <w:p w14:paraId="7C78095A" w14:textId="77777777" w:rsidR="001E7E8F" w:rsidRPr="00EA5FA7" w:rsidRDefault="001E7E8F" w:rsidP="001E7E8F">
      <w:pPr>
        <w:pStyle w:val="PL"/>
        <w:rPr>
          <w:noProof w:val="0"/>
        </w:rPr>
      </w:pPr>
    </w:p>
    <w:p w14:paraId="240BBB15" w14:textId="77777777" w:rsidR="001E7E8F" w:rsidRPr="00EA5FA7" w:rsidRDefault="001E7E8F" w:rsidP="001E7E8F">
      <w:pPr>
        <w:pStyle w:val="PL"/>
        <w:rPr>
          <w:rFonts w:eastAsia="SimSun"/>
        </w:rPr>
      </w:pPr>
      <w:proofErr w:type="spellStart"/>
      <w:r w:rsidRPr="00EA5FA7">
        <w:rPr>
          <w:noProof w:val="0"/>
        </w:rPr>
        <w:t>N</w:t>
      </w:r>
      <w:r w:rsidRPr="00EA5FA7">
        <w:rPr>
          <w:rFonts w:eastAsia="SimSun"/>
        </w:rPr>
        <w:t>RFreqInfo</w:t>
      </w:r>
      <w:proofErr w:type="spellEnd"/>
      <w:r w:rsidRPr="00EA5FA7">
        <w:rPr>
          <w:rFonts w:eastAsia="SimSun"/>
        </w:rPr>
        <w:t xml:space="preserve"> ::=  SEQUENCE {</w:t>
      </w:r>
    </w:p>
    <w:p w14:paraId="7114D1FE" w14:textId="77777777" w:rsidR="001E7E8F" w:rsidRPr="00EA5FA7" w:rsidRDefault="001E7E8F" w:rsidP="001E7E8F">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46C8F469" w14:textId="77777777" w:rsidR="001E7E8F" w:rsidRPr="00EA5FA7" w:rsidRDefault="001E7E8F" w:rsidP="001E7E8F">
      <w:pPr>
        <w:pStyle w:val="PL"/>
        <w:rPr>
          <w:noProof w:val="0"/>
        </w:rPr>
      </w:pPr>
      <w:r w:rsidRPr="00EA5FA7">
        <w:rPr>
          <w:noProof w:val="0"/>
        </w:rPr>
        <w:tab/>
      </w:r>
      <w:proofErr w:type="spellStart"/>
      <w:r w:rsidRPr="00EA5FA7">
        <w:rPr>
          <w:noProof w:val="0"/>
        </w:rPr>
        <w:t>sul</w:t>
      </w:r>
      <w:proofErr w:type="spellEnd"/>
      <w:r w:rsidRPr="00EA5FA7">
        <w:rPr>
          <w:noProof w:val="0"/>
        </w:rPr>
        <w:t>-Information</w:t>
      </w:r>
      <w:r w:rsidRPr="00EA5FA7">
        <w:rPr>
          <w:noProof w:val="0"/>
        </w:rPr>
        <w:tab/>
        <w:t>SUL-Information</w:t>
      </w:r>
      <w:r w:rsidRPr="00EA5FA7">
        <w:rPr>
          <w:noProof w:val="0"/>
        </w:rPr>
        <w:tab/>
      </w:r>
      <w:r w:rsidRPr="00EA5FA7">
        <w:rPr>
          <w:noProof w:val="0"/>
        </w:rPr>
        <w:tab/>
        <w:t>OPTIONAL,</w:t>
      </w:r>
    </w:p>
    <w:p w14:paraId="265532CB" w14:textId="77777777" w:rsidR="001E7E8F" w:rsidRPr="00EA5FA7" w:rsidRDefault="001E7E8F" w:rsidP="001E7E8F">
      <w:pPr>
        <w:pStyle w:val="PL"/>
        <w:rPr>
          <w:noProof w:val="0"/>
        </w:rPr>
      </w:pPr>
      <w:r w:rsidRPr="00EA5FA7">
        <w:rPr>
          <w:noProof w:val="0"/>
        </w:rPr>
        <w:tab/>
      </w:r>
      <w:proofErr w:type="spellStart"/>
      <w:r w:rsidRPr="00EA5FA7">
        <w:rPr>
          <w:noProof w:val="0"/>
        </w:rPr>
        <w:t>freqBandListNr</w:t>
      </w:r>
      <w:proofErr w:type="spellEnd"/>
      <w:r w:rsidRPr="00EA5FA7">
        <w:rPr>
          <w:noProof w:val="0"/>
        </w:rPr>
        <w:tab/>
        <w:t xml:space="preserve">SEQUENCE (SIZE(1..maxnoofNrCellBands)) OF </w:t>
      </w:r>
      <w:proofErr w:type="spellStart"/>
      <w:r w:rsidRPr="00EA5FA7">
        <w:rPr>
          <w:noProof w:val="0"/>
        </w:rPr>
        <w:t>FreqBandNrItem</w:t>
      </w:r>
      <w:proofErr w:type="spellEnd"/>
      <w:r w:rsidRPr="00EA5FA7">
        <w:rPr>
          <w:noProof w:val="0"/>
        </w:rPr>
        <w:t>,</w:t>
      </w:r>
    </w:p>
    <w:p w14:paraId="2D8A56A3"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NRFreqInfoExtIEs</w:t>
      </w:r>
      <w:proofErr w:type="spellEnd"/>
      <w:r w:rsidRPr="00EA5FA7">
        <w:rPr>
          <w:noProof w:val="0"/>
        </w:rPr>
        <w:t>} } OPTIONAL,</w:t>
      </w:r>
    </w:p>
    <w:p w14:paraId="2F2A6A3B" w14:textId="77777777" w:rsidR="001E7E8F" w:rsidRPr="00EA5FA7" w:rsidRDefault="001E7E8F" w:rsidP="001E7E8F">
      <w:pPr>
        <w:pStyle w:val="PL"/>
        <w:rPr>
          <w:noProof w:val="0"/>
        </w:rPr>
      </w:pPr>
      <w:r w:rsidRPr="00EA5FA7">
        <w:rPr>
          <w:noProof w:val="0"/>
        </w:rPr>
        <w:tab/>
        <w:t>...</w:t>
      </w:r>
    </w:p>
    <w:p w14:paraId="093A2A0F" w14:textId="77777777" w:rsidR="001E7E8F" w:rsidRPr="00EA5FA7" w:rsidRDefault="001E7E8F" w:rsidP="001E7E8F">
      <w:pPr>
        <w:pStyle w:val="PL"/>
        <w:rPr>
          <w:noProof w:val="0"/>
        </w:rPr>
      </w:pPr>
      <w:r w:rsidRPr="00EA5FA7">
        <w:rPr>
          <w:noProof w:val="0"/>
        </w:rPr>
        <w:t>}</w:t>
      </w:r>
    </w:p>
    <w:p w14:paraId="176C4603" w14:textId="77777777" w:rsidR="001E7E8F" w:rsidRPr="00EA5FA7" w:rsidRDefault="001E7E8F" w:rsidP="001E7E8F">
      <w:pPr>
        <w:pStyle w:val="PL"/>
        <w:rPr>
          <w:noProof w:val="0"/>
        </w:rPr>
      </w:pPr>
    </w:p>
    <w:p w14:paraId="2FC69C49" w14:textId="77777777" w:rsidR="001E7E8F" w:rsidRPr="00EA5FA7" w:rsidRDefault="001E7E8F" w:rsidP="001E7E8F">
      <w:pPr>
        <w:pStyle w:val="PL"/>
        <w:rPr>
          <w:noProof w:val="0"/>
        </w:rPr>
      </w:pPr>
      <w:proofErr w:type="spellStart"/>
      <w:r w:rsidRPr="00EA5FA7">
        <w:rPr>
          <w:noProof w:val="0"/>
        </w:rPr>
        <w:t>NRFreqInfoExtIEs</w:t>
      </w:r>
      <w:proofErr w:type="spellEnd"/>
      <w:r w:rsidRPr="00EA5FA7">
        <w:rPr>
          <w:noProof w:val="0"/>
        </w:rPr>
        <w:tab/>
      </w:r>
      <w:r w:rsidRPr="00EA5FA7">
        <w:rPr>
          <w:noProof w:val="0"/>
        </w:rPr>
        <w:tab/>
        <w:t>F1AP-PROTOCOL-EXTENSION ::= {</w:t>
      </w:r>
    </w:p>
    <w:p w14:paraId="71666306" w14:textId="77777777" w:rsidR="001E7E8F" w:rsidRPr="00EA5FA7" w:rsidRDefault="001E7E8F" w:rsidP="001E7E8F">
      <w:pPr>
        <w:pStyle w:val="PL"/>
        <w:rPr>
          <w:noProof w:val="0"/>
        </w:rPr>
      </w:pPr>
      <w:r w:rsidRPr="00EA5FA7">
        <w:rPr>
          <w:noProof w:val="0"/>
        </w:rPr>
        <w:tab/>
        <w:t>...</w:t>
      </w:r>
    </w:p>
    <w:p w14:paraId="7FF1DA75" w14:textId="77777777" w:rsidR="001E7E8F" w:rsidRPr="00EA5FA7" w:rsidRDefault="001E7E8F" w:rsidP="001E7E8F">
      <w:pPr>
        <w:pStyle w:val="PL"/>
        <w:rPr>
          <w:noProof w:val="0"/>
        </w:rPr>
      </w:pPr>
      <w:r w:rsidRPr="00EA5FA7">
        <w:rPr>
          <w:noProof w:val="0"/>
        </w:rPr>
        <w:t>}</w:t>
      </w:r>
    </w:p>
    <w:p w14:paraId="7C56AF50" w14:textId="77777777" w:rsidR="001E7E8F" w:rsidRPr="00EA5FA7" w:rsidRDefault="001E7E8F" w:rsidP="001E7E8F">
      <w:pPr>
        <w:pStyle w:val="PL"/>
        <w:rPr>
          <w:noProof w:val="0"/>
        </w:rPr>
      </w:pPr>
    </w:p>
    <w:p w14:paraId="24909729" w14:textId="77777777" w:rsidR="001E7E8F" w:rsidRPr="00EA5FA7" w:rsidRDefault="001E7E8F" w:rsidP="001E7E8F">
      <w:pPr>
        <w:pStyle w:val="PL"/>
        <w:rPr>
          <w:noProof w:val="0"/>
        </w:rPr>
      </w:pPr>
      <w:r w:rsidRPr="00EA5FA7">
        <w:rPr>
          <w:noProof w:val="0"/>
        </w:rPr>
        <w:t>N</w:t>
      </w:r>
      <w:r w:rsidRPr="00EA5FA7">
        <w:rPr>
          <w:rFonts w:eastAsia="SimSun"/>
        </w:rPr>
        <w:t>R</w:t>
      </w:r>
      <w:r w:rsidRPr="00EA5FA7">
        <w:rPr>
          <w:noProof w:val="0"/>
        </w:rPr>
        <w:t>CGI ::= SEQUENCE {</w:t>
      </w:r>
    </w:p>
    <w:p w14:paraId="5A03C68D" w14:textId="77777777" w:rsidR="001E7E8F" w:rsidRPr="00EA5FA7" w:rsidRDefault="001E7E8F" w:rsidP="001E7E8F">
      <w:pPr>
        <w:pStyle w:val="PL"/>
        <w:tabs>
          <w:tab w:val="clear" w:pos="3072"/>
          <w:tab w:val="left" w:pos="2995"/>
        </w:tabs>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t>PLMN-Identity,</w:t>
      </w:r>
    </w:p>
    <w:p w14:paraId="5DE4F413" w14:textId="77777777" w:rsidR="001E7E8F" w:rsidRPr="00EA5FA7" w:rsidRDefault="001E7E8F" w:rsidP="001E7E8F">
      <w:pPr>
        <w:pStyle w:val="PL"/>
        <w:rPr>
          <w:noProof w:val="0"/>
        </w:rPr>
      </w:pPr>
      <w:r w:rsidRPr="00EA5FA7">
        <w:rPr>
          <w:noProof w:val="0"/>
        </w:rPr>
        <w:tab/>
      </w:r>
      <w:proofErr w:type="spellStart"/>
      <w:r w:rsidRPr="00EA5FA7">
        <w:rPr>
          <w:noProof w:val="0"/>
        </w:rPr>
        <w:t>nRCellIdentity</w:t>
      </w:r>
      <w:proofErr w:type="spellEnd"/>
      <w:r w:rsidRPr="00EA5FA7">
        <w:rPr>
          <w:noProof w:val="0"/>
        </w:rPr>
        <w:tab/>
      </w:r>
      <w:r w:rsidRPr="00EA5FA7">
        <w:rPr>
          <w:noProof w:val="0"/>
        </w:rPr>
        <w:tab/>
      </w:r>
      <w:r w:rsidRPr="00EA5FA7">
        <w:rPr>
          <w:noProof w:val="0"/>
        </w:rPr>
        <w:tab/>
      </w:r>
      <w:proofErr w:type="spellStart"/>
      <w:r w:rsidRPr="00EA5FA7">
        <w:rPr>
          <w:noProof w:val="0"/>
        </w:rPr>
        <w:t>NRCellIdentity</w:t>
      </w:r>
      <w:proofErr w:type="spellEnd"/>
      <w:r w:rsidRPr="00EA5FA7">
        <w:rPr>
          <w:noProof w:val="0"/>
        </w:rPr>
        <w:t>,</w:t>
      </w:r>
    </w:p>
    <w:p w14:paraId="33746979"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 OPTIONAL,</w:t>
      </w:r>
    </w:p>
    <w:p w14:paraId="13FF285E" w14:textId="77777777" w:rsidR="001E7E8F" w:rsidRPr="00EA5FA7" w:rsidRDefault="001E7E8F" w:rsidP="001E7E8F">
      <w:pPr>
        <w:pStyle w:val="PL"/>
        <w:rPr>
          <w:noProof w:val="0"/>
        </w:rPr>
      </w:pPr>
      <w:r w:rsidRPr="00EA5FA7">
        <w:rPr>
          <w:noProof w:val="0"/>
        </w:rPr>
        <w:tab/>
        <w:t>...</w:t>
      </w:r>
    </w:p>
    <w:p w14:paraId="3EBC56B8" w14:textId="77777777" w:rsidR="001E7E8F" w:rsidRPr="00EA5FA7" w:rsidRDefault="001E7E8F" w:rsidP="001E7E8F">
      <w:pPr>
        <w:pStyle w:val="PL"/>
        <w:rPr>
          <w:noProof w:val="0"/>
        </w:rPr>
      </w:pPr>
      <w:r w:rsidRPr="00EA5FA7">
        <w:rPr>
          <w:noProof w:val="0"/>
        </w:rPr>
        <w:t>}</w:t>
      </w:r>
    </w:p>
    <w:p w14:paraId="5A57B000" w14:textId="77777777" w:rsidR="001E7E8F" w:rsidRPr="00EA5FA7" w:rsidRDefault="001E7E8F" w:rsidP="001E7E8F">
      <w:pPr>
        <w:pStyle w:val="PL"/>
        <w:rPr>
          <w:noProof w:val="0"/>
        </w:rPr>
      </w:pPr>
    </w:p>
    <w:p w14:paraId="7107E410" w14:textId="77777777" w:rsidR="001E7E8F" w:rsidRPr="00EA5FA7" w:rsidRDefault="001E7E8F" w:rsidP="001E7E8F">
      <w:pPr>
        <w:pStyle w:val="PL"/>
        <w:rPr>
          <w:noProof w:val="0"/>
        </w:rPr>
      </w:pPr>
      <w:r w:rsidRPr="00EA5FA7">
        <w:rPr>
          <w:noProof w:val="0"/>
        </w:rPr>
        <w:t>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xml:space="preserve"> F1AP-PROTOCOL-EXTENSION ::= {</w:t>
      </w:r>
    </w:p>
    <w:p w14:paraId="56C52183" w14:textId="77777777" w:rsidR="001E7E8F" w:rsidRPr="00EA5FA7" w:rsidRDefault="001E7E8F" w:rsidP="001E7E8F">
      <w:pPr>
        <w:pStyle w:val="PL"/>
        <w:rPr>
          <w:noProof w:val="0"/>
        </w:rPr>
      </w:pPr>
      <w:r w:rsidRPr="00EA5FA7">
        <w:rPr>
          <w:noProof w:val="0"/>
        </w:rPr>
        <w:tab/>
        <w:t>...</w:t>
      </w:r>
    </w:p>
    <w:p w14:paraId="63A3876A" w14:textId="77777777" w:rsidR="001E7E8F" w:rsidRPr="00EA5FA7" w:rsidRDefault="001E7E8F" w:rsidP="001E7E8F">
      <w:pPr>
        <w:pStyle w:val="PL"/>
        <w:rPr>
          <w:noProof w:val="0"/>
        </w:rPr>
      </w:pPr>
      <w:r w:rsidRPr="00EA5FA7">
        <w:rPr>
          <w:noProof w:val="0"/>
        </w:rPr>
        <w:t>}</w:t>
      </w:r>
    </w:p>
    <w:p w14:paraId="138ECBC5" w14:textId="77777777" w:rsidR="001E7E8F" w:rsidRPr="00EA5FA7" w:rsidRDefault="001E7E8F" w:rsidP="001E7E8F">
      <w:pPr>
        <w:pStyle w:val="PL"/>
        <w:rPr>
          <w:noProof w:val="0"/>
        </w:rPr>
      </w:pPr>
    </w:p>
    <w:p w14:paraId="682C0B5F" w14:textId="77777777" w:rsidR="001E7E8F" w:rsidRPr="00EA5FA7" w:rsidRDefault="001E7E8F" w:rsidP="001E7E8F">
      <w:pPr>
        <w:pStyle w:val="PL"/>
        <w:rPr>
          <w:noProof w:val="0"/>
        </w:rPr>
      </w:pPr>
      <w:r w:rsidRPr="00EA5FA7">
        <w:rPr>
          <w:noProof w:val="0"/>
        </w:rPr>
        <w:t>NR-Mode-Info ::= CHOICE {</w:t>
      </w:r>
    </w:p>
    <w:p w14:paraId="7CBD2E4C" w14:textId="77777777" w:rsidR="001E7E8F" w:rsidRPr="00EA5FA7" w:rsidRDefault="001E7E8F" w:rsidP="001E7E8F">
      <w:pPr>
        <w:pStyle w:val="PL"/>
      </w:pPr>
      <w:r w:rsidRPr="00EA5FA7">
        <w:rPr>
          <w:noProof w:val="0"/>
        </w:rPr>
        <w:tab/>
      </w:r>
      <w:r w:rsidRPr="00EA5FA7">
        <w:t>fDD</w:t>
      </w:r>
      <w:r w:rsidRPr="00EA5FA7">
        <w:tab/>
      </w:r>
      <w:r w:rsidRPr="00EA5FA7">
        <w:tab/>
        <w:t>FDD-Info,</w:t>
      </w:r>
    </w:p>
    <w:p w14:paraId="00A6244E" w14:textId="77777777" w:rsidR="001E7E8F" w:rsidRPr="00EA5FA7" w:rsidRDefault="001E7E8F" w:rsidP="001E7E8F">
      <w:pPr>
        <w:pStyle w:val="PL"/>
      </w:pPr>
      <w:r w:rsidRPr="00EA5FA7">
        <w:tab/>
        <w:t>tDD</w:t>
      </w:r>
      <w:r w:rsidRPr="00EA5FA7">
        <w:tab/>
      </w:r>
      <w:r w:rsidRPr="00EA5FA7">
        <w:tab/>
        <w:t>TDD-Info,</w:t>
      </w:r>
    </w:p>
    <w:p w14:paraId="00CB8035" w14:textId="77777777" w:rsidR="001E7E8F" w:rsidRPr="00EA5FA7" w:rsidRDefault="001E7E8F" w:rsidP="001E7E8F">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w:t>
      </w:r>
      <w:proofErr w:type="spellStart"/>
      <w:r w:rsidRPr="00EA5FA7">
        <w:rPr>
          <w:noProof w:val="0"/>
        </w:rPr>
        <w:t>ExtIEs</w:t>
      </w:r>
      <w:proofErr w:type="spellEnd"/>
      <w:r w:rsidRPr="00EA5FA7">
        <w:rPr>
          <w:noProof w:val="0"/>
        </w:rPr>
        <w:t>} }</w:t>
      </w:r>
    </w:p>
    <w:p w14:paraId="1A0229C1" w14:textId="77777777" w:rsidR="001E7E8F" w:rsidRPr="00EA5FA7" w:rsidRDefault="001E7E8F" w:rsidP="001E7E8F">
      <w:pPr>
        <w:pStyle w:val="PL"/>
        <w:rPr>
          <w:noProof w:val="0"/>
        </w:rPr>
      </w:pPr>
      <w:r w:rsidRPr="00EA5FA7">
        <w:rPr>
          <w:noProof w:val="0"/>
        </w:rPr>
        <w:t>}</w:t>
      </w:r>
    </w:p>
    <w:p w14:paraId="60088E70" w14:textId="77777777" w:rsidR="001E7E8F" w:rsidRPr="00EA5FA7" w:rsidRDefault="001E7E8F" w:rsidP="001E7E8F">
      <w:pPr>
        <w:pStyle w:val="PL"/>
        <w:rPr>
          <w:noProof w:val="0"/>
        </w:rPr>
      </w:pPr>
    </w:p>
    <w:p w14:paraId="434D4E85" w14:textId="77777777" w:rsidR="001E7E8F" w:rsidRPr="00EA5FA7" w:rsidRDefault="001E7E8F" w:rsidP="001E7E8F">
      <w:pPr>
        <w:pStyle w:val="PL"/>
        <w:rPr>
          <w:noProof w:val="0"/>
        </w:rPr>
      </w:pPr>
      <w:r w:rsidRPr="00EA5FA7">
        <w:rPr>
          <w:noProof w:val="0"/>
        </w:rPr>
        <w:t>NR-Mode-Info-</w:t>
      </w:r>
      <w:proofErr w:type="spellStart"/>
      <w:r w:rsidRPr="00EA5FA7">
        <w:rPr>
          <w:noProof w:val="0"/>
        </w:rPr>
        <w:t>ExtIEs</w:t>
      </w:r>
      <w:proofErr w:type="spellEnd"/>
      <w:r w:rsidRPr="00EA5FA7">
        <w:rPr>
          <w:noProof w:val="0"/>
        </w:rPr>
        <w:t xml:space="preserve"> </w:t>
      </w:r>
      <w:r w:rsidRPr="00EA5FA7">
        <w:rPr>
          <w:snapToGrid w:val="0"/>
        </w:rPr>
        <w:t xml:space="preserve">F1AP-PROTOCOL-IES </w:t>
      </w:r>
      <w:r w:rsidRPr="00EA5FA7">
        <w:rPr>
          <w:noProof w:val="0"/>
        </w:rPr>
        <w:t>::= {</w:t>
      </w:r>
    </w:p>
    <w:p w14:paraId="07CA0ECD" w14:textId="77777777" w:rsidR="001E7E8F" w:rsidRPr="00EA5FA7" w:rsidRDefault="001E7E8F" w:rsidP="001E7E8F">
      <w:pPr>
        <w:pStyle w:val="PL"/>
        <w:rPr>
          <w:noProof w:val="0"/>
        </w:rPr>
      </w:pPr>
      <w:r w:rsidRPr="00EA5FA7">
        <w:rPr>
          <w:noProof w:val="0"/>
        </w:rPr>
        <w:tab/>
        <w:t>...</w:t>
      </w:r>
    </w:p>
    <w:p w14:paraId="6DA670B6" w14:textId="77777777" w:rsidR="001E7E8F" w:rsidRPr="00EA5FA7" w:rsidRDefault="001E7E8F" w:rsidP="001E7E8F">
      <w:pPr>
        <w:pStyle w:val="PL"/>
        <w:rPr>
          <w:noProof w:val="0"/>
        </w:rPr>
      </w:pPr>
      <w:r w:rsidRPr="00EA5FA7">
        <w:rPr>
          <w:noProof w:val="0"/>
        </w:rPr>
        <w:t>}</w:t>
      </w:r>
    </w:p>
    <w:p w14:paraId="253EF6B2" w14:textId="77777777" w:rsidR="001E7E8F" w:rsidRPr="00EA5FA7" w:rsidRDefault="001E7E8F" w:rsidP="001E7E8F">
      <w:pPr>
        <w:pStyle w:val="PL"/>
        <w:rPr>
          <w:noProof w:val="0"/>
        </w:rPr>
      </w:pPr>
    </w:p>
    <w:p w14:paraId="7B8AD8D0" w14:textId="77777777" w:rsidR="001E7E8F" w:rsidRPr="00EA5FA7" w:rsidRDefault="001E7E8F" w:rsidP="001E7E8F">
      <w:pPr>
        <w:pStyle w:val="PL"/>
        <w:rPr>
          <w:noProof w:val="0"/>
        </w:rPr>
      </w:pPr>
    </w:p>
    <w:p w14:paraId="18AC8EB6" w14:textId="77777777" w:rsidR="001E7E8F" w:rsidRPr="00EA5FA7" w:rsidRDefault="001E7E8F" w:rsidP="001E7E8F">
      <w:pPr>
        <w:pStyle w:val="PL"/>
        <w:rPr>
          <w:noProof w:val="0"/>
        </w:rPr>
      </w:pPr>
      <w:proofErr w:type="spellStart"/>
      <w:r w:rsidRPr="00EA5FA7">
        <w:rPr>
          <w:noProof w:val="0"/>
        </w:rPr>
        <w:t>NRCellIdentity</w:t>
      </w:r>
      <w:proofErr w:type="spellEnd"/>
      <w:r w:rsidRPr="00EA5FA7">
        <w:rPr>
          <w:noProof w:val="0"/>
        </w:rPr>
        <w:t xml:space="preserve"> ::= BIT STRING (SIZE(36))</w:t>
      </w:r>
    </w:p>
    <w:p w14:paraId="2EEBAC5E" w14:textId="77777777" w:rsidR="001E7E8F" w:rsidRPr="00EA5FA7" w:rsidRDefault="001E7E8F" w:rsidP="001E7E8F">
      <w:pPr>
        <w:pStyle w:val="PL"/>
        <w:rPr>
          <w:rFonts w:eastAsia="SimSun"/>
        </w:rPr>
      </w:pPr>
    </w:p>
    <w:p w14:paraId="22405A3B" w14:textId="77777777" w:rsidR="001E7E8F" w:rsidRPr="00EA5FA7" w:rsidRDefault="001E7E8F" w:rsidP="001E7E8F">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19D2593C" w14:textId="77777777" w:rsidR="001E7E8F" w:rsidRPr="00EA5FA7" w:rsidRDefault="001E7E8F" w:rsidP="001E7E8F">
      <w:pPr>
        <w:pStyle w:val="PL"/>
        <w:rPr>
          <w:rFonts w:eastAsia="SimSun"/>
        </w:rPr>
      </w:pPr>
    </w:p>
    <w:p w14:paraId="35B6176F" w14:textId="77777777" w:rsidR="001E7E8F" w:rsidRPr="00EA5FA7" w:rsidRDefault="001E7E8F" w:rsidP="001E7E8F">
      <w:pPr>
        <w:pStyle w:val="PL"/>
        <w:rPr>
          <w:rFonts w:eastAsia="SimSun"/>
        </w:rPr>
      </w:pPr>
      <w:r w:rsidRPr="00EA5FA7">
        <w:rPr>
          <w:rFonts w:eastAsia="SimSun"/>
        </w:rPr>
        <w:t>NRPCI ::= INTEGER(0..1007)</w:t>
      </w:r>
    </w:p>
    <w:p w14:paraId="25ADBF7D" w14:textId="77777777" w:rsidR="001E7E8F" w:rsidRPr="00EA5FA7" w:rsidRDefault="001E7E8F" w:rsidP="001E7E8F">
      <w:pPr>
        <w:pStyle w:val="PL"/>
        <w:rPr>
          <w:rFonts w:eastAsia="SimSun"/>
        </w:rPr>
      </w:pPr>
    </w:p>
    <w:p w14:paraId="1597E0CD" w14:textId="77777777" w:rsidR="001E7E8F" w:rsidRPr="00EA5FA7" w:rsidRDefault="001E7E8F" w:rsidP="001E7E8F">
      <w:pPr>
        <w:pStyle w:val="PL"/>
        <w:rPr>
          <w:rFonts w:eastAsia="SimSun"/>
        </w:rPr>
      </w:pPr>
      <w:r w:rsidRPr="00EA5FA7">
        <w:rPr>
          <w:rFonts w:eastAsia="SimSun"/>
        </w:rPr>
        <w:t>NRSCS ::= ENUMERATED { scs15, scs30, scs60, scs120, ...}</w:t>
      </w:r>
    </w:p>
    <w:p w14:paraId="7E97C966" w14:textId="77777777" w:rsidR="001E7E8F" w:rsidRPr="00EA5FA7" w:rsidRDefault="001E7E8F" w:rsidP="001E7E8F">
      <w:pPr>
        <w:pStyle w:val="PL"/>
        <w:rPr>
          <w:noProof w:val="0"/>
        </w:rPr>
      </w:pPr>
    </w:p>
    <w:p w14:paraId="20163F59" w14:textId="77777777" w:rsidR="001E7E8F" w:rsidRPr="00EA5FA7" w:rsidRDefault="001E7E8F" w:rsidP="001E7E8F">
      <w:pPr>
        <w:pStyle w:val="PL"/>
        <w:rPr>
          <w:noProof w:val="0"/>
        </w:rPr>
      </w:pPr>
      <w:proofErr w:type="spellStart"/>
      <w:r w:rsidRPr="00EA5FA7">
        <w:rPr>
          <w:noProof w:val="0"/>
        </w:rPr>
        <w:t>NumberOfBroadcasts</w:t>
      </w:r>
      <w:proofErr w:type="spellEnd"/>
      <w:r w:rsidRPr="00EA5FA7">
        <w:rPr>
          <w:noProof w:val="0"/>
        </w:rPr>
        <w:t xml:space="preserve"> ::= INTEGER (0..65535)</w:t>
      </w:r>
    </w:p>
    <w:p w14:paraId="10890563" w14:textId="77777777" w:rsidR="001E7E8F" w:rsidRPr="00EA5FA7" w:rsidRDefault="001E7E8F" w:rsidP="001E7E8F">
      <w:pPr>
        <w:pStyle w:val="PL"/>
        <w:rPr>
          <w:noProof w:val="0"/>
        </w:rPr>
      </w:pPr>
    </w:p>
    <w:p w14:paraId="73A06873" w14:textId="77777777" w:rsidR="001E7E8F" w:rsidRPr="00EA5FA7" w:rsidRDefault="001E7E8F" w:rsidP="001E7E8F">
      <w:pPr>
        <w:pStyle w:val="PL"/>
        <w:rPr>
          <w:noProof w:val="0"/>
        </w:rPr>
      </w:pPr>
      <w:proofErr w:type="spellStart"/>
      <w:r w:rsidRPr="00EA5FA7">
        <w:rPr>
          <w:noProof w:val="0"/>
        </w:rPr>
        <w:t>NumberofBroadcastRequest</w:t>
      </w:r>
      <w:proofErr w:type="spellEnd"/>
      <w:r w:rsidRPr="00EA5FA7">
        <w:rPr>
          <w:noProof w:val="0"/>
        </w:rPr>
        <w:t xml:space="preserve"> ::= INTEGER (0..65535)</w:t>
      </w:r>
    </w:p>
    <w:p w14:paraId="6BD3FA89" w14:textId="77777777" w:rsidR="001E7E8F" w:rsidRPr="00EA5FA7" w:rsidRDefault="001E7E8F" w:rsidP="001E7E8F">
      <w:pPr>
        <w:pStyle w:val="PL"/>
        <w:rPr>
          <w:noProof w:val="0"/>
        </w:rPr>
      </w:pPr>
    </w:p>
    <w:p w14:paraId="3E3F563A" w14:textId="77777777" w:rsidR="001E7E8F" w:rsidRPr="00EA5FA7" w:rsidRDefault="001E7E8F" w:rsidP="001E7E8F">
      <w:pPr>
        <w:pStyle w:val="PL"/>
        <w:rPr>
          <w:noProof w:val="0"/>
        </w:rPr>
      </w:pPr>
      <w:proofErr w:type="spellStart"/>
      <w:r w:rsidRPr="00EA5FA7">
        <w:rPr>
          <w:noProof w:val="0"/>
        </w:rPr>
        <w:t>NumDLULSymbols</w:t>
      </w:r>
      <w:proofErr w:type="spellEnd"/>
      <w:r w:rsidRPr="00EA5FA7">
        <w:rPr>
          <w:noProof w:val="0"/>
        </w:rPr>
        <w:t xml:space="preserve"> ::= SEQUENCE {</w:t>
      </w:r>
    </w:p>
    <w:p w14:paraId="1EDBBDAC" w14:textId="77777777" w:rsidR="001E7E8F" w:rsidRPr="00EA5FA7" w:rsidRDefault="001E7E8F" w:rsidP="001E7E8F">
      <w:pPr>
        <w:pStyle w:val="PL"/>
        <w:rPr>
          <w:noProof w:val="0"/>
        </w:rPr>
      </w:pPr>
      <w:r w:rsidRPr="00EA5FA7">
        <w:rPr>
          <w:noProof w:val="0"/>
        </w:rPr>
        <w:tab/>
      </w:r>
      <w:proofErr w:type="spellStart"/>
      <w:r w:rsidRPr="00EA5FA7">
        <w:rPr>
          <w:noProof w:val="0"/>
        </w:rPr>
        <w:t>numDLSymbols</w:t>
      </w:r>
      <w:proofErr w:type="spellEnd"/>
      <w:r w:rsidRPr="00EA5FA7">
        <w:rPr>
          <w:noProof w:val="0"/>
        </w:rPr>
        <w:tab/>
        <w:t>INTEGER (0..13, ...),</w:t>
      </w:r>
    </w:p>
    <w:p w14:paraId="6F0837B6" w14:textId="77777777" w:rsidR="001E7E8F" w:rsidRPr="00EA5FA7" w:rsidRDefault="001E7E8F" w:rsidP="001E7E8F">
      <w:pPr>
        <w:pStyle w:val="PL"/>
        <w:rPr>
          <w:noProof w:val="0"/>
        </w:rPr>
      </w:pPr>
      <w:r w:rsidRPr="00EA5FA7">
        <w:rPr>
          <w:noProof w:val="0"/>
        </w:rPr>
        <w:tab/>
      </w:r>
      <w:proofErr w:type="spellStart"/>
      <w:r w:rsidRPr="00EA5FA7">
        <w:rPr>
          <w:noProof w:val="0"/>
        </w:rPr>
        <w:t>numULSymbols</w:t>
      </w:r>
      <w:proofErr w:type="spellEnd"/>
      <w:r w:rsidRPr="00EA5FA7">
        <w:rPr>
          <w:noProof w:val="0"/>
        </w:rPr>
        <w:tab/>
        <w:t>INTEGER (0..13, ...),</w:t>
      </w:r>
    </w:p>
    <w:p w14:paraId="294E4538"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r w:rsidRPr="009C126A">
        <w:rPr>
          <w:noProof w:val="0"/>
        </w:rPr>
        <w:t xml:space="preserve"> </w:t>
      </w:r>
      <w:proofErr w:type="spellStart"/>
      <w:r>
        <w:rPr>
          <w:noProof w:val="0"/>
        </w:rPr>
        <w:t>NumDLULSymbols</w:t>
      </w:r>
      <w:r w:rsidRPr="00EA5FA7">
        <w:rPr>
          <w:noProof w:val="0"/>
        </w:rPr>
        <w:t>-ExtIEs</w:t>
      </w:r>
      <w:proofErr w:type="spellEnd"/>
      <w:r w:rsidRPr="00EA5FA7">
        <w:rPr>
          <w:noProof w:val="0"/>
        </w:rPr>
        <w:t>} } OPTIONAL</w:t>
      </w:r>
    </w:p>
    <w:p w14:paraId="3AC231D0" w14:textId="77777777" w:rsidR="001E7E8F" w:rsidRPr="00EA5FA7" w:rsidRDefault="001E7E8F" w:rsidP="001E7E8F">
      <w:pPr>
        <w:pStyle w:val="PL"/>
        <w:rPr>
          <w:noProof w:val="0"/>
        </w:rPr>
      </w:pPr>
      <w:r w:rsidRPr="00EA5FA7">
        <w:rPr>
          <w:noProof w:val="0"/>
        </w:rPr>
        <w:t>}</w:t>
      </w:r>
    </w:p>
    <w:p w14:paraId="46FDC271" w14:textId="77777777" w:rsidR="001E7E8F" w:rsidRPr="00EA5FA7" w:rsidRDefault="001E7E8F" w:rsidP="001E7E8F">
      <w:pPr>
        <w:pStyle w:val="PL"/>
        <w:rPr>
          <w:noProof w:val="0"/>
        </w:rPr>
      </w:pPr>
    </w:p>
    <w:p w14:paraId="101946A4" w14:textId="77777777" w:rsidR="001E7E8F" w:rsidRPr="00EA5FA7" w:rsidRDefault="001E7E8F" w:rsidP="001E7E8F">
      <w:pPr>
        <w:pStyle w:val="PL"/>
        <w:rPr>
          <w:noProof w:val="0"/>
        </w:rPr>
      </w:pPr>
      <w:proofErr w:type="spellStart"/>
      <w:r>
        <w:rPr>
          <w:noProof w:val="0"/>
        </w:rPr>
        <w:t>NumDLULSymbols</w:t>
      </w:r>
      <w:r w:rsidRPr="00EA5FA7">
        <w:rPr>
          <w:noProof w:val="0"/>
        </w:rPr>
        <w:t>-ExtIEs</w:t>
      </w:r>
      <w:proofErr w:type="spellEnd"/>
      <w:r w:rsidRPr="00EA5FA7">
        <w:rPr>
          <w:noProof w:val="0"/>
        </w:rPr>
        <w:t xml:space="preserve"> F1AP-PROTOCOL-EXTENSION ::= {</w:t>
      </w:r>
    </w:p>
    <w:p w14:paraId="34B7B009" w14:textId="77777777" w:rsidR="001E7E8F" w:rsidRPr="00EA5FA7" w:rsidRDefault="001E7E8F" w:rsidP="001E7E8F">
      <w:pPr>
        <w:pStyle w:val="PL"/>
        <w:rPr>
          <w:noProof w:val="0"/>
        </w:rPr>
      </w:pPr>
      <w:r w:rsidRPr="00EA5FA7">
        <w:rPr>
          <w:noProof w:val="0"/>
        </w:rPr>
        <w:tab/>
        <w:t>...</w:t>
      </w:r>
    </w:p>
    <w:p w14:paraId="05E9146D" w14:textId="77777777" w:rsidR="001E7E8F" w:rsidRPr="00EA5FA7" w:rsidRDefault="001E7E8F" w:rsidP="001E7E8F">
      <w:pPr>
        <w:pStyle w:val="PL"/>
        <w:rPr>
          <w:noProof w:val="0"/>
        </w:rPr>
      </w:pPr>
      <w:r w:rsidRPr="00EA5FA7">
        <w:rPr>
          <w:noProof w:val="0"/>
        </w:rPr>
        <w:t>}</w:t>
      </w:r>
    </w:p>
    <w:p w14:paraId="59C15431" w14:textId="77777777" w:rsidR="001E7E8F" w:rsidRPr="00EA5FA7" w:rsidRDefault="001E7E8F" w:rsidP="001E7E8F">
      <w:pPr>
        <w:pStyle w:val="PL"/>
        <w:rPr>
          <w:noProof w:val="0"/>
        </w:rPr>
      </w:pPr>
    </w:p>
    <w:p w14:paraId="68C7B749" w14:textId="77777777" w:rsidR="001E7E8F" w:rsidRPr="00EA5FA7" w:rsidRDefault="001E7E8F" w:rsidP="001E7E8F">
      <w:pPr>
        <w:pStyle w:val="PL"/>
        <w:outlineLvl w:val="3"/>
        <w:rPr>
          <w:noProof w:val="0"/>
          <w:snapToGrid w:val="0"/>
        </w:rPr>
      </w:pPr>
      <w:r w:rsidRPr="00EA5FA7">
        <w:rPr>
          <w:noProof w:val="0"/>
          <w:snapToGrid w:val="0"/>
        </w:rPr>
        <w:t>-- O</w:t>
      </w:r>
    </w:p>
    <w:p w14:paraId="50CF6367" w14:textId="77777777" w:rsidR="001E7E8F" w:rsidRPr="00EA5FA7" w:rsidRDefault="001E7E8F" w:rsidP="001E7E8F">
      <w:pPr>
        <w:pStyle w:val="PL"/>
        <w:rPr>
          <w:noProof w:val="0"/>
        </w:rPr>
      </w:pPr>
    </w:p>
    <w:p w14:paraId="3F25583C" w14:textId="77777777" w:rsidR="001E7E8F" w:rsidRPr="00EA5FA7" w:rsidRDefault="001E7E8F" w:rsidP="001E7E8F">
      <w:pPr>
        <w:pStyle w:val="PL"/>
        <w:rPr>
          <w:noProof w:val="0"/>
        </w:rPr>
      </w:pPr>
      <w:proofErr w:type="spellStart"/>
      <w:r w:rsidRPr="00EA5FA7">
        <w:rPr>
          <w:noProof w:val="0"/>
        </w:rPr>
        <w:t>OffsetToPointA</w:t>
      </w:r>
      <w:proofErr w:type="spellEnd"/>
      <w:r w:rsidRPr="00EA5FA7">
        <w:rPr>
          <w:noProof w:val="0"/>
        </w:rPr>
        <w:tab/>
        <w:t>::= INTEGER (0..2199,...)</w:t>
      </w:r>
    </w:p>
    <w:p w14:paraId="16B6CC44" w14:textId="77777777" w:rsidR="001E7E8F" w:rsidRPr="00EA5FA7" w:rsidRDefault="001E7E8F" w:rsidP="001E7E8F">
      <w:pPr>
        <w:pStyle w:val="PL"/>
        <w:rPr>
          <w:noProof w:val="0"/>
        </w:rPr>
      </w:pPr>
    </w:p>
    <w:p w14:paraId="7DC717B4" w14:textId="77777777" w:rsidR="001E7E8F" w:rsidRPr="00EA5FA7" w:rsidRDefault="001E7E8F" w:rsidP="001E7E8F">
      <w:pPr>
        <w:pStyle w:val="PL"/>
        <w:rPr>
          <w:noProof w:val="0"/>
        </w:rPr>
      </w:pPr>
    </w:p>
    <w:p w14:paraId="59E54DC6" w14:textId="77777777" w:rsidR="001E7E8F" w:rsidRPr="00EA5FA7" w:rsidRDefault="001E7E8F" w:rsidP="001E7E8F">
      <w:pPr>
        <w:pStyle w:val="PL"/>
        <w:outlineLvl w:val="3"/>
        <w:rPr>
          <w:noProof w:val="0"/>
          <w:snapToGrid w:val="0"/>
        </w:rPr>
      </w:pPr>
      <w:r w:rsidRPr="00EA5FA7">
        <w:rPr>
          <w:noProof w:val="0"/>
          <w:snapToGrid w:val="0"/>
        </w:rPr>
        <w:t>-- P</w:t>
      </w:r>
    </w:p>
    <w:p w14:paraId="4CE588A9" w14:textId="77777777" w:rsidR="001E7E8F" w:rsidRPr="00EA5FA7" w:rsidRDefault="001E7E8F" w:rsidP="001E7E8F">
      <w:pPr>
        <w:pStyle w:val="PL"/>
        <w:rPr>
          <w:noProof w:val="0"/>
        </w:rPr>
      </w:pPr>
    </w:p>
    <w:p w14:paraId="1CB88C2B" w14:textId="77777777" w:rsidR="001E7E8F" w:rsidRPr="00EA5FA7" w:rsidRDefault="001E7E8F" w:rsidP="001E7E8F">
      <w:pPr>
        <w:pStyle w:val="PL"/>
        <w:rPr>
          <w:noProof w:val="0"/>
        </w:rPr>
      </w:pPr>
      <w:proofErr w:type="spellStart"/>
      <w:r w:rsidRPr="00EA5FA7">
        <w:rPr>
          <w:noProof w:val="0"/>
        </w:rPr>
        <w:t>PacketDelayBudget</w:t>
      </w:r>
      <w:proofErr w:type="spellEnd"/>
      <w:r w:rsidRPr="00EA5FA7">
        <w:rPr>
          <w:noProof w:val="0"/>
        </w:rPr>
        <w:t xml:space="preserve"> ::= INTEGER (0..</w:t>
      </w:r>
      <w:r w:rsidRPr="00EA5FA7">
        <w:t>1023, ...</w:t>
      </w:r>
      <w:r w:rsidRPr="00EA5FA7">
        <w:rPr>
          <w:noProof w:val="0"/>
        </w:rPr>
        <w:t xml:space="preserve">) </w:t>
      </w:r>
    </w:p>
    <w:p w14:paraId="6EE6201D" w14:textId="77777777" w:rsidR="001E7E8F" w:rsidRPr="00EA5FA7" w:rsidRDefault="001E7E8F" w:rsidP="001E7E8F">
      <w:pPr>
        <w:pStyle w:val="PL"/>
        <w:rPr>
          <w:noProof w:val="0"/>
        </w:rPr>
      </w:pPr>
    </w:p>
    <w:p w14:paraId="0D6AF837" w14:textId="77777777" w:rsidR="001E7E8F" w:rsidRPr="00EA5FA7" w:rsidRDefault="001E7E8F" w:rsidP="001E7E8F">
      <w:pPr>
        <w:pStyle w:val="PL"/>
        <w:rPr>
          <w:noProof w:val="0"/>
        </w:rPr>
      </w:pPr>
      <w:proofErr w:type="spellStart"/>
      <w:r w:rsidRPr="00EA5FA7">
        <w:rPr>
          <w:noProof w:val="0"/>
        </w:rPr>
        <w:t>PacketErrorRate</w:t>
      </w:r>
      <w:proofErr w:type="spellEnd"/>
      <w:r w:rsidRPr="00EA5FA7">
        <w:rPr>
          <w:noProof w:val="0"/>
        </w:rPr>
        <w:t xml:space="preserve"> ::= SEQUENCE {</w:t>
      </w:r>
    </w:p>
    <w:p w14:paraId="5BC11D3C" w14:textId="77777777" w:rsidR="001E7E8F" w:rsidRPr="00EA5FA7" w:rsidRDefault="001E7E8F" w:rsidP="001E7E8F">
      <w:pPr>
        <w:pStyle w:val="PL"/>
        <w:rPr>
          <w:noProof w:val="0"/>
        </w:rPr>
      </w:pPr>
      <w:r w:rsidRPr="00EA5FA7">
        <w:rPr>
          <w:noProof w:val="0"/>
        </w:rPr>
        <w:tab/>
      </w:r>
      <w:proofErr w:type="spellStart"/>
      <w:r w:rsidRPr="00EA5FA7">
        <w:rPr>
          <w:noProof w:val="0"/>
        </w:rPr>
        <w:t>pER</w:t>
      </w:r>
      <w:proofErr w:type="spellEnd"/>
      <w:r w:rsidRPr="00EA5FA7">
        <w:rPr>
          <w:noProof w:val="0"/>
        </w:rPr>
        <w:t>-Scalar</w:t>
      </w:r>
      <w:r w:rsidRPr="00EA5FA7">
        <w:rPr>
          <w:noProof w:val="0"/>
        </w:rPr>
        <w:tab/>
      </w:r>
      <w:r w:rsidRPr="00EA5FA7">
        <w:rPr>
          <w:noProof w:val="0"/>
        </w:rPr>
        <w:tab/>
      </w:r>
      <w:r w:rsidRPr="00EA5FA7">
        <w:rPr>
          <w:noProof w:val="0"/>
        </w:rPr>
        <w:tab/>
        <w:t>PER-Scalar,</w:t>
      </w:r>
    </w:p>
    <w:p w14:paraId="1A8B7D09" w14:textId="77777777" w:rsidR="001E7E8F" w:rsidRPr="00EA5FA7" w:rsidRDefault="001E7E8F" w:rsidP="001E7E8F">
      <w:pPr>
        <w:pStyle w:val="PL"/>
        <w:rPr>
          <w:noProof w:val="0"/>
        </w:rPr>
      </w:pPr>
      <w:r w:rsidRPr="00EA5FA7">
        <w:rPr>
          <w:noProof w:val="0"/>
        </w:rPr>
        <w:tab/>
      </w:r>
      <w:proofErr w:type="spellStart"/>
      <w:r w:rsidRPr="00EA5FA7">
        <w:rPr>
          <w:noProof w:val="0"/>
        </w:rPr>
        <w:t>pER</w:t>
      </w:r>
      <w:proofErr w:type="spellEnd"/>
      <w:r w:rsidRPr="00EA5FA7">
        <w:rPr>
          <w:noProof w:val="0"/>
        </w:rPr>
        <w:t>-Exponent</w:t>
      </w:r>
      <w:r w:rsidRPr="00EA5FA7">
        <w:rPr>
          <w:noProof w:val="0"/>
        </w:rPr>
        <w:tab/>
      </w:r>
      <w:r w:rsidRPr="00EA5FA7">
        <w:rPr>
          <w:noProof w:val="0"/>
        </w:rPr>
        <w:tab/>
        <w:t>PER-Exponent,</w:t>
      </w:r>
    </w:p>
    <w:p w14:paraId="74488DDF"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PacketErrorRate-ExtIEs</w:t>
      </w:r>
      <w:proofErr w:type="spellEnd"/>
      <w:r w:rsidRPr="00EA5FA7">
        <w:rPr>
          <w:noProof w:val="0"/>
        </w:rPr>
        <w:t>} }</w:t>
      </w:r>
      <w:r w:rsidRPr="00EA5FA7">
        <w:rPr>
          <w:noProof w:val="0"/>
        </w:rPr>
        <w:tab/>
        <w:t>OPTIONAL,</w:t>
      </w:r>
    </w:p>
    <w:p w14:paraId="1E77886B" w14:textId="77777777" w:rsidR="001E7E8F" w:rsidRPr="00EA5FA7" w:rsidRDefault="001E7E8F" w:rsidP="001E7E8F">
      <w:pPr>
        <w:pStyle w:val="PL"/>
        <w:rPr>
          <w:noProof w:val="0"/>
        </w:rPr>
      </w:pPr>
      <w:r w:rsidRPr="00EA5FA7">
        <w:rPr>
          <w:noProof w:val="0"/>
        </w:rPr>
        <w:tab/>
        <w:t>...</w:t>
      </w:r>
    </w:p>
    <w:p w14:paraId="6AB933A1" w14:textId="77777777" w:rsidR="001E7E8F" w:rsidRPr="00EA5FA7" w:rsidRDefault="001E7E8F" w:rsidP="001E7E8F">
      <w:pPr>
        <w:pStyle w:val="PL"/>
        <w:rPr>
          <w:noProof w:val="0"/>
        </w:rPr>
      </w:pPr>
      <w:r w:rsidRPr="00EA5FA7">
        <w:rPr>
          <w:noProof w:val="0"/>
        </w:rPr>
        <w:t>}</w:t>
      </w:r>
    </w:p>
    <w:p w14:paraId="5DFEA19F" w14:textId="77777777" w:rsidR="001E7E8F" w:rsidRPr="00EA5FA7" w:rsidRDefault="001E7E8F" w:rsidP="001E7E8F">
      <w:pPr>
        <w:pStyle w:val="PL"/>
        <w:rPr>
          <w:noProof w:val="0"/>
        </w:rPr>
      </w:pPr>
    </w:p>
    <w:p w14:paraId="0C8B2D74" w14:textId="77777777" w:rsidR="001E7E8F" w:rsidRPr="00EA5FA7" w:rsidRDefault="001E7E8F" w:rsidP="001E7E8F">
      <w:pPr>
        <w:pStyle w:val="PL"/>
        <w:rPr>
          <w:noProof w:val="0"/>
        </w:rPr>
      </w:pPr>
      <w:proofErr w:type="spellStart"/>
      <w:r w:rsidRPr="00EA5FA7">
        <w:rPr>
          <w:noProof w:val="0"/>
        </w:rPr>
        <w:t>PacketErrorRate-ExtIEs</w:t>
      </w:r>
      <w:proofErr w:type="spellEnd"/>
      <w:r w:rsidRPr="00EA5FA7">
        <w:rPr>
          <w:noProof w:val="0"/>
        </w:rPr>
        <w:t xml:space="preserve"> F1AP-PROTOCOL-EXTENSION ::= {</w:t>
      </w:r>
    </w:p>
    <w:p w14:paraId="525B62B4" w14:textId="77777777" w:rsidR="001E7E8F" w:rsidRPr="00EA5FA7" w:rsidRDefault="001E7E8F" w:rsidP="001E7E8F">
      <w:pPr>
        <w:pStyle w:val="PL"/>
        <w:rPr>
          <w:noProof w:val="0"/>
        </w:rPr>
      </w:pPr>
      <w:r w:rsidRPr="00EA5FA7">
        <w:rPr>
          <w:noProof w:val="0"/>
        </w:rPr>
        <w:tab/>
        <w:t>...</w:t>
      </w:r>
    </w:p>
    <w:p w14:paraId="16E669A3" w14:textId="77777777" w:rsidR="001E7E8F" w:rsidRPr="00EA5FA7" w:rsidRDefault="001E7E8F" w:rsidP="001E7E8F">
      <w:pPr>
        <w:pStyle w:val="PL"/>
        <w:rPr>
          <w:noProof w:val="0"/>
        </w:rPr>
      </w:pPr>
      <w:r w:rsidRPr="00EA5FA7">
        <w:rPr>
          <w:noProof w:val="0"/>
        </w:rPr>
        <w:t>}</w:t>
      </w:r>
    </w:p>
    <w:p w14:paraId="206F4851" w14:textId="77777777" w:rsidR="001E7E8F" w:rsidRPr="00EA5FA7" w:rsidRDefault="001E7E8F" w:rsidP="001E7E8F">
      <w:pPr>
        <w:pStyle w:val="PL"/>
        <w:rPr>
          <w:noProof w:val="0"/>
        </w:rPr>
      </w:pPr>
    </w:p>
    <w:p w14:paraId="68360472" w14:textId="77777777" w:rsidR="001E7E8F" w:rsidRPr="00EA5FA7" w:rsidRDefault="001E7E8F" w:rsidP="001E7E8F">
      <w:pPr>
        <w:pStyle w:val="PL"/>
        <w:rPr>
          <w:noProof w:val="0"/>
        </w:rPr>
      </w:pPr>
      <w:r w:rsidRPr="00EA5FA7">
        <w:rPr>
          <w:noProof w:val="0"/>
        </w:rPr>
        <w:t>PER-Scalar ::= INTEGER (0..9, ...)</w:t>
      </w:r>
    </w:p>
    <w:p w14:paraId="7B556C04" w14:textId="77777777" w:rsidR="001E7E8F" w:rsidRPr="00EA5FA7" w:rsidRDefault="001E7E8F" w:rsidP="001E7E8F">
      <w:pPr>
        <w:pStyle w:val="PL"/>
        <w:rPr>
          <w:noProof w:val="0"/>
        </w:rPr>
      </w:pPr>
      <w:r w:rsidRPr="00EA5FA7">
        <w:rPr>
          <w:noProof w:val="0"/>
        </w:rPr>
        <w:t>PER-Exponent ::= INTEGER (0..9, ...)</w:t>
      </w:r>
    </w:p>
    <w:p w14:paraId="171DD728" w14:textId="77777777" w:rsidR="001E7E8F" w:rsidRPr="00EA5FA7" w:rsidRDefault="001E7E8F" w:rsidP="001E7E8F">
      <w:pPr>
        <w:pStyle w:val="PL"/>
        <w:rPr>
          <w:noProof w:val="0"/>
        </w:rPr>
      </w:pPr>
    </w:p>
    <w:p w14:paraId="6ED3DD30" w14:textId="77777777" w:rsidR="001E7E8F" w:rsidRPr="00EA5FA7" w:rsidRDefault="001E7E8F" w:rsidP="001E7E8F">
      <w:pPr>
        <w:pStyle w:val="PL"/>
        <w:rPr>
          <w:noProof w:val="0"/>
        </w:rPr>
      </w:pPr>
      <w:proofErr w:type="spellStart"/>
      <w:r w:rsidRPr="00EA5FA7">
        <w:rPr>
          <w:noProof w:val="0"/>
        </w:rPr>
        <w:t>PagingCell</w:t>
      </w:r>
      <w:proofErr w:type="spellEnd"/>
      <w:r w:rsidRPr="00EA5FA7">
        <w:rPr>
          <w:noProof w:val="0"/>
        </w:rPr>
        <w:t>-Item ::= SEQUENCE {</w:t>
      </w:r>
    </w:p>
    <w:p w14:paraId="50D97B77" w14:textId="77777777" w:rsidR="001E7E8F" w:rsidRPr="00EA5FA7" w:rsidRDefault="001E7E8F" w:rsidP="001E7E8F">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t>NRCGI</w:t>
      </w:r>
      <w:r w:rsidRPr="00EA5FA7">
        <w:rPr>
          <w:noProof w:val="0"/>
        </w:rPr>
        <w:tab/>
        <w:t>,</w:t>
      </w:r>
    </w:p>
    <w:p w14:paraId="426255FA"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PagingCell-ItemExtIEs</w:t>
      </w:r>
      <w:proofErr w:type="spellEnd"/>
      <w:r w:rsidRPr="00EA5FA7">
        <w:rPr>
          <w:noProof w:val="0"/>
        </w:rPr>
        <w:t xml:space="preserve"> } }</w:t>
      </w:r>
      <w:r w:rsidRPr="00EA5FA7">
        <w:rPr>
          <w:noProof w:val="0"/>
        </w:rPr>
        <w:tab/>
        <w:t>OPTIONAL</w:t>
      </w:r>
    </w:p>
    <w:p w14:paraId="5189382D" w14:textId="77777777" w:rsidR="001E7E8F" w:rsidRPr="00EA5FA7" w:rsidRDefault="001E7E8F" w:rsidP="001E7E8F">
      <w:pPr>
        <w:pStyle w:val="PL"/>
        <w:rPr>
          <w:noProof w:val="0"/>
        </w:rPr>
      </w:pPr>
      <w:r w:rsidRPr="00EA5FA7">
        <w:rPr>
          <w:noProof w:val="0"/>
        </w:rPr>
        <w:t>}</w:t>
      </w:r>
    </w:p>
    <w:p w14:paraId="183D06D1" w14:textId="77777777" w:rsidR="001E7E8F" w:rsidRPr="00EA5FA7" w:rsidRDefault="001E7E8F" w:rsidP="001E7E8F">
      <w:pPr>
        <w:pStyle w:val="PL"/>
        <w:rPr>
          <w:noProof w:val="0"/>
        </w:rPr>
      </w:pPr>
    </w:p>
    <w:p w14:paraId="783B4C0D" w14:textId="77777777" w:rsidR="001E7E8F" w:rsidRPr="00EA5FA7" w:rsidRDefault="001E7E8F" w:rsidP="001E7E8F">
      <w:pPr>
        <w:pStyle w:val="PL"/>
        <w:rPr>
          <w:noProof w:val="0"/>
        </w:rPr>
      </w:pPr>
      <w:proofErr w:type="spellStart"/>
      <w:r w:rsidRPr="00EA5FA7">
        <w:rPr>
          <w:noProof w:val="0"/>
        </w:rPr>
        <w:t>PagingCell-ItemExtIEs</w:t>
      </w:r>
      <w:proofErr w:type="spellEnd"/>
      <w:r w:rsidRPr="00EA5FA7">
        <w:rPr>
          <w:noProof w:val="0"/>
        </w:rPr>
        <w:t xml:space="preserve"> </w:t>
      </w:r>
      <w:r w:rsidRPr="00EA5FA7">
        <w:rPr>
          <w:noProof w:val="0"/>
        </w:rPr>
        <w:tab/>
        <w:t>F1AP-PROTOCOL-EXTENSION ::= {</w:t>
      </w:r>
    </w:p>
    <w:p w14:paraId="15E17D8B" w14:textId="77777777" w:rsidR="001E7E8F" w:rsidRPr="00EA5FA7" w:rsidRDefault="001E7E8F" w:rsidP="001E7E8F">
      <w:pPr>
        <w:pStyle w:val="PL"/>
        <w:rPr>
          <w:noProof w:val="0"/>
        </w:rPr>
      </w:pPr>
      <w:r w:rsidRPr="00EA5FA7">
        <w:rPr>
          <w:noProof w:val="0"/>
        </w:rPr>
        <w:tab/>
        <w:t>...</w:t>
      </w:r>
    </w:p>
    <w:p w14:paraId="069A09DA" w14:textId="77777777" w:rsidR="001E7E8F" w:rsidRPr="00EA5FA7" w:rsidRDefault="001E7E8F" w:rsidP="001E7E8F">
      <w:pPr>
        <w:pStyle w:val="PL"/>
        <w:rPr>
          <w:noProof w:val="0"/>
        </w:rPr>
      </w:pPr>
      <w:r w:rsidRPr="00EA5FA7">
        <w:rPr>
          <w:noProof w:val="0"/>
        </w:rPr>
        <w:t>}</w:t>
      </w:r>
    </w:p>
    <w:p w14:paraId="5E78A731" w14:textId="77777777" w:rsidR="001E7E8F" w:rsidRPr="00EA5FA7" w:rsidRDefault="001E7E8F" w:rsidP="001E7E8F">
      <w:pPr>
        <w:pStyle w:val="PL"/>
        <w:rPr>
          <w:noProof w:val="0"/>
        </w:rPr>
      </w:pPr>
    </w:p>
    <w:p w14:paraId="55B2E914" w14:textId="77777777" w:rsidR="001E7E8F" w:rsidRPr="00EA5FA7" w:rsidRDefault="001E7E8F" w:rsidP="001E7E8F">
      <w:pPr>
        <w:pStyle w:val="PL"/>
        <w:rPr>
          <w:noProof w:val="0"/>
        </w:rPr>
      </w:pPr>
      <w:proofErr w:type="spellStart"/>
      <w:r w:rsidRPr="00EA5FA7">
        <w:rPr>
          <w:noProof w:val="0"/>
          <w:snapToGrid w:val="0"/>
        </w:rPr>
        <w:t>PagingDRX</w:t>
      </w:r>
      <w:proofErr w:type="spellEnd"/>
      <w:r w:rsidRPr="00EA5FA7">
        <w:rPr>
          <w:noProof w:val="0"/>
          <w:snapToGrid w:val="0"/>
        </w:rPr>
        <w:t xml:space="preserve"> </w:t>
      </w:r>
      <w:r w:rsidRPr="00EA5FA7">
        <w:rPr>
          <w:noProof w:val="0"/>
        </w:rPr>
        <w:t>::= ENUMERATED {</w:t>
      </w:r>
    </w:p>
    <w:p w14:paraId="4BA47BC8" w14:textId="77777777" w:rsidR="001E7E8F" w:rsidRPr="00EA5FA7" w:rsidRDefault="001E7E8F" w:rsidP="001E7E8F">
      <w:pPr>
        <w:pStyle w:val="PL"/>
        <w:rPr>
          <w:noProof w:val="0"/>
        </w:rPr>
      </w:pPr>
      <w:r w:rsidRPr="00EA5FA7">
        <w:rPr>
          <w:noProof w:val="0"/>
        </w:rPr>
        <w:tab/>
        <w:t>v32,</w:t>
      </w:r>
    </w:p>
    <w:p w14:paraId="002D877E" w14:textId="77777777" w:rsidR="001E7E8F" w:rsidRPr="00EA5FA7" w:rsidRDefault="001E7E8F" w:rsidP="001E7E8F">
      <w:pPr>
        <w:pStyle w:val="PL"/>
        <w:rPr>
          <w:noProof w:val="0"/>
        </w:rPr>
      </w:pPr>
      <w:r w:rsidRPr="00EA5FA7">
        <w:rPr>
          <w:noProof w:val="0"/>
        </w:rPr>
        <w:tab/>
        <w:t>v64,</w:t>
      </w:r>
    </w:p>
    <w:p w14:paraId="6DB3AC76" w14:textId="77777777" w:rsidR="001E7E8F" w:rsidRPr="00EA5FA7" w:rsidRDefault="001E7E8F" w:rsidP="001E7E8F">
      <w:pPr>
        <w:pStyle w:val="PL"/>
        <w:rPr>
          <w:noProof w:val="0"/>
        </w:rPr>
      </w:pPr>
      <w:r w:rsidRPr="00EA5FA7">
        <w:rPr>
          <w:noProof w:val="0"/>
        </w:rPr>
        <w:tab/>
        <w:t>v128,</w:t>
      </w:r>
    </w:p>
    <w:p w14:paraId="20EC13D8" w14:textId="77777777" w:rsidR="001E7E8F" w:rsidRPr="00EA5FA7" w:rsidRDefault="001E7E8F" w:rsidP="001E7E8F">
      <w:pPr>
        <w:pStyle w:val="PL"/>
        <w:rPr>
          <w:noProof w:val="0"/>
        </w:rPr>
      </w:pPr>
      <w:r w:rsidRPr="00EA5FA7">
        <w:rPr>
          <w:noProof w:val="0"/>
        </w:rPr>
        <w:tab/>
        <w:t>v256,</w:t>
      </w:r>
    </w:p>
    <w:p w14:paraId="1BC219C4" w14:textId="77777777" w:rsidR="001E7E8F" w:rsidRPr="00EA5FA7" w:rsidRDefault="001E7E8F" w:rsidP="001E7E8F">
      <w:pPr>
        <w:pStyle w:val="PL"/>
        <w:rPr>
          <w:noProof w:val="0"/>
        </w:rPr>
      </w:pPr>
      <w:r w:rsidRPr="00EA5FA7">
        <w:rPr>
          <w:noProof w:val="0"/>
        </w:rPr>
        <w:tab/>
        <w:t>...</w:t>
      </w:r>
    </w:p>
    <w:p w14:paraId="006334F2" w14:textId="77777777" w:rsidR="001E7E8F" w:rsidRPr="00EA5FA7" w:rsidRDefault="001E7E8F" w:rsidP="001E7E8F">
      <w:pPr>
        <w:pStyle w:val="PL"/>
        <w:rPr>
          <w:noProof w:val="0"/>
        </w:rPr>
      </w:pPr>
      <w:r w:rsidRPr="00EA5FA7">
        <w:rPr>
          <w:noProof w:val="0"/>
        </w:rPr>
        <w:t>}</w:t>
      </w:r>
    </w:p>
    <w:p w14:paraId="78F2D8FD" w14:textId="77777777" w:rsidR="001E7E8F" w:rsidRPr="00EA5FA7" w:rsidRDefault="001E7E8F" w:rsidP="001E7E8F">
      <w:pPr>
        <w:pStyle w:val="PL"/>
        <w:rPr>
          <w:noProof w:val="0"/>
        </w:rPr>
      </w:pPr>
    </w:p>
    <w:p w14:paraId="177B6125" w14:textId="77777777" w:rsidR="001E7E8F" w:rsidRPr="00EA5FA7" w:rsidRDefault="001E7E8F" w:rsidP="001E7E8F">
      <w:pPr>
        <w:pStyle w:val="PL"/>
        <w:rPr>
          <w:noProof w:val="0"/>
        </w:rPr>
      </w:pPr>
      <w:proofErr w:type="spellStart"/>
      <w:r w:rsidRPr="00EA5FA7">
        <w:rPr>
          <w:noProof w:val="0"/>
        </w:rPr>
        <w:t>PagingIdentity</w:t>
      </w:r>
      <w:proofErr w:type="spellEnd"/>
      <w:r w:rsidRPr="00EA5FA7">
        <w:rPr>
          <w:noProof w:val="0"/>
        </w:rPr>
        <w:t xml:space="preserve"> ::=</w:t>
      </w:r>
      <w:r w:rsidRPr="00EA5FA7">
        <w:rPr>
          <w:noProof w:val="0"/>
        </w:rPr>
        <w:tab/>
        <w:t>CHOICE {</w:t>
      </w:r>
    </w:p>
    <w:p w14:paraId="734A7446" w14:textId="77777777" w:rsidR="001E7E8F" w:rsidRPr="00EA5FA7" w:rsidRDefault="001E7E8F" w:rsidP="001E7E8F">
      <w:pPr>
        <w:pStyle w:val="PL"/>
        <w:rPr>
          <w:noProof w:val="0"/>
        </w:rPr>
      </w:pPr>
      <w:r w:rsidRPr="00EA5FA7">
        <w:rPr>
          <w:noProof w:val="0"/>
        </w:rPr>
        <w:tab/>
      </w:r>
      <w:proofErr w:type="spellStart"/>
      <w:r w:rsidRPr="00EA5FA7">
        <w:rPr>
          <w:noProof w:val="0"/>
        </w:rPr>
        <w:t>rANUEPagingIdentity</w:t>
      </w:r>
      <w:proofErr w:type="spellEnd"/>
      <w:r w:rsidRPr="00EA5FA7">
        <w:rPr>
          <w:noProof w:val="0"/>
        </w:rPr>
        <w:tab/>
      </w:r>
      <w:proofErr w:type="spellStart"/>
      <w:r w:rsidRPr="00EA5FA7">
        <w:rPr>
          <w:noProof w:val="0"/>
        </w:rPr>
        <w:t>RANUEPagingIdentity</w:t>
      </w:r>
      <w:proofErr w:type="spellEnd"/>
      <w:r w:rsidRPr="00EA5FA7">
        <w:rPr>
          <w:noProof w:val="0"/>
        </w:rPr>
        <w:t>,</w:t>
      </w:r>
    </w:p>
    <w:p w14:paraId="0A5B853D" w14:textId="77777777" w:rsidR="001E7E8F" w:rsidRPr="00EA5FA7" w:rsidRDefault="001E7E8F" w:rsidP="001E7E8F">
      <w:pPr>
        <w:pStyle w:val="PL"/>
        <w:rPr>
          <w:noProof w:val="0"/>
        </w:rPr>
      </w:pPr>
      <w:r w:rsidRPr="00EA5FA7">
        <w:rPr>
          <w:noProof w:val="0"/>
        </w:rPr>
        <w:tab/>
      </w:r>
      <w:proofErr w:type="spellStart"/>
      <w:r w:rsidRPr="00EA5FA7">
        <w:rPr>
          <w:noProof w:val="0"/>
        </w:rPr>
        <w:t>cNUEPagingIdentity</w:t>
      </w:r>
      <w:proofErr w:type="spellEnd"/>
      <w:r w:rsidRPr="00EA5FA7">
        <w:rPr>
          <w:noProof w:val="0"/>
        </w:rPr>
        <w:tab/>
      </w:r>
      <w:proofErr w:type="spellStart"/>
      <w:r w:rsidRPr="00EA5FA7">
        <w:rPr>
          <w:noProof w:val="0"/>
        </w:rPr>
        <w:t>CNUEPagingIdentity</w:t>
      </w:r>
      <w:proofErr w:type="spellEnd"/>
      <w:r w:rsidRPr="00EA5FA7">
        <w:rPr>
          <w:noProof w:val="0"/>
        </w:rPr>
        <w:t xml:space="preserve">, </w:t>
      </w:r>
    </w:p>
    <w:p w14:paraId="74132689" w14:textId="77777777" w:rsidR="001E7E8F" w:rsidRPr="00EA5FA7" w:rsidRDefault="001E7E8F" w:rsidP="001E7E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xml:space="preserve">{ { </w:t>
      </w:r>
      <w:proofErr w:type="spellStart"/>
      <w:r w:rsidRPr="00EA5FA7">
        <w:rPr>
          <w:noProof w:val="0"/>
        </w:rPr>
        <w:t>PagingIdentity-ExtIEs</w:t>
      </w:r>
      <w:proofErr w:type="spellEnd"/>
      <w:r w:rsidRPr="00EA5FA7">
        <w:rPr>
          <w:noProof w:val="0"/>
        </w:rPr>
        <w:t xml:space="preserve"> } }</w:t>
      </w:r>
    </w:p>
    <w:p w14:paraId="1DBA4A83" w14:textId="77777777" w:rsidR="001E7E8F" w:rsidRPr="00EA5FA7" w:rsidRDefault="001E7E8F" w:rsidP="001E7E8F">
      <w:pPr>
        <w:pStyle w:val="PL"/>
        <w:rPr>
          <w:noProof w:val="0"/>
        </w:rPr>
      </w:pPr>
      <w:r w:rsidRPr="00EA5FA7">
        <w:rPr>
          <w:noProof w:val="0"/>
        </w:rPr>
        <w:t>}</w:t>
      </w:r>
    </w:p>
    <w:p w14:paraId="0EC93712" w14:textId="77777777" w:rsidR="001E7E8F" w:rsidRPr="00EA5FA7" w:rsidRDefault="001E7E8F" w:rsidP="001E7E8F">
      <w:pPr>
        <w:pStyle w:val="PL"/>
        <w:rPr>
          <w:noProof w:val="0"/>
        </w:rPr>
      </w:pPr>
    </w:p>
    <w:p w14:paraId="585258D9" w14:textId="77777777" w:rsidR="001E7E8F" w:rsidRPr="00EA5FA7" w:rsidRDefault="001E7E8F" w:rsidP="001E7E8F">
      <w:pPr>
        <w:pStyle w:val="PL"/>
        <w:rPr>
          <w:noProof w:val="0"/>
        </w:rPr>
      </w:pPr>
      <w:proofErr w:type="spellStart"/>
      <w:r w:rsidRPr="00EA5FA7">
        <w:rPr>
          <w:noProof w:val="0"/>
        </w:rPr>
        <w:t>PagingIdentity-ExtIEs</w:t>
      </w:r>
      <w:proofErr w:type="spellEnd"/>
      <w:r w:rsidRPr="00EA5FA7">
        <w:rPr>
          <w:noProof w:val="0"/>
        </w:rPr>
        <w:t xml:space="preserve"> </w:t>
      </w:r>
      <w:r w:rsidRPr="00EA5FA7">
        <w:rPr>
          <w:snapToGrid w:val="0"/>
        </w:rPr>
        <w:t>F1AP-PROTOCOL-IES</w:t>
      </w:r>
      <w:r w:rsidRPr="00EA5FA7">
        <w:rPr>
          <w:noProof w:val="0"/>
        </w:rPr>
        <w:t>::= {</w:t>
      </w:r>
    </w:p>
    <w:p w14:paraId="6A275638" w14:textId="77777777" w:rsidR="001E7E8F" w:rsidRPr="00EA5FA7" w:rsidRDefault="001E7E8F" w:rsidP="001E7E8F">
      <w:pPr>
        <w:pStyle w:val="PL"/>
        <w:rPr>
          <w:noProof w:val="0"/>
        </w:rPr>
      </w:pPr>
      <w:r w:rsidRPr="00EA5FA7">
        <w:rPr>
          <w:noProof w:val="0"/>
        </w:rPr>
        <w:tab/>
        <w:t>...</w:t>
      </w:r>
    </w:p>
    <w:p w14:paraId="022396F0" w14:textId="77777777" w:rsidR="001E7E8F" w:rsidRPr="00EA5FA7" w:rsidRDefault="001E7E8F" w:rsidP="001E7E8F">
      <w:pPr>
        <w:pStyle w:val="PL"/>
        <w:rPr>
          <w:noProof w:val="0"/>
        </w:rPr>
      </w:pPr>
      <w:r w:rsidRPr="00EA5FA7">
        <w:rPr>
          <w:noProof w:val="0"/>
        </w:rPr>
        <w:t>}</w:t>
      </w:r>
    </w:p>
    <w:p w14:paraId="2A621A94" w14:textId="77777777" w:rsidR="001E7E8F" w:rsidRPr="00EA5FA7" w:rsidRDefault="001E7E8F" w:rsidP="001E7E8F">
      <w:pPr>
        <w:pStyle w:val="PL"/>
        <w:rPr>
          <w:noProof w:val="0"/>
        </w:rPr>
      </w:pPr>
    </w:p>
    <w:p w14:paraId="10A26BC0" w14:textId="77777777" w:rsidR="001E7E8F" w:rsidRPr="00EA5FA7" w:rsidRDefault="001E7E8F" w:rsidP="001E7E8F">
      <w:pPr>
        <w:pStyle w:val="PL"/>
        <w:rPr>
          <w:noProof w:val="0"/>
        </w:rPr>
      </w:pPr>
      <w:proofErr w:type="spellStart"/>
      <w:r w:rsidRPr="00EA5FA7">
        <w:rPr>
          <w:noProof w:val="0"/>
        </w:rPr>
        <w:t>PagingOrigin</w:t>
      </w:r>
      <w:proofErr w:type="spellEnd"/>
      <w:r w:rsidRPr="00EA5FA7">
        <w:rPr>
          <w:noProof w:val="0"/>
        </w:rPr>
        <w:t xml:space="preserve"> ::= ENUMERATED { non-3gpp,</w:t>
      </w:r>
      <w:r w:rsidRPr="00EA5FA7">
        <w:rPr>
          <w:noProof w:val="0"/>
        </w:rPr>
        <w:tab/>
        <w:t>...}</w:t>
      </w:r>
    </w:p>
    <w:p w14:paraId="420C4FE9" w14:textId="77777777" w:rsidR="001E7E8F" w:rsidRPr="00EA5FA7" w:rsidRDefault="001E7E8F" w:rsidP="001E7E8F">
      <w:pPr>
        <w:pStyle w:val="PL"/>
        <w:rPr>
          <w:noProof w:val="0"/>
        </w:rPr>
      </w:pPr>
    </w:p>
    <w:p w14:paraId="6D626918" w14:textId="77777777" w:rsidR="001E7E8F" w:rsidRPr="00EA5FA7" w:rsidRDefault="001E7E8F" w:rsidP="001E7E8F">
      <w:pPr>
        <w:pStyle w:val="PL"/>
        <w:rPr>
          <w:noProof w:val="0"/>
        </w:rPr>
      </w:pPr>
      <w:proofErr w:type="spellStart"/>
      <w:r w:rsidRPr="00EA5FA7">
        <w:rPr>
          <w:noProof w:val="0"/>
        </w:rPr>
        <w:t>PagingPriority</w:t>
      </w:r>
      <w:proofErr w:type="spellEnd"/>
      <w:r w:rsidRPr="00EA5FA7">
        <w:rPr>
          <w:noProof w:val="0"/>
        </w:rPr>
        <w:t xml:space="preserve"> ::= ENUMERATED { priolevel1, priolevel2, priolevel3, priolevel4, priolevel5, priolevel6, priolevel7, priolevel8,...}</w:t>
      </w:r>
      <w:r w:rsidRPr="00EA5FA7">
        <w:t xml:space="preserve"> </w:t>
      </w:r>
    </w:p>
    <w:p w14:paraId="7366BA8C" w14:textId="77777777" w:rsidR="001E7E8F" w:rsidRPr="00EA5FA7" w:rsidRDefault="001E7E8F" w:rsidP="001E7E8F">
      <w:pPr>
        <w:pStyle w:val="PL"/>
      </w:pPr>
    </w:p>
    <w:p w14:paraId="470F7E60" w14:textId="77777777" w:rsidR="001E7E8F" w:rsidRPr="00EA5FA7" w:rsidRDefault="001E7E8F" w:rsidP="001E7E8F">
      <w:pPr>
        <w:pStyle w:val="PL"/>
      </w:pPr>
      <w:r w:rsidRPr="00EA5FA7">
        <w:t>PDCCH-BlindDetectionSCG ::= OCTET STRING</w:t>
      </w:r>
    </w:p>
    <w:p w14:paraId="387009E8" w14:textId="77777777" w:rsidR="001E7E8F" w:rsidRPr="00EA5FA7" w:rsidRDefault="001E7E8F" w:rsidP="001E7E8F">
      <w:pPr>
        <w:pStyle w:val="PL"/>
      </w:pPr>
    </w:p>
    <w:p w14:paraId="3D38EBBD" w14:textId="77777777" w:rsidR="001E7E8F" w:rsidRPr="00EA5FA7" w:rsidRDefault="001E7E8F" w:rsidP="001E7E8F">
      <w:pPr>
        <w:pStyle w:val="PL"/>
      </w:pPr>
      <w:r w:rsidRPr="00EA5FA7">
        <w:t>PDCP-SN ::= INTEGER (0..4095)</w:t>
      </w:r>
    </w:p>
    <w:p w14:paraId="4BB87F10" w14:textId="77777777" w:rsidR="001E7E8F" w:rsidRPr="00EA5FA7" w:rsidRDefault="001E7E8F" w:rsidP="001E7E8F">
      <w:pPr>
        <w:pStyle w:val="PL"/>
      </w:pPr>
    </w:p>
    <w:p w14:paraId="7FEF54A3" w14:textId="77777777" w:rsidR="001E7E8F" w:rsidRPr="00EA5FA7" w:rsidRDefault="001E7E8F" w:rsidP="001E7E8F">
      <w:pPr>
        <w:pStyle w:val="PL"/>
        <w:rPr>
          <w:noProof w:val="0"/>
        </w:rPr>
      </w:pPr>
      <w:proofErr w:type="spellStart"/>
      <w:r w:rsidRPr="00EA5FA7">
        <w:rPr>
          <w:noProof w:val="0"/>
        </w:rPr>
        <w:t>PDCPSNLength</w:t>
      </w:r>
      <w:proofErr w:type="spellEnd"/>
      <w:r w:rsidRPr="00EA5FA7">
        <w:rPr>
          <w:noProof w:val="0"/>
        </w:rPr>
        <w:tab/>
        <w:t>::= ENUMERATED {</w:t>
      </w:r>
      <w:r w:rsidRPr="00EA5FA7">
        <w:t xml:space="preserve"> </w:t>
      </w:r>
      <w:r w:rsidRPr="00EA5FA7">
        <w:rPr>
          <w:noProof w:val="0"/>
        </w:rPr>
        <w:t>twelve-</w:t>
      </w:r>
      <w:proofErr w:type="spellStart"/>
      <w:r w:rsidRPr="00EA5FA7">
        <w:rPr>
          <w:noProof w:val="0"/>
        </w:rPr>
        <w:t>bits,eighteen</w:t>
      </w:r>
      <w:proofErr w:type="spellEnd"/>
      <w:r w:rsidRPr="00EA5FA7">
        <w:rPr>
          <w:noProof w:val="0"/>
        </w:rPr>
        <w:t>-bits,...}</w:t>
      </w:r>
    </w:p>
    <w:p w14:paraId="1B8EEA87" w14:textId="77777777" w:rsidR="001E7E8F" w:rsidRPr="00EA5FA7" w:rsidRDefault="001E7E8F" w:rsidP="001E7E8F">
      <w:pPr>
        <w:pStyle w:val="PL"/>
        <w:rPr>
          <w:noProof w:val="0"/>
        </w:rPr>
      </w:pPr>
    </w:p>
    <w:p w14:paraId="54C7F384" w14:textId="77777777" w:rsidR="001E7E8F" w:rsidRPr="00EA5FA7" w:rsidRDefault="001E7E8F" w:rsidP="001E7E8F">
      <w:pPr>
        <w:pStyle w:val="PL"/>
        <w:rPr>
          <w:noProof w:val="0"/>
        </w:rPr>
      </w:pPr>
      <w:proofErr w:type="spellStart"/>
      <w:r w:rsidRPr="00EA5FA7">
        <w:rPr>
          <w:noProof w:val="0"/>
        </w:rPr>
        <w:t>PDUSessionID</w:t>
      </w:r>
      <w:proofErr w:type="spellEnd"/>
      <w:r w:rsidRPr="00EA5FA7">
        <w:rPr>
          <w:noProof w:val="0"/>
        </w:rPr>
        <w:t xml:space="preserve"> ::= INTEGER (0..255)</w:t>
      </w:r>
    </w:p>
    <w:p w14:paraId="15D5EAD1" w14:textId="77777777" w:rsidR="001E7E8F" w:rsidRPr="00EA5FA7" w:rsidRDefault="001E7E8F" w:rsidP="001E7E8F">
      <w:pPr>
        <w:pStyle w:val="PL"/>
        <w:rPr>
          <w:noProof w:val="0"/>
        </w:rPr>
      </w:pPr>
    </w:p>
    <w:p w14:paraId="4A9E21ED" w14:textId="77777777" w:rsidR="001E7E8F" w:rsidRPr="00EA5FA7" w:rsidRDefault="001E7E8F" w:rsidP="001E7E8F">
      <w:pPr>
        <w:pStyle w:val="PL"/>
        <w:rPr>
          <w:noProof w:val="0"/>
        </w:rPr>
      </w:pPr>
      <w:r w:rsidRPr="00EA5FA7">
        <w:rPr>
          <w:noProof w:val="0"/>
        </w:rPr>
        <w:t>Ph-</w:t>
      </w:r>
      <w:proofErr w:type="spellStart"/>
      <w:r w:rsidRPr="00EA5FA7">
        <w:rPr>
          <w:noProof w:val="0"/>
        </w:rPr>
        <w:t>InfoMCG</w:t>
      </w:r>
      <w:proofErr w:type="spellEnd"/>
      <w:r w:rsidRPr="00EA5FA7">
        <w:rPr>
          <w:noProof w:val="0"/>
        </w:rPr>
        <w:t xml:space="preserve">  ::= OCTET STRING</w:t>
      </w:r>
    </w:p>
    <w:p w14:paraId="2F885E4F" w14:textId="77777777" w:rsidR="001E7E8F" w:rsidRPr="00EA5FA7" w:rsidRDefault="001E7E8F" w:rsidP="001E7E8F">
      <w:pPr>
        <w:pStyle w:val="PL"/>
        <w:rPr>
          <w:noProof w:val="0"/>
        </w:rPr>
      </w:pPr>
    </w:p>
    <w:p w14:paraId="1D96D50B" w14:textId="77777777" w:rsidR="001E7E8F" w:rsidRPr="00EA5FA7" w:rsidRDefault="001E7E8F" w:rsidP="001E7E8F">
      <w:pPr>
        <w:pStyle w:val="PL"/>
        <w:rPr>
          <w:noProof w:val="0"/>
        </w:rPr>
      </w:pPr>
      <w:r w:rsidRPr="00EA5FA7">
        <w:rPr>
          <w:noProof w:val="0"/>
        </w:rPr>
        <w:t>Ph-</w:t>
      </w:r>
      <w:proofErr w:type="spellStart"/>
      <w:r w:rsidRPr="00EA5FA7">
        <w:rPr>
          <w:noProof w:val="0"/>
        </w:rPr>
        <w:t>InfoSCG</w:t>
      </w:r>
      <w:proofErr w:type="spellEnd"/>
      <w:r w:rsidRPr="00EA5FA7">
        <w:rPr>
          <w:noProof w:val="0"/>
        </w:rPr>
        <w:t xml:space="preserve">  ::= OCTET STRING</w:t>
      </w:r>
    </w:p>
    <w:p w14:paraId="3E77C064" w14:textId="77777777" w:rsidR="001E7E8F" w:rsidRPr="00EA5FA7" w:rsidRDefault="001E7E8F" w:rsidP="001E7E8F">
      <w:pPr>
        <w:pStyle w:val="PL"/>
        <w:rPr>
          <w:noProof w:val="0"/>
        </w:rPr>
      </w:pPr>
    </w:p>
    <w:p w14:paraId="131C9B6A" w14:textId="77777777" w:rsidR="001E7E8F" w:rsidRPr="00EA5FA7" w:rsidRDefault="001E7E8F" w:rsidP="001E7E8F">
      <w:pPr>
        <w:pStyle w:val="PL"/>
        <w:rPr>
          <w:noProof w:val="0"/>
        </w:rPr>
      </w:pPr>
      <w:r w:rsidRPr="00EA5FA7">
        <w:rPr>
          <w:noProof w:val="0"/>
        </w:rPr>
        <w:lastRenderedPageBreak/>
        <w:t>PLMN-Identity ::= OCTET STRING (SIZE(3))</w:t>
      </w:r>
    </w:p>
    <w:p w14:paraId="4B82F83D" w14:textId="77777777" w:rsidR="001E7E8F" w:rsidRPr="00EA5FA7" w:rsidRDefault="001E7E8F" w:rsidP="001E7E8F">
      <w:pPr>
        <w:pStyle w:val="PL"/>
        <w:rPr>
          <w:noProof w:val="0"/>
        </w:rPr>
      </w:pPr>
    </w:p>
    <w:p w14:paraId="7A7A27FB" w14:textId="77777777" w:rsidR="001E7E8F" w:rsidRPr="00EA5FA7" w:rsidRDefault="001E7E8F" w:rsidP="001E7E8F">
      <w:pPr>
        <w:pStyle w:val="PL"/>
        <w:rPr>
          <w:noProof w:val="0"/>
        </w:rPr>
      </w:pPr>
      <w:proofErr w:type="spellStart"/>
      <w:r w:rsidRPr="00EA5FA7">
        <w:rPr>
          <w:noProof w:val="0"/>
        </w:rPr>
        <w:t>PortNumber</w:t>
      </w:r>
      <w:proofErr w:type="spellEnd"/>
      <w:r w:rsidRPr="00EA5FA7">
        <w:rPr>
          <w:noProof w:val="0"/>
        </w:rPr>
        <w:t xml:space="preserve"> ::= BIT STRING (SIZE (16))</w:t>
      </w:r>
    </w:p>
    <w:p w14:paraId="3B5CB0A2" w14:textId="77777777" w:rsidR="001E7E8F" w:rsidRPr="00EA5FA7" w:rsidRDefault="001E7E8F" w:rsidP="001E7E8F">
      <w:pPr>
        <w:pStyle w:val="PL"/>
        <w:rPr>
          <w:noProof w:val="0"/>
        </w:rPr>
      </w:pPr>
    </w:p>
    <w:p w14:paraId="6DF118C8" w14:textId="77777777" w:rsidR="001E7E8F" w:rsidRPr="00EA5FA7" w:rsidRDefault="001E7E8F" w:rsidP="001E7E8F">
      <w:pPr>
        <w:pStyle w:val="PL"/>
        <w:rPr>
          <w:noProof w:val="0"/>
        </w:rPr>
      </w:pPr>
      <w:r w:rsidRPr="00EA5FA7">
        <w:rPr>
          <w:noProof w:val="0"/>
        </w:rPr>
        <w:t>Pre-</w:t>
      </w:r>
      <w:proofErr w:type="spellStart"/>
      <w:r w:rsidRPr="00EA5FA7">
        <w:rPr>
          <w:noProof w:val="0"/>
        </w:rPr>
        <w:t>emptionCapability</w:t>
      </w:r>
      <w:proofErr w:type="spellEnd"/>
      <w:r w:rsidRPr="00EA5FA7">
        <w:rPr>
          <w:noProof w:val="0"/>
        </w:rPr>
        <w:t xml:space="preserve"> ::= ENUMERATED {</w:t>
      </w:r>
    </w:p>
    <w:p w14:paraId="55509A01" w14:textId="77777777" w:rsidR="001E7E8F" w:rsidRPr="00EA5FA7" w:rsidRDefault="001E7E8F" w:rsidP="001E7E8F">
      <w:pPr>
        <w:pStyle w:val="PL"/>
        <w:rPr>
          <w:noProof w:val="0"/>
        </w:rPr>
      </w:pPr>
      <w:r w:rsidRPr="00EA5FA7">
        <w:rPr>
          <w:noProof w:val="0"/>
        </w:rPr>
        <w:tab/>
        <w:t>shall-not-trigger-pre-emption,</w:t>
      </w:r>
    </w:p>
    <w:p w14:paraId="10310131" w14:textId="77777777" w:rsidR="001E7E8F" w:rsidRPr="00EA5FA7" w:rsidRDefault="001E7E8F" w:rsidP="001E7E8F">
      <w:pPr>
        <w:pStyle w:val="PL"/>
        <w:rPr>
          <w:noProof w:val="0"/>
        </w:rPr>
      </w:pPr>
      <w:r w:rsidRPr="00EA5FA7">
        <w:rPr>
          <w:noProof w:val="0"/>
        </w:rPr>
        <w:tab/>
        <w:t>may-trigger-pre-emption</w:t>
      </w:r>
    </w:p>
    <w:p w14:paraId="43076CB3" w14:textId="77777777" w:rsidR="001E7E8F" w:rsidRPr="00EA5FA7" w:rsidRDefault="001E7E8F" w:rsidP="001E7E8F">
      <w:pPr>
        <w:pStyle w:val="PL"/>
        <w:rPr>
          <w:noProof w:val="0"/>
        </w:rPr>
      </w:pPr>
      <w:r w:rsidRPr="00EA5FA7">
        <w:rPr>
          <w:noProof w:val="0"/>
        </w:rPr>
        <w:t>}</w:t>
      </w:r>
    </w:p>
    <w:p w14:paraId="0EE1D5D7" w14:textId="77777777" w:rsidR="001E7E8F" w:rsidRPr="00EA5FA7" w:rsidRDefault="001E7E8F" w:rsidP="001E7E8F">
      <w:pPr>
        <w:pStyle w:val="PL"/>
        <w:rPr>
          <w:noProof w:val="0"/>
        </w:rPr>
      </w:pPr>
    </w:p>
    <w:p w14:paraId="08D53F2C" w14:textId="77777777" w:rsidR="001E7E8F" w:rsidRPr="00EA5FA7" w:rsidRDefault="001E7E8F" w:rsidP="001E7E8F">
      <w:pPr>
        <w:pStyle w:val="PL"/>
        <w:rPr>
          <w:noProof w:val="0"/>
        </w:rPr>
      </w:pPr>
      <w:r w:rsidRPr="00EA5FA7">
        <w:rPr>
          <w:noProof w:val="0"/>
        </w:rPr>
        <w:t>Pre-</w:t>
      </w:r>
      <w:proofErr w:type="spellStart"/>
      <w:r w:rsidRPr="00EA5FA7">
        <w:rPr>
          <w:noProof w:val="0"/>
        </w:rPr>
        <w:t>emptionVulnerability</w:t>
      </w:r>
      <w:proofErr w:type="spellEnd"/>
      <w:r w:rsidRPr="00EA5FA7">
        <w:rPr>
          <w:noProof w:val="0"/>
        </w:rPr>
        <w:t xml:space="preserve"> ::= ENUMERATED {</w:t>
      </w:r>
    </w:p>
    <w:p w14:paraId="77E538F2" w14:textId="77777777" w:rsidR="001E7E8F" w:rsidRPr="00EA5FA7" w:rsidRDefault="001E7E8F" w:rsidP="001E7E8F">
      <w:pPr>
        <w:pStyle w:val="PL"/>
        <w:rPr>
          <w:noProof w:val="0"/>
        </w:rPr>
      </w:pPr>
      <w:r w:rsidRPr="00EA5FA7">
        <w:rPr>
          <w:noProof w:val="0"/>
        </w:rPr>
        <w:tab/>
        <w:t>not-pre-</w:t>
      </w:r>
      <w:proofErr w:type="spellStart"/>
      <w:r w:rsidRPr="00EA5FA7">
        <w:rPr>
          <w:noProof w:val="0"/>
        </w:rPr>
        <w:t>emptable</w:t>
      </w:r>
      <w:proofErr w:type="spellEnd"/>
      <w:r w:rsidRPr="00EA5FA7">
        <w:rPr>
          <w:noProof w:val="0"/>
        </w:rPr>
        <w:t>,</w:t>
      </w:r>
    </w:p>
    <w:p w14:paraId="2FC6A46F" w14:textId="77777777" w:rsidR="001E7E8F" w:rsidRPr="00EA5FA7" w:rsidRDefault="001E7E8F" w:rsidP="001E7E8F">
      <w:pPr>
        <w:pStyle w:val="PL"/>
        <w:rPr>
          <w:noProof w:val="0"/>
        </w:rPr>
      </w:pPr>
      <w:r w:rsidRPr="00EA5FA7">
        <w:rPr>
          <w:noProof w:val="0"/>
        </w:rPr>
        <w:tab/>
        <w:t>pre-</w:t>
      </w:r>
      <w:proofErr w:type="spellStart"/>
      <w:r w:rsidRPr="00EA5FA7">
        <w:rPr>
          <w:noProof w:val="0"/>
        </w:rPr>
        <w:t>emptable</w:t>
      </w:r>
      <w:proofErr w:type="spellEnd"/>
    </w:p>
    <w:p w14:paraId="729F0E5D" w14:textId="77777777" w:rsidR="001E7E8F" w:rsidRPr="00EA5FA7" w:rsidRDefault="001E7E8F" w:rsidP="001E7E8F">
      <w:pPr>
        <w:pStyle w:val="PL"/>
        <w:rPr>
          <w:noProof w:val="0"/>
        </w:rPr>
      </w:pPr>
      <w:r w:rsidRPr="00EA5FA7">
        <w:rPr>
          <w:noProof w:val="0"/>
        </w:rPr>
        <w:t>}</w:t>
      </w:r>
    </w:p>
    <w:p w14:paraId="5AF6F008" w14:textId="77777777" w:rsidR="001E7E8F" w:rsidRPr="00EA5FA7" w:rsidRDefault="001E7E8F" w:rsidP="001E7E8F">
      <w:pPr>
        <w:pStyle w:val="PL"/>
        <w:rPr>
          <w:noProof w:val="0"/>
        </w:rPr>
      </w:pPr>
    </w:p>
    <w:p w14:paraId="4E6352A0" w14:textId="77777777" w:rsidR="001E7E8F" w:rsidRPr="00EA5FA7" w:rsidRDefault="001E7E8F" w:rsidP="001E7E8F">
      <w:pPr>
        <w:pStyle w:val="PL"/>
        <w:tabs>
          <w:tab w:val="clear" w:pos="2688"/>
          <w:tab w:val="left" w:pos="2605"/>
        </w:tabs>
        <w:rPr>
          <w:noProof w:val="0"/>
        </w:rPr>
      </w:pPr>
      <w:proofErr w:type="spellStart"/>
      <w:r w:rsidRPr="00EA5FA7">
        <w:rPr>
          <w:noProof w:val="0"/>
        </w:rPr>
        <w:t>PriorityLevel</w:t>
      </w:r>
      <w:proofErr w:type="spellEnd"/>
      <w:r w:rsidRPr="00EA5FA7">
        <w:rPr>
          <w:noProof w:val="0"/>
        </w:rPr>
        <w:tab/>
        <w:t>::= INTEGER { spare (0), highest (1), lowest (14), no-priority (15) } (0..15)</w:t>
      </w:r>
    </w:p>
    <w:p w14:paraId="5365974B" w14:textId="77777777" w:rsidR="001E7E8F" w:rsidRPr="00EA5FA7" w:rsidRDefault="001E7E8F" w:rsidP="001E7E8F">
      <w:pPr>
        <w:pStyle w:val="PL"/>
        <w:rPr>
          <w:noProof w:val="0"/>
        </w:rPr>
      </w:pPr>
    </w:p>
    <w:p w14:paraId="7B6A09E9" w14:textId="77777777" w:rsidR="001E7E8F" w:rsidRPr="00EA5FA7" w:rsidRDefault="001E7E8F" w:rsidP="001E7E8F">
      <w:pPr>
        <w:pStyle w:val="PL"/>
        <w:rPr>
          <w:noProof w:val="0"/>
        </w:rPr>
      </w:pPr>
      <w:proofErr w:type="spellStart"/>
      <w:r w:rsidRPr="00EA5FA7">
        <w:rPr>
          <w:noProof w:val="0"/>
        </w:rPr>
        <w:t>ProtectedEUTRAResourceIndication</w:t>
      </w:r>
      <w:proofErr w:type="spellEnd"/>
      <w:r w:rsidRPr="00EA5FA7">
        <w:rPr>
          <w:noProof w:val="0"/>
        </w:rPr>
        <w:tab/>
      </w:r>
      <w:r w:rsidRPr="00EA5FA7">
        <w:rPr>
          <w:noProof w:val="0"/>
        </w:rPr>
        <w:tab/>
        <w:t>::= OCTET STRING</w:t>
      </w:r>
    </w:p>
    <w:p w14:paraId="2E0B1E8A" w14:textId="77777777" w:rsidR="001E7E8F" w:rsidRPr="00EA5FA7" w:rsidRDefault="001E7E8F" w:rsidP="001E7E8F">
      <w:pPr>
        <w:pStyle w:val="PL"/>
        <w:rPr>
          <w:noProof w:val="0"/>
        </w:rPr>
      </w:pPr>
    </w:p>
    <w:p w14:paraId="7B9F6760" w14:textId="77777777" w:rsidR="001E7E8F" w:rsidRPr="00EA5FA7" w:rsidRDefault="001E7E8F" w:rsidP="001E7E8F">
      <w:pPr>
        <w:pStyle w:val="PL"/>
        <w:rPr>
          <w:noProof w:val="0"/>
        </w:rPr>
      </w:pPr>
      <w:r w:rsidRPr="00EA5FA7">
        <w:rPr>
          <w:noProof w:val="0"/>
        </w:rPr>
        <w:t>Protected-EUTRA-Resources-Item ::= SEQUENCE {</w:t>
      </w:r>
    </w:p>
    <w:p w14:paraId="2D4DC683" w14:textId="77777777" w:rsidR="001E7E8F" w:rsidRPr="00EA5FA7" w:rsidRDefault="001E7E8F" w:rsidP="001E7E8F">
      <w:pPr>
        <w:pStyle w:val="PL"/>
        <w:rPr>
          <w:noProof w:val="0"/>
        </w:rPr>
      </w:pPr>
      <w:r w:rsidRPr="00EA5FA7">
        <w:rPr>
          <w:noProof w:val="0"/>
        </w:rPr>
        <w:tab/>
      </w:r>
      <w:proofErr w:type="spellStart"/>
      <w:r w:rsidRPr="00EA5FA7">
        <w:rPr>
          <w:noProof w:val="0"/>
        </w:rPr>
        <w:t>spectrumSharingGroupID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SpectrumSharingGroupID</w:t>
      </w:r>
      <w:proofErr w:type="spellEnd"/>
      <w:r w:rsidRPr="00EA5FA7">
        <w:rPr>
          <w:noProof w:val="0"/>
        </w:rPr>
        <w:t xml:space="preserve">, </w:t>
      </w:r>
    </w:p>
    <w:p w14:paraId="1BC55427" w14:textId="77777777" w:rsidR="001E7E8F" w:rsidRPr="00EA5FA7" w:rsidRDefault="001E7E8F" w:rsidP="001E7E8F">
      <w:pPr>
        <w:pStyle w:val="PL"/>
        <w:rPr>
          <w:noProof w:val="0"/>
        </w:rPr>
      </w:pPr>
      <w:r w:rsidRPr="00EA5FA7">
        <w:rPr>
          <w:noProof w:val="0"/>
        </w:rPr>
        <w:tab/>
      </w:r>
      <w:proofErr w:type="spellStart"/>
      <w:r w:rsidRPr="00EA5FA7">
        <w:rPr>
          <w:noProof w:val="0"/>
        </w:rPr>
        <w:t>eUTRACells</w:t>
      </w:r>
      <w:proofErr w:type="spellEnd"/>
      <w:r w:rsidRPr="00EA5FA7">
        <w:rPr>
          <w:noProof w:val="0"/>
        </w:rPr>
        <w:t>-List</w:t>
      </w:r>
      <w:r w:rsidRPr="00EA5FA7">
        <w:rPr>
          <w:noProof w:val="0"/>
        </w:rPr>
        <w:tab/>
      </w:r>
      <w:r w:rsidRPr="00EA5FA7">
        <w:rPr>
          <w:noProof w:val="0"/>
        </w:rPr>
        <w:tab/>
      </w:r>
      <w:proofErr w:type="spellStart"/>
      <w:r w:rsidRPr="00EA5FA7">
        <w:rPr>
          <w:noProof w:val="0"/>
        </w:rPr>
        <w:t>EUTRACells</w:t>
      </w:r>
      <w:proofErr w:type="spellEnd"/>
      <w:r w:rsidRPr="00EA5FA7">
        <w:rPr>
          <w:noProof w:val="0"/>
        </w:rPr>
        <w:t>-List,</w:t>
      </w:r>
    </w:p>
    <w:p w14:paraId="7C3A175C"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Protected-EUTRA-Resources-</w:t>
      </w:r>
      <w:proofErr w:type="spellStart"/>
      <w:r w:rsidRPr="00EA5FA7">
        <w:rPr>
          <w:noProof w:val="0"/>
        </w:rPr>
        <w:t>ItemExtIEs</w:t>
      </w:r>
      <w:proofErr w:type="spellEnd"/>
      <w:r w:rsidRPr="00EA5FA7">
        <w:rPr>
          <w:noProof w:val="0"/>
        </w:rPr>
        <w:t xml:space="preserve"> } }</w:t>
      </w:r>
      <w:r w:rsidRPr="00EA5FA7">
        <w:rPr>
          <w:noProof w:val="0"/>
        </w:rPr>
        <w:tab/>
        <w:t>OPTIONAL</w:t>
      </w:r>
    </w:p>
    <w:p w14:paraId="5B9F114B" w14:textId="77777777" w:rsidR="001E7E8F" w:rsidRPr="00EA5FA7" w:rsidRDefault="001E7E8F" w:rsidP="001E7E8F">
      <w:pPr>
        <w:pStyle w:val="PL"/>
        <w:rPr>
          <w:noProof w:val="0"/>
        </w:rPr>
      </w:pPr>
      <w:r w:rsidRPr="00EA5FA7">
        <w:rPr>
          <w:noProof w:val="0"/>
        </w:rPr>
        <w:t>}</w:t>
      </w:r>
    </w:p>
    <w:p w14:paraId="0067413E" w14:textId="77777777" w:rsidR="001E7E8F" w:rsidRPr="00EA5FA7" w:rsidRDefault="001E7E8F" w:rsidP="001E7E8F">
      <w:pPr>
        <w:pStyle w:val="PL"/>
        <w:rPr>
          <w:noProof w:val="0"/>
        </w:rPr>
      </w:pPr>
    </w:p>
    <w:p w14:paraId="143E9695" w14:textId="77777777" w:rsidR="001E7E8F" w:rsidRPr="00EA5FA7" w:rsidRDefault="001E7E8F" w:rsidP="001E7E8F">
      <w:pPr>
        <w:pStyle w:val="PL"/>
        <w:rPr>
          <w:noProof w:val="0"/>
        </w:rPr>
      </w:pPr>
      <w:r w:rsidRPr="00EA5FA7">
        <w:rPr>
          <w:noProof w:val="0"/>
        </w:rPr>
        <w:t>Protected-EUTRA-Resources-</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4023884E" w14:textId="77777777" w:rsidR="001E7E8F" w:rsidRPr="00EA5FA7" w:rsidRDefault="001E7E8F" w:rsidP="001E7E8F">
      <w:pPr>
        <w:pStyle w:val="PL"/>
        <w:rPr>
          <w:noProof w:val="0"/>
        </w:rPr>
      </w:pPr>
      <w:r w:rsidRPr="00EA5FA7">
        <w:rPr>
          <w:noProof w:val="0"/>
        </w:rPr>
        <w:tab/>
        <w:t>...</w:t>
      </w:r>
    </w:p>
    <w:p w14:paraId="2E30E6B2" w14:textId="77777777" w:rsidR="001E7E8F" w:rsidRPr="00EA5FA7" w:rsidRDefault="001E7E8F" w:rsidP="001E7E8F">
      <w:pPr>
        <w:pStyle w:val="PL"/>
        <w:rPr>
          <w:noProof w:val="0"/>
        </w:rPr>
      </w:pPr>
      <w:r w:rsidRPr="00EA5FA7">
        <w:rPr>
          <w:noProof w:val="0"/>
        </w:rPr>
        <w:t>}</w:t>
      </w:r>
    </w:p>
    <w:p w14:paraId="250EF5DC" w14:textId="77777777" w:rsidR="001E7E8F" w:rsidRPr="00EA5FA7" w:rsidRDefault="001E7E8F" w:rsidP="001E7E8F">
      <w:pPr>
        <w:pStyle w:val="PL"/>
        <w:rPr>
          <w:noProof w:val="0"/>
        </w:rPr>
      </w:pPr>
    </w:p>
    <w:p w14:paraId="49FABF6E" w14:textId="77777777" w:rsidR="001E7E8F" w:rsidRPr="00EA5FA7" w:rsidRDefault="001E7E8F" w:rsidP="001E7E8F">
      <w:pPr>
        <w:pStyle w:val="PL"/>
        <w:rPr>
          <w:rFonts w:eastAsia="SimSun"/>
        </w:rPr>
      </w:pPr>
      <w:r w:rsidRPr="00EA5FA7">
        <w:rPr>
          <w:rFonts w:eastAsia="SimSun"/>
        </w:rPr>
        <w:t>Potential-SpCell-Item ::= SEQUENCE {</w:t>
      </w:r>
    </w:p>
    <w:p w14:paraId="338EB5E1" w14:textId="77777777" w:rsidR="001E7E8F" w:rsidRPr="00EA5FA7" w:rsidRDefault="001E7E8F" w:rsidP="001E7E8F">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4E44731"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448BDD18" w14:textId="77777777" w:rsidR="001E7E8F" w:rsidRPr="00EA5FA7" w:rsidRDefault="001E7E8F" w:rsidP="001E7E8F">
      <w:pPr>
        <w:pStyle w:val="PL"/>
        <w:rPr>
          <w:rFonts w:eastAsia="SimSun"/>
        </w:rPr>
      </w:pPr>
      <w:r w:rsidRPr="00EA5FA7">
        <w:rPr>
          <w:rFonts w:eastAsia="SimSun"/>
        </w:rPr>
        <w:tab/>
        <w:t>...</w:t>
      </w:r>
    </w:p>
    <w:p w14:paraId="44ADC7B2" w14:textId="77777777" w:rsidR="001E7E8F" w:rsidRPr="00EA5FA7" w:rsidRDefault="001E7E8F" w:rsidP="001E7E8F">
      <w:pPr>
        <w:pStyle w:val="PL"/>
        <w:rPr>
          <w:rFonts w:eastAsia="SimSun"/>
        </w:rPr>
      </w:pPr>
      <w:r w:rsidRPr="00EA5FA7">
        <w:rPr>
          <w:rFonts w:eastAsia="SimSun"/>
        </w:rPr>
        <w:t>}</w:t>
      </w:r>
    </w:p>
    <w:p w14:paraId="59D2D9AB" w14:textId="77777777" w:rsidR="001E7E8F" w:rsidRPr="00EA5FA7" w:rsidRDefault="001E7E8F" w:rsidP="001E7E8F">
      <w:pPr>
        <w:pStyle w:val="PL"/>
        <w:rPr>
          <w:rFonts w:eastAsia="SimSun"/>
        </w:rPr>
      </w:pPr>
    </w:p>
    <w:p w14:paraId="08F56571" w14:textId="77777777" w:rsidR="001E7E8F" w:rsidRPr="00EA5FA7" w:rsidRDefault="001E7E8F" w:rsidP="001E7E8F">
      <w:pPr>
        <w:pStyle w:val="PL"/>
        <w:rPr>
          <w:rFonts w:eastAsia="SimSun"/>
        </w:rPr>
      </w:pPr>
      <w:r w:rsidRPr="00EA5FA7">
        <w:rPr>
          <w:rFonts w:eastAsia="SimSun"/>
        </w:rPr>
        <w:t xml:space="preserve">Potential-SpCell-ItemExtIEs </w:t>
      </w:r>
      <w:r w:rsidRPr="00EA5FA7">
        <w:rPr>
          <w:rFonts w:eastAsia="SimSun"/>
        </w:rPr>
        <w:tab/>
        <w:t>F1AP-PROTOCOL-EXTENSION ::= {</w:t>
      </w:r>
    </w:p>
    <w:p w14:paraId="49415E3E" w14:textId="77777777" w:rsidR="001E7E8F" w:rsidRPr="00EA5FA7" w:rsidRDefault="001E7E8F" w:rsidP="001E7E8F">
      <w:pPr>
        <w:pStyle w:val="PL"/>
        <w:rPr>
          <w:rFonts w:eastAsia="SimSun"/>
        </w:rPr>
      </w:pPr>
      <w:r w:rsidRPr="00EA5FA7">
        <w:rPr>
          <w:rFonts w:eastAsia="SimSun"/>
        </w:rPr>
        <w:tab/>
        <w:t>...</w:t>
      </w:r>
    </w:p>
    <w:p w14:paraId="6BC94138" w14:textId="77777777" w:rsidR="001E7E8F" w:rsidRPr="00EA5FA7" w:rsidRDefault="001E7E8F" w:rsidP="001E7E8F">
      <w:pPr>
        <w:pStyle w:val="PL"/>
        <w:rPr>
          <w:rFonts w:eastAsia="SimSun"/>
        </w:rPr>
      </w:pPr>
      <w:r w:rsidRPr="00EA5FA7">
        <w:rPr>
          <w:rFonts w:eastAsia="SimSun"/>
        </w:rPr>
        <w:t>}</w:t>
      </w:r>
    </w:p>
    <w:p w14:paraId="22D7F33D" w14:textId="77777777" w:rsidR="001E7E8F" w:rsidRPr="00EA5FA7" w:rsidRDefault="001E7E8F" w:rsidP="001E7E8F">
      <w:pPr>
        <w:pStyle w:val="PL"/>
        <w:rPr>
          <w:noProof w:val="0"/>
        </w:rPr>
      </w:pPr>
    </w:p>
    <w:p w14:paraId="519B223B" w14:textId="77777777" w:rsidR="001E7E8F" w:rsidRPr="00EA5FA7" w:rsidRDefault="001E7E8F" w:rsidP="001E7E8F">
      <w:pPr>
        <w:pStyle w:val="PL"/>
        <w:rPr>
          <w:noProof w:val="0"/>
        </w:rPr>
      </w:pPr>
      <w:r w:rsidRPr="00EA5FA7">
        <w:rPr>
          <w:noProof w:val="0"/>
        </w:rPr>
        <w:t>PWS-Failed-NR-CGI-Item ::= SEQUENCE {</w:t>
      </w:r>
    </w:p>
    <w:p w14:paraId="477D1EAE" w14:textId="77777777" w:rsidR="001E7E8F" w:rsidRPr="00EA5FA7" w:rsidRDefault="001E7E8F" w:rsidP="001E7E8F">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260ECC9C" w14:textId="77777777" w:rsidR="001E7E8F" w:rsidRPr="00EA5FA7" w:rsidRDefault="001E7E8F" w:rsidP="001E7E8F">
      <w:pPr>
        <w:pStyle w:val="PL"/>
        <w:rPr>
          <w:noProof w:val="0"/>
        </w:rPr>
      </w:pPr>
      <w:r w:rsidRPr="00EA5FA7">
        <w:rPr>
          <w:noProof w:val="0"/>
        </w:rPr>
        <w:tab/>
      </w:r>
      <w:proofErr w:type="spellStart"/>
      <w:r w:rsidRPr="00EA5FA7">
        <w:rPr>
          <w:noProof w:val="0"/>
        </w:rPr>
        <w:t>numberOfBroadcasts</w:t>
      </w:r>
      <w:proofErr w:type="spellEnd"/>
      <w:r w:rsidRPr="00EA5FA7">
        <w:rPr>
          <w:noProof w:val="0"/>
        </w:rPr>
        <w:tab/>
      </w:r>
      <w:proofErr w:type="spellStart"/>
      <w:r w:rsidRPr="00EA5FA7">
        <w:rPr>
          <w:noProof w:val="0"/>
        </w:rPr>
        <w:t>NumberOfBroadcasts</w:t>
      </w:r>
      <w:proofErr w:type="spellEnd"/>
      <w:r w:rsidRPr="00EA5FA7">
        <w:rPr>
          <w:noProof w:val="0"/>
        </w:rPr>
        <w:t>,</w:t>
      </w:r>
    </w:p>
    <w:p w14:paraId="20CC3685"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PWS-Failed-NR-CGI-</w:t>
      </w:r>
      <w:proofErr w:type="spellStart"/>
      <w:r w:rsidRPr="00EA5FA7">
        <w:rPr>
          <w:noProof w:val="0"/>
        </w:rPr>
        <w:t>ItemExtIEs</w:t>
      </w:r>
      <w:proofErr w:type="spellEnd"/>
      <w:r w:rsidRPr="00EA5FA7">
        <w:rPr>
          <w:noProof w:val="0"/>
        </w:rPr>
        <w:t xml:space="preserve"> } }</w:t>
      </w:r>
      <w:r w:rsidRPr="00EA5FA7">
        <w:rPr>
          <w:noProof w:val="0"/>
        </w:rPr>
        <w:tab/>
        <w:t>OPTIONAL,</w:t>
      </w:r>
    </w:p>
    <w:p w14:paraId="5554487C" w14:textId="77777777" w:rsidR="001E7E8F" w:rsidRPr="00EA5FA7" w:rsidRDefault="001E7E8F" w:rsidP="001E7E8F">
      <w:pPr>
        <w:pStyle w:val="PL"/>
        <w:rPr>
          <w:noProof w:val="0"/>
        </w:rPr>
      </w:pPr>
      <w:r w:rsidRPr="00EA5FA7">
        <w:rPr>
          <w:noProof w:val="0"/>
        </w:rPr>
        <w:tab/>
        <w:t>...</w:t>
      </w:r>
    </w:p>
    <w:p w14:paraId="1D6D916B" w14:textId="77777777" w:rsidR="001E7E8F" w:rsidRPr="00EA5FA7" w:rsidRDefault="001E7E8F" w:rsidP="001E7E8F">
      <w:pPr>
        <w:pStyle w:val="PL"/>
        <w:rPr>
          <w:noProof w:val="0"/>
        </w:rPr>
      </w:pPr>
      <w:r w:rsidRPr="00EA5FA7">
        <w:rPr>
          <w:noProof w:val="0"/>
        </w:rPr>
        <w:t>}</w:t>
      </w:r>
    </w:p>
    <w:p w14:paraId="0F707D95" w14:textId="77777777" w:rsidR="001E7E8F" w:rsidRPr="00EA5FA7" w:rsidRDefault="001E7E8F" w:rsidP="001E7E8F">
      <w:pPr>
        <w:pStyle w:val="PL"/>
        <w:rPr>
          <w:noProof w:val="0"/>
        </w:rPr>
      </w:pPr>
    </w:p>
    <w:p w14:paraId="698E6A15" w14:textId="77777777" w:rsidR="001E7E8F" w:rsidRPr="00EA5FA7" w:rsidRDefault="001E7E8F" w:rsidP="001E7E8F">
      <w:pPr>
        <w:pStyle w:val="PL"/>
        <w:rPr>
          <w:noProof w:val="0"/>
        </w:rPr>
      </w:pPr>
      <w:r w:rsidRPr="00EA5FA7">
        <w:rPr>
          <w:noProof w:val="0"/>
        </w:rPr>
        <w:t>PWS-Failed-NR-CGI-</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1788A73C" w14:textId="77777777" w:rsidR="001E7E8F" w:rsidRPr="00EA5FA7" w:rsidRDefault="001E7E8F" w:rsidP="001E7E8F">
      <w:pPr>
        <w:pStyle w:val="PL"/>
        <w:rPr>
          <w:noProof w:val="0"/>
        </w:rPr>
      </w:pPr>
      <w:r w:rsidRPr="00EA5FA7">
        <w:rPr>
          <w:noProof w:val="0"/>
        </w:rPr>
        <w:tab/>
        <w:t>...</w:t>
      </w:r>
    </w:p>
    <w:p w14:paraId="70846915" w14:textId="77777777" w:rsidR="001E7E8F" w:rsidRPr="00EA5FA7" w:rsidRDefault="001E7E8F" w:rsidP="001E7E8F">
      <w:pPr>
        <w:pStyle w:val="PL"/>
        <w:rPr>
          <w:noProof w:val="0"/>
        </w:rPr>
      </w:pPr>
      <w:r w:rsidRPr="00EA5FA7">
        <w:rPr>
          <w:noProof w:val="0"/>
        </w:rPr>
        <w:t>}</w:t>
      </w:r>
    </w:p>
    <w:p w14:paraId="22C044FD" w14:textId="77777777" w:rsidR="001E7E8F" w:rsidRPr="00EA5FA7" w:rsidRDefault="001E7E8F" w:rsidP="001E7E8F">
      <w:pPr>
        <w:pStyle w:val="PL"/>
        <w:rPr>
          <w:noProof w:val="0"/>
        </w:rPr>
      </w:pPr>
    </w:p>
    <w:p w14:paraId="45236937" w14:textId="77777777" w:rsidR="001E7E8F" w:rsidRPr="00EA5FA7" w:rsidRDefault="001E7E8F" w:rsidP="001E7E8F">
      <w:pPr>
        <w:pStyle w:val="PL"/>
        <w:rPr>
          <w:noProof w:val="0"/>
        </w:rPr>
      </w:pPr>
      <w:proofErr w:type="spellStart"/>
      <w:r w:rsidRPr="00EA5FA7">
        <w:rPr>
          <w:noProof w:val="0"/>
        </w:rPr>
        <w:t>PWSSystemInformation</w:t>
      </w:r>
      <w:proofErr w:type="spellEnd"/>
      <w:r w:rsidRPr="00EA5FA7">
        <w:rPr>
          <w:noProof w:val="0"/>
        </w:rPr>
        <w:t xml:space="preserve"> ::= SEQUENCE {</w:t>
      </w:r>
    </w:p>
    <w:p w14:paraId="7A882B82" w14:textId="77777777" w:rsidR="001E7E8F" w:rsidRPr="00EA5FA7" w:rsidRDefault="001E7E8F" w:rsidP="001E7E8F">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54FA13D6" w14:textId="77777777" w:rsidR="001E7E8F" w:rsidRPr="00EA5FA7" w:rsidRDefault="001E7E8F" w:rsidP="001E7E8F">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8D7CB17"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PWSSystemInformationExtIEs</w:t>
      </w:r>
      <w:proofErr w:type="spellEnd"/>
      <w:r w:rsidRPr="00EA5FA7">
        <w:rPr>
          <w:noProof w:val="0"/>
        </w:rPr>
        <w:t xml:space="preserve"> } }</w:t>
      </w:r>
      <w:r w:rsidRPr="00EA5FA7">
        <w:rPr>
          <w:noProof w:val="0"/>
        </w:rPr>
        <w:tab/>
        <w:t>OPTIONAL,</w:t>
      </w:r>
    </w:p>
    <w:p w14:paraId="2996FCBC" w14:textId="77777777" w:rsidR="001E7E8F" w:rsidRPr="00EA5FA7" w:rsidRDefault="001E7E8F" w:rsidP="001E7E8F">
      <w:pPr>
        <w:pStyle w:val="PL"/>
        <w:rPr>
          <w:noProof w:val="0"/>
        </w:rPr>
      </w:pPr>
      <w:r w:rsidRPr="00EA5FA7">
        <w:rPr>
          <w:noProof w:val="0"/>
        </w:rPr>
        <w:tab/>
        <w:t>...</w:t>
      </w:r>
    </w:p>
    <w:p w14:paraId="206A87CC" w14:textId="77777777" w:rsidR="001E7E8F" w:rsidRPr="00EA5FA7" w:rsidRDefault="001E7E8F" w:rsidP="001E7E8F">
      <w:pPr>
        <w:pStyle w:val="PL"/>
        <w:rPr>
          <w:noProof w:val="0"/>
        </w:rPr>
      </w:pPr>
      <w:r w:rsidRPr="00EA5FA7">
        <w:rPr>
          <w:noProof w:val="0"/>
        </w:rPr>
        <w:t>}</w:t>
      </w:r>
    </w:p>
    <w:p w14:paraId="31E86C3C" w14:textId="77777777" w:rsidR="001E7E8F" w:rsidRPr="00EA5FA7" w:rsidRDefault="001E7E8F" w:rsidP="001E7E8F">
      <w:pPr>
        <w:pStyle w:val="PL"/>
        <w:rPr>
          <w:noProof w:val="0"/>
        </w:rPr>
      </w:pPr>
    </w:p>
    <w:p w14:paraId="3C8D0C71" w14:textId="77777777" w:rsidR="001E7E8F" w:rsidRPr="00EA5FA7" w:rsidRDefault="001E7E8F" w:rsidP="001E7E8F">
      <w:pPr>
        <w:pStyle w:val="PL"/>
        <w:rPr>
          <w:noProof w:val="0"/>
        </w:rPr>
      </w:pPr>
      <w:proofErr w:type="spellStart"/>
      <w:r w:rsidRPr="00EA5FA7">
        <w:rPr>
          <w:noProof w:val="0"/>
        </w:rPr>
        <w:t>PWSSystemInformationExtIEs</w:t>
      </w:r>
      <w:proofErr w:type="spellEnd"/>
      <w:r w:rsidRPr="00EA5FA7">
        <w:rPr>
          <w:noProof w:val="0"/>
        </w:rPr>
        <w:t xml:space="preserve"> </w:t>
      </w:r>
      <w:r w:rsidRPr="00EA5FA7">
        <w:rPr>
          <w:noProof w:val="0"/>
        </w:rPr>
        <w:tab/>
        <w:t>F1AP-PROTOCOL-EXTENSION ::= {</w:t>
      </w:r>
    </w:p>
    <w:p w14:paraId="0A23324E" w14:textId="77777777" w:rsidR="001E7E8F" w:rsidRPr="00EA5FA7" w:rsidRDefault="001E7E8F" w:rsidP="001E7E8F">
      <w:pPr>
        <w:pStyle w:val="PL"/>
        <w:rPr>
          <w:noProof w:val="0"/>
        </w:rPr>
      </w:pPr>
      <w:r w:rsidRPr="00EA5FA7">
        <w:rPr>
          <w:noProof w:val="0"/>
        </w:rPr>
        <w:tab/>
        <w:t>{ID id-</w:t>
      </w:r>
      <w:proofErr w:type="spellStart"/>
      <w:r w:rsidRPr="00EA5FA7">
        <w:rPr>
          <w:noProof w:val="0"/>
        </w:rPr>
        <w:t>NotificationInformation</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NotificationInformation</w:t>
      </w:r>
      <w:proofErr w:type="spellEnd"/>
      <w:r w:rsidRPr="00EA5FA7">
        <w:rPr>
          <w:noProof w:val="0"/>
        </w:rPr>
        <w:tab/>
      </w:r>
      <w:r w:rsidRPr="00EA5FA7">
        <w:rPr>
          <w:noProof w:val="0"/>
        </w:rPr>
        <w:tab/>
        <w:t>PRESENCE optional}|</w:t>
      </w:r>
    </w:p>
    <w:p w14:paraId="034D995B" w14:textId="77777777" w:rsidR="001E7E8F" w:rsidRPr="00EA5FA7" w:rsidRDefault="001E7E8F" w:rsidP="001E7E8F">
      <w:pPr>
        <w:pStyle w:val="PL"/>
        <w:rPr>
          <w:noProof w:val="0"/>
        </w:rPr>
      </w:pPr>
      <w:r w:rsidRPr="00EA5FA7">
        <w:rPr>
          <w:noProof w:val="0"/>
        </w:rPr>
        <w:tab/>
      </w:r>
      <w:r w:rsidRPr="00EA5FA7">
        <w:t>{ ID id-</w:t>
      </w:r>
      <w:proofErr w:type="spellStart"/>
      <w:r w:rsidRPr="00EA5FA7">
        <w:rPr>
          <w:rFonts w:hint="eastAsia"/>
          <w:noProof w:val="0"/>
          <w:lang w:eastAsia="zh-CN"/>
        </w:rPr>
        <w:t>AdditionalSIBMessageList</w:t>
      </w:r>
      <w:proofErr w:type="spellEnd"/>
      <w:r w:rsidRPr="00EA5FA7">
        <w:tab/>
        <w:t xml:space="preserve">CRITICALITY </w:t>
      </w:r>
      <w:r w:rsidRPr="00EA5FA7">
        <w:rPr>
          <w:rFonts w:hint="eastAsia"/>
          <w:lang w:eastAsia="zh-CN"/>
        </w:rPr>
        <w:t>reject</w:t>
      </w:r>
      <w:r w:rsidRPr="00EA5FA7">
        <w:tab/>
        <w:t xml:space="preserve">EXTENSION </w:t>
      </w:r>
      <w:proofErr w:type="spellStart"/>
      <w:r w:rsidRPr="00EA5FA7">
        <w:rPr>
          <w:rFonts w:hint="eastAsia"/>
          <w:noProof w:val="0"/>
          <w:lang w:eastAsia="zh-CN"/>
        </w:rPr>
        <w:t>AdditionalSIBMessageList</w:t>
      </w:r>
      <w:proofErr w:type="spellEnd"/>
      <w:r w:rsidRPr="00EA5FA7">
        <w:tab/>
      </w:r>
      <w:r w:rsidRPr="00EA5FA7">
        <w:tab/>
        <w:t>PRESENCE optional},</w:t>
      </w:r>
    </w:p>
    <w:p w14:paraId="5300E251" w14:textId="77777777" w:rsidR="001E7E8F" w:rsidRPr="00EA5FA7" w:rsidRDefault="001E7E8F" w:rsidP="001E7E8F">
      <w:pPr>
        <w:pStyle w:val="PL"/>
        <w:rPr>
          <w:noProof w:val="0"/>
        </w:rPr>
      </w:pPr>
      <w:r w:rsidRPr="00EA5FA7">
        <w:rPr>
          <w:noProof w:val="0"/>
        </w:rPr>
        <w:tab/>
        <w:t>...</w:t>
      </w:r>
    </w:p>
    <w:p w14:paraId="63F72859" w14:textId="77777777" w:rsidR="001E7E8F" w:rsidRPr="00EA5FA7" w:rsidRDefault="001E7E8F" w:rsidP="001E7E8F">
      <w:pPr>
        <w:pStyle w:val="PL"/>
        <w:rPr>
          <w:noProof w:val="0"/>
        </w:rPr>
      </w:pPr>
      <w:r w:rsidRPr="00EA5FA7">
        <w:rPr>
          <w:noProof w:val="0"/>
        </w:rPr>
        <w:t>}</w:t>
      </w:r>
    </w:p>
    <w:p w14:paraId="1BD3D6E5" w14:textId="77777777" w:rsidR="001E7E8F" w:rsidRPr="00EA5FA7" w:rsidRDefault="001E7E8F" w:rsidP="001E7E8F">
      <w:pPr>
        <w:pStyle w:val="PL"/>
        <w:rPr>
          <w:noProof w:val="0"/>
        </w:rPr>
      </w:pPr>
    </w:p>
    <w:p w14:paraId="28E7CCA2" w14:textId="77777777" w:rsidR="001E7E8F" w:rsidRPr="00EA5FA7" w:rsidRDefault="001E7E8F" w:rsidP="001E7E8F">
      <w:pPr>
        <w:pStyle w:val="PL"/>
        <w:rPr>
          <w:noProof w:val="0"/>
        </w:rPr>
      </w:pPr>
    </w:p>
    <w:p w14:paraId="5FA23A97" w14:textId="77777777" w:rsidR="001E7E8F" w:rsidRPr="00EA5FA7" w:rsidRDefault="001E7E8F" w:rsidP="001E7E8F">
      <w:pPr>
        <w:pStyle w:val="PL"/>
        <w:outlineLvl w:val="3"/>
        <w:rPr>
          <w:noProof w:val="0"/>
          <w:snapToGrid w:val="0"/>
        </w:rPr>
      </w:pPr>
      <w:r w:rsidRPr="00EA5FA7">
        <w:rPr>
          <w:noProof w:val="0"/>
          <w:snapToGrid w:val="0"/>
        </w:rPr>
        <w:t>-- Q</w:t>
      </w:r>
    </w:p>
    <w:p w14:paraId="6DAEA797" w14:textId="77777777" w:rsidR="001E7E8F" w:rsidRPr="00EA5FA7" w:rsidRDefault="001E7E8F" w:rsidP="001E7E8F">
      <w:pPr>
        <w:pStyle w:val="PL"/>
        <w:rPr>
          <w:noProof w:val="0"/>
        </w:rPr>
      </w:pPr>
    </w:p>
    <w:p w14:paraId="60604BE8" w14:textId="77777777" w:rsidR="001E7E8F" w:rsidRPr="00EA5FA7" w:rsidRDefault="001E7E8F" w:rsidP="001E7E8F">
      <w:pPr>
        <w:pStyle w:val="PL"/>
        <w:rPr>
          <w:noProof w:val="0"/>
        </w:rPr>
      </w:pPr>
      <w:r w:rsidRPr="00EA5FA7">
        <w:rPr>
          <w:noProof w:val="0"/>
        </w:rPr>
        <w:t>QCI ::= INTEGER (0..255)</w:t>
      </w:r>
    </w:p>
    <w:p w14:paraId="694CED74" w14:textId="77777777" w:rsidR="001E7E8F" w:rsidRPr="00EA5FA7" w:rsidRDefault="001E7E8F" w:rsidP="001E7E8F">
      <w:pPr>
        <w:pStyle w:val="PL"/>
        <w:rPr>
          <w:noProof w:val="0"/>
        </w:rPr>
      </w:pPr>
    </w:p>
    <w:p w14:paraId="473E63BE" w14:textId="77777777" w:rsidR="001E7E8F" w:rsidRPr="00EA5FA7" w:rsidRDefault="001E7E8F" w:rsidP="001E7E8F">
      <w:pPr>
        <w:pStyle w:val="PL"/>
        <w:rPr>
          <w:noProof w:val="0"/>
        </w:rPr>
      </w:pPr>
      <w:r w:rsidRPr="00EA5FA7">
        <w:rPr>
          <w:noProof w:val="0"/>
        </w:rPr>
        <w:t>QoS-Characteristics ::= CHOICE {</w:t>
      </w:r>
    </w:p>
    <w:p w14:paraId="3F853961" w14:textId="77777777" w:rsidR="001E7E8F" w:rsidRPr="00EA5FA7" w:rsidRDefault="001E7E8F" w:rsidP="001E7E8F">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74F71168" w14:textId="77777777" w:rsidR="001E7E8F" w:rsidRPr="00EA5FA7" w:rsidRDefault="001E7E8F" w:rsidP="001E7E8F">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4563B473" w14:textId="77777777" w:rsidR="001E7E8F" w:rsidRPr="00EA5FA7" w:rsidRDefault="001E7E8F" w:rsidP="001E7E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w:t>
      </w:r>
      <w:proofErr w:type="spellStart"/>
      <w:r w:rsidRPr="00EA5FA7">
        <w:rPr>
          <w:noProof w:val="0"/>
        </w:rPr>
        <w:t>ExtIEs</w:t>
      </w:r>
      <w:proofErr w:type="spellEnd"/>
      <w:r w:rsidRPr="00EA5FA7">
        <w:rPr>
          <w:noProof w:val="0"/>
        </w:rPr>
        <w:t xml:space="preserve"> } }</w:t>
      </w:r>
    </w:p>
    <w:p w14:paraId="1D0E6863" w14:textId="77777777" w:rsidR="001E7E8F" w:rsidRPr="00EA5FA7" w:rsidRDefault="001E7E8F" w:rsidP="001E7E8F">
      <w:pPr>
        <w:pStyle w:val="PL"/>
        <w:rPr>
          <w:noProof w:val="0"/>
        </w:rPr>
      </w:pPr>
      <w:r w:rsidRPr="00EA5FA7">
        <w:rPr>
          <w:noProof w:val="0"/>
        </w:rPr>
        <w:t>}</w:t>
      </w:r>
    </w:p>
    <w:p w14:paraId="4CC751D1" w14:textId="77777777" w:rsidR="001E7E8F" w:rsidRPr="00EA5FA7" w:rsidRDefault="001E7E8F" w:rsidP="001E7E8F">
      <w:pPr>
        <w:pStyle w:val="PL"/>
        <w:rPr>
          <w:noProof w:val="0"/>
        </w:rPr>
      </w:pPr>
    </w:p>
    <w:p w14:paraId="159A8D14" w14:textId="77777777" w:rsidR="001E7E8F" w:rsidRPr="00EA5FA7" w:rsidRDefault="001E7E8F" w:rsidP="001E7E8F">
      <w:pPr>
        <w:pStyle w:val="PL"/>
        <w:rPr>
          <w:noProof w:val="0"/>
        </w:rPr>
      </w:pPr>
      <w:r w:rsidRPr="00EA5FA7">
        <w:rPr>
          <w:noProof w:val="0"/>
        </w:rPr>
        <w:t>QoS-Characteristics-</w:t>
      </w:r>
      <w:proofErr w:type="spellStart"/>
      <w:r w:rsidRPr="00EA5FA7">
        <w:rPr>
          <w:noProof w:val="0"/>
        </w:rPr>
        <w:t>ExtIEs</w:t>
      </w:r>
      <w:proofErr w:type="spellEnd"/>
      <w:r w:rsidRPr="00EA5FA7">
        <w:rPr>
          <w:noProof w:val="0"/>
        </w:rPr>
        <w:t xml:space="preserve"> </w:t>
      </w:r>
      <w:r w:rsidRPr="00EA5FA7">
        <w:rPr>
          <w:snapToGrid w:val="0"/>
        </w:rPr>
        <w:t xml:space="preserve">F1AP-PROTOCOL-IES </w:t>
      </w:r>
      <w:r w:rsidRPr="00EA5FA7">
        <w:rPr>
          <w:noProof w:val="0"/>
        </w:rPr>
        <w:t>::= {</w:t>
      </w:r>
    </w:p>
    <w:p w14:paraId="6522FD0C" w14:textId="77777777" w:rsidR="001E7E8F" w:rsidRPr="00EA5FA7" w:rsidRDefault="001E7E8F" w:rsidP="001E7E8F">
      <w:pPr>
        <w:pStyle w:val="PL"/>
        <w:rPr>
          <w:noProof w:val="0"/>
        </w:rPr>
      </w:pPr>
      <w:r w:rsidRPr="00EA5FA7">
        <w:rPr>
          <w:noProof w:val="0"/>
        </w:rPr>
        <w:tab/>
        <w:t>...</w:t>
      </w:r>
    </w:p>
    <w:p w14:paraId="0A52ABD3" w14:textId="77777777" w:rsidR="001E7E8F" w:rsidRPr="00EA5FA7" w:rsidRDefault="001E7E8F" w:rsidP="001E7E8F">
      <w:pPr>
        <w:pStyle w:val="PL"/>
        <w:rPr>
          <w:noProof w:val="0"/>
        </w:rPr>
      </w:pPr>
      <w:r w:rsidRPr="00EA5FA7">
        <w:rPr>
          <w:noProof w:val="0"/>
        </w:rPr>
        <w:t>}</w:t>
      </w:r>
    </w:p>
    <w:p w14:paraId="209677CD" w14:textId="77777777" w:rsidR="001E7E8F" w:rsidRPr="00EA5FA7" w:rsidRDefault="001E7E8F" w:rsidP="001E7E8F">
      <w:pPr>
        <w:pStyle w:val="PL"/>
        <w:rPr>
          <w:noProof w:val="0"/>
        </w:rPr>
      </w:pPr>
    </w:p>
    <w:p w14:paraId="477EA526" w14:textId="77777777" w:rsidR="001E7E8F" w:rsidRPr="00EA5FA7" w:rsidRDefault="001E7E8F" w:rsidP="001E7E8F">
      <w:pPr>
        <w:pStyle w:val="PL"/>
        <w:rPr>
          <w:noProof w:val="0"/>
        </w:rPr>
      </w:pPr>
      <w:proofErr w:type="spellStart"/>
      <w:r w:rsidRPr="00EA5FA7">
        <w:rPr>
          <w:noProof w:val="0"/>
        </w:rPr>
        <w:t>QoSFlowIdentifier</w:t>
      </w:r>
      <w:proofErr w:type="spellEnd"/>
      <w:r w:rsidRPr="00EA5FA7">
        <w:rPr>
          <w:noProof w:val="0"/>
        </w:rPr>
        <w:t xml:space="preserve"> ::= INTEGER (0..63) </w:t>
      </w:r>
    </w:p>
    <w:p w14:paraId="60928D0D" w14:textId="77777777" w:rsidR="001E7E8F" w:rsidRPr="00EA5FA7" w:rsidRDefault="001E7E8F" w:rsidP="001E7E8F">
      <w:pPr>
        <w:pStyle w:val="PL"/>
        <w:rPr>
          <w:noProof w:val="0"/>
        </w:rPr>
      </w:pPr>
    </w:p>
    <w:p w14:paraId="713A1B4A" w14:textId="77777777" w:rsidR="001E7E8F" w:rsidRPr="00EA5FA7" w:rsidRDefault="001E7E8F" w:rsidP="001E7E8F">
      <w:pPr>
        <w:pStyle w:val="PL"/>
        <w:rPr>
          <w:noProof w:val="0"/>
        </w:rPr>
      </w:pPr>
      <w:proofErr w:type="spellStart"/>
      <w:r w:rsidRPr="00EA5FA7">
        <w:rPr>
          <w:noProof w:val="0"/>
        </w:rPr>
        <w:t>QoSFlowLevelQoSParameters</w:t>
      </w:r>
      <w:proofErr w:type="spellEnd"/>
      <w:r w:rsidRPr="00EA5FA7">
        <w:rPr>
          <w:noProof w:val="0"/>
        </w:rPr>
        <w:tab/>
        <w:t>::= SEQUENCE {</w:t>
      </w:r>
    </w:p>
    <w:p w14:paraId="5D35D17A" w14:textId="77777777" w:rsidR="001E7E8F" w:rsidRPr="00EA5FA7" w:rsidRDefault="001E7E8F" w:rsidP="001E7E8F">
      <w:pPr>
        <w:pStyle w:val="PL"/>
        <w:rPr>
          <w:noProof w:val="0"/>
        </w:rPr>
      </w:pPr>
      <w:r w:rsidRPr="00EA5FA7">
        <w:rPr>
          <w:noProof w:val="0"/>
        </w:rPr>
        <w:tab/>
      </w:r>
      <w:proofErr w:type="spellStart"/>
      <w:r w:rsidRPr="00EA5FA7">
        <w:rPr>
          <w:noProof w:val="0"/>
        </w:rPr>
        <w:t>qoS</w:t>
      </w:r>
      <w:proofErr w:type="spellEnd"/>
      <w:r w:rsidRPr="00EA5FA7">
        <w:rPr>
          <w:noProof w:val="0"/>
        </w:rPr>
        <w:t>-Characteristics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74B22F3A" w14:textId="77777777" w:rsidR="001E7E8F" w:rsidRPr="00EA5FA7" w:rsidRDefault="001E7E8F" w:rsidP="001E7E8F">
      <w:pPr>
        <w:pStyle w:val="PL"/>
        <w:rPr>
          <w:noProof w:val="0"/>
        </w:rPr>
      </w:pPr>
      <w:r w:rsidRPr="00EA5FA7">
        <w:rPr>
          <w:noProof w:val="0"/>
        </w:rPr>
        <w:tab/>
      </w:r>
      <w:proofErr w:type="spellStart"/>
      <w:r w:rsidRPr="00EA5FA7">
        <w:rPr>
          <w:noProof w:val="0"/>
        </w:rPr>
        <w:t>nGRANallocationRetentionPriority</w:t>
      </w:r>
      <w:proofErr w:type="spellEnd"/>
      <w:r w:rsidRPr="00EA5FA7">
        <w:rPr>
          <w:noProof w:val="0"/>
        </w:rPr>
        <w:tab/>
      </w:r>
      <w:r w:rsidRPr="00EA5FA7">
        <w:rPr>
          <w:noProof w:val="0"/>
        </w:rPr>
        <w:tab/>
      </w:r>
      <w:proofErr w:type="spellStart"/>
      <w:r w:rsidRPr="00EA5FA7">
        <w:rPr>
          <w:noProof w:val="0"/>
        </w:rPr>
        <w:t>NGRANAllocationAndRetentionPriority</w:t>
      </w:r>
      <w:proofErr w:type="spellEnd"/>
      <w:r w:rsidRPr="00EA5FA7">
        <w:rPr>
          <w:noProof w:val="0"/>
        </w:rPr>
        <w:t>,</w:t>
      </w:r>
    </w:p>
    <w:p w14:paraId="72CAB236" w14:textId="77777777" w:rsidR="001E7E8F" w:rsidRPr="00EA5FA7" w:rsidRDefault="001E7E8F" w:rsidP="001E7E8F">
      <w:pPr>
        <w:pStyle w:val="PL"/>
        <w:rPr>
          <w:noProof w:val="0"/>
        </w:rPr>
      </w:pPr>
      <w:r w:rsidRPr="00EA5FA7">
        <w:rPr>
          <w:noProof w:val="0"/>
        </w:rPr>
        <w:tab/>
      </w:r>
      <w:proofErr w:type="spellStart"/>
      <w:r w:rsidRPr="00EA5FA7">
        <w:rPr>
          <w:noProof w:val="0"/>
        </w:rPr>
        <w:t>gBR</w:t>
      </w:r>
      <w:proofErr w:type="spellEnd"/>
      <w:r w:rsidRPr="00EA5FA7">
        <w:rPr>
          <w:noProof w:val="0"/>
        </w:rPr>
        <w:t>-QoS-Flow-Information</w:t>
      </w:r>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QoSFlowInformation</w:t>
      </w:r>
      <w:proofErr w:type="spellEnd"/>
      <w:r w:rsidRPr="00EA5FA7">
        <w:rPr>
          <w:noProof w:val="0"/>
        </w:rPr>
        <w:tab/>
      </w:r>
      <w:r w:rsidRPr="00EA5FA7">
        <w:rPr>
          <w:noProof w:val="0"/>
        </w:rPr>
        <w:tab/>
      </w:r>
      <w:r w:rsidRPr="00EA5FA7">
        <w:rPr>
          <w:noProof w:val="0"/>
        </w:rPr>
        <w:tab/>
      </w:r>
      <w:r w:rsidRPr="00EA5FA7">
        <w:rPr>
          <w:noProof w:val="0"/>
        </w:rPr>
        <w:tab/>
        <w:t>OPTIONAL,</w:t>
      </w:r>
    </w:p>
    <w:p w14:paraId="6523C26B" w14:textId="77777777" w:rsidR="001E7E8F" w:rsidRPr="00EA5FA7" w:rsidRDefault="001E7E8F" w:rsidP="001E7E8F">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27E66601"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QoSFlowLevelQoSParameters-ExtIEs</w:t>
      </w:r>
      <w:proofErr w:type="spellEnd"/>
      <w:r w:rsidRPr="00EA5FA7">
        <w:rPr>
          <w:noProof w:val="0"/>
        </w:rPr>
        <w:t xml:space="preserve"> } }</w:t>
      </w:r>
      <w:r w:rsidRPr="00EA5FA7">
        <w:rPr>
          <w:noProof w:val="0"/>
        </w:rPr>
        <w:tab/>
        <w:t>OPTIONAL</w:t>
      </w:r>
    </w:p>
    <w:p w14:paraId="4CE3F3C1" w14:textId="77777777" w:rsidR="001E7E8F" w:rsidRPr="00EA5FA7" w:rsidRDefault="001E7E8F" w:rsidP="001E7E8F">
      <w:pPr>
        <w:pStyle w:val="PL"/>
        <w:rPr>
          <w:noProof w:val="0"/>
        </w:rPr>
      </w:pPr>
      <w:r w:rsidRPr="00EA5FA7">
        <w:rPr>
          <w:noProof w:val="0"/>
        </w:rPr>
        <w:t>}</w:t>
      </w:r>
    </w:p>
    <w:p w14:paraId="600B0036" w14:textId="77777777" w:rsidR="001E7E8F" w:rsidRPr="00EA5FA7" w:rsidRDefault="001E7E8F" w:rsidP="001E7E8F">
      <w:pPr>
        <w:pStyle w:val="PL"/>
        <w:rPr>
          <w:noProof w:val="0"/>
        </w:rPr>
      </w:pPr>
    </w:p>
    <w:p w14:paraId="2114144D" w14:textId="77777777" w:rsidR="001E7E8F" w:rsidRPr="00EA5FA7" w:rsidRDefault="001E7E8F" w:rsidP="001E7E8F">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F1AP-PROTOCOL-EXTENSION ::= {</w:t>
      </w:r>
    </w:p>
    <w:p w14:paraId="1A5B8B0B" w14:textId="77777777" w:rsidR="001E7E8F" w:rsidRPr="00EA5FA7" w:rsidRDefault="001E7E8F" w:rsidP="001E7E8F">
      <w:pPr>
        <w:pStyle w:val="PL"/>
        <w:rPr>
          <w:noProof w:val="0"/>
        </w:rPr>
      </w:pPr>
      <w:r w:rsidRPr="00EA5FA7">
        <w:rPr>
          <w:noProof w:val="0"/>
        </w:rPr>
        <w:tab/>
        <w:t>{ ID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t>PRESENCE optional}|</w:t>
      </w:r>
    </w:p>
    <w:p w14:paraId="44F1D9E5" w14:textId="77777777" w:rsidR="001E7E8F" w:rsidRDefault="001E7E8F" w:rsidP="001E7E8F">
      <w:pPr>
        <w:pStyle w:val="PL"/>
        <w:rPr>
          <w:noProof w:val="0"/>
        </w:rPr>
      </w:pPr>
      <w:r w:rsidRPr="00EA5FA7">
        <w:rPr>
          <w:noProof w:val="0"/>
        </w:rPr>
        <w:tab/>
        <w:t>{ ID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t>PRESENCE optional}</w:t>
      </w:r>
      <w:r>
        <w:rPr>
          <w:noProof w:val="0"/>
        </w:rPr>
        <w:t>|</w:t>
      </w:r>
    </w:p>
    <w:p w14:paraId="0D41092D" w14:textId="77777777" w:rsidR="001E7E8F" w:rsidRPr="00EA5FA7" w:rsidRDefault="001E7E8F" w:rsidP="001E7E8F">
      <w:pPr>
        <w:pStyle w:val="PL"/>
        <w:rPr>
          <w:noProof w:val="0"/>
        </w:rPr>
      </w:pPr>
      <w:r>
        <w:rPr>
          <w:noProof w:val="0"/>
        </w:rPr>
        <w:tab/>
        <w:t>{ ID id-</w:t>
      </w:r>
      <w:proofErr w:type="spellStart"/>
      <w:r>
        <w:rPr>
          <w:noProof w:val="0"/>
        </w:rPr>
        <w:t>QosMonitoringRequest</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QosMonitoringRequest</w:t>
      </w:r>
      <w:proofErr w:type="spellEnd"/>
      <w:r>
        <w:rPr>
          <w:noProof w:val="0"/>
        </w:rPr>
        <w:tab/>
        <w:t>PRESENCE optional}</w:t>
      </w:r>
      <w:r w:rsidRPr="00EA5FA7">
        <w:rPr>
          <w:noProof w:val="0"/>
        </w:rPr>
        <w:t>,</w:t>
      </w:r>
    </w:p>
    <w:p w14:paraId="1309B4CE" w14:textId="77777777" w:rsidR="001E7E8F" w:rsidRPr="00EA5FA7" w:rsidRDefault="001E7E8F" w:rsidP="001E7E8F">
      <w:pPr>
        <w:pStyle w:val="PL"/>
        <w:rPr>
          <w:noProof w:val="0"/>
        </w:rPr>
      </w:pPr>
      <w:r w:rsidRPr="00EA5FA7">
        <w:rPr>
          <w:noProof w:val="0"/>
        </w:rPr>
        <w:tab/>
        <w:t>...</w:t>
      </w:r>
    </w:p>
    <w:p w14:paraId="7669F1D0" w14:textId="77777777" w:rsidR="001E7E8F" w:rsidRPr="00EA5FA7" w:rsidRDefault="001E7E8F" w:rsidP="001E7E8F">
      <w:pPr>
        <w:pStyle w:val="PL"/>
        <w:rPr>
          <w:noProof w:val="0"/>
        </w:rPr>
      </w:pPr>
      <w:r w:rsidRPr="00EA5FA7">
        <w:rPr>
          <w:noProof w:val="0"/>
        </w:rPr>
        <w:t>}</w:t>
      </w:r>
    </w:p>
    <w:p w14:paraId="596EB47E" w14:textId="77777777" w:rsidR="001E7E8F" w:rsidRPr="00EA5FA7" w:rsidRDefault="001E7E8F" w:rsidP="001E7E8F">
      <w:pPr>
        <w:pStyle w:val="PL"/>
        <w:rPr>
          <w:noProof w:val="0"/>
        </w:rPr>
      </w:pPr>
    </w:p>
    <w:p w14:paraId="070F3066" w14:textId="77777777" w:rsidR="001E7E8F" w:rsidRPr="00EA5FA7" w:rsidRDefault="001E7E8F" w:rsidP="001E7E8F">
      <w:pPr>
        <w:pStyle w:val="PL"/>
        <w:rPr>
          <w:noProof w:val="0"/>
        </w:rPr>
      </w:pPr>
      <w:proofErr w:type="spellStart"/>
      <w:r w:rsidRPr="00EA5FA7">
        <w:rPr>
          <w:noProof w:val="0"/>
        </w:rPr>
        <w:t>QoSFlowMappingIndication</w:t>
      </w:r>
      <w:proofErr w:type="spellEnd"/>
      <w:r w:rsidRPr="00EA5FA7">
        <w:rPr>
          <w:noProof w:val="0"/>
        </w:rPr>
        <w:t xml:space="preserve"> ::= ENUMERATED {</w:t>
      </w:r>
      <w:proofErr w:type="spellStart"/>
      <w:r w:rsidRPr="00EA5FA7">
        <w:rPr>
          <w:noProof w:val="0"/>
        </w:rPr>
        <w:t>ul,dl</w:t>
      </w:r>
      <w:proofErr w:type="spellEnd"/>
      <w:r w:rsidRPr="00EA5FA7">
        <w:rPr>
          <w:noProof w:val="0"/>
        </w:rPr>
        <w:t>,...}</w:t>
      </w:r>
    </w:p>
    <w:p w14:paraId="6CC07EBC" w14:textId="77777777" w:rsidR="001E7E8F" w:rsidRPr="00EA5FA7" w:rsidRDefault="001E7E8F" w:rsidP="001E7E8F">
      <w:pPr>
        <w:pStyle w:val="PL"/>
        <w:rPr>
          <w:noProof w:val="0"/>
        </w:rPr>
      </w:pPr>
    </w:p>
    <w:p w14:paraId="2FCAEFA7" w14:textId="77777777" w:rsidR="001E7E8F" w:rsidRPr="00EA5FA7" w:rsidRDefault="001E7E8F" w:rsidP="001E7E8F">
      <w:pPr>
        <w:pStyle w:val="PL"/>
        <w:rPr>
          <w:noProof w:val="0"/>
        </w:rPr>
      </w:pPr>
      <w:proofErr w:type="spellStart"/>
      <w:r w:rsidRPr="00EA5FA7">
        <w:rPr>
          <w:noProof w:val="0"/>
        </w:rPr>
        <w:t>QoSInformation</w:t>
      </w:r>
      <w:proofErr w:type="spellEnd"/>
      <w:r w:rsidRPr="00EA5FA7">
        <w:rPr>
          <w:noProof w:val="0"/>
        </w:rPr>
        <w:tab/>
        <w:t>::=</w:t>
      </w:r>
      <w:r w:rsidRPr="00EA5FA7">
        <w:rPr>
          <w:noProof w:val="0"/>
        </w:rPr>
        <w:tab/>
        <w:t>CHOICE {</w:t>
      </w:r>
    </w:p>
    <w:p w14:paraId="1758AF2A" w14:textId="77777777" w:rsidR="001E7E8F" w:rsidRPr="00EA5FA7" w:rsidRDefault="001E7E8F" w:rsidP="001E7E8F">
      <w:pPr>
        <w:pStyle w:val="PL"/>
        <w:rPr>
          <w:noProof w:val="0"/>
        </w:rPr>
      </w:pPr>
      <w:r w:rsidRPr="00EA5FA7">
        <w:rPr>
          <w:noProof w:val="0"/>
        </w:rPr>
        <w:tab/>
      </w:r>
      <w:proofErr w:type="spellStart"/>
      <w:r w:rsidRPr="00EA5FA7">
        <w:rPr>
          <w:noProof w:val="0"/>
        </w:rPr>
        <w:t>eUTRANQoS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EUTRANQoS</w:t>
      </w:r>
      <w:proofErr w:type="spellEnd"/>
      <w:r w:rsidRPr="00EA5FA7">
        <w:rPr>
          <w:noProof w:val="0"/>
        </w:rPr>
        <w:t>,</w:t>
      </w:r>
    </w:p>
    <w:p w14:paraId="40449B66" w14:textId="77777777" w:rsidR="001E7E8F" w:rsidRPr="00EA5FA7" w:rsidRDefault="001E7E8F" w:rsidP="001E7E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xml:space="preserve">{ { </w:t>
      </w:r>
      <w:proofErr w:type="spellStart"/>
      <w:r w:rsidRPr="00EA5FA7">
        <w:rPr>
          <w:noProof w:val="0"/>
        </w:rPr>
        <w:t>QoSInformation-ExtIEs</w:t>
      </w:r>
      <w:proofErr w:type="spellEnd"/>
      <w:r w:rsidRPr="00EA5FA7">
        <w:rPr>
          <w:noProof w:val="0"/>
        </w:rPr>
        <w:t>} }</w:t>
      </w:r>
    </w:p>
    <w:p w14:paraId="230A7A4A" w14:textId="77777777" w:rsidR="001E7E8F" w:rsidRPr="00EA5FA7" w:rsidRDefault="001E7E8F" w:rsidP="001E7E8F">
      <w:pPr>
        <w:pStyle w:val="PL"/>
        <w:rPr>
          <w:noProof w:val="0"/>
        </w:rPr>
      </w:pPr>
      <w:r w:rsidRPr="00EA5FA7">
        <w:rPr>
          <w:noProof w:val="0"/>
        </w:rPr>
        <w:t>}</w:t>
      </w:r>
    </w:p>
    <w:p w14:paraId="64022160" w14:textId="77777777" w:rsidR="001E7E8F" w:rsidRPr="00EA5FA7" w:rsidRDefault="001E7E8F" w:rsidP="001E7E8F">
      <w:pPr>
        <w:pStyle w:val="PL"/>
        <w:rPr>
          <w:noProof w:val="0"/>
        </w:rPr>
      </w:pPr>
    </w:p>
    <w:p w14:paraId="40C75E6E" w14:textId="77777777" w:rsidR="001E7E8F" w:rsidRPr="00EA5FA7" w:rsidRDefault="001E7E8F" w:rsidP="001E7E8F">
      <w:pPr>
        <w:pStyle w:val="PL"/>
        <w:rPr>
          <w:noProof w:val="0"/>
        </w:rPr>
      </w:pPr>
      <w:proofErr w:type="spellStart"/>
      <w:r w:rsidRPr="00EA5FA7">
        <w:rPr>
          <w:noProof w:val="0"/>
        </w:rPr>
        <w:t>QoSInformation-ExtIEs</w:t>
      </w:r>
      <w:proofErr w:type="spellEnd"/>
      <w:r w:rsidRPr="00EA5FA7">
        <w:rPr>
          <w:noProof w:val="0"/>
        </w:rPr>
        <w:t xml:space="preserve"> </w:t>
      </w:r>
      <w:r w:rsidRPr="00EA5FA7">
        <w:rPr>
          <w:snapToGrid w:val="0"/>
        </w:rPr>
        <w:t xml:space="preserve">F1AP-PROTOCOL-IES </w:t>
      </w:r>
      <w:r w:rsidRPr="00EA5FA7">
        <w:rPr>
          <w:noProof w:val="0"/>
        </w:rPr>
        <w:t>::= {</w:t>
      </w:r>
    </w:p>
    <w:p w14:paraId="3B7E73C9" w14:textId="77777777" w:rsidR="001E7E8F" w:rsidRPr="00EA5FA7" w:rsidRDefault="001E7E8F" w:rsidP="001E7E8F">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D2CA6FB" w14:textId="77777777" w:rsidR="001E7E8F" w:rsidRPr="00EA5FA7" w:rsidRDefault="001E7E8F" w:rsidP="001E7E8F">
      <w:pPr>
        <w:pStyle w:val="PL"/>
        <w:rPr>
          <w:noProof w:val="0"/>
        </w:rPr>
      </w:pPr>
      <w:r w:rsidRPr="00EA5FA7">
        <w:rPr>
          <w:noProof w:val="0"/>
        </w:rPr>
        <w:tab/>
        <w:t>...</w:t>
      </w:r>
    </w:p>
    <w:p w14:paraId="350ED788" w14:textId="77777777" w:rsidR="001E7E8F" w:rsidRPr="00EA5FA7" w:rsidRDefault="001E7E8F" w:rsidP="001E7E8F">
      <w:pPr>
        <w:pStyle w:val="PL"/>
        <w:rPr>
          <w:noProof w:val="0"/>
        </w:rPr>
      </w:pPr>
      <w:r w:rsidRPr="00EA5FA7">
        <w:rPr>
          <w:noProof w:val="0"/>
        </w:rPr>
        <w:t>}</w:t>
      </w:r>
    </w:p>
    <w:p w14:paraId="156F4910" w14:textId="77777777" w:rsidR="001E7E8F" w:rsidRDefault="001E7E8F" w:rsidP="001E7E8F">
      <w:pPr>
        <w:pStyle w:val="PL"/>
        <w:rPr>
          <w:noProof w:val="0"/>
        </w:rPr>
      </w:pPr>
    </w:p>
    <w:p w14:paraId="69529751" w14:textId="77777777" w:rsidR="001E7E8F" w:rsidRDefault="001E7E8F" w:rsidP="001E7E8F">
      <w:pPr>
        <w:pStyle w:val="PL"/>
        <w:rPr>
          <w:noProof w:val="0"/>
        </w:rPr>
      </w:pPr>
      <w:proofErr w:type="spellStart"/>
      <w:r w:rsidRPr="00E756CD">
        <w:rPr>
          <w:noProof w:val="0"/>
        </w:rPr>
        <w:t>QosMonitoringRequest</w:t>
      </w:r>
      <w:proofErr w:type="spellEnd"/>
      <w:r w:rsidRPr="00E756CD">
        <w:rPr>
          <w:noProof w:val="0"/>
        </w:rPr>
        <w:t xml:space="preserve"> ::= ENUMERATED {ul, dl, both}</w:t>
      </w:r>
    </w:p>
    <w:p w14:paraId="2083FA96" w14:textId="77777777" w:rsidR="001E7E8F" w:rsidRPr="00EA5FA7" w:rsidRDefault="001E7E8F" w:rsidP="001E7E8F">
      <w:pPr>
        <w:pStyle w:val="PL"/>
        <w:rPr>
          <w:noProof w:val="0"/>
        </w:rPr>
      </w:pPr>
    </w:p>
    <w:p w14:paraId="0230FF26" w14:textId="77777777" w:rsidR="001E7E8F" w:rsidRPr="00EA5FA7" w:rsidRDefault="001E7E8F" w:rsidP="001E7E8F">
      <w:pPr>
        <w:pStyle w:val="PL"/>
        <w:outlineLvl w:val="3"/>
        <w:rPr>
          <w:noProof w:val="0"/>
          <w:snapToGrid w:val="0"/>
        </w:rPr>
      </w:pPr>
      <w:r w:rsidRPr="00EA5FA7">
        <w:rPr>
          <w:noProof w:val="0"/>
          <w:snapToGrid w:val="0"/>
        </w:rPr>
        <w:t>-- R</w:t>
      </w:r>
    </w:p>
    <w:p w14:paraId="2CB90031" w14:textId="77777777" w:rsidR="001E7E8F" w:rsidRDefault="001E7E8F" w:rsidP="001E7E8F">
      <w:pPr>
        <w:pStyle w:val="PL"/>
        <w:rPr>
          <w:ins w:id="1699" w:author="Author"/>
          <w:noProof w:val="0"/>
        </w:rPr>
      </w:pPr>
      <w:proofErr w:type="spellStart"/>
      <w:ins w:id="1700" w:author="Author">
        <w:r>
          <w:rPr>
            <w:noProof w:val="0"/>
          </w:rPr>
          <w:t>RadioResourceStatus</w:t>
        </w:r>
        <w:proofErr w:type="spellEnd"/>
        <w:r>
          <w:rPr>
            <w:noProof w:val="0"/>
          </w:rPr>
          <w:t xml:space="preserve"> </w:t>
        </w:r>
        <w:r w:rsidRPr="00EA5FA7">
          <w:rPr>
            <w:noProof w:val="0"/>
          </w:rPr>
          <w:t>::= SEQUENCE {</w:t>
        </w:r>
      </w:ins>
    </w:p>
    <w:p w14:paraId="504911CC" w14:textId="77777777" w:rsidR="001E7E8F" w:rsidRPr="00EA5FA7" w:rsidRDefault="001E7E8F" w:rsidP="001E7E8F">
      <w:pPr>
        <w:pStyle w:val="PL"/>
        <w:rPr>
          <w:ins w:id="1701" w:author="Author"/>
          <w:noProof w:val="0"/>
        </w:rPr>
      </w:pPr>
      <w:ins w:id="1702" w:author="Author">
        <w:r>
          <w:rPr>
            <w:noProof w:val="0"/>
          </w:rPr>
          <w:tab/>
        </w:r>
        <w:proofErr w:type="spellStart"/>
        <w:r>
          <w:rPr>
            <w:noProof w:val="0"/>
          </w:rPr>
          <w:t>s</w:t>
        </w:r>
        <w:r w:rsidRPr="009C7157">
          <w:rPr>
            <w:noProof w:val="0"/>
          </w:rPr>
          <w:t>SBAreaRadioResourceStatusList</w:t>
        </w:r>
        <w:proofErr w:type="spellEnd"/>
        <w:r>
          <w:rPr>
            <w:noProof w:val="0"/>
          </w:rPr>
          <w:tab/>
        </w:r>
        <w:r>
          <w:rPr>
            <w:noProof w:val="0"/>
          </w:rPr>
          <w:tab/>
        </w:r>
        <w:proofErr w:type="spellStart"/>
        <w:r w:rsidRPr="009C7157">
          <w:rPr>
            <w:noProof w:val="0"/>
          </w:rPr>
          <w:t>SSBAreaRadioResourceStatusList</w:t>
        </w:r>
        <w:proofErr w:type="spellEnd"/>
        <w:r>
          <w:rPr>
            <w:noProof w:val="0"/>
          </w:rPr>
          <w:t>,</w:t>
        </w:r>
      </w:ins>
    </w:p>
    <w:p w14:paraId="1E3CA038" w14:textId="77777777" w:rsidR="001E7E8F" w:rsidRDefault="001E7E8F" w:rsidP="001E7E8F">
      <w:pPr>
        <w:pStyle w:val="PL"/>
        <w:rPr>
          <w:ins w:id="1703" w:author="Author"/>
          <w:noProof w:val="0"/>
        </w:rPr>
      </w:pPr>
      <w:ins w:id="1704"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RadioResourceStatus-ExtIEs</w:t>
        </w:r>
        <w:proofErr w:type="spellEnd"/>
        <w:r>
          <w:rPr>
            <w:noProof w:val="0"/>
          </w:rPr>
          <w:t>} } OPTIONAL</w:t>
        </w:r>
      </w:ins>
    </w:p>
    <w:p w14:paraId="16DB4768" w14:textId="77777777" w:rsidR="001E7E8F" w:rsidRDefault="001E7E8F" w:rsidP="001E7E8F">
      <w:pPr>
        <w:pStyle w:val="PL"/>
        <w:rPr>
          <w:ins w:id="1705" w:author="Author"/>
          <w:noProof w:val="0"/>
        </w:rPr>
      </w:pPr>
      <w:ins w:id="1706" w:author="Author">
        <w:r w:rsidRPr="00EA5FA7">
          <w:rPr>
            <w:noProof w:val="0"/>
          </w:rPr>
          <w:t>}</w:t>
        </w:r>
      </w:ins>
    </w:p>
    <w:p w14:paraId="754F2A0F" w14:textId="77777777" w:rsidR="001E7E8F" w:rsidRPr="00EA5FA7" w:rsidRDefault="001E7E8F" w:rsidP="001E7E8F">
      <w:pPr>
        <w:pStyle w:val="PL"/>
        <w:rPr>
          <w:ins w:id="1707" w:author="Author"/>
          <w:noProof w:val="0"/>
        </w:rPr>
      </w:pPr>
    </w:p>
    <w:p w14:paraId="790D7403" w14:textId="77777777" w:rsidR="001E7E8F" w:rsidRPr="00EA5FA7" w:rsidRDefault="001E7E8F" w:rsidP="001E7E8F">
      <w:pPr>
        <w:pStyle w:val="PL"/>
        <w:rPr>
          <w:ins w:id="1708" w:author="Author"/>
          <w:noProof w:val="0"/>
        </w:rPr>
      </w:pPr>
      <w:proofErr w:type="spellStart"/>
      <w:ins w:id="1709" w:author="Author">
        <w:r>
          <w:rPr>
            <w:noProof w:val="0"/>
          </w:rPr>
          <w:t>RadioResourceStatus</w:t>
        </w:r>
        <w:r w:rsidRPr="00EA5FA7">
          <w:rPr>
            <w:noProof w:val="0"/>
          </w:rPr>
          <w:t>-ExtIEs</w:t>
        </w:r>
        <w:proofErr w:type="spellEnd"/>
        <w:r w:rsidRPr="00EA5FA7">
          <w:rPr>
            <w:noProof w:val="0"/>
          </w:rPr>
          <w:t xml:space="preserve"> </w:t>
        </w:r>
        <w:r w:rsidRPr="00EA5FA7">
          <w:rPr>
            <w:noProof w:val="0"/>
          </w:rPr>
          <w:tab/>
          <w:t>F1AP-PROTOCOL-EXTENSION ::= {</w:t>
        </w:r>
      </w:ins>
    </w:p>
    <w:p w14:paraId="14288CF4" w14:textId="77777777" w:rsidR="001E7E8F" w:rsidRPr="00EA5FA7" w:rsidRDefault="001E7E8F" w:rsidP="001E7E8F">
      <w:pPr>
        <w:pStyle w:val="PL"/>
        <w:rPr>
          <w:ins w:id="1710" w:author="Author"/>
          <w:noProof w:val="0"/>
        </w:rPr>
      </w:pPr>
      <w:ins w:id="1711" w:author="Author">
        <w:r w:rsidRPr="00EA5FA7">
          <w:rPr>
            <w:noProof w:val="0"/>
          </w:rPr>
          <w:tab/>
          <w:t>...</w:t>
        </w:r>
      </w:ins>
    </w:p>
    <w:p w14:paraId="72B43BD6" w14:textId="77777777" w:rsidR="001E7E8F" w:rsidRPr="00EA5FA7" w:rsidRDefault="001E7E8F" w:rsidP="001E7E8F">
      <w:pPr>
        <w:pStyle w:val="PL"/>
        <w:rPr>
          <w:ins w:id="1712" w:author="Author"/>
          <w:noProof w:val="0"/>
        </w:rPr>
      </w:pPr>
      <w:ins w:id="1713" w:author="Author">
        <w:r w:rsidRPr="00EA5FA7">
          <w:rPr>
            <w:noProof w:val="0"/>
          </w:rPr>
          <w:t>}</w:t>
        </w:r>
      </w:ins>
    </w:p>
    <w:p w14:paraId="076880B9" w14:textId="77777777" w:rsidR="001E7E8F" w:rsidRPr="00EA5FA7" w:rsidRDefault="001E7E8F" w:rsidP="001E7E8F">
      <w:pPr>
        <w:pStyle w:val="PL"/>
        <w:rPr>
          <w:rFonts w:eastAsia="SimSun"/>
          <w:snapToGrid w:val="0"/>
        </w:rPr>
      </w:pPr>
    </w:p>
    <w:p w14:paraId="4F1EF5F9" w14:textId="77777777" w:rsidR="001E7E8F" w:rsidRPr="00EA5FA7" w:rsidRDefault="001E7E8F" w:rsidP="001E7E8F">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71CF3735" w14:textId="77777777" w:rsidR="001E7E8F" w:rsidRPr="00EA5FA7" w:rsidRDefault="001E7E8F" w:rsidP="001E7E8F">
      <w:pPr>
        <w:pStyle w:val="PL"/>
        <w:rPr>
          <w:rFonts w:eastAsia="SimSun"/>
          <w:snapToGrid w:val="0"/>
        </w:rPr>
      </w:pPr>
    </w:p>
    <w:p w14:paraId="3585DFB8" w14:textId="77777777" w:rsidR="001E7E8F" w:rsidRPr="00EA5FA7" w:rsidRDefault="001E7E8F" w:rsidP="001E7E8F">
      <w:pPr>
        <w:pStyle w:val="PL"/>
        <w:tabs>
          <w:tab w:val="clear" w:pos="1536"/>
          <w:tab w:val="left" w:pos="1375"/>
        </w:tabs>
        <w:rPr>
          <w:noProof w:val="0"/>
        </w:rPr>
      </w:pPr>
      <w:r w:rsidRPr="00EA5FA7">
        <w:rPr>
          <w:noProof w:val="0"/>
        </w:rPr>
        <w:t>RANUEID ::= OCTET STRING (SIZE (8))</w:t>
      </w:r>
    </w:p>
    <w:p w14:paraId="6BE46C3C" w14:textId="77777777" w:rsidR="001E7E8F" w:rsidRPr="00EA5FA7" w:rsidRDefault="001E7E8F" w:rsidP="001E7E8F">
      <w:pPr>
        <w:pStyle w:val="PL"/>
      </w:pPr>
    </w:p>
    <w:p w14:paraId="35192432" w14:textId="77777777" w:rsidR="001E7E8F" w:rsidRPr="00EA5FA7" w:rsidRDefault="001E7E8F" w:rsidP="001E7E8F">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208E694F" w14:textId="77777777" w:rsidR="001E7E8F" w:rsidRPr="00EA5FA7" w:rsidRDefault="001E7E8F" w:rsidP="001E7E8F">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26AB8B2"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233C3299" w14:textId="77777777" w:rsidR="001E7E8F" w:rsidRPr="00EA5FA7" w:rsidRDefault="001E7E8F" w:rsidP="001E7E8F">
      <w:pPr>
        <w:pStyle w:val="PL"/>
        <w:rPr>
          <w:rFonts w:eastAsia="SimSun"/>
          <w:snapToGrid w:val="0"/>
        </w:rPr>
      </w:pPr>
    </w:p>
    <w:p w14:paraId="576DD852" w14:textId="77777777" w:rsidR="001E7E8F" w:rsidRPr="00EA5FA7" w:rsidRDefault="001E7E8F" w:rsidP="001E7E8F">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2C10993B" w14:textId="77777777" w:rsidR="001E7E8F" w:rsidRPr="00EA5FA7" w:rsidRDefault="001E7E8F" w:rsidP="001E7E8F">
      <w:pPr>
        <w:pStyle w:val="PL"/>
        <w:rPr>
          <w:rFonts w:eastAsia="SimSun"/>
          <w:snapToGrid w:val="0"/>
        </w:rPr>
      </w:pPr>
      <w:r w:rsidRPr="00EA5FA7">
        <w:rPr>
          <w:rFonts w:eastAsia="SimSun"/>
          <w:snapToGrid w:val="0"/>
        </w:rPr>
        <w:tab/>
        <w:t>...</w:t>
      </w:r>
    </w:p>
    <w:p w14:paraId="13D3454D" w14:textId="77777777" w:rsidR="001E7E8F" w:rsidRPr="00EA5FA7" w:rsidRDefault="001E7E8F" w:rsidP="001E7E8F">
      <w:pPr>
        <w:pStyle w:val="PL"/>
        <w:rPr>
          <w:rFonts w:eastAsia="SimSun"/>
          <w:snapToGrid w:val="0"/>
        </w:rPr>
      </w:pPr>
      <w:r w:rsidRPr="00EA5FA7">
        <w:rPr>
          <w:rFonts w:eastAsia="SimSun"/>
          <w:snapToGrid w:val="0"/>
        </w:rPr>
        <w:t>}</w:t>
      </w:r>
    </w:p>
    <w:p w14:paraId="2B165EC9" w14:textId="77777777" w:rsidR="001E7E8F" w:rsidRPr="00EA5FA7" w:rsidRDefault="001E7E8F" w:rsidP="001E7E8F">
      <w:pPr>
        <w:pStyle w:val="PL"/>
        <w:rPr>
          <w:rFonts w:eastAsia="SimSun"/>
          <w:snapToGrid w:val="0"/>
        </w:rPr>
      </w:pPr>
    </w:p>
    <w:p w14:paraId="143F0742" w14:textId="77777777" w:rsidR="001E7E8F" w:rsidRPr="00EA5FA7" w:rsidRDefault="001E7E8F" w:rsidP="001E7E8F">
      <w:pPr>
        <w:pStyle w:val="PL"/>
        <w:rPr>
          <w:rFonts w:eastAsia="SimSun"/>
          <w:snapToGrid w:val="0"/>
        </w:rPr>
      </w:pPr>
      <w:r w:rsidRPr="00EA5FA7">
        <w:rPr>
          <w:rFonts w:eastAsia="SimSun"/>
          <w:snapToGrid w:val="0"/>
        </w:rPr>
        <w:t>RAT-FrequencyPriorityInformation::= CHOICE {</w:t>
      </w:r>
    </w:p>
    <w:p w14:paraId="51063855" w14:textId="77777777" w:rsidR="001E7E8F" w:rsidRPr="00EA5FA7" w:rsidRDefault="001E7E8F" w:rsidP="001E7E8F">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76ABE80C" w14:textId="77777777" w:rsidR="001E7E8F" w:rsidRPr="00EA5FA7" w:rsidRDefault="001E7E8F" w:rsidP="001E7E8F">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3BF20607" w14:textId="77777777" w:rsidR="001E7E8F" w:rsidRPr="00EA5FA7" w:rsidRDefault="001E7E8F" w:rsidP="001E7E8F">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4EDE0326" w14:textId="77777777" w:rsidR="001E7E8F" w:rsidRPr="00EA5FA7" w:rsidRDefault="001E7E8F" w:rsidP="001E7E8F">
      <w:pPr>
        <w:pStyle w:val="PL"/>
        <w:rPr>
          <w:rFonts w:eastAsia="SimSun"/>
          <w:snapToGrid w:val="0"/>
        </w:rPr>
      </w:pPr>
      <w:r w:rsidRPr="00EA5FA7">
        <w:rPr>
          <w:rFonts w:eastAsia="SimSun"/>
          <w:snapToGrid w:val="0"/>
        </w:rPr>
        <w:t>}</w:t>
      </w:r>
    </w:p>
    <w:p w14:paraId="362BA305" w14:textId="77777777" w:rsidR="001E7E8F" w:rsidRPr="00EA5FA7" w:rsidRDefault="001E7E8F" w:rsidP="001E7E8F">
      <w:pPr>
        <w:pStyle w:val="PL"/>
        <w:rPr>
          <w:rFonts w:eastAsia="SimSun"/>
          <w:snapToGrid w:val="0"/>
        </w:rPr>
      </w:pPr>
    </w:p>
    <w:p w14:paraId="4319C4F7" w14:textId="77777777" w:rsidR="001E7E8F" w:rsidRPr="00EA5FA7" w:rsidRDefault="001E7E8F" w:rsidP="001E7E8F">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4EA622E1" w14:textId="77777777" w:rsidR="001E7E8F" w:rsidRPr="00EA5FA7" w:rsidRDefault="001E7E8F" w:rsidP="001E7E8F">
      <w:pPr>
        <w:pStyle w:val="PL"/>
        <w:rPr>
          <w:rFonts w:eastAsia="SimSun"/>
          <w:snapToGrid w:val="0"/>
        </w:rPr>
      </w:pPr>
      <w:r w:rsidRPr="00EA5FA7">
        <w:rPr>
          <w:rFonts w:eastAsia="SimSun"/>
          <w:snapToGrid w:val="0"/>
        </w:rPr>
        <w:tab/>
        <w:t>...</w:t>
      </w:r>
    </w:p>
    <w:p w14:paraId="5694E1D6" w14:textId="77777777" w:rsidR="001E7E8F" w:rsidRPr="00EA5FA7" w:rsidRDefault="001E7E8F" w:rsidP="001E7E8F">
      <w:pPr>
        <w:pStyle w:val="PL"/>
        <w:rPr>
          <w:rFonts w:eastAsia="SimSun"/>
          <w:snapToGrid w:val="0"/>
        </w:rPr>
      </w:pPr>
      <w:r w:rsidRPr="00EA5FA7">
        <w:rPr>
          <w:rFonts w:eastAsia="SimSun"/>
          <w:snapToGrid w:val="0"/>
        </w:rPr>
        <w:t>}</w:t>
      </w:r>
    </w:p>
    <w:p w14:paraId="28A8AF40" w14:textId="77777777" w:rsidR="001E7E8F" w:rsidRPr="00EA5FA7" w:rsidRDefault="001E7E8F" w:rsidP="001E7E8F">
      <w:pPr>
        <w:pStyle w:val="PL"/>
        <w:rPr>
          <w:rFonts w:eastAsia="SimSun"/>
          <w:snapToGrid w:val="0"/>
        </w:rPr>
      </w:pPr>
    </w:p>
    <w:p w14:paraId="6A58024A" w14:textId="77777777" w:rsidR="001E7E8F" w:rsidRPr="00EA5FA7" w:rsidRDefault="001E7E8F" w:rsidP="001E7E8F">
      <w:pPr>
        <w:pStyle w:val="PL"/>
        <w:rPr>
          <w:rFonts w:eastAsia="SimSun"/>
          <w:snapToGrid w:val="0"/>
        </w:rPr>
      </w:pPr>
      <w:r w:rsidRPr="00EA5FA7">
        <w:rPr>
          <w:rFonts w:eastAsia="SimSun"/>
          <w:snapToGrid w:val="0"/>
        </w:rPr>
        <w:t>RAT-FrequencySelectionPriority::= INTEGER (1.. 256, ...)</w:t>
      </w:r>
    </w:p>
    <w:p w14:paraId="4D5CBB21" w14:textId="77777777" w:rsidR="001E7E8F" w:rsidRPr="00EA5FA7" w:rsidRDefault="001E7E8F" w:rsidP="001E7E8F">
      <w:pPr>
        <w:pStyle w:val="PL"/>
        <w:rPr>
          <w:rFonts w:eastAsia="SimSun"/>
          <w:snapToGrid w:val="0"/>
        </w:rPr>
      </w:pPr>
    </w:p>
    <w:p w14:paraId="7983D08E" w14:textId="77777777" w:rsidR="001E7E8F" w:rsidRPr="00EA5FA7" w:rsidRDefault="001E7E8F" w:rsidP="001E7E8F">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0E4C32F" w14:textId="77777777" w:rsidR="001E7E8F" w:rsidRPr="00EA5FA7" w:rsidRDefault="001E7E8F" w:rsidP="001E7E8F">
      <w:pPr>
        <w:pStyle w:val="PL"/>
        <w:rPr>
          <w:rFonts w:eastAsia="SimSun"/>
          <w:snapToGrid w:val="0"/>
        </w:rPr>
      </w:pPr>
      <w:r w:rsidRPr="00EA5FA7">
        <w:rPr>
          <w:rFonts w:eastAsia="SimSun"/>
          <w:snapToGrid w:val="0"/>
        </w:rPr>
        <w:tab/>
        <w:t>reestablished,</w:t>
      </w:r>
    </w:p>
    <w:p w14:paraId="7320B59E" w14:textId="77777777" w:rsidR="001E7E8F" w:rsidRPr="00EA5FA7" w:rsidRDefault="001E7E8F" w:rsidP="001E7E8F">
      <w:pPr>
        <w:pStyle w:val="PL"/>
        <w:rPr>
          <w:rFonts w:eastAsia="SimSun"/>
          <w:snapToGrid w:val="0"/>
        </w:rPr>
      </w:pPr>
      <w:r w:rsidRPr="00EA5FA7">
        <w:rPr>
          <w:rFonts w:eastAsia="SimSun"/>
          <w:snapToGrid w:val="0"/>
        </w:rPr>
        <w:tab/>
        <w:t>...</w:t>
      </w:r>
    </w:p>
    <w:p w14:paraId="48E45C8B" w14:textId="77777777" w:rsidR="001E7E8F" w:rsidRPr="00EA5FA7" w:rsidRDefault="001E7E8F" w:rsidP="001E7E8F">
      <w:pPr>
        <w:pStyle w:val="PL"/>
        <w:rPr>
          <w:rFonts w:eastAsia="SimSun"/>
          <w:snapToGrid w:val="0"/>
        </w:rPr>
      </w:pPr>
      <w:r w:rsidRPr="00EA5FA7">
        <w:rPr>
          <w:rFonts w:eastAsia="SimSun"/>
          <w:snapToGrid w:val="0"/>
        </w:rPr>
        <w:t>}</w:t>
      </w:r>
    </w:p>
    <w:p w14:paraId="7BBF1AEE" w14:textId="77777777" w:rsidR="001E7E8F" w:rsidRDefault="001E7E8F" w:rsidP="001E7E8F">
      <w:pPr>
        <w:pStyle w:val="PL"/>
        <w:rPr>
          <w:ins w:id="1714" w:author="Author"/>
          <w:noProof w:val="0"/>
        </w:rPr>
      </w:pPr>
    </w:p>
    <w:p w14:paraId="6D7925E1" w14:textId="77777777" w:rsidR="001E7E8F" w:rsidRDefault="001E7E8F" w:rsidP="001E7E8F">
      <w:pPr>
        <w:pStyle w:val="PL"/>
        <w:rPr>
          <w:ins w:id="1715" w:author="Author"/>
          <w:noProof w:val="0"/>
        </w:rPr>
      </w:pPr>
      <w:proofErr w:type="spellStart"/>
      <w:ins w:id="1716" w:author="Author">
        <w:r>
          <w:rPr>
            <w:noProof w:val="0"/>
          </w:rPr>
          <w:t>RegistrationRequest</w:t>
        </w:r>
        <w:proofErr w:type="spellEnd"/>
        <w:r>
          <w:rPr>
            <w:noProof w:val="0"/>
          </w:rPr>
          <w:t xml:space="preserve"> ::= ENUMERATED{start, stop, add, ...}</w:t>
        </w:r>
      </w:ins>
    </w:p>
    <w:p w14:paraId="5BAF07AC" w14:textId="77777777" w:rsidR="001E7E8F" w:rsidRDefault="001E7E8F" w:rsidP="001E7E8F">
      <w:pPr>
        <w:pStyle w:val="PL"/>
        <w:rPr>
          <w:ins w:id="1717" w:author="Author"/>
          <w:noProof w:val="0"/>
        </w:rPr>
      </w:pPr>
    </w:p>
    <w:p w14:paraId="64C630B7" w14:textId="77777777" w:rsidR="001E7E8F" w:rsidRDefault="001E7E8F" w:rsidP="001E7E8F">
      <w:pPr>
        <w:pStyle w:val="PL"/>
        <w:rPr>
          <w:ins w:id="1718" w:author="Author"/>
          <w:noProof w:val="0"/>
        </w:rPr>
      </w:pPr>
      <w:proofErr w:type="spellStart"/>
      <w:ins w:id="1719" w:author="Author">
        <w:r>
          <w:rPr>
            <w:noProof w:val="0"/>
          </w:rPr>
          <w:t>ReportCharacteristics</w:t>
        </w:r>
        <w:proofErr w:type="spellEnd"/>
        <w:r>
          <w:rPr>
            <w:noProof w:val="0"/>
          </w:rPr>
          <w:t xml:space="preserve"> ::= BIT STRING (SIZE(32))</w:t>
        </w:r>
      </w:ins>
    </w:p>
    <w:p w14:paraId="2247D784" w14:textId="77777777" w:rsidR="001E7E8F" w:rsidRDefault="001E7E8F" w:rsidP="001E7E8F">
      <w:pPr>
        <w:pStyle w:val="PL"/>
        <w:rPr>
          <w:ins w:id="1720" w:author="Author"/>
          <w:noProof w:val="0"/>
        </w:rPr>
      </w:pPr>
    </w:p>
    <w:p w14:paraId="3923A02C" w14:textId="77777777" w:rsidR="001E7E8F" w:rsidRDefault="001E7E8F" w:rsidP="001E7E8F">
      <w:pPr>
        <w:pStyle w:val="PL"/>
        <w:rPr>
          <w:ins w:id="1721" w:author="Author"/>
          <w:noProof w:val="0"/>
        </w:rPr>
      </w:pPr>
      <w:proofErr w:type="spellStart"/>
      <w:ins w:id="1722" w:author="Author">
        <w:r>
          <w:rPr>
            <w:noProof w:val="0"/>
          </w:rPr>
          <w:t>ReportingPeriodicity</w:t>
        </w:r>
        <w:proofErr w:type="spellEnd"/>
        <w:r>
          <w:rPr>
            <w:noProof w:val="0"/>
          </w:rPr>
          <w:t xml:space="preserve">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26C47AD3" w14:textId="77777777" w:rsidR="001E7E8F" w:rsidRPr="00EA5FA7" w:rsidRDefault="001E7E8F" w:rsidP="001E7E8F">
      <w:pPr>
        <w:pStyle w:val="PL"/>
        <w:rPr>
          <w:rFonts w:eastAsia="SimSun"/>
          <w:snapToGrid w:val="0"/>
        </w:rPr>
      </w:pPr>
    </w:p>
    <w:p w14:paraId="5AA8A507" w14:textId="77777777" w:rsidR="001E7E8F" w:rsidRPr="00EA5FA7" w:rsidRDefault="001E7E8F" w:rsidP="001E7E8F">
      <w:pPr>
        <w:pStyle w:val="PL"/>
        <w:rPr>
          <w:rFonts w:eastAsia="SimSun"/>
          <w:snapToGrid w:val="0"/>
        </w:rPr>
      </w:pPr>
      <w:r w:rsidRPr="00EA5FA7">
        <w:rPr>
          <w:rFonts w:eastAsia="SimSun"/>
          <w:snapToGrid w:val="0"/>
        </w:rPr>
        <w:t>RequestedBandCombinationIndex ::= OCTET STRING</w:t>
      </w:r>
    </w:p>
    <w:p w14:paraId="12CFD61C" w14:textId="77777777" w:rsidR="001E7E8F" w:rsidRPr="00EA5FA7" w:rsidRDefault="001E7E8F" w:rsidP="001E7E8F">
      <w:pPr>
        <w:pStyle w:val="PL"/>
        <w:rPr>
          <w:rFonts w:eastAsia="SimSun"/>
          <w:snapToGrid w:val="0"/>
        </w:rPr>
      </w:pPr>
    </w:p>
    <w:p w14:paraId="4A55BE79" w14:textId="77777777" w:rsidR="001E7E8F" w:rsidRPr="00EA5FA7" w:rsidRDefault="001E7E8F" w:rsidP="001E7E8F">
      <w:pPr>
        <w:pStyle w:val="PL"/>
        <w:rPr>
          <w:rFonts w:eastAsia="SimSun"/>
          <w:snapToGrid w:val="0"/>
        </w:rPr>
      </w:pPr>
      <w:r w:rsidRPr="00EA5FA7">
        <w:rPr>
          <w:rFonts w:eastAsia="SimSun"/>
          <w:snapToGrid w:val="0"/>
        </w:rPr>
        <w:t>RequestedFeatureSetEntryIndex ::= OCTET STRING</w:t>
      </w:r>
    </w:p>
    <w:p w14:paraId="5678FAAD" w14:textId="77777777" w:rsidR="001E7E8F" w:rsidRPr="00EA5FA7" w:rsidRDefault="001E7E8F" w:rsidP="001E7E8F">
      <w:pPr>
        <w:pStyle w:val="PL"/>
        <w:rPr>
          <w:rFonts w:eastAsia="SimSun"/>
          <w:snapToGrid w:val="0"/>
        </w:rPr>
      </w:pPr>
    </w:p>
    <w:p w14:paraId="7A35AD10" w14:textId="77777777" w:rsidR="001E7E8F" w:rsidRPr="00EA5FA7" w:rsidRDefault="001E7E8F" w:rsidP="001E7E8F">
      <w:pPr>
        <w:pStyle w:val="PL"/>
        <w:rPr>
          <w:rFonts w:eastAsia="SimSun"/>
          <w:snapToGrid w:val="0"/>
        </w:rPr>
      </w:pPr>
      <w:r w:rsidRPr="00EA5FA7">
        <w:rPr>
          <w:rFonts w:eastAsia="SimSun"/>
          <w:snapToGrid w:val="0"/>
        </w:rPr>
        <w:t>Requested-PDCCH-BlindDetectionSCG ::= OCTET STRING</w:t>
      </w:r>
    </w:p>
    <w:p w14:paraId="783D466E" w14:textId="77777777" w:rsidR="001E7E8F" w:rsidRPr="00EA5FA7" w:rsidRDefault="001E7E8F" w:rsidP="001E7E8F">
      <w:pPr>
        <w:pStyle w:val="PL"/>
        <w:rPr>
          <w:rFonts w:eastAsia="SimSun"/>
          <w:snapToGrid w:val="0"/>
        </w:rPr>
      </w:pPr>
    </w:p>
    <w:p w14:paraId="61C3E178" w14:textId="77777777" w:rsidR="001E7E8F" w:rsidRPr="00EA5FA7" w:rsidRDefault="001E7E8F" w:rsidP="001E7E8F">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32ADAE02" w14:textId="77777777" w:rsidR="001E7E8F" w:rsidRPr="00EA5FA7" w:rsidRDefault="001E7E8F" w:rsidP="001E7E8F">
      <w:pPr>
        <w:pStyle w:val="PL"/>
        <w:rPr>
          <w:rFonts w:eastAsia="SimSun"/>
          <w:snapToGrid w:val="0"/>
        </w:rPr>
      </w:pPr>
    </w:p>
    <w:p w14:paraId="4BF94E67" w14:textId="77777777" w:rsidR="001E7E8F" w:rsidRPr="00EA5FA7" w:rsidRDefault="001E7E8F" w:rsidP="001E7E8F">
      <w:pPr>
        <w:pStyle w:val="PL"/>
        <w:rPr>
          <w:rFonts w:eastAsia="SimSun"/>
          <w:snapToGrid w:val="0"/>
        </w:rPr>
      </w:pPr>
      <w:r w:rsidRPr="00EA5FA7">
        <w:rPr>
          <w:rFonts w:eastAsia="SimSun"/>
          <w:snapToGrid w:val="0"/>
        </w:rPr>
        <w:t>ResourceCoordinationEUTRACellInfo ::= SEQUENCE {</w:t>
      </w:r>
    </w:p>
    <w:p w14:paraId="3641B0CB" w14:textId="77777777" w:rsidR="001E7E8F" w:rsidRPr="00EA5FA7" w:rsidRDefault="001E7E8F" w:rsidP="001E7E8F">
      <w:pPr>
        <w:pStyle w:val="PL"/>
        <w:rPr>
          <w:noProof w:val="0"/>
          <w:snapToGrid w:val="0"/>
          <w:lang w:eastAsia="zh-CN"/>
        </w:rPr>
      </w:pPr>
      <w:r w:rsidRPr="00EA5FA7">
        <w:rPr>
          <w:rFonts w:eastAsia="SimSun"/>
          <w:snapToGrid w:val="0"/>
        </w:rPr>
        <w:tab/>
      </w:r>
      <w:proofErr w:type="spellStart"/>
      <w:r w:rsidRPr="00EA5FA7">
        <w:rPr>
          <w:noProof w:val="0"/>
          <w:snapToGrid w:val="0"/>
          <w:lang w:eastAsia="zh-CN"/>
        </w:rPr>
        <w:t>eUTRA</w:t>
      </w:r>
      <w:proofErr w:type="spellEnd"/>
      <w:r w:rsidRPr="00EA5FA7">
        <w:rPr>
          <w:noProof w:val="0"/>
          <w:snapToGrid w:val="0"/>
          <w:lang w:eastAsia="zh-CN"/>
        </w:rPr>
        <w:t xml:space="preserve">-Mode-Info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w:t>
      </w:r>
      <w:proofErr w:type="spellStart"/>
      <w:r w:rsidRPr="00EA5FA7">
        <w:rPr>
          <w:snapToGrid w:val="0"/>
          <w:lang w:eastAsia="zh-CN"/>
        </w:rPr>
        <w:t>Coex</w:t>
      </w:r>
      <w:proofErr w:type="spellEnd"/>
      <w:r w:rsidRPr="00EA5FA7">
        <w:rPr>
          <w:noProof w:val="0"/>
          <w:snapToGrid w:val="0"/>
          <w:lang w:eastAsia="zh-CN"/>
        </w:rPr>
        <w:t>-Mode-Info,</w:t>
      </w:r>
    </w:p>
    <w:p w14:paraId="11281A64" w14:textId="77777777" w:rsidR="001E7E8F" w:rsidRPr="00EA5FA7" w:rsidRDefault="001E7E8F" w:rsidP="001E7E8F">
      <w:pPr>
        <w:pStyle w:val="PL"/>
        <w:rPr>
          <w:snapToGrid w:val="0"/>
        </w:rPr>
      </w:pPr>
      <w:r w:rsidRPr="00EA5FA7">
        <w:rPr>
          <w:noProof w:val="0"/>
          <w:snapToGrid w:val="0"/>
          <w:lang w:eastAsia="zh-CN"/>
        </w:rPr>
        <w:tab/>
      </w:r>
      <w:proofErr w:type="spellStart"/>
      <w:r w:rsidRPr="00EA5FA7">
        <w:rPr>
          <w:noProof w:val="0"/>
          <w:snapToGrid w:val="0"/>
          <w:lang w:eastAsia="zh-CN"/>
        </w:rPr>
        <w:t>eUTRA</w:t>
      </w:r>
      <w:proofErr w:type="spellEnd"/>
      <w:r w:rsidRPr="00EA5FA7">
        <w:rPr>
          <w:noProof w:val="0"/>
          <w:snapToGrid w:val="0"/>
          <w:lang w:eastAsia="zh-CN"/>
        </w:rPr>
        <w:t>-</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A891C1C"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09083757" w14:textId="77777777" w:rsidR="001E7E8F" w:rsidRPr="00EA5FA7" w:rsidRDefault="001E7E8F" w:rsidP="001E7E8F">
      <w:pPr>
        <w:pStyle w:val="PL"/>
        <w:rPr>
          <w:rFonts w:eastAsia="SimSun"/>
          <w:snapToGrid w:val="0"/>
        </w:rPr>
      </w:pPr>
      <w:r w:rsidRPr="00EA5FA7">
        <w:rPr>
          <w:rFonts w:eastAsia="SimSun"/>
          <w:snapToGrid w:val="0"/>
        </w:rPr>
        <w:tab/>
        <w:t>...</w:t>
      </w:r>
    </w:p>
    <w:p w14:paraId="1B3FBDEE" w14:textId="77777777" w:rsidR="001E7E8F" w:rsidRPr="00EA5FA7" w:rsidRDefault="001E7E8F" w:rsidP="001E7E8F">
      <w:pPr>
        <w:pStyle w:val="PL"/>
        <w:rPr>
          <w:rFonts w:eastAsia="SimSun"/>
          <w:snapToGrid w:val="0"/>
        </w:rPr>
      </w:pPr>
      <w:r w:rsidRPr="00EA5FA7">
        <w:rPr>
          <w:rFonts w:eastAsia="SimSun"/>
          <w:snapToGrid w:val="0"/>
        </w:rPr>
        <w:t>}</w:t>
      </w:r>
    </w:p>
    <w:p w14:paraId="77660536" w14:textId="77777777" w:rsidR="001E7E8F" w:rsidRPr="00EA5FA7" w:rsidRDefault="001E7E8F" w:rsidP="001E7E8F">
      <w:pPr>
        <w:pStyle w:val="PL"/>
        <w:rPr>
          <w:rFonts w:eastAsia="SimSun"/>
          <w:snapToGrid w:val="0"/>
        </w:rPr>
      </w:pPr>
    </w:p>
    <w:p w14:paraId="1FE2D9D6" w14:textId="77777777" w:rsidR="001E7E8F" w:rsidRPr="00EA5FA7" w:rsidRDefault="001E7E8F" w:rsidP="001E7E8F">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5CCBABE6" w14:textId="77777777" w:rsidR="001E7E8F" w:rsidRPr="00EA5FA7" w:rsidRDefault="001E7E8F" w:rsidP="001E7E8F">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0C8E8980" w14:textId="77777777" w:rsidR="001E7E8F" w:rsidRPr="00EA5FA7" w:rsidRDefault="001E7E8F" w:rsidP="001E7E8F">
      <w:pPr>
        <w:pStyle w:val="PL"/>
        <w:rPr>
          <w:rFonts w:eastAsia="SimSun"/>
          <w:snapToGrid w:val="0"/>
        </w:rPr>
      </w:pPr>
      <w:r w:rsidRPr="00EA5FA7">
        <w:rPr>
          <w:rFonts w:eastAsia="SimSun"/>
          <w:snapToGrid w:val="0"/>
        </w:rPr>
        <w:tab/>
        <w:t>...</w:t>
      </w:r>
    </w:p>
    <w:p w14:paraId="533D990A" w14:textId="77777777" w:rsidR="001E7E8F" w:rsidRPr="00EA5FA7" w:rsidRDefault="001E7E8F" w:rsidP="001E7E8F">
      <w:pPr>
        <w:pStyle w:val="PL"/>
        <w:rPr>
          <w:rFonts w:eastAsia="SimSun"/>
          <w:snapToGrid w:val="0"/>
        </w:rPr>
      </w:pPr>
      <w:r w:rsidRPr="00EA5FA7">
        <w:rPr>
          <w:rFonts w:eastAsia="SimSun"/>
          <w:snapToGrid w:val="0"/>
        </w:rPr>
        <w:t>}</w:t>
      </w:r>
    </w:p>
    <w:p w14:paraId="7D24EE8B" w14:textId="77777777" w:rsidR="001E7E8F" w:rsidRPr="00EA5FA7" w:rsidRDefault="001E7E8F" w:rsidP="001E7E8F">
      <w:pPr>
        <w:pStyle w:val="PL"/>
        <w:rPr>
          <w:rFonts w:eastAsia="SimSun"/>
          <w:snapToGrid w:val="0"/>
        </w:rPr>
      </w:pPr>
    </w:p>
    <w:p w14:paraId="0CE04981" w14:textId="77777777" w:rsidR="001E7E8F" w:rsidRPr="00EA5FA7" w:rsidRDefault="001E7E8F" w:rsidP="001E7E8F">
      <w:pPr>
        <w:pStyle w:val="PL"/>
        <w:rPr>
          <w:rFonts w:eastAsia="SimSun"/>
          <w:snapToGrid w:val="0"/>
        </w:rPr>
      </w:pPr>
      <w:r w:rsidRPr="00EA5FA7">
        <w:rPr>
          <w:rFonts w:eastAsia="SimSun"/>
          <w:snapToGrid w:val="0"/>
        </w:rPr>
        <w:t>ResourceCoordinationTransferInformation ::= SEQUENCE {</w:t>
      </w:r>
    </w:p>
    <w:p w14:paraId="137088D9" w14:textId="77777777" w:rsidR="001E7E8F" w:rsidRPr="00EA5FA7" w:rsidRDefault="001E7E8F" w:rsidP="001E7E8F">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5F3E9C09" w14:textId="77777777" w:rsidR="001E7E8F" w:rsidRPr="00EA5FA7" w:rsidRDefault="001E7E8F" w:rsidP="001E7E8F">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7FF4EFBD"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729E2A21" w14:textId="77777777" w:rsidR="001E7E8F" w:rsidRPr="00EA5FA7" w:rsidRDefault="001E7E8F" w:rsidP="001E7E8F">
      <w:pPr>
        <w:pStyle w:val="PL"/>
        <w:rPr>
          <w:rFonts w:eastAsia="SimSun"/>
          <w:snapToGrid w:val="0"/>
        </w:rPr>
      </w:pPr>
      <w:r w:rsidRPr="00EA5FA7">
        <w:rPr>
          <w:rFonts w:eastAsia="SimSun"/>
          <w:snapToGrid w:val="0"/>
        </w:rPr>
        <w:tab/>
        <w:t>...</w:t>
      </w:r>
    </w:p>
    <w:p w14:paraId="38C33996" w14:textId="77777777" w:rsidR="001E7E8F" w:rsidRPr="00EA5FA7" w:rsidRDefault="001E7E8F" w:rsidP="001E7E8F">
      <w:pPr>
        <w:pStyle w:val="PL"/>
        <w:rPr>
          <w:rFonts w:eastAsia="SimSun"/>
          <w:snapToGrid w:val="0"/>
        </w:rPr>
      </w:pPr>
      <w:r w:rsidRPr="00EA5FA7">
        <w:rPr>
          <w:rFonts w:eastAsia="SimSun"/>
          <w:snapToGrid w:val="0"/>
        </w:rPr>
        <w:t>}</w:t>
      </w:r>
    </w:p>
    <w:p w14:paraId="3485043D" w14:textId="77777777" w:rsidR="001E7E8F" w:rsidRPr="00EA5FA7" w:rsidRDefault="001E7E8F" w:rsidP="001E7E8F">
      <w:pPr>
        <w:pStyle w:val="PL"/>
        <w:rPr>
          <w:rFonts w:eastAsia="SimSun"/>
          <w:snapToGrid w:val="0"/>
        </w:rPr>
      </w:pPr>
    </w:p>
    <w:p w14:paraId="6E005C58" w14:textId="77777777" w:rsidR="001E7E8F" w:rsidRPr="00EA5FA7" w:rsidRDefault="001E7E8F" w:rsidP="001E7E8F">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1EE3810D" w14:textId="77777777" w:rsidR="001E7E8F" w:rsidRPr="00EA5FA7" w:rsidRDefault="001E7E8F" w:rsidP="001E7E8F">
      <w:pPr>
        <w:pStyle w:val="PL"/>
        <w:rPr>
          <w:rFonts w:eastAsia="SimSun"/>
          <w:snapToGrid w:val="0"/>
        </w:rPr>
      </w:pPr>
      <w:r w:rsidRPr="00EA5FA7">
        <w:rPr>
          <w:rFonts w:eastAsia="SimSun"/>
          <w:snapToGrid w:val="0"/>
        </w:rPr>
        <w:tab/>
        <w:t>...</w:t>
      </w:r>
    </w:p>
    <w:p w14:paraId="18DA848D" w14:textId="77777777" w:rsidR="001E7E8F" w:rsidRPr="00EA5FA7" w:rsidRDefault="001E7E8F" w:rsidP="001E7E8F">
      <w:pPr>
        <w:pStyle w:val="PL"/>
        <w:rPr>
          <w:rFonts w:eastAsia="SimSun"/>
          <w:snapToGrid w:val="0"/>
        </w:rPr>
      </w:pPr>
      <w:r w:rsidRPr="00EA5FA7">
        <w:rPr>
          <w:rFonts w:eastAsia="SimSun"/>
          <w:snapToGrid w:val="0"/>
        </w:rPr>
        <w:t>}</w:t>
      </w:r>
    </w:p>
    <w:p w14:paraId="121BCAE0" w14:textId="77777777" w:rsidR="001E7E8F" w:rsidRPr="00EA5FA7" w:rsidRDefault="001E7E8F" w:rsidP="001E7E8F">
      <w:pPr>
        <w:pStyle w:val="PL"/>
        <w:rPr>
          <w:rFonts w:eastAsia="SimSun"/>
          <w:snapToGrid w:val="0"/>
        </w:rPr>
      </w:pPr>
    </w:p>
    <w:p w14:paraId="4F42A8F3" w14:textId="77777777" w:rsidR="001E7E8F" w:rsidRPr="00EA5FA7" w:rsidRDefault="001E7E8F" w:rsidP="001E7E8F">
      <w:pPr>
        <w:pStyle w:val="PL"/>
        <w:rPr>
          <w:rFonts w:eastAsia="SimSun"/>
          <w:snapToGrid w:val="0"/>
        </w:rPr>
      </w:pPr>
      <w:r w:rsidRPr="00EA5FA7">
        <w:rPr>
          <w:rFonts w:eastAsia="SimSun"/>
          <w:snapToGrid w:val="0"/>
        </w:rPr>
        <w:t>ResourceCoordinationTransferContainer ::= OCTET STRING</w:t>
      </w:r>
    </w:p>
    <w:p w14:paraId="4B58473F" w14:textId="77777777" w:rsidR="001E7E8F" w:rsidRPr="00EA5FA7" w:rsidRDefault="001E7E8F" w:rsidP="001E7E8F">
      <w:pPr>
        <w:pStyle w:val="PL"/>
        <w:rPr>
          <w:rFonts w:eastAsia="SimSun"/>
          <w:snapToGrid w:val="0"/>
        </w:rPr>
      </w:pPr>
    </w:p>
    <w:p w14:paraId="14B214FB" w14:textId="77777777" w:rsidR="001E7E8F" w:rsidRPr="00EA5FA7" w:rsidRDefault="001E7E8F" w:rsidP="001E7E8F">
      <w:pPr>
        <w:pStyle w:val="PL"/>
        <w:rPr>
          <w:rFonts w:eastAsia="SimSun"/>
          <w:snapToGrid w:val="0"/>
        </w:rPr>
      </w:pPr>
      <w:r w:rsidRPr="00EA5FA7">
        <w:rPr>
          <w:rFonts w:eastAsia="SimSun"/>
          <w:snapToGrid w:val="0"/>
        </w:rPr>
        <w:t>RepetitionPeriod ::= INTEGER (0..131071, ...)</w:t>
      </w:r>
    </w:p>
    <w:p w14:paraId="0EDB938A" w14:textId="77777777" w:rsidR="001E7E8F" w:rsidRPr="00EA5FA7" w:rsidRDefault="001E7E8F" w:rsidP="001E7E8F">
      <w:pPr>
        <w:pStyle w:val="PL"/>
        <w:rPr>
          <w:rFonts w:eastAsia="SimSun"/>
          <w:snapToGrid w:val="0"/>
        </w:rPr>
      </w:pPr>
    </w:p>
    <w:p w14:paraId="18B7CB02" w14:textId="77777777" w:rsidR="001E7E8F" w:rsidRPr="00EA5FA7" w:rsidRDefault="001E7E8F" w:rsidP="001E7E8F">
      <w:pPr>
        <w:pStyle w:val="PL"/>
        <w:rPr>
          <w:rFonts w:eastAsia="SimSun"/>
          <w:snapToGrid w:val="0"/>
        </w:rPr>
      </w:pPr>
      <w:r w:rsidRPr="00EA5FA7">
        <w:rPr>
          <w:rFonts w:eastAsia="SimSun"/>
          <w:snapToGrid w:val="0"/>
        </w:rPr>
        <w:t>RLCFailureIndication ::= SEQUENCE {</w:t>
      </w:r>
    </w:p>
    <w:p w14:paraId="5DF3D634" w14:textId="77777777" w:rsidR="001E7E8F" w:rsidRPr="00EA5FA7" w:rsidRDefault="001E7E8F" w:rsidP="001E7E8F">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6E6D77DB"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789C0D22" w14:textId="77777777" w:rsidR="001E7E8F" w:rsidRPr="00EA5FA7" w:rsidRDefault="001E7E8F" w:rsidP="001E7E8F">
      <w:pPr>
        <w:pStyle w:val="PL"/>
        <w:rPr>
          <w:rFonts w:eastAsia="SimSun"/>
          <w:snapToGrid w:val="0"/>
        </w:rPr>
      </w:pPr>
      <w:r w:rsidRPr="00EA5FA7">
        <w:rPr>
          <w:rFonts w:eastAsia="SimSun"/>
          <w:snapToGrid w:val="0"/>
        </w:rPr>
        <w:t>}</w:t>
      </w:r>
    </w:p>
    <w:p w14:paraId="15B0C5DE" w14:textId="77777777" w:rsidR="001E7E8F" w:rsidRPr="00EA5FA7" w:rsidRDefault="001E7E8F" w:rsidP="001E7E8F">
      <w:pPr>
        <w:pStyle w:val="PL"/>
        <w:rPr>
          <w:rFonts w:eastAsia="SimSun"/>
          <w:snapToGrid w:val="0"/>
        </w:rPr>
      </w:pPr>
    </w:p>
    <w:p w14:paraId="39A39A82" w14:textId="77777777" w:rsidR="001E7E8F" w:rsidRPr="00EA5FA7" w:rsidRDefault="001E7E8F" w:rsidP="001E7E8F">
      <w:pPr>
        <w:pStyle w:val="PL"/>
        <w:rPr>
          <w:rFonts w:eastAsia="SimSun"/>
          <w:snapToGrid w:val="0"/>
        </w:rPr>
      </w:pPr>
      <w:r w:rsidRPr="00EA5FA7">
        <w:rPr>
          <w:rFonts w:eastAsia="SimSun"/>
          <w:snapToGrid w:val="0"/>
        </w:rPr>
        <w:t>RLCFailureIndication-ExtIEs F1AP-PROTOCOL-EXTENSION ::= {</w:t>
      </w:r>
    </w:p>
    <w:p w14:paraId="546B444B" w14:textId="77777777" w:rsidR="001E7E8F" w:rsidRPr="00EA5FA7" w:rsidRDefault="001E7E8F" w:rsidP="001E7E8F">
      <w:pPr>
        <w:pStyle w:val="PL"/>
        <w:rPr>
          <w:rFonts w:eastAsia="SimSun"/>
          <w:snapToGrid w:val="0"/>
        </w:rPr>
      </w:pPr>
      <w:r w:rsidRPr="00EA5FA7">
        <w:rPr>
          <w:rFonts w:eastAsia="SimSun"/>
          <w:snapToGrid w:val="0"/>
        </w:rPr>
        <w:tab/>
        <w:t>...</w:t>
      </w:r>
    </w:p>
    <w:p w14:paraId="3227CDA2" w14:textId="77777777" w:rsidR="001E7E8F" w:rsidRPr="00EA5FA7" w:rsidRDefault="001E7E8F" w:rsidP="001E7E8F">
      <w:pPr>
        <w:pStyle w:val="PL"/>
        <w:rPr>
          <w:rFonts w:eastAsia="SimSun"/>
          <w:snapToGrid w:val="0"/>
        </w:rPr>
      </w:pPr>
      <w:r w:rsidRPr="00EA5FA7">
        <w:rPr>
          <w:rFonts w:eastAsia="SimSun"/>
          <w:snapToGrid w:val="0"/>
        </w:rPr>
        <w:t>}</w:t>
      </w:r>
    </w:p>
    <w:p w14:paraId="3C089844" w14:textId="77777777" w:rsidR="001E7E8F" w:rsidRPr="00EA5FA7" w:rsidRDefault="001E7E8F" w:rsidP="001E7E8F">
      <w:pPr>
        <w:pStyle w:val="PL"/>
        <w:rPr>
          <w:rFonts w:eastAsia="SimSun"/>
          <w:snapToGrid w:val="0"/>
        </w:rPr>
      </w:pPr>
    </w:p>
    <w:p w14:paraId="30C64F6E" w14:textId="77777777" w:rsidR="001E7E8F" w:rsidRPr="00EA5FA7" w:rsidRDefault="001E7E8F" w:rsidP="001E7E8F">
      <w:pPr>
        <w:pStyle w:val="PL"/>
        <w:rPr>
          <w:rFonts w:eastAsia="SimSun"/>
          <w:snapToGrid w:val="0"/>
        </w:rPr>
      </w:pPr>
      <w:r w:rsidRPr="00EA5FA7">
        <w:rPr>
          <w:rFonts w:eastAsia="SimSun"/>
          <w:snapToGrid w:val="0"/>
        </w:rPr>
        <w:t>RLCMode ::= ENUMERATED {</w:t>
      </w:r>
    </w:p>
    <w:p w14:paraId="42E209ED" w14:textId="77777777" w:rsidR="001E7E8F" w:rsidRPr="00EA5FA7" w:rsidRDefault="001E7E8F" w:rsidP="001E7E8F">
      <w:pPr>
        <w:pStyle w:val="PL"/>
        <w:rPr>
          <w:rFonts w:eastAsia="SimSun"/>
          <w:snapToGrid w:val="0"/>
        </w:rPr>
      </w:pPr>
      <w:r w:rsidRPr="00EA5FA7">
        <w:rPr>
          <w:rFonts w:eastAsia="SimSun"/>
          <w:snapToGrid w:val="0"/>
        </w:rPr>
        <w:tab/>
        <w:t>rlc-am,</w:t>
      </w:r>
    </w:p>
    <w:p w14:paraId="74A39034" w14:textId="77777777" w:rsidR="001E7E8F" w:rsidRPr="00EA5FA7" w:rsidRDefault="001E7E8F" w:rsidP="001E7E8F">
      <w:pPr>
        <w:pStyle w:val="PL"/>
        <w:rPr>
          <w:rFonts w:eastAsia="SimSun"/>
          <w:snapToGrid w:val="0"/>
        </w:rPr>
      </w:pPr>
      <w:r w:rsidRPr="00EA5FA7">
        <w:rPr>
          <w:rFonts w:eastAsia="SimSun"/>
          <w:snapToGrid w:val="0"/>
        </w:rPr>
        <w:tab/>
        <w:t>rlc-um-bidirectional,</w:t>
      </w:r>
    </w:p>
    <w:p w14:paraId="41E00331" w14:textId="77777777" w:rsidR="001E7E8F" w:rsidRPr="00EA5FA7" w:rsidRDefault="001E7E8F" w:rsidP="001E7E8F">
      <w:pPr>
        <w:pStyle w:val="PL"/>
        <w:rPr>
          <w:rFonts w:eastAsia="SimSun"/>
          <w:snapToGrid w:val="0"/>
        </w:rPr>
      </w:pPr>
      <w:r w:rsidRPr="00EA5FA7">
        <w:rPr>
          <w:rFonts w:eastAsia="SimSun"/>
          <w:snapToGrid w:val="0"/>
        </w:rPr>
        <w:tab/>
        <w:t>rlc-um-unidirectional-ul,</w:t>
      </w:r>
    </w:p>
    <w:p w14:paraId="49E742A5" w14:textId="77777777" w:rsidR="001E7E8F" w:rsidRPr="00EA5FA7" w:rsidRDefault="001E7E8F" w:rsidP="001E7E8F">
      <w:pPr>
        <w:pStyle w:val="PL"/>
        <w:rPr>
          <w:rFonts w:eastAsia="SimSun"/>
          <w:snapToGrid w:val="0"/>
        </w:rPr>
      </w:pPr>
      <w:r w:rsidRPr="00EA5FA7">
        <w:rPr>
          <w:rFonts w:eastAsia="SimSun"/>
          <w:snapToGrid w:val="0"/>
        </w:rPr>
        <w:tab/>
        <w:t>rlc-um-unidirectional-dl,</w:t>
      </w:r>
    </w:p>
    <w:p w14:paraId="47F49799" w14:textId="77777777" w:rsidR="001E7E8F" w:rsidRPr="00EA5FA7" w:rsidRDefault="001E7E8F" w:rsidP="001E7E8F">
      <w:pPr>
        <w:pStyle w:val="PL"/>
        <w:rPr>
          <w:rFonts w:eastAsia="SimSun"/>
          <w:snapToGrid w:val="0"/>
        </w:rPr>
      </w:pPr>
      <w:r w:rsidRPr="00EA5FA7">
        <w:rPr>
          <w:rFonts w:eastAsia="SimSun"/>
          <w:snapToGrid w:val="0"/>
        </w:rPr>
        <w:tab/>
        <w:t>...</w:t>
      </w:r>
    </w:p>
    <w:p w14:paraId="0D689264" w14:textId="77777777" w:rsidR="001E7E8F" w:rsidRPr="00EA5FA7" w:rsidRDefault="001E7E8F" w:rsidP="001E7E8F">
      <w:pPr>
        <w:pStyle w:val="PL"/>
        <w:rPr>
          <w:rFonts w:eastAsia="SimSun"/>
          <w:snapToGrid w:val="0"/>
        </w:rPr>
      </w:pPr>
      <w:r w:rsidRPr="00EA5FA7">
        <w:rPr>
          <w:rFonts w:eastAsia="SimSun"/>
          <w:snapToGrid w:val="0"/>
        </w:rPr>
        <w:t>}</w:t>
      </w:r>
    </w:p>
    <w:p w14:paraId="7FC4B694" w14:textId="77777777" w:rsidR="001E7E8F" w:rsidRPr="00EA5FA7" w:rsidRDefault="001E7E8F" w:rsidP="001E7E8F">
      <w:pPr>
        <w:pStyle w:val="PL"/>
        <w:rPr>
          <w:noProof w:val="0"/>
          <w:snapToGrid w:val="0"/>
        </w:rPr>
      </w:pPr>
    </w:p>
    <w:p w14:paraId="389D4B12" w14:textId="77777777" w:rsidR="001E7E8F" w:rsidRPr="00EA5FA7" w:rsidRDefault="001E7E8F" w:rsidP="001E7E8F">
      <w:pPr>
        <w:pStyle w:val="PL"/>
        <w:rPr>
          <w:noProof w:val="0"/>
          <w:snapToGrid w:val="0"/>
        </w:rPr>
      </w:pPr>
      <w:r w:rsidRPr="00EA5FA7">
        <w:rPr>
          <w:noProof w:val="0"/>
          <w:snapToGrid w:val="0"/>
        </w:rPr>
        <w:t>RLC-Status ::= SEQUENCE {</w:t>
      </w:r>
    </w:p>
    <w:p w14:paraId="0555BC65" w14:textId="77777777" w:rsidR="001E7E8F" w:rsidRPr="00EA5FA7" w:rsidRDefault="001E7E8F" w:rsidP="001E7E8F">
      <w:pPr>
        <w:pStyle w:val="PL"/>
        <w:rPr>
          <w:noProof w:val="0"/>
          <w:snapToGrid w:val="0"/>
        </w:rPr>
      </w:pPr>
      <w:r w:rsidRPr="00EA5FA7">
        <w:rPr>
          <w:noProof w:val="0"/>
          <w:snapToGrid w:val="0"/>
        </w:rPr>
        <w:tab/>
        <w:t xml:space="preserve">reestablishment-Indication </w:t>
      </w:r>
      <w:r w:rsidRPr="00EA5FA7">
        <w:rPr>
          <w:noProof w:val="0"/>
          <w:snapToGrid w:val="0"/>
        </w:rPr>
        <w:tab/>
      </w:r>
      <w:proofErr w:type="spellStart"/>
      <w:r w:rsidRPr="00EA5FA7">
        <w:rPr>
          <w:noProof w:val="0"/>
          <w:snapToGrid w:val="0"/>
        </w:rPr>
        <w:t>Reestablishment-Indication</w:t>
      </w:r>
      <w:proofErr w:type="spellEnd"/>
      <w:r w:rsidRPr="00EA5FA7">
        <w:rPr>
          <w:noProof w:val="0"/>
          <w:snapToGrid w:val="0"/>
        </w:rPr>
        <w:t>,</w:t>
      </w:r>
    </w:p>
    <w:p w14:paraId="452933C6"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RLC-Status-</w:t>
      </w:r>
      <w:proofErr w:type="spellStart"/>
      <w:r w:rsidRPr="00EA5FA7">
        <w:rPr>
          <w:noProof w:val="0"/>
          <w:snapToGrid w:val="0"/>
        </w:rPr>
        <w:t>ExtIEs</w:t>
      </w:r>
      <w:proofErr w:type="spellEnd"/>
      <w:r w:rsidRPr="00EA5FA7">
        <w:rPr>
          <w:noProof w:val="0"/>
          <w:snapToGrid w:val="0"/>
        </w:rPr>
        <w:t xml:space="preserve"> } } OPTIONAL,</w:t>
      </w:r>
    </w:p>
    <w:p w14:paraId="58B41EE6" w14:textId="77777777" w:rsidR="001E7E8F" w:rsidRPr="00EA5FA7" w:rsidRDefault="001E7E8F" w:rsidP="001E7E8F">
      <w:pPr>
        <w:pStyle w:val="PL"/>
        <w:rPr>
          <w:noProof w:val="0"/>
          <w:snapToGrid w:val="0"/>
        </w:rPr>
      </w:pPr>
      <w:r w:rsidRPr="00EA5FA7">
        <w:rPr>
          <w:noProof w:val="0"/>
          <w:snapToGrid w:val="0"/>
        </w:rPr>
        <w:tab/>
        <w:t>...</w:t>
      </w:r>
    </w:p>
    <w:p w14:paraId="111253F2" w14:textId="77777777" w:rsidR="001E7E8F" w:rsidRPr="00EA5FA7" w:rsidRDefault="001E7E8F" w:rsidP="001E7E8F">
      <w:pPr>
        <w:pStyle w:val="PL"/>
        <w:rPr>
          <w:noProof w:val="0"/>
          <w:snapToGrid w:val="0"/>
        </w:rPr>
      </w:pPr>
      <w:r w:rsidRPr="00EA5FA7">
        <w:rPr>
          <w:noProof w:val="0"/>
          <w:snapToGrid w:val="0"/>
        </w:rPr>
        <w:t>}</w:t>
      </w:r>
    </w:p>
    <w:p w14:paraId="072B1E18" w14:textId="77777777" w:rsidR="001E7E8F" w:rsidRPr="00EA5FA7" w:rsidRDefault="001E7E8F" w:rsidP="001E7E8F">
      <w:pPr>
        <w:pStyle w:val="PL"/>
        <w:rPr>
          <w:noProof w:val="0"/>
          <w:snapToGrid w:val="0"/>
        </w:rPr>
      </w:pPr>
    </w:p>
    <w:p w14:paraId="1C2E3485" w14:textId="77777777" w:rsidR="001E7E8F" w:rsidRPr="00EA5FA7" w:rsidRDefault="001E7E8F" w:rsidP="001E7E8F">
      <w:pPr>
        <w:pStyle w:val="PL"/>
        <w:rPr>
          <w:noProof w:val="0"/>
          <w:snapToGrid w:val="0"/>
        </w:rPr>
      </w:pPr>
      <w:r w:rsidRPr="00EA5FA7">
        <w:rPr>
          <w:noProof w:val="0"/>
          <w:snapToGrid w:val="0"/>
        </w:rPr>
        <w:t>RLC-Status-</w:t>
      </w:r>
      <w:proofErr w:type="spellStart"/>
      <w:r w:rsidRPr="00EA5FA7">
        <w:rPr>
          <w:noProof w:val="0"/>
          <w:snapToGrid w:val="0"/>
        </w:rPr>
        <w:t>ExtIEs</w:t>
      </w:r>
      <w:proofErr w:type="spellEnd"/>
      <w:r w:rsidRPr="00EA5FA7">
        <w:rPr>
          <w:noProof w:val="0"/>
          <w:snapToGrid w:val="0"/>
        </w:rPr>
        <w:t xml:space="preserve"> F1AP-PROTOCOL-EXTENSION ::= {</w:t>
      </w:r>
    </w:p>
    <w:p w14:paraId="33A195D4" w14:textId="77777777" w:rsidR="001E7E8F" w:rsidRPr="00EA5FA7" w:rsidRDefault="001E7E8F" w:rsidP="001E7E8F">
      <w:pPr>
        <w:pStyle w:val="PL"/>
        <w:rPr>
          <w:noProof w:val="0"/>
          <w:snapToGrid w:val="0"/>
        </w:rPr>
      </w:pPr>
      <w:r w:rsidRPr="00EA5FA7">
        <w:rPr>
          <w:noProof w:val="0"/>
          <w:snapToGrid w:val="0"/>
        </w:rPr>
        <w:tab/>
        <w:t>...</w:t>
      </w:r>
    </w:p>
    <w:p w14:paraId="58FDB2BE" w14:textId="77777777" w:rsidR="001E7E8F" w:rsidRPr="00EA5FA7" w:rsidRDefault="001E7E8F" w:rsidP="001E7E8F">
      <w:pPr>
        <w:pStyle w:val="PL"/>
        <w:rPr>
          <w:noProof w:val="0"/>
          <w:snapToGrid w:val="0"/>
        </w:rPr>
      </w:pPr>
      <w:r w:rsidRPr="00EA5FA7">
        <w:rPr>
          <w:noProof w:val="0"/>
          <w:snapToGrid w:val="0"/>
        </w:rPr>
        <w:t>}</w:t>
      </w:r>
    </w:p>
    <w:p w14:paraId="17BEFCDE" w14:textId="77777777" w:rsidR="001E7E8F" w:rsidRPr="00EA5FA7" w:rsidRDefault="001E7E8F" w:rsidP="001E7E8F">
      <w:pPr>
        <w:pStyle w:val="PL"/>
        <w:rPr>
          <w:noProof w:val="0"/>
          <w:snapToGrid w:val="0"/>
        </w:rPr>
      </w:pPr>
    </w:p>
    <w:p w14:paraId="14F77BF6" w14:textId="77777777" w:rsidR="001E7E8F" w:rsidRPr="00EA5FA7" w:rsidRDefault="001E7E8F" w:rsidP="001E7E8F">
      <w:pPr>
        <w:pStyle w:val="PL"/>
        <w:rPr>
          <w:snapToGrid w:val="0"/>
        </w:rPr>
      </w:pPr>
      <w:proofErr w:type="spellStart"/>
      <w:r w:rsidRPr="00EA5FA7">
        <w:rPr>
          <w:rFonts w:hint="eastAsia"/>
          <w:noProof w:val="0"/>
          <w:lang w:eastAsia="zh-CN"/>
        </w:rPr>
        <w:t>RIMRSDetectionStatus</w:t>
      </w:r>
      <w:proofErr w:type="spellEnd"/>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755B3F64" w14:textId="77777777" w:rsidR="001E7E8F" w:rsidRPr="00EA5FA7" w:rsidRDefault="001E7E8F" w:rsidP="001E7E8F">
      <w:pPr>
        <w:pStyle w:val="PL"/>
        <w:rPr>
          <w:noProof w:val="0"/>
          <w:snapToGrid w:val="0"/>
        </w:rPr>
      </w:pPr>
    </w:p>
    <w:p w14:paraId="489BD3EB" w14:textId="77777777" w:rsidR="001E7E8F" w:rsidRPr="00EA5FA7" w:rsidRDefault="001E7E8F" w:rsidP="001E7E8F">
      <w:pPr>
        <w:pStyle w:val="PL"/>
        <w:rPr>
          <w:rFonts w:eastAsia="SimSun"/>
          <w:snapToGrid w:val="0"/>
        </w:rPr>
      </w:pPr>
      <w:proofErr w:type="spellStart"/>
      <w:r w:rsidRPr="00EA5FA7">
        <w:rPr>
          <w:noProof w:val="0"/>
          <w:snapToGrid w:val="0"/>
        </w:rPr>
        <w:t>RRCContainer</w:t>
      </w:r>
      <w:proofErr w:type="spellEnd"/>
      <w:r w:rsidRPr="00EA5FA7">
        <w:rPr>
          <w:noProof w:val="0"/>
          <w:snapToGrid w:val="0"/>
        </w:rPr>
        <w:t xml:space="preserve"> ::= OCTET STRING</w:t>
      </w:r>
    </w:p>
    <w:p w14:paraId="1D1DAA20" w14:textId="77777777" w:rsidR="001E7E8F" w:rsidRPr="00EA5FA7" w:rsidRDefault="001E7E8F" w:rsidP="001E7E8F">
      <w:pPr>
        <w:pStyle w:val="PL"/>
        <w:rPr>
          <w:rFonts w:eastAsia="SimSun"/>
          <w:snapToGrid w:val="0"/>
        </w:rPr>
      </w:pPr>
    </w:p>
    <w:p w14:paraId="1614599B" w14:textId="77777777" w:rsidR="001E7E8F" w:rsidRPr="00EA5FA7" w:rsidRDefault="001E7E8F" w:rsidP="001E7E8F">
      <w:pPr>
        <w:pStyle w:val="PL"/>
        <w:rPr>
          <w:rFonts w:eastAsia="SimSun"/>
          <w:snapToGrid w:val="0"/>
        </w:rPr>
      </w:pPr>
      <w:r w:rsidRPr="00EA5FA7">
        <w:rPr>
          <w:rFonts w:eastAsia="SimSun"/>
          <w:snapToGrid w:val="0"/>
        </w:rPr>
        <w:t>RRCContainer-RRCSetupComplete ::= OCTET STRING</w:t>
      </w:r>
    </w:p>
    <w:p w14:paraId="25BE49D4" w14:textId="77777777" w:rsidR="001E7E8F" w:rsidRPr="00EA5FA7" w:rsidRDefault="001E7E8F" w:rsidP="001E7E8F">
      <w:pPr>
        <w:pStyle w:val="PL"/>
        <w:rPr>
          <w:rFonts w:eastAsia="SimSun"/>
          <w:snapToGrid w:val="0"/>
        </w:rPr>
      </w:pPr>
    </w:p>
    <w:p w14:paraId="10231E8A" w14:textId="77777777" w:rsidR="001E7E8F" w:rsidRPr="00EA5FA7" w:rsidRDefault="001E7E8F" w:rsidP="001E7E8F">
      <w:pPr>
        <w:pStyle w:val="PL"/>
        <w:rPr>
          <w:noProof w:val="0"/>
        </w:rPr>
      </w:pPr>
      <w:proofErr w:type="spellStart"/>
      <w:r w:rsidRPr="00EA5FA7">
        <w:rPr>
          <w:noProof w:val="0"/>
          <w:snapToGrid w:val="0"/>
        </w:rPr>
        <w:t>RRCDeliveryStatus</w:t>
      </w:r>
      <w:proofErr w:type="spellEnd"/>
      <w:r w:rsidRPr="00EA5FA7">
        <w:rPr>
          <w:noProof w:val="0"/>
          <w:snapToGrid w:val="0"/>
        </w:rPr>
        <w:t xml:space="preserve"> </w:t>
      </w:r>
      <w:r w:rsidRPr="00EA5FA7">
        <w:rPr>
          <w:noProof w:val="0"/>
        </w:rPr>
        <w:t>::= SEQUENCE</w:t>
      </w:r>
      <w:r w:rsidRPr="00EA5FA7">
        <w:rPr>
          <w:noProof w:val="0"/>
        </w:rPr>
        <w:tab/>
        <w:t>{</w:t>
      </w:r>
    </w:p>
    <w:p w14:paraId="2E57436A" w14:textId="77777777" w:rsidR="001E7E8F" w:rsidRPr="00EA5FA7" w:rsidRDefault="001E7E8F" w:rsidP="001E7E8F">
      <w:pPr>
        <w:pStyle w:val="PL"/>
        <w:rPr>
          <w:noProof w:val="0"/>
        </w:rPr>
      </w:pPr>
      <w:r w:rsidRPr="00EA5FA7">
        <w:rPr>
          <w:noProof w:val="0"/>
        </w:rPr>
        <w:lastRenderedPageBreak/>
        <w:tab/>
        <w:t xml:space="preserve">delivery-status </w:t>
      </w:r>
      <w:r w:rsidRPr="00EA5FA7">
        <w:rPr>
          <w:noProof w:val="0"/>
        </w:rPr>
        <w:tab/>
      </w:r>
      <w:r w:rsidRPr="00EA5FA7">
        <w:rPr>
          <w:noProof w:val="0"/>
        </w:rPr>
        <w:tab/>
      </w:r>
      <w:r w:rsidRPr="00EA5FA7">
        <w:rPr>
          <w:noProof w:val="0"/>
        </w:rPr>
        <w:tab/>
        <w:t>PDCP-SN,</w:t>
      </w:r>
    </w:p>
    <w:p w14:paraId="64C20496" w14:textId="77777777" w:rsidR="001E7E8F" w:rsidRPr="00EA5FA7" w:rsidRDefault="001E7E8F" w:rsidP="001E7E8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236C87C"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RRCDeliveryStatus-ExtIEs</w:t>
      </w:r>
      <w:proofErr w:type="spellEnd"/>
      <w:r w:rsidRPr="00EA5FA7">
        <w:rPr>
          <w:noProof w:val="0"/>
        </w:rPr>
        <w:t xml:space="preserve"> } }</w:t>
      </w:r>
      <w:r w:rsidRPr="00EA5FA7">
        <w:rPr>
          <w:noProof w:val="0"/>
        </w:rPr>
        <w:tab/>
        <w:t>OPTIONAL}</w:t>
      </w:r>
    </w:p>
    <w:p w14:paraId="0AB5F64C" w14:textId="77777777" w:rsidR="001E7E8F" w:rsidRPr="00EA5FA7" w:rsidRDefault="001E7E8F" w:rsidP="001E7E8F">
      <w:pPr>
        <w:pStyle w:val="PL"/>
        <w:rPr>
          <w:noProof w:val="0"/>
        </w:rPr>
      </w:pPr>
    </w:p>
    <w:p w14:paraId="01B66C66" w14:textId="77777777" w:rsidR="001E7E8F" w:rsidRPr="00EA5FA7" w:rsidRDefault="001E7E8F" w:rsidP="001E7E8F">
      <w:pPr>
        <w:pStyle w:val="PL"/>
        <w:rPr>
          <w:noProof w:val="0"/>
        </w:rPr>
      </w:pPr>
      <w:proofErr w:type="spellStart"/>
      <w:r w:rsidRPr="00EA5FA7">
        <w:rPr>
          <w:noProof w:val="0"/>
        </w:rPr>
        <w:t>RRCDeliveryStatus-ExtIEs</w:t>
      </w:r>
      <w:proofErr w:type="spellEnd"/>
      <w:r w:rsidRPr="00EA5FA7">
        <w:rPr>
          <w:noProof w:val="0"/>
        </w:rPr>
        <w:t xml:space="preserve"> </w:t>
      </w:r>
      <w:r w:rsidRPr="00EA5FA7">
        <w:rPr>
          <w:noProof w:val="0"/>
        </w:rPr>
        <w:tab/>
        <w:t>F1AP-PROTOCOL-EXTENSION ::= {</w:t>
      </w:r>
    </w:p>
    <w:p w14:paraId="4E6944A9" w14:textId="77777777" w:rsidR="001E7E8F" w:rsidRPr="00EA5FA7" w:rsidRDefault="001E7E8F" w:rsidP="001E7E8F">
      <w:pPr>
        <w:pStyle w:val="PL"/>
        <w:rPr>
          <w:noProof w:val="0"/>
        </w:rPr>
      </w:pPr>
      <w:r w:rsidRPr="00EA5FA7">
        <w:rPr>
          <w:noProof w:val="0"/>
        </w:rPr>
        <w:tab/>
        <w:t>...</w:t>
      </w:r>
    </w:p>
    <w:p w14:paraId="377BDA26" w14:textId="77777777" w:rsidR="001E7E8F" w:rsidRPr="00EA5FA7" w:rsidRDefault="001E7E8F" w:rsidP="001E7E8F">
      <w:pPr>
        <w:pStyle w:val="PL"/>
        <w:rPr>
          <w:noProof w:val="0"/>
        </w:rPr>
      </w:pPr>
      <w:r w:rsidRPr="00EA5FA7">
        <w:rPr>
          <w:noProof w:val="0"/>
        </w:rPr>
        <w:t>}</w:t>
      </w:r>
    </w:p>
    <w:p w14:paraId="256CA3B8" w14:textId="77777777" w:rsidR="001E7E8F" w:rsidRPr="00EA5FA7" w:rsidRDefault="001E7E8F" w:rsidP="001E7E8F">
      <w:pPr>
        <w:pStyle w:val="PL"/>
        <w:rPr>
          <w:noProof w:val="0"/>
          <w:snapToGrid w:val="0"/>
        </w:rPr>
      </w:pPr>
    </w:p>
    <w:p w14:paraId="53D1A15C" w14:textId="77777777" w:rsidR="001E7E8F" w:rsidRPr="00EA5FA7" w:rsidRDefault="001E7E8F" w:rsidP="001E7E8F">
      <w:pPr>
        <w:pStyle w:val="PL"/>
        <w:rPr>
          <w:rFonts w:eastAsia="SimSun"/>
          <w:snapToGrid w:val="0"/>
        </w:rPr>
      </w:pPr>
    </w:p>
    <w:p w14:paraId="2C282642" w14:textId="77777777" w:rsidR="001E7E8F" w:rsidRPr="00EA5FA7" w:rsidRDefault="001E7E8F" w:rsidP="001E7E8F">
      <w:pPr>
        <w:pStyle w:val="PL"/>
        <w:rPr>
          <w:rFonts w:eastAsia="SimSun"/>
          <w:snapToGrid w:val="0"/>
        </w:rPr>
      </w:pPr>
      <w:proofErr w:type="spellStart"/>
      <w:r w:rsidRPr="00EA5FA7">
        <w:rPr>
          <w:noProof w:val="0"/>
          <w:snapToGrid w:val="0"/>
        </w:rPr>
        <w:t>RRCDeliveryStatusRequest</w:t>
      </w:r>
      <w:proofErr w:type="spellEnd"/>
      <w:r w:rsidRPr="00EA5FA7">
        <w:rPr>
          <w:noProof w:val="0"/>
          <w:snapToGrid w:val="0"/>
        </w:rPr>
        <w:t xml:space="preserve"> </w:t>
      </w:r>
      <w:r w:rsidRPr="00EA5FA7">
        <w:rPr>
          <w:rFonts w:eastAsia="SimSun"/>
          <w:snapToGrid w:val="0"/>
        </w:rPr>
        <w:t>::= ENUMERATED {true, ...}</w:t>
      </w:r>
    </w:p>
    <w:p w14:paraId="1B5071AB" w14:textId="77777777" w:rsidR="001E7E8F" w:rsidRPr="00EA5FA7" w:rsidRDefault="001E7E8F" w:rsidP="001E7E8F">
      <w:pPr>
        <w:pStyle w:val="PL"/>
        <w:rPr>
          <w:rFonts w:eastAsia="SimSun"/>
          <w:snapToGrid w:val="0"/>
        </w:rPr>
      </w:pPr>
    </w:p>
    <w:p w14:paraId="78256FBB" w14:textId="77777777" w:rsidR="001E7E8F" w:rsidRPr="00EA5FA7" w:rsidRDefault="001E7E8F" w:rsidP="001E7E8F">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F3C4521" w14:textId="77777777" w:rsidR="001E7E8F" w:rsidRPr="00EA5FA7" w:rsidRDefault="001E7E8F" w:rsidP="001E7E8F">
      <w:pPr>
        <w:pStyle w:val="PL"/>
        <w:rPr>
          <w:rFonts w:eastAsia="SimSun"/>
          <w:snapToGrid w:val="0"/>
        </w:rPr>
      </w:pPr>
      <w:r w:rsidRPr="00EA5FA7">
        <w:rPr>
          <w:rFonts w:eastAsia="SimSun"/>
          <w:snapToGrid w:val="0"/>
        </w:rPr>
        <w:tab/>
        <w:t>true,</w:t>
      </w:r>
    </w:p>
    <w:p w14:paraId="5634E7EA" w14:textId="77777777" w:rsidR="001E7E8F" w:rsidRPr="00EA5FA7" w:rsidRDefault="001E7E8F" w:rsidP="001E7E8F">
      <w:pPr>
        <w:pStyle w:val="PL"/>
        <w:rPr>
          <w:rFonts w:eastAsia="SimSun"/>
          <w:snapToGrid w:val="0"/>
        </w:rPr>
      </w:pPr>
      <w:r w:rsidRPr="00EA5FA7">
        <w:rPr>
          <w:rFonts w:eastAsia="SimSun"/>
          <w:snapToGrid w:val="0"/>
        </w:rPr>
        <w:tab/>
        <w:t xml:space="preserve"> ...,</w:t>
      </w:r>
    </w:p>
    <w:p w14:paraId="46B1EF8C" w14:textId="77777777" w:rsidR="001E7E8F" w:rsidRPr="00EA5FA7" w:rsidRDefault="001E7E8F" w:rsidP="001E7E8F">
      <w:pPr>
        <w:pStyle w:val="PL"/>
        <w:rPr>
          <w:rFonts w:eastAsia="SimSun"/>
          <w:snapToGrid w:val="0"/>
        </w:rPr>
      </w:pPr>
      <w:r w:rsidRPr="00EA5FA7">
        <w:rPr>
          <w:rFonts w:eastAsia="SimSun"/>
          <w:snapToGrid w:val="0"/>
        </w:rPr>
        <w:tab/>
        <w:t>failure</w:t>
      </w:r>
    </w:p>
    <w:p w14:paraId="333FAB25" w14:textId="77777777" w:rsidR="001E7E8F" w:rsidRPr="00EA5FA7" w:rsidRDefault="001E7E8F" w:rsidP="001E7E8F">
      <w:pPr>
        <w:pStyle w:val="PL"/>
        <w:rPr>
          <w:noProof w:val="0"/>
          <w:snapToGrid w:val="0"/>
        </w:rPr>
      </w:pPr>
      <w:r w:rsidRPr="00EA5FA7">
        <w:rPr>
          <w:rFonts w:eastAsia="SimSun"/>
          <w:snapToGrid w:val="0"/>
        </w:rPr>
        <w:t>}</w:t>
      </w:r>
    </w:p>
    <w:p w14:paraId="2C9589C0" w14:textId="77777777" w:rsidR="001E7E8F" w:rsidRPr="00EA5FA7" w:rsidRDefault="001E7E8F" w:rsidP="001E7E8F">
      <w:pPr>
        <w:pStyle w:val="PL"/>
        <w:rPr>
          <w:noProof w:val="0"/>
        </w:rPr>
      </w:pPr>
    </w:p>
    <w:p w14:paraId="7FD26662" w14:textId="77777777" w:rsidR="001E7E8F" w:rsidRPr="00EA5FA7" w:rsidRDefault="001E7E8F" w:rsidP="001E7E8F">
      <w:pPr>
        <w:pStyle w:val="PL"/>
        <w:rPr>
          <w:noProof w:val="0"/>
        </w:rPr>
      </w:pPr>
      <w:r w:rsidRPr="00EA5FA7">
        <w:rPr>
          <w:noProof w:val="0"/>
        </w:rPr>
        <w:t>RRC-Version ::= SEQUENCE</w:t>
      </w:r>
      <w:r w:rsidRPr="00EA5FA7">
        <w:rPr>
          <w:noProof w:val="0"/>
        </w:rPr>
        <w:tab/>
        <w:t>{</w:t>
      </w:r>
    </w:p>
    <w:p w14:paraId="45AEC36C" w14:textId="77777777" w:rsidR="001E7E8F" w:rsidRPr="00EA5FA7" w:rsidRDefault="001E7E8F" w:rsidP="001E7E8F">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5C8BEFF5"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RRC-Version-</w:t>
      </w:r>
      <w:proofErr w:type="spellStart"/>
      <w:r w:rsidRPr="00EA5FA7">
        <w:rPr>
          <w:noProof w:val="0"/>
        </w:rPr>
        <w:t>ExtIEs</w:t>
      </w:r>
      <w:proofErr w:type="spellEnd"/>
      <w:r w:rsidRPr="00EA5FA7">
        <w:rPr>
          <w:noProof w:val="0"/>
        </w:rPr>
        <w:t xml:space="preserve"> } }</w:t>
      </w:r>
      <w:r w:rsidRPr="00EA5FA7">
        <w:rPr>
          <w:noProof w:val="0"/>
        </w:rPr>
        <w:tab/>
        <w:t>OPTIONAL}</w:t>
      </w:r>
    </w:p>
    <w:p w14:paraId="7F816F27" w14:textId="77777777" w:rsidR="001E7E8F" w:rsidRPr="00EA5FA7" w:rsidRDefault="001E7E8F" w:rsidP="001E7E8F">
      <w:pPr>
        <w:pStyle w:val="PL"/>
        <w:rPr>
          <w:noProof w:val="0"/>
        </w:rPr>
      </w:pPr>
    </w:p>
    <w:p w14:paraId="2392339D" w14:textId="77777777" w:rsidR="001E7E8F" w:rsidRPr="00EA5FA7" w:rsidRDefault="001E7E8F" w:rsidP="001E7E8F">
      <w:pPr>
        <w:pStyle w:val="PL"/>
        <w:rPr>
          <w:noProof w:val="0"/>
        </w:rPr>
      </w:pPr>
      <w:r w:rsidRPr="00EA5FA7">
        <w:rPr>
          <w:noProof w:val="0"/>
        </w:rPr>
        <w:t>RRC-Version-</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3AD2DF09" w14:textId="77777777" w:rsidR="001E7E8F" w:rsidRPr="00EA5FA7" w:rsidRDefault="001E7E8F" w:rsidP="001E7E8F">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6C31D4F" w14:textId="77777777" w:rsidR="001E7E8F" w:rsidRPr="00EA5FA7" w:rsidRDefault="001E7E8F" w:rsidP="001E7E8F">
      <w:pPr>
        <w:pStyle w:val="PL"/>
        <w:rPr>
          <w:noProof w:val="0"/>
        </w:rPr>
      </w:pPr>
      <w:r w:rsidRPr="00EA5FA7">
        <w:rPr>
          <w:noProof w:val="0"/>
        </w:rPr>
        <w:tab/>
        <w:t>...</w:t>
      </w:r>
    </w:p>
    <w:p w14:paraId="46482CA7" w14:textId="77777777" w:rsidR="001E7E8F" w:rsidRPr="00EA5FA7" w:rsidRDefault="001E7E8F" w:rsidP="001E7E8F">
      <w:pPr>
        <w:pStyle w:val="PL"/>
        <w:rPr>
          <w:noProof w:val="0"/>
        </w:rPr>
      </w:pPr>
      <w:r w:rsidRPr="00EA5FA7">
        <w:rPr>
          <w:noProof w:val="0"/>
        </w:rPr>
        <w:t>}</w:t>
      </w:r>
    </w:p>
    <w:p w14:paraId="59E5CB0C" w14:textId="77777777" w:rsidR="001E7E8F" w:rsidRPr="00EA5FA7" w:rsidRDefault="001E7E8F" w:rsidP="001E7E8F">
      <w:pPr>
        <w:pStyle w:val="PL"/>
        <w:rPr>
          <w:noProof w:val="0"/>
        </w:rPr>
      </w:pPr>
    </w:p>
    <w:p w14:paraId="5FAB7708" w14:textId="77777777" w:rsidR="001E7E8F" w:rsidRPr="00EA5FA7" w:rsidRDefault="001E7E8F" w:rsidP="001E7E8F">
      <w:pPr>
        <w:pStyle w:val="PL"/>
        <w:outlineLvl w:val="3"/>
        <w:rPr>
          <w:noProof w:val="0"/>
          <w:snapToGrid w:val="0"/>
        </w:rPr>
      </w:pPr>
      <w:r w:rsidRPr="00EA5FA7">
        <w:rPr>
          <w:noProof w:val="0"/>
          <w:snapToGrid w:val="0"/>
        </w:rPr>
        <w:t>-- S</w:t>
      </w:r>
    </w:p>
    <w:p w14:paraId="5002486B" w14:textId="77777777" w:rsidR="001E7E8F" w:rsidRPr="00EA5FA7" w:rsidRDefault="001E7E8F" w:rsidP="001E7E8F">
      <w:pPr>
        <w:pStyle w:val="PL"/>
        <w:rPr>
          <w:rFonts w:eastAsia="SimSun"/>
          <w:snapToGrid w:val="0"/>
        </w:rPr>
      </w:pPr>
    </w:p>
    <w:p w14:paraId="02A11AE6" w14:textId="77777777" w:rsidR="001E7E8F" w:rsidRPr="00EA5FA7" w:rsidRDefault="001E7E8F" w:rsidP="001E7E8F">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79919DDA" w14:textId="77777777" w:rsidR="001E7E8F" w:rsidRPr="00EA5FA7" w:rsidRDefault="001E7E8F" w:rsidP="001E7E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61AC28" w14:textId="77777777" w:rsidR="001E7E8F" w:rsidRPr="00EA5FA7" w:rsidRDefault="001E7E8F" w:rsidP="001E7E8F">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581663F4"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6E057748" w14:textId="77777777" w:rsidR="001E7E8F" w:rsidRPr="00EA5FA7" w:rsidRDefault="001E7E8F" w:rsidP="001E7E8F">
      <w:pPr>
        <w:pStyle w:val="PL"/>
        <w:rPr>
          <w:rFonts w:eastAsia="SimSun"/>
          <w:snapToGrid w:val="0"/>
        </w:rPr>
      </w:pPr>
      <w:r w:rsidRPr="00EA5FA7">
        <w:rPr>
          <w:rFonts w:eastAsia="SimSun"/>
          <w:snapToGrid w:val="0"/>
        </w:rPr>
        <w:tab/>
        <w:t>...</w:t>
      </w:r>
    </w:p>
    <w:p w14:paraId="62BDF7B8" w14:textId="77777777" w:rsidR="001E7E8F" w:rsidRPr="00EA5FA7" w:rsidRDefault="001E7E8F" w:rsidP="001E7E8F">
      <w:pPr>
        <w:pStyle w:val="PL"/>
        <w:rPr>
          <w:rFonts w:eastAsia="SimSun"/>
          <w:snapToGrid w:val="0"/>
        </w:rPr>
      </w:pPr>
      <w:r w:rsidRPr="00EA5FA7">
        <w:rPr>
          <w:rFonts w:eastAsia="SimSun"/>
          <w:snapToGrid w:val="0"/>
        </w:rPr>
        <w:t>}</w:t>
      </w:r>
    </w:p>
    <w:p w14:paraId="2CD543B5" w14:textId="77777777" w:rsidR="001E7E8F" w:rsidRPr="00EA5FA7" w:rsidRDefault="001E7E8F" w:rsidP="001E7E8F">
      <w:pPr>
        <w:pStyle w:val="PL"/>
        <w:rPr>
          <w:rFonts w:eastAsia="SimSun"/>
          <w:snapToGrid w:val="0"/>
        </w:rPr>
      </w:pPr>
    </w:p>
    <w:p w14:paraId="0C9345E2" w14:textId="77777777" w:rsidR="001E7E8F" w:rsidRPr="00EA5FA7" w:rsidRDefault="001E7E8F" w:rsidP="001E7E8F">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08EC9B63" w14:textId="77777777" w:rsidR="001E7E8F" w:rsidRPr="00EA5FA7" w:rsidRDefault="001E7E8F" w:rsidP="001E7E8F">
      <w:pPr>
        <w:pStyle w:val="PL"/>
        <w:rPr>
          <w:rFonts w:eastAsia="SimSun"/>
          <w:snapToGrid w:val="0"/>
        </w:rPr>
      </w:pPr>
      <w:r w:rsidRPr="00EA5FA7">
        <w:rPr>
          <w:rFonts w:eastAsia="SimSun"/>
          <w:snapToGrid w:val="0"/>
        </w:rPr>
        <w:tab/>
        <w:t>...</w:t>
      </w:r>
    </w:p>
    <w:p w14:paraId="7811E5DA" w14:textId="77777777" w:rsidR="001E7E8F" w:rsidRPr="00EA5FA7" w:rsidRDefault="001E7E8F" w:rsidP="001E7E8F">
      <w:pPr>
        <w:pStyle w:val="PL"/>
        <w:rPr>
          <w:rFonts w:eastAsia="SimSun"/>
          <w:snapToGrid w:val="0"/>
        </w:rPr>
      </w:pPr>
      <w:r w:rsidRPr="00EA5FA7">
        <w:rPr>
          <w:rFonts w:eastAsia="SimSun"/>
          <w:snapToGrid w:val="0"/>
        </w:rPr>
        <w:t>}</w:t>
      </w:r>
    </w:p>
    <w:p w14:paraId="61ABC192" w14:textId="77777777" w:rsidR="001E7E8F" w:rsidRPr="00EA5FA7" w:rsidRDefault="001E7E8F" w:rsidP="001E7E8F">
      <w:pPr>
        <w:pStyle w:val="PL"/>
        <w:rPr>
          <w:rFonts w:eastAsia="SimSun"/>
          <w:snapToGrid w:val="0"/>
        </w:rPr>
      </w:pPr>
    </w:p>
    <w:p w14:paraId="152DF51A" w14:textId="77777777" w:rsidR="001E7E8F" w:rsidRPr="00EA5FA7" w:rsidRDefault="001E7E8F" w:rsidP="001E7E8F">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1F20B1FA" w14:textId="77777777" w:rsidR="001E7E8F" w:rsidRPr="00EA5FA7" w:rsidRDefault="001E7E8F" w:rsidP="001E7E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4587AE5" w14:textId="77777777" w:rsidR="001E7E8F" w:rsidRPr="00EA5FA7" w:rsidRDefault="001E7E8F" w:rsidP="001E7E8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16F6A14"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7A452E4B" w14:textId="77777777" w:rsidR="001E7E8F" w:rsidRPr="00EA5FA7" w:rsidRDefault="001E7E8F" w:rsidP="001E7E8F">
      <w:pPr>
        <w:pStyle w:val="PL"/>
        <w:rPr>
          <w:rFonts w:eastAsia="SimSun"/>
          <w:snapToGrid w:val="0"/>
        </w:rPr>
      </w:pPr>
      <w:r w:rsidRPr="00EA5FA7">
        <w:rPr>
          <w:rFonts w:eastAsia="SimSun"/>
          <w:snapToGrid w:val="0"/>
        </w:rPr>
        <w:tab/>
        <w:t>...</w:t>
      </w:r>
    </w:p>
    <w:p w14:paraId="4B0DF9D1" w14:textId="77777777" w:rsidR="001E7E8F" w:rsidRPr="00EA5FA7" w:rsidRDefault="001E7E8F" w:rsidP="001E7E8F">
      <w:pPr>
        <w:pStyle w:val="PL"/>
        <w:rPr>
          <w:rFonts w:eastAsia="SimSun"/>
          <w:snapToGrid w:val="0"/>
        </w:rPr>
      </w:pPr>
      <w:r w:rsidRPr="00EA5FA7">
        <w:rPr>
          <w:rFonts w:eastAsia="SimSun"/>
          <w:snapToGrid w:val="0"/>
        </w:rPr>
        <w:t>}</w:t>
      </w:r>
    </w:p>
    <w:p w14:paraId="7235A974" w14:textId="77777777" w:rsidR="001E7E8F" w:rsidRPr="00EA5FA7" w:rsidRDefault="001E7E8F" w:rsidP="001E7E8F">
      <w:pPr>
        <w:pStyle w:val="PL"/>
        <w:rPr>
          <w:rFonts w:eastAsia="SimSun"/>
          <w:snapToGrid w:val="0"/>
        </w:rPr>
      </w:pPr>
    </w:p>
    <w:p w14:paraId="0FB2C1E0" w14:textId="77777777" w:rsidR="001E7E8F" w:rsidRPr="00EA5FA7" w:rsidRDefault="001E7E8F" w:rsidP="001E7E8F">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57C4763B" w14:textId="77777777" w:rsidR="001E7E8F" w:rsidRPr="00EA5FA7" w:rsidRDefault="001E7E8F" w:rsidP="001E7E8F">
      <w:pPr>
        <w:pStyle w:val="PL"/>
        <w:rPr>
          <w:rFonts w:eastAsia="SimSun"/>
          <w:snapToGrid w:val="0"/>
        </w:rPr>
      </w:pPr>
      <w:r w:rsidRPr="00EA5FA7">
        <w:rPr>
          <w:rFonts w:eastAsia="SimSun"/>
          <w:snapToGrid w:val="0"/>
        </w:rPr>
        <w:tab/>
        <w:t>...</w:t>
      </w:r>
    </w:p>
    <w:p w14:paraId="26F896B1" w14:textId="77777777" w:rsidR="001E7E8F" w:rsidRPr="00EA5FA7" w:rsidRDefault="001E7E8F" w:rsidP="001E7E8F">
      <w:pPr>
        <w:pStyle w:val="PL"/>
        <w:rPr>
          <w:rFonts w:eastAsia="SimSun"/>
          <w:snapToGrid w:val="0"/>
        </w:rPr>
      </w:pPr>
      <w:r w:rsidRPr="00EA5FA7">
        <w:rPr>
          <w:rFonts w:eastAsia="SimSun"/>
          <w:snapToGrid w:val="0"/>
        </w:rPr>
        <w:t>}</w:t>
      </w:r>
    </w:p>
    <w:p w14:paraId="29B9D54D" w14:textId="77777777" w:rsidR="001E7E8F" w:rsidRPr="00EA5FA7" w:rsidRDefault="001E7E8F" w:rsidP="001E7E8F">
      <w:pPr>
        <w:pStyle w:val="PL"/>
        <w:rPr>
          <w:rFonts w:eastAsia="SimSun"/>
          <w:snapToGrid w:val="0"/>
        </w:rPr>
      </w:pPr>
    </w:p>
    <w:p w14:paraId="5938AC02" w14:textId="77777777" w:rsidR="001E7E8F" w:rsidRPr="00EA5FA7" w:rsidRDefault="001E7E8F" w:rsidP="001E7E8F">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6E2BBC0A" w14:textId="77777777" w:rsidR="001E7E8F" w:rsidRPr="00EA5FA7" w:rsidRDefault="001E7E8F" w:rsidP="001E7E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ED9BA61"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21CFE0B3" w14:textId="77777777" w:rsidR="001E7E8F" w:rsidRPr="00EA5FA7" w:rsidRDefault="001E7E8F" w:rsidP="001E7E8F">
      <w:pPr>
        <w:pStyle w:val="PL"/>
        <w:rPr>
          <w:rFonts w:eastAsia="SimSun"/>
          <w:snapToGrid w:val="0"/>
        </w:rPr>
      </w:pPr>
      <w:r w:rsidRPr="00EA5FA7">
        <w:rPr>
          <w:rFonts w:eastAsia="SimSun"/>
          <w:snapToGrid w:val="0"/>
        </w:rPr>
        <w:tab/>
        <w:t>...</w:t>
      </w:r>
    </w:p>
    <w:p w14:paraId="3EEBF51D" w14:textId="77777777" w:rsidR="001E7E8F" w:rsidRPr="00EA5FA7" w:rsidRDefault="001E7E8F" w:rsidP="001E7E8F">
      <w:pPr>
        <w:pStyle w:val="PL"/>
        <w:rPr>
          <w:rFonts w:eastAsia="SimSun"/>
          <w:snapToGrid w:val="0"/>
        </w:rPr>
      </w:pPr>
      <w:r w:rsidRPr="00EA5FA7">
        <w:rPr>
          <w:rFonts w:eastAsia="SimSun"/>
          <w:snapToGrid w:val="0"/>
        </w:rPr>
        <w:t>}</w:t>
      </w:r>
    </w:p>
    <w:p w14:paraId="7D273B50" w14:textId="77777777" w:rsidR="001E7E8F" w:rsidRPr="00EA5FA7" w:rsidRDefault="001E7E8F" w:rsidP="001E7E8F">
      <w:pPr>
        <w:pStyle w:val="PL"/>
        <w:rPr>
          <w:rFonts w:eastAsia="SimSun"/>
          <w:snapToGrid w:val="0"/>
        </w:rPr>
      </w:pPr>
    </w:p>
    <w:p w14:paraId="651B6DD6" w14:textId="77777777" w:rsidR="001E7E8F" w:rsidRPr="00EA5FA7" w:rsidRDefault="001E7E8F" w:rsidP="001E7E8F">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68519BA8" w14:textId="77777777" w:rsidR="001E7E8F" w:rsidRPr="00EA5FA7" w:rsidRDefault="001E7E8F" w:rsidP="001E7E8F">
      <w:pPr>
        <w:pStyle w:val="PL"/>
        <w:rPr>
          <w:rFonts w:eastAsia="SimSun"/>
          <w:snapToGrid w:val="0"/>
        </w:rPr>
      </w:pPr>
      <w:r w:rsidRPr="00EA5FA7">
        <w:rPr>
          <w:rFonts w:eastAsia="SimSun"/>
          <w:snapToGrid w:val="0"/>
        </w:rPr>
        <w:tab/>
        <w:t>...</w:t>
      </w:r>
    </w:p>
    <w:p w14:paraId="1DCD71F9" w14:textId="77777777" w:rsidR="001E7E8F" w:rsidRPr="00EA5FA7" w:rsidRDefault="001E7E8F" w:rsidP="001E7E8F">
      <w:pPr>
        <w:pStyle w:val="PL"/>
        <w:rPr>
          <w:rFonts w:eastAsia="SimSun"/>
          <w:snapToGrid w:val="0"/>
        </w:rPr>
      </w:pPr>
      <w:r w:rsidRPr="00EA5FA7">
        <w:rPr>
          <w:rFonts w:eastAsia="SimSun"/>
          <w:snapToGrid w:val="0"/>
        </w:rPr>
        <w:t>}</w:t>
      </w:r>
    </w:p>
    <w:p w14:paraId="6D9A0D2F" w14:textId="77777777" w:rsidR="001E7E8F" w:rsidRPr="00EA5FA7" w:rsidRDefault="001E7E8F" w:rsidP="001E7E8F">
      <w:pPr>
        <w:pStyle w:val="PL"/>
        <w:rPr>
          <w:rFonts w:eastAsia="SimSun"/>
          <w:snapToGrid w:val="0"/>
        </w:rPr>
      </w:pPr>
    </w:p>
    <w:p w14:paraId="49F8B8F6" w14:textId="77777777" w:rsidR="001E7E8F" w:rsidRPr="00EA5FA7" w:rsidRDefault="001E7E8F" w:rsidP="001E7E8F">
      <w:pPr>
        <w:pStyle w:val="PL"/>
        <w:rPr>
          <w:rFonts w:eastAsia="SimSun"/>
          <w:snapToGrid w:val="0"/>
        </w:rPr>
      </w:pPr>
      <w:r w:rsidRPr="00EA5FA7">
        <w:rPr>
          <w:rFonts w:eastAsia="SimSun"/>
          <w:snapToGrid w:val="0"/>
        </w:rPr>
        <w:t>SCell-ToBeSetup-Item ::= SEQUENCE {</w:t>
      </w:r>
    </w:p>
    <w:p w14:paraId="65DC9CFE" w14:textId="77777777" w:rsidR="001E7E8F" w:rsidRPr="00EA5FA7" w:rsidRDefault="001E7E8F" w:rsidP="001E7E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B7F9E21" w14:textId="77777777" w:rsidR="001E7E8F" w:rsidRPr="00EA5FA7" w:rsidRDefault="001E7E8F" w:rsidP="001E7E8F">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49E23A5E" w14:textId="77777777" w:rsidR="001E7E8F" w:rsidRPr="00EA5FA7" w:rsidRDefault="001E7E8F" w:rsidP="001E7E8F">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06E614F3"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43BE57DD" w14:textId="77777777" w:rsidR="001E7E8F" w:rsidRPr="00EA5FA7" w:rsidRDefault="001E7E8F" w:rsidP="001E7E8F">
      <w:pPr>
        <w:pStyle w:val="PL"/>
        <w:rPr>
          <w:rFonts w:eastAsia="SimSun"/>
          <w:snapToGrid w:val="0"/>
        </w:rPr>
      </w:pPr>
      <w:r w:rsidRPr="00EA5FA7">
        <w:rPr>
          <w:rFonts w:eastAsia="SimSun"/>
          <w:snapToGrid w:val="0"/>
        </w:rPr>
        <w:tab/>
        <w:t>...</w:t>
      </w:r>
    </w:p>
    <w:p w14:paraId="783D8BDA" w14:textId="77777777" w:rsidR="001E7E8F" w:rsidRPr="00EA5FA7" w:rsidRDefault="001E7E8F" w:rsidP="001E7E8F">
      <w:pPr>
        <w:pStyle w:val="PL"/>
        <w:rPr>
          <w:rFonts w:eastAsia="SimSun"/>
          <w:snapToGrid w:val="0"/>
        </w:rPr>
      </w:pPr>
      <w:r w:rsidRPr="00EA5FA7">
        <w:rPr>
          <w:rFonts w:eastAsia="SimSun"/>
          <w:snapToGrid w:val="0"/>
        </w:rPr>
        <w:t>}</w:t>
      </w:r>
    </w:p>
    <w:p w14:paraId="6C2B30D7" w14:textId="77777777" w:rsidR="001E7E8F" w:rsidRPr="00EA5FA7" w:rsidRDefault="001E7E8F" w:rsidP="001E7E8F">
      <w:pPr>
        <w:pStyle w:val="PL"/>
        <w:rPr>
          <w:rFonts w:eastAsia="SimSun"/>
          <w:snapToGrid w:val="0"/>
        </w:rPr>
      </w:pPr>
    </w:p>
    <w:p w14:paraId="4FFD91AE" w14:textId="77777777" w:rsidR="001E7E8F" w:rsidRPr="00EA5FA7" w:rsidRDefault="001E7E8F" w:rsidP="001E7E8F">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4DCA9780" w14:textId="77777777" w:rsidR="001E7E8F" w:rsidRPr="00EA5FA7" w:rsidRDefault="001E7E8F" w:rsidP="001E7E8F">
      <w:pPr>
        <w:pStyle w:val="PL"/>
        <w:rPr>
          <w:rFonts w:eastAsia="SimSun"/>
          <w:snapToGrid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7022FACA" w14:textId="77777777" w:rsidR="001E7E8F" w:rsidRPr="00EA5FA7" w:rsidRDefault="001E7E8F" w:rsidP="001E7E8F">
      <w:pPr>
        <w:pStyle w:val="PL"/>
        <w:rPr>
          <w:rFonts w:eastAsia="SimSun"/>
          <w:snapToGrid w:val="0"/>
        </w:rPr>
      </w:pPr>
      <w:r w:rsidRPr="00EA5FA7">
        <w:rPr>
          <w:rFonts w:eastAsia="SimSun"/>
          <w:snapToGrid w:val="0"/>
        </w:rPr>
        <w:tab/>
        <w:t>...</w:t>
      </w:r>
    </w:p>
    <w:p w14:paraId="08FC09CD" w14:textId="77777777" w:rsidR="001E7E8F" w:rsidRPr="00EA5FA7" w:rsidRDefault="001E7E8F" w:rsidP="001E7E8F">
      <w:pPr>
        <w:pStyle w:val="PL"/>
        <w:rPr>
          <w:rFonts w:eastAsia="SimSun"/>
          <w:snapToGrid w:val="0"/>
        </w:rPr>
      </w:pPr>
      <w:r w:rsidRPr="00EA5FA7">
        <w:rPr>
          <w:rFonts w:eastAsia="SimSun"/>
          <w:snapToGrid w:val="0"/>
        </w:rPr>
        <w:t>}</w:t>
      </w:r>
    </w:p>
    <w:p w14:paraId="4810BF09" w14:textId="77777777" w:rsidR="001E7E8F" w:rsidRPr="00EA5FA7" w:rsidRDefault="001E7E8F" w:rsidP="001E7E8F">
      <w:pPr>
        <w:pStyle w:val="PL"/>
        <w:rPr>
          <w:rFonts w:eastAsia="SimSun"/>
          <w:snapToGrid w:val="0"/>
        </w:rPr>
      </w:pPr>
    </w:p>
    <w:p w14:paraId="457D93A3" w14:textId="77777777" w:rsidR="001E7E8F" w:rsidRPr="00EA5FA7" w:rsidRDefault="001E7E8F" w:rsidP="001E7E8F">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7D95A61C" w14:textId="77777777" w:rsidR="001E7E8F" w:rsidRPr="00EA5FA7" w:rsidRDefault="001E7E8F" w:rsidP="001E7E8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1126E77" w14:textId="77777777" w:rsidR="001E7E8F" w:rsidRPr="00EA5FA7" w:rsidRDefault="001E7E8F" w:rsidP="001E7E8F">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6B24B374" w14:textId="77777777" w:rsidR="001E7E8F" w:rsidRPr="00EA5FA7" w:rsidRDefault="001E7E8F" w:rsidP="001E7E8F">
      <w:pPr>
        <w:pStyle w:val="PL"/>
        <w:rPr>
          <w:rFonts w:eastAsia="SimSun"/>
          <w:snapToGrid w:val="0"/>
        </w:rPr>
      </w:pPr>
      <w:r w:rsidRPr="00EA5FA7">
        <w:rPr>
          <w:rFonts w:eastAsia="SimSun"/>
          <w:snapToGrid w:val="0"/>
        </w:rPr>
        <w:lastRenderedPageBreak/>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7A055C74"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AB8BCF6" w14:textId="77777777" w:rsidR="001E7E8F" w:rsidRPr="00EA5FA7" w:rsidRDefault="001E7E8F" w:rsidP="001E7E8F">
      <w:pPr>
        <w:pStyle w:val="PL"/>
        <w:rPr>
          <w:rFonts w:eastAsia="SimSun"/>
          <w:snapToGrid w:val="0"/>
        </w:rPr>
      </w:pPr>
      <w:r w:rsidRPr="00EA5FA7">
        <w:rPr>
          <w:rFonts w:eastAsia="SimSun"/>
          <w:snapToGrid w:val="0"/>
        </w:rPr>
        <w:tab/>
        <w:t>...</w:t>
      </w:r>
    </w:p>
    <w:p w14:paraId="5C35F5B8" w14:textId="77777777" w:rsidR="001E7E8F" w:rsidRPr="00EA5FA7" w:rsidRDefault="001E7E8F" w:rsidP="001E7E8F">
      <w:pPr>
        <w:pStyle w:val="PL"/>
        <w:rPr>
          <w:rFonts w:eastAsia="SimSun"/>
          <w:snapToGrid w:val="0"/>
        </w:rPr>
      </w:pPr>
      <w:r w:rsidRPr="00EA5FA7">
        <w:rPr>
          <w:rFonts w:eastAsia="SimSun"/>
          <w:snapToGrid w:val="0"/>
        </w:rPr>
        <w:t>}</w:t>
      </w:r>
    </w:p>
    <w:p w14:paraId="1D207135" w14:textId="77777777" w:rsidR="001E7E8F" w:rsidRPr="00EA5FA7" w:rsidRDefault="001E7E8F" w:rsidP="001E7E8F">
      <w:pPr>
        <w:pStyle w:val="PL"/>
        <w:rPr>
          <w:rFonts w:eastAsia="SimSun"/>
          <w:snapToGrid w:val="0"/>
        </w:rPr>
      </w:pPr>
    </w:p>
    <w:p w14:paraId="00A3BE2C" w14:textId="77777777" w:rsidR="001E7E8F" w:rsidRPr="00EA5FA7" w:rsidRDefault="001E7E8F" w:rsidP="001E7E8F">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24C34F24" w14:textId="77777777" w:rsidR="001E7E8F" w:rsidRPr="00EA5FA7" w:rsidRDefault="001E7E8F" w:rsidP="001E7E8F">
      <w:pPr>
        <w:pStyle w:val="PL"/>
        <w:rPr>
          <w:rFonts w:eastAsia="SimSun"/>
          <w:snapToGrid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73BFD18C" w14:textId="77777777" w:rsidR="001E7E8F" w:rsidRPr="00EA5FA7" w:rsidRDefault="001E7E8F" w:rsidP="001E7E8F">
      <w:pPr>
        <w:pStyle w:val="PL"/>
        <w:rPr>
          <w:rFonts w:eastAsia="SimSun"/>
        </w:rPr>
      </w:pPr>
      <w:r w:rsidRPr="00EA5FA7">
        <w:rPr>
          <w:rFonts w:eastAsia="SimSun"/>
          <w:snapToGrid w:val="0"/>
        </w:rPr>
        <w:tab/>
      </w:r>
      <w:r w:rsidRPr="00EA5FA7">
        <w:rPr>
          <w:rFonts w:eastAsia="SimSun"/>
        </w:rPr>
        <w:t>...</w:t>
      </w:r>
    </w:p>
    <w:p w14:paraId="20D6D96A" w14:textId="77777777" w:rsidR="001E7E8F" w:rsidRPr="00EA5FA7" w:rsidRDefault="001E7E8F" w:rsidP="001E7E8F">
      <w:pPr>
        <w:pStyle w:val="PL"/>
        <w:rPr>
          <w:rFonts w:eastAsia="SimSun"/>
        </w:rPr>
      </w:pPr>
      <w:r w:rsidRPr="00EA5FA7">
        <w:rPr>
          <w:rFonts w:eastAsia="SimSun"/>
        </w:rPr>
        <w:t>}</w:t>
      </w:r>
    </w:p>
    <w:p w14:paraId="6D5F88CD" w14:textId="77777777" w:rsidR="001E7E8F" w:rsidRPr="00EA5FA7" w:rsidRDefault="001E7E8F" w:rsidP="001E7E8F">
      <w:pPr>
        <w:pStyle w:val="PL"/>
        <w:rPr>
          <w:rFonts w:eastAsia="SimSun"/>
        </w:rPr>
      </w:pPr>
    </w:p>
    <w:p w14:paraId="051023C0" w14:textId="77777777" w:rsidR="001E7E8F" w:rsidRPr="00EA5FA7" w:rsidRDefault="001E7E8F" w:rsidP="001E7E8F">
      <w:pPr>
        <w:pStyle w:val="PL"/>
      </w:pPr>
      <w:r w:rsidRPr="00EA5FA7">
        <w:rPr>
          <w:rFonts w:eastAsia="SimSun"/>
        </w:rPr>
        <w:t>SCellIndex ::=INTEGER (1..31, ...)</w:t>
      </w:r>
    </w:p>
    <w:p w14:paraId="57383937" w14:textId="77777777" w:rsidR="001E7E8F" w:rsidRPr="00EA5FA7" w:rsidRDefault="001E7E8F" w:rsidP="001E7E8F">
      <w:pPr>
        <w:pStyle w:val="PL"/>
      </w:pPr>
    </w:p>
    <w:p w14:paraId="22F7E33A" w14:textId="77777777" w:rsidR="001E7E8F" w:rsidRPr="00EA5FA7" w:rsidRDefault="001E7E8F" w:rsidP="001E7E8F">
      <w:pPr>
        <w:pStyle w:val="PL"/>
        <w:rPr>
          <w:noProof w:val="0"/>
          <w:snapToGrid w:val="0"/>
        </w:rPr>
      </w:pPr>
      <w:proofErr w:type="spellStart"/>
      <w:r w:rsidRPr="00EA5FA7">
        <w:rPr>
          <w:noProof w:val="0"/>
          <w:snapToGrid w:val="0"/>
        </w:rPr>
        <w:t>SerialNumber</w:t>
      </w:r>
      <w:proofErr w:type="spellEnd"/>
      <w:r w:rsidRPr="00EA5FA7">
        <w:rPr>
          <w:noProof w:val="0"/>
          <w:snapToGrid w:val="0"/>
        </w:rPr>
        <w:t xml:space="preserve"> ::= </w:t>
      </w:r>
      <w:r w:rsidRPr="00EA5FA7">
        <w:rPr>
          <w:noProof w:val="0"/>
        </w:rPr>
        <w:t>BIT STRING (SIZE (16))</w:t>
      </w:r>
    </w:p>
    <w:p w14:paraId="1AD4DF4C" w14:textId="77777777" w:rsidR="001E7E8F" w:rsidRPr="00EA5FA7" w:rsidRDefault="001E7E8F" w:rsidP="001E7E8F">
      <w:pPr>
        <w:pStyle w:val="PL"/>
        <w:rPr>
          <w:snapToGrid w:val="0"/>
        </w:rPr>
      </w:pPr>
    </w:p>
    <w:p w14:paraId="73871510" w14:textId="77777777" w:rsidR="001E7E8F" w:rsidRPr="00EA5FA7" w:rsidRDefault="001E7E8F" w:rsidP="001E7E8F">
      <w:pPr>
        <w:pStyle w:val="PL"/>
      </w:pPr>
      <w:r w:rsidRPr="00EA5FA7">
        <w:t>SIBType-PWS ::=INTEGER (6..8, ...)</w:t>
      </w:r>
    </w:p>
    <w:p w14:paraId="203FF855" w14:textId="77777777" w:rsidR="001E7E8F" w:rsidRPr="00EA5FA7" w:rsidRDefault="001E7E8F" w:rsidP="001E7E8F">
      <w:pPr>
        <w:pStyle w:val="PL"/>
        <w:rPr>
          <w:rFonts w:eastAsia="SimSun"/>
        </w:rPr>
      </w:pPr>
    </w:p>
    <w:p w14:paraId="51268F8C" w14:textId="77777777" w:rsidR="001E7E8F" w:rsidRPr="00EA5FA7" w:rsidRDefault="001E7E8F" w:rsidP="001E7E8F">
      <w:pPr>
        <w:pStyle w:val="PL"/>
        <w:rPr>
          <w:rFonts w:eastAsia="SimSun"/>
          <w:snapToGrid w:val="0"/>
        </w:rPr>
      </w:pPr>
      <w:r w:rsidRPr="00EA5FA7">
        <w:rPr>
          <w:rFonts w:eastAsia="SimSun"/>
          <w:snapToGrid w:val="0"/>
        </w:rPr>
        <w:t>SelectedBandCombinationIndex ::= OCTET STRING</w:t>
      </w:r>
    </w:p>
    <w:p w14:paraId="4F5DD051" w14:textId="77777777" w:rsidR="001E7E8F" w:rsidRPr="00EA5FA7" w:rsidRDefault="001E7E8F" w:rsidP="001E7E8F">
      <w:pPr>
        <w:pStyle w:val="PL"/>
        <w:rPr>
          <w:rFonts w:eastAsia="SimSun"/>
          <w:snapToGrid w:val="0"/>
        </w:rPr>
      </w:pPr>
    </w:p>
    <w:p w14:paraId="5D0D80D3" w14:textId="77777777" w:rsidR="001E7E8F" w:rsidRPr="00EA5FA7" w:rsidRDefault="001E7E8F" w:rsidP="001E7E8F">
      <w:pPr>
        <w:pStyle w:val="PL"/>
        <w:rPr>
          <w:rFonts w:eastAsia="SimSun"/>
          <w:snapToGrid w:val="0"/>
        </w:rPr>
      </w:pPr>
      <w:r w:rsidRPr="00EA5FA7">
        <w:rPr>
          <w:rFonts w:eastAsia="SimSun"/>
          <w:snapToGrid w:val="0"/>
        </w:rPr>
        <w:t>SelectedFeatureSetEntryIndex ::= OCTET STRING</w:t>
      </w:r>
    </w:p>
    <w:p w14:paraId="6A1410D7" w14:textId="77777777" w:rsidR="001E7E8F" w:rsidRPr="00EA5FA7" w:rsidRDefault="001E7E8F" w:rsidP="001E7E8F">
      <w:pPr>
        <w:pStyle w:val="PL"/>
        <w:rPr>
          <w:rFonts w:eastAsia="SimSun"/>
          <w:snapToGrid w:val="0"/>
        </w:rPr>
      </w:pPr>
    </w:p>
    <w:p w14:paraId="1ED7016B" w14:textId="77777777" w:rsidR="001E7E8F" w:rsidRPr="00EA5FA7" w:rsidRDefault="001E7E8F" w:rsidP="001E7E8F">
      <w:pPr>
        <w:pStyle w:val="PL"/>
        <w:rPr>
          <w:noProof w:val="0"/>
          <w:snapToGrid w:val="0"/>
        </w:rPr>
      </w:pPr>
      <w:r w:rsidRPr="00EA5FA7">
        <w:rPr>
          <w:noProof w:val="0"/>
          <w:snapToGrid w:val="0"/>
        </w:rPr>
        <w:t>CG-</w:t>
      </w:r>
      <w:proofErr w:type="spellStart"/>
      <w:r w:rsidRPr="00EA5FA7">
        <w:rPr>
          <w:noProof w:val="0"/>
          <w:snapToGrid w:val="0"/>
        </w:rPr>
        <w:t>ConfigInfo</w:t>
      </w:r>
      <w:proofErr w:type="spellEnd"/>
      <w:r w:rsidRPr="00EA5FA7">
        <w:rPr>
          <w:noProof w:val="0"/>
          <w:snapToGrid w:val="0"/>
        </w:rPr>
        <w:t xml:space="preserve"> ::= OCTET STRING</w:t>
      </w:r>
    </w:p>
    <w:p w14:paraId="395E1C45" w14:textId="77777777" w:rsidR="001E7E8F" w:rsidRPr="00EA5FA7" w:rsidRDefault="001E7E8F" w:rsidP="001E7E8F">
      <w:pPr>
        <w:pStyle w:val="PL"/>
        <w:rPr>
          <w:noProof w:val="0"/>
          <w:snapToGrid w:val="0"/>
        </w:rPr>
      </w:pPr>
    </w:p>
    <w:p w14:paraId="6A6F57F5" w14:textId="77777777" w:rsidR="001E7E8F" w:rsidRPr="00EA5FA7" w:rsidRDefault="001E7E8F" w:rsidP="001E7E8F">
      <w:pPr>
        <w:pStyle w:val="PL"/>
        <w:rPr>
          <w:noProof w:val="0"/>
          <w:snapToGrid w:val="0"/>
        </w:rPr>
      </w:pPr>
      <w:proofErr w:type="spellStart"/>
      <w:r w:rsidRPr="00EA5FA7">
        <w:rPr>
          <w:noProof w:val="0"/>
          <w:snapToGrid w:val="0"/>
        </w:rPr>
        <w:t>ServCellIndex</w:t>
      </w:r>
      <w:proofErr w:type="spellEnd"/>
      <w:r w:rsidRPr="00EA5FA7">
        <w:rPr>
          <w:noProof w:val="0"/>
          <w:snapToGrid w:val="0"/>
        </w:rPr>
        <w:t xml:space="preserve"> ::= INTEGER (0..31, ...)</w:t>
      </w:r>
    </w:p>
    <w:p w14:paraId="4C8E4A7D" w14:textId="77777777" w:rsidR="001E7E8F" w:rsidRPr="00EA5FA7" w:rsidRDefault="001E7E8F" w:rsidP="001E7E8F">
      <w:pPr>
        <w:pStyle w:val="PL"/>
        <w:rPr>
          <w:noProof w:val="0"/>
          <w:snapToGrid w:val="0"/>
        </w:rPr>
      </w:pPr>
    </w:p>
    <w:p w14:paraId="09CC7A40" w14:textId="77777777" w:rsidR="001E7E8F" w:rsidRPr="00EA5FA7" w:rsidRDefault="001E7E8F" w:rsidP="001E7E8F">
      <w:pPr>
        <w:pStyle w:val="PL"/>
        <w:rPr>
          <w:noProof w:val="0"/>
          <w:snapToGrid w:val="0"/>
        </w:rPr>
      </w:pPr>
      <w:r w:rsidRPr="00EA5FA7">
        <w:rPr>
          <w:snapToGrid w:val="0"/>
        </w:rPr>
        <w:t xml:space="preserve">ServingCellMO </w:t>
      </w:r>
      <w:r w:rsidRPr="00EA5FA7">
        <w:rPr>
          <w:noProof w:val="0"/>
          <w:snapToGrid w:val="0"/>
        </w:rPr>
        <w:t>::= INTEGER (1..64, ...)</w:t>
      </w:r>
    </w:p>
    <w:p w14:paraId="047A9EC1" w14:textId="77777777" w:rsidR="001E7E8F" w:rsidRPr="00EA5FA7" w:rsidRDefault="001E7E8F" w:rsidP="001E7E8F">
      <w:pPr>
        <w:pStyle w:val="PL"/>
        <w:rPr>
          <w:noProof w:val="0"/>
          <w:snapToGrid w:val="0"/>
        </w:rPr>
      </w:pPr>
    </w:p>
    <w:p w14:paraId="6F28F9BF" w14:textId="77777777" w:rsidR="001E7E8F" w:rsidRPr="00EA5FA7" w:rsidRDefault="001E7E8F" w:rsidP="001E7E8F">
      <w:pPr>
        <w:pStyle w:val="PL"/>
        <w:rPr>
          <w:noProof w:val="0"/>
          <w:snapToGrid w:val="0"/>
        </w:rPr>
      </w:pPr>
      <w:r w:rsidRPr="00EA5FA7">
        <w:rPr>
          <w:noProof w:val="0"/>
          <w:snapToGrid w:val="0"/>
        </w:rPr>
        <w:t>Served-Cell-Information ::= SEQUENCE {</w:t>
      </w:r>
    </w:p>
    <w:p w14:paraId="120217F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SimSun"/>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755E10B4" w14:textId="77777777" w:rsidR="001E7E8F" w:rsidRPr="00EA5FA7" w:rsidRDefault="001E7E8F" w:rsidP="001E7E8F">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4B3CF83" w14:textId="77777777" w:rsidR="001E7E8F" w:rsidRPr="00EA5FA7" w:rsidRDefault="001E7E8F" w:rsidP="001E7E8F">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712CB3D2" w14:textId="77777777" w:rsidR="001E7E8F" w:rsidRPr="00EA5FA7" w:rsidRDefault="001E7E8F" w:rsidP="001E7E8F">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5AFB7A52" w14:textId="77777777" w:rsidR="001E7E8F" w:rsidRPr="00EA5FA7" w:rsidRDefault="001E7E8F" w:rsidP="001E7E8F">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14:paraId="7C907F84" w14:textId="77777777" w:rsidR="001E7E8F" w:rsidRPr="00EA5FA7" w:rsidRDefault="001E7E8F" w:rsidP="001E7E8F">
      <w:pPr>
        <w:pStyle w:val="PL"/>
        <w:rPr>
          <w:rFonts w:eastAsia="SimSun"/>
          <w:snapToGrid w:val="0"/>
        </w:rPr>
      </w:pPr>
      <w:r w:rsidRPr="00EA5FA7">
        <w:rPr>
          <w:noProof w:val="0"/>
          <w:snapToGrid w:val="0"/>
        </w:rPr>
        <w:tab/>
      </w:r>
      <w:proofErr w:type="spellStart"/>
      <w:r w:rsidRPr="00EA5FA7">
        <w:rPr>
          <w:noProof w:val="0"/>
          <w:snapToGrid w:val="0"/>
        </w:rPr>
        <w:t>nR</w:t>
      </w:r>
      <w:proofErr w:type="spellEnd"/>
      <w:r w:rsidRPr="00EA5FA7">
        <w:rPr>
          <w:noProof w:val="0"/>
          <w:snapToGrid w:val="0"/>
        </w:rPr>
        <w:t>-Mode-Info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4E78E217" w14:textId="77777777" w:rsidR="001E7E8F" w:rsidRPr="00EA5FA7" w:rsidRDefault="001E7E8F" w:rsidP="001E7E8F">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0E865F0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{Served-Cell-Information-</w:t>
      </w:r>
      <w:proofErr w:type="spellStart"/>
      <w:r w:rsidRPr="00EA5FA7">
        <w:rPr>
          <w:noProof w:val="0"/>
          <w:snapToGrid w:val="0"/>
        </w:rPr>
        <w:t>ExtIEs</w:t>
      </w:r>
      <w:proofErr w:type="spellEnd"/>
      <w:r w:rsidRPr="00EA5FA7">
        <w:rPr>
          <w:noProof w:val="0"/>
          <w:snapToGrid w:val="0"/>
        </w:rPr>
        <w:t>} } OPTIONAL,</w:t>
      </w:r>
    </w:p>
    <w:p w14:paraId="53F76A40" w14:textId="77777777" w:rsidR="001E7E8F" w:rsidRPr="00EA5FA7" w:rsidRDefault="001E7E8F" w:rsidP="001E7E8F">
      <w:pPr>
        <w:pStyle w:val="PL"/>
        <w:rPr>
          <w:noProof w:val="0"/>
          <w:snapToGrid w:val="0"/>
        </w:rPr>
      </w:pPr>
      <w:r w:rsidRPr="00EA5FA7">
        <w:rPr>
          <w:noProof w:val="0"/>
          <w:snapToGrid w:val="0"/>
        </w:rPr>
        <w:tab/>
        <w:t>...</w:t>
      </w:r>
    </w:p>
    <w:p w14:paraId="55B3FEA1" w14:textId="77777777" w:rsidR="001E7E8F" w:rsidRPr="00EA5FA7" w:rsidRDefault="001E7E8F" w:rsidP="001E7E8F">
      <w:pPr>
        <w:pStyle w:val="PL"/>
        <w:rPr>
          <w:noProof w:val="0"/>
          <w:snapToGrid w:val="0"/>
        </w:rPr>
      </w:pPr>
      <w:r w:rsidRPr="00EA5FA7">
        <w:rPr>
          <w:noProof w:val="0"/>
          <w:snapToGrid w:val="0"/>
        </w:rPr>
        <w:t>}</w:t>
      </w:r>
    </w:p>
    <w:p w14:paraId="753C371C" w14:textId="77777777" w:rsidR="001E7E8F" w:rsidRPr="00EA5FA7" w:rsidRDefault="001E7E8F" w:rsidP="001E7E8F">
      <w:pPr>
        <w:pStyle w:val="PL"/>
        <w:rPr>
          <w:noProof w:val="0"/>
          <w:snapToGrid w:val="0"/>
        </w:rPr>
      </w:pPr>
    </w:p>
    <w:p w14:paraId="221B1819" w14:textId="77777777" w:rsidR="001E7E8F" w:rsidRPr="00EA5FA7" w:rsidRDefault="001E7E8F" w:rsidP="001E7E8F">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F1AP-PROTOCOL-EXTENSION ::= {</w:t>
      </w:r>
    </w:p>
    <w:p w14:paraId="0478325B" w14:textId="77777777" w:rsidR="001E7E8F" w:rsidRPr="00EA5FA7" w:rsidRDefault="001E7E8F" w:rsidP="001E7E8F">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1230742D" w14:textId="77777777" w:rsidR="001E7E8F" w:rsidRPr="00EA5FA7" w:rsidRDefault="001E7E8F" w:rsidP="001E7E8F">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PRESENCE optional }|</w:t>
      </w:r>
    </w:p>
    <w:p w14:paraId="67E58EC7" w14:textId="77777777" w:rsidR="001E7E8F" w:rsidRPr="00EA5FA7" w:rsidRDefault="001E7E8F" w:rsidP="001E7E8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CA35D7A" w14:textId="77777777" w:rsidR="001E7E8F" w:rsidRPr="00EA5FA7" w:rsidRDefault="001E7E8F" w:rsidP="001E7E8F">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524614D2" w14:textId="77777777" w:rsidR="001E7E8F" w:rsidRPr="00EA5FA7" w:rsidRDefault="001E7E8F" w:rsidP="001E7E8F">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5998DBC" w14:textId="77777777" w:rsidR="001E7E8F" w:rsidRPr="00EA5FA7" w:rsidRDefault="001E7E8F" w:rsidP="001E7E8F">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EDF5025" w14:textId="77777777" w:rsidR="001E7E8F" w:rsidRPr="00EA5FA7" w:rsidRDefault="001E7E8F" w:rsidP="001E7E8F">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8127607" w14:textId="77777777" w:rsidR="001E7E8F" w:rsidRPr="00EA5FA7" w:rsidRDefault="001E7E8F" w:rsidP="001E7E8F">
      <w:pPr>
        <w:pStyle w:val="PL"/>
        <w:rPr>
          <w:noProof w:val="0"/>
          <w:snapToGrid w:val="0"/>
        </w:rPr>
      </w:pPr>
      <w:r w:rsidRPr="00EA5FA7">
        <w:rPr>
          <w:noProof w:val="0"/>
          <w:snapToGrid w:val="0"/>
        </w:rPr>
        <w:tab/>
        <w:t>...</w:t>
      </w:r>
    </w:p>
    <w:p w14:paraId="2746DB89" w14:textId="77777777" w:rsidR="001E7E8F" w:rsidRPr="00EA5FA7" w:rsidRDefault="001E7E8F" w:rsidP="001E7E8F">
      <w:pPr>
        <w:pStyle w:val="PL"/>
        <w:rPr>
          <w:noProof w:val="0"/>
          <w:snapToGrid w:val="0"/>
        </w:rPr>
      </w:pPr>
      <w:r w:rsidRPr="00EA5FA7">
        <w:rPr>
          <w:noProof w:val="0"/>
          <w:snapToGrid w:val="0"/>
        </w:rPr>
        <w:t>}</w:t>
      </w:r>
    </w:p>
    <w:p w14:paraId="6460ED4F" w14:textId="77777777" w:rsidR="001E7E8F" w:rsidRPr="00EA5FA7" w:rsidRDefault="001E7E8F" w:rsidP="001E7E8F">
      <w:pPr>
        <w:pStyle w:val="PL"/>
        <w:rPr>
          <w:rFonts w:eastAsia="SimSun"/>
          <w:snapToGrid w:val="0"/>
        </w:rPr>
      </w:pPr>
    </w:p>
    <w:p w14:paraId="757CE808" w14:textId="77777777" w:rsidR="001E7E8F" w:rsidRPr="00EA5FA7" w:rsidRDefault="001E7E8F" w:rsidP="001E7E8F">
      <w:pPr>
        <w:pStyle w:val="PL"/>
        <w:rPr>
          <w:rFonts w:eastAsia="SimSun"/>
          <w:snapToGrid w:val="0"/>
        </w:rPr>
      </w:pPr>
      <w:r w:rsidRPr="00EA5FA7">
        <w:rPr>
          <w:rFonts w:eastAsia="SimSun"/>
          <w:snapToGrid w:val="0"/>
        </w:rPr>
        <w:t>Served-Cells-To-Add-Item ::= SEQUENCE {</w:t>
      </w:r>
    </w:p>
    <w:p w14:paraId="53DE702B" w14:textId="77777777" w:rsidR="001E7E8F" w:rsidRPr="00EA5FA7" w:rsidRDefault="001E7E8F" w:rsidP="001E7E8F">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178205CE" w14:textId="77777777" w:rsidR="001E7E8F" w:rsidRPr="00EA5FA7" w:rsidRDefault="001E7E8F" w:rsidP="001E7E8F">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72255DB0" w14:textId="77777777" w:rsidR="001E7E8F" w:rsidRPr="00EA5FA7" w:rsidRDefault="001E7E8F" w:rsidP="001E7E8F">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E882F70" w14:textId="77777777" w:rsidR="001E7E8F" w:rsidRPr="00EA5FA7" w:rsidRDefault="001E7E8F" w:rsidP="001E7E8F">
      <w:pPr>
        <w:pStyle w:val="PL"/>
        <w:rPr>
          <w:rFonts w:eastAsia="SimSun"/>
          <w:snapToGrid w:val="0"/>
        </w:rPr>
      </w:pPr>
      <w:r w:rsidRPr="00EA5FA7">
        <w:rPr>
          <w:rFonts w:eastAsia="SimSun"/>
          <w:snapToGrid w:val="0"/>
        </w:rPr>
        <w:tab/>
        <w:t>...</w:t>
      </w:r>
    </w:p>
    <w:p w14:paraId="699090F6" w14:textId="77777777" w:rsidR="001E7E8F" w:rsidRPr="00EA5FA7" w:rsidRDefault="001E7E8F" w:rsidP="001E7E8F">
      <w:pPr>
        <w:pStyle w:val="PL"/>
        <w:rPr>
          <w:rFonts w:eastAsia="SimSun"/>
          <w:snapToGrid w:val="0"/>
        </w:rPr>
      </w:pPr>
      <w:r w:rsidRPr="00EA5FA7">
        <w:rPr>
          <w:rFonts w:eastAsia="SimSun"/>
          <w:snapToGrid w:val="0"/>
        </w:rPr>
        <w:t>}</w:t>
      </w:r>
    </w:p>
    <w:p w14:paraId="6A160CD3" w14:textId="77777777" w:rsidR="001E7E8F" w:rsidRPr="00EA5FA7" w:rsidRDefault="001E7E8F" w:rsidP="001E7E8F">
      <w:pPr>
        <w:pStyle w:val="PL"/>
        <w:rPr>
          <w:rFonts w:eastAsia="SimSun"/>
          <w:snapToGrid w:val="0"/>
        </w:rPr>
      </w:pPr>
    </w:p>
    <w:p w14:paraId="6AF6E439" w14:textId="77777777" w:rsidR="001E7E8F" w:rsidRPr="00EA5FA7" w:rsidRDefault="001E7E8F" w:rsidP="001E7E8F">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C9E5C4A" w14:textId="77777777" w:rsidR="001E7E8F" w:rsidRPr="00EA5FA7" w:rsidRDefault="001E7E8F" w:rsidP="001E7E8F">
      <w:pPr>
        <w:pStyle w:val="PL"/>
        <w:rPr>
          <w:rFonts w:eastAsia="SimSun"/>
          <w:snapToGrid w:val="0"/>
        </w:rPr>
      </w:pPr>
      <w:r w:rsidRPr="00EA5FA7">
        <w:rPr>
          <w:rFonts w:eastAsia="SimSun"/>
          <w:snapToGrid w:val="0"/>
        </w:rPr>
        <w:tab/>
        <w:t>...</w:t>
      </w:r>
    </w:p>
    <w:p w14:paraId="024746D9" w14:textId="77777777" w:rsidR="001E7E8F" w:rsidRPr="00EA5FA7" w:rsidRDefault="001E7E8F" w:rsidP="001E7E8F">
      <w:pPr>
        <w:pStyle w:val="PL"/>
        <w:rPr>
          <w:rFonts w:eastAsia="SimSun"/>
          <w:snapToGrid w:val="0"/>
        </w:rPr>
      </w:pPr>
      <w:r w:rsidRPr="00EA5FA7">
        <w:rPr>
          <w:rFonts w:eastAsia="SimSun"/>
          <w:snapToGrid w:val="0"/>
        </w:rPr>
        <w:t>}</w:t>
      </w:r>
    </w:p>
    <w:p w14:paraId="03759CA5" w14:textId="77777777" w:rsidR="001E7E8F" w:rsidRPr="00EA5FA7" w:rsidRDefault="001E7E8F" w:rsidP="001E7E8F">
      <w:pPr>
        <w:pStyle w:val="PL"/>
        <w:rPr>
          <w:rFonts w:eastAsia="SimSun"/>
          <w:snapToGrid w:val="0"/>
        </w:rPr>
      </w:pPr>
    </w:p>
    <w:p w14:paraId="5207270E" w14:textId="77777777" w:rsidR="001E7E8F" w:rsidRPr="00EA5FA7" w:rsidRDefault="001E7E8F" w:rsidP="001E7E8F">
      <w:pPr>
        <w:pStyle w:val="PL"/>
        <w:rPr>
          <w:rFonts w:eastAsia="SimSun"/>
          <w:snapToGrid w:val="0"/>
        </w:rPr>
      </w:pPr>
      <w:r w:rsidRPr="00EA5FA7">
        <w:rPr>
          <w:rFonts w:eastAsia="SimSun"/>
          <w:snapToGrid w:val="0"/>
        </w:rPr>
        <w:t>Served-Cells-To-Delete-Item ::= SEQUENCE {</w:t>
      </w:r>
    </w:p>
    <w:p w14:paraId="77722EFF" w14:textId="77777777" w:rsidR="001E7E8F" w:rsidRPr="00EA5FA7" w:rsidRDefault="001E7E8F" w:rsidP="001E7E8F">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7281E545" w14:textId="77777777" w:rsidR="001E7E8F" w:rsidRPr="00EA5FA7" w:rsidRDefault="001E7E8F" w:rsidP="001E7E8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7C4572FC" w14:textId="77777777" w:rsidR="001E7E8F" w:rsidRPr="00EA5FA7" w:rsidRDefault="001E7E8F" w:rsidP="001E7E8F">
      <w:pPr>
        <w:pStyle w:val="PL"/>
        <w:rPr>
          <w:rFonts w:eastAsia="SimSun"/>
          <w:snapToGrid w:val="0"/>
        </w:rPr>
      </w:pPr>
      <w:r w:rsidRPr="00EA5FA7">
        <w:rPr>
          <w:rFonts w:eastAsia="SimSun"/>
          <w:snapToGrid w:val="0"/>
        </w:rPr>
        <w:tab/>
        <w:t>...</w:t>
      </w:r>
    </w:p>
    <w:p w14:paraId="0F59358C" w14:textId="77777777" w:rsidR="001E7E8F" w:rsidRPr="00EA5FA7" w:rsidRDefault="001E7E8F" w:rsidP="001E7E8F">
      <w:pPr>
        <w:pStyle w:val="PL"/>
        <w:rPr>
          <w:rFonts w:eastAsia="SimSun"/>
          <w:snapToGrid w:val="0"/>
        </w:rPr>
      </w:pPr>
      <w:r w:rsidRPr="00EA5FA7">
        <w:rPr>
          <w:rFonts w:eastAsia="SimSun"/>
          <w:snapToGrid w:val="0"/>
        </w:rPr>
        <w:t>}</w:t>
      </w:r>
    </w:p>
    <w:p w14:paraId="6C67E30B" w14:textId="77777777" w:rsidR="001E7E8F" w:rsidRPr="00EA5FA7" w:rsidRDefault="001E7E8F" w:rsidP="001E7E8F">
      <w:pPr>
        <w:pStyle w:val="PL"/>
        <w:rPr>
          <w:rFonts w:eastAsia="SimSun"/>
          <w:snapToGrid w:val="0"/>
        </w:rPr>
      </w:pPr>
    </w:p>
    <w:p w14:paraId="687E1D1F" w14:textId="77777777" w:rsidR="001E7E8F" w:rsidRPr="00EA5FA7" w:rsidRDefault="001E7E8F" w:rsidP="001E7E8F">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49301F7A" w14:textId="77777777" w:rsidR="001E7E8F" w:rsidRPr="00EA5FA7" w:rsidRDefault="001E7E8F" w:rsidP="001E7E8F">
      <w:pPr>
        <w:pStyle w:val="PL"/>
        <w:rPr>
          <w:rFonts w:eastAsia="SimSun"/>
          <w:snapToGrid w:val="0"/>
        </w:rPr>
      </w:pPr>
      <w:r w:rsidRPr="00EA5FA7">
        <w:rPr>
          <w:rFonts w:eastAsia="SimSun"/>
          <w:snapToGrid w:val="0"/>
        </w:rPr>
        <w:tab/>
        <w:t>...</w:t>
      </w:r>
    </w:p>
    <w:p w14:paraId="563476C4" w14:textId="77777777" w:rsidR="001E7E8F" w:rsidRPr="00EA5FA7" w:rsidRDefault="001E7E8F" w:rsidP="001E7E8F">
      <w:pPr>
        <w:pStyle w:val="PL"/>
        <w:rPr>
          <w:rFonts w:eastAsia="SimSun"/>
          <w:snapToGrid w:val="0"/>
        </w:rPr>
      </w:pPr>
      <w:r w:rsidRPr="00EA5FA7">
        <w:rPr>
          <w:rFonts w:eastAsia="SimSun"/>
          <w:snapToGrid w:val="0"/>
        </w:rPr>
        <w:t>}</w:t>
      </w:r>
    </w:p>
    <w:p w14:paraId="35BD292D" w14:textId="77777777" w:rsidR="001E7E8F" w:rsidRPr="00EA5FA7" w:rsidRDefault="001E7E8F" w:rsidP="001E7E8F">
      <w:pPr>
        <w:pStyle w:val="PL"/>
        <w:rPr>
          <w:rFonts w:eastAsia="SimSun"/>
          <w:snapToGrid w:val="0"/>
        </w:rPr>
      </w:pPr>
    </w:p>
    <w:p w14:paraId="34E1735F" w14:textId="77777777" w:rsidR="001E7E8F" w:rsidRPr="00EA5FA7" w:rsidRDefault="001E7E8F" w:rsidP="001E7E8F">
      <w:pPr>
        <w:pStyle w:val="PL"/>
        <w:rPr>
          <w:rFonts w:eastAsia="SimSun"/>
          <w:snapToGrid w:val="0"/>
        </w:rPr>
      </w:pPr>
      <w:r w:rsidRPr="00EA5FA7">
        <w:rPr>
          <w:rFonts w:eastAsia="SimSun"/>
          <w:snapToGrid w:val="0"/>
        </w:rPr>
        <w:t>Served-Cells-To-Modify-Item ::= SEQUENCE {</w:t>
      </w:r>
    </w:p>
    <w:p w14:paraId="4813DD0D" w14:textId="77777777" w:rsidR="001E7E8F" w:rsidRPr="00EA5FA7" w:rsidRDefault="001E7E8F" w:rsidP="001E7E8F">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D1417E3" w14:textId="77777777" w:rsidR="001E7E8F" w:rsidRPr="00EA5FA7" w:rsidRDefault="001E7E8F" w:rsidP="001E7E8F">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46E522FA" w14:textId="77777777" w:rsidR="001E7E8F" w:rsidRPr="00EA5FA7" w:rsidRDefault="001E7E8F" w:rsidP="001E7E8F">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5F7B9D8C" w14:textId="77777777" w:rsidR="001E7E8F" w:rsidRPr="00EA5FA7" w:rsidRDefault="001E7E8F" w:rsidP="001E7E8F">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2457DDB3" w14:textId="77777777" w:rsidR="001E7E8F" w:rsidRPr="00EA5FA7" w:rsidRDefault="001E7E8F" w:rsidP="001E7E8F">
      <w:pPr>
        <w:pStyle w:val="PL"/>
        <w:rPr>
          <w:rFonts w:eastAsia="SimSun"/>
          <w:snapToGrid w:val="0"/>
        </w:rPr>
      </w:pPr>
      <w:r w:rsidRPr="00EA5FA7">
        <w:rPr>
          <w:rFonts w:eastAsia="SimSun"/>
          <w:snapToGrid w:val="0"/>
        </w:rPr>
        <w:tab/>
        <w:t>...</w:t>
      </w:r>
    </w:p>
    <w:p w14:paraId="59E0EDB3" w14:textId="77777777" w:rsidR="001E7E8F" w:rsidRPr="00EA5FA7" w:rsidRDefault="001E7E8F" w:rsidP="001E7E8F">
      <w:pPr>
        <w:pStyle w:val="PL"/>
        <w:rPr>
          <w:rFonts w:eastAsia="SimSun"/>
          <w:snapToGrid w:val="0"/>
        </w:rPr>
      </w:pPr>
      <w:r w:rsidRPr="00EA5FA7">
        <w:rPr>
          <w:rFonts w:eastAsia="SimSun"/>
          <w:snapToGrid w:val="0"/>
        </w:rPr>
        <w:t>}</w:t>
      </w:r>
    </w:p>
    <w:p w14:paraId="250BC56B" w14:textId="77777777" w:rsidR="001E7E8F" w:rsidRPr="00EA5FA7" w:rsidRDefault="001E7E8F" w:rsidP="001E7E8F">
      <w:pPr>
        <w:pStyle w:val="PL"/>
        <w:rPr>
          <w:rFonts w:eastAsia="SimSun"/>
          <w:snapToGrid w:val="0"/>
        </w:rPr>
      </w:pPr>
    </w:p>
    <w:p w14:paraId="4FA16818" w14:textId="77777777" w:rsidR="001E7E8F" w:rsidRPr="00EA5FA7" w:rsidRDefault="001E7E8F" w:rsidP="001E7E8F">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7E2352D5" w14:textId="77777777" w:rsidR="001E7E8F" w:rsidRPr="00EA5FA7" w:rsidRDefault="001E7E8F" w:rsidP="001E7E8F">
      <w:pPr>
        <w:pStyle w:val="PL"/>
        <w:rPr>
          <w:rFonts w:eastAsia="SimSun"/>
          <w:snapToGrid w:val="0"/>
        </w:rPr>
      </w:pPr>
      <w:r w:rsidRPr="00EA5FA7">
        <w:rPr>
          <w:rFonts w:eastAsia="SimSun"/>
          <w:snapToGrid w:val="0"/>
        </w:rPr>
        <w:tab/>
        <w:t>...</w:t>
      </w:r>
    </w:p>
    <w:p w14:paraId="2C2DA7B9" w14:textId="77777777" w:rsidR="001E7E8F" w:rsidRPr="00EA5FA7" w:rsidRDefault="001E7E8F" w:rsidP="001E7E8F">
      <w:pPr>
        <w:pStyle w:val="PL"/>
        <w:rPr>
          <w:rFonts w:eastAsia="SimSun"/>
          <w:snapToGrid w:val="0"/>
        </w:rPr>
      </w:pPr>
      <w:r w:rsidRPr="00EA5FA7">
        <w:rPr>
          <w:rFonts w:eastAsia="SimSun"/>
          <w:snapToGrid w:val="0"/>
        </w:rPr>
        <w:t>}</w:t>
      </w:r>
    </w:p>
    <w:p w14:paraId="6E881EE0" w14:textId="77777777" w:rsidR="001E7E8F" w:rsidRPr="00EA5FA7" w:rsidRDefault="001E7E8F" w:rsidP="001E7E8F">
      <w:pPr>
        <w:pStyle w:val="PL"/>
        <w:rPr>
          <w:noProof w:val="0"/>
          <w:snapToGrid w:val="0"/>
        </w:rPr>
      </w:pPr>
    </w:p>
    <w:p w14:paraId="771559D4" w14:textId="77777777" w:rsidR="001E7E8F" w:rsidRPr="00EA5FA7" w:rsidRDefault="001E7E8F" w:rsidP="001E7E8F">
      <w:pPr>
        <w:pStyle w:val="PL"/>
        <w:rPr>
          <w:noProof w:val="0"/>
          <w:snapToGrid w:val="0"/>
        </w:rPr>
      </w:pPr>
      <w:r w:rsidRPr="00EA5FA7">
        <w:rPr>
          <w:noProof w:val="0"/>
          <w:snapToGrid w:val="0"/>
        </w:rPr>
        <w:t>Served-EUTRA-Cells-Information::= SEQUENCE {</w:t>
      </w:r>
    </w:p>
    <w:p w14:paraId="09240DEF" w14:textId="77777777" w:rsidR="001E7E8F" w:rsidRPr="00EA5FA7" w:rsidRDefault="001E7E8F" w:rsidP="001E7E8F">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47373D4D" w14:textId="77777777" w:rsidR="001E7E8F" w:rsidRPr="00EA5FA7" w:rsidRDefault="001E7E8F" w:rsidP="001E7E8F">
      <w:pPr>
        <w:pStyle w:val="PL"/>
        <w:rPr>
          <w:noProof w:val="0"/>
          <w:snapToGrid w:val="0"/>
        </w:rPr>
      </w:pPr>
      <w:r w:rsidRPr="00EA5FA7">
        <w:tab/>
      </w:r>
      <w:proofErr w:type="spellStart"/>
      <w:r w:rsidRPr="00EA5FA7">
        <w:rPr>
          <w:noProof w:val="0"/>
          <w:snapToGrid w:val="0"/>
        </w:rPr>
        <w:t>protectedEUTRAResourceIndication</w:t>
      </w:r>
      <w:proofErr w:type="spellEnd"/>
      <w:r w:rsidRPr="00EA5FA7">
        <w:rPr>
          <w:noProof w:val="0"/>
          <w:snapToGrid w:val="0"/>
        </w:rPr>
        <w:tab/>
      </w:r>
      <w:proofErr w:type="spellStart"/>
      <w:r w:rsidRPr="00EA5FA7">
        <w:rPr>
          <w:noProof w:val="0"/>
          <w:snapToGrid w:val="0"/>
        </w:rPr>
        <w:t>ProtectedEUTRAResourceIndication</w:t>
      </w:r>
      <w:proofErr w:type="spellEnd"/>
      <w:r w:rsidRPr="00EA5FA7">
        <w:rPr>
          <w:noProof w:val="0"/>
          <w:snapToGrid w:val="0"/>
        </w:rPr>
        <w:t>,</w:t>
      </w:r>
    </w:p>
    <w:p w14:paraId="2D3784A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{Served-EUTRA-Cell-Information-</w:t>
      </w:r>
      <w:proofErr w:type="spellStart"/>
      <w:r w:rsidRPr="00EA5FA7">
        <w:rPr>
          <w:noProof w:val="0"/>
          <w:snapToGrid w:val="0"/>
        </w:rPr>
        <w:t>ExtIEs</w:t>
      </w:r>
      <w:proofErr w:type="spellEnd"/>
      <w:r w:rsidRPr="00EA5FA7">
        <w:rPr>
          <w:noProof w:val="0"/>
          <w:snapToGrid w:val="0"/>
        </w:rPr>
        <w:t>} } OPTIONAL,</w:t>
      </w:r>
    </w:p>
    <w:p w14:paraId="45E88755" w14:textId="77777777" w:rsidR="001E7E8F" w:rsidRPr="00EA5FA7" w:rsidRDefault="001E7E8F" w:rsidP="001E7E8F">
      <w:pPr>
        <w:pStyle w:val="PL"/>
        <w:rPr>
          <w:noProof w:val="0"/>
          <w:snapToGrid w:val="0"/>
        </w:rPr>
      </w:pPr>
      <w:r w:rsidRPr="00EA5FA7">
        <w:rPr>
          <w:noProof w:val="0"/>
          <w:snapToGrid w:val="0"/>
        </w:rPr>
        <w:tab/>
        <w:t>...</w:t>
      </w:r>
    </w:p>
    <w:p w14:paraId="049C961C" w14:textId="77777777" w:rsidR="001E7E8F" w:rsidRPr="00EA5FA7" w:rsidRDefault="001E7E8F" w:rsidP="001E7E8F">
      <w:pPr>
        <w:pStyle w:val="PL"/>
        <w:rPr>
          <w:noProof w:val="0"/>
          <w:snapToGrid w:val="0"/>
        </w:rPr>
      </w:pPr>
      <w:r w:rsidRPr="00EA5FA7">
        <w:rPr>
          <w:noProof w:val="0"/>
          <w:snapToGrid w:val="0"/>
        </w:rPr>
        <w:t>}</w:t>
      </w:r>
    </w:p>
    <w:p w14:paraId="06375591" w14:textId="77777777" w:rsidR="001E7E8F" w:rsidRPr="00EA5FA7" w:rsidRDefault="001E7E8F" w:rsidP="001E7E8F">
      <w:pPr>
        <w:pStyle w:val="PL"/>
        <w:rPr>
          <w:noProof w:val="0"/>
          <w:snapToGrid w:val="0"/>
        </w:rPr>
      </w:pPr>
    </w:p>
    <w:p w14:paraId="13DA414B" w14:textId="77777777" w:rsidR="001E7E8F" w:rsidRPr="00EA5FA7" w:rsidRDefault="001E7E8F" w:rsidP="001E7E8F">
      <w:pPr>
        <w:pStyle w:val="PL"/>
        <w:rPr>
          <w:noProof w:val="0"/>
          <w:snapToGrid w:val="0"/>
        </w:rPr>
      </w:pPr>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xml:space="preserve"> </w:t>
      </w:r>
      <w:r w:rsidRPr="00EA5FA7">
        <w:rPr>
          <w:noProof w:val="0"/>
          <w:snapToGrid w:val="0"/>
        </w:rPr>
        <w:tab/>
        <w:t>F1AP-PROTOCOL-EXTENSION ::= {</w:t>
      </w:r>
    </w:p>
    <w:p w14:paraId="370794C4" w14:textId="77777777" w:rsidR="001E7E8F" w:rsidRPr="00EA5FA7" w:rsidRDefault="001E7E8F" w:rsidP="001E7E8F">
      <w:pPr>
        <w:pStyle w:val="PL"/>
        <w:rPr>
          <w:noProof w:val="0"/>
          <w:snapToGrid w:val="0"/>
        </w:rPr>
      </w:pPr>
      <w:r w:rsidRPr="00EA5FA7">
        <w:rPr>
          <w:noProof w:val="0"/>
          <w:snapToGrid w:val="0"/>
        </w:rPr>
        <w:tab/>
        <w:t>...</w:t>
      </w:r>
    </w:p>
    <w:p w14:paraId="38E2F7B9" w14:textId="77777777" w:rsidR="001E7E8F" w:rsidRPr="00EA5FA7" w:rsidRDefault="001E7E8F" w:rsidP="001E7E8F">
      <w:pPr>
        <w:pStyle w:val="PL"/>
        <w:rPr>
          <w:noProof w:val="0"/>
          <w:snapToGrid w:val="0"/>
        </w:rPr>
      </w:pPr>
      <w:r w:rsidRPr="00EA5FA7">
        <w:rPr>
          <w:noProof w:val="0"/>
          <w:snapToGrid w:val="0"/>
        </w:rPr>
        <w:t>}</w:t>
      </w:r>
    </w:p>
    <w:p w14:paraId="764649D9" w14:textId="77777777" w:rsidR="001E7E8F" w:rsidRPr="00EA5FA7" w:rsidRDefault="001E7E8F" w:rsidP="001E7E8F">
      <w:pPr>
        <w:pStyle w:val="PL"/>
        <w:rPr>
          <w:noProof w:val="0"/>
          <w:snapToGrid w:val="0"/>
        </w:rPr>
      </w:pPr>
    </w:p>
    <w:p w14:paraId="018BFB47" w14:textId="77777777" w:rsidR="001E7E8F" w:rsidRPr="00EA5FA7" w:rsidRDefault="001E7E8F" w:rsidP="001E7E8F">
      <w:pPr>
        <w:pStyle w:val="PL"/>
      </w:pPr>
      <w:r w:rsidRPr="00EA5FA7">
        <w:t>Service-State ::= ENUMERATED {</w:t>
      </w:r>
    </w:p>
    <w:p w14:paraId="72338691" w14:textId="77777777" w:rsidR="001E7E8F" w:rsidRPr="00EA5FA7" w:rsidRDefault="001E7E8F" w:rsidP="001E7E8F">
      <w:pPr>
        <w:pStyle w:val="PL"/>
        <w:rPr>
          <w:rFonts w:eastAsia="SimSun"/>
        </w:rPr>
      </w:pPr>
      <w:r w:rsidRPr="00EA5FA7">
        <w:tab/>
        <w:t>in-service,</w:t>
      </w:r>
    </w:p>
    <w:p w14:paraId="3DBE5639" w14:textId="77777777" w:rsidR="001E7E8F" w:rsidRPr="00EA5FA7" w:rsidRDefault="001E7E8F" w:rsidP="001E7E8F">
      <w:pPr>
        <w:pStyle w:val="PL"/>
        <w:rPr>
          <w:rFonts w:eastAsia="SimSun"/>
        </w:rPr>
      </w:pPr>
      <w:r w:rsidRPr="00EA5FA7">
        <w:rPr>
          <w:rFonts w:eastAsia="SimSun"/>
        </w:rPr>
        <w:tab/>
        <w:t>out-of-service,</w:t>
      </w:r>
    </w:p>
    <w:p w14:paraId="49FE9D27" w14:textId="77777777" w:rsidR="001E7E8F" w:rsidRPr="00EA5FA7" w:rsidRDefault="001E7E8F" w:rsidP="001E7E8F">
      <w:pPr>
        <w:pStyle w:val="PL"/>
      </w:pPr>
      <w:r w:rsidRPr="00EA5FA7">
        <w:tab/>
        <w:t>...</w:t>
      </w:r>
    </w:p>
    <w:p w14:paraId="47DFAFD8" w14:textId="77777777" w:rsidR="001E7E8F" w:rsidRPr="00EA5FA7" w:rsidRDefault="001E7E8F" w:rsidP="001E7E8F">
      <w:pPr>
        <w:pStyle w:val="PL"/>
      </w:pPr>
      <w:r w:rsidRPr="00EA5FA7">
        <w:t>}</w:t>
      </w:r>
    </w:p>
    <w:p w14:paraId="6B69C0AA" w14:textId="77777777" w:rsidR="001E7E8F" w:rsidRPr="00EA5FA7" w:rsidRDefault="001E7E8F" w:rsidP="001E7E8F">
      <w:pPr>
        <w:pStyle w:val="PL"/>
      </w:pPr>
    </w:p>
    <w:p w14:paraId="531139BC" w14:textId="77777777" w:rsidR="001E7E8F" w:rsidRPr="00EA5FA7" w:rsidRDefault="001E7E8F" w:rsidP="001E7E8F">
      <w:pPr>
        <w:pStyle w:val="PL"/>
        <w:rPr>
          <w:rFonts w:eastAsia="SimSun"/>
        </w:rPr>
      </w:pPr>
      <w:r w:rsidRPr="00EA5FA7">
        <w:t>Service-Status</w:t>
      </w:r>
      <w:r w:rsidRPr="00EA5FA7">
        <w:rPr>
          <w:rFonts w:eastAsia="SimSun"/>
        </w:rPr>
        <w:t xml:space="preserve"> ::= SEQUENCE {</w:t>
      </w:r>
    </w:p>
    <w:p w14:paraId="56E0C46D" w14:textId="77777777" w:rsidR="001E7E8F" w:rsidRPr="00EA5FA7" w:rsidRDefault="001E7E8F" w:rsidP="001E7E8F">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07DC6F5B" w14:textId="77777777" w:rsidR="001E7E8F" w:rsidRPr="00EA5FA7" w:rsidRDefault="001E7E8F" w:rsidP="001E7E8F">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EA89CCC"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1594146E" w14:textId="77777777" w:rsidR="001E7E8F" w:rsidRPr="00EA5FA7" w:rsidRDefault="001E7E8F" w:rsidP="001E7E8F">
      <w:pPr>
        <w:pStyle w:val="PL"/>
        <w:rPr>
          <w:rFonts w:eastAsia="SimSun"/>
        </w:rPr>
      </w:pPr>
      <w:r w:rsidRPr="00EA5FA7">
        <w:rPr>
          <w:rFonts w:eastAsia="SimSun"/>
        </w:rPr>
        <w:tab/>
        <w:t>...</w:t>
      </w:r>
    </w:p>
    <w:p w14:paraId="6CE07D06" w14:textId="77777777" w:rsidR="001E7E8F" w:rsidRPr="00EA5FA7" w:rsidRDefault="001E7E8F" w:rsidP="001E7E8F">
      <w:pPr>
        <w:pStyle w:val="PL"/>
        <w:rPr>
          <w:rFonts w:eastAsia="SimSun"/>
        </w:rPr>
      </w:pPr>
      <w:r w:rsidRPr="00EA5FA7">
        <w:rPr>
          <w:rFonts w:eastAsia="SimSun"/>
        </w:rPr>
        <w:t>}</w:t>
      </w:r>
    </w:p>
    <w:p w14:paraId="7B2950CD" w14:textId="77777777" w:rsidR="001E7E8F" w:rsidRPr="00EA5FA7" w:rsidRDefault="001E7E8F" w:rsidP="001E7E8F">
      <w:pPr>
        <w:pStyle w:val="PL"/>
        <w:rPr>
          <w:rFonts w:eastAsia="SimSun"/>
        </w:rPr>
      </w:pPr>
    </w:p>
    <w:p w14:paraId="7B0DD1F6" w14:textId="77777777" w:rsidR="001E7E8F" w:rsidRPr="00EA5FA7" w:rsidRDefault="001E7E8F" w:rsidP="001E7E8F">
      <w:pPr>
        <w:pStyle w:val="PL"/>
        <w:rPr>
          <w:rFonts w:eastAsia="SimSun"/>
        </w:rPr>
      </w:pPr>
      <w:r w:rsidRPr="00EA5FA7">
        <w:rPr>
          <w:rFonts w:eastAsia="SimSun"/>
        </w:rPr>
        <w:t xml:space="preserve">Service-Status-ExtIEs </w:t>
      </w:r>
      <w:r w:rsidRPr="00EA5FA7">
        <w:rPr>
          <w:rFonts w:eastAsia="SimSun"/>
        </w:rPr>
        <w:tab/>
        <w:t>F1AP-PROTOCOL-EXTENSION ::= {</w:t>
      </w:r>
    </w:p>
    <w:p w14:paraId="5C3CD68E" w14:textId="77777777" w:rsidR="001E7E8F" w:rsidRPr="00EA5FA7" w:rsidRDefault="001E7E8F" w:rsidP="001E7E8F">
      <w:pPr>
        <w:pStyle w:val="PL"/>
        <w:rPr>
          <w:rFonts w:eastAsia="SimSun"/>
        </w:rPr>
      </w:pPr>
      <w:r w:rsidRPr="00EA5FA7">
        <w:rPr>
          <w:rFonts w:eastAsia="SimSun"/>
        </w:rPr>
        <w:tab/>
        <w:t>...</w:t>
      </w:r>
    </w:p>
    <w:p w14:paraId="25000018" w14:textId="77777777" w:rsidR="001E7E8F" w:rsidRPr="00EA5FA7" w:rsidRDefault="001E7E8F" w:rsidP="001E7E8F">
      <w:pPr>
        <w:pStyle w:val="PL"/>
        <w:rPr>
          <w:rFonts w:eastAsia="SimSun"/>
        </w:rPr>
      </w:pPr>
      <w:r w:rsidRPr="00EA5FA7">
        <w:rPr>
          <w:rFonts w:eastAsia="SimSun"/>
        </w:rPr>
        <w:t>}</w:t>
      </w:r>
    </w:p>
    <w:p w14:paraId="0C1071E3" w14:textId="77777777" w:rsidR="001E7E8F" w:rsidRPr="00EA5FA7" w:rsidRDefault="001E7E8F" w:rsidP="001E7E8F">
      <w:pPr>
        <w:pStyle w:val="PL"/>
        <w:rPr>
          <w:rFonts w:eastAsia="SimSun"/>
          <w:snapToGrid w:val="0"/>
        </w:rPr>
      </w:pPr>
    </w:p>
    <w:p w14:paraId="6DEDCAC8" w14:textId="77777777" w:rsidR="001E7E8F" w:rsidRPr="00EA5FA7" w:rsidRDefault="001E7E8F" w:rsidP="001E7E8F">
      <w:pPr>
        <w:pStyle w:val="PL"/>
        <w:rPr>
          <w:noProof w:val="0"/>
          <w:snapToGrid w:val="0"/>
        </w:rPr>
      </w:pPr>
      <w:proofErr w:type="spellStart"/>
      <w:r w:rsidRPr="00EA5FA7">
        <w:rPr>
          <w:noProof w:val="0"/>
          <w:snapToGrid w:val="0"/>
        </w:rPr>
        <w:t>ShortDRXCycleLength</w:t>
      </w:r>
      <w:proofErr w:type="spellEnd"/>
      <w:r w:rsidRPr="00EA5FA7">
        <w:rPr>
          <w:noProof w:val="0"/>
          <w:snapToGrid w:val="0"/>
        </w:rPr>
        <w:t xml:space="preserve"> ::=  ENUMERATED {ms2, ms3, ms4, ms5, ms6, ms7, ms8, ms10, ms14, ms16, ms20, ms30, ms32, ms35, ms40, ms64, ms80, ms128, ms160, ms256, ms320, ms512, ms640, ...}</w:t>
      </w:r>
    </w:p>
    <w:p w14:paraId="56895922" w14:textId="77777777" w:rsidR="001E7E8F" w:rsidRPr="00EA5FA7" w:rsidRDefault="001E7E8F" w:rsidP="001E7E8F">
      <w:pPr>
        <w:pStyle w:val="PL"/>
        <w:rPr>
          <w:noProof w:val="0"/>
          <w:snapToGrid w:val="0"/>
        </w:rPr>
      </w:pPr>
    </w:p>
    <w:p w14:paraId="6E2D5E91" w14:textId="77777777" w:rsidR="001E7E8F" w:rsidRPr="00EA5FA7" w:rsidRDefault="001E7E8F" w:rsidP="001E7E8F">
      <w:pPr>
        <w:pStyle w:val="PL"/>
        <w:rPr>
          <w:noProof w:val="0"/>
          <w:snapToGrid w:val="0"/>
        </w:rPr>
      </w:pPr>
      <w:proofErr w:type="spellStart"/>
      <w:r w:rsidRPr="00EA5FA7">
        <w:rPr>
          <w:noProof w:val="0"/>
          <w:snapToGrid w:val="0"/>
        </w:rPr>
        <w:t>ShortDRXCycleTimer</w:t>
      </w:r>
      <w:proofErr w:type="spellEnd"/>
      <w:r w:rsidRPr="00EA5FA7">
        <w:rPr>
          <w:noProof w:val="0"/>
          <w:snapToGrid w:val="0"/>
        </w:rPr>
        <w:t xml:space="preserve"> ::= INTEGER (1..16)</w:t>
      </w:r>
    </w:p>
    <w:p w14:paraId="5D91CC1F" w14:textId="77777777" w:rsidR="001E7E8F" w:rsidRPr="00EA5FA7" w:rsidRDefault="001E7E8F" w:rsidP="001E7E8F">
      <w:pPr>
        <w:pStyle w:val="PL"/>
        <w:rPr>
          <w:noProof w:val="0"/>
          <w:snapToGrid w:val="0"/>
        </w:rPr>
      </w:pPr>
    </w:p>
    <w:p w14:paraId="3D50AD62" w14:textId="77777777" w:rsidR="001E7E8F" w:rsidRPr="00EA5FA7" w:rsidRDefault="001E7E8F" w:rsidP="001E7E8F">
      <w:pPr>
        <w:pStyle w:val="PL"/>
        <w:rPr>
          <w:noProof w:val="0"/>
          <w:snapToGrid w:val="0"/>
        </w:rPr>
      </w:pPr>
      <w:r w:rsidRPr="00EA5FA7">
        <w:rPr>
          <w:noProof w:val="0"/>
          <w:snapToGrid w:val="0"/>
        </w:rPr>
        <w:t>SIB1-message ::= OCTET STRING</w:t>
      </w:r>
    </w:p>
    <w:p w14:paraId="5B18668F" w14:textId="77777777" w:rsidR="001E7E8F" w:rsidRPr="00EA5FA7" w:rsidRDefault="001E7E8F" w:rsidP="001E7E8F">
      <w:pPr>
        <w:pStyle w:val="PL"/>
        <w:rPr>
          <w:noProof w:val="0"/>
          <w:snapToGrid w:val="0"/>
        </w:rPr>
      </w:pPr>
    </w:p>
    <w:p w14:paraId="5223739C" w14:textId="77777777" w:rsidR="001E7E8F" w:rsidRPr="00EA5FA7" w:rsidRDefault="001E7E8F" w:rsidP="001E7E8F">
      <w:pPr>
        <w:pStyle w:val="PL"/>
        <w:rPr>
          <w:noProof w:val="0"/>
          <w:snapToGrid w:val="0"/>
        </w:rPr>
      </w:pPr>
      <w:proofErr w:type="spellStart"/>
      <w:r w:rsidRPr="00EA5FA7">
        <w:rPr>
          <w:noProof w:val="0"/>
          <w:snapToGrid w:val="0"/>
        </w:rPr>
        <w:t>SItype</w:t>
      </w:r>
      <w:proofErr w:type="spellEnd"/>
      <w:r w:rsidRPr="00EA5FA7">
        <w:rPr>
          <w:noProof w:val="0"/>
          <w:snapToGrid w:val="0"/>
        </w:rPr>
        <w:t xml:space="preserve"> ::= </w:t>
      </w:r>
      <w:r w:rsidRPr="00EA5FA7">
        <w:rPr>
          <w:snapToGrid w:val="0"/>
        </w:rPr>
        <w:t>INTEGER (1..32, ...)</w:t>
      </w:r>
    </w:p>
    <w:p w14:paraId="35170495" w14:textId="77777777" w:rsidR="001E7E8F" w:rsidRPr="00EA5FA7" w:rsidRDefault="001E7E8F" w:rsidP="001E7E8F">
      <w:pPr>
        <w:pStyle w:val="PL"/>
        <w:rPr>
          <w:noProof w:val="0"/>
          <w:snapToGrid w:val="0"/>
        </w:rPr>
      </w:pPr>
    </w:p>
    <w:p w14:paraId="4F17AAF5" w14:textId="77777777" w:rsidR="001E7E8F" w:rsidRPr="00EA5FA7" w:rsidRDefault="001E7E8F" w:rsidP="001E7E8F">
      <w:pPr>
        <w:pStyle w:val="PL"/>
        <w:rPr>
          <w:noProof w:val="0"/>
          <w:snapToGrid w:val="0"/>
        </w:rPr>
      </w:pPr>
      <w:proofErr w:type="spellStart"/>
      <w:r w:rsidRPr="00EA5FA7">
        <w:rPr>
          <w:noProof w:val="0"/>
          <w:snapToGrid w:val="0"/>
        </w:rPr>
        <w:t>SItype</w:t>
      </w:r>
      <w:proofErr w:type="spellEnd"/>
      <w:r w:rsidRPr="00EA5FA7">
        <w:rPr>
          <w:noProof w:val="0"/>
          <w:snapToGrid w:val="0"/>
        </w:rPr>
        <w:t xml:space="preserve">-List ::= SEQUENCE (SIZE(1.. </w:t>
      </w:r>
      <w:proofErr w:type="spellStart"/>
      <w:r w:rsidRPr="00EA5FA7">
        <w:rPr>
          <w:noProof w:val="0"/>
          <w:snapToGrid w:val="0"/>
        </w:rPr>
        <w:t>maxnoofSITypes</w:t>
      </w:r>
      <w:proofErr w:type="spellEnd"/>
      <w:r w:rsidRPr="00EA5FA7">
        <w:rPr>
          <w:noProof w:val="0"/>
          <w:snapToGrid w:val="0"/>
        </w:rPr>
        <w:t xml:space="preserve">)) OF </w:t>
      </w:r>
      <w:proofErr w:type="spellStart"/>
      <w:r w:rsidRPr="00EA5FA7">
        <w:rPr>
          <w:noProof w:val="0"/>
          <w:snapToGrid w:val="0"/>
        </w:rPr>
        <w:t>SItype</w:t>
      </w:r>
      <w:proofErr w:type="spellEnd"/>
      <w:r w:rsidRPr="00EA5FA7">
        <w:rPr>
          <w:noProof w:val="0"/>
          <w:snapToGrid w:val="0"/>
        </w:rPr>
        <w:t>-Item</w:t>
      </w:r>
    </w:p>
    <w:p w14:paraId="5A06693F" w14:textId="77777777" w:rsidR="001E7E8F" w:rsidRPr="00EA5FA7" w:rsidRDefault="001E7E8F" w:rsidP="001E7E8F">
      <w:pPr>
        <w:pStyle w:val="PL"/>
        <w:rPr>
          <w:noProof w:val="0"/>
          <w:snapToGrid w:val="0"/>
        </w:rPr>
      </w:pPr>
    </w:p>
    <w:p w14:paraId="43007379" w14:textId="77777777" w:rsidR="001E7E8F" w:rsidRPr="00EA5FA7" w:rsidRDefault="001E7E8F" w:rsidP="001E7E8F">
      <w:pPr>
        <w:pStyle w:val="PL"/>
        <w:rPr>
          <w:noProof w:val="0"/>
          <w:snapToGrid w:val="0"/>
        </w:rPr>
      </w:pPr>
      <w:proofErr w:type="spellStart"/>
      <w:r w:rsidRPr="00EA5FA7">
        <w:rPr>
          <w:noProof w:val="0"/>
          <w:snapToGrid w:val="0"/>
        </w:rPr>
        <w:t>SItype</w:t>
      </w:r>
      <w:proofErr w:type="spellEnd"/>
      <w:r w:rsidRPr="00EA5FA7">
        <w:rPr>
          <w:noProof w:val="0"/>
          <w:snapToGrid w:val="0"/>
        </w:rPr>
        <w:t>-Item ::= SEQUENCE {</w:t>
      </w:r>
    </w:p>
    <w:p w14:paraId="035ABDC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sItype</w:t>
      </w:r>
      <w:proofErr w:type="spellEnd"/>
      <w:r w:rsidRPr="00EA5FA7">
        <w:rPr>
          <w:noProof w:val="0"/>
          <w:snapToGrid w:val="0"/>
        </w:rPr>
        <w:tab/>
      </w:r>
      <w:r w:rsidRPr="00EA5FA7">
        <w:rPr>
          <w:noProof w:val="0"/>
          <w:snapToGrid w:val="0"/>
        </w:rPr>
        <w:tab/>
      </w:r>
      <w:proofErr w:type="spellStart"/>
      <w:r w:rsidRPr="00EA5FA7">
        <w:rPr>
          <w:noProof w:val="0"/>
          <w:snapToGrid w:val="0"/>
        </w:rPr>
        <w:t>SItype</w:t>
      </w:r>
      <w:proofErr w:type="spellEnd"/>
      <w:r w:rsidRPr="00EA5FA7">
        <w:rPr>
          <w:noProof w:val="0"/>
          <w:snapToGrid w:val="0"/>
        </w:rPr>
        <w:tab/>
        <w:t>,</w:t>
      </w:r>
    </w:p>
    <w:p w14:paraId="4B2F467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SItype-ItemExtIEs</w:t>
      </w:r>
      <w:proofErr w:type="spellEnd"/>
      <w:r w:rsidRPr="00EA5FA7">
        <w:rPr>
          <w:noProof w:val="0"/>
          <w:snapToGrid w:val="0"/>
        </w:rPr>
        <w:t xml:space="preserve"> } }</w:t>
      </w:r>
      <w:r w:rsidRPr="00EA5FA7">
        <w:rPr>
          <w:noProof w:val="0"/>
          <w:snapToGrid w:val="0"/>
        </w:rPr>
        <w:tab/>
        <w:t>OPTIONAL</w:t>
      </w:r>
    </w:p>
    <w:p w14:paraId="6FAE645E" w14:textId="77777777" w:rsidR="001E7E8F" w:rsidRPr="00EA5FA7" w:rsidRDefault="001E7E8F" w:rsidP="001E7E8F">
      <w:pPr>
        <w:pStyle w:val="PL"/>
        <w:rPr>
          <w:noProof w:val="0"/>
          <w:snapToGrid w:val="0"/>
        </w:rPr>
      </w:pPr>
      <w:r w:rsidRPr="00EA5FA7">
        <w:rPr>
          <w:noProof w:val="0"/>
          <w:snapToGrid w:val="0"/>
        </w:rPr>
        <w:t>}</w:t>
      </w:r>
    </w:p>
    <w:p w14:paraId="104D6C01" w14:textId="77777777" w:rsidR="001E7E8F" w:rsidRPr="00EA5FA7" w:rsidRDefault="001E7E8F" w:rsidP="001E7E8F">
      <w:pPr>
        <w:pStyle w:val="PL"/>
        <w:rPr>
          <w:noProof w:val="0"/>
          <w:snapToGrid w:val="0"/>
        </w:rPr>
      </w:pPr>
    </w:p>
    <w:p w14:paraId="05350D9A" w14:textId="77777777" w:rsidR="001E7E8F" w:rsidRPr="00EA5FA7" w:rsidRDefault="001E7E8F" w:rsidP="001E7E8F">
      <w:pPr>
        <w:pStyle w:val="PL"/>
        <w:rPr>
          <w:noProof w:val="0"/>
          <w:snapToGrid w:val="0"/>
        </w:rPr>
      </w:pPr>
      <w:proofErr w:type="spellStart"/>
      <w:r w:rsidRPr="00EA5FA7">
        <w:rPr>
          <w:noProof w:val="0"/>
          <w:snapToGrid w:val="0"/>
        </w:rPr>
        <w:t>SItype-ItemExtIEs</w:t>
      </w:r>
      <w:proofErr w:type="spellEnd"/>
      <w:r w:rsidRPr="00EA5FA7">
        <w:rPr>
          <w:noProof w:val="0"/>
          <w:snapToGrid w:val="0"/>
        </w:rPr>
        <w:t xml:space="preserve"> </w:t>
      </w:r>
      <w:r w:rsidRPr="00EA5FA7">
        <w:rPr>
          <w:noProof w:val="0"/>
          <w:snapToGrid w:val="0"/>
        </w:rPr>
        <w:tab/>
        <w:t>F1AP-PROTOCOL-EXTENSION ::= {</w:t>
      </w:r>
    </w:p>
    <w:p w14:paraId="5F577900" w14:textId="77777777" w:rsidR="001E7E8F" w:rsidRPr="00EA5FA7" w:rsidRDefault="001E7E8F" w:rsidP="001E7E8F">
      <w:pPr>
        <w:pStyle w:val="PL"/>
        <w:rPr>
          <w:noProof w:val="0"/>
          <w:snapToGrid w:val="0"/>
        </w:rPr>
      </w:pPr>
      <w:r w:rsidRPr="00EA5FA7">
        <w:rPr>
          <w:noProof w:val="0"/>
          <w:snapToGrid w:val="0"/>
        </w:rPr>
        <w:tab/>
        <w:t>...</w:t>
      </w:r>
    </w:p>
    <w:p w14:paraId="39C9EDB6" w14:textId="77777777" w:rsidR="001E7E8F" w:rsidRPr="00EA5FA7" w:rsidRDefault="001E7E8F" w:rsidP="001E7E8F">
      <w:pPr>
        <w:pStyle w:val="PL"/>
        <w:rPr>
          <w:noProof w:val="0"/>
          <w:snapToGrid w:val="0"/>
        </w:rPr>
      </w:pPr>
      <w:r w:rsidRPr="00EA5FA7">
        <w:rPr>
          <w:noProof w:val="0"/>
          <w:snapToGrid w:val="0"/>
        </w:rPr>
        <w:t>}</w:t>
      </w:r>
    </w:p>
    <w:p w14:paraId="12B12A80" w14:textId="77777777" w:rsidR="001E7E8F" w:rsidRPr="00EA5FA7" w:rsidRDefault="001E7E8F" w:rsidP="001E7E8F">
      <w:pPr>
        <w:pStyle w:val="PL"/>
        <w:rPr>
          <w:noProof w:val="0"/>
          <w:snapToGrid w:val="0"/>
        </w:rPr>
      </w:pPr>
    </w:p>
    <w:p w14:paraId="31B819A3" w14:textId="77777777" w:rsidR="001E7E8F" w:rsidRPr="00EA5FA7" w:rsidRDefault="001E7E8F" w:rsidP="001E7E8F">
      <w:pPr>
        <w:pStyle w:val="PL"/>
        <w:rPr>
          <w:noProof w:val="0"/>
          <w:snapToGrid w:val="0"/>
        </w:rPr>
      </w:pPr>
      <w:proofErr w:type="spellStart"/>
      <w:r w:rsidRPr="00EA5FA7">
        <w:rPr>
          <w:noProof w:val="0"/>
          <w:snapToGrid w:val="0"/>
        </w:rPr>
        <w:t>SibtypetobeupdatedListItem</w:t>
      </w:r>
      <w:proofErr w:type="spellEnd"/>
      <w:r w:rsidRPr="00EA5FA7">
        <w:rPr>
          <w:noProof w:val="0"/>
          <w:snapToGrid w:val="0"/>
        </w:rPr>
        <w:t xml:space="preserve"> ::= SEQUENCE {</w:t>
      </w:r>
    </w:p>
    <w:p w14:paraId="7EBC5156"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sIBtype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t xml:space="preserve">INTEGER (2..32,...), </w:t>
      </w:r>
    </w:p>
    <w:p w14:paraId="1989494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sIBmessage</w:t>
      </w:r>
      <w:proofErr w:type="spellEnd"/>
      <w:r w:rsidRPr="00EA5FA7">
        <w:rPr>
          <w:noProof w:val="0"/>
          <w:snapToGrid w:val="0"/>
        </w:rPr>
        <w:tab/>
      </w:r>
      <w:r w:rsidRPr="00EA5FA7">
        <w:rPr>
          <w:noProof w:val="0"/>
          <w:snapToGrid w:val="0"/>
        </w:rPr>
        <w:tab/>
      </w:r>
      <w:r w:rsidRPr="00EA5FA7">
        <w:rPr>
          <w:noProof w:val="0"/>
          <w:snapToGrid w:val="0"/>
        </w:rPr>
        <w:tab/>
        <w:t xml:space="preserve">OCTET STRING, </w:t>
      </w:r>
    </w:p>
    <w:p w14:paraId="42CC0394"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valueTag</w:t>
      </w:r>
      <w:proofErr w:type="spellEnd"/>
      <w:r w:rsidRPr="00EA5FA7">
        <w:rPr>
          <w:noProof w:val="0"/>
          <w:snapToGrid w:val="0"/>
        </w:rPr>
        <w:tab/>
      </w:r>
      <w:r w:rsidRPr="00EA5FA7">
        <w:rPr>
          <w:noProof w:val="0"/>
          <w:snapToGrid w:val="0"/>
        </w:rPr>
        <w:tab/>
      </w:r>
      <w:r w:rsidRPr="00EA5FA7">
        <w:rPr>
          <w:noProof w:val="0"/>
          <w:snapToGrid w:val="0"/>
        </w:rPr>
        <w:tab/>
        <w:t xml:space="preserve">INTEGER (0..31,...), </w:t>
      </w:r>
    </w:p>
    <w:p w14:paraId="27B20AC0"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SibtypetobeupdatedListItem-ExtIEs</w:t>
      </w:r>
      <w:proofErr w:type="spellEnd"/>
      <w:r w:rsidRPr="00EA5FA7">
        <w:rPr>
          <w:noProof w:val="0"/>
          <w:snapToGrid w:val="0"/>
        </w:rPr>
        <w:t xml:space="preserve"> } }</w:t>
      </w:r>
      <w:r w:rsidRPr="00EA5FA7">
        <w:rPr>
          <w:noProof w:val="0"/>
          <w:snapToGrid w:val="0"/>
        </w:rPr>
        <w:tab/>
        <w:t>OPTIONAL,</w:t>
      </w:r>
    </w:p>
    <w:p w14:paraId="74533440" w14:textId="77777777" w:rsidR="001E7E8F" w:rsidRPr="00EA5FA7" w:rsidRDefault="001E7E8F" w:rsidP="001E7E8F">
      <w:pPr>
        <w:pStyle w:val="PL"/>
        <w:rPr>
          <w:noProof w:val="0"/>
          <w:snapToGrid w:val="0"/>
        </w:rPr>
      </w:pPr>
      <w:r w:rsidRPr="00EA5FA7">
        <w:rPr>
          <w:noProof w:val="0"/>
          <w:snapToGrid w:val="0"/>
        </w:rPr>
        <w:tab/>
        <w:t>...</w:t>
      </w:r>
    </w:p>
    <w:p w14:paraId="3708668C" w14:textId="77777777" w:rsidR="001E7E8F" w:rsidRPr="00EA5FA7" w:rsidRDefault="001E7E8F" w:rsidP="001E7E8F">
      <w:pPr>
        <w:pStyle w:val="PL"/>
        <w:rPr>
          <w:noProof w:val="0"/>
          <w:snapToGrid w:val="0"/>
        </w:rPr>
      </w:pPr>
      <w:r w:rsidRPr="00EA5FA7">
        <w:rPr>
          <w:noProof w:val="0"/>
          <w:snapToGrid w:val="0"/>
        </w:rPr>
        <w:t>}</w:t>
      </w:r>
    </w:p>
    <w:p w14:paraId="5852E6E5" w14:textId="77777777" w:rsidR="001E7E8F" w:rsidRPr="00EA5FA7" w:rsidRDefault="001E7E8F" w:rsidP="001E7E8F">
      <w:pPr>
        <w:pStyle w:val="PL"/>
        <w:rPr>
          <w:noProof w:val="0"/>
          <w:snapToGrid w:val="0"/>
        </w:rPr>
      </w:pPr>
    </w:p>
    <w:p w14:paraId="7F70B774" w14:textId="77777777" w:rsidR="001E7E8F" w:rsidRPr="00EA5FA7" w:rsidRDefault="001E7E8F" w:rsidP="001E7E8F">
      <w:pPr>
        <w:pStyle w:val="PL"/>
        <w:rPr>
          <w:noProof w:val="0"/>
          <w:snapToGrid w:val="0"/>
        </w:rPr>
      </w:pPr>
      <w:proofErr w:type="spellStart"/>
      <w:r w:rsidRPr="00EA5FA7">
        <w:rPr>
          <w:noProof w:val="0"/>
          <w:snapToGrid w:val="0"/>
        </w:rPr>
        <w:t>SibtypetobeupdatedListItem-ExtIEs</w:t>
      </w:r>
      <w:proofErr w:type="spellEnd"/>
      <w:r w:rsidRPr="00EA5FA7">
        <w:rPr>
          <w:noProof w:val="0"/>
          <w:snapToGrid w:val="0"/>
        </w:rPr>
        <w:t xml:space="preserve"> </w:t>
      </w:r>
      <w:r w:rsidRPr="00EA5FA7">
        <w:rPr>
          <w:noProof w:val="0"/>
          <w:snapToGrid w:val="0"/>
        </w:rPr>
        <w:tab/>
        <w:t>F1AP-PROTOCOL-EXTENSION ::= {</w:t>
      </w:r>
    </w:p>
    <w:p w14:paraId="223ADC4C" w14:textId="77777777" w:rsidR="001E7E8F" w:rsidRPr="00EA5FA7" w:rsidRDefault="001E7E8F" w:rsidP="001E7E8F">
      <w:pPr>
        <w:pStyle w:val="PL"/>
        <w:rPr>
          <w:noProof w:val="0"/>
          <w:snapToGrid w:val="0"/>
        </w:rPr>
      </w:pPr>
      <w:r>
        <w:rPr>
          <w:noProof w:val="0"/>
          <w:snapToGrid w:val="0"/>
        </w:rPr>
        <w:tab/>
      </w:r>
      <w:r w:rsidRPr="00EA5FA7">
        <w:rPr>
          <w:noProof w:val="0"/>
          <w:snapToGrid w:val="0"/>
        </w:rPr>
        <w:t>{ID</w:t>
      </w:r>
      <w:r w:rsidRPr="00EA5FA7">
        <w:rPr>
          <w:noProof w:val="0"/>
          <w:snapToGrid w:val="0"/>
        </w:rPr>
        <w:tab/>
        <w:t>id-</w:t>
      </w:r>
      <w:proofErr w:type="spellStart"/>
      <w:r w:rsidRPr="00EA5FA7">
        <w:rPr>
          <w:noProof w:val="0"/>
          <w:snapToGrid w:val="0"/>
        </w:rPr>
        <w:t>areaScope</w:t>
      </w:r>
      <w:proofErr w:type="spellEnd"/>
      <w:r w:rsidRPr="00EA5FA7">
        <w:rPr>
          <w:noProof w:val="0"/>
          <w:snapToGrid w:val="0"/>
        </w:rPr>
        <w:tab/>
        <w:t>CRITICALITY ignore</w:t>
      </w:r>
      <w:r w:rsidRPr="00EA5FA7">
        <w:rPr>
          <w:noProof w:val="0"/>
          <w:snapToGrid w:val="0"/>
        </w:rPr>
        <w:tab/>
        <w:t>EXTENSION</w:t>
      </w:r>
      <w:r w:rsidRPr="00EA5FA7">
        <w:rPr>
          <w:noProof w:val="0"/>
          <w:snapToGrid w:val="0"/>
        </w:rPr>
        <w:tab/>
      </w:r>
      <w:proofErr w:type="spellStart"/>
      <w:r w:rsidRPr="00EA5FA7">
        <w:rPr>
          <w:noProof w:val="0"/>
          <w:snapToGrid w:val="0"/>
        </w:rPr>
        <w:t>AreaScope</w:t>
      </w:r>
      <w:proofErr w:type="spellEnd"/>
      <w:r w:rsidRPr="00EA5FA7">
        <w:rPr>
          <w:noProof w:val="0"/>
          <w:snapToGrid w:val="0"/>
        </w:rPr>
        <w:tab/>
        <w:t>PRESENCE optional},</w:t>
      </w:r>
    </w:p>
    <w:p w14:paraId="47220C87" w14:textId="77777777" w:rsidR="001E7E8F" w:rsidRPr="00EA5FA7" w:rsidRDefault="001E7E8F" w:rsidP="001E7E8F">
      <w:pPr>
        <w:pStyle w:val="PL"/>
        <w:rPr>
          <w:noProof w:val="0"/>
          <w:snapToGrid w:val="0"/>
        </w:rPr>
      </w:pPr>
      <w:r w:rsidRPr="00EA5FA7">
        <w:rPr>
          <w:noProof w:val="0"/>
          <w:snapToGrid w:val="0"/>
        </w:rPr>
        <w:tab/>
        <w:t>...</w:t>
      </w:r>
    </w:p>
    <w:p w14:paraId="00476460" w14:textId="77777777" w:rsidR="001E7E8F" w:rsidRPr="00EA5FA7" w:rsidRDefault="001E7E8F" w:rsidP="001E7E8F">
      <w:pPr>
        <w:pStyle w:val="PL"/>
        <w:rPr>
          <w:noProof w:val="0"/>
          <w:snapToGrid w:val="0"/>
        </w:rPr>
      </w:pPr>
      <w:r w:rsidRPr="00EA5FA7">
        <w:rPr>
          <w:noProof w:val="0"/>
          <w:snapToGrid w:val="0"/>
        </w:rPr>
        <w:t>}</w:t>
      </w:r>
    </w:p>
    <w:p w14:paraId="4DE2555F" w14:textId="77777777" w:rsidR="001E7E8F" w:rsidRDefault="001E7E8F" w:rsidP="001E7E8F">
      <w:pPr>
        <w:pStyle w:val="PL"/>
        <w:rPr>
          <w:ins w:id="1723" w:author="Author"/>
          <w:noProof w:val="0"/>
        </w:rPr>
      </w:pPr>
    </w:p>
    <w:p w14:paraId="7EF1F494" w14:textId="77777777" w:rsidR="001E7E8F" w:rsidRDefault="001E7E8F" w:rsidP="001E7E8F">
      <w:pPr>
        <w:pStyle w:val="PL"/>
        <w:rPr>
          <w:ins w:id="1724" w:author="Author"/>
          <w:noProof w:val="0"/>
        </w:rPr>
      </w:pPr>
      <w:proofErr w:type="spellStart"/>
      <w:ins w:id="1725" w:author="Author">
        <w:r>
          <w:rPr>
            <w:noProof w:val="0"/>
          </w:rPr>
          <w:t>SliceAvailableCapacity</w:t>
        </w:r>
        <w:proofErr w:type="spellEnd"/>
        <w:r>
          <w:rPr>
            <w:noProof w:val="0"/>
          </w:rPr>
          <w:t xml:space="preserve"> </w:t>
        </w:r>
        <w:r w:rsidRPr="00EA5FA7">
          <w:rPr>
            <w:noProof w:val="0"/>
          </w:rPr>
          <w:t>::= SEQUENCE {</w:t>
        </w:r>
      </w:ins>
    </w:p>
    <w:p w14:paraId="2340BC8A" w14:textId="77777777" w:rsidR="001E7E8F" w:rsidRPr="00EA5FA7" w:rsidRDefault="001E7E8F" w:rsidP="001E7E8F">
      <w:pPr>
        <w:pStyle w:val="PL"/>
        <w:rPr>
          <w:ins w:id="1726" w:author="Author"/>
          <w:noProof w:val="0"/>
        </w:rPr>
      </w:pPr>
      <w:ins w:id="1727" w:author="Author">
        <w:r>
          <w:rPr>
            <w:noProof w:val="0"/>
          </w:rPr>
          <w:lastRenderedPageBreak/>
          <w:tab/>
        </w:r>
        <w:proofErr w:type="spellStart"/>
        <w:r>
          <w:rPr>
            <w:noProof w:val="0"/>
          </w:rPr>
          <w:t>sliceAvailable</w:t>
        </w:r>
        <w:r w:rsidRPr="00117A82">
          <w:rPr>
            <w:noProof w:val="0"/>
          </w:rPr>
          <w:t>CapacityList</w:t>
        </w:r>
        <w:proofErr w:type="spellEnd"/>
        <w:r>
          <w:rPr>
            <w:noProof w:val="0"/>
          </w:rPr>
          <w:tab/>
        </w:r>
        <w:proofErr w:type="spellStart"/>
        <w:r>
          <w:rPr>
            <w:noProof w:val="0"/>
          </w:rPr>
          <w:t>SliceAvailable</w:t>
        </w:r>
        <w:r w:rsidRPr="00117A82">
          <w:rPr>
            <w:noProof w:val="0"/>
          </w:rPr>
          <w:t>CapacityList</w:t>
        </w:r>
        <w:proofErr w:type="spellEnd"/>
        <w:r>
          <w:rPr>
            <w:noProof w:val="0"/>
          </w:rPr>
          <w:t>,</w:t>
        </w:r>
      </w:ins>
    </w:p>
    <w:p w14:paraId="058DCDD5" w14:textId="77777777" w:rsidR="001E7E8F" w:rsidRPr="00EA5FA7" w:rsidRDefault="001E7E8F" w:rsidP="001E7E8F">
      <w:pPr>
        <w:pStyle w:val="PL"/>
        <w:rPr>
          <w:ins w:id="1728" w:author="Author"/>
          <w:noProof w:val="0"/>
        </w:rPr>
      </w:pPr>
      <w:ins w:id="1729"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SliceAvailableCapacity-ExtIEs</w:t>
        </w:r>
        <w:proofErr w:type="spellEnd"/>
        <w:r>
          <w:rPr>
            <w:noProof w:val="0"/>
          </w:rPr>
          <w:t>} } OPTIONAL</w:t>
        </w:r>
      </w:ins>
    </w:p>
    <w:p w14:paraId="2C1E13BC" w14:textId="77777777" w:rsidR="001E7E8F" w:rsidRPr="00EA5FA7" w:rsidRDefault="001E7E8F" w:rsidP="001E7E8F">
      <w:pPr>
        <w:pStyle w:val="PL"/>
        <w:rPr>
          <w:ins w:id="1730" w:author="Author"/>
          <w:noProof w:val="0"/>
        </w:rPr>
      </w:pPr>
      <w:ins w:id="1731" w:author="Author">
        <w:r w:rsidRPr="00EA5FA7">
          <w:rPr>
            <w:noProof w:val="0"/>
          </w:rPr>
          <w:t>}</w:t>
        </w:r>
      </w:ins>
    </w:p>
    <w:p w14:paraId="18E7E559" w14:textId="77777777" w:rsidR="001E7E8F" w:rsidRPr="00EA5FA7" w:rsidRDefault="001E7E8F" w:rsidP="001E7E8F">
      <w:pPr>
        <w:pStyle w:val="PL"/>
        <w:rPr>
          <w:ins w:id="1732" w:author="Author"/>
          <w:noProof w:val="0"/>
        </w:rPr>
      </w:pPr>
    </w:p>
    <w:p w14:paraId="135636D7" w14:textId="77777777" w:rsidR="001E7E8F" w:rsidRPr="00EA5FA7" w:rsidRDefault="001E7E8F" w:rsidP="001E7E8F">
      <w:pPr>
        <w:pStyle w:val="PL"/>
        <w:rPr>
          <w:ins w:id="1733" w:author="Author"/>
          <w:noProof w:val="0"/>
        </w:rPr>
      </w:pPr>
      <w:proofErr w:type="spellStart"/>
      <w:ins w:id="1734" w:author="Author">
        <w:r>
          <w:rPr>
            <w:noProof w:val="0"/>
          </w:rPr>
          <w:t>SliceAvailableCapacity</w:t>
        </w:r>
        <w:r w:rsidRPr="00EA5FA7">
          <w:rPr>
            <w:noProof w:val="0"/>
          </w:rPr>
          <w:t>-ExtIEs</w:t>
        </w:r>
        <w:proofErr w:type="spellEnd"/>
        <w:r w:rsidRPr="00EA5FA7">
          <w:rPr>
            <w:noProof w:val="0"/>
          </w:rPr>
          <w:t xml:space="preserve"> </w:t>
        </w:r>
        <w:r w:rsidRPr="00EA5FA7">
          <w:rPr>
            <w:noProof w:val="0"/>
          </w:rPr>
          <w:tab/>
          <w:t>F1AP-PROTOCOL-EXTENSION ::= {</w:t>
        </w:r>
      </w:ins>
    </w:p>
    <w:p w14:paraId="6D828FB9" w14:textId="77777777" w:rsidR="001E7E8F" w:rsidRPr="00EA5FA7" w:rsidRDefault="001E7E8F" w:rsidP="001E7E8F">
      <w:pPr>
        <w:pStyle w:val="PL"/>
        <w:rPr>
          <w:ins w:id="1735" w:author="Author"/>
          <w:noProof w:val="0"/>
        </w:rPr>
      </w:pPr>
      <w:ins w:id="1736" w:author="Author">
        <w:r w:rsidRPr="00EA5FA7">
          <w:rPr>
            <w:noProof w:val="0"/>
          </w:rPr>
          <w:tab/>
          <w:t>...</w:t>
        </w:r>
      </w:ins>
    </w:p>
    <w:p w14:paraId="44D0A032" w14:textId="77777777" w:rsidR="001E7E8F" w:rsidRPr="00EA5FA7" w:rsidRDefault="001E7E8F" w:rsidP="001E7E8F">
      <w:pPr>
        <w:pStyle w:val="PL"/>
        <w:rPr>
          <w:ins w:id="1737" w:author="Author"/>
          <w:noProof w:val="0"/>
        </w:rPr>
      </w:pPr>
      <w:ins w:id="1738" w:author="Author">
        <w:r w:rsidRPr="00EA5FA7">
          <w:rPr>
            <w:noProof w:val="0"/>
          </w:rPr>
          <w:t>}</w:t>
        </w:r>
      </w:ins>
    </w:p>
    <w:p w14:paraId="129E7EE6" w14:textId="77777777" w:rsidR="001E7E8F" w:rsidRDefault="001E7E8F" w:rsidP="001E7E8F">
      <w:pPr>
        <w:pStyle w:val="PL"/>
        <w:rPr>
          <w:ins w:id="1739" w:author="Author"/>
        </w:rPr>
      </w:pPr>
    </w:p>
    <w:p w14:paraId="65770423" w14:textId="77777777" w:rsidR="001E7E8F" w:rsidRDefault="001E7E8F" w:rsidP="001E7E8F">
      <w:pPr>
        <w:pStyle w:val="PL"/>
        <w:rPr>
          <w:ins w:id="1740" w:author="Author"/>
        </w:rPr>
      </w:pPr>
      <w:proofErr w:type="spellStart"/>
      <w:ins w:id="1741" w:author="Author">
        <w:r>
          <w:rPr>
            <w:noProof w:val="0"/>
          </w:rPr>
          <w:t>SliceAvailable</w:t>
        </w:r>
        <w:r w:rsidRPr="00117A82">
          <w:rPr>
            <w:noProof w:val="0"/>
          </w:rPr>
          <w:t>CapacityList</w:t>
        </w:r>
        <w:proofErr w:type="spellEnd"/>
        <w:r>
          <w:rPr>
            <w:noProof w:val="0"/>
          </w:rPr>
          <w:t xml:space="preserve"> ::= </w:t>
        </w:r>
        <w:r w:rsidRPr="00EA5FA7">
          <w:t xml:space="preserve">SEQUENCE (SIZE(1.. </w:t>
        </w:r>
        <w:r>
          <w:t xml:space="preserve">maxnoofBPLMNsNR)) OF </w:t>
        </w:r>
        <w:proofErr w:type="spellStart"/>
        <w:r>
          <w:rPr>
            <w:noProof w:val="0"/>
          </w:rPr>
          <w:t>SliceAvailableCapacity</w:t>
        </w:r>
        <w:r w:rsidRPr="00EA5FA7">
          <w:t>Item</w:t>
        </w:r>
        <w:proofErr w:type="spellEnd"/>
      </w:ins>
    </w:p>
    <w:p w14:paraId="21E6909A" w14:textId="77777777" w:rsidR="001E7E8F" w:rsidRDefault="001E7E8F" w:rsidP="001E7E8F">
      <w:pPr>
        <w:pStyle w:val="PL"/>
        <w:rPr>
          <w:ins w:id="1742" w:author="Author"/>
        </w:rPr>
      </w:pPr>
    </w:p>
    <w:p w14:paraId="25462E47" w14:textId="77777777" w:rsidR="001E7E8F" w:rsidRDefault="001E7E8F" w:rsidP="001E7E8F">
      <w:pPr>
        <w:pStyle w:val="PL"/>
        <w:rPr>
          <w:ins w:id="1743" w:author="Author"/>
          <w:noProof w:val="0"/>
        </w:rPr>
      </w:pPr>
      <w:proofErr w:type="spellStart"/>
      <w:ins w:id="1744" w:author="Author">
        <w:r>
          <w:rPr>
            <w:noProof w:val="0"/>
          </w:rPr>
          <w:t>SliceAvailableCapacity</w:t>
        </w:r>
        <w:r w:rsidRPr="00EA5FA7">
          <w:t>Item</w:t>
        </w:r>
        <w:proofErr w:type="spellEnd"/>
        <w:r>
          <w:rPr>
            <w:noProof w:val="0"/>
          </w:rPr>
          <w:t xml:space="preserve"> </w:t>
        </w:r>
        <w:r w:rsidRPr="00EA5FA7">
          <w:rPr>
            <w:noProof w:val="0"/>
          </w:rPr>
          <w:t>::= SEQUENCE {</w:t>
        </w:r>
      </w:ins>
    </w:p>
    <w:p w14:paraId="106A1477" w14:textId="77777777" w:rsidR="001E7E8F" w:rsidRDefault="001E7E8F" w:rsidP="001E7E8F">
      <w:pPr>
        <w:pStyle w:val="PL"/>
        <w:rPr>
          <w:ins w:id="1745" w:author="Author"/>
          <w:noProof w:val="0"/>
        </w:rPr>
      </w:pPr>
      <w:ins w:id="1746"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14:paraId="509FD553" w14:textId="77777777" w:rsidR="001E7E8F" w:rsidRDefault="001E7E8F" w:rsidP="001E7E8F">
      <w:pPr>
        <w:pStyle w:val="PL"/>
        <w:rPr>
          <w:ins w:id="1747" w:author="Author"/>
          <w:noProof w:val="0"/>
        </w:rPr>
      </w:pPr>
      <w:ins w:id="1748" w:author="Author">
        <w:r>
          <w:rPr>
            <w:noProof w:val="0"/>
          </w:rPr>
          <w:tab/>
        </w:r>
        <w:proofErr w:type="spellStart"/>
        <w:r>
          <w:rPr>
            <w:noProof w:val="0"/>
          </w:rPr>
          <w:t>sNSSAIAvailableCapacity</w:t>
        </w:r>
        <w:proofErr w:type="spellEnd"/>
        <w:r>
          <w:rPr>
            <w:noProof w:val="0"/>
          </w:rPr>
          <w:t>-List</w:t>
        </w:r>
        <w:r>
          <w:rPr>
            <w:noProof w:val="0"/>
          </w:rPr>
          <w:tab/>
        </w:r>
        <w:proofErr w:type="spellStart"/>
        <w:r>
          <w:rPr>
            <w:noProof w:val="0"/>
          </w:rPr>
          <w:t>SNSSAIAvailableCapacity</w:t>
        </w:r>
        <w:proofErr w:type="spellEnd"/>
        <w:r>
          <w:rPr>
            <w:noProof w:val="0"/>
          </w:rPr>
          <w:t>-List,</w:t>
        </w:r>
      </w:ins>
    </w:p>
    <w:p w14:paraId="1EC79E8E" w14:textId="77777777" w:rsidR="001E7E8F" w:rsidRDefault="001E7E8F" w:rsidP="001E7E8F">
      <w:pPr>
        <w:pStyle w:val="PL"/>
        <w:rPr>
          <w:ins w:id="1749" w:author="Author"/>
          <w:noProof w:val="0"/>
        </w:rPr>
      </w:pPr>
      <w:ins w:id="1750"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SliceAvailableCapacity</w:t>
        </w:r>
        <w:r w:rsidRPr="00EA5FA7">
          <w:t>Item</w:t>
        </w:r>
        <w:r>
          <w:rPr>
            <w:noProof w:val="0"/>
          </w:rPr>
          <w:t>-ExtIEs</w:t>
        </w:r>
        <w:proofErr w:type="spellEnd"/>
        <w:r>
          <w:rPr>
            <w:noProof w:val="0"/>
          </w:rPr>
          <w:t>} } OPTIONAL</w:t>
        </w:r>
      </w:ins>
    </w:p>
    <w:p w14:paraId="6B1A7969" w14:textId="77777777" w:rsidR="001E7E8F" w:rsidRPr="00EA5FA7" w:rsidRDefault="001E7E8F" w:rsidP="001E7E8F">
      <w:pPr>
        <w:pStyle w:val="PL"/>
        <w:rPr>
          <w:ins w:id="1751" w:author="Author"/>
          <w:noProof w:val="0"/>
        </w:rPr>
      </w:pPr>
      <w:ins w:id="1752" w:author="Author">
        <w:r w:rsidRPr="00EA5FA7">
          <w:rPr>
            <w:noProof w:val="0"/>
          </w:rPr>
          <w:t>}</w:t>
        </w:r>
      </w:ins>
    </w:p>
    <w:p w14:paraId="71B0AA73" w14:textId="77777777" w:rsidR="001E7E8F" w:rsidRPr="00EA5FA7" w:rsidRDefault="001E7E8F" w:rsidP="001E7E8F">
      <w:pPr>
        <w:pStyle w:val="PL"/>
        <w:rPr>
          <w:ins w:id="1753" w:author="Author"/>
          <w:noProof w:val="0"/>
        </w:rPr>
      </w:pPr>
    </w:p>
    <w:p w14:paraId="218800FB" w14:textId="77777777" w:rsidR="001E7E8F" w:rsidRPr="00EA5FA7" w:rsidRDefault="001E7E8F" w:rsidP="001E7E8F">
      <w:pPr>
        <w:pStyle w:val="PL"/>
        <w:rPr>
          <w:ins w:id="1754" w:author="Author"/>
          <w:noProof w:val="0"/>
        </w:rPr>
      </w:pPr>
      <w:proofErr w:type="spellStart"/>
      <w:ins w:id="1755" w:author="Author">
        <w:r>
          <w:rPr>
            <w:noProof w:val="0"/>
          </w:rPr>
          <w:t>SliceAvailableCapacity</w:t>
        </w:r>
        <w:r w:rsidRPr="00EA5FA7">
          <w:t>Item</w:t>
        </w:r>
        <w:r w:rsidRPr="00EA5FA7">
          <w:rPr>
            <w:noProof w:val="0"/>
          </w:rPr>
          <w:t>-ExtIEs</w:t>
        </w:r>
        <w:proofErr w:type="spellEnd"/>
        <w:r w:rsidRPr="00EA5FA7">
          <w:rPr>
            <w:noProof w:val="0"/>
          </w:rPr>
          <w:t xml:space="preserve"> </w:t>
        </w:r>
        <w:r w:rsidRPr="00EA5FA7">
          <w:rPr>
            <w:noProof w:val="0"/>
          </w:rPr>
          <w:tab/>
          <w:t>F1AP-PROTOCOL-EXTENSION ::= {</w:t>
        </w:r>
      </w:ins>
    </w:p>
    <w:p w14:paraId="799A52C1" w14:textId="77777777" w:rsidR="001E7E8F" w:rsidRPr="00EA5FA7" w:rsidRDefault="001E7E8F" w:rsidP="001E7E8F">
      <w:pPr>
        <w:pStyle w:val="PL"/>
        <w:rPr>
          <w:ins w:id="1756" w:author="Author"/>
          <w:noProof w:val="0"/>
        </w:rPr>
      </w:pPr>
      <w:ins w:id="1757" w:author="Author">
        <w:r w:rsidRPr="00EA5FA7">
          <w:rPr>
            <w:noProof w:val="0"/>
          </w:rPr>
          <w:tab/>
          <w:t>...</w:t>
        </w:r>
      </w:ins>
    </w:p>
    <w:p w14:paraId="3065B172" w14:textId="77777777" w:rsidR="001E7E8F" w:rsidRPr="00EA5FA7" w:rsidRDefault="001E7E8F" w:rsidP="001E7E8F">
      <w:pPr>
        <w:pStyle w:val="PL"/>
        <w:rPr>
          <w:ins w:id="1758" w:author="Author"/>
          <w:noProof w:val="0"/>
        </w:rPr>
      </w:pPr>
      <w:ins w:id="1759" w:author="Author">
        <w:r w:rsidRPr="00EA5FA7">
          <w:rPr>
            <w:noProof w:val="0"/>
          </w:rPr>
          <w:t>}</w:t>
        </w:r>
      </w:ins>
    </w:p>
    <w:p w14:paraId="48553BA7" w14:textId="77777777" w:rsidR="001E7E8F" w:rsidRDefault="001E7E8F" w:rsidP="001E7E8F">
      <w:pPr>
        <w:pStyle w:val="PL"/>
        <w:rPr>
          <w:ins w:id="1760" w:author="Author"/>
          <w:noProof w:val="0"/>
        </w:rPr>
      </w:pPr>
    </w:p>
    <w:p w14:paraId="08DE5C53" w14:textId="77777777" w:rsidR="001E7E8F" w:rsidRPr="00EA5FA7" w:rsidRDefault="001E7E8F" w:rsidP="001E7E8F">
      <w:pPr>
        <w:pStyle w:val="PL"/>
        <w:rPr>
          <w:ins w:id="1761" w:author="Author"/>
          <w:noProof w:val="0"/>
          <w:snapToGrid w:val="0"/>
        </w:rPr>
      </w:pPr>
      <w:proofErr w:type="spellStart"/>
      <w:ins w:id="1762" w:author="Author">
        <w:r>
          <w:rPr>
            <w:noProof w:val="0"/>
          </w:rPr>
          <w:t>SNSSAIAvailableCapacity</w:t>
        </w:r>
        <w:proofErr w:type="spellEnd"/>
        <w:r>
          <w:rPr>
            <w:noProof w:val="0"/>
          </w:rPr>
          <w:t xml:space="preserve">-List </w:t>
        </w:r>
        <w:r w:rsidRPr="00EA5FA7">
          <w:rPr>
            <w:noProof w:val="0"/>
            <w:snapToGrid w:val="0"/>
          </w:rPr>
          <w:t xml:space="preserve">::= SEQUENCE (SIZE(1.. </w:t>
        </w:r>
        <w:proofErr w:type="spellStart"/>
        <w:r w:rsidRPr="00EA5FA7">
          <w:rPr>
            <w:noProof w:val="0"/>
            <w:snapToGrid w:val="0"/>
          </w:rPr>
          <w:t>maxnoofSliceItems</w:t>
        </w:r>
        <w:proofErr w:type="spellEnd"/>
        <w:r w:rsidRPr="00EA5FA7">
          <w:rPr>
            <w:noProof w:val="0"/>
            <w:snapToGrid w:val="0"/>
          </w:rPr>
          <w:t xml:space="preserve">)) OF </w:t>
        </w:r>
        <w:proofErr w:type="spellStart"/>
        <w:r>
          <w:rPr>
            <w:noProof w:val="0"/>
          </w:rPr>
          <w:t>SNSSAIAvailableCapacity</w:t>
        </w:r>
        <w:proofErr w:type="spellEnd"/>
        <w:r>
          <w:rPr>
            <w:noProof w:val="0"/>
          </w:rPr>
          <w:t>-Item</w:t>
        </w:r>
      </w:ins>
    </w:p>
    <w:p w14:paraId="558889C8" w14:textId="77777777" w:rsidR="001E7E8F" w:rsidRDefault="001E7E8F" w:rsidP="001E7E8F">
      <w:pPr>
        <w:pStyle w:val="PL"/>
        <w:rPr>
          <w:ins w:id="1763" w:author="Author"/>
          <w:noProof w:val="0"/>
          <w:snapToGrid w:val="0"/>
        </w:rPr>
      </w:pPr>
    </w:p>
    <w:p w14:paraId="721AAF3F" w14:textId="77777777" w:rsidR="001E7E8F" w:rsidRPr="00EA5FA7" w:rsidRDefault="001E7E8F" w:rsidP="001E7E8F">
      <w:pPr>
        <w:pStyle w:val="PL"/>
        <w:rPr>
          <w:ins w:id="1764" w:author="Author"/>
          <w:noProof w:val="0"/>
          <w:snapToGrid w:val="0"/>
        </w:rPr>
      </w:pPr>
      <w:proofErr w:type="spellStart"/>
      <w:ins w:id="1765" w:author="Author">
        <w:r>
          <w:rPr>
            <w:noProof w:val="0"/>
          </w:rPr>
          <w:t>SNSSAIAvailableCapacity</w:t>
        </w:r>
        <w:proofErr w:type="spellEnd"/>
        <w:r>
          <w:rPr>
            <w:noProof w:val="0"/>
          </w:rPr>
          <w:t xml:space="preserve">-Item </w:t>
        </w:r>
        <w:r w:rsidRPr="00EA5FA7">
          <w:rPr>
            <w:noProof w:val="0"/>
            <w:snapToGrid w:val="0"/>
          </w:rPr>
          <w:t>::= SEQUENCE {</w:t>
        </w:r>
      </w:ins>
    </w:p>
    <w:p w14:paraId="04C1EBD1" w14:textId="07672868" w:rsidR="001E7E8F" w:rsidRDefault="001E7E8F" w:rsidP="001E7E8F">
      <w:pPr>
        <w:pStyle w:val="PL"/>
        <w:rPr>
          <w:ins w:id="1766" w:author="Author"/>
          <w:noProof w:val="0"/>
          <w:snapToGrid w:val="0"/>
        </w:rPr>
      </w:pPr>
      <w:ins w:id="1767" w:author="Author">
        <w:r w:rsidRPr="00EA5FA7">
          <w:rPr>
            <w:noProof w:val="0"/>
            <w:snapToGrid w:val="0"/>
          </w:rPr>
          <w:tab/>
        </w:r>
        <w:proofErr w:type="spellStart"/>
        <w:r w:rsidRPr="00EA5FA7">
          <w:rPr>
            <w:noProof w:val="0"/>
            <w:snapToGrid w:val="0"/>
          </w:rPr>
          <w:t>sNSSAI</w:t>
        </w:r>
        <w:proofErr w:type="spellEnd"/>
        <w:r w:rsidRPr="00EA5FA7">
          <w:rPr>
            <w:noProof w:val="0"/>
            <w:snapToGrid w:val="0"/>
          </w:rPr>
          <w:tab/>
        </w:r>
        <w:r>
          <w:rPr>
            <w:noProof w:val="0"/>
            <w:snapToGrid w:val="0"/>
          </w:rPr>
          <w:tab/>
        </w:r>
      </w:ins>
      <w:ins w:id="1768" w:author="Nokia" w:date="2020-04-09T22:17:00Z">
        <w:r w:rsidR="00F2065B">
          <w:rPr>
            <w:noProof w:val="0"/>
            <w:snapToGrid w:val="0"/>
          </w:rPr>
          <w:tab/>
        </w:r>
        <w:r w:rsidR="00F2065B">
          <w:rPr>
            <w:noProof w:val="0"/>
            <w:snapToGrid w:val="0"/>
          </w:rPr>
          <w:tab/>
        </w:r>
        <w:r w:rsidR="00F2065B">
          <w:rPr>
            <w:noProof w:val="0"/>
            <w:snapToGrid w:val="0"/>
          </w:rPr>
          <w:tab/>
        </w:r>
        <w:r w:rsidR="00F2065B">
          <w:rPr>
            <w:noProof w:val="0"/>
            <w:snapToGrid w:val="0"/>
          </w:rPr>
          <w:tab/>
        </w:r>
        <w:r w:rsidR="00F2065B">
          <w:rPr>
            <w:noProof w:val="0"/>
            <w:snapToGrid w:val="0"/>
          </w:rPr>
          <w:tab/>
        </w:r>
      </w:ins>
      <w:ins w:id="1769" w:author="Author">
        <w:r w:rsidRPr="00EA5FA7">
          <w:rPr>
            <w:noProof w:val="0"/>
            <w:snapToGrid w:val="0"/>
          </w:rPr>
          <w:t>SNSSAI,</w:t>
        </w:r>
      </w:ins>
    </w:p>
    <w:p w14:paraId="1E806202" w14:textId="3B3C0113" w:rsidR="001E7E8F" w:rsidRDefault="001E7E8F" w:rsidP="001E7E8F">
      <w:pPr>
        <w:pStyle w:val="PL"/>
        <w:rPr>
          <w:ins w:id="1770" w:author="Author"/>
          <w:noProof w:val="0"/>
        </w:rPr>
      </w:pPr>
      <w:ins w:id="1771" w:author="Author">
        <w:r>
          <w:rPr>
            <w:noProof w:val="0"/>
          </w:rPr>
          <w:tab/>
        </w:r>
        <w:proofErr w:type="spellStart"/>
        <w:r>
          <w:rPr>
            <w:noProof w:val="0"/>
          </w:rPr>
          <w:t>slice</w:t>
        </w:r>
      </w:ins>
      <w:ins w:id="1772" w:author="Nokia" w:date="2020-04-09T22:17:00Z">
        <w:r w:rsidR="00F2065B">
          <w:rPr>
            <w:noProof w:val="0"/>
          </w:rPr>
          <w:t>Available</w:t>
        </w:r>
      </w:ins>
      <w:ins w:id="1773" w:author="Author">
        <w:r>
          <w:rPr>
            <w:noProof w:val="0"/>
          </w:rPr>
          <w:t>CapacityValue</w:t>
        </w:r>
        <w:proofErr w:type="spellEnd"/>
        <w:r>
          <w:rPr>
            <w:noProof w:val="0"/>
          </w:rPr>
          <w:tab/>
        </w:r>
        <w:r w:rsidRPr="001F67C9">
          <w:rPr>
            <w:lang w:eastAsia="ja-JP"/>
          </w:rPr>
          <w:t>INTEGER (0..100)</w:t>
        </w:r>
        <w:r>
          <w:rPr>
            <w:noProof w:val="0"/>
          </w:rPr>
          <w:t>,</w:t>
        </w:r>
      </w:ins>
    </w:p>
    <w:p w14:paraId="3E3C993B" w14:textId="2811E413" w:rsidR="001E7E8F" w:rsidRPr="00EA5FA7" w:rsidRDefault="001E7E8F" w:rsidP="001E7E8F">
      <w:pPr>
        <w:pStyle w:val="PL"/>
        <w:rPr>
          <w:ins w:id="1774" w:author="Author"/>
          <w:noProof w:val="0"/>
          <w:snapToGrid w:val="0"/>
        </w:rPr>
      </w:pPr>
      <w:ins w:id="1775" w:author="Autho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ns w:id="1776" w:author="Nokia" w:date="2020-04-09T22:17:00Z">
        <w:r w:rsidR="00F2065B">
          <w:rPr>
            <w:noProof w:val="0"/>
            <w:snapToGrid w:val="0"/>
          </w:rPr>
          <w:tab/>
        </w:r>
      </w:ins>
      <w:bookmarkStart w:id="1777" w:name="_GoBack"/>
      <w:bookmarkEnd w:id="1777"/>
      <w:proofErr w:type="spellStart"/>
      <w:ins w:id="1778" w:author="Author">
        <w:r w:rsidRPr="00EA5FA7">
          <w:rPr>
            <w:noProof w:val="0"/>
            <w:snapToGrid w:val="0"/>
          </w:rPr>
          <w:t>ProtocolExtensionContainer</w:t>
        </w:r>
        <w:proofErr w:type="spellEnd"/>
        <w:r w:rsidRPr="00EA5FA7">
          <w:rPr>
            <w:noProof w:val="0"/>
            <w:snapToGrid w:val="0"/>
          </w:rPr>
          <w:t xml:space="preserve"> { { </w:t>
        </w:r>
        <w:proofErr w:type="spellStart"/>
        <w:r>
          <w:rPr>
            <w:noProof w:val="0"/>
          </w:rPr>
          <w:t>SNSSAIAvailableCapacity</w:t>
        </w:r>
        <w:proofErr w:type="spellEnd"/>
        <w:r>
          <w:rPr>
            <w:noProof w:val="0"/>
          </w:rPr>
          <w:t>-Item</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 }</w:t>
        </w:r>
        <w:r w:rsidRPr="00EA5FA7">
          <w:rPr>
            <w:noProof w:val="0"/>
            <w:snapToGrid w:val="0"/>
          </w:rPr>
          <w:tab/>
          <w:t>OPTIONAL</w:t>
        </w:r>
      </w:ins>
    </w:p>
    <w:p w14:paraId="35CF303F" w14:textId="77777777" w:rsidR="001E7E8F" w:rsidRPr="00EA5FA7" w:rsidRDefault="001E7E8F" w:rsidP="001E7E8F">
      <w:pPr>
        <w:pStyle w:val="PL"/>
        <w:rPr>
          <w:ins w:id="1779" w:author="Author"/>
          <w:noProof w:val="0"/>
          <w:snapToGrid w:val="0"/>
        </w:rPr>
      </w:pPr>
      <w:ins w:id="1780" w:author="Author">
        <w:r w:rsidRPr="00EA5FA7">
          <w:rPr>
            <w:noProof w:val="0"/>
            <w:snapToGrid w:val="0"/>
          </w:rPr>
          <w:t>}</w:t>
        </w:r>
      </w:ins>
    </w:p>
    <w:p w14:paraId="687AA31F" w14:textId="77777777" w:rsidR="001E7E8F" w:rsidRDefault="001E7E8F" w:rsidP="001E7E8F">
      <w:pPr>
        <w:pStyle w:val="PL"/>
        <w:rPr>
          <w:ins w:id="1781" w:author="Author"/>
          <w:noProof w:val="0"/>
          <w:snapToGrid w:val="0"/>
        </w:rPr>
      </w:pPr>
    </w:p>
    <w:p w14:paraId="43D0CBFB" w14:textId="77777777" w:rsidR="001E7E8F" w:rsidRPr="00EA5FA7" w:rsidRDefault="001E7E8F" w:rsidP="001E7E8F">
      <w:pPr>
        <w:pStyle w:val="PL"/>
        <w:rPr>
          <w:ins w:id="1782" w:author="Author"/>
          <w:noProof w:val="0"/>
          <w:snapToGrid w:val="0"/>
        </w:rPr>
      </w:pPr>
      <w:proofErr w:type="spellStart"/>
      <w:ins w:id="1783" w:author="Author">
        <w:r>
          <w:rPr>
            <w:noProof w:val="0"/>
          </w:rPr>
          <w:t>SNSSAIAvailableCapacity</w:t>
        </w:r>
        <w:proofErr w:type="spellEnd"/>
        <w:r>
          <w:rPr>
            <w:noProof w:val="0"/>
          </w:rPr>
          <w:t>-Item</w:t>
        </w:r>
        <w:r w:rsidRPr="00EA5FA7">
          <w:rPr>
            <w:noProof w:val="0"/>
            <w:snapToGrid w:val="0"/>
          </w:rPr>
          <w:t>-</w:t>
        </w:r>
        <w:proofErr w:type="spellStart"/>
        <w:r w:rsidRPr="00EA5FA7">
          <w:rPr>
            <w:noProof w:val="0"/>
            <w:snapToGrid w:val="0"/>
          </w:rPr>
          <w:t>ExtIEs</w:t>
        </w:r>
        <w:proofErr w:type="spellEnd"/>
        <w:r w:rsidRPr="00EA5FA7">
          <w:rPr>
            <w:noProof w:val="0"/>
            <w:snapToGrid w:val="0"/>
          </w:rPr>
          <w:tab/>
          <w:t>F1AP-PROTOCOL-EXTENSION ::= {</w:t>
        </w:r>
      </w:ins>
    </w:p>
    <w:p w14:paraId="3C2E2F5B" w14:textId="77777777" w:rsidR="001E7E8F" w:rsidRPr="00EA5FA7" w:rsidRDefault="001E7E8F" w:rsidP="001E7E8F">
      <w:pPr>
        <w:pStyle w:val="PL"/>
        <w:rPr>
          <w:ins w:id="1784" w:author="Author"/>
          <w:noProof w:val="0"/>
          <w:snapToGrid w:val="0"/>
        </w:rPr>
      </w:pPr>
      <w:ins w:id="1785" w:author="Author">
        <w:r w:rsidRPr="00EA5FA7">
          <w:rPr>
            <w:noProof w:val="0"/>
            <w:snapToGrid w:val="0"/>
          </w:rPr>
          <w:tab/>
          <w:t>...</w:t>
        </w:r>
      </w:ins>
    </w:p>
    <w:p w14:paraId="52DB815C" w14:textId="77777777" w:rsidR="001E7E8F" w:rsidRPr="00EA5FA7" w:rsidRDefault="001E7E8F" w:rsidP="001E7E8F">
      <w:pPr>
        <w:pStyle w:val="PL"/>
        <w:rPr>
          <w:ins w:id="1786" w:author="Author"/>
          <w:noProof w:val="0"/>
          <w:snapToGrid w:val="0"/>
        </w:rPr>
      </w:pPr>
      <w:ins w:id="1787" w:author="Author">
        <w:r w:rsidRPr="00EA5FA7">
          <w:rPr>
            <w:noProof w:val="0"/>
            <w:snapToGrid w:val="0"/>
          </w:rPr>
          <w:t>}</w:t>
        </w:r>
      </w:ins>
    </w:p>
    <w:p w14:paraId="49FE9551" w14:textId="77777777" w:rsidR="001E7E8F" w:rsidRDefault="001E7E8F" w:rsidP="001E7E8F">
      <w:pPr>
        <w:pStyle w:val="PL"/>
        <w:rPr>
          <w:ins w:id="1788" w:author="Author"/>
          <w:noProof w:val="0"/>
          <w:snapToGrid w:val="0"/>
        </w:rPr>
      </w:pPr>
    </w:p>
    <w:p w14:paraId="46B317AC" w14:textId="77777777" w:rsidR="001E7E8F" w:rsidRPr="00EA5FA7" w:rsidRDefault="001E7E8F" w:rsidP="001E7E8F">
      <w:pPr>
        <w:pStyle w:val="PL"/>
        <w:rPr>
          <w:noProof w:val="0"/>
          <w:snapToGrid w:val="0"/>
        </w:rPr>
      </w:pPr>
    </w:p>
    <w:p w14:paraId="5F9FF3C1" w14:textId="77777777" w:rsidR="001E7E8F" w:rsidRPr="00EA5FA7" w:rsidRDefault="001E7E8F" w:rsidP="001E7E8F">
      <w:pPr>
        <w:pStyle w:val="PL"/>
        <w:rPr>
          <w:noProof w:val="0"/>
          <w:snapToGrid w:val="0"/>
        </w:rPr>
      </w:pPr>
      <w:proofErr w:type="spellStart"/>
      <w:r w:rsidRPr="00EA5FA7">
        <w:rPr>
          <w:noProof w:val="0"/>
          <w:snapToGrid w:val="0"/>
        </w:rPr>
        <w:t>SliceSupportList</w:t>
      </w:r>
      <w:proofErr w:type="spellEnd"/>
      <w:r w:rsidRPr="00EA5FA7">
        <w:rPr>
          <w:noProof w:val="0"/>
          <w:snapToGrid w:val="0"/>
        </w:rPr>
        <w:t xml:space="preserve"> ::= SEQUENCE (SIZE(1.. </w:t>
      </w:r>
      <w:proofErr w:type="spellStart"/>
      <w:r w:rsidRPr="00EA5FA7">
        <w:rPr>
          <w:noProof w:val="0"/>
          <w:snapToGrid w:val="0"/>
        </w:rPr>
        <w:t>maxnoofSliceItems</w:t>
      </w:r>
      <w:proofErr w:type="spellEnd"/>
      <w:r w:rsidRPr="00EA5FA7">
        <w:rPr>
          <w:noProof w:val="0"/>
          <w:snapToGrid w:val="0"/>
        </w:rPr>
        <w:t xml:space="preserve">)) OF </w:t>
      </w:r>
      <w:proofErr w:type="spellStart"/>
      <w:r w:rsidRPr="00EA5FA7">
        <w:rPr>
          <w:noProof w:val="0"/>
          <w:snapToGrid w:val="0"/>
        </w:rPr>
        <w:t>SliceSupportItem</w:t>
      </w:r>
      <w:proofErr w:type="spellEnd"/>
    </w:p>
    <w:p w14:paraId="16571DE4" w14:textId="77777777" w:rsidR="001E7E8F" w:rsidRPr="00EA5FA7" w:rsidRDefault="001E7E8F" w:rsidP="001E7E8F">
      <w:pPr>
        <w:pStyle w:val="PL"/>
        <w:rPr>
          <w:noProof w:val="0"/>
          <w:snapToGrid w:val="0"/>
        </w:rPr>
      </w:pPr>
    </w:p>
    <w:p w14:paraId="27226116" w14:textId="77777777" w:rsidR="001E7E8F" w:rsidRPr="00EA5FA7" w:rsidRDefault="001E7E8F" w:rsidP="001E7E8F">
      <w:pPr>
        <w:pStyle w:val="PL"/>
        <w:rPr>
          <w:noProof w:val="0"/>
          <w:snapToGrid w:val="0"/>
        </w:rPr>
      </w:pPr>
      <w:proofErr w:type="spellStart"/>
      <w:r w:rsidRPr="00EA5FA7">
        <w:rPr>
          <w:noProof w:val="0"/>
          <w:snapToGrid w:val="0"/>
        </w:rPr>
        <w:t>SliceSupportItem</w:t>
      </w:r>
      <w:proofErr w:type="spellEnd"/>
      <w:r w:rsidRPr="00EA5FA7">
        <w:rPr>
          <w:noProof w:val="0"/>
          <w:snapToGrid w:val="0"/>
        </w:rPr>
        <w:t xml:space="preserve"> ::= SEQUENCE {</w:t>
      </w:r>
    </w:p>
    <w:p w14:paraId="6CF357B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sNSSAI</w:t>
      </w:r>
      <w:proofErr w:type="spellEnd"/>
      <w:r w:rsidRPr="00EA5FA7">
        <w:rPr>
          <w:noProof w:val="0"/>
          <w:snapToGrid w:val="0"/>
        </w:rPr>
        <w:tab/>
        <w:t>SNSSAI,</w:t>
      </w:r>
    </w:p>
    <w:p w14:paraId="4E79EA31"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SliceSupportItem-ExtIEs</w:t>
      </w:r>
      <w:proofErr w:type="spellEnd"/>
      <w:r w:rsidRPr="00EA5FA7">
        <w:rPr>
          <w:noProof w:val="0"/>
          <w:snapToGrid w:val="0"/>
        </w:rPr>
        <w:t xml:space="preserve"> } }</w:t>
      </w:r>
      <w:r w:rsidRPr="00EA5FA7">
        <w:rPr>
          <w:noProof w:val="0"/>
          <w:snapToGrid w:val="0"/>
        </w:rPr>
        <w:tab/>
        <w:t>OPTIONAL</w:t>
      </w:r>
    </w:p>
    <w:p w14:paraId="361A2F72" w14:textId="77777777" w:rsidR="001E7E8F" w:rsidRPr="00EA5FA7" w:rsidRDefault="001E7E8F" w:rsidP="001E7E8F">
      <w:pPr>
        <w:pStyle w:val="PL"/>
        <w:rPr>
          <w:noProof w:val="0"/>
          <w:snapToGrid w:val="0"/>
        </w:rPr>
      </w:pPr>
      <w:r w:rsidRPr="00EA5FA7">
        <w:rPr>
          <w:noProof w:val="0"/>
          <w:snapToGrid w:val="0"/>
        </w:rPr>
        <w:t>}</w:t>
      </w:r>
    </w:p>
    <w:p w14:paraId="259AF37F" w14:textId="77777777" w:rsidR="001E7E8F" w:rsidRPr="00EA5FA7" w:rsidRDefault="001E7E8F" w:rsidP="001E7E8F">
      <w:pPr>
        <w:pStyle w:val="PL"/>
        <w:rPr>
          <w:noProof w:val="0"/>
          <w:snapToGrid w:val="0"/>
        </w:rPr>
      </w:pPr>
    </w:p>
    <w:p w14:paraId="447C02C3" w14:textId="77777777" w:rsidR="001E7E8F" w:rsidRPr="00EA5FA7" w:rsidRDefault="001E7E8F" w:rsidP="001E7E8F">
      <w:pPr>
        <w:pStyle w:val="PL"/>
        <w:rPr>
          <w:noProof w:val="0"/>
          <w:snapToGrid w:val="0"/>
        </w:rPr>
      </w:pPr>
      <w:proofErr w:type="spellStart"/>
      <w:r w:rsidRPr="00EA5FA7">
        <w:rPr>
          <w:noProof w:val="0"/>
          <w:snapToGrid w:val="0"/>
        </w:rPr>
        <w:t>SliceSupportItem-ExtIEs</w:t>
      </w:r>
      <w:proofErr w:type="spellEnd"/>
      <w:r w:rsidRPr="00EA5FA7">
        <w:rPr>
          <w:noProof w:val="0"/>
          <w:snapToGrid w:val="0"/>
        </w:rPr>
        <w:tab/>
        <w:t>F1AP-PROTOCOL-EXTENSION ::= {</w:t>
      </w:r>
    </w:p>
    <w:p w14:paraId="6482D272" w14:textId="77777777" w:rsidR="001E7E8F" w:rsidRPr="00EA5FA7" w:rsidRDefault="001E7E8F" w:rsidP="001E7E8F">
      <w:pPr>
        <w:pStyle w:val="PL"/>
        <w:rPr>
          <w:noProof w:val="0"/>
          <w:snapToGrid w:val="0"/>
        </w:rPr>
      </w:pPr>
      <w:r w:rsidRPr="00EA5FA7">
        <w:rPr>
          <w:noProof w:val="0"/>
          <w:snapToGrid w:val="0"/>
        </w:rPr>
        <w:tab/>
        <w:t>...</w:t>
      </w:r>
    </w:p>
    <w:p w14:paraId="09D056EE" w14:textId="77777777" w:rsidR="001E7E8F" w:rsidRPr="00EA5FA7" w:rsidRDefault="001E7E8F" w:rsidP="001E7E8F">
      <w:pPr>
        <w:pStyle w:val="PL"/>
        <w:rPr>
          <w:noProof w:val="0"/>
          <w:snapToGrid w:val="0"/>
        </w:rPr>
      </w:pPr>
      <w:r w:rsidRPr="00EA5FA7">
        <w:rPr>
          <w:noProof w:val="0"/>
          <w:snapToGrid w:val="0"/>
        </w:rPr>
        <w:t>}</w:t>
      </w:r>
    </w:p>
    <w:p w14:paraId="18A39113" w14:textId="77777777" w:rsidR="001E7E8F" w:rsidRDefault="001E7E8F" w:rsidP="001E7E8F">
      <w:pPr>
        <w:pStyle w:val="PL"/>
        <w:rPr>
          <w:ins w:id="1789" w:author="Author"/>
          <w:noProof w:val="0"/>
        </w:rPr>
      </w:pPr>
    </w:p>
    <w:p w14:paraId="56014A9C" w14:textId="77777777" w:rsidR="001E7E8F" w:rsidRDefault="001E7E8F" w:rsidP="001E7E8F">
      <w:pPr>
        <w:pStyle w:val="PL"/>
        <w:rPr>
          <w:ins w:id="1790" w:author="Author"/>
        </w:rPr>
      </w:pPr>
      <w:proofErr w:type="spellStart"/>
      <w:ins w:id="1791" w:author="Author">
        <w:r>
          <w:rPr>
            <w:noProof w:val="0"/>
          </w:rPr>
          <w:t>SliceToReport</w:t>
        </w:r>
        <w:r w:rsidRPr="00A83B32">
          <w:rPr>
            <w:noProof w:val="0"/>
          </w:rPr>
          <w:t>List</w:t>
        </w:r>
        <w:proofErr w:type="spellEnd"/>
        <w:r>
          <w:rPr>
            <w:noProof w:val="0"/>
          </w:rPr>
          <w:t xml:space="preserve"> ::= </w:t>
        </w:r>
        <w:r w:rsidRPr="00EA5FA7">
          <w:t xml:space="preserve">SEQUENCE (SIZE(1.. </w:t>
        </w:r>
        <w:r>
          <w:t xml:space="preserve">maxnoofBPLMNsNR)) OF </w:t>
        </w:r>
        <w:proofErr w:type="spellStart"/>
        <w:r>
          <w:rPr>
            <w:noProof w:val="0"/>
          </w:rPr>
          <w:t>SliceToReport</w:t>
        </w:r>
        <w:r w:rsidRPr="00EA5FA7">
          <w:t>Item</w:t>
        </w:r>
        <w:proofErr w:type="spellEnd"/>
      </w:ins>
    </w:p>
    <w:p w14:paraId="0A98322B" w14:textId="77777777" w:rsidR="001E7E8F" w:rsidRDefault="001E7E8F" w:rsidP="001E7E8F">
      <w:pPr>
        <w:pStyle w:val="PL"/>
        <w:rPr>
          <w:ins w:id="1792" w:author="Author"/>
        </w:rPr>
      </w:pPr>
    </w:p>
    <w:p w14:paraId="0BC959E4" w14:textId="77777777" w:rsidR="001E7E8F" w:rsidRPr="00EA5FA7" w:rsidRDefault="001E7E8F" w:rsidP="001E7E8F">
      <w:pPr>
        <w:pStyle w:val="PL"/>
        <w:rPr>
          <w:ins w:id="1793" w:author="Author"/>
          <w:noProof w:val="0"/>
        </w:rPr>
      </w:pPr>
      <w:proofErr w:type="spellStart"/>
      <w:ins w:id="1794" w:author="Author">
        <w:r>
          <w:rPr>
            <w:noProof w:val="0"/>
          </w:rPr>
          <w:t>SliceToReport</w:t>
        </w:r>
        <w:r w:rsidRPr="00EA5FA7">
          <w:t>Item</w:t>
        </w:r>
        <w:proofErr w:type="spellEnd"/>
        <w:r>
          <w:t xml:space="preserve"> </w:t>
        </w:r>
        <w:r w:rsidRPr="00EA5FA7">
          <w:rPr>
            <w:noProof w:val="0"/>
          </w:rPr>
          <w:t>::= SEQUENCE {</w:t>
        </w:r>
      </w:ins>
    </w:p>
    <w:p w14:paraId="468A3122" w14:textId="77777777" w:rsidR="001E7E8F" w:rsidRDefault="001E7E8F" w:rsidP="001E7E8F">
      <w:pPr>
        <w:pStyle w:val="PL"/>
        <w:rPr>
          <w:ins w:id="1795" w:author="Author"/>
          <w:noProof w:val="0"/>
        </w:rPr>
      </w:pPr>
      <w:ins w:id="1796"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14:paraId="3E8BACC2" w14:textId="77777777" w:rsidR="001E7E8F" w:rsidRPr="00EA5FA7" w:rsidRDefault="001E7E8F" w:rsidP="001E7E8F">
      <w:pPr>
        <w:pStyle w:val="PL"/>
        <w:rPr>
          <w:ins w:id="1797" w:author="Author"/>
          <w:noProof w:val="0"/>
        </w:rPr>
      </w:pPr>
      <w:ins w:id="1798" w:author="Author">
        <w:r>
          <w:rPr>
            <w:noProof w:val="0"/>
          </w:rPr>
          <w:tab/>
        </w:r>
        <w:proofErr w:type="spellStart"/>
        <w:r>
          <w:rPr>
            <w:noProof w:val="0"/>
          </w:rPr>
          <w:t>sNSSAIlist</w:t>
        </w:r>
        <w:proofErr w:type="spellEnd"/>
        <w:r>
          <w:rPr>
            <w:noProof w:val="0"/>
          </w:rPr>
          <w:tab/>
        </w:r>
        <w:r>
          <w:rPr>
            <w:noProof w:val="0"/>
          </w:rPr>
          <w:tab/>
        </w:r>
        <w:r>
          <w:rPr>
            <w:noProof w:val="0"/>
          </w:rPr>
          <w:tab/>
        </w:r>
        <w:r>
          <w:rPr>
            <w:noProof w:val="0"/>
          </w:rPr>
          <w:tab/>
        </w:r>
        <w:r>
          <w:rPr>
            <w:noProof w:val="0"/>
          </w:rPr>
          <w:tab/>
          <w:t>SNSSAI-list,</w:t>
        </w:r>
      </w:ins>
    </w:p>
    <w:p w14:paraId="0F6F6C4A" w14:textId="77777777" w:rsidR="001E7E8F" w:rsidRPr="00EA5FA7" w:rsidRDefault="001E7E8F" w:rsidP="001E7E8F">
      <w:pPr>
        <w:pStyle w:val="PL"/>
        <w:rPr>
          <w:ins w:id="1799" w:author="Author"/>
          <w:noProof w:val="0"/>
        </w:rPr>
      </w:pPr>
      <w:ins w:id="1800"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SliceToReport</w:t>
        </w:r>
        <w:r w:rsidRPr="00EA5FA7">
          <w:t>Item</w:t>
        </w:r>
        <w:r w:rsidRPr="00EA5FA7">
          <w:rPr>
            <w:noProof w:val="0"/>
          </w:rPr>
          <w:t>-ExtIEs</w:t>
        </w:r>
        <w:proofErr w:type="spellEnd"/>
        <w:r w:rsidRPr="00EA5FA7">
          <w:rPr>
            <w:noProof w:val="0"/>
          </w:rPr>
          <w:t>} } OPTIONAL</w:t>
        </w:r>
      </w:ins>
    </w:p>
    <w:p w14:paraId="409A163E" w14:textId="77777777" w:rsidR="001E7E8F" w:rsidRPr="00EA5FA7" w:rsidRDefault="001E7E8F" w:rsidP="001E7E8F">
      <w:pPr>
        <w:pStyle w:val="PL"/>
        <w:rPr>
          <w:ins w:id="1801" w:author="Author"/>
          <w:noProof w:val="0"/>
        </w:rPr>
      </w:pPr>
      <w:ins w:id="1802" w:author="Author">
        <w:r w:rsidRPr="00EA5FA7">
          <w:rPr>
            <w:noProof w:val="0"/>
          </w:rPr>
          <w:t>}</w:t>
        </w:r>
      </w:ins>
    </w:p>
    <w:p w14:paraId="72542DAD" w14:textId="77777777" w:rsidR="001E7E8F" w:rsidRPr="00EA5FA7" w:rsidRDefault="001E7E8F" w:rsidP="001E7E8F">
      <w:pPr>
        <w:pStyle w:val="PL"/>
        <w:rPr>
          <w:ins w:id="1803" w:author="Author"/>
          <w:noProof w:val="0"/>
        </w:rPr>
      </w:pPr>
    </w:p>
    <w:p w14:paraId="226927EE" w14:textId="77777777" w:rsidR="001E7E8F" w:rsidRPr="00EA5FA7" w:rsidRDefault="001E7E8F" w:rsidP="001E7E8F">
      <w:pPr>
        <w:pStyle w:val="PL"/>
        <w:rPr>
          <w:ins w:id="1804" w:author="Author"/>
          <w:noProof w:val="0"/>
        </w:rPr>
      </w:pPr>
      <w:proofErr w:type="spellStart"/>
      <w:ins w:id="1805" w:author="Author">
        <w:r>
          <w:rPr>
            <w:noProof w:val="0"/>
          </w:rPr>
          <w:t>SliceToReport</w:t>
        </w:r>
        <w:r w:rsidRPr="00EA5FA7">
          <w:t>Item</w:t>
        </w:r>
        <w:r w:rsidRPr="00EA5FA7">
          <w:rPr>
            <w:noProof w:val="0"/>
          </w:rPr>
          <w:t>-ExtIEs</w:t>
        </w:r>
        <w:proofErr w:type="spellEnd"/>
        <w:r w:rsidRPr="00EA5FA7">
          <w:rPr>
            <w:noProof w:val="0"/>
          </w:rPr>
          <w:t xml:space="preserve"> </w:t>
        </w:r>
        <w:r w:rsidRPr="00EA5FA7">
          <w:rPr>
            <w:noProof w:val="0"/>
          </w:rPr>
          <w:tab/>
          <w:t>F1AP-PROTOCOL-EXTENSION ::= {</w:t>
        </w:r>
      </w:ins>
    </w:p>
    <w:p w14:paraId="372DA676" w14:textId="77777777" w:rsidR="001E7E8F" w:rsidRPr="00EA5FA7" w:rsidRDefault="001E7E8F" w:rsidP="001E7E8F">
      <w:pPr>
        <w:pStyle w:val="PL"/>
        <w:rPr>
          <w:ins w:id="1806" w:author="Author"/>
          <w:noProof w:val="0"/>
        </w:rPr>
      </w:pPr>
      <w:ins w:id="1807" w:author="Author">
        <w:r w:rsidRPr="00EA5FA7">
          <w:rPr>
            <w:noProof w:val="0"/>
          </w:rPr>
          <w:tab/>
          <w:t>...</w:t>
        </w:r>
      </w:ins>
    </w:p>
    <w:p w14:paraId="6D57BDE7" w14:textId="77777777" w:rsidR="001E7E8F" w:rsidRDefault="001E7E8F" w:rsidP="001E7E8F">
      <w:pPr>
        <w:pStyle w:val="PL"/>
        <w:rPr>
          <w:ins w:id="1808" w:author="Author"/>
          <w:noProof w:val="0"/>
        </w:rPr>
      </w:pPr>
      <w:ins w:id="1809" w:author="Author">
        <w:r>
          <w:rPr>
            <w:noProof w:val="0"/>
          </w:rPr>
          <w:t>}</w:t>
        </w:r>
      </w:ins>
    </w:p>
    <w:p w14:paraId="5A1D3A3B" w14:textId="77777777" w:rsidR="001E7E8F" w:rsidRDefault="001E7E8F" w:rsidP="001E7E8F">
      <w:pPr>
        <w:pStyle w:val="PL"/>
        <w:rPr>
          <w:ins w:id="1810" w:author="Author"/>
          <w:noProof w:val="0"/>
          <w:snapToGrid w:val="0"/>
        </w:rPr>
      </w:pPr>
    </w:p>
    <w:p w14:paraId="2E4FD841" w14:textId="77777777" w:rsidR="001E7E8F" w:rsidRPr="00EA5FA7" w:rsidRDefault="001E7E8F" w:rsidP="001E7E8F">
      <w:pPr>
        <w:pStyle w:val="PL"/>
        <w:rPr>
          <w:ins w:id="1811" w:author="Author"/>
          <w:noProof w:val="0"/>
          <w:snapToGrid w:val="0"/>
        </w:rPr>
      </w:pPr>
      <w:ins w:id="1812" w:author="Author">
        <w:r>
          <w:rPr>
            <w:noProof w:val="0"/>
          </w:rPr>
          <w:t xml:space="preserve">SNSSAI-list </w:t>
        </w:r>
        <w:r w:rsidRPr="00EA5FA7">
          <w:rPr>
            <w:noProof w:val="0"/>
            <w:snapToGrid w:val="0"/>
          </w:rPr>
          <w:t xml:space="preserve">::= SEQUENCE (SIZE(1.. </w:t>
        </w:r>
        <w:proofErr w:type="spellStart"/>
        <w:r w:rsidRPr="00EA5FA7">
          <w:rPr>
            <w:noProof w:val="0"/>
            <w:snapToGrid w:val="0"/>
          </w:rPr>
          <w:t>maxnoofSliceItems</w:t>
        </w:r>
        <w:proofErr w:type="spellEnd"/>
        <w:r w:rsidRPr="00EA5FA7">
          <w:rPr>
            <w:noProof w:val="0"/>
            <w:snapToGrid w:val="0"/>
          </w:rPr>
          <w:t xml:space="preserve">)) OF </w:t>
        </w:r>
        <w:r>
          <w:rPr>
            <w:noProof w:val="0"/>
          </w:rPr>
          <w:t>SNSSAI-Item</w:t>
        </w:r>
      </w:ins>
    </w:p>
    <w:p w14:paraId="482801E4" w14:textId="77777777" w:rsidR="001E7E8F" w:rsidRDefault="001E7E8F" w:rsidP="001E7E8F">
      <w:pPr>
        <w:pStyle w:val="PL"/>
        <w:rPr>
          <w:ins w:id="1813" w:author="Author"/>
          <w:noProof w:val="0"/>
          <w:snapToGrid w:val="0"/>
        </w:rPr>
      </w:pPr>
    </w:p>
    <w:p w14:paraId="41DD5E38" w14:textId="77777777" w:rsidR="001E7E8F" w:rsidRPr="00EA5FA7" w:rsidRDefault="001E7E8F" w:rsidP="001E7E8F">
      <w:pPr>
        <w:pStyle w:val="PL"/>
        <w:rPr>
          <w:ins w:id="1814" w:author="Author"/>
          <w:noProof w:val="0"/>
          <w:snapToGrid w:val="0"/>
        </w:rPr>
      </w:pPr>
      <w:ins w:id="1815" w:author="Author">
        <w:r>
          <w:rPr>
            <w:noProof w:val="0"/>
          </w:rPr>
          <w:t xml:space="preserve">SNSSAI-Item </w:t>
        </w:r>
        <w:r w:rsidRPr="00EA5FA7">
          <w:rPr>
            <w:noProof w:val="0"/>
            <w:snapToGrid w:val="0"/>
          </w:rPr>
          <w:t>::= SEQUENCE {</w:t>
        </w:r>
      </w:ins>
    </w:p>
    <w:p w14:paraId="647474BD" w14:textId="77777777" w:rsidR="001E7E8F" w:rsidRPr="00EA5FA7" w:rsidRDefault="001E7E8F" w:rsidP="001E7E8F">
      <w:pPr>
        <w:pStyle w:val="PL"/>
        <w:rPr>
          <w:ins w:id="1816" w:author="Author"/>
          <w:noProof w:val="0"/>
          <w:snapToGrid w:val="0"/>
        </w:rPr>
      </w:pPr>
      <w:ins w:id="1817" w:author="Author">
        <w:r w:rsidRPr="00EA5FA7">
          <w:rPr>
            <w:noProof w:val="0"/>
            <w:snapToGrid w:val="0"/>
          </w:rPr>
          <w:tab/>
        </w:r>
        <w:proofErr w:type="spellStart"/>
        <w:r w:rsidRPr="00EA5FA7">
          <w:rPr>
            <w:noProof w:val="0"/>
            <w:snapToGrid w:val="0"/>
          </w:rPr>
          <w:t>sNSSAI</w:t>
        </w:r>
        <w:proofErr w:type="spellEnd"/>
        <w:r w:rsidRPr="00EA5FA7">
          <w:rPr>
            <w:noProof w:val="0"/>
            <w:snapToGrid w:val="0"/>
          </w:rPr>
          <w:tab/>
        </w:r>
        <w:r>
          <w:rPr>
            <w:noProof w:val="0"/>
            <w:snapToGrid w:val="0"/>
          </w:rPr>
          <w:tab/>
        </w:r>
        <w:r w:rsidRPr="00EA5FA7">
          <w:rPr>
            <w:noProof w:val="0"/>
            <w:snapToGrid w:val="0"/>
          </w:rPr>
          <w:t>SNSSAI,</w:t>
        </w:r>
      </w:ins>
    </w:p>
    <w:p w14:paraId="62AF742A" w14:textId="77777777" w:rsidR="001E7E8F" w:rsidRPr="00EA5FA7" w:rsidRDefault="001E7E8F" w:rsidP="001E7E8F">
      <w:pPr>
        <w:pStyle w:val="PL"/>
        <w:rPr>
          <w:ins w:id="1818" w:author="Author"/>
          <w:noProof w:val="0"/>
          <w:snapToGrid w:val="0"/>
        </w:rPr>
      </w:pPr>
      <w:ins w:id="1819" w:author="Autho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r>
          <w:rPr>
            <w:noProof w:val="0"/>
          </w:rPr>
          <w:t>SNSSAI-Item</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 }</w:t>
        </w:r>
        <w:r w:rsidRPr="00EA5FA7">
          <w:rPr>
            <w:noProof w:val="0"/>
            <w:snapToGrid w:val="0"/>
          </w:rPr>
          <w:tab/>
          <w:t>OPTIONAL</w:t>
        </w:r>
      </w:ins>
    </w:p>
    <w:p w14:paraId="0008529E" w14:textId="77777777" w:rsidR="001E7E8F" w:rsidRDefault="001E7E8F" w:rsidP="001E7E8F">
      <w:pPr>
        <w:pStyle w:val="PL"/>
        <w:rPr>
          <w:ins w:id="1820" w:author="Author"/>
          <w:noProof w:val="0"/>
          <w:snapToGrid w:val="0"/>
        </w:rPr>
      </w:pPr>
      <w:ins w:id="1821" w:author="Author">
        <w:r w:rsidRPr="00EA5FA7">
          <w:rPr>
            <w:noProof w:val="0"/>
            <w:snapToGrid w:val="0"/>
          </w:rPr>
          <w:t>}</w:t>
        </w:r>
      </w:ins>
    </w:p>
    <w:p w14:paraId="5A562554" w14:textId="77777777" w:rsidR="001E7E8F" w:rsidRPr="00EA5FA7" w:rsidRDefault="001E7E8F" w:rsidP="001E7E8F">
      <w:pPr>
        <w:pStyle w:val="PL"/>
        <w:rPr>
          <w:ins w:id="1822" w:author="Author"/>
          <w:noProof w:val="0"/>
          <w:snapToGrid w:val="0"/>
        </w:rPr>
      </w:pPr>
    </w:p>
    <w:p w14:paraId="35E2EE9F" w14:textId="77777777" w:rsidR="001E7E8F" w:rsidRPr="00EA5FA7" w:rsidRDefault="001E7E8F" w:rsidP="001E7E8F">
      <w:pPr>
        <w:pStyle w:val="PL"/>
        <w:rPr>
          <w:ins w:id="1823" w:author="Author"/>
          <w:noProof w:val="0"/>
          <w:snapToGrid w:val="0"/>
        </w:rPr>
      </w:pPr>
      <w:ins w:id="1824" w:author="Author">
        <w:r>
          <w:rPr>
            <w:noProof w:val="0"/>
          </w:rPr>
          <w:t>SNSSAI-Item</w:t>
        </w:r>
        <w:r w:rsidRPr="00EA5FA7">
          <w:rPr>
            <w:noProof w:val="0"/>
            <w:snapToGrid w:val="0"/>
          </w:rPr>
          <w:t>-</w:t>
        </w:r>
        <w:proofErr w:type="spellStart"/>
        <w:r w:rsidRPr="00EA5FA7">
          <w:rPr>
            <w:noProof w:val="0"/>
            <w:snapToGrid w:val="0"/>
          </w:rPr>
          <w:t>ExtIEs</w:t>
        </w:r>
        <w:proofErr w:type="spellEnd"/>
        <w:r w:rsidRPr="00EA5FA7">
          <w:rPr>
            <w:noProof w:val="0"/>
            <w:snapToGrid w:val="0"/>
          </w:rPr>
          <w:tab/>
          <w:t>F1AP-PROTOCOL-EXTENSION ::= {</w:t>
        </w:r>
      </w:ins>
    </w:p>
    <w:p w14:paraId="5DE9087A" w14:textId="77777777" w:rsidR="001E7E8F" w:rsidRPr="00EA5FA7" w:rsidRDefault="001E7E8F" w:rsidP="001E7E8F">
      <w:pPr>
        <w:pStyle w:val="PL"/>
        <w:rPr>
          <w:ins w:id="1825" w:author="Author"/>
          <w:noProof w:val="0"/>
          <w:snapToGrid w:val="0"/>
        </w:rPr>
      </w:pPr>
      <w:ins w:id="1826" w:author="Author">
        <w:r w:rsidRPr="00EA5FA7">
          <w:rPr>
            <w:noProof w:val="0"/>
            <w:snapToGrid w:val="0"/>
          </w:rPr>
          <w:tab/>
          <w:t>...</w:t>
        </w:r>
      </w:ins>
    </w:p>
    <w:p w14:paraId="4FF70B6F" w14:textId="77777777" w:rsidR="001E7E8F" w:rsidRPr="00EA5FA7" w:rsidRDefault="001E7E8F" w:rsidP="001E7E8F">
      <w:pPr>
        <w:pStyle w:val="PL"/>
        <w:rPr>
          <w:ins w:id="1827" w:author="Author"/>
          <w:noProof w:val="0"/>
          <w:snapToGrid w:val="0"/>
        </w:rPr>
      </w:pPr>
      <w:ins w:id="1828" w:author="Author">
        <w:r w:rsidRPr="00EA5FA7">
          <w:rPr>
            <w:noProof w:val="0"/>
            <w:snapToGrid w:val="0"/>
          </w:rPr>
          <w:t>}</w:t>
        </w:r>
      </w:ins>
    </w:p>
    <w:p w14:paraId="537E765E" w14:textId="77777777" w:rsidR="001E7E8F" w:rsidRPr="00EA5FA7" w:rsidRDefault="001E7E8F" w:rsidP="001E7E8F">
      <w:pPr>
        <w:pStyle w:val="PL"/>
        <w:rPr>
          <w:ins w:id="1829" w:author="Author"/>
          <w:noProof w:val="0"/>
          <w:snapToGrid w:val="0"/>
        </w:rPr>
      </w:pPr>
    </w:p>
    <w:p w14:paraId="358FD435" w14:textId="77777777" w:rsidR="001E7E8F" w:rsidRPr="00EA5FA7" w:rsidRDefault="001E7E8F" w:rsidP="001E7E8F">
      <w:pPr>
        <w:pStyle w:val="PL"/>
        <w:rPr>
          <w:noProof w:val="0"/>
          <w:snapToGrid w:val="0"/>
        </w:rPr>
      </w:pPr>
      <w:r w:rsidRPr="005C1E01">
        <w:rPr>
          <w:noProof w:val="0"/>
          <w:snapToGrid w:val="0"/>
        </w:rPr>
        <w:t xml:space="preserve">Slot-Configuration-List ::= SEQUENCE (SIZE(1.. </w:t>
      </w:r>
      <w:proofErr w:type="spellStart"/>
      <w:r w:rsidRPr="005C1E01">
        <w:rPr>
          <w:noProof w:val="0"/>
          <w:snapToGrid w:val="0"/>
        </w:rPr>
        <w:t>maxnoofslots</w:t>
      </w:r>
      <w:proofErr w:type="spellEnd"/>
      <w:r w:rsidRPr="005C1E01">
        <w:rPr>
          <w:noProof w:val="0"/>
          <w:snapToGrid w:val="0"/>
        </w:rPr>
        <w:t>)) OF Slot-Configuration-Item</w:t>
      </w:r>
    </w:p>
    <w:p w14:paraId="69CCC9D9" w14:textId="77777777" w:rsidR="001E7E8F" w:rsidRPr="00EA5FA7" w:rsidRDefault="001E7E8F" w:rsidP="001E7E8F">
      <w:pPr>
        <w:pStyle w:val="PL"/>
        <w:rPr>
          <w:noProof w:val="0"/>
          <w:snapToGrid w:val="0"/>
        </w:rPr>
      </w:pPr>
    </w:p>
    <w:p w14:paraId="70686671" w14:textId="77777777" w:rsidR="001E7E8F" w:rsidRPr="00EA5FA7" w:rsidRDefault="001E7E8F" w:rsidP="001E7E8F">
      <w:pPr>
        <w:pStyle w:val="PL"/>
        <w:rPr>
          <w:noProof w:val="0"/>
          <w:snapToGrid w:val="0"/>
        </w:rPr>
      </w:pPr>
      <w:r w:rsidRPr="00EA5FA7">
        <w:rPr>
          <w:noProof w:val="0"/>
          <w:snapToGrid w:val="0"/>
        </w:rPr>
        <w:t>Slot-Configuration-Item ::= SEQUENCE {</w:t>
      </w:r>
    </w:p>
    <w:p w14:paraId="702EEA5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slotIndex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52E218F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ab/>
      </w: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46E4056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Slot-Configuration-</w:t>
      </w:r>
      <w:proofErr w:type="spellStart"/>
      <w:r w:rsidRPr="00EA5FA7">
        <w:rPr>
          <w:noProof w:val="0"/>
          <w:snapToGrid w:val="0"/>
        </w:rPr>
        <w:t>ItemExtIEs</w:t>
      </w:r>
      <w:proofErr w:type="spellEnd"/>
      <w:r w:rsidRPr="00EA5FA7">
        <w:rPr>
          <w:noProof w:val="0"/>
          <w:snapToGrid w:val="0"/>
        </w:rPr>
        <w:t xml:space="preserve"> } }</w:t>
      </w:r>
      <w:r w:rsidRPr="00EA5FA7">
        <w:rPr>
          <w:noProof w:val="0"/>
          <w:snapToGrid w:val="0"/>
        </w:rPr>
        <w:tab/>
        <w:t>OPTIONAL</w:t>
      </w:r>
    </w:p>
    <w:p w14:paraId="34B04C89" w14:textId="77777777" w:rsidR="001E7E8F" w:rsidRPr="00EA5FA7" w:rsidRDefault="001E7E8F" w:rsidP="001E7E8F">
      <w:pPr>
        <w:pStyle w:val="PL"/>
        <w:rPr>
          <w:noProof w:val="0"/>
          <w:snapToGrid w:val="0"/>
        </w:rPr>
      </w:pPr>
      <w:r w:rsidRPr="00EA5FA7">
        <w:rPr>
          <w:noProof w:val="0"/>
          <w:snapToGrid w:val="0"/>
        </w:rPr>
        <w:t>}</w:t>
      </w:r>
    </w:p>
    <w:p w14:paraId="6A74F0DE" w14:textId="77777777" w:rsidR="001E7E8F" w:rsidRDefault="001E7E8F" w:rsidP="001E7E8F">
      <w:pPr>
        <w:pStyle w:val="PL"/>
        <w:rPr>
          <w:noProof w:val="0"/>
          <w:snapToGrid w:val="0"/>
        </w:rPr>
      </w:pPr>
    </w:p>
    <w:p w14:paraId="23497155" w14:textId="77777777" w:rsidR="001E7E8F" w:rsidRPr="00EA5FA7" w:rsidRDefault="001E7E8F" w:rsidP="001E7E8F">
      <w:pPr>
        <w:pStyle w:val="PL"/>
        <w:rPr>
          <w:noProof w:val="0"/>
          <w:snapToGrid w:val="0"/>
        </w:rPr>
      </w:pPr>
      <w:r w:rsidRPr="00EA5FA7">
        <w:rPr>
          <w:noProof w:val="0"/>
          <w:snapToGrid w:val="0"/>
        </w:rPr>
        <w:lastRenderedPageBreak/>
        <w:t>Slot-Configuration-</w:t>
      </w:r>
      <w:proofErr w:type="spellStart"/>
      <w:r w:rsidRPr="00EA5FA7">
        <w:rPr>
          <w:noProof w:val="0"/>
          <w:snapToGrid w:val="0"/>
        </w:rPr>
        <w:t>ItemExtIEs</w:t>
      </w:r>
      <w:proofErr w:type="spellEnd"/>
      <w:r w:rsidRPr="00EA5FA7">
        <w:rPr>
          <w:noProof w:val="0"/>
          <w:snapToGrid w:val="0"/>
        </w:rPr>
        <w:tab/>
        <w:t>F1AP-PROTOCOL-EXTENSION ::= {</w:t>
      </w:r>
    </w:p>
    <w:p w14:paraId="538D86F2" w14:textId="77777777" w:rsidR="001E7E8F" w:rsidRPr="00EA5FA7" w:rsidRDefault="001E7E8F" w:rsidP="001E7E8F">
      <w:pPr>
        <w:pStyle w:val="PL"/>
        <w:rPr>
          <w:noProof w:val="0"/>
          <w:snapToGrid w:val="0"/>
        </w:rPr>
      </w:pPr>
      <w:r w:rsidRPr="00EA5FA7">
        <w:rPr>
          <w:noProof w:val="0"/>
          <w:snapToGrid w:val="0"/>
        </w:rPr>
        <w:tab/>
        <w:t>...</w:t>
      </w:r>
    </w:p>
    <w:p w14:paraId="777ECD2C" w14:textId="77777777" w:rsidR="001E7E8F" w:rsidRPr="00EA5FA7" w:rsidRDefault="001E7E8F" w:rsidP="001E7E8F">
      <w:pPr>
        <w:pStyle w:val="PL"/>
        <w:rPr>
          <w:noProof w:val="0"/>
          <w:snapToGrid w:val="0"/>
        </w:rPr>
      </w:pPr>
      <w:r w:rsidRPr="00EA5FA7">
        <w:rPr>
          <w:noProof w:val="0"/>
          <w:snapToGrid w:val="0"/>
        </w:rPr>
        <w:t>}</w:t>
      </w:r>
    </w:p>
    <w:p w14:paraId="56921A54" w14:textId="77777777" w:rsidR="001E7E8F" w:rsidRDefault="001E7E8F" w:rsidP="001E7E8F">
      <w:pPr>
        <w:pStyle w:val="PL"/>
        <w:rPr>
          <w:noProof w:val="0"/>
          <w:snapToGrid w:val="0"/>
        </w:rPr>
      </w:pPr>
    </w:p>
    <w:p w14:paraId="3E08E068" w14:textId="77777777" w:rsidR="001E7E8F" w:rsidRPr="00EA5FA7" w:rsidRDefault="001E7E8F" w:rsidP="001E7E8F">
      <w:pPr>
        <w:pStyle w:val="PL"/>
        <w:rPr>
          <w:noProof w:val="0"/>
          <w:snapToGrid w:val="0"/>
        </w:rPr>
      </w:pPr>
    </w:p>
    <w:p w14:paraId="7595D217" w14:textId="77777777" w:rsidR="001E7E8F" w:rsidRPr="00EA5FA7" w:rsidRDefault="001E7E8F" w:rsidP="001E7E8F">
      <w:pPr>
        <w:pStyle w:val="PL"/>
        <w:rPr>
          <w:noProof w:val="0"/>
          <w:snapToGrid w:val="0"/>
        </w:rPr>
      </w:pPr>
      <w:r w:rsidRPr="00EA5FA7">
        <w:rPr>
          <w:noProof w:val="0"/>
          <w:snapToGrid w:val="0"/>
        </w:rPr>
        <w:t>SNSSAI ::= SEQUENCE {</w:t>
      </w:r>
    </w:p>
    <w:p w14:paraId="0FA9B42B"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sST</w:t>
      </w:r>
      <w:proofErr w:type="spellEnd"/>
      <w:r w:rsidRPr="00EA5FA7">
        <w:rPr>
          <w:noProof w:val="0"/>
          <w:snapToGrid w:val="0"/>
        </w:rPr>
        <w:tab/>
      </w:r>
      <w:r w:rsidRPr="00EA5FA7">
        <w:rPr>
          <w:noProof w:val="0"/>
          <w:snapToGrid w:val="0"/>
        </w:rPr>
        <w:tab/>
      </w:r>
      <w:r w:rsidRPr="00EA5FA7">
        <w:rPr>
          <w:noProof w:val="0"/>
          <w:snapToGrid w:val="0"/>
        </w:rPr>
        <w:tab/>
        <w:t>OCTET STRING (SIZE(1)),</w:t>
      </w:r>
    </w:p>
    <w:p w14:paraId="7C719A2D"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sD</w:t>
      </w:r>
      <w:proofErr w:type="spellEnd"/>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2D34B84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SNSSAI-</w:t>
      </w:r>
      <w:proofErr w:type="spellStart"/>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5A8DF5B9" w14:textId="77777777" w:rsidR="001E7E8F" w:rsidRPr="00EA5FA7" w:rsidRDefault="001E7E8F" w:rsidP="001E7E8F">
      <w:pPr>
        <w:pStyle w:val="PL"/>
        <w:rPr>
          <w:noProof w:val="0"/>
          <w:snapToGrid w:val="0"/>
        </w:rPr>
      </w:pPr>
      <w:r w:rsidRPr="00EA5FA7">
        <w:rPr>
          <w:noProof w:val="0"/>
          <w:snapToGrid w:val="0"/>
        </w:rPr>
        <w:t>}</w:t>
      </w:r>
    </w:p>
    <w:p w14:paraId="13189F10" w14:textId="77777777" w:rsidR="001E7E8F" w:rsidRPr="00EA5FA7" w:rsidRDefault="001E7E8F" w:rsidP="001E7E8F">
      <w:pPr>
        <w:pStyle w:val="PL"/>
        <w:rPr>
          <w:noProof w:val="0"/>
          <w:snapToGrid w:val="0"/>
        </w:rPr>
      </w:pPr>
    </w:p>
    <w:p w14:paraId="329AEF05" w14:textId="77777777" w:rsidR="001E7E8F" w:rsidRPr="00EA5FA7" w:rsidRDefault="001E7E8F" w:rsidP="001E7E8F">
      <w:pPr>
        <w:pStyle w:val="PL"/>
        <w:rPr>
          <w:noProof w:val="0"/>
          <w:snapToGrid w:val="0"/>
        </w:rPr>
      </w:pPr>
      <w:r w:rsidRPr="00EA5FA7">
        <w:rPr>
          <w:noProof w:val="0"/>
          <w:snapToGrid w:val="0"/>
        </w:rPr>
        <w:t>SNSSAI-</w:t>
      </w:r>
      <w:proofErr w:type="spellStart"/>
      <w:r w:rsidRPr="00EA5FA7">
        <w:rPr>
          <w:noProof w:val="0"/>
          <w:snapToGrid w:val="0"/>
        </w:rPr>
        <w:t>ExtIEs</w:t>
      </w:r>
      <w:proofErr w:type="spellEnd"/>
      <w:r w:rsidRPr="00EA5FA7">
        <w:rPr>
          <w:noProof w:val="0"/>
          <w:snapToGrid w:val="0"/>
        </w:rPr>
        <w:tab/>
        <w:t>F1AP-PROTOCOL-EXTENSION ::= {</w:t>
      </w:r>
    </w:p>
    <w:p w14:paraId="7CD07438" w14:textId="77777777" w:rsidR="001E7E8F" w:rsidRPr="00EA5FA7" w:rsidRDefault="001E7E8F" w:rsidP="001E7E8F">
      <w:pPr>
        <w:pStyle w:val="PL"/>
        <w:rPr>
          <w:noProof w:val="0"/>
          <w:snapToGrid w:val="0"/>
        </w:rPr>
      </w:pPr>
      <w:r w:rsidRPr="00EA5FA7">
        <w:rPr>
          <w:noProof w:val="0"/>
          <w:snapToGrid w:val="0"/>
        </w:rPr>
        <w:tab/>
        <w:t>...</w:t>
      </w:r>
    </w:p>
    <w:p w14:paraId="64078DA4" w14:textId="77777777" w:rsidR="001E7E8F" w:rsidRPr="00EA5FA7" w:rsidRDefault="001E7E8F" w:rsidP="001E7E8F">
      <w:pPr>
        <w:pStyle w:val="PL"/>
        <w:rPr>
          <w:noProof w:val="0"/>
          <w:snapToGrid w:val="0"/>
        </w:rPr>
      </w:pPr>
      <w:r w:rsidRPr="00EA5FA7">
        <w:rPr>
          <w:noProof w:val="0"/>
          <w:snapToGrid w:val="0"/>
        </w:rPr>
        <w:t>}</w:t>
      </w:r>
    </w:p>
    <w:p w14:paraId="10D1ABD1" w14:textId="77777777" w:rsidR="001E7E8F" w:rsidRPr="00EA5FA7" w:rsidRDefault="001E7E8F" w:rsidP="001E7E8F">
      <w:pPr>
        <w:pStyle w:val="PL"/>
        <w:rPr>
          <w:noProof w:val="0"/>
          <w:snapToGrid w:val="0"/>
        </w:rPr>
      </w:pPr>
    </w:p>
    <w:p w14:paraId="56B91F3B" w14:textId="77777777" w:rsidR="001E7E8F" w:rsidRPr="00EA5FA7" w:rsidRDefault="001E7E8F" w:rsidP="001E7E8F">
      <w:pPr>
        <w:pStyle w:val="PL"/>
        <w:rPr>
          <w:noProof w:val="0"/>
          <w:snapToGrid w:val="0"/>
        </w:rPr>
      </w:pPr>
      <w:proofErr w:type="spellStart"/>
      <w:r w:rsidRPr="00EA5FA7">
        <w:rPr>
          <w:noProof w:val="0"/>
          <w:snapToGrid w:val="0"/>
        </w:rPr>
        <w:t>SpectrumSharingGroupID</w:t>
      </w:r>
      <w:proofErr w:type="spellEnd"/>
      <w:r w:rsidRPr="00EA5FA7">
        <w:rPr>
          <w:noProof w:val="0"/>
          <w:snapToGrid w:val="0"/>
        </w:rPr>
        <w:t xml:space="preserve"> ::= INTEGER (1..maxCellineNB)</w:t>
      </w:r>
    </w:p>
    <w:p w14:paraId="16EFFE04" w14:textId="77777777" w:rsidR="001E7E8F" w:rsidRPr="00EA5FA7" w:rsidRDefault="001E7E8F" w:rsidP="001E7E8F">
      <w:pPr>
        <w:pStyle w:val="PL"/>
        <w:rPr>
          <w:noProof w:val="0"/>
          <w:snapToGrid w:val="0"/>
        </w:rPr>
      </w:pPr>
    </w:p>
    <w:p w14:paraId="0FF0A24B" w14:textId="77777777" w:rsidR="001E7E8F" w:rsidRPr="00EA5FA7" w:rsidRDefault="001E7E8F" w:rsidP="001E7E8F">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1D8ECBA0" w14:textId="77777777" w:rsidR="001E7E8F" w:rsidRPr="00EA5FA7" w:rsidRDefault="001E7E8F" w:rsidP="001E7E8F">
      <w:pPr>
        <w:pStyle w:val="PL"/>
        <w:rPr>
          <w:noProof w:val="0"/>
          <w:snapToGrid w:val="0"/>
        </w:rPr>
      </w:pPr>
    </w:p>
    <w:p w14:paraId="0A266B55" w14:textId="77777777" w:rsidR="001E7E8F" w:rsidRPr="00EA5FA7" w:rsidRDefault="001E7E8F" w:rsidP="001E7E8F">
      <w:pPr>
        <w:pStyle w:val="PL"/>
        <w:rPr>
          <w:rFonts w:eastAsia="SimSun"/>
        </w:rPr>
      </w:pPr>
      <w:r w:rsidRPr="00EA5FA7">
        <w:rPr>
          <w:rFonts w:eastAsia="SimSun"/>
        </w:rPr>
        <w:t>SRBs-FailedToBeSetup-Item</w:t>
      </w:r>
      <w:r w:rsidRPr="00EA5FA7">
        <w:rPr>
          <w:rFonts w:eastAsia="SimSun"/>
        </w:rPr>
        <w:tab/>
        <w:t>::= SEQUENCE {</w:t>
      </w:r>
    </w:p>
    <w:p w14:paraId="7EF043D0" w14:textId="77777777" w:rsidR="001E7E8F" w:rsidRPr="00EA5FA7" w:rsidRDefault="001E7E8F" w:rsidP="001E7E8F">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62667BA5" w14:textId="77777777" w:rsidR="001E7E8F" w:rsidRPr="00EA5FA7" w:rsidRDefault="001E7E8F" w:rsidP="001E7E8F">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10A2572A"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3EF6A127" w14:textId="77777777" w:rsidR="001E7E8F" w:rsidRPr="00EA5FA7" w:rsidRDefault="001E7E8F" w:rsidP="001E7E8F">
      <w:pPr>
        <w:pStyle w:val="PL"/>
        <w:rPr>
          <w:rFonts w:eastAsia="SimSun"/>
        </w:rPr>
      </w:pPr>
      <w:r w:rsidRPr="00EA5FA7">
        <w:rPr>
          <w:rFonts w:eastAsia="SimSun"/>
        </w:rPr>
        <w:tab/>
        <w:t>...</w:t>
      </w:r>
    </w:p>
    <w:p w14:paraId="1691262B" w14:textId="77777777" w:rsidR="001E7E8F" w:rsidRPr="00EA5FA7" w:rsidRDefault="001E7E8F" w:rsidP="001E7E8F">
      <w:pPr>
        <w:pStyle w:val="PL"/>
        <w:rPr>
          <w:rFonts w:eastAsia="SimSun"/>
        </w:rPr>
      </w:pPr>
      <w:r w:rsidRPr="00EA5FA7">
        <w:rPr>
          <w:rFonts w:eastAsia="SimSun"/>
        </w:rPr>
        <w:t>}</w:t>
      </w:r>
    </w:p>
    <w:p w14:paraId="597200A8" w14:textId="77777777" w:rsidR="001E7E8F" w:rsidRPr="00EA5FA7" w:rsidRDefault="001E7E8F" w:rsidP="001E7E8F">
      <w:pPr>
        <w:pStyle w:val="PL"/>
        <w:rPr>
          <w:rFonts w:eastAsia="SimSun"/>
        </w:rPr>
      </w:pPr>
    </w:p>
    <w:p w14:paraId="0590205A" w14:textId="77777777" w:rsidR="001E7E8F" w:rsidRPr="00EA5FA7" w:rsidRDefault="001E7E8F" w:rsidP="001E7E8F">
      <w:pPr>
        <w:pStyle w:val="PL"/>
        <w:rPr>
          <w:rFonts w:eastAsia="SimSun"/>
        </w:rPr>
      </w:pPr>
      <w:r w:rsidRPr="00EA5FA7">
        <w:rPr>
          <w:rFonts w:eastAsia="SimSun"/>
        </w:rPr>
        <w:t xml:space="preserve">SRBs-FailedToBeSetup-ItemExtIEs </w:t>
      </w:r>
      <w:r w:rsidRPr="00EA5FA7">
        <w:rPr>
          <w:rFonts w:eastAsia="SimSun"/>
        </w:rPr>
        <w:tab/>
        <w:t>F1AP-PROTOCOL-EXTENSION ::= {</w:t>
      </w:r>
    </w:p>
    <w:p w14:paraId="0535BEB7" w14:textId="77777777" w:rsidR="001E7E8F" w:rsidRPr="00EA5FA7" w:rsidRDefault="001E7E8F" w:rsidP="001E7E8F">
      <w:pPr>
        <w:pStyle w:val="PL"/>
        <w:rPr>
          <w:rFonts w:eastAsia="SimSun"/>
        </w:rPr>
      </w:pPr>
      <w:r w:rsidRPr="00EA5FA7">
        <w:rPr>
          <w:rFonts w:eastAsia="SimSun"/>
        </w:rPr>
        <w:tab/>
        <w:t>...</w:t>
      </w:r>
    </w:p>
    <w:p w14:paraId="79E237C9" w14:textId="77777777" w:rsidR="001E7E8F" w:rsidRPr="00EA5FA7" w:rsidRDefault="001E7E8F" w:rsidP="001E7E8F">
      <w:pPr>
        <w:pStyle w:val="PL"/>
        <w:rPr>
          <w:rFonts w:eastAsia="SimSun"/>
        </w:rPr>
      </w:pPr>
      <w:r w:rsidRPr="00EA5FA7">
        <w:rPr>
          <w:rFonts w:eastAsia="SimSun"/>
        </w:rPr>
        <w:t>}</w:t>
      </w:r>
    </w:p>
    <w:p w14:paraId="76831AE5" w14:textId="77777777" w:rsidR="001E7E8F" w:rsidRPr="00EA5FA7" w:rsidRDefault="001E7E8F" w:rsidP="001E7E8F">
      <w:pPr>
        <w:pStyle w:val="PL"/>
        <w:rPr>
          <w:rFonts w:eastAsia="SimSun"/>
        </w:rPr>
      </w:pPr>
    </w:p>
    <w:p w14:paraId="1EABAD38" w14:textId="77777777" w:rsidR="001E7E8F" w:rsidRPr="00EA5FA7" w:rsidRDefault="001E7E8F" w:rsidP="001E7E8F">
      <w:pPr>
        <w:pStyle w:val="PL"/>
        <w:rPr>
          <w:rFonts w:eastAsia="SimSun"/>
        </w:rPr>
      </w:pPr>
      <w:r w:rsidRPr="00EA5FA7">
        <w:rPr>
          <w:rFonts w:eastAsia="SimSun"/>
        </w:rPr>
        <w:t>SRBs-FailedToBeSetupMod-Item</w:t>
      </w:r>
      <w:r w:rsidRPr="00EA5FA7">
        <w:rPr>
          <w:rFonts w:eastAsia="SimSun"/>
        </w:rPr>
        <w:tab/>
        <w:t>::= SEQUENCE {</w:t>
      </w:r>
    </w:p>
    <w:p w14:paraId="3B20F1B8" w14:textId="77777777" w:rsidR="001E7E8F" w:rsidRPr="00EA5FA7" w:rsidRDefault="001E7E8F" w:rsidP="001E7E8F">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79E5F868" w14:textId="77777777" w:rsidR="001E7E8F" w:rsidRPr="00EA5FA7" w:rsidRDefault="001E7E8F" w:rsidP="001E7E8F">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0677A273"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369FC236" w14:textId="77777777" w:rsidR="001E7E8F" w:rsidRPr="00EA5FA7" w:rsidRDefault="001E7E8F" w:rsidP="001E7E8F">
      <w:pPr>
        <w:pStyle w:val="PL"/>
        <w:rPr>
          <w:rFonts w:eastAsia="SimSun"/>
        </w:rPr>
      </w:pPr>
      <w:r w:rsidRPr="00EA5FA7">
        <w:rPr>
          <w:rFonts w:eastAsia="SimSun"/>
        </w:rPr>
        <w:tab/>
        <w:t>...</w:t>
      </w:r>
    </w:p>
    <w:p w14:paraId="29EA6072" w14:textId="77777777" w:rsidR="001E7E8F" w:rsidRPr="00EA5FA7" w:rsidRDefault="001E7E8F" w:rsidP="001E7E8F">
      <w:pPr>
        <w:pStyle w:val="PL"/>
        <w:rPr>
          <w:rFonts w:eastAsia="SimSun"/>
        </w:rPr>
      </w:pPr>
      <w:r w:rsidRPr="00EA5FA7">
        <w:rPr>
          <w:rFonts w:eastAsia="SimSun"/>
        </w:rPr>
        <w:t>}</w:t>
      </w:r>
    </w:p>
    <w:p w14:paraId="1F82AC30" w14:textId="77777777" w:rsidR="001E7E8F" w:rsidRPr="00EA5FA7" w:rsidRDefault="001E7E8F" w:rsidP="001E7E8F">
      <w:pPr>
        <w:pStyle w:val="PL"/>
        <w:rPr>
          <w:rFonts w:eastAsia="SimSun"/>
        </w:rPr>
      </w:pPr>
    </w:p>
    <w:p w14:paraId="73147ECF" w14:textId="77777777" w:rsidR="001E7E8F" w:rsidRPr="00EA5FA7" w:rsidRDefault="001E7E8F" w:rsidP="001E7E8F">
      <w:pPr>
        <w:pStyle w:val="PL"/>
        <w:rPr>
          <w:rFonts w:eastAsia="SimSun"/>
        </w:rPr>
      </w:pPr>
      <w:r w:rsidRPr="00EA5FA7">
        <w:rPr>
          <w:rFonts w:eastAsia="SimSun"/>
        </w:rPr>
        <w:t xml:space="preserve">SRBs-FailedToBeSetupMod-ItemExtIEs </w:t>
      </w:r>
      <w:r w:rsidRPr="00EA5FA7">
        <w:rPr>
          <w:rFonts w:eastAsia="SimSun"/>
        </w:rPr>
        <w:tab/>
        <w:t>F1AP-PROTOCOL-EXTENSION ::= {</w:t>
      </w:r>
    </w:p>
    <w:p w14:paraId="7451AF13" w14:textId="77777777" w:rsidR="001E7E8F" w:rsidRPr="00EA5FA7" w:rsidRDefault="001E7E8F" w:rsidP="001E7E8F">
      <w:pPr>
        <w:pStyle w:val="PL"/>
        <w:rPr>
          <w:rFonts w:eastAsia="SimSun"/>
        </w:rPr>
      </w:pPr>
      <w:r w:rsidRPr="00EA5FA7">
        <w:rPr>
          <w:rFonts w:eastAsia="SimSun"/>
        </w:rPr>
        <w:tab/>
        <w:t>...</w:t>
      </w:r>
    </w:p>
    <w:p w14:paraId="7CB6710C" w14:textId="77777777" w:rsidR="001E7E8F" w:rsidRPr="00EA5FA7" w:rsidRDefault="001E7E8F" w:rsidP="001E7E8F">
      <w:pPr>
        <w:pStyle w:val="PL"/>
        <w:rPr>
          <w:rFonts w:eastAsia="SimSun"/>
        </w:rPr>
      </w:pPr>
      <w:r w:rsidRPr="00EA5FA7">
        <w:rPr>
          <w:rFonts w:eastAsia="SimSun"/>
        </w:rPr>
        <w:t>}</w:t>
      </w:r>
    </w:p>
    <w:p w14:paraId="7E1BD104" w14:textId="77777777" w:rsidR="001E7E8F" w:rsidRPr="00EA5FA7" w:rsidRDefault="001E7E8F" w:rsidP="001E7E8F">
      <w:pPr>
        <w:pStyle w:val="PL"/>
        <w:rPr>
          <w:rFonts w:eastAsia="SimSun"/>
        </w:rPr>
      </w:pPr>
    </w:p>
    <w:p w14:paraId="0C2E89CE" w14:textId="77777777" w:rsidR="001E7E8F" w:rsidRPr="00EA5FA7" w:rsidRDefault="001E7E8F" w:rsidP="001E7E8F">
      <w:pPr>
        <w:pStyle w:val="PL"/>
        <w:rPr>
          <w:snapToGrid w:val="0"/>
        </w:rPr>
      </w:pPr>
      <w:r w:rsidRPr="00EA5FA7">
        <w:t xml:space="preserve">SRBs-Modified-Item </w:t>
      </w:r>
      <w:r w:rsidRPr="00EA5FA7">
        <w:rPr>
          <w:snapToGrid w:val="0"/>
        </w:rPr>
        <w:t>::= SEQUENCE {</w:t>
      </w:r>
    </w:p>
    <w:p w14:paraId="70696758" w14:textId="77777777" w:rsidR="001E7E8F" w:rsidRPr="00EA5FA7" w:rsidRDefault="001E7E8F" w:rsidP="001E7E8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6AE8E10" w14:textId="77777777" w:rsidR="001E7E8F" w:rsidRPr="00EA5FA7" w:rsidRDefault="001E7E8F" w:rsidP="001E7E8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18CAF4A" w14:textId="77777777" w:rsidR="001E7E8F" w:rsidRPr="00EA5FA7" w:rsidRDefault="001E7E8F" w:rsidP="001E7E8F">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4D2D7B8E" w14:textId="77777777" w:rsidR="001E7E8F" w:rsidRPr="00EA5FA7" w:rsidRDefault="001E7E8F" w:rsidP="001E7E8F">
      <w:pPr>
        <w:pStyle w:val="PL"/>
        <w:rPr>
          <w:snapToGrid w:val="0"/>
        </w:rPr>
      </w:pPr>
      <w:r w:rsidRPr="00EA5FA7">
        <w:rPr>
          <w:snapToGrid w:val="0"/>
        </w:rPr>
        <w:tab/>
        <w:t>...</w:t>
      </w:r>
    </w:p>
    <w:p w14:paraId="64E9CFF9" w14:textId="77777777" w:rsidR="001E7E8F" w:rsidRPr="00EA5FA7" w:rsidRDefault="001E7E8F" w:rsidP="001E7E8F">
      <w:pPr>
        <w:pStyle w:val="PL"/>
        <w:rPr>
          <w:snapToGrid w:val="0"/>
        </w:rPr>
      </w:pPr>
      <w:r w:rsidRPr="00EA5FA7">
        <w:rPr>
          <w:snapToGrid w:val="0"/>
        </w:rPr>
        <w:t>}</w:t>
      </w:r>
    </w:p>
    <w:p w14:paraId="78DC780B" w14:textId="77777777" w:rsidR="001E7E8F" w:rsidRPr="00EA5FA7" w:rsidRDefault="001E7E8F" w:rsidP="001E7E8F">
      <w:pPr>
        <w:pStyle w:val="PL"/>
        <w:rPr>
          <w:snapToGrid w:val="0"/>
        </w:rPr>
      </w:pPr>
    </w:p>
    <w:p w14:paraId="3CF6301D" w14:textId="77777777" w:rsidR="001E7E8F" w:rsidRPr="00EA5FA7" w:rsidRDefault="001E7E8F" w:rsidP="001E7E8F">
      <w:pPr>
        <w:pStyle w:val="PL"/>
        <w:rPr>
          <w:snapToGrid w:val="0"/>
        </w:rPr>
      </w:pPr>
      <w:r w:rsidRPr="00EA5FA7">
        <w:t>SRBs-Modified-Item</w:t>
      </w:r>
      <w:r w:rsidRPr="00EA5FA7">
        <w:rPr>
          <w:snapToGrid w:val="0"/>
        </w:rPr>
        <w:t>ExtIEs</w:t>
      </w:r>
      <w:r w:rsidRPr="00EA5FA7">
        <w:rPr>
          <w:snapToGrid w:val="0"/>
        </w:rPr>
        <w:tab/>
        <w:t>F1AP-PROTOCOL-EXTENSION ::= {</w:t>
      </w:r>
    </w:p>
    <w:p w14:paraId="4BA09496" w14:textId="77777777" w:rsidR="001E7E8F" w:rsidRPr="00EA5FA7" w:rsidRDefault="001E7E8F" w:rsidP="001E7E8F">
      <w:pPr>
        <w:pStyle w:val="PL"/>
        <w:rPr>
          <w:snapToGrid w:val="0"/>
        </w:rPr>
      </w:pPr>
      <w:r w:rsidRPr="00EA5FA7">
        <w:rPr>
          <w:snapToGrid w:val="0"/>
        </w:rPr>
        <w:tab/>
        <w:t>...</w:t>
      </w:r>
    </w:p>
    <w:p w14:paraId="6A712657" w14:textId="77777777" w:rsidR="001E7E8F" w:rsidRPr="00EA5FA7" w:rsidRDefault="001E7E8F" w:rsidP="001E7E8F">
      <w:pPr>
        <w:pStyle w:val="PL"/>
        <w:rPr>
          <w:snapToGrid w:val="0"/>
        </w:rPr>
      </w:pPr>
      <w:r w:rsidRPr="00EA5FA7">
        <w:rPr>
          <w:snapToGrid w:val="0"/>
        </w:rPr>
        <w:t>}</w:t>
      </w:r>
    </w:p>
    <w:p w14:paraId="11D8CE5F" w14:textId="77777777" w:rsidR="001E7E8F" w:rsidRPr="00EA5FA7" w:rsidRDefault="001E7E8F" w:rsidP="001E7E8F">
      <w:pPr>
        <w:pStyle w:val="PL"/>
        <w:rPr>
          <w:rFonts w:eastAsia="SimSun"/>
        </w:rPr>
      </w:pPr>
    </w:p>
    <w:p w14:paraId="4571C22B" w14:textId="77777777" w:rsidR="001E7E8F" w:rsidRPr="00EA5FA7" w:rsidRDefault="001E7E8F" w:rsidP="001E7E8F">
      <w:pPr>
        <w:pStyle w:val="PL"/>
        <w:rPr>
          <w:rFonts w:eastAsia="SimSun"/>
        </w:rPr>
      </w:pPr>
      <w:r w:rsidRPr="00EA5FA7">
        <w:rPr>
          <w:rFonts w:eastAsia="SimSun"/>
        </w:rPr>
        <w:t>SRBs-Required-ToBeReleased-Item</w:t>
      </w:r>
      <w:r w:rsidRPr="00EA5FA7">
        <w:rPr>
          <w:rFonts w:eastAsia="SimSun"/>
        </w:rPr>
        <w:tab/>
        <w:t>::= SEQUENCE {</w:t>
      </w:r>
    </w:p>
    <w:p w14:paraId="3832B32E" w14:textId="77777777" w:rsidR="001E7E8F" w:rsidRPr="00EA5FA7" w:rsidRDefault="001E7E8F" w:rsidP="001E7E8F">
      <w:pPr>
        <w:pStyle w:val="PL"/>
        <w:rPr>
          <w:rFonts w:eastAsia="SimSun"/>
        </w:rPr>
      </w:pPr>
      <w:r w:rsidRPr="00EA5FA7">
        <w:rPr>
          <w:rFonts w:eastAsia="SimSun"/>
        </w:rPr>
        <w:tab/>
        <w:t>sRBID</w:t>
      </w:r>
      <w:r w:rsidRPr="00EA5FA7">
        <w:rPr>
          <w:rFonts w:eastAsia="SimSun"/>
        </w:rPr>
        <w:tab/>
        <w:t>SRBID,</w:t>
      </w:r>
    </w:p>
    <w:p w14:paraId="0C10B119"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7766C733" w14:textId="77777777" w:rsidR="001E7E8F" w:rsidRPr="00EA5FA7" w:rsidRDefault="001E7E8F" w:rsidP="001E7E8F">
      <w:pPr>
        <w:pStyle w:val="PL"/>
        <w:rPr>
          <w:rFonts w:eastAsia="SimSun"/>
        </w:rPr>
      </w:pPr>
      <w:r w:rsidRPr="00EA5FA7">
        <w:rPr>
          <w:rFonts w:eastAsia="SimSun"/>
        </w:rPr>
        <w:tab/>
        <w:t>...</w:t>
      </w:r>
    </w:p>
    <w:p w14:paraId="3CF4D56E" w14:textId="77777777" w:rsidR="001E7E8F" w:rsidRPr="00EA5FA7" w:rsidRDefault="001E7E8F" w:rsidP="001E7E8F">
      <w:pPr>
        <w:pStyle w:val="PL"/>
        <w:rPr>
          <w:rFonts w:eastAsia="SimSun"/>
        </w:rPr>
      </w:pPr>
      <w:r w:rsidRPr="00EA5FA7">
        <w:rPr>
          <w:rFonts w:eastAsia="SimSun"/>
        </w:rPr>
        <w:t>}</w:t>
      </w:r>
    </w:p>
    <w:p w14:paraId="17ACB800" w14:textId="77777777" w:rsidR="001E7E8F" w:rsidRPr="00EA5FA7" w:rsidRDefault="001E7E8F" w:rsidP="001E7E8F">
      <w:pPr>
        <w:pStyle w:val="PL"/>
        <w:rPr>
          <w:rFonts w:eastAsia="SimSun"/>
        </w:rPr>
      </w:pPr>
    </w:p>
    <w:p w14:paraId="581BA613" w14:textId="77777777" w:rsidR="001E7E8F" w:rsidRPr="00EA5FA7" w:rsidRDefault="001E7E8F" w:rsidP="001E7E8F">
      <w:pPr>
        <w:pStyle w:val="PL"/>
        <w:rPr>
          <w:rFonts w:eastAsia="SimSun"/>
        </w:rPr>
      </w:pPr>
      <w:r w:rsidRPr="00EA5FA7">
        <w:rPr>
          <w:rFonts w:eastAsia="SimSun"/>
        </w:rPr>
        <w:t xml:space="preserve">SRBs-Required-ToBeReleased-ItemExtIEs </w:t>
      </w:r>
      <w:r w:rsidRPr="00EA5FA7">
        <w:rPr>
          <w:rFonts w:eastAsia="SimSun"/>
        </w:rPr>
        <w:tab/>
        <w:t>F1AP-PROTOCOL-EXTENSION ::= {</w:t>
      </w:r>
    </w:p>
    <w:p w14:paraId="37BF0B15" w14:textId="77777777" w:rsidR="001E7E8F" w:rsidRPr="00EA5FA7" w:rsidRDefault="001E7E8F" w:rsidP="001E7E8F">
      <w:pPr>
        <w:pStyle w:val="PL"/>
        <w:rPr>
          <w:rFonts w:eastAsia="SimSun"/>
        </w:rPr>
      </w:pPr>
      <w:r w:rsidRPr="00EA5FA7">
        <w:rPr>
          <w:rFonts w:eastAsia="SimSun"/>
        </w:rPr>
        <w:tab/>
        <w:t>...</w:t>
      </w:r>
    </w:p>
    <w:p w14:paraId="3718F8D9" w14:textId="77777777" w:rsidR="001E7E8F" w:rsidRPr="00EA5FA7" w:rsidRDefault="001E7E8F" w:rsidP="001E7E8F">
      <w:pPr>
        <w:pStyle w:val="PL"/>
        <w:rPr>
          <w:rFonts w:eastAsia="SimSun"/>
        </w:rPr>
      </w:pPr>
      <w:r w:rsidRPr="00EA5FA7">
        <w:rPr>
          <w:rFonts w:eastAsia="SimSun"/>
        </w:rPr>
        <w:t>}</w:t>
      </w:r>
    </w:p>
    <w:p w14:paraId="540F7CF7" w14:textId="77777777" w:rsidR="001E7E8F" w:rsidRPr="00EA5FA7" w:rsidRDefault="001E7E8F" w:rsidP="001E7E8F">
      <w:pPr>
        <w:pStyle w:val="PL"/>
      </w:pPr>
    </w:p>
    <w:p w14:paraId="7139EB4A" w14:textId="77777777" w:rsidR="001E7E8F" w:rsidRPr="00EA5FA7" w:rsidRDefault="001E7E8F" w:rsidP="001E7E8F">
      <w:pPr>
        <w:pStyle w:val="PL"/>
        <w:rPr>
          <w:snapToGrid w:val="0"/>
        </w:rPr>
      </w:pPr>
      <w:r w:rsidRPr="00EA5FA7">
        <w:rPr>
          <w:snapToGrid w:val="0"/>
        </w:rPr>
        <w:t>SRBs-Setup-Item ::= SEQUENCE {</w:t>
      </w:r>
    </w:p>
    <w:p w14:paraId="560474BC" w14:textId="77777777" w:rsidR="001E7E8F" w:rsidRPr="00EA5FA7" w:rsidRDefault="001E7E8F" w:rsidP="001E7E8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3FF3E12" w14:textId="77777777" w:rsidR="001E7E8F" w:rsidRPr="00EA5FA7" w:rsidRDefault="001E7E8F" w:rsidP="001E7E8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1FCEFFC" w14:textId="77777777" w:rsidR="001E7E8F" w:rsidRPr="00EA5FA7" w:rsidRDefault="001E7E8F" w:rsidP="001E7E8F">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0F8F8046" w14:textId="77777777" w:rsidR="001E7E8F" w:rsidRPr="00EA5FA7" w:rsidRDefault="001E7E8F" w:rsidP="001E7E8F">
      <w:pPr>
        <w:pStyle w:val="PL"/>
        <w:rPr>
          <w:snapToGrid w:val="0"/>
        </w:rPr>
      </w:pPr>
      <w:r w:rsidRPr="00EA5FA7">
        <w:rPr>
          <w:snapToGrid w:val="0"/>
        </w:rPr>
        <w:tab/>
        <w:t>...</w:t>
      </w:r>
    </w:p>
    <w:p w14:paraId="0F38BC4C" w14:textId="77777777" w:rsidR="001E7E8F" w:rsidRPr="00EA5FA7" w:rsidRDefault="001E7E8F" w:rsidP="001E7E8F">
      <w:pPr>
        <w:pStyle w:val="PL"/>
        <w:rPr>
          <w:snapToGrid w:val="0"/>
        </w:rPr>
      </w:pPr>
      <w:r w:rsidRPr="00EA5FA7">
        <w:rPr>
          <w:snapToGrid w:val="0"/>
        </w:rPr>
        <w:t>}</w:t>
      </w:r>
    </w:p>
    <w:p w14:paraId="0E9C724D" w14:textId="77777777" w:rsidR="001E7E8F" w:rsidRPr="00EA5FA7" w:rsidRDefault="001E7E8F" w:rsidP="001E7E8F">
      <w:pPr>
        <w:pStyle w:val="PL"/>
        <w:rPr>
          <w:snapToGrid w:val="0"/>
        </w:rPr>
      </w:pPr>
    </w:p>
    <w:p w14:paraId="22D99A6A" w14:textId="77777777" w:rsidR="001E7E8F" w:rsidRPr="00EA5FA7" w:rsidRDefault="001E7E8F" w:rsidP="001E7E8F">
      <w:pPr>
        <w:pStyle w:val="PL"/>
        <w:rPr>
          <w:snapToGrid w:val="0"/>
        </w:rPr>
      </w:pPr>
      <w:r w:rsidRPr="00EA5FA7">
        <w:rPr>
          <w:snapToGrid w:val="0"/>
        </w:rPr>
        <w:t xml:space="preserve">SRBs-Setup-ItemExtIEs </w:t>
      </w:r>
      <w:r w:rsidRPr="00EA5FA7">
        <w:rPr>
          <w:snapToGrid w:val="0"/>
        </w:rPr>
        <w:tab/>
        <w:t>F1AP-PROTOCOL-EXTENSION ::= {</w:t>
      </w:r>
    </w:p>
    <w:p w14:paraId="11058EF4" w14:textId="77777777" w:rsidR="001E7E8F" w:rsidRPr="00EA5FA7" w:rsidRDefault="001E7E8F" w:rsidP="001E7E8F">
      <w:pPr>
        <w:pStyle w:val="PL"/>
        <w:rPr>
          <w:snapToGrid w:val="0"/>
        </w:rPr>
      </w:pPr>
      <w:r w:rsidRPr="00EA5FA7">
        <w:rPr>
          <w:snapToGrid w:val="0"/>
        </w:rPr>
        <w:tab/>
        <w:t>...</w:t>
      </w:r>
    </w:p>
    <w:p w14:paraId="1D49F432" w14:textId="77777777" w:rsidR="001E7E8F" w:rsidRPr="00EA5FA7" w:rsidRDefault="001E7E8F" w:rsidP="001E7E8F">
      <w:pPr>
        <w:pStyle w:val="PL"/>
        <w:rPr>
          <w:snapToGrid w:val="0"/>
        </w:rPr>
      </w:pPr>
      <w:r w:rsidRPr="00EA5FA7">
        <w:rPr>
          <w:snapToGrid w:val="0"/>
        </w:rPr>
        <w:t>}</w:t>
      </w:r>
    </w:p>
    <w:p w14:paraId="3929D591" w14:textId="77777777" w:rsidR="001E7E8F" w:rsidRPr="00EA5FA7" w:rsidRDefault="001E7E8F" w:rsidP="001E7E8F">
      <w:pPr>
        <w:pStyle w:val="PL"/>
        <w:rPr>
          <w:snapToGrid w:val="0"/>
        </w:rPr>
      </w:pPr>
    </w:p>
    <w:p w14:paraId="14F2E662" w14:textId="77777777" w:rsidR="001E7E8F" w:rsidRPr="00EA5FA7" w:rsidRDefault="001E7E8F" w:rsidP="001E7E8F">
      <w:pPr>
        <w:pStyle w:val="PL"/>
        <w:rPr>
          <w:snapToGrid w:val="0"/>
        </w:rPr>
      </w:pPr>
      <w:r w:rsidRPr="00EA5FA7">
        <w:rPr>
          <w:snapToGrid w:val="0"/>
        </w:rPr>
        <w:t>SRBs-SetupMod-Item ::= SEQUENCE {</w:t>
      </w:r>
    </w:p>
    <w:p w14:paraId="457CF4C0" w14:textId="77777777" w:rsidR="001E7E8F" w:rsidRPr="00EA5FA7" w:rsidRDefault="001E7E8F" w:rsidP="001E7E8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5C63799" w14:textId="77777777" w:rsidR="001E7E8F" w:rsidRPr="00EA5FA7" w:rsidRDefault="001E7E8F" w:rsidP="001E7E8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04FDE39" w14:textId="77777777" w:rsidR="001E7E8F" w:rsidRPr="00EA5FA7" w:rsidRDefault="001E7E8F" w:rsidP="001E7E8F">
      <w:pPr>
        <w:pStyle w:val="PL"/>
        <w:rPr>
          <w:snapToGrid w:val="0"/>
        </w:rPr>
      </w:pPr>
      <w:r w:rsidRPr="00EA5FA7">
        <w:rPr>
          <w:snapToGrid w:val="0"/>
        </w:rPr>
        <w:lastRenderedPageBreak/>
        <w:tab/>
        <w:t>iE-Extensions</w:t>
      </w:r>
      <w:r w:rsidRPr="00EA5FA7">
        <w:rPr>
          <w:snapToGrid w:val="0"/>
        </w:rPr>
        <w:tab/>
        <w:t>ProtocolExtensionContainer { { SRBs-SetupMod-ItemExtIEs } }</w:t>
      </w:r>
      <w:r w:rsidRPr="00EA5FA7">
        <w:rPr>
          <w:snapToGrid w:val="0"/>
        </w:rPr>
        <w:tab/>
        <w:t>OPTIONAL,</w:t>
      </w:r>
    </w:p>
    <w:p w14:paraId="130CEAEE" w14:textId="77777777" w:rsidR="001E7E8F" w:rsidRPr="00EA5FA7" w:rsidRDefault="001E7E8F" w:rsidP="001E7E8F">
      <w:pPr>
        <w:pStyle w:val="PL"/>
        <w:rPr>
          <w:snapToGrid w:val="0"/>
        </w:rPr>
      </w:pPr>
      <w:r w:rsidRPr="00EA5FA7">
        <w:rPr>
          <w:snapToGrid w:val="0"/>
        </w:rPr>
        <w:tab/>
        <w:t>...</w:t>
      </w:r>
    </w:p>
    <w:p w14:paraId="719D651B" w14:textId="77777777" w:rsidR="001E7E8F" w:rsidRPr="00EA5FA7" w:rsidRDefault="001E7E8F" w:rsidP="001E7E8F">
      <w:pPr>
        <w:pStyle w:val="PL"/>
        <w:rPr>
          <w:snapToGrid w:val="0"/>
        </w:rPr>
      </w:pPr>
      <w:r w:rsidRPr="00EA5FA7">
        <w:rPr>
          <w:snapToGrid w:val="0"/>
        </w:rPr>
        <w:t>}</w:t>
      </w:r>
    </w:p>
    <w:p w14:paraId="3E3CB14E" w14:textId="77777777" w:rsidR="001E7E8F" w:rsidRPr="00EA5FA7" w:rsidRDefault="001E7E8F" w:rsidP="001E7E8F">
      <w:pPr>
        <w:pStyle w:val="PL"/>
        <w:rPr>
          <w:snapToGrid w:val="0"/>
        </w:rPr>
      </w:pPr>
    </w:p>
    <w:p w14:paraId="396AC9FD" w14:textId="77777777" w:rsidR="001E7E8F" w:rsidRPr="00EA5FA7" w:rsidRDefault="001E7E8F" w:rsidP="001E7E8F">
      <w:pPr>
        <w:pStyle w:val="PL"/>
        <w:rPr>
          <w:snapToGrid w:val="0"/>
        </w:rPr>
      </w:pPr>
      <w:r w:rsidRPr="00EA5FA7">
        <w:rPr>
          <w:snapToGrid w:val="0"/>
        </w:rPr>
        <w:t xml:space="preserve">SRBs-SetupMod-ItemExtIEs </w:t>
      </w:r>
      <w:r w:rsidRPr="00EA5FA7">
        <w:rPr>
          <w:snapToGrid w:val="0"/>
        </w:rPr>
        <w:tab/>
        <w:t>F1AP-PROTOCOL-EXTENSION ::= {</w:t>
      </w:r>
    </w:p>
    <w:p w14:paraId="50D3C1C8" w14:textId="77777777" w:rsidR="001E7E8F" w:rsidRPr="00EA5FA7" w:rsidRDefault="001E7E8F" w:rsidP="001E7E8F">
      <w:pPr>
        <w:pStyle w:val="PL"/>
        <w:rPr>
          <w:snapToGrid w:val="0"/>
        </w:rPr>
      </w:pPr>
      <w:r w:rsidRPr="00EA5FA7">
        <w:rPr>
          <w:snapToGrid w:val="0"/>
        </w:rPr>
        <w:tab/>
        <w:t>...</w:t>
      </w:r>
    </w:p>
    <w:p w14:paraId="66BDEB72" w14:textId="77777777" w:rsidR="001E7E8F" w:rsidRPr="00EA5FA7" w:rsidRDefault="001E7E8F" w:rsidP="001E7E8F">
      <w:pPr>
        <w:pStyle w:val="PL"/>
        <w:rPr>
          <w:snapToGrid w:val="0"/>
        </w:rPr>
      </w:pPr>
      <w:r w:rsidRPr="00EA5FA7">
        <w:rPr>
          <w:snapToGrid w:val="0"/>
        </w:rPr>
        <w:t>}</w:t>
      </w:r>
    </w:p>
    <w:p w14:paraId="1EFE73CB" w14:textId="77777777" w:rsidR="001E7E8F" w:rsidRPr="00EA5FA7" w:rsidRDefault="001E7E8F" w:rsidP="001E7E8F">
      <w:pPr>
        <w:pStyle w:val="PL"/>
        <w:rPr>
          <w:rFonts w:eastAsia="SimSun"/>
        </w:rPr>
      </w:pPr>
    </w:p>
    <w:p w14:paraId="22AD047F" w14:textId="77777777" w:rsidR="001E7E8F" w:rsidRPr="00EA5FA7" w:rsidRDefault="001E7E8F" w:rsidP="001E7E8F">
      <w:pPr>
        <w:pStyle w:val="PL"/>
        <w:rPr>
          <w:rFonts w:eastAsia="SimSun"/>
        </w:rPr>
      </w:pPr>
      <w:r w:rsidRPr="00EA5FA7">
        <w:rPr>
          <w:rFonts w:eastAsia="SimSun"/>
        </w:rPr>
        <w:t>SRBs-ToBeReleased-Item</w:t>
      </w:r>
      <w:r w:rsidRPr="00EA5FA7">
        <w:rPr>
          <w:rFonts w:eastAsia="SimSun"/>
        </w:rPr>
        <w:tab/>
        <w:t>::= SEQUENCE {</w:t>
      </w:r>
    </w:p>
    <w:p w14:paraId="62923621" w14:textId="77777777" w:rsidR="001E7E8F" w:rsidRPr="00EA5FA7" w:rsidRDefault="001E7E8F" w:rsidP="001E7E8F">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1E338075"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38D3D4A2" w14:textId="77777777" w:rsidR="001E7E8F" w:rsidRPr="00EA5FA7" w:rsidRDefault="001E7E8F" w:rsidP="001E7E8F">
      <w:pPr>
        <w:pStyle w:val="PL"/>
        <w:rPr>
          <w:rFonts w:eastAsia="SimSun"/>
        </w:rPr>
      </w:pPr>
      <w:r w:rsidRPr="00EA5FA7">
        <w:rPr>
          <w:rFonts w:eastAsia="SimSun"/>
        </w:rPr>
        <w:tab/>
        <w:t>...</w:t>
      </w:r>
    </w:p>
    <w:p w14:paraId="3191134F" w14:textId="77777777" w:rsidR="001E7E8F" w:rsidRPr="00EA5FA7" w:rsidRDefault="001E7E8F" w:rsidP="001E7E8F">
      <w:pPr>
        <w:pStyle w:val="PL"/>
        <w:rPr>
          <w:rFonts w:eastAsia="SimSun"/>
        </w:rPr>
      </w:pPr>
      <w:r w:rsidRPr="00EA5FA7">
        <w:rPr>
          <w:rFonts w:eastAsia="SimSun"/>
        </w:rPr>
        <w:t>}</w:t>
      </w:r>
    </w:p>
    <w:p w14:paraId="259E89FA" w14:textId="77777777" w:rsidR="001E7E8F" w:rsidRPr="00EA5FA7" w:rsidRDefault="001E7E8F" w:rsidP="001E7E8F">
      <w:pPr>
        <w:pStyle w:val="PL"/>
        <w:rPr>
          <w:rFonts w:eastAsia="SimSun"/>
        </w:rPr>
      </w:pPr>
    </w:p>
    <w:p w14:paraId="4E201236" w14:textId="77777777" w:rsidR="001E7E8F" w:rsidRPr="00EA5FA7" w:rsidRDefault="001E7E8F" w:rsidP="001E7E8F">
      <w:pPr>
        <w:pStyle w:val="PL"/>
        <w:rPr>
          <w:rFonts w:eastAsia="SimSun"/>
        </w:rPr>
      </w:pPr>
      <w:r w:rsidRPr="00EA5FA7">
        <w:rPr>
          <w:rFonts w:eastAsia="SimSun"/>
        </w:rPr>
        <w:t xml:space="preserve">SRBs-ToBeReleased-ItemExtIEs </w:t>
      </w:r>
      <w:r w:rsidRPr="00EA5FA7">
        <w:rPr>
          <w:rFonts w:eastAsia="SimSun"/>
        </w:rPr>
        <w:tab/>
        <w:t>F1AP-PROTOCOL-EXTENSION ::= {</w:t>
      </w:r>
    </w:p>
    <w:p w14:paraId="3F678C04" w14:textId="77777777" w:rsidR="001E7E8F" w:rsidRPr="00EA5FA7" w:rsidRDefault="001E7E8F" w:rsidP="001E7E8F">
      <w:pPr>
        <w:pStyle w:val="PL"/>
        <w:rPr>
          <w:rFonts w:eastAsia="SimSun"/>
        </w:rPr>
      </w:pPr>
      <w:r w:rsidRPr="00EA5FA7">
        <w:rPr>
          <w:rFonts w:eastAsia="SimSun"/>
        </w:rPr>
        <w:tab/>
        <w:t>...</w:t>
      </w:r>
    </w:p>
    <w:p w14:paraId="02734C99" w14:textId="77777777" w:rsidR="001E7E8F" w:rsidRPr="00EA5FA7" w:rsidRDefault="001E7E8F" w:rsidP="001E7E8F">
      <w:pPr>
        <w:pStyle w:val="PL"/>
        <w:rPr>
          <w:rFonts w:eastAsia="SimSun"/>
        </w:rPr>
      </w:pPr>
      <w:r w:rsidRPr="00EA5FA7">
        <w:rPr>
          <w:rFonts w:eastAsia="SimSun"/>
        </w:rPr>
        <w:t>}</w:t>
      </w:r>
    </w:p>
    <w:p w14:paraId="1C4E4693" w14:textId="77777777" w:rsidR="001E7E8F" w:rsidRPr="00EA5FA7" w:rsidRDefault="001E7E8F" w:rsidP="001E7E8F">
      <w:pPr>
        <w:pStyle w:val="PL"/>
        <w:rPr>
          <w:rFonts w:eastAsia="SimSun"/>
        </w:rPr>
      </w:pPr>
    </w:p>
    <w:p w14:paraId="01F649B4" w14:textId="77777777" w:rsidR="001E7E8F" w:rsidRPr="00EA5FA7" w:rsidRDefault="001E7E8F" w:rsidP="001E7E8F">
      <w:pPr>
        <w:pStyle w:val="PL"/>
        <w:rPr>
          <w:rFonts w:eastAsia="SimSun"/>
        </w:rPr>
      </w:pPr>
      <w:r w:rsidRPr="00EA5FA7">
        <w:rPr>
          <w:rFonts w:eastAsia="SimSun"/>
        </w:rPr>
        <w:t>SRBs-ToBeSetup-Item ::= SEQUENCE {</w:t>
      </w:r>
    </w:p>
    <w:p w14:paraId="60762FC4" w14:textId="77777777" w:rsidR="001E7E8F" w:rsidRPr="00EA5FA7" w:rsidRDefault="001E7E8F" w:rsidP="001E7E8F">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311366F2" w14:textId="77777777" w:rsidR="001E7E8F" w:rsidRPr="00EA5FA7" w:rsidRDefault="001E7E8F" w:rsidP="001E7E8F">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0611C3E"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885578E" w14:textId="77777777" w:rsidR="001E7E8F" w:rsidRPr="00EA5FA7" w:rsidRDefault="001E7E8F" w:rsidP="001E7E8F">
      <w:pPr>
        <w:pStyle w:val="PL"/>
        <w:rPr>
          <w:rFonts w:eastAsia="SimSun"/>
        </w:rPr>
      </w:pPr>
      <w:r w:rsidRPr="00EA5FA7">
        <w:rPr>
          <w:rFonts w:eastAsia="SimSun"/>
        </w:rPr>
        <w:tab/>
        <w:t>...</w:t>
      </w:r>
    </w:p>
    <w:p w14:paraId="6E7CC50A" w14:textId="77777777" w:rsidR="001E7E8F" w:rsidRPr="00EA5FA7" w:rsidRDefault="001E7E8F" w:rsidP="001E7E8F">
      <w:pPr>
        <w:pStyle w:val="PL"/>
        <w:rPr>
          <w:rFonts w:eastAsia="SimSun"/>
        </w:rPr>
      </w:pPr>
      <w:r w:rsidRPr="00EA5FA7">
        <w:rPr>
          <w:rFonts w:eastAsia="SimSun"/>
        </w:rPr>
        <w:t>}</w:t>
      </w:r>
    </w:p>
    <w:p w14:paraId="43A00466" w14:textId="77777777" w:rsidR="001E7E8F" w:rsidRPr="00EA5FA7" w:rsidRDefault="001E7E8F" w:rsidP="001E7E8F">
      <w:pPr>
        <w:pStyle w:val="PL"/>
        <w:rPr>
          <w:rFonts w:eastAsia="SimSun"/>
        </w:rPr>
      </w:pPr>
    </w:p>
    <w:p w14:paraId="6CD588F4" w14:textId="77777777" w:rsidR="001E7E8F" w:rsidRPr="00EA5FA7" w:rsidRDefault="001E7E8F" w:rsidP="001E7E8F">
      <w:pPr>
        <w:pStyle w:val="PL"/>
        <w:rPr>
          <w:rFonts w:eastAsia="SimSun"/>
        </w:rPr>
      </w:pPr>
      <w:r w:rsidRPr="00EA5FA7">
        <w:rPr>
          <w:rFonts w:eastAsia="SimSun"/>
        </w:rPr>
        <w:t xml:space="preserve">SRBs-ToBeSetup-ItemExtIEs </w:t>
      </w:r>
      <w:r w:rsidRPr="00EA5FA7">
        <w:rPr>
          <w:rFonts w:eastAsia="SimSun"/>
        </w:rPr>
        <w:tab/>
        <w:t>F1AP-PROTOCOL-EXTENSION ::= {</w:t>
      </w:r>
    </w:p>
    <w:p w14:paraId="56F3F8EB" w14:textId="77777777" w:rsidR="001E7E8F" w:rsidRPr="00EA5FA7" w:rsidRDefault="001E7E8F" w:rsidP="001E7E8F">
      <w:pPr>
        <w:pStyle w:val="PL"/>
        <w:rPr>
          <w:rFonts w:eastAsia="SimSun"/>
        </w:rPr>
      </w:pPr>
      <w:r w:rsidRPr="00EA5FA7">
        <w:rPr>
          <w:rFonts w:eastAsia="SimSun"/>
        </w:rPr>
        <w:tab/>
        <w:t>...</w:t>
      </w:r>
    </w:p>
    <w:p w14:paraId="68A12802" w14:textId="77777777" w:rsidR="001E7E8F" w:rsidRPr="00EA5FA7" w:rsidRDefault="001E7E8F" w:rsidP="001E7E8F">
      <w:pPr>
        <w:pStyle w:val="PL"/>
        <w:rPr>
          <w:rFonts w:eastAsia="SimSun"/>
        </w:rPr>
      </w:pPr>
      <w:r w:rsidRPr="00EA5FA7">
        <w:rPr>
          <w:rFonts w:eastAsia="SimSun"/>
        </w:rPr>
        <w:t>}</w:t>
      </w:r>
    </w:p>
    <w:p w14:paraId="0988D05D" w14:textId="77777777" w:rsidR="001E7E8F" w:rsidRPr="00EA5FA7" w:rsidRDefault="001E7E8F" w:rsidP="001E7E8F">
      <w:pPr>
        <w:pStyle w:val="PL"/>
        <w:rPr>
          <w:rFonts w:eastAsia="SimSun"/>
        </w:rPr>
      </w:pPr>
    </w:p>
    <w:p w14:paraId="60AE2805" w14:textId="77777777" w:rsidR="001E7E8F" w:rsidRPr="00EA5FA7" w:rsidRDefault="001E7E8F" w:rsidP="001E7E8F">
      <w:pPr>
        <w:pStyle w:val="PL"/>
        <w:rPr>
          <w:rFonts w:eastAsia="SimSun"/>
        </w:rPr>
      </w:pPr>
      <w:r w:rsidRPr="00EA5FA7">
        <w:rPr>
          <w:rFonts w:eastAsia="SimSun"/>
        </w:rPr>
        <w:t>SRBs-ToBeSetupMod-Item</w:t>
      </w:r>
      <w:r w:rsidRPr="00EA5FA7">
        <w:rPr>
          <w:rFonts w:eastAsia="SimSun"/>
        </w:rPr>
        <w:tab/>
        <w:t>::= SEQUENCE {</w:t>
      </w:r>
    </w:p>
    <w:p w14:paraId="1442366A" w14:textId="77777777" w:rsidR="001E7E8F" w:rsidRPr="00EA5FA7" w:rsidRDefault="001E7E8F" w:rsidP="001E7E8F">
      <w:pPr>
        <w:pStyle w:val="PL"/>
        <w:rPr>
          <w:rFonts w:eastAsia="SimSun"/>
        </w:rPr>
      </w:pPr>
      <w:r w:rsidRPr="00EA5FA7">
        <w:rPr>
          <w:rFonts w:eastAsia="SimSun"/>
        </w:rPr>
        <w:tab/>
        <w:t>sRBID</w:t>
      </w:r>
      <w:r w:rsidRPr="00EA5FA7">
        <w:rPr>
          <w:rFonts w:eastAsia="SimSun"/>
        </w:rPr>
        <w:tab/>
        <w:t>SRBID,</w:t>
      </w:r>
    </w:p>
    <w:p w14:paraId="4B2E37E1" w14:textId="77777777" w:rsidR="001E7E8F" w:rsidRPr="00EA5FA7" w:rsidRDefault="001E7E8F" w:rsidP="001E7E8F">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722957E"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14CDEC0D" w14:textId="77777777" w:rsidR="001E7E8F" w:rsidRPr="00EA5FA7" w:rsidRDefault="001E7E8F" w:rsidP="001E7E8F">
      <w:pPr>
        <w:pStyle w:val="PL"/>
        <w:rPr>
          <w:rFonts w:eastAsia="SimSun"/>
        </w:rPr>
      </w:pPr>
      <w:r w:rsidRPr="00EA5FA7">
        <w:rPr>
          <w:rFonts w:eastAsia="SimSun"/>
        </w:rPr>
        <w:tab/>
        <w:t>...</w:t>
      </w:r>
    </w:p>
    <w:p w14:paraId="3AE56A11" w14:textId="77777777" w:rsidR="001E7E8F" w:rsidRPr="00EA5FA7" w:rsidRDefault="001E7E8F" w:rsidP="001E7E8F">
      <w:pPr>
        <w:pStyle w:val="PL"/>
        <w:rPr>
          <w:rFonts w:eastAsia="SimSun"/>
        </w:rPr>
      </w:pPr>
      <w:r w:rsidRPr="00EA5FA7">
        <w:rPr>
          <w:rFonts w:eastAsia="SimSun"/>
        </w:rPr>
        <w:t>}</w:t>
      </w:r>
    </w:p>
    <w:p w14:paraId="0E22E2A0" w14:textId="77777777" w:rsidR="001E7E8F" w:rsidRPr="00EA5FA7" w:rsidRDefault="001E7E8F" w:rsidP="001E7E8F">
      <w:pPr>
        <w:pStyle w:val="PL"/>
        <w:rPr>
          <w:rFonts w:eastAsia="SimSun"/>
        </w:rPr>
      </w:pPr>
    </w:p>
    <w:p w14:paraId="6B5CBC6F" w14:textId="77777777" w:rsidR="001E7E8F" w:rsidRPr="00EA5FA7" w:rsidRDefault="001E7E8F" w:rsidP="001E7E8F">
      <w:pPr>
        <w:pStyle w:val="PL"/>
        <w:rPr>
          <w:rFonts w:eastAsia="SimSun"/>
        </w:rPr>
      </w:pPr>
      <w:r w:rsidRPr="00EA5FA7">
        <w:rPr>
          <w:rFonts w:eastAsia="SimSun"/>
        </w:rPr>
        <w:t xml:space="preserve">SRBs-ToBeSetupMod-ItemExtIEs </w:t>
      </w:r>
      <w:r w:rsidRPr="00EA5FA7">
        <w:rPr>
          <w:rFonts w:eastAsia="SimSun"/>
        </w:rPr>
        <w:tab/>
        <w:t>F1AP-PROTOCOL-EXTENSION ::= {</w:t>
      </w:r>
    </w:p>
    <w:p w14:paraId="5FB5E3E3" w14:textId="77777777" w:rsidR="001E7E8F" w:rsidRPr="00EA5FA7" w:rsidRDefault="001E7E8F" w:rsidP="001E7E8F">
      <w:pPr>
        <w:pStyle w:val="PL"/>
        <w:rPr>
          <w:rFonts w:eastAsia="SimSun"/>
        </w:rPr>
      </w:pPr>
      <w:r w:rsidRPr="00EA5FA7">
        <w:rPr>
          <w:rFonts w:eastAsia="SimSun"/>
        </w:rPr>
        <w:tab/>
        <w:t>...</w:t>
      </w:r>
    </w:p>
    <w:p w14:paraId="5FF45527" w14:textId="77777777" w:rsidR="001E7E8F" w:rsidRPr="00EA5FA7" w:rsidRDefault="001E7E8F" w:rsidP="001E7E8F">
      <w:pPr>
        <w:pStyle w:val="PL"/>
        <w:rPr>
          <w:rFonts w:eastAsia="SimSun"/>
        </w:rPr>
      </w:pPr>
      <w:r w:rsidRPr="00EA5FA7">
        <w:rPr>
          <w:rFonts w:eastAsia="SimSun"/>
        </w:rPr>
        <w:t>}</w:t>
      </w:r>
    </w:p>
    <w:p w14:paraId="3B73A344" w14:textId="77777777" w:rsidR="001E7E8F" w:rsidRDefault="001E7E8F" w:rsidP="001E7E8F">
      <w:pPr>
        <w:pStyle w:val="PL"/>
        <w:rPr>
          <w:ins w:id="1830" w:author="Author"/>
          <w:noProof w:val="0"/>
        </w:rPr>
      </w:pPr>
    </w:p>
    <w:p w14:paraId="5E4B4955" w14:textId="77777777" w:rsidR="001E7E8F" w:rsidRDefault="001E7E8F" w:rsidP="001E7E8F">
      <w:pPr>
        <w:pStyle w:val="PL"/>
        <w:rPr>
          <w:ins w:id="1831" w:author="Author"/>
          <w:noProof w:val="0"/>
        </w:rPr>
      </w:pPr>
      <w:proofErr w:type="spellStart"/>
      <w:ins w:id="1832" w:author="Author">
        <w:r>
          <w:rPr>
            <w:noProof w:val="0"/>
          </w:rPr>
          <w:t>SSBAreaCapacityValue</w:t>
        </w:r>
        <w:r w:rsidRPr="00117A82">
          <w:rPr>
            <w:noProof w:val="0"/>
          </w:rPr>
          <w:t>List</w:t>
        </w:r>
        <w:proofErr w:type="spellEnd"/>
        <w:r>
          <w:rPr>
            <w:noProof w:val="0"/>
          </w:rPr>
          <w:t xml:space="preserve"> ::= </w:t>
        </w:r>
        <w:r w:rsidRPr="00EA5FA7">
          <w:t xml:space="preserve">SEQUENCE (SIZE(1.. </w:t>
        </w:r>
        <w:r w:rsidRPr="00567DA0">
          <w:t>maxnoofSSBAreas</w:t>
        </w:r>
        <w:r w:rsidRPr="00EA5FA7">
          <w:t>)) OF</w:t>
        </w:r>
        <w:r w:rsidRPr="00EA5FA7">
          <w:tab/>
        </w:r>
        <w:proofErr w:type="spellStart"/>
        <w:r>
          <w:rPr>
            <w:noProof w:val="0"/>
          </w:rPr>
          <w:t>SSBAreaCapacityValue</w:t>
        </w:r>
        <w:r w:rsidRPr="00EA5FA7">
          <w:t>Item</w:t>
        </w:r>
        <w:proofErr w:type="spellEnd"/>
      </w:ins>
    </w:p>
    <w:p w14:paraId="094935B9" w14:textId="77777777" w:rsidR="001E7E8F" w:rsidRDefault="001E7E8F" w:rsidP="001E7E8F">
      <w:pPr>
        <w:pStyle w:val="PL"/>
        <w:rPr>
          <w:ins w:id="1833" w:author="Author"/>
          <w:noProof w:val="0"/>
        </w:rPr>
      </w:pPr>
    </w:p>
    <w:p w14:paraId="589EA6A3" w14:textId="77777777" w:rsidR="001E7E8F" w:rsidRDefault="001E7E8F" w:rsidP="001E7E8F">
      <w:pPr>
        <w:pStyle w:val="PL"/>
        <w:rPr>
          <w:ins w:id="1834" w:author="Author"/>
          <w:noProof w:val="0"/>
        </w:rPr>
      </w:pPr>
      <w:proofErr w:type="spellStart"/>
      <w:ins w:id="1835" w:author="Author">
        <w:r>
          <w:rPr>
            <w:noProof w:val="0"/>
          </w:rPr>
          <w:t>SSBAreaCapacityValue</w:t>
        </w:r>
        <w:r w:rsidRPr="00EA5FA7">
          <w:t>Item</w:t>
        </w:r>
        <w:proofErr w:type="spellEnd"/>
        <w:r>
          <w:t xml:space="preserve"> </w:t>
        </w:r>
        <w:r w:rsidRPr="00EA5FA7">
          <w:rPr>
            <w:noProof w:val="0"/>
          </w:rPr>
          <w:t>::= SEQUENCE {</w:t>
        </w:r>
      </w:ins>
    </w:p>
    <w:p w14:paraId="596BB067" w14:textId="77777777" w:rsidR="001E7E8F" w:rsidRDefault="001E7E8F" w:rsidP="001E7E8F">
      <w:pPr>
        <w:pStyle w:val="PL"/>
        <w:rPr>
          <w:ins w:id="1836" w:author="Author"/>
          <w:noProof w:val="0"/>
        </w:rPr>
      </w:pPr>
      <w:bookmarkStart w:id="1837" w:name="OLE_LINK36"/>
      <w:ins w:id="1838" w:author="Author">
        <w:r>
          <w:rPr>
            <w:noProof w:val="0"/>
          </w:rPr>
          <w:tab/>
        </w:r>
        <w:proofErr w:type="spellStart"/>
        <w:r>
          <w:rPr>
            <w:noProof w:val="0"/>
          </w:rPr>
          <w:t>sSBIndex</w:t>
        </w:r>
        <w:proofErr w:type="spellEnd"/>
        <w:r>
          <w:rPr>
            <w:noProof w:val="0"/>
          </w:rPr>
          <w:tab/>
        </w:r>
        <w:r>
          <w:rPr>
            <w:noProof w:val="0"/>
          </w:rPr>
          <w:tab/>
        </w:r>
        <w:r>
          <w:rPr>
            <w:noProof w:val="0"/>
          </w:rPr>
          <w:tab/>
        </w:r>
        <w:r>
          <w:rPr>
            <w:noProof w:val="0"/>
          </w:rPr>
          <w:tab/>
          <w:t>INTEGER(0..63),</w:t>
        </w:r>
      </w:ins>
    </w:p>
    <w:bookmarkEnd w:id="1837"/>
    <w:p w14:paraId="135B3C8F" w14:textId="77777777" w:rsidR="001E7E8F" w:rsidRDefault="001E7E8F" w:rsidP="001E7E8F">
      <w:pPr>
        <w:pStyle w:val="PL"/>
        <w:rPr>
          <w:ins w:id="1839" w:author="Author"/>
          <w:noProof w:val="0"/>
        </w:rPr>
      </w:pPr>
      <w:ins w:id="1840" w:author="Author">
        <w:r>
          <w:rPr>
            <w:noProof w:val="0"/>
          </w:rPr>
          <w:tab/>
        </w:r>
        <w:proofErr w:type="spellStart"/>
        <w:r>
          <w:rPr>
            <w:noProof w:val="0"/>
          </w:rPr>
          <w:t>sSBAreaCapacityValue</w:t>
        </w:r>
        <w:proofErr w:type="spellEnd"/>
        <w:r>
          <w:rPr>
            <w:noProof w:val="0"/>
          </w:rPr>
          <w:tab/>
        </w:r>
        <w:r w:rsidRPr="001F67C9">
          <w:rPr>
            <w:lang w:eastAsia="ja-JP"/>
          </w:rPr>
          <w:t>INTEGER (0..100)</w:t>
        </w:r>
        <w:r>
          <w:rPr>
            <w:noProof w:val="0"/>
          </w:rPr>
          <w:t>,</w:t>
        </w:r>
      </w:ins>
    </w:p>
    <w:p w14:paraId="2E2EE4F6" w14:textId="77777777" w:rsidR="001E7E8F" w:rsidRDefault="001E7E8F" w:rsidP="001E7E8F">
      <w:pPr>
        <w:pStyle w:val="PL"/>
        <w:rPr>
          <w:ins w:id="1841" w:author="Author"/>
          <w:noProof w:val="0"/>
        </w:rPr>
      </w:pPr>
      <w:ins w:id="1842"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SSBAreaCapacityValue</w:t>
        </w:r>
        <w:r w:rsidRPr="00EA5FA7">
          <w:t>Item</w:t>
        </w:r>
        <w:r>
          <w:rPr>
            <w:noProof w:val="0"/>
          </w:rPr>
          <w:t>-ExtIEs</w:t>
        </w:r>
        <w:proofErr w:type="spellEnd"/>
        <w:r>
          <w:rPr>
            <w:noProof w:val="0"/>
          </w:rPr>
          <w:t>} } OPTIONAL</w:t>
        </w:r>
      </w:ins>
    </w:p>
    <w:p w14:paraId="58126EE2" w14:textId="77777777" w:rsidR="001E7E8F" w:rsidRPr="00EA5FA7" w:rsidRDefault="001E7E8F" w:rsidP="001E7E8F">
      <w:pPr>
        <w:pStyle w:val="PL"/>
        <w:rPr>
          <w:ins w:id="1843" w:author="Author"/>
          <w:noProof w:val="0"/>
        </w:rPr>
      </w:pPr>
      <w:ins w:id="1844" w:author="Author">
        <w:r w:rsidRPr="00EA5FA7">
          <w:rPr>
            <w:noProof w:val="0"/>
          </w:rPr>
          <w:t>}</w:t>
        </w:r>
      </w:ins>
    </w:p>
    <w:p w14:paraId="5634B2CF" w14:textId="77777777" w:rsidR="001E7E8F" w:rsidRPr="00EA5FA7" w:rsidRDefault="001E7E8F" w:rsidP="001E7E8F">
      <w:pPr>
        <w:pStyle w:val="PL"/>
        <w:rPr>
          <w:ins w:id="1845" w:author="Author"/>
          <w:noProof w:val="0"/>
        </w:rPr>
      </w:pPr>
    </w:p>
    <w:p w14:paraId="3EBC9FD1" w14:textId="77777777" w:rsidR="001E7E8F" w:rsidRPr="00EA5FA7" w:rsidRDefault="001E7E8F" w:rsidP="001E7E8F">
      <w:pPr>
        <w:pStyle w:val="PL"/>
        <w:rPr>
          <w:ins w:id="1846" w:author="Author"/>
          <w:noProof w:val="0"/>
        </w:rPr>
      </w:pPr>
      <w:proofErr w:type="spellStart"/>
      <w:ins w:id="1847" w:author="Author">
        <w:r>
          <w:rPr>
            <w:noProof w:val="0"/>
          </w:rPr>
          <w:t>SSBAreaCapacityValue</w:t>
        </w:r>
        <w:r w:rsidRPr="00EA5FA7">
          <w:t>Item</w:t>
        </w:r>
        <w:r w:rsidRPr="00EA5FA7">
          <w:rPr>
            <w:noProof w:val="0"/>
          </w:rPr>
          <w:t>-ExtIEs</w:t>
        </w:r>
        <w:proofErr w:type="spellEnd"/>
        <w:r w:rsidRPr="00EA5FA7">
          <w:rPr>
            <w:noProof w:val="0"/>
          </w:rPr>
          <w:t xml:space="preserve"> </w:t>
        </w:r>
        <w:r w:rsidRPr="00EA5FA7">
          <w:rPr>
            <w:noProof w:val="0"/>
          </w:rPr>
          <w:tab/>
          <w:t>F1AP-PROTOCOL-EXTENSION ::= {</w:t>
        </w:r>
      </w:ins>
    </w:p>
    <w:p w14:paraId="654BEEFD" w14:textId="77777777" w:rsidR="001E7E8F" w:rsidRPr="00EA5FA7" w:rsidRDefault="001E7E8F" w:rsidP="001E7E8F">
      <w:pPr>
        <w:pStyle w:val="PL"/>
        <w:rPr>
          <w:ins w:id="1848" w:author="Author"/>
          <w:noProof w:val="0"/>
        </w:rPr>
      </w:pPr>
      <w:ins w:id="1849" w:author="Author">
        <w:r w:rsidRPr="00EA5FA7">
          <w:rPr>
            <w:noProof w:val="0"/>
          </w:rPr>
          <w:tab/>
          <w:t>...</w:t>
        </w:r>
      </w:ins>
    </w:p>
    <w:p w14:paraId="2D1C467D" w14:textId="77777777" w:rsidR="001E7E8F" w:rsidRPr="00EA5FA7" w:rsidRDefault="001E7E8F" w:rsidP="001E7E8F">
      <w:pPr>
        <w:pStyle w:val="PL"/>
        <w:rPr>
          <w:ins w:id="1850" w:author="Author"/>
          <w:noProof w:val="0"/>
        </w:rPr>
      </w:pPr>
      <w:ins w:id="1851" w:author="Author">
        <w:r w:rsidRPr="00EA5FA7">
          <w:rPr>
            <w:noProof w:val="0"/>
          </w:rPr>
          <w:t>}</w:t>
        </w:r>
      </w:ins>
    </w:p>
    <w:p w14:paraId="30C8F670" w14:textId="77777777" w:rsidR="001E7E8F" w:rsidRDefault="001E7E8F" w:rsidP="001E7E8F">
      <w:pPr>
        <w:pStyle w:val="PL"/>
        <w:rPr>
          <w:ins w:id="1852" w:author="Author"/>
          <w:noProof w:val="0"/>
        </w:rPr>
      </w:pPr>
    </w:p>
    <w:p w14:paraId="28A2F60A" w14:textId="77777777" w:rsidR="001E7E8F" w:rsidRPr="00EA5FA7" w:rsidRDefault="001E7E8F" w:rsidP="001E7E8F">
      <w:pPr>
        <w:pStyle w:val="PL"/>
        <w:rPr>
          <w:ins w:id="1853" w:author="Author"/>
        </w:rPr>
      </w:pPr>
      <w:proofErr w:type="spellStart"/>
      <w:ins w:id="1854" w:author="Author">
        <w:r w:rsidRPr="009C7157">
          <w:rPr>
            <w:noProof w:val="0"/>
          </w:rPr>
          <w:t>SSBAreaRadioResourceStatusList</w:t>
        </w:r>
        <w:proofErr w:type="spellEnd"/>
        <w:r>
          <w:rPr>
            <w:noProof w:val="0"/>
          </w:rPr>
          <w:t xml:space="preserve">::= </w:t>
        </w:r>
        <w:r w:rsidRPr="00EA5FA7">
          <w:t xml:space="preserve">SEQUENCE (SIZE(1.. </w:t>
        </w:r>
        <w:r w:rsidRPr="00567DA0">
          <w:t>maxnoofSSBAreas</w:t>
        </w:r>
        <w:r w:rsidRPr="00EA5FA7">
          <w:t>)) OF</w:t>
        </w:r>
        <w:r w:rsidRPr="00EA5FA7">
          <w:tab/>
        </w:r>
        <w:proofErr w:type="spellStart"/>
        <w:r w:rsidRPr="009C7157">
          <w:rPr>
            <w:noProof w:val="0"/>
          </w:rPr>
          <w:t>SSBAreaRadioResourceStatus</w:t>
        </w:r>
        <w:r w:rsidRPr="00EA5FA7">
          <w:t>Item</w:t>
        </w:r>
        <w:proofErr w:type="spellEnd"/>
      </w:ins>
    </w:p>
    <w:p w14:paraId="0EC59ED3" w14:textId="77777777" w:rsidR="001E7E8F" w:rsidRDefault="001E7E8F" w:rsidP="001E7E8F">
      <w:pPr>
        <w:pStyle w:val="PL"/>
        <w:rPr>
          <w:ins w:id="1855" w:author="Author"/>
          <w:noProof w:val="0"/>
        </w:rPr>
      </w:pPr>
    </w:p>
    <w:p w14:paraId="4E6AB92D" w14:textId="77777777" w:rsidR="001E7E8F" w:rsidRDefault="001E7E8F" w:rsidP="001E7E8F">
      <w:pPr>
        <w:pStyle w:val="PL"/>
        <w:rPr>
          <w:ins w:id="1856" w:author="Author"/>
          <w:noProof w:val="0"/>
        </w:rPr>
      </w:pPr>
      <w:proofErr w:type="spellStart"/>
      <w:ins w:id="1857" w:author="Author">
        <w:r w:rsidRPr="009C7157">
          <w:rPr>
            <w:noProof w:val="0"/>
          </w:rPr>
          <w:t>SSBAreaRadioResourceStatus</w:t>
        </w:r>
        <w:r w:rsidRPr="00EA5FA7">
          <w:t>Item</w:t>
        </w:r>
        <w:proofErr w:type="spellEnd"/>
        <w:r w:rsidRPr="00EA5FA7">
          <w:rPr>
            <w:noProof w:val="0"/>
          </w:rPr>
          <w:t>::= SEQUENCE {</w:t>
        </w:r>
      </w:ins>
    </w:p>
    <w:p w14:paraId="6F4ED9D9" w14:textId="77777777" w:rsidR="001E7E8F" w:rsidRDefault="001E7E8F" w:rsidP="001E7E8F">
      <w:pPr>
        <w:pStyle w:val="PL"/>
        <w:rPr>
          <w:ins w:id="1858" w:author="Author"/>
          <w:noProof w:val="0"/>
        </w:rPr>
      </w:pPr>
      <w:ins w:id="1859" w:author="Author">
        <w:r>
          <w:rPr>
            <w:noProof w:val="0"/>
          </w:rPr>
          <w:tab/>
        </w:r>
        <w:proofErr w:type="spellStart"/>
        <w:r>
          <w:rPr>
            <w:noProof w:val="0"/>
          </w:rPr>
          <w:t>sSBIndex</w:t>
        </w:r>
        <w:proofErr w:type="spellEnd"/>
        <w:r>
          <w:rPr>
            <w:noProof w:val="0"/>
          </w:rPr>
          <w:tab/>
        </w:r>
        <w:r>
          <w:rPr>
            <w:noProof w:val="0"/>
          </w:rPr>
          <w:tab/>
        </w:r>
        <w:r>
          <w:rPr>
            <w:noProof w:val="0"/>
          </w:rPr>
          <w:tab/>
        </w:r>
        <w:r>
          <w:rPr>
            <w:noProof w:val="0"/>
          </w:rPr>
          <w:tab/>
        </w:r>
        <w:r>
          <w:rPr>
            <w:noProof w:val="0"/>
          </w:rPr>
          <w:tab/>
          <w:t>INTEGER(0..63),</w:t>
        </w:r>
      </w:ins>
    </w:p>
    <w:p w14:paraId="3F084641" w14:textId="77777777" w:rsidR="001E7E8F" w:rsidRDefault="001E7E8F" w:rsidP="001E7E8F">
      <w:pPr>
        <w:pStyle w:val="PL"/>
        <w:rPr>
          <w:ins w:id="1860" w:author="Author"/>
          <w:noProof w:val="0"/>
        </w:rPr>
      </w:pPr>
      <w:ins w:id="1861" w:author="Author">
        <w:r>
          <w:rPr>
            <w:noProof w:val="0"/>
          </w:rPr>
          <w:tab/>
        </w:r>
        <w:proofErr w:type="spellStart"/>
        <w:r>
          <w:rPr>
            <w:noProof w:val="0"/>
          </w:rPr>
          <w:t>sSBAreaDLGBRPRBusage</w:t>
        </w:r>
        <w:proofErr w:type="spellEnd"/>
        <w:r>
          <w:rPr>
            <w:noProof w:val="0"/>
          </w:rPr>
          <w:tab/>
        </w:r>
        <w:r>
          <w:rPr>
            <w:noProof w:val="0"/>
          </w:rPr>
          <w:tab/>
        </w:r>
        <w:r w:rsidRPr="001F67C9">
          <w:rPr>
            <w:rFonts w:cs="Arial"/>
            <w:szCs w:val="18"/>
            <w:lang w:eastAsia="ja-JP"/>
          </w:rPr>
          <w:t>INTEGER (0..100)</w:t>
        </w:r>
        <w:r>
          <w:rPr>
            <w:rFonts w:cs="Arial"/>
            <w:szCs w:val="18"/>
            <w:lang w:eastAsia="ja-JP"/>
          </w:rPr>
          <w:t>,</w:t>
        </w:r>
      </w:ins>
    </w:p>
    <w:p w14:paraId="3B7BFF29" w14:textId="77777777" w:rsidR="001E7E8F" w:rsidRDefault="001E7E8F" w:rsidP="001E7E8F">
      <w:pPr>
        <w:pStyle w:val="PL"/>
        <w:rPr>
          <w:ins w:id="1862" w:author="Author"/>
          <w:noProof w:val="0"/>
        </w:rPr>
      </w:pPr>
      <w:ins w:id="1863" w:author="Author">
        <w:r>
          <w:rPr>
            <w:noProof w:val="0"/>
          </w:rPr>
          <w:tab/>
        </w:r>
        <w:proofErr w:type="spellStart"/>
        <w:r>
          <w:rPr>
            <w:noProof w:val="0"/>
          </w:rPr>
          <w:t>sSBAreaULGBRPRBusage</w:t>
        </w:r>
        <w:proofErr w:type="spellEnd"/>
        <w:r>
          <w:rPr>
            <w:noProof w:val="0"/>
          </w:rPr>
          <w:tab/>
        </w:r>
        <w:r>
          <w:rPr>
            <w:noProof w:val="0"/>
          </w:rPr>
          <w:tab/>
        </w:r>
        <w:r w:rsidRPr="001F67C9">
          <w:rPr>
            <w:rFonts w:cs="Arial"/>
            <w:szCs w:val="18"/>
            <w:lang w:eastAsia="ja-JP"/>
          </w:rPr>
          <w:t>INTEGER (0..100)</w:t>
        </w:r>
        <w:r>
          <w:rPr>
            <w:rFonts w:cs="Arial"/>
            <w:szCs w:val="18"/>
            <w:lang w:eastAsia="ja-JP"/>
          </w:rPr>
          <w:t>,</w:t>
        </w:r>
      </w:ins>
    </w:p>
    <w:p w14:paraId="1EF88FAE" w14:textId="77777777" w:rsidR="001E7E8F" w:rsidRDefault="001E7E8F" w:rsidP="001E7E8F">
      <w:pPr>
        <w:pStyle w:val="PL"/>
        <w:rPr>
          <w:ins w:id="1864" w:author="Author"/>
          <w:noProof w:val="0"/>
        </w:rPr>
      </w:pPr>
      <w:ins w:id="1865" w:author="Author">
        <w:r>
          <w:rPr>
            <w:noProof w:val="0"/>
          </w:rPr>
          <w:tab/>
        </w:r>
        <w:proofErr w:type="spellStart"/>
        <w:r>
          <w:rPr>
            <w:noProof w:val="0"/>
          </w:rPr>
          <w:t>sSBAreaDLnon-GBRPRBusage</w:t>
        </w:r>
        <w:proofErr w:type="spellEnd"/>
        <w:r>
          <w:rPr>
            <w:noProof w:val="0"/>
          </w:rPr>
          <w:tab/>
        </w:r>
        <w:r w:rsidRPr="001F67C9">
          <w:rPr>
            <w:rFonts w:cs="Arial"/>
            <w:szCs w:val="18"/>
            <w:lang w:eastAsia="ja-JP"/>
          </w:rPr>
          <w:t>INTEGER (0..100)</w:t>
        </w:r>
        <w:r>
          <w:rPr>
            <w:rFonts w:cs="Arial"/>
            <w:szCs w:val="18"/>
            <w:lang w:eastAsia="ja-JP"/>
          </w:rPr>
          <w:t>,</w:t>
        </w:r>
      </w:ins>
    </w:p>
    <w:p w14:paraId="40ACBA23" w14:textId="77777777" w:rsidR="001E7E8F" w:rsidRDefault="001E7E8F" w:rsidP="001E7E8F">
      <w:pPr>
        <w:pStyle w:val="PL"/>
        <w:rPr>
          <w:ins w:id="1866" w:author="Author"/>
          <w:noProof w:val="0"/>
        </w:rPr>
      </w:pPr>
      <w:ins w:id="1867" w:author="Author">
        <w:r>
          <w:rPr>
            <w:noProof w:val="0"/>
          </w:rPr>
          <w:tab/>
        </w:r>
        <w:proofErr w:type="spellStart"/>
        <w:r>
          <w:rPr>
            <w:noProof w:val="0"/>
          </w:rPr>
          <w:t>sSBAreaULnon-GBRPRBusage</w:t>
        </w:r>
        <w:proofErr w:type="spellEnd"/>
        <w:r>
          <w:rPr>
            <w:noProof w:val="0"/>
          </w:rPr>
          <w:tab/>
        </w:r>
        <w:r w:rsidRPr="001F67C9">
          <w:rPr>
            <w:rFonts w:cs="Arial"/>
            <w:szCs w:val="18"/>
            <w:lang w:eastAsia="ja-JP"/>
          </w:rPr>
          <w:t>INTEGER (0..100)</w:t>
        </w:r>
        <w:r>
          <w:rPr>
            <w:rFonts w:cs="Arial"/>
            <w:szCs w:val="18"/>
            <w:lang w:eastAsia="ja-JP"/>
          </w:rPr>
          <w:t>,</w:t>
        </w:r>
      </w:ins>
    </w:p>
    <w:p w14:paraId="3D6DA5D5" w14:textId="77777777" w:rsidR="001E7E8F" w:rsidRDefault="001E7E8F" w:rsidP="001E7E8F">
      <w:pPr>
        <w:pStyle w:val="PL"/>
        <w:rPr>
          <w:ins w:id="1868" w:author="Author"/>
          <w:noProof w:val="0"/>
        </w:rPr>
      </w:pPr>
      <w:ins w:id="1869" w:author="Author">
        <w:r>
          <w:rPr>
            <w:noProof w:val="0"/>
          </w:rPr>
          <w:tab/>
        </w:r>
        <w:proofErr w:type="spellStart"/>
        <w:r>
          <w:rPr>
            <w:noProof w:val="0"/>
          </w:rPr>
          <w:t>sSBAreaDLTotalPRBusage</w:t>
        </w:r>
        <w:proofErr w:type="spellEnd"/>
        <w:r>
          <w:rPr>
            <w:noProof w:val="0"/>
          </w:rPr>
          <w:tab/>
        </w:r>
        <w:r>
          <w:rPr>
            <w:noProof w:val="0"/>
          </w:rPr>
          <w:tab/>
        </w:r>
        <w:r w:rsidRPr="001F67C9">
          <w:rPr>
            <w:rFonts w:cs="Arial"/>
            <w:szCs w:val="18"/>
            <w:lang w:eastAsia="ja-JP"/>
          </w:rPr>
          <w:t>INTEGER (0..100)</w:t>
        </w:r>
        <w:r>
          <w:rPr>
            <w:rFonts w:cs="Arial"/>
            <w:szCs w:val="18"/>
            <w:lang w:eastAsia="ja-JP"/>
          </w:rPr>
          <w:t>,</w:t>
        </w:r>
      </w:ins>
    </w:p>
    <w:p w14:paraId="327FC368" w14:textId="77777777" w:rsidR="001E7E8F" w:rsidRDefault="001E7E8F" w:rsidP="001E7E8F">
      <w:pPr>
        <w:pStyle w:val="PL"/>
        <w:rPr>
          <w:ins w:id="1870" w:author="Author"/>
          <w:noProof w:val="0"/>
        </w:rPr>
      </w:pPr>
      <w:ins w:id="1871" w:author="Author">
        <w:r>
          <w:rPr>
            <w:noProof w:val="0"/>
          </w:rPr>
          <w:tab/>
        </w:r>
        <w:proofErr w:type="spellStart"/>
        <w:r>
          <w:rPr>
            <w:noProof w:val="0"/>
          </w:rPr>
          <w:t>sSBAreaULTotalPRBusage</w:t>
        </w:r>
        <w:proofErr w:type="spellEnd"/>
        <w:r>
          <w:rPr>
            <w:noProof w:val="0"/>
          </w:rPr>
          <w:tab/>
        </w:r>
        <w:r>
          <w:rPr>
            <w:noProof w:val="0"/>
          </w:rPr>
          <w:tab/>
        </w:r>
        <w:r w:rsidRPr="001F67C9">
          <w:rPr>
            <w:rFonts w:cs="Arial"/>
            <w:szCs w:val="18"/>
            <w:lang w:eastAsia="ja-JP"/>
          </w:rPr>
          <w:t>INTEGER (0..100)</w:t>
        </w:r>
        <w:r>
          <w:rPr>
            <w:rFonts w:cs="Arial"/>
            <w:szCs w:val="18"/>
            <w:lang w:eastAsia="ja-JP"/>
          </w:rPr>
          <w:t>,</w:t>
        </w:r>
      </w:ins>
    </w:p>
    <w:p w14:paraId="6A783D41" w14:textId="77777777" w:rsidR="001E7E8F" w:rsidRDefault="001E7E8F" w:rsidP="001E7E8F">
      <w:pPr>
        <w:pStyle w:val="PL"/>
        <w:rPr>
          <w:ins w:id="1872" w:author="Author"/>
          <w:noProof w:val="0"/>
        </w:rPr>
      </w:pPr>
      <w:ins w:id="1873" w:author="Author">
        <w:r>
          <w:rPr>
            <w:noProof w:val="0"/>
          </w:rPr>
          <w:tab/>
        </w:r>
        <w:proofErr w:type="spellStart"/>
        <w:r>
          <w:rPr>
            <w:noProof w:val="0"/>
          </w:rPr>
          <w:t>dLschedulingPDCCHCCEusage</w:t>
        </w:r>
        <w:proofErr w:type="spellEnd"/>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21D2C39A" w14:textId="77777777" w:rsidR="001E7E8F" w:rsidRPr="00EA5FA7" w:rsidRDefault="001E7E8F" w:rsidP="001E7E8F">
      <w:pPr>
        <w:pStyle w:val="PL"/>
        <w:rPr>
          <w:ins w:id="1874" w:author="Author"/>
          <w:noProof w:val="0"/>
        </w:rPr>
      </w:pPr>
      <w:ins w:id="1875" w:author="Author">
        <w:r>
          <w:rPr>
            <w:noProof w:val="0"/>
          </w:rPr>
          <w:tab/>
        </w:r>
        <w:proofErr w:type="spellStart"/>
        <w:r>
          <w:rPr>
            <w:noProof w:val="0"/>
          </w:rPr>
          <w:t>uLschedulingPDCCHCCEusage</w:t>
        </w:r>
        <w:proofErr w:type="spellEnd"/>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2DA6AE62" w14:textId="77777777" w:rsidR="001E7E8F" w:rsidRPr="00EA5FA7" w:rsidRDefault="001E7E8F" w:rsidP="001E7E8F">
      <w:pPr>
        <w:pStyle w:val="PL"/>
        <w:rPr>
          <w:ins w:id="1876" w:author="Author"/>
          <w:noProof w:val="0"/>
        </w:rPr>
      </w:pPr>
      <w:ins w:id="1877"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sidRPr="009C7157">
          <w:rPr>
            <w:noProof w:val="0"/>
          </w:rPr>
          <w:t>SSBAreaRadioResourceStatus</w:t>
        </w:r>
        <w:r w:rsidRPr="00EA5FA7">
          <w:t>Item</w:t>
        </w:r>
        <w:r>
          <w:rPr>
            <w:noProof w:val="0"/>
          </w:rPr>
          <w:t>-ExtIEs</w:t>
        </w:r>
        <w:proofErr w:type="spellEnd"/>
        <w:r>
          <w:rPr>
            <w:noProof w:val="0"/>
          </w:rPr>
          <w:t>} } OPTIONAL</w:t>
        </w:r>
      </w:ins>
    </w:p>
    <w:p w14:paraId="6E7CAB5B" w14:textId="77777777" w:rsidR="001E7E8F" w:rsidRPr="00EA5FA7" w:rsidRDefault="001E7E8F" w:rsidP="001E7E8F">
      <w:pPr>
        <w:pStyle w:val="PL"/>
        <w:rPr>
          <w:ins w:id="1878" w:author="Author"/>
          <w:noProof w:val="0"/>
        </w:rPr>
      </w:pPr>
      <w:ins w:id="1879" w:author="Author">
        <w:r w:rsidRPr="00EA5FA7">
          <w:rPr>
            <w:noProof w:val="0"/>
          </w:rPr>
          <w:t>}</w:t>
        </w:r>
      </w:ins>
    </w:p>
    <w:p w14:paraId="3FC6C662" w14:textId="77777777" w:rsidR="001E7E8F" w:rsidRPr="00EA5FA7" w:rsidRDefault="001E7E8F" w:rsidP="001E7E8F">
      <w:pPr>
        <w:pStyle w:val="PL"/>
        <w:rPr>
          <w:ins w:id="1880" w:author="Author"/>
          <w:noProof w:val="0"/>
        </w:rPr>
      </w:pPr>
    </w:p>
    <w:p w14:paraId="47B56F0C" w14:textId="77777777" w:rsidR="001E7E8F" w:rsidRPr="00EA5FA7" w:rsidRDefault="001E7E8F" w:rsidP="001E7E8F">
      <w:pPr>
        <w:pStyle w:val="PL"/>
        <w:rPr>
          <w:ins w:id="1881" w:author="Author"/>
          <w:noProof w:val="0"/>
        </w:rPr>
      </w:pPr>
      <w:proofErr w:type="spellStart"/>
      <w:ins w:id="1882" w:author="Author">
        <w:r w:rsidRPr="009C7157">
          <w:rPr>
            <w:noProof w:val="0"/>
          </w:rPr>
          <w:t>SSBAreaRadioResourceStatus</w:t>
        </w:r>
        <w:r w:rsidRPr="00EA5FA7">
          <w:t>Item</w:t>
        </w:r>
        <w:r w:rsidRPr="00EA5FA7">
          <w:rPr>
            <w:noProof w:val="0"/>
          </w:rPr>
          <w:t>-ExtIEs</w:t>
        </w:r>
        <w:proofErr w:type="spellEnd"/>
        <w:r w:rsidRPr="00EA5FA7">
          <w:rPr>
            <w:noProof w:val="0"/>
          </w:rPr>
          <w:t xml:space="preserve"> </w:t>
        </w:r>
        <w:r w:rsidRPr="00EA5FA7">
          <w:rPr>
            <w:noProof w:val="0"/>
          </w:rPr>
          <w:tab/>
          <w:t>F1AP-PROTOCOL-EXTENSION ::= {</w:t>
        </w:r>
      </w:ins>
    </w:p>
    <w:p w14:paraId="16720A36" w14:textId="77777777" w:rsidR="001E7E8F" w:rsidRPr="00EA5FA7" w:rsidRDefault="001E7E8F" w:rsidP="001E7E8F">
      <w:pPr>
        <w:pStyle w:val="PL"/>
        <w:rPr>
          <w:ins w:id="1883" w:author="Author"/>
          <w:noProof w:val="0"/>
        </w:rPr>
      </w:pPr>
      <w:ins w:id="1884" w:author="Author">
        <w:r w:rsidRPr="00EA5FA7">
          <w:rPr>
            <w:noProof w:val="0"/>
          </w:rPr>
          <w:tab/>
          <w:t>...</w:t>
        </w:r>
      </w:ins>
    </w:p>
    <w:p w14:paraId="2FFE6DD8" w14:textId="77777777" w:rsidR="001E7E8F" w:rsidRDefault="001E7E8F" w:rsidP="001E7E8F">
      <w:pPr>
        <w:pStyle w:val="PL"/>
        <w:rPr>
          <w:ins w:id="1885" w:author="Author"/>
          <w:noProof w:val="0"/>
        </w:rPr>
      </w:pPr>
      <w:ins w:id="1886" w:author="Author">
        <w:r w:rsidRPr="00EA5FA7">
          <w:rPr>
            <w:noProof w:val="0"/>
          </w:rPr>
          <w:t>}</w:t>
        </w:r>
      </w:ins>
    </w:p>
    <w:p w14:paraId="4EC8C219" w14:textId="77777777" w:rsidR="001E7E8F" w:rsidRPr="00EA5FA7" w:rsidRDefault="001E7E8F" w:rsidP="001E7E8F">
      <w:pPr>
        <w:pStyle w:val="PL"/>
        <w:rPr>
          <w:ins w:id="1887" w:author="Author"/>
          <w:noProof w:val="0"/>
        </w:rPr>
      </w:pPr>
    </w:p>
    <w:p w14:paraId="06CB0FA1" w14:textId="77777777" w:rsidR="001E7E8F" w:rsidRPr="00EA5FA7" w:rsidRDefault="001E7E8F" w:rsidP="001E7E8F">
      <w:pPr>
        <w:pStyle w:val="PL"/>
        <w:rPr>
          <w:ins w:id="1888" w:author="Author"/>
        </w:rPr>
      </w:pPr>
      <w:proofErr w:type="spellStart"/>
      <w:ins w:id="1889" w:author="Author">
        <w:r>
          <w:rPr>
            <w:noProof w:val="0"/>
          </w:rPr>
          <w:t>SSBToReport</w:t>
        </w:r>
        <w:r w:rsidRPr="00A83B32">
          <w:rPr>
            <w:noProof w:val="0"/>
          </w:rPr>
          <w:t>List</w:t>
        </w:r>
        <w:proofErr w:type="spellEnd"/>
        <w:r>
          <w:rPr>
            <w:noProof w:val="0"/>
          </w:rPr>
          <w:t xml:space="preserve"> ::= </w:t>
        </w:r>
        <w:r w:rsidRPr="00EA5FA7">
          <w:t xml:space="preserve">SEQUENCE (SIZE(1.. </w:t>
        </w:r>
        <w:r w:rsidRPr="00567DA0">
          <w:t>maxnoofSSBAreas</w:t>
        </w:r>
        <w:r>
          <w:t xml:space="preserve">)) OF </w:t>
        </w:r>
        <w:proofErr w:type="spellStart"/>
        <w:r>
          <w:rPr>
            <w:noProof w:val="0"/>
          </w:rPr>
          <w:t>SSBToReport</w:t>
        </w:r>
        <w:r w:rsidRPr="00EA5FA7">
          <w:t>Item</w:t>
        </w:r>
        <w:proofErr w:type="spellEnd"/>
      </w:ins>
    </w:p>
    <w:p w14:paraId="37233F19" w14:textId="77777777" w:rsidR="001E7E8F" w:rsidRDefault="001E7E8F" w:rsidP="001E7E8F">
      <w:pPr>
        <w:pStyle w:val="PL"/>
        <w:rPr>
          <w:ins w:id="1890" w:author="Author"/>
          <w:noProof w:val="0"/>
        </w:rPr>
      </w:pPr>
    </w:p>
    <w:p w14:paraId="5E3870FB" w14:textId="77777777" w:rsidR="001E7E8F" w:rsidRPr="00EA5FA7" w:rsidRDefault="001E7E8F" w:rsidP="001E7E8F">
      <w:pPr>
        <w:pStyle w:val="PL"/>
        <w:rPr>
          <w:ins w:id="1891" w:author="Author"/>
          <w:noProof w:val="0"/>
        </w:rPr>
      </w:pPr>
      <w:proofErr w:type="spellStart"/>
      <w:ins w:id="1892" w:author="Author">
        <w:r>
          <w:rPr>
            <w:noProof w:val="0"/>
          </w:rPr>
          <w:t>SSBToReport</w:t>
        </w:r>
        <w:r w:rsidRPr="00EA5FA7">
          <w:t>Item</w:t>
        </w:r>
        <w:proofErr w:type="spellEnd"/>
        <w:r>
          <w:t xml:space="preserve"> </w:t>
        </w:r>
        <w:r w:rsidRPr="00EA5FA7">
          <w:rPr>
            <w:noProof w:val="0"/>
          </w:rPr>
          <w:t>::= SEQUENCE {</w:t>
        </w:r>
      </w:ins>
    </w:p>
    <w:p w14:paraId="3653314A" w14:textId="77777777" w:rsidR="001E7E8F" w:rsidRDefault="001E7E8F" w:rsidP="001E7E8F">
      <w:pPr>
        <w:pStyle w:val="PL"/>
        <w:rPr>
          <w:ins w:id="1893" w:author="Author"/>
          <w:noProof w:val="0"/>
        </w:rPr>
      </w:pPr>
      <w:ins w:id="1894" w:author="Author">
        <w:r>
          <w:rPr>
            <w:noProof w:val="0"/>
          </w:rPr>
          <w:tab/>
        </w:r>
        <w:proofErr w:type="spellStart"/>
        <w:r>
          <w:rPr>
            <w:noProof w:val="0"/>
          </w:rPr>
          <w:t>sSBIndex</w:t>
        </w:r>
        <w:proofErr w:type="spellEnd"/>
        <w:r>
          <w:rPr>
            <w:noProof w:val="0"/>
          </w:rPr>
          <w:tab/>
        </w:r>
        <w:r>
          <w:rPr>
            <w:noProof w:val="0"/>
          </w:rPr>
          <w:tab/>
        </w:r>
        <w:r>
          <w:rPr>
            <w:noProof w:val="0"/>
          </w:rPr>
          <w:tab/>
        </w:r>
        <w:r>
          <w:rPr>
            <w:noProof w:val="0"/>
          </w:rPr>
          <w:tab/>
        </w:r>
        <w:r>
          <w:rPr>
            <w:noProof w:val="0"/>
          </w:rPr>
          <w:tab/>
          <w:t>INTEGER(0..63),</w:t>
        </w:r>
      </w:ins>
    </w:p>
    <w:p w14:paraId="3096B123" w14:textId="77777777" w:rsidR="001E7E8F" w:rsidRPr="00EA5FA7" w:rsidRDefault="001E7E8F" w:rsidP="001E7E8F">
      <w:pPr>
        <w:pStyle w:val="PL"/>
        <w:rPr>
          <w:ins w:id="1895" w:author="Author"/>
          <w:noProof w:val="0"/>
        </w:rPr>
      </w:pPr>
      <w:ins w:id="1896"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SSBToReport</w:t>
        </w:r>
        <w:r w:rsidRPr="00EA5FA7">
          <w:t>Item</w:t>
        </w:r>
        <w:r>
          <w:rPr>
            <w:noProof w:val="0"/>
          </w:rPr>
          <w:t>-ExtIEs</w:t>
        </w:r>
        <w:proofErr w:type="spellEnd"/>
        <w:r>
          <w:rPr>
            <w:noProof w:val="0"/>
          </w:rPr>
          <w:t>} } OPTIONAL</w:t>
        </w:r>
      </w:ins>
    </w:p>
    <w:p w14:paraId="2016499C" w14:textId="77777777" w:rsidR="001E7E8F" w:rsidRPr="00EA5FA7" w:rsidRDefault="001E7E8F" w:rsidP="001E7E8F">
      <w:pPr>
        <w:pStyle w:val="PL"/>
        <w:rPr>
          <w:ins w:id="1897" w:author="Author"/>
          <w:noProof w:val="0"/>
        </w:rPr>
      </w:pPr>
      <w:ins w:id="1898" w:author="Author">
        <w:r w:rsidRPr="00EA5FA7">
          <w:rPr>
            <w:noProof w:val="0"/>
          </w:rPr>
          <w:lastRenderedPageBreak/>
          <w:t>}</w:t>
        </w:r>
      </w:ins>
    </w:p>
    <w:p w14:paraId="12129A80" w14:textId="77777777" w:rsidR="001E7E8F" w:rsidRPr="00EA5FA7" w:rsidRDefault="001E7E8F" w:rsidP="001E7E8F">
      <w:pPr>
        <w:pStyle w:val="PL"/>
        <w:rPr>
          <w:ins w:id="1899" w:author="Author"/>
          <w:noProof w:val="0"/>
        </w:rPr>
      </w:pPr>
    </w:p>
    <w:p w14:paraId="6EBDD625" w14:textId="77777777" w:rsidR="001E7E8F" w:rsidRPr="00EA5FA7" w:rsidRDefault="001E7E8F" w:rsidP="001E7E8F">
      <w:pPr>
        <w:pStyle w:val="PL"/>
        <w:rPr>
          <w:ins w:id="1900" w:author="Author"/>
          <w:noProof w:val="0"/>
        </w:rPr>
      </w:pPr>
      <w:proofErr w:type="spellStart"/>
      <w:ins w:id="1901" w:author="Author">
        <w:r>
          <w:rPr>
            <w:noProof w:val="0"/>
          </w:rPr>
          <w:t>SSBToReport</w:t>
        </w:r>
        <w:r w:rsidRPr="00EA5FA7">
          <w:t>Item</w:t>
        </w:r>
        <w:r w:rsidRPr="00EA5FA7">
          <w:rPr>
            <w:noProof w:val="0"/>
          </w:rPr>
          <w:t>-ExtIEs</w:t>
        </w:r>
        <w:proofErr w:type="spellEnd"/>
        <w:r w:rsidRPr="00EA5FA7">
          <w:rPr>
            <w:noProof w:val="0"/>
          </w:rPr>
          <w:t xml:space="preserve"> </w:t>
        </w:r>
        <w:r w:rsidRPr="00EA5FA7">
          <w:rPr>
            <w:noProof w:val="0"/>
          </w:rPr>
          <w:tab/>
          <w:t>F1AP-PROTOCOL-EXTENSION ::= {</w:t>
        </w:r>
      </w:ins>
    </w:p>
    <w:p w14:paraId="03CD4BBF" w14:textId="77777777" w:rsidR="001E7E8F" w:rsidRPr="00EA5FA7" w:rsidRDefault="001E7E8F" w:rsidP="001E7E8F">
      <w:pPr>
        <w:pStyle w:val="PL"/>
        <w:rPr>
          <w:ins w:id="1902" w:author="Author"/>
          <w:noProof w:val="0"/>
        </w:rPr>
      </w:pPr>
      <w:ins w:id="1903" w:author="Author">
        <w:r w:rsidRPr="00EA5FA7">
          <w:rPr>
            <w:noProof w:val="0"/>
          </w:rPr>
          <w:tab/>
          <w:t>...</w:t>
        </w:r>
      </w:ins>
    </w:p>
    <w:p w14:paraId="75DF8D10" w14:textId="77777777" w:rsidR="001E7E8F" w:rsidRPr="00EA5FA7" w:rsidRDefault="001E7E8F" w:rsidP="001E7E8F">
      <w:pPr>
        <w:pStyle w:val="PL"/>
        <w:rPr>
          <w:ins w:id="1904" w:author="Author"/>
          <w:noProof w:val="0"/>
        </w:rPr>
      </w:pPr>
      <w:ins w:id="1905" w:author="Author">
        <w:r w:rsidRPr="00EA5FA7">
          <w:rPr>
            <w:noProof w:val="0"/>
          </w:rPr>
          <w:t>}</w:t>
        </w:r>
      </w:ins>
    </w:p>
    <w:p w14:paraId="1C33A53D" w14:textId="77777777" w:rsidR="001E7E8F" w:rsidRPr="00EA5FA7" w:rsidRDefault="001E7E8F" w:rsidP="001E7E8F">
      <w:pPr>
        <w:pStyle w:val="PL"/>
        <w:rPr>
          <w:rFonts w:eastAsia="SimSun"/>
        </w:rPr>
      </w:pPr>
    </w:p>
    <w:p w14:paraId="0456C38B" w14:textId="77777777" w:rsidR="001E7E8F" w:rsidRPr="00EA5FA7" w:rsidRDefault="001E7E8F" w:rsidP="001E7E8F">
      <w:pPr>
        <w:pStyle w:val="PL"/>
        <w:rPr>
          <w:rFonts w:eastAsia="SimSun"/>
        </w:rPr>
      </w:pPr>
      <w:r w:rsidRPr="00EA5FA7">
        <w:rPr>
          <w:rFonts w:eastAsia="SimSun"/>
        </w:rPr>
        <w:t>SUL-Information ::= SEQUENCE {</w:t>
      </w:r>
    </w:p>
    <w:p w14:paraId="0F986FAF" w14:textId="77777777" w:rsidR="001E7E8F" w:rsidRPr="00EA5FA7" w:rsidRDefault="001E7E8F" w:rsidP="001E7E8F">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66014B4A" w14:textId="77777777" w:rsidR="001E7E8F" w:rsidRPr="00EA5FA7" w:rsidRDefault="001E7E8F" w:rsidP="001E7E8F">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5AB230FF"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010E7BAF" w14:textId="77777777" w:rsidR="001E7E8F" w:rsidRPr="00EA5FA7" w:rsidRDefault="001E7E8F" w:rsidP="001E7E8F">
      <w:pPr>
        <w:pStyle w:val="PL"/>
        <w:rPr>
          <w:rFonts w:eastAsia="SimSun"/>
        </w:rPr>
      </w:pPr>
      <w:r w:rsidRPr="00EA5FA7">
        <w:rPr>
          <w:rFonts w:eastAsia="SimSun"/>
        </w:rPr>
        <w:tab/>
        <w:t>...</w:t>
      </w:r>
    </w:p>
    <w:p w14:paraId="23ABA245" w14:textId="77777777" w:rsidR="001E7E8F" w:rsidRPr="00EA5FA7" w:rsidRDefault="001E7E8F" w:rsidP="001E7E8F">
      <w:pPr>
        <w:pStyle w:val="PL"/>
        <w:rPr>
          <w:rFonts w:eastAsia="SimSun"/>
        </w:rPr>
      </w:pPr>
      <w:r w:rsidRPr="00EA5FA7">
        <w:rPr>
          <w:rFonts w:eastAsia="SimSun"/>
        </w:rPr>
        <w:t>}</w:t>
      </w:r>
    </w:p>
    <w:p w14:paraId="0A7D05AA" w14:textId="77777777" w:rsidR="001E7E8F" w:rsidRPr="00EA5FA7" w:rsidRDefault="001E7E8F" w:rsidP="001E7E8F">
      <w:pPr>
        <w:pStyle w:val="PL"/>
        <w:rPr>
          <w:rFonts w:eastAsia="SimSun"/>
        </w:rPr>
      </w:pPr>
    </w:p>
    <w:p w14:paraId="794F0C81" w14:textId="77777777" w:rsidR="001E7E8F" w:rsidRPr="00EA5FA7" w:rsidRDefault="001E7E8F" w:rsidP="001E7E8F">
      <w:pPr>
        <w:pStyle w:val="PL"/>
        <w:rPr>
          <w:rFonts w:eastAsia="SimSun"/>
        </w:rPr>
      </w:pPr>
      <w:r w:rsidRPr="00EA5FA7">
        <w:rPr>
          <w:rFonts w:eastAsia="SimSun"/>
        </w:rPr>
        <w:t xml:space="preserve">SUL-InformationExtIEs </w:t>
      </w:r>
      <w:r w:rsidRPr="00EA5FA7">
        <w:rPr>
          <w:rFonts w:eastAsia="SimSun"/>
        </w:rPr>
        <w:tab/>
        <w:t>F1AP-PROTOCOL-EXTENSION ::= {</w:t>
      </w:r>
    </w:p>
    <w:p w14:paraId="689FACD4" w14:textId="77777777" w:rsidR="001E7E8F" w:rsidRPr="00EA5FA7" w:rsidRDefault="001E7E8F" w:rsidP="001E7E8F">
      <w:pPr>
        <w:pStyle w:val="PL"/>
        <w:rPr>
          <w:rFonts w:eastAsia="SimSun"/>
        </w:rPr>
      </w:pPr>
      <w:r w:rsidRPr="00EA5FA7">
        <w:rPr>
          <w:rFonts w:eastAsia="SimSun"/>
        </w:rPr>
        <w:tab/>
        <w:t>...</w:t>
      </w:r>
    </w:p>
    <w:p w14:paraId="50B64244" w14:textId="77777777" w:rsidR="001E7E8F" w:rsidRPr="00EA5FA7" w:rsidRDefault="001E7E8F" w:rsidP="001E7E8F">
      <w:pPr>
        <w:pStyle w:val="PL"/>
        <w:rPr>
          <w:rFonts w:eastAsia="SimSun"/>
        </w:rPr>
      </w:pPr>
      <w:r w:rsidRPr="00EA5FA7">
        <w:rPr>
          <w:rFonts w:eastAsia="SimSun"/>
        </w:rPr>
        <w:t>}</w:t>
      </w:r>
    </w:p>
    <w:p w14:paraId="7B191134" w14:textId="77777777" w:rsidR="001E7E8F" w:rsidRPr="00EA5FA7" w:rsidRDefault="001E7E8F" w:rsidP="001E7E8F">
      <w:pPr>
        <w:pStyle w:val="PL"/>
        <w:rPr>
          <w:noProof w:val="0"/>
        </w:rPr>
      </w:pPr>
    </w:p>
    <w:p w14:paraId="0BB5E451" w14:textId="77777777" w:rsidR="001E7E8F" w:rsidRPr="00EA5FA7" w:rsidRDefault="001E7E8F" w:rsidP="001E7E8F">
      <w:pPr>
        <w:pStyle w:val="PL"/>
        <w:rPr>
          <w:noProof w:val="0"/>
        </w:rPr>
      </w:pPr>
      <w:proofErr w:type="spellStart"/>
      <w:r w:rsidRPr="00EA5FA7">
        <w:rPr>
          <w:noProof w:val="0"/>
        </w:rPr>
        <w:t>SubscriberProfileIDforRFP</w:t>
      </w:r>
      <w:proofErr w:type="spellEnd"/>
      <w:r w:rsidRPr="00EA5FA7">
        <w:rPr>
          <w:noProof w:val="0"/>
        </w:rPr>
        <w:t xml:space="preserve"> ::= INTEGER (1..256, ...)</w:t>
      </w:r>
    </w:p>
    <w:p w14:paraId="5C04A49B" w14:textId="77777777" w:rsidR="001E7E8F" w:rsidRPr="00EA5FA7" w:rsidRDefault="001E7E8F" w:rsidP="001E7E8F">
      <w:pPr>
        <w:pStyle w:val="PL"/>
        <w:rPr>
          <w:noProof w:val="0"/>
        </w:rPr>
      </w:pPr>
    </w:p>
    <w:p w14:paraId="392BBC74" w14:textId="77777777" w:rsidR="001E7E8F" w:rsidRPr="00EA5FA7" w:rsidRDefault="001E7E8F" w:rsidP="001E7E8F">
      <w:pPr>
        <w:pStyle w:val="PL"/>
        <w:rPr>
          <w:noProof w:val="0"/>
        </w:rPr>
      </w:pPr>
      <w:proofErr w:type="spellStart"/>
      <w:r w:rsidRPr="00EA5FA7">
        <w:rPr>
          <w:noProof w:val="0"/>
        </w:rPr>
        <w:t>SULAccessIndication</w:t>
      </w:r>
      <w:proofErr w:type="spellEnd"/>
      <w:r w:rsidRPr="00EA5FA7">
        <w:rPr>
          <w:noProof w:val="0"/>
        </w:rPr>
        <w:t xml:space="preserve"> ::= ENUMERATED {true,...}</w:t>
      </w:r>
    </w:p>
    <w:p w14:paraId="5DE9886D" w14:textId="77777777" w:rsidR="001E7E8F" w:rsidRPr="00EA5FA7" w:rsidRDefault="001E7E8F" w:rsidP="001E7E8F">
      <w:pPr>
        <w:pStyle w:val="PL"/>
        <w:rPr>
          <w:noProof w:val="0"/>
        </w:rPr>
      </w:pPr>
    </w:p>
    <w:p w14:paraId="6323B914" w14:textId="77777777" w:rsidR="001E7E8F" w:rsidRPr="00EA5FA7" w:rsidRDefault="001E7E8F" w:rsidP="001E7E8F">
      <w:pPr>
        <w:pStyle w:val="PL"/>
        <w:rPr>
          <w:noProof w:val="0"/>
        </w:rPr>
      </w:pPr>
    </w:p>
    <w:p w14:paraId="6C801B4A" w14:textId="77777777" w:rsidR="001E7E8F" w:rsidRPr="00EA5FA7" w:rsidRDefault="001E7E8F" w:rsidP="001E7E8F">
      <w:pPr>
        <w:pStyle w:val="PL"/>
        <w:rPr>
          <w:noProof w:val="0"/>
        </w:rPr>
      </w:pPr>
      <w:proofErr w:type="spellStart"/>
      <w:r w:rsidRPr="00EA5FA7">
        <w:rPr>
          <w:noProof w:val="0"/>
        </w:rPr>
        <w:t>SupportedSULFreqBandItem</w:t>
      </w:r>
      <w:proofErr w:type="spellEnd"/>
      <w:r w:rsidRPr="00EA5FA7">
        <w:rPr>
          <w:noProof w:val="0"/>
        </w:rPr>
        <w:t xml:space="preserve"> ::= SEQUENCE {</w:t>
      </w:r>
    </w:p>
    <w:p w14:paraId="09A3DCB9" w14:textId="77777777" w:rsidR="001E7E8F" w:rsidRPr="00EA5FA7" w:rsidRDefault="001E7E8F" w:rsidP="001E7E8F">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INTEGER (1..1024,...),</w:t>
      </w:r>
    </w:p>
    <w:p w14:paraId="6E575BFA"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SupportedSULFreqBandItem-ExtIEs</w:t>
      </w:r>
      <w:proofErr w:type="spellEnd"/>
      <w:r w:rsidRPr="00EA5FA7">
        <w:rPr>
          <w:noProof w:val="0"/>
        </w:rPr>
        <w:t>} } OPTIONAL,</w:t>
      </w:r>
    </w:p>
    <w:p w14:paraId="28707D8F" w14:textId="77777777" w:rsidR="001E7E8F" w:rsidRPr="00EA5FA7" w:rsidRDefault="001E7E8F" w:rsidP="001E7E8F">
      <w:pPr>
        <w:pStyle w:val="PL"/>
        <w:rPr>
          <w:noProof w:val="0"/>
        </w:rPr>
      </w:pPr>
      <w:r w:rsidRPr="00EA5FA7">
        <w:rPr>
          <w:noProof w:val="0"/>
        </w:rPr>
        <w:tab/>
        <w:t>...</w:t>
      </w:r>
    </w:p>
    <w:p w14:paraId="7E8D949D" w14:textId="77777777" w:rsidR="001E7E8F" w:rsidRPr="00EA5FA7" w:rsidRDefault="001E7E8F" w:rsidP="001E7E8F">
      <w:pPr>
        <w:pStyle w:val="PL"/>
        <w:rPr>
          <w:noProof w:val="0"/>
        </w:rPr>
      </w:pPr>
      <w:r w:rsidRPr="00EA5FA7">
        <w:rPr>
          <w:noProof w:val="0"/>
        </w:rPr>
        <w:t>}</w:t>
      </w:r>
    </w:p>
    <w:p w14:paraId="188B37AF" w14:textId="77777777" w:rsidR="001E7E8F" w:rsidRPr="00EA5FA7" w:rsidRDefault="001E7E8F" w:rsidP="001E7E8F">
      <w:pPr>
        <w:pStyle w:val="PL"/>
        <w:rPr>
          <w:noProof w:val="0"/>
        </w:rPr>
      </w:pPr>
    </w:p>
    <w:p w14:paraId="2FE3F6BD" w14:textId="77777777" w:rsidR="001E7E8F" w:rsidRPr="00EA5FA7" w:rsidRDefault="001E7E8F" w:rsidP="001E7E8F">
      <w:pPr>
        <w:pStyle w:val="PL"/>
        <w:rPr>
          <w:noProof w:val="0"/>
        </w:rPr>
      </w:pPr>
      <w:proofErr w:type="spellStart"/>
      <w:r w:rsidRPr="00EA5FA7">
        <w:rPr>
          <w:noProof w:val="0"/>
        </w:rPr>
        <w:t>SupportedSULFreqBandItem-ExtIEs</w:t>
      </w:r>
      <w:proofErr w:type="spellEnd"/>
      <w:r w:rsidRPr="00EA5FA7">
        <w:rPr>
          <w:noProof w:val="0"/>
        </w:rPr>
        <w:t xml:space="preserve"> F1AP-PROTOCOL-EXTENSION ::= {</w:t>
      </w:r>
    </w:p>
    <w:p w14:paraId="577D730C" w14:textId="77777777" w:rsidR="001E7E8F" w:rsidRPr="00EA5FA7" w:rsidRDefault="001E7E8F" w:rsidP="001E7E8F">
      <w:pPr>
        <w:pStyle w:val="PL"/>
        <w:rPr>
          <w:noProof w:val="0"/>
        </w:rPr>
      </w:pPr>
      <w:r w:rsidRPr="00EA5FA7">
        <w:rPr>
          <w:noProof w:val="0"/>
        </w:rPr>
        <w:tab/>
        <w:t>...</w:t>
      </w:r>
    </w:p>
    <w:p w14:paraId="02B36AA8" w14:textId="77777777" w:rsidR="001E7E8F" w:rsidRPr="00EA5FA7" w:rsidRDefault="001E7E8F" w:rsidP="001E7E8F">
      <w:pPr>
        <w:pStyle w:val="PL"/>
        <w:rPr>
          <w:noProof w:val="0"/>
        </w:rPr>
      </w:pPr>
      <w:r w:rsidRPr="00EA5FA7">
        <w:rPr>
          <w:noProof w:val="0"/>
        </w:rPr>
        <w:t>}</w:t>
      </w:r>
    </w:p>
    <w:p w14:paraId="380F5399" w14:textId="77777777" w:rsidR="001E7E8F" w:rsidRPr="00EA5FA7" w:rsidRDefault="001E7E8F" w:rsidP="001E7E8F">
      <w:pPr>
        <w:pStyle w:val="PL"/>
        <w:rPr>
          <w:noProof w:val="0"/>
        </w:rPr>
      </w:pPr>
    </w:p>
    <w:p w14:paraId="3F06E0A3" w14:textId="77777777" w:rsidR="001E7E8F" w:rsidRPr="00EA5FA7" w:rsidRDefault="001E7E8F" w:rsidP="001E7E8F">
      <w:pPr>
        <w:pStyle w:val="PL"/>
        <w:rPr>
          <w:noProof w:val="0"/>
        </w:rPr>
      </w:pPr>
      <w:proofErr w:type="spellStart"/>
      <w:r w:rsidRPr="00EA5FA7">
        <w:rPr>
          <w:noProof w:val="0"/>
        </w:rPr>
        <w:t>SymbolAllocInSlot</w:t>
      </w:r>
      <w:proofErr w:type="spellEnd"/>
      <w:r w:rsidRPr="00EA5FA7">
        <w:rPr>
          <w:noProof w:val="0"/>
        </w:rPr>
        <w:t xml:space="preserve"> ::= CHOICE {</w:t>
      </w:r>
    </w:p>
    <w:p w14:paraId="05E4A5B6" w14:textId="77777777" w:rsidR="001E7E8F" w:rsidRPr="00EA5FA7" w:rsidRDefault="001E7E8F" w:rsidP="001E7E8F">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2FB5D816" w14:textId="77777777" w:rsidR="001E7E8F" w:rsidRPr="00EA5FA7" w:rsidRDefault="001E7E8F" w:rsidP="001E7E8F">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6E2F9AD5" w14:textId="77777777" w:rsidR="001E7E8F" w:rsidRPr="00EA5FA7" w:rsidRDefault="001E7E8F" w:rsidP="001E7E8F">
      <w:pPr>
        <w:pStyle w:val="PL"/>
      </w:pPr>
      <w:r w:rsidRPr="00EA5FA7">
        <w:rPr>
          <w:noProof w:val="0"/>
        </w:rPr>
        <w:tab/>
      </w:r>
      <w:r>
        <w:t>both-DL-and-UL</w:t>
      </w:r>
      <w:r w:rsidRPr="00EA5FA7">
        <w:rPr>
          <w:noProof w:val="0"/>
        </w:rPr>
        <w:tab/>
      </w:r>
      <w:r w:rsidRPr="00EA5FA7">
        <w:rPr>
          <w:noProof w:val="0"/>
        </w:rPr>
        <w:tab/>
      </w:r>
      <w:r w:rsidRPr="00EA5FA7">
        <w:rPr>
          <w:noProof w:val="0"/>
        </w:rPr>
        <w:tab/>
      </w:r>
      <w:proofErr w:type="spellStart"/>
      <w:r w:rsidRPr="00EA5FA7">
        <w:rPr>
          <w:noProof w:val="0"/>
        </w:rPr>
        <w:t>NumDLULSymbols</w:t>
      </w:r>
      <w:proofErr w:type="spellEnd"/>
      <w:r w:rsidRPr="00EA5FA7">
        <w:rPr>
          <w:noProof w:val="0"/>
        </w:rPr>
        <w:t>,</w:t>
      </w:r>
      <w:r w:rsidRPr="00EA5FA7">
        <w:rPr>
          <w:noProof w:val="0"/>
        </w:rPr>
        <w:tab/>
      </w:r>
    </w:p>
    <w:p w14:paraId="3353CB3A" w14:textId="77777777" w:rsidR="001E7E8F" w:rsidRPr="00EA5FA7" w:rsidRDefault="001E7E8F" w:rsidP="001E7E8F">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proofErr w:type="spellStart"/>
      <w:r w:rsidRPr="00EA5FA7">
        <w:rPr>
          <w:noProof w:val="0"/>
        </w:rPr>
        <w:t>SymbolAllocInSlot</w:t>
      </w:r>
      <w:r w:rsidRPr="00EA5FA7">
        <w:t>-ExtIEs</w:t>
      </w:r>
      <w:proofErr w:type="spellEnd"/>
      <w:r w:rsidRPr="00EA5FA7">
        <w:t xml:space="preserve"> } }</w:t>
      </w:r>
    </w:p>
    <w:p w14:paraId="30A82EA3" w14:textId="77777777" w:rsidR="001E7E8F" w:rsidRPr="00EA5FA7" w:rsidRDefault="001E7E8F" w:rsidP="001E7E8F">
      <w:pPr>
        <w:pStyle w:val="PL"/>
      </w:pPr>
      <w:r w:rsidRPr="00EA5FA7">
        <w:t>}</w:t>
      </w:r>
    </w:p>
    <w:p w14:paraId="3F11F064" w14:textId="77777777" w:rsidR="001E7E8F" w:rsidRPr="00EA5FA7" w:rsidRDefault="001E7E8F" w:rsidP="001E7E8F">
      <w:pPr>
        <w:pStyle w:val="PL"/>
      </w:pPr>
    </w:p>
    <w:p w14:paraId="2E40099E" w14:textId="77777777" w:rsidR="001E7E8F" w:rsidRPr="00EA5FA7" w:rsidRDefault="001E7E8F" w:rsidP="001E7E8F">
      <w:pPr>
        <w:pStyle w:val="PL"/>
      </w:pPr>
      <w:proofErr w:type="spellStart"/>
      <w:r w:rsidRPr="00EA5FA7">
        <w:rPr>
          <w:noProof w:val="0"/>
        </w:rPr>
        <w:t>SymbolAllocInSlot</w:t>
      </w:r>
      <w:r w:rsidRPr="00EA5FA7">
        <w:t>-ExtIEs</w:t>
      </w:r>
      <w:proofErr w:type="spellEnd"/>
      <w:r w:rsidRPr="00EA5FA7">
        <w:t xml:space="preserve"> </w:t>
      </w:r>
      <w:r w:rsidRPr="00EA5FA7">
        <w:rPr>
          <w:snapToGrid w:val="0"/>
        </w:rPr>
        <w:t xml:space="preserve">F1AP-PROTOCOL-IES </w:t>
      </w:r>
      <w:r w:rsidRPr="00EA5FA7">
        <w:t>::= {</w:t>
      </w:r>
    </w:p>
    <w:p w14:paraId="69BDAB57" w14:textId="77777777" w:rsidR="001E7E8F" w:rsidRPr="00EA5FA7" w:rsidRDefault="001E7E8F" w:rsidP="001E7E8F">
      <w:pPr>
        <w:pStyle w:val="PL"/>
      </w:pPr>
      <w:r w:rsidRPr="00EA5FA7">
        <w:tab/>
        <w:t>...</w:t>
      </w:r>
    </w:p>
    <w:p w14:paraId="2C632A9C" w14:textId="77777777" w:rsidR="001E7E8F" w:rsidRPr="00EA5FA7" w:rsidRDefault="001E7E8F" w:rsidP="001E7E8F">
      <w:pPr>
        <w:pStyle w:val="PL"/>
        <w:rPr>
          <w:noProof w:val="0"/>
        </w:rPr>
      </w:pPr>
      <w:r w:rsidRPr="00EA5FA7">
        <w:rPr>
          <w:noProof w:val="0"/>
        </w:rPr>
        <w:t>}</w:t>
      </w:r>
    </w:p>
    <w:p w14:paraId="73665BC4" w14:textId="77777777" w:rsidR="001E7E8F" w:rsidRPr="00EA5FA7" w:rsidRDefault="001E7E8F" w:rsidP="001E7E8F">
      <w:pPr>
        <w:pStyle w:val="PL"/>
        <w:rPr>
          <w:noProof w:val="0"/>
        </w:rPr>
      </w:pPr>
    </w:p>
    <w:p w14:paraId="38DB57C7" w14:textId="77777777" w:rsidR="001E7E8F" w:rsidRPr="00EA5FA7" w:rsidRDefault="001E7E8F" w:rsidP="001E7E8F">
      <w:pPr>
        <w:pStyle w:val="PL"/>
        <w:rPr>
          <w:noProof w:val="0"/>
        </w:rPr>
      </w:pPr>
      <w:proofErr w:type="spellStart"/>
      <w:r w:rsidRPr="00EA5FA7">
        <w:rPr>
          <w:noProof w:val="0"/>
        </w:rPr>
        <w:t>SystemInformationAreaID</w:t>
      </w:r>
      <w:proofErr w:type="spellEnd"/>
      <w:r w:rsidRPr="00EA5FA7">
        <w:rPr>
          <w:noProof w:val="0"/>
        </w:rPr>
        <w:t xml:space="preserve"> ::=BIT STRING (SIZE (24))</w:t>
      </w:r>
    </w:p>
    <w:p w14:paraId="51C34495" w14:textId="77777777" w:rsidR="001E7E8F" w:rsidRPr="00EA5FA7" w:rsidRDefault="001E7E8F" w:rsidP="001E7E8F">
      <w:pPr>
        <w:pStyle w:val="PL"/>
        <w:rPr>
          <w:noProof w:val="0"/>
        </w:rPr>
      </w:pPr>
    </w:p>
    <w:p w14:paraId="4B2AF96C" w14:textId="77777777" w:rsidR="001E7E8F" w:rsidRPr="00EA5FA7" w:rsidRDefault="001E7E8F" w:rsidP="001E7E8F">
      <w:pPr>
        <w:pStyle w:val="PL"/>
        <w:outlineLvl w:val="3"/>
        <w:rPr>
          <w:noProof w:val="0"/>
          <w:snapToGrid w:val="0"/>
        </w:rPr>
      </w:pPr>
      <w:r w:rsidRPr="00EA5FA7">
        <w:rPr>
          <w:noProof w:val="0"/>
          <w:snapToGrid w:val="0"/>
        </w:rPr>
        <w:t>-- T</w:t>
      </w:r>
    </w:p>
    <w:p w14:paraId="4AAF7049" w14:textId="77777777" w:rsidR="001E7E8F" w:rsidRPr="00EA5FA7" w:rsidRDefault="001E7E8F" w:rsidP="001E7E8F">
      <w:pPr>
        <w:pStyle w:val="PL"/>
        <w:rPr>
          <w:noProof w:val="0"/>
        </w:rPr>
      </w:pPr>
    </w:p>
    <w:p w14:paraId="4773885F" w14:textId="77777777" w:rsidR="001E7E8F" w:rsidRPr="00EA5FA7" w:rsidRDefault="001E7E8F" w:rsidP="001E7E8F">
      <w:pPr>
        <w:pStyle w:val="PL"/>
        <w:rPr>
          <w:noProof w:val="0"/>
        </w:rPr>
      </w:pPr>
      <w:proofErr w:type="spellStart"/>
      <w:r w:rsidRPr="00EA5FA7">
        <w:rPr>
          <w:noProof w:val="0"/>
        </w:rPr>
        <w:t>FiveGS</w:t>
      </w:r>
      <w:proofErr w:type="spellEnd"/>
      <w:r w:rsidRPr="00EA5FA7">
        <w:rPr>
          <w:noProof w:val="0"/>
        </w:rPr>
        <w:t>-TAC ::= OCTET STRING (SIZE(3))</w:t>
      </w:r>
    </w:p>
    <w:p w14:paraId="364374E9" w14:textId="77777777" w:rsidR="001E7E8F" w:rsidRPr="00EA5FA7" w:rsidRDefault="001E7E8F" w:rsidP="001E7E8F">
      <w:pPr>
        <w:pStyle w:val="PL"/>
        <w:rPr>
          <w:noProof w:val="0"/>
        </w:rPr>
      </w:pPr>
    </w:p>
    <w:p w14:paraId="54E8E4A9" w14:textId="77777777" w:rsidR="001E7E8F" w:rsidRPr="00EA5FA7" w:rsidRDefault="001E7E8F" w:rsidP="001E7E8F">
      <w:pPr>
        <w:pStyle w:val="PL"/>
        <w:rPr>
          <w:noProof w:val="0"/>
        </w:rPr>
      </w:pPr>
      <w:r w:rsidRPr="00EA5FA7">
        <w:rPr>
          <w:noProof w:val="0"/>
        </w:rPr>
        <w:t>Configured-EPS-TAC ::= OCTET STRING (SIZE(2))</w:t>
      </w:r>
    </w:p>
    <w:p w14:paraId="05991551" w14:textId="77777777" w:rsidR="001E7E8F" w:rsidRPr="00EA5FA7" w:rsidRDefault="001E7E8F" w:rsidP="001E7E8F">
      <w:pPr>
        <w:pStyle w:val="PL"/>
        <w:rPr>
          <w:noProof w:val="0"/>
        </w:rPr>
      </w:pPr>
    </w:p>
    <w:p w14:paraId="5CD389CF" w14:textId="77777777" w:rsidR="001E7E8F" w:rsidRPr="00EA5FA7" w:rsidRDefault="001E7E8F" w:rsidP="001E7E8F">
      <w:pPr>
        <w:pStyle w:val="PL"/>
        <w:rPr>
          <w:noProof w:val="0"/>
        </w:rPr>
      </w:pPr>
      <w:r w:rsidRPr="00EA5FA7">
        <w:rPr>
          <w:noProof w:val="0"/>
        </w:rPr>
        <w:t>TDD-Info ::= SEQUENCE {</w:t>
      </w:r>
    </w:p>
    <w:p w14:paraId="3A5AABAE" w14:textId="77777777" w:rsidR="001E7E8F" w:rsidRPr="00EA5FA7" w:rsidRDefault="001E7E8F" w:rsidP="001E7E8F">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4379181D" w14:textId="77777777" w:rsidR="001E7E8F" w:rsidRPr="00EA5FA7" w:rsidRDefault="001E7E8F" w:rsidP="001E7E8F">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179EEB93"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14:paraId="46C0347A" w14:textId="77777777" w:rsidR="001E7E8F" w:rsidRPr="00EA5FA7" w:rsidRDefault="001E7E8F" w:rsidP="001E7E8F">
      <w:pPr>
        <w:pStyle w:val="PL"/>
        <w:rPr>
          <w:noProof w:val="0"/>
        </w:rPr>
      </w:pPr>
      <w:r w:rsidRPr="00EA5FA7">
        <w:rPr>
          <w:noProof w:val="0"/>
        </w:rPr>
        <w:tab/>
        <w:t>...</w:t>
      </w:r>
    </w:p>
    <w:p w14:paraId="56AA1080" w14:textId="77777777" w:rsidR="001E7E8F" w:rsidRPr="00EA5FA7" w:rsidRDefault="001E7E8F" w:rsidP="001E7E8F">
      <w:pPr>
        <w:pStyle w:val="PL"/>
        <w:rPr>
          <w:noProof w:val="0"/>
        </w:rPr>
      </w:pPr>
      <w:r w:rsidRPr="00EA5FA7">
        <w:rPr>
          <w:noProof w:val="0"/>
        </w:rPr>
        <w:t>}</w:t>
      </w:r>
    </w:p>
    <w:p w14:paraId="5547D2B8" w14:textId="77777777" w:rsidR="001E7E8F" w:rsidRPr="00EA5FA7" w:rsidRDefault="001E7E8F" w:rsidP="001E7E8F">
      <w:pPr>
        <w:pStyle w:val="PL"/>
        <w:rPr>
          <w:noProof w:val="0"/>
        </w:rPr>
      </w:pPr>
    </w:p>
    <w:p w14:paraId="3F6BBCFA" w14:textId="77777777" w:rsidR="001E7E8F" w:rsidRPr="00EA5FA7" w:rsidRDefault="001E7E8F" w:rsidP="001E7E8F">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233D9E63" w14:textId="77777777" w:rsidR="001E7E8F" w:rsidRPr="00EA5FA7" w:rsidRDefault="001E7E8F" w:rsidP="001E7E8F">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p>
    <w:p w14:paraId="0DF1EE18" w14:textId="77777777" w:rsidR="001E7E8F" w:rsidRPr="00EA5FA7" w:rsidRDefault="001E7E8F" w:rsidP="001E7E8F">
      <w:pPr>
        <w:pStyle w:val="PL"/>
        <w:rPr>
          <w:noProof w:val="0"/>
        </w:rPr>
      </w:pPr>
      <w:r w:rsidRPr="00EA5FA7">
        <w:rPr>
          <w:noProof w:val="0"/>
        </w:rPr>
        <w:tab/>
        <w:t>...</w:t>
      </w:r>
    </w:p>
    <w:p w14:paraId="1547D60E" w14:textId="77777777" w:rsidR="001E7E8F" w:rsidRPr="00EA5FA7" w:rsidRDefault="001E7E8F" w:rsidP="001E7E8F">
      <w:pPr>
        <w:pStyle w:val="PL"/>
        <w:rPr>
          <w:noProof w:val="0"/>
        </w:rPr>
      </w:pPr>
      <w:r w:rsidRPr="00EA5FA7">
        <w:rPr>
          <w:noProof w:val="0"/>
        </w:rPr>
        <w:t>}</w:t>
      </w:r>
    </w:p>
    <w:p w14:paraId="7FEB8790" w14:textId="77777777" w:rsidR="001E7E8F" w:rsidRPr="00EA5FA7" w:rsidRDefault="001E7E8F" w:rsidP="001E7E8F">
      <w:pPr>
        <w:pStyle w:val="PL"/>
        <w:rPr>
          <w:noProof w:val="0"/>
        </w:rPr>
      </w:pPr>
    </w:p>
    <w:p w14:paraId="09BC8D29" w14:textId="77777777" w:rsidR="001E7E8F" w:rsidRPr="00EA5FA7" w:rsidRDefault="001E7E8F" w:rsidP="001E7E8F">
      <w:pPr>
        <w:pStyle w:val="PL"/>
        <w:rPr>
          <w:noProof w:val="0"/>
        </w:rPr>
      </w:pPr>
      <w:proofErr w:type="spellStart"/>
      <w:r w:rsidRPr="00EA5FA7">
        <w:rPr>
          <w:noProof w:val="0"/>
        </w:rPr>
        <w:t>TimeToWait</w:t>
      </w:r>
      <w:proofErr w:type="spellEnd"/>
      <w:r w:rsidRPr="00EA5FA7">
        <w:rPr>
          <w:noProof w:val="0"/>
        </w:rPr>
        <w:t xml:space="preserve"> ::= ENUMERATED {v1s, v2s, v5s, v10s, v20s, v60s, ...}</w:t>
      </w:r>
    </w:p>
    <w:p w14:paraId="21801C76" w14:textId="77777777" w:rsidR="001E7E8F" w:rsidRPr="00EA5FA7" w:rsidRDefault="001E7E8F" w:rsidP="001E7E8F">
      <w:pPr>
        <w:pStyle w:val="PL"/>
        <w:rPr>
          <w:noProof w:val="0"/>
        </w:rPr>
      </w:pPr>
    </w:p>
    <w:p w14:paraId="4AD0A80B" w14:textId="77777777" w:rsidR="001E7E8F" w:rsidRPr="00EA5FA7" w:rsidRDefault="001E7E8F" w:rsidP="001E7E8F">
      <w:pPr>
        <w:pStyle w:val="PL"/>
        <w:rPr>
          <w:noProof w:val="0"/>
        </w:rPr>
      </w:pPr>
      <w:proofErr w:type="spellStart"/>
      <w:r w:rsidRPr="00EA5FA7">
        <w:rPr>
          <w:noProof w:val="0"/>
        </w:rPr>
        <w:t>TNLAssociationUsage</w:t>
      </w:r>
      <w:proofErr w:type="spellEnd"/>
      <w:r w:rsidRPr="00EA5FA7">
        <w:rPr>
          <w:noProof w:val="0"/>
        </w:rPr>
        <w:t xml:space="preserve"> ::= ENUMERATED {</w:t>
      </w:r>
    </w:p>
    <w:p w14:paraId="41CB8B48" w14:textId="77777777" w:rsidR="001E7E8F" w:rsidRPr="00EA5FA7" w:rsidRDefault="001E7E8F" w:rsidP="001E7E8F">
      <w:pPr>
        <w:pStyle w:val="PL"/>
        <w:rPr>
          <w:noProof w:val="0"/>
        </w:rPr>
      </w:pPr>
      <w:r w:rsidRPr="00EA5FA7">
        <w:rPr>
          <w:noProof w:val="0"/>
        </w:rPr>
        <w:tab/>
      </w:r>
      <w:proofErr w:type="spellStart"/>
      <w:r w:rsidRPr="00EA5FA7">
        <w:rPr>
          <w:noProof w:val="0"/>
        </w:rPr>
        <w:t>ue</w:t>
      </w:r>
      <w:proofErr w:type="spellEnd"/>
      <w:r w:rsidRPr="00EA5FA7">
        <w:rPr>
          <w:noProof w:val="0"/>
        </w:rPr>
        <w:t>,</w:t>
      </w:r>
    </w:p>
    <w:p w14:paraId="38AB2877" w14:textId="77777777" w:rsidR="001E7E8F" w:rsidRPr="00EA5FA7" w:rsidRDefault="001E7E8F" w:rsidP="001E7E8F">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193C38DF" w14:textId="77777777" w:rsidR="001E7E8F" w:rsidRPr="00EA5FA7" w:rsidRDefault="001E7E8F" w:rsidP="001E7E8F">
      <w:pPr>
        <w:pStyle w:val="PL"/>
        <w:rPr>
          <w:noProof w:val="0"/>
        </w:rPr>
      </w:pPr>
      <w:r w:rsidRPr="00EA5FA7">
        <w:rPr>
          <w:noProof w:val="0"/>
        </w:rPr>
        <w:tab/>
        <w:t xml:space="preserve">both, </w:t>
      </w:r>
    </w:p>
    <w:p w14:paraId="365E7C1C" w14:textId="77777777" w:rsidR="001E7E8F" w:rsidRPr="00EA5FA7" w:rsidRDefault="001E7E8F" w:rsidP="001E7E8F">
      <w:pPr>
        <w:pStyle w:val="PL"/>
        <w:rPr>
          <w:noProof w:val="0"/>
        </w:rPr>
      </w:pPr>
      <w:r w:rsidRPr="00EA5FA7">
        <w:rPr>
          <w:noProof w:val="0"/>
        </w:rPr>
        <w:tab/>
        <w:t>...</w:t>
      </w:r>
    </w:p>
    <w:p w14:paraId="61CC0161" w14:textId="77777777" w:rsidR="001E7E8F" w:rsidRPr="00EA5FA7" w:rsidRDefault="001E7E8F" w:rsidP="001E7E8F">
      <w:pPr>
        <w:pStyle w:val="PL"/>
        <w:rPr>
          <w:noProof w:val="0"/>
        </w:rPr>
      </w:pPr>
      <w:r w:rsidRPr="00EA5FA7">
        <w:rPr>
          <w:noProof w:val="0"/>
        </w:rPr>
        <w:t>}</w:t>
      </w:r>
    </w:p>
    <w:p w14:paraId="6A5DE3D1" w14:textId="77777777" w:rsidR="001E7E8F" w:rsidRDefault="001E7E8F" w:rsidP="001E7E8F">
      <w:pPr>
        <w:pStyle w:val="PL"/>
        <w:rPr>
          <w:ins w:id="1906" w:author="Author"/>
          <w:noProof w:val="0"/>
        </w:rPr>
      </w:pPr>
    </w:p>
    <w:p w14:paraId="2EF9B340" w14:textId="77777777" w:rsidR="001E7E8F" w:rsidRDefault="001E7E8F" w:rsidP="001E7E8F">
      <w:pPr>
        <w:pStyle w:val="PL"/>
        <w:rPr>
          <w:ins w:id="1907" w:author="Author"/>
          <w:noProof w:val="0"/>
        </w:rPr>
      </w:pPr>
      <w:proofErr w:type="spellStart"/>
      <w:ins w:id="1908" w:author="Author">
        <w:r>
          <w:rPr>
            <w:noProof w:val="0"/>
          </w:rPr>
          <w:t>TNLCapacityLoadIndicator</w:t>
        </w:r>
        <w:proofErr w:type="spellEnd"/>
        <w:r w:rsidRPr="00EA5FA7">
          <w:rPr>
            <w:noProof w:val="0"/>
          </w:rPr>
          <w:t>::= SEQUENCE {</w:t>
        </w:r>
      </w:ins>
    </w:p>
    <w:p w14:paraId="3C5E6E6C" w14:textId="77777777" w:rsidR="001E7E8F" w:rsidRDefault="001E7E8F" w:rsidP="001E7E8F">
      <w:pPr>
        <w:pStyle w:val="PL"/>
        <w:rPr>
          <w:ins w:id="1909" w:author="Author"/>
          <w:noProof w:val="0"/>
        </w:rPr>
      </w:pPr>
      <w:ins w:id="1910" w:author="Author">
        <w:r>
          <w:rPr>
            <w:noProof w:val="0"/>
          </w:rPr>
          <w:tab/>
        </w:r>
        <w:proofErr w:type="spellStart"/>
        <w:r>
          <w:rPr>
            <w:noProof w:val="0"/>
          </w:rPr>
          <w:t>dLTNLOfferedCapacity</w:t>
        </w:r>
        <w:proofErr w:type="spellEnd"/>
        <w:r>
          <w:rPr>
            <w:noProof w:val="0"/>
          </w:rPr>
          <w:tab/>
        </w:r>
        <w:r>
          <w:rPr>
            <w:noProof w:val="0"/>
          </w:rPr>
          <w:tab/>
        </w:r>
        <w:r w:rsidRPr="009C7157">
          <w:rPr>
            <w:noProof w:val="0"/>
          </w:rPr>
          <w:t>INTEGER (1.. 16777216,...)</w:t>
        </w:r>
        <w:r>
          <w:rPr>
            <w:noProof w:val="0"/>
          </w:rPr>
          <w:t>,</w:t>
        </w:r>
      </w:ins>
    </w:p>
    <w:p w14:paraId="0DBF0CB7" w14:textId="77777777" w:rsidR="001E7E8F" w:rsidRDefault="001E7E8F" w:rsidP="001E7E8F">
      <w:pPr>
        <w:pStyle w:val="PL"/>
        <w:rPr>
          <w:ins w:id="1911" w:author="Author"/>
          <w:noProof w:val="0"/>
        </w:rPr>
      </w:pPr>
      <w:ins w:id="1912" w:author="Author">
        <w:r>
          <w:rPr>
            <w:noProof w:val="0"/>
          </w:rPr>
          <w:tab/>
        </w:r>
        <w:proofErr w:type="spellStart"/>
        <w:r>
          <w:rPr>
            <w:noProof w:val="0"/>
          </w:rPr>
          <w:t>dLTNLAvailableCapacity</w:t>
        </w:r>
        <w:proofErr w:type="spellEnd"/>
        <w:r>
          <w:rPr>
            <w:noProof w:val="0"/>
          </w:rPr>
          <w:tab/>
        </w:r>
        <w:r>
          <w:rPr>
            <w:noProof w:val="0"/>
          </w:rPr>
          <w:tab/>
        </w:r>
        <w:r w:rsidRPr="009C7157">
          <w:rPr>
            <w:noProof w:val="0"/>
          </w:rPr>
          <w:t>INTEGER (1.. 100,...)</w:t>
        </w:r>
        <w:r>
          <w:rPr>
            <w:noProof w:val="0"/>
          </w:rPr>
          <w:t>,</w:t>
        </w:r>
      </w:ins>
    </w:p>
    <w:p w14:paraId="75577609" w14:textId="77777777" w:rsidR="001E7E8F" w:rsidRDefault="001E7E8F" w:rsidP="001E7E8F">
      <w:pPr>
        <w:pStyle w:val="PL"/>
        <w:rPr>
          <w:ins w:id="1913" w:author="Author"/>
          <w:noProof w:val="0"/>
        </w:rPr>
      </w:pPr>
      <w:ins w:id="1914" w:author="Author">
        <w:r>
          <w:rPr>
            <w:noProof w:val="0"/>
          </w:rPr>
          <w:tab/>
        </w:r>
        <w:proofErr w:type="spellStart"/>
        <w:r>
          <w:rPr>
            <w:noProof w:val="0"/>
          </w:rPr>
          <w:t>uLTNLOfferedCapacity</w:t>
        </w:r>
        <w:proofErr w:type="spellEnd"/>
        <w:r>
          <w:rPr>
            <w:noProof w:val="0"/>
          </w:rPr>
          <w:tab/>
        </w:r>
        <w:r>
          <w:rPr>
            <w:noProof w:val="0"/>
          </w:rPr>
          <w:tab/>
        </w:r>
        <w:r w:rsidRPr="009C7157">
          <w:rPr>
            <w:noProof w:val="0"/>
          </w:rPr>
          <w:t>INTEGER (1.. 16777216,...)</w:t>
        </w:r>
        <w:r>
          <w:rPr>
            <w:noProof w:val="0"/>
          </w:rPr>
          <w:t>,</w:t>
        </w:r>
      </w:ins>
    </w:p>
    <w:p w14:paraId="375821E5" w14:textId="77777777" w:rsidR="001E7E8F" w:rsidRPr="00EA5FA7" w:rsidRDefault="001E7E8F" w:rsidP="001E7E8F">
      <w:pPr>
        <w:pStyle w:val="PL"/>
        <w:rPr>
          <w:ins w:id="1915" w:author="Author"/>
          <w:noProof w:val="0"/>
        </w:rPr>
      </w:pPr>
      <w:ins w:id="1916" w:author="Author">
        <w:r>
          <w:rPr>
            <w:noProof w:val="0"/>
          </w:rPr>
          <w:lastRenderedPageBreak/>
          <w:tab/>
        </w:r>
        <w:proofErr w:type="spellStart"/>
        <w:r>
          <w:rPr>
            <w:noProof w:val="0"/>
          </w:rPr>
          <w:t>uLTNLAvailableCapacity</w:t>
        </w:r>
        <w:proofErr w:type="spellEnd"/>
        <w:r>
          <w:rPr>
            <w:noProof w:val="0"/>
          </w:rPr>
          <w:tab/>
        </w:r>
        <w:r>
          <w:rPr>
            <w:noProof w:val="0"/>
          </w:rPr>
          <w:tab/>
        </w:r>
        <w:r w:rsidRPr="009C7157">
          <w:rPr>
            <w:noProof w:val="0"/>
          </w:rPr>
          <w:t>INTEGER (1.. 100,...)</w:t>
        </w:r>
        <w:r>
          <w:rPr>
            <w:noProof w:val="0"/>
          </w:rPr>
          <w:t>,</w:t>
        </w:r>
      </w:ins>
    </w:p>
    <w:p w14:paraId="4B1913F3" w14:textId="77777777" w:rsidR="001E7E8F" w:rsidRDefault="001E7E8F" w:rsidP="001E7E8F">
      <w:pPr>
        <w:pStyle w:val="PL"/>
        <w:rPr>
          <w:ins w:id="1917" w:author="Author"/>
          <w:noProof w:val="0"/>
        </w:rPr>
      </w:pPr>
      <w:ins w:id="1918" w:author="Autho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TNLCapacityLoadIndicator-ExtIEs</w:t>
        </w:r>
        <w:proofErr w:type="spellEnd"/>
        <w:r>
          <w:rPr>
            <w:noProof w:val="0"/>
          </w:rPr>
          <w:t>} } OPTIONAL</w:t>
        </w:r>
      </w:ins>
    </w:p>
    <w:p w14:paraId="1C1F2F3D" w14:textId="77777777" w:rsidR="001E7E8F" w:rsidRPr="00EA5FA7" w:rsidRDefault="001E7E8F" w:rsidP="001E7E8F">
      <w:pPr>
        <w:pStyle w:val="PL"/>
        <w:rPr>
          <w:ins w:id="1919" w:author="Author"/>
          <w:noProof w:val="0"/>
        </w:rPr>
      </w:pPr>
      <w:ins w:id="1920" w:author="Author">
        <w:r w:rsidRPr="00EA5FA7">
          <w:rPr>
            <w:noProof w:val="0"/>
          </w:rPr>
          <w:t>}</w:t>
        </w:r>
      </w:ins>
    </w:p>
    <w:p w14:paraId="73640874" w14:textId="77777777" w:rsidR="001E7E8F" w:rsidRPr="00EA5FA7" w:rsidRDefault="001E7E8F" w:rsidP="001E7E8F">
      <w:pPr>
        <w:pStyle w:val="PL"/>
        <w:rPr>
          <w:ins w:id="1921" w:author="Author"/>
          <w:noProof w:val="0"/>
        </w:rPr>
      </w:pPr>
    </w:p>
    <w:p w14:paraId="5FA54D6A" w14:textId="77777777" w:rsidR="001E7E8F" w:rsidRPr="00EA5FA7" w:rsidRDefault="001E7E8F" w:rsidP="001E7E8F">
      <w:pPr>
        <w:pStyle w:val="PL"/>
        <w:rPr>
          <w:ins w:id="1922" w:author="Author"/>
          <w:noProof w:val="0"/>
        </w:rPr>
      </w:pPr>
      <w:proofErr w:type="spellStart"/>
      <w:ins w:id="1923" w:author="Author">
        <w:r>
          <w:rPr>
            <w:noProof w:val="0"/>
          </w:rPr>
          <w:t>TNLCapacityLoadIndicator</w:t>
        </w:r>
        <w:r w:rsidRPr="00EA5FA7">
          <w:rPr>
            <w:noProof w:val="0"/>
          </w:rPr>
          <w:t>-ExtIEs</w:t>
        </w:r>
        <w:proofErr w:type="spellEnd"/>
        <w:r w:rsidRPr="00EA5FA7">
          <w:rPr>
            <w:noProof w:val="0"/>
          </w:rPr>
          <w:t xml:space="preserve"> </w:t>
        </w:r>
        <w:r w:rsidRPr="00EA5FA7">
          <w:rPr>
            <w:noProof w:val="0"/>
          </w:rPr>
          <w:tab/>
          <w:t>F1AP-PROTOCOL-EXTENSION ::= {</w:t>
        </w:r>
      </w:ins>
    </w:p>
    <w:p w14:paraId="6397BE56" w14:textId="77777777" w:rsidR="001E7E8F" w:rsidRPr="00EA5FA7" w:rsidRDefault="001E7E8F" w:rsidP="001E7E8F">
      <w:pPr>
        <w:pStyle w:val="PL"/>
        <w:rPr>
          <w:ins w:id="1924" w:author="Author"/>
          <w:noProof w:val="0"/>
        </w:rPr>
      </w:pPr>
      <w:ins w:id="1925" w:author="Author">
        <w:r w:rsidRPr="00EA5FA7">
          <w:rPr>
            <w:noProof w:val="0"/>
          </w:rPr>
          <w:tab/>
          <w:t>...</w:t>
        </w:r>
      </w:ins>
    </w:p>
    <w:p w14:paraId="4F6DD97C" w14:textId="77777777" w:rsidR="001E7E8F" w:rsidRPr="00EA5FA7" w:rsidRDefault="001E7E8F" w:rsidP="001E7E8F">
      <w:pPr>
        <w:pStyle w:val="PL"/>
        <w:rPr>
          <w:ins w:id="1926" w:author="Author"/>
          <w:noProof w:val="0"/>
        </w:rPr>
      </w:pPr>
      <w:ins w:id="1927" w:author="Author">
        <w:r w:rsidRPr="00EA5FA7">
          <w:rPr>
            <w:noProof w:val="0"/>
          </w:rPr>
          <w:t>}</w:t>
        </w:r>
      </w:ins>
    </w:p>
    <w:p w14:paraId="443D47A2" w14:textId="77777777" w:rsidR="001E7E8F" w:rsidRPr="00EA5FA7" w:rsidRDefault="001E7E8F" w:rsidP="001E7E8F">
      <w:pPr>
        <w:pStyle w:val="PL"/>
        <w:rPr>
          <w:noProof w:val="0"/>
        </w:rPr>
      </w:pPr>
    </w:p>
    <w:p w14:paraId="7DF1E6AB" w14:textId="77777777" w:rsidR="001E7E8F" w:rsidRPr="00EA5FA7" w:rsidRDefault="001E7E8F" w:rsidP="001E7E8F">
      <w:pPr>
        <w:pStyle w:val="PL"/>
        <w:rPr>
          <w:noProof w:val="0"/>
        </w:rPr>
      </w:pPr>
      <w:proofErr w:type="spellStart"/>
      <w:r w:rsidRPr="00EA5FA7">
        <w:rPr>
          <w:noProof w:val="0"/>
        </w:rPr>
        <w:t>TraceActivation</w:t>
      </w:r>
      <w:proofErr w:type="spellEnd"/>
      <w:r w:rsidRPr="00EA5FA7">
        <w:rPr>
          <w:noProof w:val="0"/>
        </w:rPr>
        <w:t xml:space="preserve"> ::= SEQUENCE {</w:t>
      </w:r>
    </w:p>
    <w:p w14:paraId="442B1FA3" w14:textId="77777777" w:rsidR="001E7E8F" w:rsidRPr="00EA5FA7" w:rsidRDefault="001E7E8F" w:rsidP="001E7E8F">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4569913F" w14:textId="77777777" w:rsidR="001E7E8F" w:rsidRPr="00EA5FA7" w:rsidRDefault="001E7E8F" w:rsidP="001E7E8F">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7DF60057" w14:textId="77777777" w:rsidR="001E7E8F" w:rsidRPr="00EA5FA7" w:rsidRDefault="001E7E8F" w:rsidP="001E7E8F">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6177FD5E" w14:textId="77777777" w:rsidR="001E7E8F" w:rsidRPr="00EA5FA7" w:rsidRDefault="001E7E8F" w:rsidP="001E7E8F">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533FF16A"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TraceActivation-ExtIEs</w:t>
      </w:r>
      <w:proofErr w:type="spellEnd"/>
      <w:r w:rsidRPr="00EA5FA7">
        <w:rPr>
          <w:noProof w:val="0"/>
        </w:rPr>
        <w:t>} }</w:t>
      </w:r>
      <w:r w:rsidRPr="00EA5FA7">
        <w:rPr>
          <w:noProof w:val="0"/>
        </w:rPr>
        <w:tab/>
        <w:t>OPTIONAL</w:t>
      </w:r>
    </w:p>
    <w:p w14:paraId="571D496C" w14:textId="77777777" w:rsidR="001E7E8F" w:rsidRPr="00EA5FA7" w:rsidRDefault="001E7E8F" w:rsidP="001E7E8F">
      <w:pPr>
        <w:pStyle w:val="PL"/>
        <w:rPr>
          <w:noProof w:val="0"/>
        </w:rPr>
      </w:pPr>
      <w:r w:rsidRPr="00EA5FA7">
        <w:rPr>
          <w:noProof w:val="0"/>
        </w:rPr>
        <w:t>}</w:t>
      </w:r>
    </w:p>
    <w:p w14:paraId="19968CE1" w14:textId="77777777" w:rsidR="001E7E8F" w:rsidRPr="00EA5FA7" w:rsidRDefault="001E7E8F" w:rsidP="001E7E8F">
      <w:pPr>
        <w:pStyle w:val="PL"/>
        <w:rPr>
          <w:noProof w:val="0"/>
        </w:rPr>
      </w:pPr>
    </w:p>
    <w:p w14:paraId="3FA742A5" w14:textId="77777777" w:rsidR="001E7E8F" w:rsidRPr="00EA5FA7" w:rsidRDefault="001E7E8F" w:rsidP="001E7E8F">
      <w:pPr>
        <w:pStyle w:val="PL"/>
        <w:rPr>
          <w:noProof w:val="0"/>
        </w:rPr>
      </w:pPr>
      <w:proofErr w:type="spellStart"/>
      <w:r w:rsidRPr="00EA5FA7">
        <w:rPr>
          <w:noProof w:val="0"/>
        </w:rPr>
        <w:t>TraceActivation-ExtIEs</w:t>
      </w:r>
      <w:proofErr w:type="spellEnd"/>
      <w:r w:rsidRPr="00EA5FA7">
        <w:rPr>
          <w:noProof w:val="0"/>
        </w:rPr>
        <w:t xml:space="preserve"> F1AP-PROTOCOL-EXTENSION ::= {</w:t>
      </w:r>
    </w:p>
    <w:p w14:paraId="0EB4828B" w14:textId="77777777" w:rsidR="001E7E8F" w:rsidRPr="00EA5FA7" w:rsidRDefault="001E7E8F" w:rsidP="001E7E8F">
      <w:pPr>
        <w:pStyle w:val="PL"/>
        <w:rPr>
          <w:noProof w:val="0"/>
        </w:rPr>
      </w:pPr>
      <w:r w:rsidRPr="00EA5FA7">
        <w:rPr>
          <w:noProof w:val="0"/>
        </w:rPr>
        <w:tab/>
        <w:t>...</w:t>
      </w:r>
    </w:p>
    <w:p w14:paraId="3E00D6BA" w14:textId="77777777" w:rsidR="001E7E8F" w:rsidRPr="00EA5FA7" w:rsidRDefault="001E7E8F" w:rsidP="001E7E8F">
      <w:pPr>
        <w:pStyle w:val="PL"/>
        <w:rPr>
          <w:noProof w:val="0"/>
        </w:rPr>
      </w:pPr>
      <w:r w:rsidRPr="00EA5FA7">
        <w:rPr>
          <w:noProof w:val="0"/>
        </w:rPr>
        <w:t>}</w:t>
      </w:r>
    </w:p>
    <w:p w14:paraId="413A7B4E" w14:textId="77777777" w:rsidR="001E7E8F" w:rsidRPr="00EA5FA7" w:rsidRDefault="001E7E8F" w:rsidP="001E7E8F">
      <w:pPr>
        <w:pStyle w:val="PL"/>
        <w:rPr>
          <w:noProof w:val="0"/>
        </w:rPr>
      </w:pPr>
    </w:p>
    <w:p w14:paraId="7B994217" w14:textId="77777777" w:rsidR="001E7E8F" w:rsidRPr="00EA5FA7" w:rsidRDefault="001E7E8F" w:rsidP="001E7E8F">
      <w:pPr>
        <w:pStyle w:val="PL"/>
        <w:rPr>
          <w:noProof w:val="0"/>
        </w:rPr>
      </w:pPr>
      <w:proofErr w:type="spellStart"/>
      <w:r w:rsidRPr="00EA5FA7">
        <w:rPr>
          <w:noProof w:val="0"/>
        </w:rPr>
        <w:t>TraceDepth</w:t>
      </w:r>
      <w:proofErr w:type="spellEnd"/>
      <w:r w:rsidRPr="00EA5FA7">
        <w:rPr>
          <w:noProof w:val="0"/>
        </w:rPr>
        <w:t xml:space="preserve"> ::= ENUMERATED { </w:t>
      </w:r>
    </w:p>
    <w:p w14:paraId="418955A1" w14:textId="77777777" w:rsidR="001E7E8F" w:rsidRPr="00EA5FA7" w:rsidRDefault="001E7E8F" w:rsidP="001E7E8F">
      <w:pPr>
        <w:pStyle w:val="PL"/>
        <w:rPr>
          <w:noProof w:val="0"/>
        </w:rPr>
      </w:pPr>
      <w:r w:rsidRPr="00EA5FA7">
        <w:rPr>
          <w:noProof w:val="0"/>
        </w:rPr>
        <w:tab/>
        <w:t>minimum,</w:t>
      </w:r>
    </w:p>
    <w:p w14:paraId="4CA6E345" w14:textId="77777777" w:rsidR="001E7E8F" w:rsidRPr="00EA5FA7" w:rsidRDefault="001E7E8F" w:rsidP="001E7E8F">
      <w:pPr>
        <w:pStyle w:val="PL"/>
        <w:rPr>
          <w:noProof w:val="0"/>
        </w:rPr>
      </w:pPr>
      <w:r w:rsidRPr="00EA5FA7">
        <w:rPr>
          <w:noProof w:val="0"/>
        </w:rPr>
        <w:tab/>
        <w:t>medium,</w:t>
      </w:r>
    </w:p>
    <w:p w14:paraId="3969A97B" w14:textId="77777777" w:rsidR="001E7E8F" w:rsidRPr="00EA5FA7" w:rsidRDefault="001E7E8F" w:rsidP="001E7E8F">
      <w:pPr>
        <w:pStyle w:val="PL"/>
        <w:rPr>
          <w:noProof w:val="0"/>
        </w:rPr>
      </w:pPr>
      <w:r w:rsidRPr="00EA5FA7">
        <w:rPr>
          <w:noProof w:val="0"/>
        </w:rPr>
        <w:tab/>
        <w:t>maximum,</w:t>
      </w:r>
    </w:p>
    <w:p w14:paraId="25979E3D" w14:textId="77777777" w:rsidR="001E7E8F" w:rsidRPr="00EA5FA7" w:rsidRDefault="001E7E8F" w:rsidP="001E7E8F">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449E59BC" w14:textId="77777777" w:rsidR="001E7E8F" w:rsidRPr="00EA5FA7" w:rsidRDefault="001E7E8F" w:rsidP="001E7E8F">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09E55765" w14:textId="77777777" w:rsidR="001E7E8F" w:rsidRPr="00EA5FA7" w:rsidRDefault="001E7E8F" w:rsidP="001E7E8F">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3E5665DA" w14:textId="77777777" w:rsidR="001E7E8F" w:rsidRPr="00EA5FA7" w:rsidRDefault="001E7E8F" w:rsidP="001E7E8F">
      <w:pPr>
        <w:pStyle w:val="PL"/>
        <w:rPr>
          <w:noProof w:val="0"/>
        </w:rPr>
      </w:pPr>
      <w:r w:rsidRPr="00EA5FA7">
        <w:rPr>
          <w:noProof w:val="0"/>
        </w:rPr>
        <w:tab/>
        <w:t>...</w:t>
      </w:r>
    </w:p>
    <w:p w14:paraId="138E43D3" w14:textId="77777777" w:rsidR="001E7E8F" w:rsidRPr="00EA5FA7" w:rsidRDefault="001E7E8F" w:rsidP="001E7E8F">
      <w:pPr>
        <w:pStyle w:val="PL"/>
        <w:rPr>
          <w:noProof w:val="0"/>
        </w:rPr>
      </w:pPr>
      <w:r w:rsidRPr="00EA5FA7">
        <w:rPr>
          <w:noProof w:val="0"/>
        </w:rPr>
        <w:t>}</w:t>
      </w:r>
    </w:p>
    <w:p w14:paraId="53CCB125" w14:textId="77777777" w:rsidR="001E7E8F" w:rsidRPr="00EA5FA7" w:rsidRDefault="001E7E8F" w:rsidP="001E7E8F">
      <w:pPr>
        <w:pStyle w:val="PL"/>
        <w:rPr>
          <w:noProof w:val="0"/>
        </w:rPr>
      </w:pPr>
    </w:p>
    <w:p w14:paraId="6EB4BAD2" w14:textId="77777777" w:rsidR="001E7E8F" w:rsidRPr="00EA5FA7" w:rsidRDefault="001E7E8F" w:rsidP="001E7E8F">
      <w:pPr>
        <w:pStyle w:val="PL"/>
        <w:rPr>
          <w:noProof w:val="0"/>
        </w:rPr>
      </w:pPr>
      <w:proofErr w:type="spellStart"/>
      <w:r w:rsidRPr="00EA5FA7">
        <w:rPr>
          <w:noProof w:val="0"/>
        </w:rPr>
        <w:t>TraceID</w:t>
      </w:r>
      <w:proofErr w:type="spellEnd"/>
      <w:r w:rsidRPr="00EA5FA7">
        <w:rPr>
          <w:noProof w:val="0"/>
        </w:rPr>
        <w:t xml:space="preserve"> ::= OCTET STRING (SIZE(8))</w:t>
      </w:r>
    </w:p>
    <w:p w14:paraId="266FF716" w14:textId="77777777" w:rsidR="001E7E8F" w:rsidRPr="00EA5FA7" w:rsidRDefault="001E7E8F" w:rsidP="001E7E8F">
      <w:pPr>
        <w:pStyle w:val="PL"/>
        <w:rPr>
          <w:noProof w:val="0"/>
        </w:rPr>
      </w:pPr>
    </w:p>
    <w:p w14:paraId="3066D6F1" w14:textId="77777777" w:rsidR="001E7E8F" w:rsidRPr="00EA5FA7" w:rsidRDefault="001E7E8F" w:rsidP="001E7E8F">
      <w:pPr>
        <w:pStyle w:val="PL"/>
        <w:rPr>
          <w:noProof w:val="0"/>
        </w:rPr>
      </w:pPr>
      <w:proofErr w:type="spellStart"/>
      <w:r w:rsidRPr="00EA5FA7">
        <w:rPr>
          <w:noProof w:val="0"/>
        </w:rPr>
        <w:t>TransportLayerAddress</w:t>
      </w:r>
      <w:proofErr w:type="spellEnd"/>
      <w:r w:rsidRPr="00EA5FA7">
        <w:rPr>
          <w:noProof w:val="0"/>
        </w:rPr>
        <w:tab/>
      </w:r>
      <w:r w:rsidRPr="00EA5FA7">
        <w:rPr>
          <w:noProof w:val="0"/>
        </w:rPr>
        <w:tab/>
        <w:t>::= BIT STRING (SIZE(1..160, ...))</w:t>
      </w:r>
    </w:p>
    <w:p w14:paraId="7450AE1E" w14:textId="77777777" w:rsidR="001E7E8F" w:rsidRPr="00EA5FA7" w:rsidRDefault="001E7E8F" w:rsidP="001E7E8F">
      <w:pPr>
        <w:pStyle w:val="PL"/>
        <w:rPr>
          <w:noProof w:val="0"/>
        </w:rPr>
      </w:pPr>
    </w:p>
    <w:p w14:paraId="5634BB8B" w14:textId="77777777" w:rsidR="001E7E8F" w:rsidRPr="00EA5FA7" w:rsidRDefault="001E7E8F" w:rsidP="001E7E8F">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t>::= INTEGER (0..255, ...)</w:t>
      </w:r>
    </w:p>
    <w:p w14:paraId="400BAD12" w14:textId="77777777" w:rsidR="001E7E8F" w:rsidRPr="00EA5FA7" w:rsidRDefault="001E7E8F" w:rsidP="001E7E8F">
      <w:pPr>
        <w:pStyle w:val="PL"/>
        <w:rPr>
          <w:noProof w:val="0"/>
        </w:rPr>
      </w:pPr>
    </w:p>
    <w:p w14:paraId="1AFB62C2" w14:textId="77777777" w:rsidR="001E7E8F" w:rsidRPr="00EA5FA7" w:rsidRDefault="001E7E8F" w:rsidP="001E7E8F">
      <w:pPr>
        <w:pStyle w:val="PL"/>
        <w:rPr>
          <w:rFonts w:eastAsia="SimSun"/>
        </w:rPr>
      </w:pPr>
      <w:r w:rsidRPr="00EA5FA7">
        <w:rPr>
          <w:noProof w:val="0"/>
        </w:rPr>
        <w:t xml:space="preserve">Transmission-Bandwidth ::= </w:t>
      </w:r>
      <w:r w:rsidRPr="00EA5FA7">
        <w:rPr>
          <w:rFonts w:eastAsia="SimSun"/>
        </w:rPr>
        <w:t>SEQUENCE {</w:t>
      </w:r>
    </w:p>
    <w:p w14:paraId="39087070" w14:textId="77777777" w:rsidR="001E7E8F" w:rsidRPr="00EA5FA7" w:rsidRDefault="001E7E8F" w:rsidP="001E7E8F">
      <w:pPr>
        <w:pStyle w:val="PL"/>
        <w:rPr>
          <w:rFonts w:eastAsia="SimSun"/>
        </w:rPr>
      </w:pPr>
      <w:r w:rsidRPr="00EA5FA7">
        <w:rPr>
          <w:rFonts w:eastAsia="SimSun"/>
        </w:rPr>
        <w:tab/>
        <w:t>nRSCS</w:t>
      </w:r>
      <w:r w:rsidRPr="00EA5FA7">
        <w:rPr>
          <w:rFonts w:eastAsia="SimSun"/>
        </w:rPr>
        <w:tab/>
        <w:t>NRSCS,</w:t>
      </w:r>
    </w:p>
    <w:p w14:paraId="13CE48DD" w14:textId="77777777" w:rsidR="001E7E8F" w:rsidRPr="00EA5FA7" w:rsidRDefault="001E7E8F" w:rsidP="001E7E8F">
      <w:pPr>
        <w:pStyle w:val="PL"/>
        <w:rPr>
          <w:rFonts w:eastAsia="SimSun"/>
        </w:rPr>
      </w:pPr>
      <w:r w:rsidRPr="00EA5FA7">
        <w:rPr>
          <w:rFonts w:eastAsia="SimSun"/>
        </w:rPr>
        <w:tab/>
        <w:t>nRNRB</w:t>
      </w:r>
      <w:r w:rsidRPr="00EA5FA7">
        <w:rPr>
          <w:rFonts w:eastAsia="SimSun"/>
        </w:rPr>
        <w:tab/>
        <w:t>NRNRB,</w:t>
      </w:r>
    </w:p>
    <w:p w14:paraId="6BCE0765"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59FEA7F9" w14:textId="77777777" w:rsidR="001E7E8F" w:rsidRPr="00EA5FA7" w:rsidRDefault="001E7E8F" w:rsidP="001E7E8F">
      <w:pPr>
        <w:pStyle w:val="PL"/>
        <w:rPr>
          <w:rFonts w:eastAsia="SimSun"/>
        </w:rPr>
      </w:pPr>
      <w:r w:rsidRPr="00EA5FA7">
        <w:rPr>
          <w:rFonts w:eastAsia="SimSun"/>
        </w:rPr>
        <w:tab/>
        <w:t>...</w:t>
      </w:r>
    </w:p>
    <w:p w14:paraId="197EE615" w14:textId="77777777" w:rsidR="001E7E8F" w:rsidRPr="00EA5FA7" w:rsidRDefault="001E7E8F" w:rsidP="001E7E8F">
      <w:pPr>
        <w:pStyle w:val="PL"/>
        <w:rPr>
          <w:rFonts w:eastAsia="SimSun"/>
        </w:rPr>
      </w:pPr>
      <w:r w:rsidRPr="00EA5FA7">
        <w:rPr>
          <w:rFonts w:eastAsia="SimSun"/>
        </w:rPr>
        <w:t>}</w:t>
      </w:r>
    </w:p>
    <w:p w14:paraId="344D7950" w14:textId="77777777" w:rsidR="001E7E8F" w:rsidRPr="00EA5FA7" w:rsidRDefault="001E7E8F" w:rsidP="001E7E8F">
      <w:pPr>
        <w:pStyle w:val="PL"/>
        <w:rPr>
          <w:rFonts w:eastAsia="SimSun"/>
        </w:rPr>
      </w:pPr>
    </w:p>
    <w:p w14:paraId="1B33C90F" w14:textId="77777777" w:rsidR="001E7E8F" w:rsidRPr="00EA5FA7" w:rsidRDefault="001E7E8F" w:rsidP="001E7E8F">
      <w:pPr>
        <w:pStyle w:val="PL"/>
        <w:rPr>
          <w:rFonts w:eastAsia="SimSun"/>
        </w:rPr>
      </w:pPr>
      <w:r w:rsidRPr="00EA5FA7">
        <w:rPr>
          <w:rFonts w:eastAsia="SimSun"/>
        </w:rPr>
        <w:t>Transmission-Bandwidth-ExtIEs F1AP-PROTOCOL-EXTENSION ::= {</w:t>
      </w:r>
    </w:p>
    <w:p w14:paraId="2CB4F381" w14:textId="77777777" w:rsidR="001E7E8F" w:rsidRPr="00EA5FA7" w:rsidRDefault="001E7E8F" w:rsidP="001E7E8F">
      <w:pPr>
        <w:pStyle w:val="PL"/>
        <w:rPr>
          <w:rFonts w:eastAsia="SimSun"/>
        </w:rPr>
      </w:pPr>
      <w:r w:rsidRPr="00EA5FA7">
        <w:rPr>
          <w:rFonts w:eastAsia="SimSun"/>
        </w:rPr>
        <w:tab/>
        <w:t>...</w:t>
      </w:r>
    </w:p>
    <w:p w14:paraId="34EE7867" w14:textId="77777777" w:rsidR="001E7E8F" w:rsidRPr="00EA5FA7" w:rsidRDefault="001E7E8F" w:rsidP="001E7E8F">
      <w:pPr>
        <w:pStyle w:val="PL"/>
        <w:rPr>
          <w:noProof w:val="0"/>
        </w:rPr>
      </w:pPr>
      <w:r w:rsidRPr="00EA5FA7">
        <w:rPr>
          <w:rFonts w:eastAsia="SimSun"/>
        </w:rPr>
        <w:t>}</w:t>
      </w:r>
    </w:p>
    <w:p w14:paraId="3B8DC768" w14:textId="77777777" w:rsidR="001E7E8F" w:rsidRPr="00EA5FA7" w:rsidRDefault="001E7E8F" w:rsidP="001E7E8F">
      <w:pPr>
        <w:pStyle w:val="PL"/>
        <w:rPr>
          <w:noProof w:val="0"/>
        </w:rPr>
      </w:pPr>
    </w:p>
    <w:p w14:paraId="4927BF44" w14:textId="77777777" w:rsidR="001E7E8F" w:rsidRPr="00EA5FA7" w:rsidRDefault="001E7E8F" w:rsidP="001E7E8F">
      <w:pPr>
        <w:pStyle w:val="PL"/>
        <w:rPr>
          <w:noProof w:val="0"/>
        </w:rPr>
      </w:pPr>
    </w:p>
    <w:p w14:paraId="14E16F6B" w14:textId="77777777" w:rsidR="001E7E8F" w:rsidRPr="00EA5FA7" w:rsidRDefault="001E7E8F" w:rsidP="001E7E8F">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-Info-To-Add-Item</w:t>
      </w:r>
    </w:p>
    <w:p w14:paraId="277C1BF0" w14:textId="77777777" w:rsidR="001E7E8F" w:rsidRPr="00EA5FA7" w:rsidRDefault="001E7E8F" w:rsidP="001E7E8F">
      <w:pPr>
        <w:pStyle w:val="PL"/>
        <w:rPr>
          <w:noProof w:val="0"/>
        </w:rPr>
      </w:pPr>
    </w:p>
    <w:p w14:paraId="5F488547" w14:textId="77777777" w:rsidR="001E7E8F" w:rsidRPr="00EA5FA7" w:rsidRDefault="001E7E8F" w:rsidP="001E7E8F">
      <w:pPr>
        <w:pStyle w:val="PL"/>
        <w:rPr>
          <w:noProof w:val="0"/>
        </w:rPr>
      </w:pPr>
      <w:r w:rsidRPr="00EA5FA7">
        <w:rPr>
          <w:noProof w:val="0"/>
        </w:rPr>
        <w:t>Transport-UP-Layer-</w:t>
      </w:r>
      <w:r>
        <w:rPr>
          <w:noProof w:val="0"/>
        </w:rPr>
        <w:t>Address</w:t>
      </w:r>
      <w:r w:rsidRPr="00EA5FA7">
        <w:rPr>
          <w:noProof w:val="0"/>
        </w:rPr>
        <w:t>-Info-To-Add-Item ::= SEQUENCE {</w:t>
      </w:r>
    </w:p>
    <w:p w14:paraId="7C2DCC61" w14:textId="77777777" w:rsidR="001E7E8F" w:rsidRPr="00EA5FA7" w:rsidRDefault="001E7E8F" w:rsidP="001E7E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0406B268" w14:textId="77777777" w:rsidR="001E7E8F" w:rsidRPr="00EA5FA7" w:rsidRDefault="001E7E8F" w:rsidP="001E7E8F">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F6FB5A"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11156EAF" w14:textId="77777777" w:rsidR="001E7E8F" w:rsidRPr="00EA5FA7" w:rsidRDefault="001E7E8F" w:rsidP="001E7E8F">
      <w:pPr>
        <w:pStyle w:val="PL"/>
        <w:rPr>
          <w:noProof w:val="0"/>
        </w:rPr>
      </w:pPr>
      <w:r w:rsidRPr="00EA5FA7">
        <w:rPr>
          <w:noProof w:val="0"/>
        </w:rPr>
        <w:t>}</w:t>
      </w:r>
    </w:p>
    <w:p w14:paraId="7E43F1E2" w14:textId="77777777" w:rsidR="001E7E8F" w:rsidRPr="00EA5FA7" w:rsidRDefault="001E7E8F" w:rsidP="001E7E8F">
      <w:pPr>
        <w:pStyle w:val="PL"/>
        <w:rPr>
          <w:noProof w:val="0"/>
        </w:rPr>
      </w:pPr>
    </w:p>
    <w:p w14:paraId="0FA361CB" w14:textId="77777777" w:rsidR="001E7E8F" w:rsidRPr="00EA5FA7" w:rsidRDefault="001E7E8F" w:rsidP="001E7E8F">
      <w:pPr>
        <w:pStyle w:val="PL"/>
        <w:rPr>
          <w:noProof w:val="0"/>
        </w:rPr>
      </w:pPr>
      <w:r w:rsidRPr="00EA5FA7">
        <w:rPr>
          <w:noProof w:val="0"/>
        </w:rPr>
        <w:t>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F1AP-PROTOCOL-EXTENSION ::= { </w:t>
      </w:r>
    </w:p>
    <w:p w14:paraId="09EB5170" w14:textId="77777777" w:rsidR="001E7E8F" w:rsidRPr="00EA5FA7" w:rsidRDefault="001E7E8F" w:rsidP="001E7E8F">
      <w:pPr>
        <w:pStyle w:val="PL"/>
        <w:rPr>
          <w:noProof w:val="0"/>
        </w:rPr>
      </w:pPr>
      <w:r w:rsidRPr="00EA5FA7">
        <w:rPr>
          <w:noProof w:val="0"/>
        </w:rPr>
        <w:tab/>
        <w:t>...</w:t>
      </w:r>
    </w:p>
    <w:p w14:paraId="239FDB01" w14:textId="77777777" w:rsidR="001E7E8F" w:rsidRPr="00EA5FA7" w:rsidRDefault="001E7E8F" w:rsidP="001E7E8F">
      <w:pPr>
        <w:pStyle w:val="PL"/>
        <w:rPr>
          <w:noProof w:val="0"/>
        </w:rPr>
      </w:pPr>
      <w:r w:rsidRPr="00EA5FA7">
        <w:rPr>
          <w:noProof w:val="0"/>
        </w:rPr>
        <w:t>}</w:t>
      </w:r>
    </w:p>
    <w:p w14:paraId="46A17A5F" w14:textId="77777777" w:rsidR="001E7E8F" w:rsidRPr="00EA5FA7" w:rsidRDefault="001E7E8F" w:rsidP="001E7E8F">
      <w:pPr>
        <w:pStyle w:val="PL"/>
        <w:rPr>
          <w:noProof w:val="0"/>
        </w:rPr>
      </w:pPr>
    </w:p>
    <w:p w14:paraId="3BE07384" w14:textId="77777777" w:rsidR="001E7E8F" w:rsidRPr="00EA5FA7" w:rsidRDefault="001E7E8F" w:rsidP="001E7E8F">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-Info-To-Remove-Item</w:t>
      </w:r>
    </w:p>
    <w:p w14:paraId="2CBC6319" w14:textId="77777777" w:rsidR="001E7E8F" w:rsidRPr="00EA5FA7" w:rsidRDefault="001E7E8F" w:rsidP="001E7E8F">
      <w:pPr>
        <w:pStyle w:val="PL"/>
        <w:rPr>
          <w:noProof w:val="0"/>
        </w:rPr>
      </w:pPr>
    </w:p>
    <w:p w14:paraId="52328F3F" w14:textId="77777777" w:rsidR="001E7E8F" w:rsidRPr="00EA5FA7" w:rsidRDefault="001E7E8F" w:rsidP="001E7E8F">
      <w:pPr>
        <w:pStyle w:val="PL"/>
        <w:rPr>
          <w:noProof w:val="0"/>
        </w:rPr>
      </w:pPr>
      <w:r w:rsidRPr="00EA5FA7">
        <w:rPr>
          <w:noProof w:val="0"/>
        </w:rPr>
        <w:t>Transport-UP-Layer-</w:t>
      </w:r>
      <w:r>
        <w:rPr>
          <w:noProof w:val="0"/>
        </w:rPr>
        <w:t>Address</w:t>
      </w:r>
      <w:r w:rsidRPr="00EA5FA7">
        <w:rPr>
          <w:noProof w:val="0"/>
        </w:rPr>
        <w:t>-Info-To-Remove-Item ::= SEQUENCE {</w:t>
      </w:r>
    </w:p>
    <w:p w14:paraId="78AE4391" w14:textId="77777777" w:rsidR="001E7E8F" w:rsidRPr="00EA5FA7" w:rsidRDefault="001E7E8F" w:rsidP="001E7E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50631027" w14:textId="77777777" w:rsidR="001E7E8F" w:rsidRPr="00EA5FA7" w:rsidRDefault="001E7E8F" w:rsidP="001E7E8F">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6F9963"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Transport-UP-Layer-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6B5C300C" w14:textId="77777777" w:rsidR="001E7E8F" w:rsidRPr="00EA5FA7" w:rsidRDefault="001E7E8F" w:rsidP="001E7E8F">
      <w:pPr>
        <w:pStyle w:val="PL"/>
        <w:rPr>
          <w:noProof w:val="0"/>
        </w:rPr>
      </w:pPr>
      <w:r w:rsidRPr="00EA5FA7">
        <w:rPr>
          <w:noProof w:val="0"/>
        </w:rPr>
        <w:t>}</w:t>
      </w:r>
    </w:p>
    <w:p w14:paraId="4AAC2855" w14:textId="77777777" w:rsidR="001E7E8F" w:rsidRPr="00EA5FA7" w:rsidRDefault="001E7E8F" w:rsidP="001E7E8F">
      <w:pPr>
        <w:pStyle w:val="PL"/>
        <w:rPr>
          <w:noProof w:val="0"/>
        </w:rPr>
      </w:pPr>
    </w:p>
    <w:p w14:paraId="499414FA" w14:textId="77777777" w:rsidR="001E7E8F" w:rsidRPr="00EA5FA7" w:rsidRDefault="001E7E8F" w:rsidP="001E7E8F">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F1AP-PROTOCOL-EXTENSION ::= { </w:t>
      </w:r>
    </w:p>
    <w:p w14:paraId="50F59B54" w14:textId="77777777" w:rsidR="001E7E8F" w:rsidRPr="00EA5FA7" w:rsidRDefault="001E7E8F" w:rsidP="001E7E8F">
      <w:pPr>
        <w:pStyle w:val="PL"/>
        <w:rPr>
          <w:noProof w:val="0"/>
        </w:rPr>
      </w:pPr>
      <w:r w:rsidRPr="00EA5FA7">
        <w:rPr>
          <w:noProof w:val="0"/>
        </w:rPr>
        <w:tab/>
        <w:t>...</w:t>
      </w:r>
    </w:p>
    <w:p w14:paraId="7954BD8E" w14:textId="77777777" w:rsidR="001E7E8F" w:rsidRPr="00EA5FA7" w:rsidRDefault="001E7E8F" w:rsidP="001E7E8F">
      <w:pPr>
        <w:pStyle w:val="PL"/>
        <w:rPr>
          <w:noProof w:val="0"/>
        </w:rPr>
      </w:pPr>
      <w:r w:rsidRPr="00EA5FA7">
        <w:rPr>
          <w:noProof w:val="0"/>
        </w:rPr>
        <w:t>}</w:t>
      </w:r>
    </w:p>
    <w:p w14:paraId="42F8DAD6" w14:textId="77777777" w:rsidR="001E7E8F" w:rsidRPr="00EA5FA7" w:rsidRDefault="001E7E8F" w:rsidP="001E7E8F">
      <w:pPr>
        <w:pStyle w:val="PL"/>
        <w:rPr>
          <w:noProof w:val="0"/>
        </w:rPr>
      </w:pPr>
    </w:p>
    <w:p w14:paraId="5FF00D18" w14:textId="77777777" w:rsidR="001E7E8F" w:rsidRPr="00EA5FA7" w:rsidRDefault="001E7E8F" w:rsidP="001E7E8F">
      <w:pPr>
        <w:pStyle w:val="PL"/>
        <w:rPr>
          <w:noProof w:val="0"/>
        </w:rPr>
      </w:pPr>
      <w:proofErr w:type="spellStart"/>
      <w:r w:rsidRPr="00EA5FA7">
        <w:rPr>
          <w:noProof w:val="0"/>
        </w:rPr>
        <w:t>TransmissionActionIndicator</w:t>
      </w:r>
      <w:proofErr w:type="spellEnd"/>
      <w:r w:rsidRPr="00EA5FA7">
        <w:rPr>
          <w:noProof w:val="0"/>
        </w:rPr>
        <w:t xml:space="preserve"> ::= ENUMERATED {stop, ..., restart }</w:t>
      </w:r>
    </w:p>
    <w:p w14:paraId="17334B41" w14:textId="77777777" w:rsidR="001E7E8F" w:rsidRPr="00EA5FA7" w:rsidRDefault="001E7E8F" w:rsidP="001E7E8F">
      <w:pPr>
        <w:pStyle w:val="PL"/>
        <w:rPr>
          <w:noProof w:val="0"/>
        </w:rPr>
      </w:pPr>
    </w:p>
    <w:p w14:paraId="25DAC7EB" w14:textId="77777777" w:rsidR="001E7E8F" w:rsidRPr="00EA5FA7" w:rsidRDefault="001E7E8F" w:rsidP="001E7E8F">
      <w:pPr>
        <w:pStyle w:val="PL"/>
        <w:rPr>
          <w:noProof w:val="0"/>
        </w:rPr>
      </w:pPr>
      <w:proofErr w:type="spellStart"/>
      <w:r w:rsidRPr="00EA5FA7">
        <w:rPr>
          <w:noProof w:val="0"/>
        </w:rPr>
        <w:t>TypeOfError</w:t>
      </w:r>
      <w:proofErr w:type="spellEnd"/>
      <w:r w:rsidRPr="00EA5FA7">
        <w:rPr>
          <w:noProof w:val="0"/>
        </w:rPr>
        <w:t xml:space="preserve"> ::= ENUMERATED {</w:t>
      </w:r>
    </w:p>
    <w:p w14:paraId="55344AE7" w14:textId="77777777" w:rsidR="001E7E8F" w:rsidRPr="00EA5FA7" w:rsidRDefault="001E7E8F" w:rsidP="001E7E8F">
      <w:pPr>
        <w:pStyle w:val="PL"/>
        <w:rPr>
          <w:noProof w:val="0"/>
        </w:rPr>
      </w:pPr>
      <w:r w:rsidRPr="00EA5FA7">
        <w:rPr>
          <w:noProof w:val="0"/>
        </w:rPr>
        <w:tab/>
        <w:t>not-understood,</w:t>
      </w:r>
    </w:p>
    <w:p w14:paraId="522A532A" w14:textId="77777777" w:rsidR="001E7E8F" w:rsidRPr="00EA5FA7" w:rsidRDefault="001E7E8F" w:rsidP="001E7E8F">
      <w:pPr>
        <w:pStyle w:val="PL"/>
        <w:rPr>
          <w:noProof w:val="0"/>
        </w:rPr>
      </w:pPr>
      <w:r w:rsidRPr="00EA5FA7">
        <w:rPr>
          <w:noProof w:val="0"/>
        </w:rPr>
        <w:tab/>
        <w:t>missing,</w:t>
      </w:r>
    </w:p>
    <w:p w14:paraId="3CC54488" w14:textId="77777777" w:rsidR="001E7E8F" w:rsidRPr="00EA5FA7" w:rsidRDefault="001E7E8F" w:rsidP="001E7E8F">
      <w:pPr>
        <w:pStyle w:val="PL"/>
        <w:rPr>
          <w:noProof w:val="0"/>
        </w:rPr>
      </w:pPr>
      <w:r w:rsidRPr="00EA5FA7">
        <w:rPr>
          <w:noProof w:val="0"/>
        </w:rPr>
        <w:tab/>
        <w:t>...</w:t>
      </w:r>
    </w:p>
    <w:p w14:paraId="76E2D9D0" w14:textId="77777777" w:rsidR="001E7E8F" w:rsidRPr="00EA5FA7" w:rsidRDefault="001E7E8F" w:rsidP="001E7E8F">
      <w:pPr>
        <w:pStyle w:val="PL"/>
        <w:rPr>
          <w:noProof w:val="0"/>
        </w:rPr>
      </w:pPr>
      <w:r w:rsidRPr="00EA5FA7">
        <w:rPr>
          <w:noProof w:val="0"/>
        </w:rPr>
        <w:t>}</w:t>
      </w:r>
    </w:p>
    <w:p w14:paraId="77CAFA8B" w14:textId="77777777" w:rsidR="001E7E8F" w:rsidRPr="00EA5FA7" w:rsidRDefault="001E7E8F" w:rsidP="001E7E8F">
      <w:pPr>
        <w:pStyle w:val="PL"/>
        <w:rPr>
          <w:noProof w:val="0"/>
        </w:rPr>
      </w:pPr>
    </w:p>
    <w:p w14:paraId="40FA9B9C" w14:textId="77777777" w:rsidR="001E7E8F" w:rsidRPr="00EA5FA7" w:rsidRDefault="001E7E8F" w:rsidP="001E7E8F">
      <w:pPr>
        <w:pStyle w:val="PL"/>
        <w:rPr>
          <w:noProof w:val="0"/>
        </w:rPr>
      </w:pPr>
      <w:r w:rsidRPr="00EA5FA7">
        <w:rPr>
          <w:noProof w:val="0"/>
        </w:rPr>
        <w:t>Transport-Layer-</w:t>
      </w:r>
      <w:r>
        <w:rPr>
          <w:noProof w:val="0"/>
        </w:rPr>
        <w:t>Address</w:t>
      </w:r>
      <w:r w:rsidRPr="00EA5FA7">
        <w:rPr>
          <w:noProof w:val="0"/>
        </w:rPr>
        <w:t>-Info ::= SEQUENCE {</w:t>
      </w:r>
    </w:p>
    <w:p w14:paraId="693085EA" w14:textId="77777777" w:rsidR="001E7E8F" w:rsidRPr="00EA5FA7" w:rsidRDefault="001E7E8F" w:rsidP="001E7E8F">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proofErr w:type="spellStart"/>
      <w:r w:rsidRPr="00EA5FA7">
        <w:rPr>
          <w:noProof w:val="0"/>
        </w:rPr>
        <w:t>Transport-UP-Layer-</w:t>
      </w:r>
      <w:r>
        <w:rPr>
          <w:noProof w:val="0"/>
        </w:rPr>
        <w:t>Address</w:t>
      </w:r>
      <w:r w:rsidRPr="00EA5FA7">
        <w:rPr>
          <w:noProof w:val="0"/>
        </w:rPr>
        <w:t>-Info-To-Add-List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8E3E79" w14:textId="77777777" w:rsidR="001E7E8F" w:rsidRPr="00EA5FA7" w:rsidRDefault="001E7E8F" w:rsidP="001E7E8F">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r>
      <w:proofErr w:type="spellStart"/>
      <w:r w:rsidRPr="00EA5FA7">
        <w:rPr>
          <w:noProof w:val="0"/>
        </w:rPr>
        <w:t>Transport-UP-Layer-</w:t>
      </w:r>
      <w:r>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CFF60FA"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C38396D" w14:textId="77777777" w:rsidR="001E7E8F" w:rsidRPr="00EA5FA7" w:rsidRDefault="001E7E8F" w:rsidP="001E7E8F">
      <w:pPr>
        <w:pStyle w:val="PL"/>
        <w:rPr>
          <w:noProof w:val="0"/>
        </w:rPr>
      </w:pPr>
      <w:r w:rsidRPr="00EA5FA7">
        <w:rPr>
          <w:noProof w:val="0"/>
        </w:rPr>
        <w:t>}</w:t>
      </w:r>
    </w:p>
    <w:p w14:paraId="03FFE5F0" w14:textId="77777777" w:rsidR="001E7E8F" w:rsidRPr="00EA5FA7" w:rsidRDefault="001E7E8F" w:rsidP="001E7E8F">
      <w:pPr>
        <w:pStyle w:val="PL"/>
        <w:rPr>
          <w:noProof w:val="0"/>
        </w:rPr>
      </w:pPr>
    </w:p>
    <w:p w14:paraId="0B24EBC7" w14:textId="77777777" w:rsidR="001E7E8F" w:rsidRPr="00EA5FA7" w:rsidRDefault="001E7E8F" w:rsidP="001E7E8F">
      <w:pPr>
        <w:pStyle w:val="PL"/>
        <w:rPr>
          <w:noProof w:val="0"/>
        </w:rPr>
      </w:pPr>
      <w:r w:rsidRPr="00EA5FA7">
        <w:rPr>
          <w:noProof w:val="0"/>
        </w:rPr>
        <w:t>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2275DEA0" w14:textId="77777777" w:rsidR="001E7E8F" w:rsidRPr="00EA5FA7" w:rsidRDefault="001E7E8F" w:rsidP="001E7E8F">
      <w:pPr>
        <w:pStyle w:val="PL"/>
        <w:rPr>
          <w:noProof w:val="0"/>
        </w:rPr>
      </w:pPr>
      <w:r w:rsidRPr="00EA5FA7">
        <w:rPr>
          <w:noProof w:val="0"/>
        </w:rPr>
        <w:tab/>
        <w:t>...</w:t>
      </w:r>
    </w:p>
    <w:p w14:paraId="1EEA75D8" w14:textId="77777777" w:rsidR="001E7E8F" w:rsidRPr="00EA5FA7" w:rsidRDefault="001E7E8F" w:rsidP="001E7E8F">
      <w:pPr>
        <w:pStyle w:val="PL"/>
        <w:rPr>
          <w:noProof w:val="0"/>
        </w:rPr>
      </w:pPr>
      <w:r w:rsidRPr="00EA5FA7">
        <w:rPr>
          <w:noProof w:val="0"/>
        </w:rPr>
        <w:t>}</w:t>
      </w:r>
    </w:p>
    <w:p w14:paraId="23B7B184" w14:textId="77777777" w:rsidR="001E7E8F" w:rsidRPr="00EA5FA7" w:rsidRDefault="001E7E8F" w:rsidP="001E7E8F">
      <w:pPr>
        <w:pStyle w:val="PL"/>
        <w:rPr>
          <w:noProof w:val="0"/>
        </w:rPr>
      </w:pPr>
    </w:p>
    <w:p w14:paraId="5921EAD2" w14:textId="77777777" w:rsidR="001E7E8F" w:rsidRPr="00EA5FA7" w:rsidRDefault="001E7E8F" w:rsidP="001E7E8F">
      <w:pPr>
        <w:pStyle w:val="PL"/>
        <w:outlineLvl w:val="3"/>
        <w:rPr>
          <w:noProof w:val="0"/>
          <w:snapToGrid w:val="0"/>
        </w:rPr>
      </w:pPr>
      <w:r w:rsidRPr="00EA5FA7">
        <w:rPr>
          <w:noProof w:val="0"/>
          <w:snapToGrid w:val="0"/>
        </w:rPr>
        <w:t>-- U</w:t>
      </w:r>
    </w:p>
    <w:p w14:paraId="053A5A47" w14:textId="77777777" w:rsidR="001E7E8F" w:rsidRPr="00EA5FA7" w:rsidRDefault="001E7E8F" w:rsidP="001E7E8F">
      <w:pPr>
        <w:pStyle w:val="PL"/>
      </w:pPr>
      <w:r w:rsidRPr="00EA5FA7">
        <w:t>UAC-Assistance-Info ::= SEQUENCE {</w:t>
      </w:r>
    </w:p>
    <w:p w14:paraId="2AA5FD0F" w14:textId="77777777" w:rsidR="001E7E8F" w:rsidRPr="00EA5FA7" w:rsidRDefault="001E7E8F" w:rsidP="001E7E8F">
      <w:pPr>
        <w:pStyle w:val="PL"/>
      </w:pPr>
      <w:r w:rsidRPr="00EA5FA7">
        <w:tab/>
        <w:t>uACPLMN-List</w:t>
      </w:r>
      <w:r w:rsidRPr="00EA5FA7">
        <w:tab/>
      </w:r>
      <w:r w:rsidRPr="00EA5FA7">
        <w:tab/>
        <w:t>UACPLMN-List,</w:t>
      </w:r>
    </w:p>
    <w:p w14:paraId="3CE9E2D2" w14:textId="77777777" w:rsidR="001E7E8F" w:rsidRPr="00EA5FA7" w:rsidRDefault="001E7E8F" w:rsidP="001E7E8F">
      <w:pPr>
        <w:pStyle w:val="PL"/>
      </w:pPr>
      <w:r w:rsidRPr="00EA5FA7">
        <w:tab/>
        <w:t>iE-Extensions</w:t>
      </w:r>
      <w:r w:rsidRPr="00EA5FA7">
        <w:tab/>
      </w:r>
      <w:r w:rsidRPr="00EA5FA7">
        <w:tab/>
        <w:t>ProtocolExtensionContainer { { UAC-Assistance-InfoExtIEs} } OPTIONAL</w:t>
      </w:r>
    </w:p>
    <w:p w14:paraId="73AF58DE" w14:textId="77777777" w:rsidR="001E7E8F" w:rsidRPr="00EA5FA7" w:rsidRDefault="001E7E8F" w:rsidP="001E7E8F">
      <w:pPr>
        <w:pStyle w:val="PL"/>
      </w:pPr>
      <w:r w:rsidRPr="00EA5FA7">
        <w:t>}</w:t>
      </w:r>
    </w:p>
    <w:p w14:paraId="28F140E6" w14:textId="77777777" w:rsidR="001E7E8F" w:rsidRPr="00EA5FA7" w:rsidRDefault="001E7E8F" w:rsidP="001E7E8F">
      <w:pPr>
        <w:pStyle w:val="PL"/>
      </w:pPr>
    </w:p>
    <w:p w14:paraId="4A5381F5" w14:textId="77777777" w:rsidR="001E7E8F" w:rsidRPr="00EA5FA7" w:rsidRDefault="001E7E8F" w:rsidP="001E7E8F">
      <w:pPr>
        <w:pStyle w:val="PL"/>
      </w:pPr>
      <w:r w:rsidRPr="00EA5FA7">
        <w:t>UAC-Assistance-InfoExtIEs F1AP-PROTOCOL-EXTENSION ::= {</w:t>
      </w:r>
    </w:p>
    <w:p w14:paraId="00AD7C02" w14:textId="77777777" w:rsidR="001E7E8F" w:rsidRPr="00EA5FA7" w:rsidRDefault="001E7E8F" w:rsidP="001E7E8F">
      <w:pPr>
        <w:pStyle w:val="PL"/>
      </w:pPr>
      <w:r w:rsidRPr="00EA5FA7">
        <w:tab/>
        <w:t>...</w:t>
      </w:r>
    </w:p>
    <w:p w14:paraId="1A7B10B3" w14:textId="77777777" w:rsidR="001E7E8F" w:rsidRPr="00EA5FA7" w:rsidRDefault="001E7E8F" w:rsidP="001E7E8F">
      <w:pPr>
        <w:pStyle w:val="PL"/>
      </w:pPr>
      <w:r w:rsidRPr="00EA5FA7">
        <w:t>}</w:t>
      </w:r>
    </w:p>
    <w:p w14:paraId="7E3C70CD" w14:textId="77777777" w:rsidR="001E7E8F" w:rsidRPr="00EA5FA7" w:rsidRDefault="001E7E8F" w:rsidP="001E7E8F">
      <w:pPr>
        <w:pStyle w:val="PL"/>
      </w:pPr>
    </w:p>
    <w:p w14:paraId="6FC062A4" w14:textId="77777777" w:rsidR="001E7E8F" w:rsidRPr="00EA5FA7" w:rsidRDefault="001E7E8F" w:rsidP="001E7E8F">
      <w:pPr>
        <w:pStyle w:val="PL"/>
      </w:pPr>
      <w:r w:rsidRPr="00EA5FA7">
        <w:t>UACPLMN-List ::= SEQUENCE (SIZE(1..maxnoofUACPLMNs)) OF UACPLMN-Item</w:t>
      </w:r>
    </w:p>
    <w:p w14:paraId="4295210B" w14:textId="77777777" w:rsidR="001E7E8F" w:rsidRPr="00EA5FA7" w:rsidRDefault="001E7E8F" w:rsidP="001E7E8F">
      <w:pPr>
        <w:pStyle w:val="PL"/>
      </w:pPr>
    </w:p>
    <w:p w14:paraId="6E217963" w14:textId="77777777" w:rsidR="001E7E8F" w:rsidRPr="00EA5FA7" w:rsidRDefault="001E7E8F" w:rsidP="001E7E8F">
      <w:pPr>
        <w:pStyle w:val="PL"/>
      </w:pPr>
      <w:r w:rsidRPr="00EA5FA7">
        <w:t>UACPLMN-Item::= SEQUENCE {</w:t>
      </w:r>
    </w:p>
    <w:p w14:paraId="153AB55E" w14:textId="77777777" w:rsidR="001E7E8F" w:rsidRPr="00EA5FA7" w:rsidRDefault="001E7E8F" w:rsidP="001E7E8F">
      <w:pPr>
        <w:pStyle w:val="PL"/>
      </w:pPr>
      <w:r w:rsidRPr="00EA5FA7">
        <w:tab/>
        <w:t>pLMNIdentity</w:t>
      </w:r>
      <w:r w:rsidRPr="00EA5FA7">
        <w:tab/>
      </w:r>
      <w:r w:rsidRPr="00EA5FA7">
        <w:tab/>
      </w:r>
      <w:r w:rsidRPr="00EA5FA7">
        <w:tab/>
      </w:r>
      <w:r w:rsidRPr="00EA5FA7">
        <w:tab/>
        <w:t>PLMN-Identity,</w:t>
      </w:r>
    </w:p>
    <w:p w14:paraId="084C87EE" w14:textId="77777777" w:rsidR="001E7E8F" w:rsidRPr="00EA5FA7" w:rsidRDefault="001E7E8F" w:rsidP="001E7E8F">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7B077273" w14:textId="77777777" w:rsidR="001E7E8F" w:rsidRPr="00EA5FA7" w:rsidRDefault="001E7E8F" w:rsidP="001E7E8F">
      <w:pPr>
        <w:pStyle w:val="PL"/>
      </w:pPr>
      <w:r w:rsidRPr="00EA5FA7">
        <w:t>}</w:t>
      </w:r>
    </w:p>
    <w:p w14:paraId="67BEA06F" w14:textId="77777777" w:rsidR="001E7E8F" w:rsidRPr="00EA5FA7" w:rsidRDefault="001E7E8F" w:rsidP="001E7E8F">
      <w:pPr>
        <w:pStyle w:val="PL"/>
      </w:pPr>
    </w:p>
    <w:p w14:paraId="171DA981" w14:textId="77777777" w:rsidR="001E7E8F" w:rsidRPr="00EA5FA7" w:rsidRDefault="001E7E8F" w:rsidP="001E7E8F">
      <w:pPr>
        <w:pStyle w:val="PL"/>
      </w:pPr>
      <w:r w:rsidRPr="00EA5FA7">
        <w:t>UACPLMN-Item-ExtIEs F1AP-PROTOCOL-EXTENSION ::= {</w:t>
      </w:r>
    </w:p>
    <w:p w14:paraId="67FC71E8" w14:textId="77777777" w:rsidR="001E7E8F" w:rsidRPr="00EA5FA7" w:rsidRDefault="001E7E8F" w:rsidP="001E7E8F">
      <w:pPr>
        <w:pStyle w:val="PL"/>
      </w:pPr>
      <w:r w:rsidRPr="00EA5FA7">
        <w:tab/>
        <w:t>...</w:t>
      </w:r>
    </w:p>
    <w:p w14:paraId="5AAACC63" w14:textId="77777777" w:rsidR="001E7E8F" w:rsidRPr="00EA5FA7" w:rsidRDefault="001E7E8F" w:rsidP="001E7E8F">
      <w:pPr>
        <w:pStyle w:val="PL"/>
      </w:pPr>
      <w:r w:rsidRPr="00EA5FA7">
        <w:t>}</w:t>
      </w:r>
    </w:p>
    <w:p w14:paraId="656FDC83" w14:textId="77777777" w:rsidR="001E7E8F" w:rsidRPr="00EA5FA7" w:rsidRDefault="001E7E8F" w:rsidP="001E7E8F">
      <w:pPr>
        <w:pStyle w:val="PL"/>
      </w:pPr>
    </w:p>
    <w:p w14:paraId="0F6B72AC" w14:textId="77777777" w:rsidR="001E7E8F" w:rsidRPr="00EA5FA7" w:rsidRDefault="001E7E8F" w:rsidP="001E7E8F">
      <w:pPr>
        <w:pStyle w:val="PL"/>
      </w:pPr>
      <w:r w:rsidRPr="00EA5FA7">
        <w:t>UACType-List ::= SEQUENCE (SIZE(1..maxnoofUACperPLMN)) OF UACType-Item</w:t>
      </w:r>
    </w:p>
    <w:p w14:paraId="281AE53C" w14:textId="77777777" w:rsidR="001E7E8F" w:rsidRPr="00EA5FA7" w:rsidRDefault="001E7E8F" w:rsidP="001E7E8F">
      <w:pPr>
        <w:pStyle w:val="PL"/>
      </w:pPr>
    </w:p>
    <w:p w14:paraId="2AD903D8" w14:textId="77777777" w:rsidR="001E7E8F" w:rsidRPr="00EA5FA7" w:rsidRDefault="001E7E8F" w:rsidP="001E7E8F">
      <w:pPr>
        <w:pStyle w:val="PL"/>
      </w:pPr>
      <w:r w:rsidRPr="00EA5FA7">
        <w:t>UACType-Item::= SEQUENCE {</w:t>
      </w:r>
    </w:p>
    <w:p w14:paraId="62752F29" w14:textId="77777777" w:rsidR="001E7E8F" w:rsidRPr="00EA5FA7" w:rsidRDefault="001E7E8F" w:rsidP="001E7E8F">
      <w:pPr>
        <w:pStyle w:val="PL"/>
      </w:pPr>
      <w:r w:rsidRPr="00EA5FA7">
        <w:tab/>
        <w:t xml:space="preserve">uACReductionIndication </w:t>
      </w:r>
      <w:r w:rsidRPr="00EA5FA7">
        <w:tab/>
      </w:r>
      <w:r w:rsidRPr="00EA5FA7">
        <w:tab/>
        <w:t>UACReductionIndication,</w:t>
      </w:r>
    </w:p>
    <w:p w14:paraId="449F32DA" w14:textId="77777777" w:rsidR="001E7E8F" w:rsidRPr="00EA5FA7" w:rsidRDefault="001E7E8F" w:rsidP="001E7E8F">
      <w:pPr>
        <w:pStyle w:val="PL"/>
      </w:pPr>
      <w:r w:rsidRPr="00EA5FA7">
        <w:tab/>
        <w:t>uACCategoryType</w:t>
      </w:r>
      <w:r w:rsidRPr="00EA5FA7">
        <w:tab/>
      </w:r>
      <w:r w:rsidRPr="00EA5FA7">
        <w:tab/>
      </w:r>
      <w:r w:rsidRPr="00EA5FA7">
        <w:tab/>
      </w:r>
      <w:r w:rsidRPr="00EA5FA7">
        <w:tab/>
        <w:t>UACCategoryType,</w:t>
      </w:r>
    </w:p>
    <w:p w14:paraId="2A6EB1CF" w14:textId="77777777" w:rsidR="001E7E8F" w:rsidRPr="00EA5FA7" w:rsidRDefault="001E7E8F" w:rsidP="001E7E8F">
      <w:pPr>
        <w:pStyle w:val="PL"/>
      </w:pPr>
      <w:r w:rsidRPr="00EA5FA7">
        <w:tab/>
        <w:t>iE-Extensions</w:t>
      </w:r>
      <w:r w:rsidRPr="00EA5FA7">
        <w:tab/>
      </w:r>
      <w:r w:rsidRPr="00EA5FA7">
        <w:tab/>
        <w:t>ProtocolExtensionContainer { { UACType-Item-ExtIEs } } OPTIONAL</w:t>
      </w:r>
    </w:p>
    <w:p w14:paraId="73A81927" w14:textId="77777777" w:rsidR="001E7E8F" w:rsidRPr="00EA5FA7" w:rsidRDefault="001E7E8F" w:rsidP="001E7E8F">
      <w:pPr>
        <w:pStyle w:val="PL"/>
      </w:pPr>
      <w:r w:rsidRPr="00EA5FA7">
        <w:t>}</w:t>
      </w:r>
    </w:p>
    <w:p w14:paraId="12D9EDE6" w14:textId="77777777" w:rsidR="001E7E8F" w:rsidRPr="00EA5FA7" w:rsidRDefault="001E7E8F" w:rsidP="001E7E8F">
      <w:pPr>
        <w:pStyle w:val="PL"/>
      </w:pPr>
    </w:p>
    <w:p w14:paraId="4D88466D" w14:textId="77777777" w:rsidR="001E7E8F" w:rsidRPr="00EA5FA7" w:rsidRDefault="001E7E8F" w:rsidP="001E7E8F">
      <w:pPr>
        <w:pStyle w:val="PL"/>
      </w:pPr>
      <w:r w:rsidRPr="00EA5FA7">
        <w:t>UACType-Item-ExtIEs F1AP-PROTOCOL-EXTENSION ::= {</w:t>
      </w:r>
    </w:p>
    <w:p w14:paraId="0002B472" w14:textId="77777777" w:rsidR="001E7E8F" w:rsidRPr="00EA5FA7" w:rsidRDefault="001E7E8F" w:rsidP="001E7E8F">
      <w:pPr>
        <w:pStyle w:val="PL"/>
      </w:pPr>
      <w:r w:rsidRPr="00EA5FA7">
        <w:tab/>
        <w:t>...</w:t>
      </w:r>
    </w:p>
    <w:p w14:paraId="02D11BA9" w14:textId="77777777" w:rsidR="001E7E8F" w:rsidRPr="00EA5FA7" w:rsidRDefault="001E7E8F" w:rsidP="001E7E8F">
      <w:pPr>
        <w:pStyle w:val="PL"/>
      </w:pPr>
      <w:r w:rsidRPr="00EA5FA7">
        <w:t>}</w:t>
      </w:r>
    </w:p>
    <w:p w14:paraId="2B1ED63F" w14:textId="77777777" w:rsidR="001E7E8F" w:rsidRPr="00EA5FA7" w:rsidRDefault="001E7E8F" w:rsidP="001E7E8F">
      <w:pPr>
        <w:pStyle w:val="PL"/>
      </w:pPr>
    </w:p>
    <w:p w14:paraId="590E0ADF" w14:textId="77777777" w:rsidR="001E7E8F" w:rsidRPr="00EA5FA7" w:rsidRDefault="001E7E8F" w:rsidP="001E7E8F">
      <w:pPr>
        <w:pStyle w:val="PL"/>
      </w:pPr>
      <w:r w:rsidRPr="00EA5FA7">
        <w:t>UACCategoryType ::= CHOICE {</w:t>
      </w:r>
    </w:p>
    <w:p w14:paraId="0AC3F88A" w14:textId="77777777" w:rsidR="001E7E8F" w:rsidRPr="00EA5FA7" w:rsidRDefault="001E7E8F" w:rsidP="001E7E8F">
      <w:pPr>
        <w:pStyle w:val="PL"/>
      </w:pPr>
      <w:r w:rsidRPr="00EA5FA7">
        <w:tab/>
        <w:t>uACstandardized</w:t>
      </w:r>
      <w:r w:rsidRPr="00EA5FA7">
        <w:tab/>
      </w:r>
      <w:r w:rsidRPr="00EA5FA7">
        <w:tab/>
      </w:r>
      <w:r w:rsidRPr="00EA5FA7">
        <w:tab/>
      </w:r>
      <w:r w:rsidRPr="00EA5FA7">
        <w:tab/>
        <w:t>UACAction,</w:t>
      </w:r>
    </w:p>
    <w:p w14:paraId="1B226C59" w14:textId="77777777" w:rsidR="001E7E8F" w:rsidRPr="00EA5FA7" w:rsidRDefault="001E7E8F" w:rsidP="001E7E8F">
      <w:pPr>
        <w:pStyle w:val="PL"/>
      </w:pPr>
      <w:r w:rsidRPr="00EA5FA7">
        <w:tab/>
        <w:t>uACOperatorDefined</w:t>
      </w:r>
      <w:r w:rsidRPr="00EA5FA7">
        <w:tab/>
      </w:r>
      <w:r w:rsidRPr="00EA5FA7">
        <w:tab/>
      </w:r>
      <w:r w:rsidRPr="00EA5FA7">
        <w:tab/>
        <w:t xml:space="preserve">UACOperatorDefined, </w:t>
      </w:r>
    </w:p>
    <w:p w14:paraId="12A35E3D" w14:textId="77777777" w:rsidR="001E7E8F" w:rsidRPr="00EA5FA7" w:rsidRDefault="001E7E8F" w:rsidP="001E7E8F">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062FDB7" w14:textId="77777777" w:rsidR="001E7E8F" w:rsidRPr="00EA5FA7" w:rsidRDefault="001E7E8F" w:rsidP="001E7E8F">
      <w:pPr>
        <w:pStyle w:val="PL"/>
      </w:pPr>
      <w:r w:rsidRPr="00EA5FA7">
        <w:t>}</w:t>
      </w:r>
    </w:p>
    <w:p w14:paraId="10AC07C3" w14:textId="77777777" w:rsidR="001E7E8F" w:rsidRPr="00EA5FA7" w:rsidRDefault="001E7E8F" w:rsidP="001E7E8F">
      <w:pPr>
        <w:pStyle w:val="PL"/>
      </w:pPr>
    </w:p>
    <w:p w14:paraId="32B272BF" w14:textId="77777777" w:rsidR="001E7E8F" w:rsidRPr="00EA5FA7" w:rsidRDefault="001E7E8F" w:rsidP="001E7E8F">
      <w:pPr>
        <w:pStyle w:val="PL"/>
      </w:pPr>
      <w:r w:rsidRPr="00EA5FA7">
        <w:t xml:space="preserve">UACCategoryType-ExtIEs </w:t>
      </w:r>
      <w:r w:rsidRPr="00EA5FA7">
        <w:rPr>
          <w:snapToGrid w:val="0"/>
        </w:rPr>
        <w:t xml:space="preserve">F1AP-PROTOCOL-IES </w:t>
      </w:r>
      <w:r w:rsidRPr="00EA5FA7">
        <w:t>::= {</w:t>
      </w:r>
    </w:p>
    <w:p w14:paraId="02E8D7FE" w14:textId="77777777" w:rsidR="001E7E8F" w:rsidRPr="00EA5FA7" w:rsidRDefault="001E7E8F" w:rsidP="001E7E8F">
      <w:pPr>
        <w:pStyle w:val="PL"/>
      </w:pPr>
      <w:r w:rsidRPr="00EA5FA7">
        <w:tab/>
        <w:t>...</w:t>
      </w:r>
    </w:p>
    <w:p w14:paraId="39B2CD24" w14:textId="77777777" w:rsidR="001E7E8F" w:rsidRPr="00EA5FA7" w:rsidRDefault="001E7E8F" w:rsidP="001E7E8F">
      <w:pPr>
        <w:pStyle w:val="PL"/>
      </w:pPr>
      <w:r w:rsidRPr="00EA5FA7">
        <w:t>}</w:t>
      </w:r>
    </w:p>
    <w:p w14:paraId="1B74BBD1" w14:textId="77777777" w:rsidR="001E7E8F" w:rsidRPr="00EA5FA7" w:rsidRDefault="001E7E8F" w:rsidP="001E7E8F">
      <w:pPr>
        <w:pStyle w:val="PL"/>
      </w:pPr>
    </w:p>
    <w:p w14:paraId="68561452" w14:textId="77777777" w:rsidR="001E7E8F" w:rsidRPr="00EA5FA7" w:rsidRDefault="001E7E8F" w:rsidP="001E7E8F">
      <w:pPr>
        <w:pStyle w:val="PL"/>
      </w:pPr>
      <w:r w:rsidRPr="00EA5FA7">
        <w:t>UACOperatorDefined</w:t>
      </w:r>
      <w:r w:rsidRPr="00EA5FA7">
        <w:rPr>
          <w:snapToGrid w:val="0"/>
        </w:rPr>
        <w:t xml:space="preserve"> ::=</w:t>
      </w:r>
      <w:r w:rsidRPr="00EA5FA7">
        <w:t xml:space="preserve"> SEQUENCE {</w:t>
      </w:r>
    </w:p>
    <w:p w14:paraId="49566DFF" w14:textId="77777777" w:rsidR="001E7E8F" w:rsidRPr="00EA5FA7" w:rsidRDefault="001E7E8F" w:rsidP="001E7E8F">
      <w:pPr>
        <w:pStyle w:val="PL"/>
      </w:pPr>
      <w:r w:rsidRPr="00EA5FA7">
        <w:tab/>
        <w:t>accessCategory</w:t>
      </w:r>
      <w:r w:rsidRPr="00EA5FA7">
        <w:tab/>
      </w:r>
      <w:r w:rsidRPr="00EA5FA7">
        <w:tab/>
      </w:r>
      <w:r w:rsidRPr="00EA5FA7">
        <w:tab/>
      </w:r>
      <w:r w:rsidRPr="00EA5FA7">
        <w:tab/>
      </w:r>
      <w:r w:rsidRPr="00EA5FA7">
        <w:tab/>
        <w:t>INTEGER (32..63,...),</w:t>
      </w:r>
    </w:p>
    <w:p w14:paraId="13C6B22C" w14:textId="77777777" w:rsidR="001E7E8F" w:rsidRPr="00EA5FA7" w:rsidRDefault="001E7E8F" w:rsidP="001E7E8F">
      <w:pPr>
        <w:pStyle w:val="PL"/>
      </w:pPr>
      <w:r w:rsidRPr="00EA5FA7">
        <w:tab/>
        <w:t>accessIdentity</w:t>
      </w:r>
      <w:r w:rsidRPr="00EA5FA7">
        <w:tab/>
      </w:r>
      <w:r w:rsidRPr="00EA5FA7">
        <w:tab/>
      </w:r>
      <w:r w:rsidRPr="00EA5FA7">
        <w:tab/>
      </w:r>
      <w:r w:rsidRPr="00EA5FA7">
        <w:tab/>
      </w:r>
      <w:r w:rsidRPr="00EA5FA7">
        <w:tab/>
        <w:t>BIT STRING (SIZE(7)),</w:t>
      </w:r>
    </w:p>
    <w:p w14:paraId="48ADEFFD" w14:textId="77777777" w:rsidR="001E7E8F" w:rsidRPr="00EA5FA7" w:rsidRDefault="001E7E8F" w:rsidP="001E7E8F">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53DCAAFB" w14:textId="77777777" w:rsidR="001E7E8F" w:rsidRPr="00EA5FA7" w:rsidRDefault="001E7E8F" w:rsidP="001E7E8F">
      <w:pPr>
        <w:pStyle w:val="PL"/>
      </w:pPr>
      <w:r w:rsidRPr="00EA5FA7">
        <w:t>}</w:t>
      </w:r>
    </w:p>
    <w:p w14:paraId="53983281" w14:textId="77777777" w:rsidR="001E7E8F" w:rsidRPr="00EA5FA7" w:rsidRDefault="001E7E8F" w:rsidP="001E7E8F">
      <w:pPr>
        <w:pStyle w:val="PL"/>
        <w:rPr>
          <w:snapToGrid w:val="0"/>
        </w:rPr>
      </w:pPr>
    </w:p>
    <w:p w14:paraId="10D6581B" w14:textId="77777777" w:rsidR="001E7E8F" w:rsidRPr="00EA5FA7" w:rsidRDefault="001E7E8F" w:rsidP="001E7E8F">
      <w:pPr>
        <w:pStyle w:val="PL"/>
      </w:pPr>
      <w:r w:rsidRPr="00EA5FA7">
        <w:t>UACOperatorDefined</w:t>
      </w:r>
      <w:r w:rsidRPr="00EA5FA7">
        <w:rPr>
          <w:snapToGrid w:val="0"/>
        </w:rPr>
        <w:t>-</w:t>
      </w:r>
      <w:r w:rsidRPr="00EA5FA7">
        <w:t>ExtIEs F1AP-PROTOCOL-EXTENSION ::= {</w:t>
      </w:r>
    </w:p>
    <w:p w14:paraId="09FEC41A" w14:textId="77777777" w:rsidR="001E7E8F" w:rsidRPr="00EA5FA7" w:rsidRDefault="001E7E8F" w:rsidP="001E7E8F">
      <w:pPr>
        <w:pStyle w:val="PL"/>
      </w:pPr>
      <w:r w:rsidRPr="00EA5FA7">
        <w:tab/>
        <w:t>...</w:t>
      </w:r>
    </w:p>
    <w:p w14:paraId="0DB5C714" w14:textId="77777777" w:rsidR="001E7E8F" w:rsidRPr="00EA5FA7" w:rsidRDefault="001E7E8F" w:rsidP="001E7E8F">
      <w:pPr>
        <w:pStyle w:val="PL"/>
      </w:pPr>
      <w:r w:rsidRPr="00EA5FA7">
        <w:t>}</w:t>
      </w:r>
    </w:p>
    <w:p w14:paraId="11A3157F" w14:textId="77777777" w:rsidR="001E7E8F" w:rsidRPr="00EA5FA7" w:rsidRDefault="001E7E8F" w:rsidP="001E7E8F">
      <w:pPr>
        <w:pStyle w:val="PL"/>
        <w:rPr>
          <w:snapToGrid w:val="0"/>
        </w:rPr>
      </w:pPr>
    </w:p>
    <w:p w14:paraId="387C6AB3" w14:textId="77777777" w:rsidR="001E7E8F" w:rsidRPr="00EA5FA7" w:rsidRDefault="001E7E8F" w:rsidP="001E7E8F">
      <w:pPr>
        <w:pStyle w:val="PL"/>
      </w:pPr>
    </w:p>
    <w:p w14:paraId="18162C66" w14:textId="77777777" w:rsidR="001E7E8F" w:rsidRPr="00EA5FA7" w:rsidRDefault="001E7E8F" w:rsidP="001E7E8F">
      <w:pPr>
        <w:pStyle w:val="PL"/>
      </w:pPr>
      <w:r w:rsidRPr="00EA5FA7">
        <w:t>UACAction ::= ENUMERATED {</w:t>
      </w:r>
    </w:p>
    <w:p w14:paraId="25B1F097" w14:textId="77777777" w:rsidR="001E7E8F" w:rsidRPr="00EA5FA7" w:rsidRDefault="001E7E8F" w:rsidP="001E7E8F">
      <w:pPr>
        <w:pStyle w:val="PL"/>
      </w:pPr>
      <w:r w:rsidRPr="00EA5FA7">
        <w:tab/>
        <w:t>reject-non-emergency-mo-dt,</w:t>
      </w:r>
    </w:p>
    <w:p w14:paraId="366798CA" w14:textId="77777777" w:rsidR="001E7E8F" w:rsidRPr="00EA5FA7" w:rsidRDefault="001E7E8F" w:rsidP="001E7E8F">
      <w:pPr>
        <w:pStyle w:val="PL"/>
      </w:pPr>
      <w:r w:rsidRPr="00EA5FA7">
        <w:tab/>
        <w:t>reject-rrc-cr-signalling,</w:t>
      </w:r>
    </w:p>
    <w:p w14:paraId="3F5D3F3F" w14:textId="77777777" w:rsidR="001E7E8F" w:rsidRPr="00EA5FA7" w:rsidRDefault="001E7E8F" w:rsidP="001E7E8F">
      <w:pPr>
        <w:pStyle w:val="PL"/>
      </w:pPr>
      <w:r w:rsidRPr="00EA5FA7">
        <w:lastRenderedPageBreak/>
        <w:tab/>
        <w:t>permit-emergency-sessions-and-mobile-terminated-services-only,</w:t>
      </w:r>
    </w:p>
    <w:p w14:paraId="775020C3" w14:textId="77777777" w:rsidR="001E7E8F" w:rsidRPr="00EA5FA7" w:rsidRDefault="001E7E8F" w:rsidP="001E7E8F">
      <w:pPr>
        <w:pStyle w:val="PL"/>
      </w:pPr>
      <w:r w:rsidRPr="00EA5FA7">
        <w:tab/>
        <w:t>permit-high-priority-sessions-and-mobile-terminated-services-only,</w:t>
      </w:r>
    </w:p>
    <w:p w14:paraId="5805C09D" w14:textId="77777777" w:rsidR="001E7E8F" w:rsidRPr="00EA5FA7" w:rsidRDefault="001E7E8F" w:rsidP="001E7E8F">
      <w:pPr>
        <w:pStyle w:val="PL"/>
      </w:pPr>
      <w:r w:rsidRPr="00EA5FA7">
        <w:tab/>
        <w:t>...</w:t>
      </w:r>
    </w:p>
    <w:p w14:paraId="6FBB36E7" w14:textId="77777777" w:rsidR="001E7E8F" w:rsidRPr="00EA5FA7" w:rsidRDefault="001E7E8F" w:rsidP="001E7E8F">
      <w:pPr>
        <w:pStyle w:val="PL"/>
      </w:pPr>
      <w:r w:rsidRPr="00EA5FA7">
        <w:t>}</w:t>
      </w:r>
    </w:p>
    <w:p w14:paraId="7C361D06" w14:textId="77777777" w:rsidR="001E7E8F" w:rsidRPr="00EA5FA7" w:rsidRDefault="001E7E8F" w:rsidP="001E7E8F">
      <w:pPr>
        <w:pStyle w:val="PL"/>
      </w:pPr>
    </w:p>
    <w:p w14:paraId="4304589B" w14:textId="77777777" w:rsidR="001E7E8F" w:rsidRPr="00EA5FA7" w:rsidRDefault="001E7E8F" w:rsidP="001E7E8F">
      <w:pPr>
        <w:pStyle w:val="PL"/>
        <w:rPr>
          <w:snapToGrid w:val="0"/>
        </w:rPr>
      </w:pPr>
      <w:r w:rsidRPr="00EA5FA7">
        <w:t>UACReductionIndication ::= INTEGER (0..100)</w:t>
      </w:r>
    </w:p>
    <w:p w14:paraId="18C7FBAB" w14:textId="77777777" w:rsidR="001E7E8F" w:rsidRPr="00EA5FA7" w:rsidRDefault="001E7E8F" w:rsidP="001E7E8F">
      <w:pPr>
        <w:pStyle w:val="PL"/>
        <w:rPr>
          <w:snapToGrid w:val="0"/>
        </w:rPr>
      </w:pPr>
    </w:p>
    <w:p w14:paraId="4B0E7BEE" w14:textId="77777777" w:rsidR="001E7E8F" w:rsidRPr="00EA5FA7" w:rsidRDefault="001E7E8F" w:rsidP="001E7E8F">
      <w:pPr>
        <w:pStyle w:val="PL"/>
        <w:rPr>
          <w:noProof w:val="0"/>
          <w:snapToGrid w:val="0"/>
        </w:rPr>
      </w:pPr>
    </w:p>
    <w:p w14:paraId="05B524C5" w14:textId="77777777" w:rsidR="001E7E8F" w:rsidRPr="00EA5FA7" w:rsidRDefault="001E7E8F" w:rsidP="001E7E8F">
      <w:pPr>
        <w:pStyle w:val="PL"/>
        <w:rPr>
          <w:noProof w:val="0"/>
        </w:rPr>
      </w:pPr>
      <w:r w:rsidRPr="00EA5FA7">
        <w:rPr>
          <w:noProof w:val="0"/>
        </w:rPr>
        <w:t>UE-associatedLogicalF1-ConnectionItem ::= SEQUENCE {</w:t>
      </w:r>
    </w:p>
    <w:p w14:paraId="11503BBD" w14:textId="77777777" w:rsidR="001E7E8F" w:rsidRPr="00EA5FA7" w:rsidRDefault="001E7E8F" w:rsidP="001E7E8F">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r>
      <w:proofErr w:type="spellStart"/>
      <w:r w:rsidRPr="00EA5FA7">
        <w:rPr>
          <w:noProof w:val="0"/>
        </w:rPr>
        <w:t>GNB-CU-</w:t>
      </w:r>
      <w:r w:rsidRPr="00EA5FA7">
        <w:rPr>
          <w:rFonts w:eastAsia="SimSun"/>
        </w:rPr>
        <w:t>UE-</w:t>
      </w:r>
      <w:r w:rsidRPr="00EA5FA7">
        <w:rPr>
          <w:noProof w:val="0"/>
        </w:rPr>
        <w:t>F1AP-ID</w:t>
      </w:r>
      <w:proofErr w:type="spellEnd"/>
      <w:r w:rsidRPr="00EA5FA7">
        <w:rPr>
          <w:noProof w:val="0"/>
        </w:rPr>
        <w:tab/>
        <w:t xml:space="preserve"> OPTIONAL,</w:t>
      </w:r>
    </w:p>
    <w:p w14:paraId="4E106E8B" w14:textId="77777777" w:rsidR="001E7E8F" w:rsidRPr="00EA5FA7" w:rsidRDefault="001E7E8F" w:rsidP="001E7E8F">
      <w:pPr>
        <w:pStyle w:val="PL"/>
        <w:rPr>
          <w:noProof w:val="0"/>
        </w:rPr>
      </w:pPr>
      <w:r w:rsidRPr="00EA5FA7">
        <w:rPr>
          <w:noProof w:val="0"/>
        </w:rPr>
        <w:tab/>
        <w:t>gNB-DU-UE-F1AP-ID</w:t>
      </w:r>
      <w:r w:rsidRPr="00EA5FA7">
        <w:rPr>
          <w:noProof w:val="0"/>
        </w:rPr>
        <w:tab/>
      </w:r>
      <w:r w:rsidRPr="00EA5FA7">
        <w:rPr>
          <w:noProof w:val="0"/>
        </w:rPr>
        <w:tab/>
      </w:r>
      <w:proofErr w:type="spellStart"/>
      <w:r w:rsidRPr="00EA5FA7">
        <w:rPr>
          <w:noProof w:val="0"/>
        </w:rPr>
        <w:t>GNB-DU-</w:t>
      </w:r>
      <w:r w:rsidRPr="00EA5FA7">
        <w:rPr>
          <w:rFonts w:eastAsia="SimSun"/>
        </w:rPr>
        <w:t>UE-</w:t>
      </w:r>
      <w:r w:rsidRPr="00EA5FA7">
        <w:rPr>
          <w:noProof w:val="0"/>
        </w:rPr>
        <w:t>F1AP-ID</w:t>
      </w:r>
      <w:proofErr w:type="spellEnd"/>
      <w:r w:rsidRPr="00EA5FA7">
        <w:rPr>
          <w:noProof w:val="0"/>
        </w:rPr>
        <w:tab/>
        <w:t xml:space="preserve"> OPTIONAL,</w:t>
      </w:r>
    </w:p>
    <w:p w14:paraId="676D9CC4"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UE-associatedLogicalF1-ConnectionItemExtIEs} } OPTIONAL,</w:t>
      </w:r>
    </w:p>
    <w:p w14:paraId="7323F5F9" w14:textId="77777777" w:rsidR="001E7E8F" w:rsidRPr="00EA5FA7" w:rsidRDefault="001E7E8F" w:rsidP="001E7E8F">
      <w:pPr>
        <w:pStyle w:val="PL"/>
        <w:rPr>
          <w:noProof w:val="0"/>
        </w:rPr>
      </w:pPr>
      <w:r w:rsidRPr="00EA5FA7">
        <w:rPr>
          <w:noProof w:val="0"/>
        </w:rPr>
        <w:tab/>
        <w:t>...</w:t>
      </w:r>
    </w:p>
    <w:p w14:paraId="45A04B71" w14:textId="77777777" w:rsidR="001E7E8F" w:rsidRPr="00EA5FA7" w:rsidRDefault="001E7E8F" w:rsidP="001E7E8F">
      <w:pPr>
        <w:pStyle w:val="PL"/>
        <w:rPr>
          <w:noProof w:val="0"/>
        </w:rPr>
      </w:pPr>
      <w:r w:rsidRPr="00EA5FA7">
        <w:rPr>
          <w:noProof w:val="0"/>
        </w:rPr>
        <w:t>}</w:t>
      </w:r>
    </w:p>
    <w:p w14:paraId="317AFCCD" w14:textId="77777777" w:rsidR="001E7E8F" w:rsidRPr="00EA5FA7" w:rsidRDefault="001E7E8F" w:rsidP="001E7E8F">
      <w:pPr>
        <w:pStyle w:val="PL"/>
        <w:rPr>
          <w:noProof w:val="0"/>
        </w:rPr>
      </w:pPr>
    </w:p>
    <w:p w14:paraId="56411AA4" w14:textId="77777777" w:rsidR="001E7E8F" w:rsidRPr="00EA5FA7" w:rsidRDefault="001E7E8F" w:rsidP="001E7E8F">
      <w:pPr>
        <w:pStyle w:val="PL"/>
        <w:rPr>
          <w:noProof w:val="0"/>
        </w:rPr>
      </w:pPr>
      <w:proofErr w:type="spellStart"/>
      <w:r w:rsidRPr="00EA5FA7">
        <w:rPr>
          <w:noProof w:val="0"/>
        </w:rPr>
        <w:t>UEAssistanceInformation</w:t>
      </w:r>
      <w:proofErr w:type="spellEnd"/>
      <w:r w:rsidRPr="00EA5FA7">
        <w:rPr>
          <w:noProof w:val="0"/>
        </w:rPr>
        <w:t xml:space="preserve"> ::= OCTET STRING</w:t>
      </w:r>
    </w:p>
    <w:p w14:paraId="1AA7DB13" w14:textId="77777777" w:rsidR="001E7E8F" w:rsidRPr="00EA5FA7" w:rsidRDefault="001E7E8F" w:rsidP="001E7E8F">
      <w:pPr>
        <w:pStyle w:val="PL"/>
        <w:rPr>
          <w:noProof w:val="0"/>
        </w:rPr>
      </w:pPr>
    </w:p>
    <w:p w14:paraId="348C250B" w14:textId="77777777" w:rsidR="001E7E8F" w:rsidRPr="00EA5FA7" w:rsidRDefault="001E7E8F" w:rsidP="001E7E8F">
      <w:pPr>
        <w:pStyle w:val="PL"/>
        <w:rPr>
          <w:noProof w:val="0"/>
        </w:rPr>
      </w:pPr>
      <w:r w:rsidRPr="00EA5FA7">
        <w:rPr>
          <w:noProof w:val="0"/>
        </w:rPr>
        <w:t>UE-associatedLogicalF1-ConnectionItemExtIEs F1AP-PROTOCOL-EXTENSION ::= {</w:t>
      </w:r>
    </w:p>
    <w:p w14:paraId="7F75F939" w14:textId="77777777" w:rsidR="001E7E8F" w:rsidRPr="00EA5FA7" w:rsidRDefault="001E7E8F" w:rsidP="001E7E8F">
      <w:pPr>
        <w:pStyle w:val="PL"/>
        <w:rPr>
          <w:noProof w:val="0"/>
        </w:rPr>
      </w:pPr>
      <w:r w:rsidRPr="00EA5FA7">
        <w:rPr>
          <w:noProof w:val="0"/>
        </w:rPr>
        <w:tab/>
        <w:t>...</w:t>
      </w:r>
    </w:p>
    <w:p w14:paraId="6BE704ED" w14:textId="77777777" w:rsidR="001E7E8F" w:rsidRPr="00EA5FA7" w:rsidRDefault="001E7E8F" w:rsidP="001E7E8F">
      <w:pPr>
        <w:pStyle w:val="PL"/>
        <w:rPr>
          <w:noProof w:val="0"/>
        </w:rPr>
      </w:pPr>
      <w:r w:rsidRPr="00EA5FA7">
        <w:rPr>
          <w:noProof w:val="0"/>
        </w:rPr>
        <w:t>}</w:t>
      </w:r>
    </w:p>
    <w:p w14:paraId="18B4F6CE" w14:textId="77777777" w:rsidR="001E7E8F" w:rsidRPr="00EA5FA7" w:rsidRDefault="001E7E8F" w:rsidP="001E7E8F">
      <w:pPr>
        <w:pStyle w:val="PL"/>
        <w:rPr>
          <w:noProof w:val="0"/>
        </w:rPr>
      </w:pPr>
    </w:p>
    <w:p w14:paraId="716CF64E" w14:textId="77777777" w:rsidR="001E7E8F" w:rsidRPr="00EA5FA7" w:rsidRDefault="001E7E8F" w:rsidP="001E7E8F">
      <w:pPr>
        <w:pStyle w:val="PL"/>
        <w:rPr>
          <w:noProof w:val="0"/>
        </w:rPr>
      </w:pPr>
      <w:r w:rsidRPr="00EA5FA7">
        <w:rPr>
          <w:rFonts w:eastAsia="SimSun"/>
        </w:rPr>
        <w:t>UE-CapabilityRAT-ContainerList</w:t>
      </w:r>
      <w:r w:rsidRPr="00EA5FA7">
        <w:rPr>
          <w:noProof w:val="0"/>
        </w:rPr>
        <w:t>::= OCTET STRING</w:t>
      </w:r>
    </w:p>
    <w:p w14:paraId="7C31F463" w14:textId="77777777" w:rsidR="001E7E8F" w:rsidRPr="00EA5FA7" w:rsidRDefault="001E7E8F" w:rsidP="001E7E8F">
      <w:pPr>
        <w:pStyle w:val="PL"/>
        <w:rPr>
          <w:rFonts w:eastAsia="SimSun"/>
        </w:rPr>
      </w:pPr>
    </w:p>
    <w:p w14:paraId="23796317" w14:textId="77777777" w:rsidR="001E7E8F" w:rsidRPr="00EA5FA7" w:rsidRDefault="001E7E8F" w:rsidP="001E7E8F">
      <w:pPr>
        <w:pStyle w:val="PL"/>
        <w:rPr>
          <w:rFonts w:eastAsia="SimSun"/>
        </w:rPr>
      </w:pPr>
      <w:r w:rsidRPr="00EA5FA7">
        <w:t>UEContextNotRetrievable ::= ENUMERATED {true, ...}</w:t>
      </w:r>
    </w:p>
    <w:p w14:paraId="02DB3D34" w14:textId="77777777" w:rsidR="001E7E8F" w:rsidRPr="00EA5FA7" w:rsidRDefault="001E7E8F" w:rsidP="001E7E8F">
      <w:pPr>
        <w:pStyle w:val="PL"/>
        <w:rPr>
          <w:rFonts w:eastAsia="SimSun"/>
        </w:rPr>
      </w:pPr>
    </w:p>
    <w:p w14:paraId="2FC7B12F" w14:textId="77777777" w:rsidR="001E7E8F" w:rsidRPr="00EA5FA7" w:rsidRDefault="001E7E8F" w:rsidP="001E7E8F">
      <w:pPr>
        <w:pStyle w:val="PL"/>
        <w:rPr>
          <w:rFonts w:eastAsia="SimSun"/>
        </w:rPr>
      </w:pPr>
      <w:r w:rsidRPr="00EA5FA7">
        <w:rPr>
          <w:rFonts w:eastAsia="SimSun"/>
        </w:rPr>
        <w:t>UEIdentityIndexValue ::= CHOICE {</w:t>
      </w:r>
    </w:p>
    <w:p w14:paraId="1AE521E2" w14:textId="77777777" w:rsidR="001E7E8F" w:rsidRPr="00EA5FA7" w:rsidRDefault="001E7E8F" w:rsidP="001E7E8F">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6351A25B" w14:textId="77777777" w:rsidR="001E7E8F" w:rsidRPr="00EA5FA7" w:rsidRDefault="001E7E8F" w:rsidP="001E7E8F">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4DCE734B" w14:textId="77777777" w:rsidR="001E7E8F" w:rsidRPr="00EA5FA7" w:rsidRDefault="001E7E8F" w:rsidP="001E7E8F">
      <w:pPr>
        <w:pStyle w:val="PL"/>
        <w:rPr>
          <w:rFonts w:eastAsia="SimSun"/>
        </w:rPr>
      </w:pPr>
      <w:r w:rsidRPr="00EA5FA7">
        <w:rPr>
          <w:rFonts w:eastAsia="SimSun"/>
        </w:rPr>
        <w:t>}</w:t>
      </w:r>
    </w:p>
    <w:p w14:paraId="0429F637" w14:textId="77777777" w:rsidR="001E7E8F" w:rsidRPr="00EA5FA7" w:rsidRDefault="001E7E8F" w:rsidP="001E7E8F">
      <w:pPr>
        <w:pStyle w:val="PL"/>
        <w:rPr>
          <w:rFonts w:eastAsia="SimSun"/>
        </w:rPr>
      </w:pPr>
    </w:p>
    <w:p w14:paraId="58D75A05" w14:textId="77777777" w:rsidR="001E7E8F" w:rsidRPr="00EA5FA7" w:rsidRDefault="001E7E8F" w:rsidP="001E7E8F">
      <w:pPr>
        <w:pStyle w:val="PL"/>
        <w:rPr>
          <w:rFonts w:eastAsia="SimSun"/>
        </w:rPr>
      </w:pPr>
      <w:r w:rsidRPr="00EA5FA7">
        <w:rPr>
          <w:rFonts w:eastAsia="SimSun"/>
        </w:rPr>
        <w:t>UEIdentityIndexValueChoice-ExtIEs F1AP-PROTOCOL-IES ::= {</w:t>
      </w:r>
    </w:p>
    <w:p w14:paraId="58A55AF1" w14:textId="77777777" w:rsidR="001E7E8F" w:rsidRPr="00EA5FA7" w:rsidRDefault="001E7E8F" w:rsidP="001E7E8F">
      <w:pPr>
        <w:pStyle w:val="PL"/>
        <w:rPr>
          <w:rFonts w:eastAsia="SimSun"/>
        </w:rPr>
      </w:pPr>
      <w:r w:rsidRPr="00EA5FA7">
        <w:rPr>
          <w:rFonts w:eastAsia="SimSun"/>
        </w:rPr>
        <w:tab/>
        <w:t>...</w:t>
      </w:r>
    </w:p>
    <w:p w14:paraId="5A9EA352" w14:textId="77777777" w:rsidR="001E7E8F" w:rsidRPr="00EA5FA7" w:rsidRDefault="001E7E8F" w:rsidP="001E7E8F">
      <w:pPr>
        <w:pStyle w:val="PL"/>
        <w:rPr>
          <w:rFonts w:eastAsia="SimSun"/>
        </w:rPr>
      </w:pPr>
      <w:r w:rsidRPr="00EA5FA7">
        <w:rPr>
          <w:rFonts w:eastAsia="SimSun"/>
        </w:rPr>
        <w:t>}</w:t>
      </w:r>
    </w:p>
    <w:p w14:paraId="12EC5D7A" w14:textId="77777777" w:rsidR="001E7E8F" w:rsidRPr="00EA5FA7" w:rsidRDefault="001E7E8F" w:rsidP="001E7E8F">
      <w:pPr>
        <w:pStyle w:val="PL"/>
        <w:rPr>
          <w:rFonts w:eastAsia="SimSun"/>
        </w:rPr>
      </w:pPr>
    </w:p>
    <w:p w14:paraId="10CADF40" w14:textId="77777777" w:rsidR="001E7E8F" w:rsidRPr="00EA5FA7" w:rsidRDefault="001E7E8F" w:rsidP="001E7E8F">
      <w:pPr>
        <w:pStyle w:val="PL"/>
        <w:rPr>
          <w:rFonts w:eastAsia="SimSun"/>
        </w:rPr>
      </w:pPr>
      <w:r w:rsidRPr="00EA5FA7">
        <w:rPr>
          <w:rFonts w:eastAsia="SimSun"/>
        </w:rPr>
        <w:t>ULConfiguration ::= SEQUENCE</w:t>
      </w:r>
      <w:r w:rsidRPr="00EA5FA7">
        <w:rPr>
          <w:rFonts w:eastAsia="SimSun"/>
        </w:rPr>
        <w:tab/>
        <w:t>{</w:t>
      </w:r>
    </w:p>
    <w:p w14:paraId="51E34A21" w14:textId="77777777" w:rsidR="001E7E8F" w:rsidRPr="00EA5FA7" w:rsidRDefault="001E7E8F" w:rsidP="001E7E8F">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179FB074"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64410B29" w14:textId="77777777" w:rsidR="001E7E8F" w:rsidRPr="00EA5FA7" w:rsidRDefault="001E7E8F" w:rsidP="001E7E8F">
      <w:pPr>
        <w:pStyle w:val="PL"/>
        <w:rPr>
          <w:rFonts w:eastAsia="SimSun"/>
        </w:rPr>
      </w:pPr>
      <w:r w:rsidRPr="00EA5FA7">
        <w:rPr>
          <w:rFonts w:eastAsia="SimSun"/>
        </w:rPr>
        <w:tab/>
        <w:t>...</w:t>
      </w:r>
    </w:p>
    <w:p w14:paraId="2E560680" w14:textId="77777777" w:rsidR="001E7E8F" w:rsidRPr="00EA5FA7" w:rsidRDefault="001E7E8F" w:rsidP="001E7E8F">
      <w:pPr>
        <w:pStyle w:val="PL"/>
        <w:rPr>
          <w:rFonts w:eastAsia="SimSun"/>
        </w:rPr>
      </w:pPr>
      <w:r w:rsidRPr="00EA5FA7">
        <w:rPr>
          <w:rFonts w:eastAsia="SimSun"/>
        </w:rPr>
        <w:t>}</w:t>
      </w:r>
    </w:p>
    <w:p w14:paraId="354437D7" w14:textId="77777777" w:rsidR="001E7E8F" w:rsidRPr="00EA5FA7" w:rsidRDefault="001E7E8F" w:rsidP="001E7E8F">
      <w:pPr>
        <w:pStyle w:val="PL"/>
        <w:rPr>
          <w:rFonts w:eastAsia="SimSun"/>
        </w:rPr>
      </w:pPr>
      <w:r w:rsidRPr="00EA5FA7">
        <w:rPr>
          <w:rFonts w:eastAsia="SimSun"/>
        </w:rPr>
        <w:t xml:space="preserve">ULConfigurationExtIEs </w:t>
      </w:r>
      <w:r w:rsidRPr="00EA5FA7">
        <w:rPr>
          <w:rFonts w:eastAsia="SimSun"/>
        </w:rPr>
        <w:tab/>
        <w:t>F1AP-PROTOCOL-EXTENSION ::= {</w:t>
      </w:r>
    </w:p>
    <w:p w14:paraId="151EF6B2" w14:textId="77777777" w:rsidR="001E7E8F" w:rsidRPr="00EA5FA7" w:rsidRDefault="001E7E8F" w:rsidP="001E7E8F">
      <w:pPr>
        <w:pStyle w:val="PL"/>
        <w:rPr>
          <w:rFonts w:eastAsia="SimSun"/>
        </w:rPr>
      </w:pPr>
      <w:r w:rsidRPr="00EA5FA7">
        <w:rPr>
          <w:rFonts w:eastAsia="SimSun"/>
        </w:rPr>
        <w:tab/>
        <w:t>...</w:t>
      </w:r>
    </w:p>
    <w:p w14:paraId="5FEAB7FE" w14:textId="77777777" w:rsidR="001E7E8F" w:rsidRPr="00EA5FA7" w:rsidRDefault="001E7E8F" w:rsidP="001E7E8F">
      <w:pPr>
        <w:pStyle w:val="PL"/>
        <w:rPr>
          <w:rFonts w:eastAsia="SimSun"/>
        </w:rPr>
      </w:pPr>
      <w:r w:rsidRPr="00EA5FA7">
        <w:rPr>
          <w:rFonts w:eastAsia="SimSun"/>
        </w:rPr>
        <w:t>}</w:t>
      </w:r>
    </w:p>
    <w:p w14:paraId="4AA1875B" w14:textId="77777777" w:rsidR="001E7E8F" w:rsidRPr="00EA5FA7" w:rsidRDefault="001E7E8F" w:rsidP="001E7E8F">
      <w:pPr>
        <w:pStyle w:val="PL"/>
        <w:rPr>
          <w:rFonts w:eastAsia="SimSun"/>
        </w:rPr>
      </w:pPr>
    </w:p>
    <w:p w14:paraId="31D2801B" w14:textId="77777777" w:rsidR="001E7E8F" w:rsidRPr="00EA5FA7" w:rsidRDefault="001E7E8F" w:rsidP="001E7E8F">
      <w:pPr>
        <w:pStyle w:val="PL"/>
        <w:rPr>
          <w:rFonts w:eastAsia="SimSun"/>
        </w:rPr>
      </w:pPr>
      <w:r w:rsidRPr="00EA5FA7">
        <w:rPr>
          <w:rFonts w:eastAsia="SimSun"/>
        </w:rPr>
        <w:t>ULUEConfiguration ::= ENUMERATED {no-data, shared, only, ...}</w:t>
      </w:r>
    </w:p>
    <w:p w14:paraId="738961AC" w14:textId="77777777" w:rsidR="001E7E8F" w:rsidRPr="00EA5FA7" w:rsidRDefault="001E7E8F" w:rsidP="001E7E8F">
      <w:pPr>
        <w:pStyle w:val="PL"/>
        <w:rPr>
          <w:rFonts w:eastAsia="SimSun"/>
        </w:rPr>
      </w:pPr>
    </w:p>
    <w:p w14:paraId="787509D4" w14:textId="77777777" w:rsidR="001E7E8F" w:rsidRPr="00EA5FA7" w:rsidRDefault="001E7E8F" w:rsidP="001E7E8F">
      <w:pPr>
        <w:pStyle w:val="PL"/>
        <w:rPr>
          <w:rFonts w:eastAsia="SimSun"/>
        </w:rPr>
      </w:pPr>
    </w:p>
    <w:p w14:paraId="3D06FE14" w14:textId="77777777" w:rsidR="001E7E8F" w:rsidRPr="00EA5FA7" w:rsidRDefault="001E7E8F" w:rsidP="001E7E8F">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504E2D0A" w14:textId="77777777" w:rsidR="001E7E8F" w:rsidRPr="00EA5FA7" w:rsidRDefault="001E7E8F" w:rsidP="001E7E8F">
      <w:pPr>
        <w:pStyle w:val="PL"/>
        <w:rPr>
          <w:rFonts w:eastAsia="SimSun"/>
        </w:rPr>
      </w:pPr>
    </w:p>
    <w:p w14:paraId="6222C86D" w14:textId="77777777" w:rsidR="001E7E8F" w:rsidRPr="00EA5FA7" w:rsidRDefault="001E7E8F" w:rsidP="001E7E8F">
      <w:pPr>
        <w:pStyle w:val="PL"/>
        <w:rPr>
          <w:rFonts w:eastAsia="SimSun"/>
        </w:rPr>
      </w:pPr>
      <w:r w:rsidRPr="00EA5FA7">
        <w:t>ULUPTNLInformation</w:t>
      </w:r>
      <w:r w:rsidRPr="00EA5FA7">
        <w:rPr>
          <w:rFonts w:eastAsia="SimSun"/>
        </w:rPr>
        <w:t>-ToBeSetup-Item ::=SEQUENCE {</w:t>
      </w:r>
    </w:p>
    <w:p w14:paraId="6B6FD7BC" w14:textId="77777777" w:rsidR="001E7E8F" w:rsidRPr="00EA5FA7" w:rsidRDefault="001E7E8F" w:rsidP="001E7E8F">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3CB434D8" w14:textId="77777777" w:rsidR="001E7E8F" w:rsidRPr="00EA5FA7" w:rsidRDefault="001E7E8F" w:rsidP="001E7E8F">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685C0B86" w14:textId="77777777" w:rsidR="001E7E8F" w:rsidRPr="00EA5FA7" w:rsidRDefault="001E7E8F" w:rsidP="001E7E8F">
      <w:pPr>
        <w:pStyle w:val="PL"/>
        <w:rPr>
          <w:rFonts w:eastAsia="SimSun"/>
        </w:rPr>
      </w:pPr>
      <w:r w:rsidRPr="00EA5FA7">
        <w:rPr>
          <w:rFonts w:eastAsia="SimSun"/>
        </w:rPr>
        <w:tab/>
        <w:t>...</w:t>
      </w:r>
    </w:p>
    <w:p w14:paraId="2E32F157" w14:textId="77777777" w:rsidR="001E7E8F" w:rsidRPr="00EA5FA7" w:rsidRDefault="001E7E8F" w:rsidP="001E7E8F">
      <w:pPr>
        <w:pStyle w:val="PL"/>
        <w:rPr>
          <w:rFonts w:eastAsia="SimSun"/>
        </w:rPr>
      </w:pPr>
      <w:r w:rsidRPr="00EA5FA7">
        <w:rPr>
          <w:rFonts w:eastAsia="SimSun"/>
        </w:rPr>
        <w:t>}</w:t>
      </w:r>
    </w:p>
    <w:p w14:paraId="73617264" w14:textId="77777777" w:rsidR="001E7E8F" w:rsidRPr="00EA5FA7" w:rsidRDefault="001E7E8F" w:rsidP="001E7E8F">
      <w:pPr>
        <w:pStyle w:val="PL"/>
        <w:rPr>
          <w:rFonts w:eastAsia="SimSun"/>
        </w:rPr>
      </w:pPr>
    </w:p>
    <w:p w14:paraId="7C6E53B8" w14:textId="77777777" w:rsidR="001E7E8F" w:rsidRPr="00EA5FA7" w:rsidRDefault="001E7E8F" w:rsidP="001E7E8F">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2F8EC18A" w14:textId="77777777" w:rsidR="001E7E8F" w:rsidRPr="00EA5FA7" w:rsidRDefault="001E7E8F" w:rsidP="001E7E8F">
      <w:pPr>
        <w:pStyle w:val="PL"/>
        <w:rPr>
          <w:rFonts w:eastAsia="SimSun"/>
        </w:rPr>
      </w:pPr>
      <w:r w:rsidRPr="00EA5FA7">
        <w:rPr>
          <w:rFonts w:eastAsia="SimSun"/>
        </w:rPr>
        <w:tab/>
        <w:t>...</w:t>
      </w:r>
    </w:p>
    <w:p w14:paraId="12A3A32D" w14:textId="77777777" w:rsidR="001E7E8F" w:rsidRPr="00EA5FA7" w:rsidRDefault="001E7E8F" w:rsidP="001E7E8F">
      <w:pPr>
        <w:pStyle w:val="PL"/>
        <w:rPr>
          <w:rFonts w:eastAsia="SimSun"/>
        </w:rPr>
      </w:pPr>
      <w:r w:rsidRPr="00EA5FA7">
        <w:rPr>
          <w:rFonts w:eastAsia="SimSun"/>
        </w:rPr>
        <w:t>}</w:t>
      </w:r>
    </w:p>
    <w:p w14:paraId="2AB7B93C" w14:textId="77777777" w:rsidR="001E7E8F" w:rsidRPr="00EA5FA7" w:rsidRDefault="001E7E8F" w:rsidP="001E7E8F">
      <w:pPr>
        <w:pStyle w:val="PL"/>
        <w:rPr>
          <w:noProof w:val="0"/>
        </w:rPr>
      </w:pPr>
    </w:p>
    <w:p w14:paraId="6549FC00" w14:textId="77777777" w:rsidR="001E7E8F" w:rsidRPr="00EA5FA7" w:rsidRDefault="001E7E8F" w:rsidP="001E7E8F">
      <w:pPr>
        <w:pStyle w:val="PL"/>
        <w:rPr>
          <w:noProof w:val="0"/>
        </w:rPr>
      </w:pPr>
      <w:proofErr w:type="spellStart"/>
      <w:r w:rsidRPr="00EA5FA7">
        <w:rPr>
          <w:noProof w:val="0"/>
        </w:rPr>
        <w:t>UplinkTxDirectCurrentListInformation</w:t>
      </w:r>
      <w:proofErr w:type="spellEnd"/>
      <w:r w:rsidRPr="00EA5FA7">
        <w:rPr>
          <w:noProof w:val="0"/>
        </w:rPr>
        <w:t xml:space="preserve"> ::= OCTET STRING</w:t>
      </w:r>
    </w:p>
    <w:p w14:paraId="62557798" w14:textId="77777777" w:rsidR="001E7E8F" w:rsidRPr="00EA5FA7" w:rsidRDefault="001E7E8F" w:rsidP="001E7E8F">
      <w:pPr>
        <w:pStyle w:val="PL"/>
        <w:rPr>
          <w:noProof w:val="0"/>
        </w:rPr>
      </w:pPr>
    </w:p>
    <w:p w14:paraId="03D9FC22" w14:textId="77777777" w:rsidR="001E7E8F" w:rsidRPr="00EA5FA7" w:rsidRDefault="001E7E8F" w:rsidP="001E7E8F">
      <w:pPr>
        <w:pStyle w:val="PL"/>
        <w:rPr>
          <w:noProof w:val="0"/>
        </w:rPr>
      </w:pPr>
      <w:proofErr w:type="spellStart"/>
      <w:r w:rsidRPr="00EA5FA7">
        <w:rPr>
          <w:noProof w:val="0"/>
        </w:rPr>
        <w:t>UPTransportLayerInformation</w:t>
      </w:r>
      <w:proofErr w:type="spellEnd"/>
      <w:r w:rsidRPr="00EA5FA7">
        <w:rPr>
          <w:noProof w:val="0"/>
        </w:rPr>
        <w:tab/>
      </w:r>
      <w:r w:rsidRPr="00EA5FA7">
        <w:rPr>
          <w:noProof w:val="0"/>
        </w:rPr>
        <w:tab/>
        <w:t>::= CHOICE {</w:t>
      </w:r>
    </w:p>
    <w:p w14:paraId="5CAA45C5" w14:textId="77777777" w:rsidR="001E7E8F" w:rsidRPr="00EA5FA7" w:rsidRDefault="001E7E8F" w:rsidP="001E7E8F">
      <w:pPr>
        <w:pStyle w:val="PL"/>
        <w:rPr>
          <w:noProof w:val="0"/>
        </w:rPr>
      </w:pPr>
      <w:r w:rsidRPr="00EA5FA7">
        <w:rPr>
          <w:noProof w:val="0"/>
        </w:rPr>
        <w:tab/>
      </w:r>
      <w:proofErr w:type="spellStart"/>
      <w:r w:rsidRPr="00EA5FA7">
        <w:rPr>
          <w:noProof w:val="0"/>
        </w:rPr>
        <w:t>gTPTunnel</w:t>
      </w:r>
      <w:proofErr w:type="spellEnd"/>
      <w:r w:rsidRPr="00EA5FA7">
        <w:rPr>
          <w:noProof w:val="0"/>
        </w:rPr>
        <w:tab/>
      </w:r>
      <w:r w:rsidRPr="00EA5FA7">
        <w:rPr>
          <w:noProof w:val="0"/>
        </w:rPr>
        <w:tab/>
      </w:r>
      <w:proofErr w:type="spellStart"/>
      <w:r w:rsidRPr="00EA5FA7">
        <w:rPr>
          <w:noProof w:val="0"/>
        </w:rPr>
        <w:t>GTPTunnel</w:t>
      </w:r>
      <w:proofErr w:type="spellEnd"/>
      <w:r w:rsidRPr="00EA5FA7">
        <w:rPr>
          <w:noProof w:val="0"/>
        </w:rPr>
        <w:t>,</w:t>
      </w:r>
    </w:p>
    <w:p w14:paraId="0B4370DC" w14:textId="77777777" w:rsidR="001E7E8F" w:rsidRPr="00EA5FA7" w:rsidRDefault="001E7E8F" w:rsidP="001E7E8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xml:space="preserve">{ { </w:t>
      </w:r>
      <w:proofErr w:type="spellStart"/>
      <w:r w:rsidRPr="00EA5FA7">
        <w:rPr>
          <w:noProof w:val="0"/>
        </w:rPr>
        <w:t>UPTransportLayerInformation-ExtIEs</w:t>
      </w:r>
      <w:proofErr w:type="spellEnd"/>
      <w:r w:rsidRPr="00EA5FA7">
        <w:rPr>
          <w:noProof w:val="0"/>
        </w:rPr>
        <w:t>} }</w:t>
      </w:r>
    </w:p>
    <w:p w14:paraId="354D56AE" w14:textId="77777777" w:rsidR="001E7E8F" w:rsidRPr="00EA5FA7" w:rsidRDefault="001E7E8F" w:rsidP="001E7E8F">
      <w:pPr>
        <w:pStyle w:val="PL"/>
        <w:rPr>
          <w:noProof w:val="0"/>
        </w:rPr>
      </w:pPr>
      <w:r w:rsidRPr="00EA5FA7">
        <w:rPr>
          <w:noProof w:val="0"/>
        </w:rPr>
        <w:t>}</w:t>
      </w:r>
    </w:p>
    <w:p w14:paraId="730311DF" w14:textId="77777777" w:rsidR="001E7E8F" w:rsidRPr="00EA5FA7" w:rsidRDefault="001E7E8F" w:rsidP="001E7E8F">
      <w:pPr>
        <w:pStyle w:val="PL"/>
        <w:rPr>
          <w:noProof w:val="0"/>
        </w:rPr>
      </w:pPr>
    </w:p>
    <w:p w14:paraId="57D18ED9" w14:textId="77777777" w:rsidR="001E7E8F" w:rsidRPr="00EA5FA7" w:rsidRDefault="001E7E8F" w:rsidP="001E7E8F">
      <w:pPr>
        <w:pStyle w:val="PL"/>
        <w:rPr>
          <w:noProof w:val="0"/>
        </w:rPr>
      </w:pPr>
      <w:proofErr w:type="spellStart"/>
      <w:r w:rsidRPr="00EA5FA7">
        <w:rPr>
          <w:noProof w:val="0"/>
        </w:rPr>
        <w:t>UPTransportLayerInformation-ExtIEs</w:t>
      </w:r>
      <w:proofErr w:type="spellEnd"/>
      <w:r w:rsidRPr="00EA5FA7">
        <w:rPr>
          <w:noProof w:val="0"/>
        </w:rPr>
        <w:t xml:space="preserve"> </w:t>
      </w:r>
      <w:r w:rsidRPr="00EA5FA7">
        <w:rPr>
          <w:snapToGrid w:val="0"/>
        </w:rPr>
        <w:t xml:space="preserve">F1AP-PROTOCOL-IES </w:t>
      </w:r>
      <w:r w:rsidRPr="00EA5FA7">
        <w:rPr>
          <w:noProof w:val="0"/>
        </w:rPr>
        <w:t>::= {</w:t>
      </w:r>
    </w:p>
    <w:p w14:paraId="1D61F7F8" w14:textId="77777777" w:rsidR="001E7E8F" w:rsidRPr="00EA5FA7" w:rsidRDefault="001E7E8F" w:rsidP="001E7E8F">
      <w:pPr>
        <w:pStyle w:val="PL"/>
        <w:rPr>
          <w:noProof w:val="0"/>
        </w:rPr>
      </w:pPr>
      <w:r w:rsidRPr="00EA5FA7">
        <w:rPr>
          <w:noProof w:val="0"/>
        </w:rPr>
        <w:tab/>
        <w:t>...</w:t>
      </w:r>
    </w:p>
    <w:p w14:paraId="5272B677" w14:textId="77777777" w:rsidR="001E7E8F" w:rsidRPr="00EA5FA7" w:rsidRDefault="001E7E8F" w:rsidP="001E7E8F">
      <w:pPr>
        <w:pStyle w:val="PL"/>
        <w:rPr>
          <w:noProof w:val="0"/>
        </w:rPr>
      </w:pPr>
      <w:r w:rsidRPr="00EA5FA7">
        <w:rPr>
          <w:noProof w:val="0"/>
        </w:rPr>
        <w:t>}</w:t>
      </w:r>
    </w:p>
    <w:p w14:paraId="15CED71D" w14:textId="77777777" w:rsidR="001E7E8F" w:rsidRPr="00EA5FA7" w:rsidRDefault="001E7E8F" w:rsidP="001E7E8F">
      <w:pPr>
        <w:pStyle w:val="PL"/>
        <w:outlineLvl w:val="3"/>
        <w:rPr>
          <w:noProof w:val="0"/>
          <w:snapToGrid w:val="0"/>
        </w:rPr>
      </w:pPr>
      <w:r w:rsidRPr="00EA5FA7">
        <w:rPr>
          <w:noProof w:val="0"/>
          <w:snapToGrid w:val="0"/>
        </w:rPr>
        <w:t>-- V</w:t>
      </w:r>
    </w:p>
    <w:p w14:paraId="3B1F2BE2" w14:textId="77777777" w:rsidR="001E7E8F" w:rsidRPr="00EA5FA7" w:rsidRDefault="001E7E8F" w:rsidP="001E7E8F">
      <w:pPr>
        <w:pStyle w:val="PL"/>
        <w:rPr>
          <w:noProof w:val="0"/>
        </w:rPr>
      </w:pPr>
    </w:p>
    <w:p w14:paraId="35E3475B" w14:textId="77777777" w:rsidR="001E7E8F" w:rsidRPr="00EA5FA7" w:rsidRDefault="001E7E8F" w:rsidP="001E7E8F">
      <w:pPr>
        <w:pStyle w:val="PL"/>
        <w:rPr>
          <w:noProof w:val="0"/>
        </w:rPr>
      </w:pPr>
      <w:proofErr w:type="spellStart"/>
      <w:r w:rsidRPr="00EA5FA7">
        <w:rPr>
          <w:noProof w:val="0"/>
        </w:rPr>
        <w:t>VictimgNBSetID</w:t>
      </w:r>
      <w:proofErr w:type="spellEnd"/>
      <w:r w:rsidRPr="00EA5FA7">
        <w:rPr>
          <w:noProof w:val="0"/>
        </w:rPr>
        <w:t xml:space="preserve"> ::= SEQUENCE {</w:t>
      </w:r>
    </w:p>
    <w:p w14:paraId="6B35481F" w14:textId="77777777" w:rsidR="001E7E8F" w:rsidRPr="00EA5FA7" w:rsidRDefault="001E7E8F" w:rsidP="001E7E8F">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proofErr w:type="spellStart"/>
      <w:r w:rsidRPr="00EA5FA7">
        <w:rPr>
          <w:noProof w:val="0"/>
        </w:rPr>
        <w:t>GNBSetID</w:t>
      </w:r>
      <w:proofErr w:type="spellEnd"/>
      <w:r w:rsidRPr="00EA5FA7">
        <w:rPr>
          <w:noProof w:val="0"/>
        </w:rPr>
        <w:t>,</w:t>
      </w:r>
    </w:p>
    <w:p w14:paraId="761CB3D6" w14:textId="77777777" w:rsidR="001E7E8F" w:rsidRPr="00EA5FA7" w:rsidRDefault="001E7E8F" w:rsidP="001E7E8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VictimgNBSetID-ExtIEs</w:t>
      </w:r>
      <w:proofErr w:type="spellEnd"/>
      <w:r w:rsidRPr="00EA5FA7">
        <w:rPr>
          <w:noProof w:val="0"/>
        </w:rPr>
        <w:t xml:space="preserve"> } }</w:t>
      </w:r>
      <w:r w:rsidRPr="00EA5FA7">
        <w:rPr>
          <w:noProof w:val="0"/>
        </w:rPr>
        <w:tab/>
      </w:r>
      <w:r w:rsidRPr="00EA5FA7">
        <w:rPr>
          <w:noProof w:val="0"/>
        </w:rPr>
        <w:tab/>
        <w:t>OPTIONAL</w:t>
      </w:r>
    </w:p>
    <w:p w14:paraId="462C0C35" w14:textId="77777777" w:rsidR="001E7E8F" w:rsidRPr="00EA5FA7" w:rsidRDefault="001E7E8F" w:rsidP="001E7E8F">
      <w:pPr>
        <w:pStyle w:val="PL"/>
        <w:rPr>
          <w:noProof w:val="0"/>
        </w:rPr>
      </w:pPr>
      <w:r w:rsidRPr="00EA5FA7">
        <w:rPr>
          <w:noProof w:val="0"/>
        </w:rPr>
        <w:t>}</w:t>
      </w:r>
    </w:p>
    <w:p w14:paraId="22DD23A6" w14:textId="77777777" w:rsidR="001E7E8F" w:rsidRPr="00EA5FA7" w:rsidRDefault="001E7E8F" w:rsidP="001E7E8F">
      <w:pPr>
        <w:pStyle w:val="PL"/>
        <w:rPr>
          <w:noProof w:val="0"/>
        </w:rPr>
      </w:pPr>
    </w:p>
    <w:p w14:paraId="18AD5B58" w14:textId="77777777" w:rsidR="001E7E8F" w:rsidRPr="00EA5FA7" w:rsidRDefault="001E7E8F" w:rsidP="001E7E8F">
      <w:pPr>
        <w:pStyle w:val="PL"/>
        <w:rPr>
          <w:noProof w:val="0"/>
        </w:rPr>
      </w:pPr>
      <w:proofErr w:type="spellStart"/>
      <w:r w:rsidRPr="00EA5FA7">
        <w:rPr>
          <w:noProof w:val="0"/>
        </w:rPr>
        <w:lastRenderedPageBreak/>
        <w:t>VictimgNBSetID-ExtIEs</w:t>
      </w:r>
      <w:proofErr w:type="spellEnd"/>
      <w:r w:rsidRPr="00EA5FA7">
        <w:rPr>
          <w:noProof w:val="0"/>
        </w:rPr>
        <w:t xml:space="preserve"> </w:t>
      </w:r>
      <w:r w:rsidRPr="00EA5FA7">
        <w:rPr>
          <w:noProof w:val="0"/>
        </w:rPr>
        <w:tab/>
        <w:t>F1AP-PROTOCOL-EXTENSION ::= {</w:t>
      </w:r>
    </w:p>
    <w:p w14:paraId="4D95EFBF" w14:textId="77777777" w:rsidR="001E7E8F" w:rsidRPr="00EA5FA7" w:rsidRDefault="001E7E8F" w:rsidP="001E7E8F">
      <w:pPr>
        <w:pStyle w:val="PL"/>
        <w:rPr>
          <w:noProof w:val="0"/>
        </w:rPr>
      </w:pPr>
      <w:r w:rsidRPr="00EA5FA7">
        <w:rPr>
          <w:noProof w:val="0"/>
        </w:rPr>
        <w:tab/>
        <w:t>...</w:t>
      </w:r>
    </w:p>
    <w:p w14:paraId="0C1B55BF" w14:textId="77777777" w:rsidR="001E7E8F" w:rsidRPr="00EA5FA7" w:rsidRDefault="001E7E8F" w:rsidP="001E7E8F">
      <w:pPr>
        <w:pStyle w:val="PL"/>
        <w:rPr>
          <w:noProof w:val="0"/>
        </w:rPr>
      </w:pPr>
      <w:r w:rsidRPr="00EA5FA7">
        <w:rPr>
          <w:noProof w:val="0"/>
        </w:rPr>
        <w:t>}</w:t>
      </w:r>
    </w:p>
    <w:p w14:paraId="0FB52E52" w14:textId="77777777" w:rsidR="001E7E8F" w:rsidRPr="00EA5FA7" w:rsidRDefault="001E7E8F" w:rsidP="001E7E8F">
      <w:pPr>
        <w:pStyle w:val="PL"/>
        <w:rPr>
          <w:noProof w:val="0"/>
        </w:rPr>
      </w:pPr>
    </w:p>
    <w:p w14:paraId="34BEC087" w14:textId="77777777" w:rsidR="001E7E8F" w:rsidRPr="00EA5FA7" w:rsidRDefault="001E7E8F" w:rsidP="001E7E8F">
      <w:pPr>
        <w:pStyle w:val="PL"/>
        <w:outlineLvl w:val="3"/>
        <w:rPr>
          <w:noProof w:val="0"/>
          <w:snapToGrid w:val="0"/>
        </w:rPr>
      </w:pPr>
      <w:r w:rsidRPr="00EA5FA7">
        <w:rPr>
          <w:noProof w:val="0"/>
          <w:snapToGrid w:val="0"/>
        </w:rPr>
        <w:t>-- W</w:t>
      </w:r>
    </w:p>
    <w:p w14:paraId="14ECD27D" w14:textId="77777777" w:rsidR="001E7E8F" w:rsidRPr="00EA5FA7" w:rsidRDefault="001E7E8F" w:rsidP="001E7E8F">
      <w:pPr>
        <w:pStyle w:val="PL"/>
        <w:rPr>
          <w:noProof w:val="0"/>
        </w:rPr>
      </w:pPr>
    </w:p>
    <w:p w14:paraId="5C53B7E9" w14:textId="77777777" w:rsidR="001E7E8F" w:rsidRPr="00EA5FA7" w:rsidRDefault="001E7E8F" w:rsidP="001E7E8F">
      <w:pPr>
        <w:pStyle w:val="PL"/>
        <w:outlineLvl w:val="3"/>
        <w:rPr>
          <w:noProof w:val="0"/>
          <w:snapToGrid w:val="0"/>
        </w:rPr>
      </w:pPr>
      <w:r w:rsidRPr="00EA5FA7">
        <w:rPr>
          <w:noProof w:val="0"/>
          <w:snapToGrid w:val="0"/>
        </w:rPr>
        <w:t>-- X</w:t>
      </w:r>
    </w:p>
    <w:p w14:paraId="12C34FD2" w14:textId="77777777" w:rsidR="001E7E8F" w:rsidRPr="00EA5FA7" w:rsidRDefault="001E7E8F" w:rsidP="001E7E8F">
      <w:pPr>
        <w:pStyle w:val="PL"/>
        <w:rPr>
          <w:noProof w:val="0"/>
        </w:rPr>
      </w:pPr>
    </w:p>
    <w:p w14:paraId="69D9ED86" w14:textId="77777777" w:rsidR="001E7E8F" w:rsidRPr="00EA5FA7" w:rsidRDefault="001E7E8F" w:rsidP="001E7E8F">
      <w:pPr>
        <w:pStyle w:val="PL"/>
        <w:outlineLvl w:val="3"/>
        <w:rPr>
          <w:noProof w:val="0"/>
          <w:snapToGrid w:val="0"/>
        </w:rPr>
      </w:pPr>
      <w:r w:rsidRPr="00EA5FA7">
        <w:rPr>
          <w:noProof w:val="0"/>
          <w:snapToGrid w:val="0"/>
        </w:rPr>
        <w:t>-- Y</w:t>
      </w:r>
    </w:p>
    <w:p w14:paraId="687A1D65" w14:textId="77777777" w:rsidR="001E7E8F" w:rsidRPr="00EA5FA7" w:rsidRDefault="001E7E8F" w:rsidP="001E7E8F">
      <w:pPr>
        <w:pStyle w:val="PL"/>
        <w:rPr>
          <w:noProof w:val="0"/>
        </w:rPr>
      </w:pPr>
    </w:p>
    <w:p w14:paraId="2FC6A53A" w14:textId="77777777" w:rsidR="001E7E8F" w:rsidRPr="00EA5FA7" w:rsidRDefault="001E7E8F" w:rsidP="001E7E8F">
      <w:pPr>
        <w:pStyle w:val="PL"/>
        <w:outlineLvl w:val="3"/>
        <w:rPr>
          <w:noProof w:val="0"/>
          <w:snapToGrid w:val="0"/>
        </w:rPr>
      </w:pPr>
      <w:r w:rsidRPr="00EA5FA7">
        <w:rPr>
          <w:noProof w:val="0"/>
          <w:snapToGrid w:val="0"/>
        </w:rPr>
        <w:t>-- Z</w:t>
      </w:r>
    </w:p>
    <w:p w14:paraId="72BD6D5F" w14:textId="77777777" w:rsidR="001E7E8F" w:rsidRPr="00EA5FA7" w:rsidRDefault="001E7E8F" w:rsidP="001E7E8F">
      <w:pPr>
        <w:pStyle w:val="PL"/>
        <w:rPr>
          <w:noProof w:val="0"/>
          <w:snapToGrid w:val="0"/>
        </w:rPr>
      </w:pPr>
    </w:p>
    <w:p w14:paraId="6819C467" w14:textId="77777777" w:rsidR="001E7E8F" w:rsidRPr="00EA5FA7" w:rsidRDefault="001E7E8F" w:rsidP="001E7E8F">
      <w:pPr>
        <w:pStyle w:val="PL"/>
        <w:rPr>
          <w:noProof w:val="0"/>
        </w:rPr>
      </w:pPr>
      <w:r w:rsidRPr="00EA5FA7">
        <w:rPr>
          <w:noProof w:val="0"/>
        </w:rPr>
        <w:t>END</w:t>
      </w:r>
    </w:p>
    <w:p w14:paraId="3F909D07" w14:textId="77777777" w:rsidR="001E7E8F" w:rsidRPr="00EA5FA7" w:rsidRDefault="001E7E8F" w:rsidP="001E7E8F">
      <w:pPr>
        <w:pStyle w:val="PL"/>
        <w:rPr>
          <w:noProof w:val="0"/>
          <w:snapToGrid w:val="0"/>
        </w:rPr>
      </w:pPr>
      <w:r w:rsidRPr="00EA5FA7">
        <w:rPr>
          <w:noProof w:val="0"/>
          <w:snapToGrid w:val="0"/>
        </w:rPr>
        <w:t xml:space="preserve">-- ASN1STOP </w:t>
      </w:r>
    </w:p>
    <w:p w14:paraId="29E4E7D1" w14:textId="77777777" w:rsidR="001E7E8F" w:rsidRPr="00EA5FA7" w:rsidRDefault="001E7E8F" w:rsidP="001E7E8F">
      <w:pPr>
        <w:pStyle w:val="PL"/>
        <w:rPr>
          <w:noProof w:val="0"/>
        </w:rPr>
      </w:pPr>
    </w:p>
    <w:p w14:paraId="4D9E0156" w14:textId="77777777" w:rsidR="001E7E8F" w:rsidRPr="00EA5FA7" w:rsidRDefault="001E7E8F" w:rsidP="001E7E8F">
      <w:pPr>
        <w:pStyle w:val="Heading3"/>
      </w:pPr>
      <w:bookmarkStart w:id="1928" w:name="_Toc20956004"/>
      <w:bookmarkStart w:id="1929" w:name="_Toc29893130"/>
      <w:r w:rsidRPr="00EA5FA7">
        <w:t>9.4.6</w:t>
      </w:r>
      <w:r w:rsidRPr="00EA5FA7">
        <w:tab/>
        <w:t>Common Definitions</w:t>
      </w:r>
      <w:bookmarkEnd w:id="1928"/>
      <w:bookmarkEnd w:id="1929"/>
    </w:p>
    <w:p w14:paraId="41A613DD" w14:textId="77777777" w:rsidR="001E7E8F" w:rsidRPr="00EA5FA7" w:rsidRDefault="001E7E8F" w:rsidP="001E7E8F">
      <w:pPr>
        <w:pStyle w:val="PL"/>
        <w:rPr>
          <w:noProof w:val="0"/>
          <w:snapToGrid w:val="0"/>
        </w:rPr>
      </w:pPr>
      <w:r w:rsidRPr="00EA5FA7">
        <w:rPr>
          <w:noProof w:val="0"/>
          <w:snapToGrid w:val="0"/>
        </w:rPr>
        <w:t xml:space="preserve">-- ASN1START </w:t>
      </w:r>
    </w:p>
    <w:p w14:paraId="1B54D40A" w14:textId="77777777" w:rsidR="001E7E8F" w:rsidRPr="00EA5FA7" w:rsidRDefault="001E7E8F" w:rsidP="001E7E8F">
      <w:pPr>
        <w:pStyle w:val="PL"/>
        <w:rPr>
          <w:noProof w:val="0"/>
          <w:snapToGrid w:val="0"/>
        </w:rPr>
      </w:pPr>
      <w:r w:rsidRPr="00EA5FA7">
        <w:rPr>
          <w:noProof w:val="0"/>
          <w:snapToGrid w:val="0"/>
        </w:rPr>
        <w:t>-- **************************************************************</w:t>
      </w:r>
    </w:p>
    <w:p w14:paraId="20573370" w14:textId="77777777" w:rsidR="001E7E8F" w:rsidRPr="00EA5FA7" w:rsidRDefault="001E7E8F" w:rsidP="001E7E8F">
      <w:pPr>
        <w:pStyle w:val="PL"/>
        <w:rPr>
          <w:noProof w:val="0"/>
          <w:snapToGrid w:val="0"/>
        </w:rPr>
      </w:pPr>
      <w:r w:rsidRPr="00EA5FA7">
        <w:rPr>
          <w:noProof w:val="0"/>
          <w:snapToGrid w:val="0"/>
        </w:rPr>
        <w:t>--</w:t>
      </w:r>
    </w:p>
    <w:p w14:paraId="4C5D252E" w14:textId="77777777" w:rsidR="001E7E8F" w:rsidRPr="00EA5FA7" w:rsidRDefault="001E7E8F" w:rsidP="001E7E8F">
      <w:pPr>
        <w:pStyle w:val="PL"/>
        <w:rPr>
          <w:noProof w:val="0"/>
          <w:snapToGrid w:val="0"/>
        </w:rPr>
      </w:pPr>
      <w:r w:rsidRPr="00EA5FA7">
        <w:rPr>
          <w:noProof w:val="0"/>
          <w:snapToGrid w:val="0"/>
        </w:rPr>
        <w:t>-- Common definitions</w:t>
      </w:r>
    </w:p>
    <w:p w14:paraId="2C683938" w14:textId="77777777" w:rsidR="001E7E8F" w:rsidRPr="00EA5FA7" w:rsidRDefault="001E7E8F" w:rsidP="001E7E8F">
      <w:pPr>
        <w:pStyle w:val="PL"/>
        <w:rPr>
          <w:noProof w:val="0"/>
          <w:snapToGrid w:val="0"/>
        </w:rPr>
      </w:pPr>
      <w:r w:rsidRPr="00EA5FA7">
        <w:rPr>
          <w:noProof w:val="0"/>
          <w:snapToGrid w:val="0"/>
        </w:rPr>
        <w:t>--</w:t>
      </w:r>
    </w:p>
    <w:p w14:paraId="3567D536" w14:textId="77777777" w:rsidR="001E7E8F" w:rsidRPr="00EA5FA7" w:rsidRDefault="001E7E8F" w:rsidP="001E7E8F">
      <w:pPr>
        <w:pStyle w:val="PL"/>
        <w:rPr>
          <w:noProof w:val="0"/>
          <w:snapToGrid w:val="0"/>
        </w:rPr>
      </w:pPr>
      <w:r w:rsidRPr="00EA5FA7">
        <w:rPr>
          <w:noProof w:val="0"/>
          <w:snapToGrid w:val="0"/>
        </w:rPr>
        <w:t>-- **************************************************************</w:t>
      </w:r>
    </w:p>
    <w:p w14:paraId="6B6B5779" w14:textId="77777777" w:rsidR="001E7E8F" w:rsidRPr="00EA5FA7" w:rsidRDefault="001E7E8F" w:rsidP="001E7E8F">
      <w:pPr>
        <w:pStyle w:val="PL"/>
        <w:rPr>
          <w:noProof w:val="0"/>
          <w:snapToGrid w:val="0"/>
        </w:rPr>
      </w:pPr>
    </w:p>
    <w:p w14:paraId="1007BB84" w14:textId="77777777" w:rsidR="001E7E8F" w:rsidRPr="00EA5FA7" w:rsidRDefault="001E7E8F" w:rsidP="001E7E8F">
      <w:pPr>
        <w:pStyle w:val="PL"/>
        <w:rPr>
          <w:noProof w:val="0"/>
          <w:snapToGrid w:val="0"/>
        </w:rPr>
      </w:pPr>
      <w:r w:rsidRPr="00EA5FA7">
        <w:rPr>
          <w:noProof w:val="0"/>
          <w:snapToGrid w:val="0"/>
        </w:rPr>
        <w:t>F1AP-CommonDataTypes {</w:t>
      </w:r>
    </w:p>
    <w:p w14:paraId="13B1627D" w14:textId="77777777" w:rsidR="001E7E8F" w:rsidRPr="00EA5FA7" w:rsidRDefault="001E7E8F" w:rsidP="001E7E8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71C1D58" w14:textId="77777777" w:rsidR="001E7E8F" w:rsidRPr="00EA5FA7" w:rsidRDefault="001E7E8F" w:rsidP="001E7E8F">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f1ap-CommonDataTypes (3) }</w:t>
      </w:r>
    </w:p>
    <w:p w14:paraId="2C9E7AD5" w14:textId="77777777" w:rsidR="001E7E8F" w:rsidRPr="00EA5FA7" w:rsidRDefault="001E7E8F" w:rsidP="001E7E8F">
      <w:pPr>
        <w:pStyle w:val="PL"/>
        <w:rPr>
          <w:noProof w:val="0"/>
          <w:snapToGrid w:val="0"/>
        </w:rPr>
      </w:pPr>
    </w:p>
    <w:p w14:paraId="56DB0A41" w14:textId="77777777" w:rsidR="001E7E8F" w:rsidRPr="00EA5FA7" w:rsidRDefault="001E7E8F" w:rsidP="001E7E8F">
      <w:pPr>
        <w:pStyle w:val="PL"/>
        <w:rPr>
          <w:noProof w:val="0"/>
          <w:snapToGrid w:val="0"/>
        </w:rPr>
      </w:pPr>
      <w:r w:rsidRPr="00EA5FA7">
        <w:rPr>
          <w:noProof w:val="0"/>
          <w:snapToGrid w:val="0"/>
        </w:rPr>
        <w:t xml:space="preserve">DEFINITIONS AUTOMATIC TAGS ::= </w:t>
      </w:r>
    </w:p>
    <w:p w14:paraId="2C254764" w14:textId="77777777" w:rsidR="001E7E8F" w:rsidRPr="00EA5FA7" w:rsidRDefault="001E7E8F" w:rsidP="001E7E8F">
      <w:pPr>
        <w:pStyle w:val="PL"/>
        <w:rPr>
          <w:noProof w:val="0"/>
          <w:snapToGrid w:val="0"/>
        </w:rPr>
      </w:pPr>
    </w:p>
    <w:p w14:paraId="2D3090C2" w14:textId="77777777" w:rsidR="001E7E8F" w:rsidRPr="00EA5FA7" w:rsidRDefault="001E7E8F" w:rsidP="001E7E8F">
      <w:pPr>
        <w:pStyle w:val="PL"/>
        <w:rPr>
          <w:noProof w:val="0"/>
          <w:snapToGrid w:val="0"/>
        </w:rPr>
      </w:pPr>
      <w:r w:rsidRPr="00EA5FA7">
        <w:rPr>
          <w:noProof w:val="0"/>
          <w:snapToGrid w:val="0"/>
        </w:rPr>
        <w:t>BEGIN</w:t>
      </w:r>
    </w:p>
    <w:p w14:paraId="3B2E3C9E" w14:textId="77777777" w:rsidR="001E7E8F" w:rsidRPr="00EA5FA7" w:rsidRDefault="001E7E8F" w:rsidP="001E7E8F">
      <w:pPr>
        <w:pStyle w:val="PL"/>
        <w:rPr>
          <w:noProof w:val="0"/>
          <w:snapToGrid w:val="0"/>
        </w:rPr>
      </w:pPr>
    </w:p>
    <w:p w14:paraId="77D84094" w14:textId="77777777" w:rsidR="001E7E8F" w:rsidRPr="00EA5FA7" w:rsidRDefault="001E7E8F" w:rsidP="001E7E8F">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3E325D09" w14:textId="77777777" w:rsidR="001E7E8F" w:rsidRPr="00EA5FA7" w:rsidRDefault="001E7E8F" w:rsidP="001E7E8F">
      <w:pPr>
        <w:pStyle w:val="PL"/>
        <w:rPr>
          <w:noProof w:val="0"/>
          <w:snapToGrid w:val="0"/>
        </w:rPr>
      </w:pPr>
    </w:p>
    <w:p w14:paraId="2D27F212" w14:textId="77777777" w:rsidR="001E7E8F" w:rsidRPr="00EA5FA7" w:rsidRDefault="001E7E8F" w:rsidP="001E7E8F">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07E612C" w14:textId="77777777" w:rsidR="001E7E8F" w:rsidRPr="00EA5FA7" w:rsidRDefault="001E7E8F" w:rsidP="001E7E8F">
      <w:pPr>
        <w:pStyle w:val="PL"/>
        <w:rPr>
          <w:noProof w:val="0"/>
          <w:snapToGrid w:val="0"/>
        </w:rPr>
      </w:pPr>
    </w:p>
    <w:p w14:paraId="3B62BD83" w14:textId="77777777" w:rsidR="001E7E8F" w:rsidRPr="00EA5FA7" w:rsidRDefault="001E7E8F" w:rsidP="001E7E8F">
      <w:pPr>
        <w:pStyle w:val="PL"/>
        <w:rPr>
          <w:noProof w:val="0"/>
          <w:snapToGrid w:val="0"/>
        </w:rPr>
      </w:pPr>
      <w:proofErr w:type="spellStart"/>
      <w:r w:rsidRPr="00EA5FA7">
        <w:rPr>
          <w:noProof w:val="0"/>
          <w:snapToGrid w:val="0"/>
        </w:rPr>
        <w:t>PrivateIE</w:t>
      </w:r>
      <w:proofErr w:type="spellEnd"/>
      <w:r w:rsidRPr="00EA5FA7">
        <w:rPr>
          <w:noProof w:val="0"/>
          <w:snapToGrid w:val="0"/>
        </w:rPr>
        <w:t>-ID</w:t>
      </w:r>
      <w:r w:rsidRPr="00EA5FA7">
        <w:rPr>
          <w:noProof w:val="0"/>
          <w:snapToGrid w:val="0"/>
        </w:rPr>
        <w:tab/>
        <w:t>::= CHOICE {</w:t>
      </w:r>
    </w:p>
    <w:p w14:paraId="560D0D0D" w14:textId="77777777" w:rsidR="001E7E8F" w:rsidRPr="00EA5FA7" w:rsidRDefault="001E7E8F" w:rsidP="001E7E8F">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DBA89FB" w14:textId="77777777" w:rsidR="001E7E8F" w:rsidRPr="00EA5FA7" w:rsidRDefault="001E7E8F" w:rsidP="001E7E8F">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084C4F5C" w14:textId="77777777" w:rsidR="001E7E8F" w:rsidRPr="00EA5FA7" w:rsidRDefault="001E7E8F" w:rsidP="001E7E8F">
      <w:pPr>
        <w:pStyle w:val="PL"/>
        <w:rPr>
          <w:noProof w:val="0"/>
          <w:snapToGrid w:val="0"/>
        </w:rPr>
      </w:pPr>
      <w:r w:rsidRPr="00EA5FA7">
        <w:rPr>
          <w:noProof w:val="0"/>
          <w:snapToGrid w:val="0"/>
        </w:rPr>
        <w:t>}</w:t>
      </w:r>
    </w:p>
    <w:p w14:paraId="728D227C" w14:textId="77777777" w:rsidR="001E7E8F" w:rsidRPr="00EA5FA7" w:rsidRDefault="001E7E8F" w:rsidP="001E7E8F">
      <w:pPr>
        <w:pStyle w:val="PL"/>
        <w:rPr>
          <w:noProof w:val="0"/>
          <w:snapToGrid w:val="0"/>
        </w:rPr>
      </w:pPr>
    </w:p>
    <w:p w14:paraId="2B70D361" w14:textId="77777777" w:rsidR="001E7E8F" w:rsidRPr="00EA5FA7" w:rsidRDefault="001E7E8F" w:rsidP="001E7E8F">
      <w:pPr>
        <w:pStyle w:val="PL"/>
        <w:rPr>
          <w:noProof w:val="0"/>
          <w:snapToGrid w:val="0"/>
        </w:rPr>
      </w:pPr>
      <w:proofErr w:type="spellStart"/>
      <w:r w:rsidRPr="00EA5FA7">
        <w:rPr>
          <w:noProof w:val="0"/>
          <w:snapToGrid w:val="0"/>
        </w:rPr>
        <w:t>ProcedureCode</w:t>
      </w:r>
      <w:proofErr w:type="spellEnd"/>
      <w:r w:rsidRPr="00EA5FA7">
        <w:rPr>
          <w:noProof w:val="0"/>
          <w:snapToGrid w:val="0"/>
        </w:rPr>
        <w:tab/>
      </w:r>
      <w:r w:rsidRPr="00EA5FA7">
        <w:rPr>
          <w:noProof w:val="0"/>
          <w:snapToGrid w:val="0"/>
        </w:rPr>
        <w:tab/>
        <w:t>::= INTEGER (0..255)</w:t>
      </w:r>
    </w:p>
    <w:p w14:paraId="2269EC1C" w14:textId="77777777" w:rsidR="001E7E8F" w:rsidRPr="00EA5FA7" w:rsidRDefault="001E7E8F" w:rsidP="001E7E8F">
      <w:pPr>
        <w:pStyle w:val="PL"/>
        <w:rPr>
          <w:noProof w:val="0"/>
          <w:snapToGrid w:val="0"/>
        </w:rPr>
      </w:pPr>
    </w:p>
    <w:p w14:paraId="5493A6AB" w14:textId="77777777" w:rsidR="001E7E8F" w:rsidRPr="00EA5FA7" w:rsidRDefault="001E7E8F" w:rsidP="001E7E8F">
      <w:pPr>
        <w:pStyle w:val="PL"/>
      </w:pPr>
      <w:r w:rsidRPr="00EA5FA7">
        <w:t>ProtocolExtensionID</w:t>
      </w:r>
      <w:r w:rsidRPr="00EA5FA7">
        <w:tab/>
        <w:t>::= INTEGER (0..65535)</w:t>
      </w:r>
    </w:p>
    <w:p w14:paraId="3F6DC650" w14:textId="77777777" w:rsidR="001E7E8F" w:rsidRPr="00EA5FA7" w:rsidRDefault="001E7E8F" w:rsidP="001E7E8F">
      <w:pPr>
        <w:pStyle w:val="PL"/>
      </w:pPr>
    </w:p>
    <w:p w14:paraId="715DBCE2" w14:textId="77777777" w:rsidR="001E7E8F" w:rsidRPr="00EA5FA7" w:rsidRDefault="001E7E8F" w:rsidP="001E7E8F">
      <w:pPr>
        <w:pStyle w:val="PL"/>
      </w:pPr>
      <w:r w:rsidRPr="00EA5FA7">
        <w:t>ProtocolIE-ID</w:t>
      </w:r>
      <w:r w:rsidRPr="00EA5FA7">
        <w:tab/>
      </w:r>
      <w:r w:rsidRPr="00EA5FA7">
        <w:tab/>
        <w:t>::= INTEGER (0..65535)</w:t>
      </w:r>
    </w:p>
    <w:p w14:paraId="3424116E" w14:textId="77777777" w:rsidR="001E7E8F" w:rsidRPr="00EA5FA7" w:rsidRDefault="001E7E8F" w:rsidP="001E7E8F">
      <w:pPr>
        <w:pStyle w:val="PL"/>
      </w:pPr>
    </w:p>
    <w:p w14:paraId="66BD6F04" w14:textId="77777777" w:rsidR="001E7E8F" w:rsidRPr="00EA5FA7" w:rsidRDefault="001E7E8F" w:rsidP="001E7E8F">
      <w:pPr>
        <w:pStyle w:val="PL"/>
        <w:rPr>
          <w:noProof w:val="0"/>
          <w:snapToGrid w:val="0"/>
        </w:rPr>
      </w:pPr>
      <w:proofErr w:type="spellStart"/>
      <w:r w:rsidRPr="00EA5FA7">
        <w:rPr>
          <w:noProof w:val="0"/>
          <w:snapToGrid w:val="0"/>
        </w:rPr>
        <w:t>TriggeringMessage</w:t>
      </w:r>
      <w:proofErr w:type="spellEnd"/>
      <w:r w:rsidRPr="00EA5FA7">
        <w:rPr>
          <w:noProof w:val="0"/>
          <w:snapToGrid w:val="0"/>
        </w:rPr>
        <w:tab/>
        <w:t>::= ENUMERATED { initiating-message, successful-outcome, unsuccessful-outcome }</w:t>
      </w:r>
    </w:p>
    <w:p w14:paraId="0C58E64A" w14:textId="77777777" w:rsidR="001E7E8F" w:rsidRPr="00EA5FA7" w:rsidRDefault="001E7E8F" w:rsidP="001E7E8F">
      <w:pPr>
        <w:pStyle w:val="PL"/>
        <w:rPr>
          <w:noProof w:val="0"/>
          <w:snapToGrid w:val="0"/>
        </w:rPr>
      </w:pPr>
    </w:p>
    <w:p w14:paraId="498765B2" w14:textId="77777777" w:rsidR="001E7E8F" w:rsidRPr="00EA5FA7" w:rsidRDefault="001E7E8F" w:rsidP="001E7E8F">
      <w:pPr>
        <w:pStyle w:val="PL"/>
        <w:rPr>
          <w:noProof w:val="0"/>
          <w:snapToGrid w:val="0"/>
        </w:rPr>
      </w:pPr>
      <w:r w:rsidRPr="00EA5FA7">
        <w:rPr>
          <w:noProof w:val="0"/>
          <w:snapToGrid w:val="0"/>
        </w:rPr>
        <w:t>END</w:t>
      </w:r>
    </w:p>
    <w:p w14:paraId="6A553C12" w14:textId="77777777" w:rsidR="001E7E8F" w:rsidRPr="00EA5FA7" w:rsidRDefault="001E7E8F" w:rsidP="001E7E8F">
      <w:pPr>
        <w:pStyle w:val="PL"/>
        <w:rPr>
          <w:noProof w:val="0"/>
          <w:snapToGrid w:val="0"/>
        </w:rPr>
      </w:pPr>
      <w:r w:rsidRPr="00EA5FA7">
        <w:rPr>
          <w:noProof w:val="0"/>
          <w:snapToGrid w:val="0"/>
        </w:rPr>
        <w:t xml:space="preserve">-- ASN1STOP </w:t>
      </w:r>
    </w:p>
    <w:p w14:paraId="62EE79A5" w14:textId="77777777" w:rsidR="001E7E8F" w:rsidRPr="00EA5FA7" w:rsidRDefault="001E7E8F" w:rsidP="001E7E8F">
      <w:pPr>
        <w:pStyle w:val="PL"/>
        <w:rPr>
          <w:noProof w:val="0"/>
          <w:snapToGrid w:val="0"/>
        </w:rPr>
      </w:pPr>
    </w:p>
    <w:p w14:paraId="71BD997D" w14:textId="77777777" w:rsidR="001E7E8F" w:rsidRPr="00EA5FA7" w:rsidRDefault="001E7E8F" w:rsidP="001E7E8F">
      <w:pPr>
        <w:pStyle w:val="Heading3"/>
      </w:pPr>
      <w:bookmarkStart w:id="1930" w:name="_Toc20956005"/>
      <w:bookmarkStart w:id="1931" w:name="_Toc29893131"/>
      <w:r w:rsidRPr="00EA5FA7">
        <w:t>9.4.7</w:t>
      </w:r>
      <w:r w:rsidRPr="00EA5FA7">
        <w:tab/>
        <w:t>Constant Definitions</w:t>
      </w:r>
      <w:bookmarkEnd w:id="1930"/>
      <w:bookmarkEnd w:id="1931"/>
    </w:p>
    <w:p w14:paraId="11B6357E" w14:textId="77777777" w:rsidR="001E7E8F" w:rsidRPr="00EA5FA7" w:rsidRDefault="001E7E8F" w:rsidP="001E7E8F">
      <w:pPr>
        <w:pStyle w:val="PL"/>
        <w:rPr>
          <w:noProof w:val="0"/>
          <w:snapToGrid w:val="0"/>
        </w:rPr>
      </w:pPr>
      <w:r w:rsidRPr="00EA5FA7">
        <w:rPr>
          <w:noProof w:val="0"/>
          <w:snapToGrid w:val="0"/>
        </w:rPr>
        <w:t xml:space="preserve">-- ASN1START </w:t>
      </w:r>
    </w:p>
    <w:p w14:paraId="162ED79A" w14:textId="77777777" w:rsidR="001E7E8F" w:rsidRPr="00EA5FA7" w:rsidRDefault="001E7E8F" w:rsidP="001E7E8F">
      <w:pPr>
        <w:pStyle w:val="PL"/>
        <w:rPr>
          <w:noProof w:val="0"/>
          <w:snapToGrid w:val="0"/>
        </w:rPr>
      </w:pPr>
      <w:r w:rsidRPr="00EA5FA7">
        <w:rPr>
          <w:noProof w:val="0"/>
          <w:snapToGrid w:val="0"/>
        </w:rPr>
        <w:t>-- **************************************************************</w:t>
      </w:r>
    </w:p>
    <w:p w14:paraId="1E11E499" w14:textId="77777777" w:rsidR="001E7E8F" w:rsidRPr="00EA5FA7" w:rsidRDefault="001E7E8F" w:rsidP="001E7E8F">
      <w:pPr>
        <w:pStyle w:val="PL"/>
        <w:rPr>
          <w:noProof w:val="0"/>
          <w:snapToGrid w:val="0"/>
        </w:rPr>
      </w:pPr>
      <w:r w:rsidRPr="00EA5FA7">
        <w:rPr>
          <w:noProof w:val="0"/>
          <w:snapToGrid w:val="0"/>
        </w:rPr>
        <w:t>--</w:t>
      </w:r>
    </w:p>
    <w:p w14:paraId="2F7B7728" w14:textId="77777777" w:rsidR="001E7E8F" w:rsidRPr="00EA5FA7" w:rsidRDefault="001E7E8F" w:rsidP="001E7E8F">
      <w:pPr>
        <w:pStyle w:val="PL"/>
        <w:rPr>
          <w:noProof w:val="0"/>
          <w:snapToGrid w:val="0"/>
        </w:rPr>
      </w:pPr>
      <w:r w:rsidRPr="00EA5FA7">
        <w:rPr>
          <w:noProof w:val="0"/>
          <w:snapToGrid w:val="0"/>
        </w:rPr>
        <w:t>-- Constant definitions</w:t>
      </w:r>
    </w:p>
    <w:p w14:paraId="2E970E80" w14:textId="77777777" w:rsidR="001E7E8F" w:rsidRPr="00EA5FA7" w:rsidRDefault="001E7E8F" w:rsidP="001E7E8F">
      <w:pPr>
        <w:pStyle w:val="PL"/>
        <w:rPr>
          <w:noProof w:val="0"/>
          <w:snapToGrid w:val="0"/>
        </w:rPr>
      </w:pPr>
      <w:r w:rsidRPr="00EA5FA7">
        <w:rPr>
          <w:noProof w:val="0"/>
          <w:snapToGrid w:val="0"/>
        </w:rPr>
        <w:t>--</w:t>
      </w:r>
    </w:p>
    <w:p w14:paraId="74141D96" w14:textId="77777777" w:rsidR="001E7E8F" w:rsidRPr="00EA5FA7" w:rsidRDefault="001E7E8F" w:rsidP="001E7E8F">
      <w:pPr>
        <w:pStyle w:val="PL"/>
        <w:rPr>
          <w:noProof w:val="0"/>
          <w:snapToGrid w:val="0"/>
        </w:rPr>
      </w:pPr>
      <w:r w:rsidRPr="00EA5FA7">
        <w:rPr>
          <w:noProof w:val="0"/>
          <w:snapToGrid w:val="0"/>
        </w:rPr>
        <w:t>-- **************************************************************</w:t>
      </w:r>
    </w:p>
    <w:p w14:paraId="42C00292" w14:textId="77777777" w:rsidR="001E7E8F" w:rsidRPr="00EA5FA7" w:rsidRDefault="001E7E8F" w:rsidP="001E7E8F">
      <w:pPr>
        <w:pStyle w:val="PL"/>
        <w:rPr>
          <w:noProof w:val="0"/>
          <w:snapToGrid w:val="0"/>
        </w:rPr>
      </w:pPr>
    </w:p>
    <w:p w14:paraId="5B2F7746" w14:textId="77777777" w:rsidR="001E7E8F" w:rsidRPr="00EA5FA7" w:rsidRDefault="001E7E8F" w:rsidP="001E7E8F">
      <w:pPr>
        <w:pStyle w:val="PL"/>
        <w:rPr>
          <w:noProof w:val="0"/>
          <w:snapToGrid w:val="0"/>
        </w:rPr>
      </w:pPr>
      <w:r w:rsidRPr="00EA5FA7">
        <w:rPr>
          <w:noProof w:val="0"/>
          <w:snapToGrid w:val="0"/>
        </w:rPr>
        <w:t xml:space="preserve">F1AP-Constants { </w:t>
      </w:r>
    </w:p>
    <w:p w14:paraId="46FFA946" w14:textId="77777777" w:rsidR="001E7E8F" w:rsidRPr="00EA5FA7" w:rsidRDefault="001E7E8F" w:rsidP="001E7E8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90DAB09" w14:textId="77777777" w:rsidR="001E7E8F" w:rsidRPr="00EA5FA7" w:rsidRDefault="001E7E8F" w:rsidP="001E7E8F">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7C67527B" w14:textId="77777777" w:rsidR="001E7E8F" w:rsidRPr="00EA5FA7" w:rsidRDefault="001E7E8F" w:rsidP="001E7E8F">
      <w:pPr>
        <w:pStyle w:val="PL"/>
        <w:rPr>
          <w:noProof w:val="0"/>
          <w:snapToGrid w:val="0"/>
        </w:rPr>
      </w:pPr>
    </w:p>
    <w:p w14:paraId="22D42D33" w14:textId="77777777" w:rsidR="001E7E8F" w:rsidRPr="00EA5FA7" w:rsidRDefault="001E7E8F" w:rsidP="001E7E8F">
      <w:pPr>
        <w:pStyle w:val="PL"/>
        <w:rPr>
          <w:noProof w:val="0"/>
          <w:snapToGrid w:val="0"/>
        </w:rPr>
      </w:pPr>
      <w:r w:rsidRPr="00EA5FA7">
        <w:rPr>
          <w:noProof w:val="0"/>
          <w:snapToGrid w:val="0"/>
        </w:rPr>
        <w:t xml:space="preserve">DEFINITIONS AUTOMATIC TAGS ::= </w:t>
      </w:r>
    </w:p>
    <w:p w14:paraId="40D6C263" w14:textId="77777777" w:rsidR="001E7E8F" w:rsidRPr="00EA5FA7" w:rsidRDefault="001E7E8F" w:rsidP="001E7E8F">
      <w:pPr>
        <w:pStyle w:val="PL"/>
        <w:rPr>
          <w:noProof w:val="0"/>
          <w:snapToGrid w:val="0"/>
        </w:rPr>
      </w:pPr>
    </w:p>
    <w:p w14:paraId="09EC2709" w14:textId="77777777" w:rsidR="001E7E8F" w:rsidRPr="00EA5FA7" w:rsidRDefault="001E7E8F" w:rsidP="001E7E8F">
      <w:pPr>
        <w:pStyle w:val="PL"/>
        <w:rPr>
          <w:noProof w:val="0"/>
          <w:snapToGrid w:val="0"/>
        </w:rPr>
      </w:pPr>
      <w:r w:rsidRPr="00EA5FA7">
        <w:rPr>
          <w:noProof w:val="0"/>
          <w:snapToGrid w:val="0"/>
        </w:rPr>
        <w:t>BEGIN</w:t>
      </w:r>
    </w:p>
    <w:p w14:paraId="43A23A4B" w14:textId="77777777" w:rsidR="001E7E8F" w:rsidRPr="00EA5FA7" w:rsidRDefault="001E7E8F" w:rsidP="001E7E8F">
      <w:pPr>
        <w:pStyle w:val="PL"/>
        <w:rPr>
          <w:noProof w:val="0"/>
          <w:snapToGrid w:val="0"/>
        </w:rPr>
      </w:pPr>
    </w:p>
    <w:p w14:paraId="41A327A9" w14:textId="77777777" w:rsidR="001E7E8F" w:rsidRPr="00EA5FA7" w:rsidRDefault="001E7E8F" w:rsidP="001E7E8F">
      <w:pPr>
        <w:pStyle w:val="PL"/>
        <w:rPr>
          <w:noProof w:val="0"/>
          <w:snapToGrid w:val="0"/>
        </w:rPr>
      </w:pPr>
      <w:r w:rsidRPr="00EA5FA7">
        <w:rPr>
          <w:noProof w:val="0"/>
          <w:snapToGrid w:val="0"/>
        </w:rPr>
        <w:t>-- **************************************************************</w:t>
      </w:r>
    </w:p>
    <w:p w14:paraId="2B35651F" w14:textId="77777777" w:rsidR="001E7E8F" w:rsidRPr="00EA5FA7" w:rsidRDefault="001E7E8F" w:rsidP="001E7E8F">
      <w:pPr>
        <w:pStyle w:val="PL"/>
        <w:rPr>
          <w:noProof w:val="0"/>
          <w:snapToGrid w:val="0"/>
        </w:rPr>
      </w:pPr>
      <w:r w:rsidRPr="00EA5FA7">
        <w:rPr>
          <w:noProof w:val="0"/>
          <w:snapToGrid w:val="0"/>
        </w:rPr>
        <w:t>--</w:t>
      </w:r>
    </w:p>
    <w:p w14:paraId="3A75313A" w14:textId="77777777" w:rsidR="001E7E8F" w:rsidRPr="00EA5FA7" w:rsidRDefault="001E7E8F" w:rsidP="001E7E8F">
      <w:pPr>
        <w:pStyle w:val="PL"/>
        <w:rPr>
          <w:noProof w:val="0"/>
          <w:snapToGrid w:val="0"/>
        </w:rPr>
      </w:pPr>
      <w:r w:rsidRPr="00EA5FA7">
        <w:rPr>
          <w:noProof w:val="0"/>
          <w:snapToGrid w:val="0"/>
        </w:rPr>
        <w:t>-- IE parameter types from other modules.</w:t>
      </w:r>
    </w:p>
    <w:p w14:paraId="3CEE452E" w14:textId="77777777" w:rsidR="001E7E8F" w:rsidRPr="00EA5FA7" w:rsidRDefault="001E7E8F" w:rsidP="001E7E8F">
      <w:pPr>
        <w:pStyle w:val="PL"/>
        <w:rPr>
          <w:noProof w:val="0"/>
          <w:snapToGrid w:val="0"/>
        </w:rPr>
      </w:pPr>
      <w:r w:rsidRPr="00EA5FA7">
        <w:rPr>
          <w:noProof w:val="0"/>
          <w:snapToGrid w:val="0"/>
        </w:rPr>
        <w:t>--</w:t>
      </w:r>
    </w:p>
    <w:p w14:paraId="1BE0B7A6" w14:textId="77777777" w:rsidR="001E7E8F" w:rsidRPr="00EA5FA7" w:rsidRDefault="001E7E8F" w:rsidP="001E7E8F">
      <w:pPr>
        <w:pStyle w:val="PL"/>
        <w:rPr>
          <w:noProof w:val="0"/>
          <w:snapToGrid w:val="0"/>
        </w:rPr>
      </w:pPr>
      <w:r w:rsidRPr="00EA5FA7">
        <w:rPr>
          <w:noProof w:val="0"/>
          <w:snapToGrid w:val="0"/>
        </w:rPr>
        <w:t>-- **************************************************************</w:t>
      </w:r>
    </w:p>
    <w:p w14:paraId="16F22F27" w14:textId="77777777" w:rsidR="001E7E8F" w:rsidRPr="00EA5FA7" w:rsidRDefault="001E7E8F" w:rsidP="001E7E8F">
      <w:pPr>
        <w:pStyle w:val="PL"/>
        <w:rPr>
          <w:noProof w:val="0"/>
          <w:snapToGrid w:val="0"/>
        </w:rPr>
      </w:pPr>
    </w:p>
    <w:p w14:paraId="6407A875" w14:textId="77777777" w:rsidR="001E7E8F" w:rsidRPr="00EA5FA7" w:rsidRDefault="001E7E8F" w:rsidP="001E7E8F">
      <w:pPr>
        <w:pStyle w:val="PL"/>
        <w:rPr>
          <w:noProof w:val="0"/>
        </w:rPr>
      </w:pPr>
      <w:r w:rsidRPr="00EA5FA7">
        <w:rPr>
          <w:noProof w:val="0"/>
        </w:rPr>
        <w:lastRenderedPageBreak/>
        <w:t>IMPORTS</w:t>
      </w:r>
    </w:p>
    <w:p w14:paraId="14D680AD" w14:textId="77777777" w:rsidR="001E7E8F" w:rsidRPr="00EA5FA7" w:rsidRDefault="001E7E8F" w:rsidP="001E7E8F">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04131D1B" w14:textId="77777777" w:rsidR="001E7E8F" w:rsidRPr="00EA5FA7" w:rsidRDefault="001E7E8F" w:rsidP="001E7E8F">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C504762" w14:textId="77777777" w:rsidR="001E7E8F" w:rsidRPr="00EA5FA7" w:rsidRDefault="001E7E8F" w:rsidP="001E7E8F">
      <w:pPr>
        <w:pStyle w:val="PL"/>
        <w:rPr>
          <w:noProof w:val="0"/>
        </w:rPr>
      </w:pPr>
    </w:p>
    <w:p w14:paraId="5ECF6BBE" w14:textId="77777777" w:rsidR="001E7E8F" w:rsidRPr="00EA5FA7" w:rsidRDefault="001E7E8F" w:rsidP="001E7E8F">
      <w:pPr>
        <w:pStyle w:val="PL"/>
        <w:rPr>
          <w:noProof w:val="0"/>
        </w:rPr>
      </w:pPr>
      <w:r w:rsidRPr="00EA5FA7">
        <w:rPr>
          <w:noProof w:val="0"/>
        </w:rPr>
        <w:t>FROM F1AP-CommonDataTypes;</w:t>
      </w:r>
    </w:p>
    <w:p w14:paraId="56653CA7" w14:textId="77777777" w:rsidR="001E7E8F" w:rsidRPr="00EA5FA7" w:rsidRDefault="001E7E8F" w:rsidP="001E7E8F">
      <w:pPr>
        <w:pStyle w:val="PL"/>
        <w:rPr>
          <w:noProof w:val="0"/>
          <w:snapToGrid w:val="0"/>
        </w:rPr>
      </w:pPr>
    </w:p>
    <w:p w14:paraId="04D4AA57" w14:textId="77777777" w:rsidR="001E7E8F" w:rsidRPr="00EA5FA7" w:rsidRDefault="001E7E8F" w:rsidP="001E7E8F">
      <w:pPr>
        <w:pStyle w:val="PL"/>
        <w:rPr>
          <w:noProof w:val="0"/>
          <w:snapToGrid w:val="0"/>
        </w:rPr>
      </w:pPr>
    </w:p>
    <w:p w14:paraId="6D976CA5" w14:textId="77777777" w:rsidR="001E7E8F" w:rsidRPr="00EA5FA7" w:rsidRDefault="001E7E8F" w:rsidP="001E7E8F">
      <w:pPr>
        <w:pStyle w:val="PL"/>
        <w:rPr>
          <w:noProof w:val="0"/>
          <w:snapToGrid w:val="0"/>
        </w:rPr>
      </w:pPr>
      <w:r w:rsidRPr="00EA5FA7">
        <w:rPr>
          <w:noProof w:val="0"/>
          <w:snapToGrid w:val="0"/>
        </w:rPr>
        <w:t>-- **************************************************************</w:t>
      </w:r>
    </w:p>
    <w:p w14:paraId="652FFA1D" w14:textId="77777777" w:rsidR="001E7E8F" w:rsidRPr="00EA5FA7" w:rsidRDefault="001E7E8F" w:rsidP="001E7E8F">
      <w:pPr>
        <w:pStyle w:val="PL"/>
        <w:rPr>
          <w:noProof w:val="0"/>
          <w:snapToGrid w:val="0"/>
        </w:rPr>
      </w:pPr>
      <w:r w:rsidRPr="00EA5FA7">
        <w:rPr>
          <w:noProof w:val="0"/>
          <w:snapToGrid w:val="0"/>
        </w:rPr>
        <w:t>--</w:t>
      </w:r>
    </w:p>
    <w:p w14:paraId="7C9B1441" w14:textId="77777777" w:rsidR="001E7E8F" w:rsidRPr="00EA5FA7" w:rsidRDefault="001E7E8F" w:rsidP="001E7E8F">
      <w:pPr>
        <w:pStyle w:val="PL"/>
        <w:outlineLvl w:val="3"/>
        <w:rPr>
          <w:noProof w:val="0"/>
        </w:rPr>
      </w:pPr>
      <w:r w:rsidRPr="00EA5FA7">
        <w:rPr>
          <w:noProof w:val="0"/>
        </w:rPr>
        <w:t>-- Elementary Procedures</w:t>
      </w:r>
    </w:p>
    <w:p w14:paraId="64650D21" w14:textId="77777777" w:rsidR="001E7E8F" w:rsidRPr="00EA5FA7" w:rsidRDefault="001E7E8F" w:rsidP="001E7E8F">
      <w:pPr>
        <w:pStyle w:val="PL"/>
        <w:rPr>
          <w:noProof w:val="0"/>
          <w:snapToGrid w:val="0"/>
        </w:rPr>
      </w:pPr>
      <w:r w:rsidRPr="00EA5FA7">
        <w:rPr>
          <w:noProof w:val="0"/>
          <w:snapToGrid w:val="0"/>
        </w:rPr>
        <w:t>--</w:t>
      </w:r>
    </w:p>
    <w:p w14:paraId="13B58D39" w14:textId="77777777" w:rsidR="001E7E8F" w:rsidRPr="00EA5FA7" w:rsidRDefault="001E7E8F" w:rsidP="001E7E8F">
      <w:pPr>
        <w:pStyle w:val="PL"/>
        <w:rPr>
          <w:noProof w:val="0"/>
          <w:snapToGrid w:val="0"/>
        </w:rPr>
      </w:pPr>
      <w:r w:rsidRPr="00EA5FA7">
        <w:rPr>
          <w:noProof w:val="0"/>
          <w:snapToGrid w:val="0"/>
        </w:rPr>
        <w:t>-- **************************************************************</w:t>
      </w:r>
    </w:p>
    <w:p w14:paraId="36F77C34" w14:textId="77777777" w:rsidR="001E7E8F" w:rsidRPr="00EA5FA7" w:rsidRDefault="001E7E8F" w:rsidP="001E7E8F">
      <w:pPr>
        <w:pStyle w:val="PL"/>
        <w:rPr>
          <w:noProof w:val="0"/>
          <w:snapToGrid w:val="0"/>
        </w:rPr>
      </w:pPr>
    </w:p>
    <w:p w14:paraId="4F64AF15" w14:textId="77777777" w:rsidR="001E7E8F" w:rsidRPr="00EA5FA7" w:rsidRDefault="001E7E8F" w:rsidP="001E7E8F">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649D8A73" w14:textId="77777777" w:rsidR="001E7E8F" w:rsidRPr="00EA5FA7" w:rsidRDefault="001E7E8F" w:rsidP="001E7E8F">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0AD5451B"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32C8E2CB"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5FB1523F"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30AD262F"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7D9EB71B"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4CE38570"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4F82F2A0"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6DA2D544"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1ADC762F"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16AEB2E2"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4711385B"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7AABD3FF"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2CF0CEC8" w14:textId="77777777" w:rsidR="001E7E8F" w:rsidRPr="00EA5FA7" w:rsidRDefault="001E7E8F" w:rsidP="001E7E8F">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2D398CEC" w14:textId="77777777" w:rsidR="001E7E8F" w:rsidRPr="00EA5FA7" w:rsidRDefault="001E7E8F" w:rsidP="001E7E8F">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3E01167" w14:textId="77777777" w:rsidR="001E7E8F" w:rsidRPr="00EA5FA7" w:rsidRDefault="001E7E8F" w:rsidP="001E7E8F">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60863D4" w14:textId="77777777" w:rsidR="001E7E8F" w:rsidRPr="00EA5FA7" w:rsidRDefault="001E7E8F" w:rsidP="001E7E8F">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AEA7376" w14:textId="77777777" w:rsidR="001E7E8F" w:rsidRPr="00EA5FA7" w:rsidRDefault="001E7E8F" w:rsidP="001E7E8F">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6F5C5F97" w14:textId="77777777" w:rsidR="001E7E8F" w:rsidRPr="00EA5FA7" w:rsidRDefault="001E7E8F" w:rsidP="001E7E8F">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5CC0902" w14:textId="77777777" w:rsidR="001E7E8F" w:rsidRPr="00EA5FA7" w:rsidRDefault="001E7E8F" w:rsidP="001E7E8F">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F8273F5" w14:textId="77777777" w:rsidR="001E7E8F" w:rsidRPr="00EA5FA7" w:rsidRDefault="001E7E8F" w:rsidP="001E7E8F">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AA75CDE" w14:textId="77777777" w:rsidR="001E7E8F" w:rsidRPr="00EA5FA7" w:rsidRDefault="001E7E8F" w:rsidP="001E7E8F">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51A2627A" w14:textId="77777777" w:rsidR="001E7E8F" w:rsidRPr="00EA5FA7" w:rsidRDefault="001E7E8F" w:rsidP="001E7E8F">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5DA8B424" w14:textId="77777777" w:rsidR="001E7E8F" w:rsidRPr="00EA5FA7" w:rsidRDefault="001E7E8F" w:rsidP="001E7E8F">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C13B068" w14:textId="77777777" w:rsidR="001E7E8F" w:rsidRPr="00EA5FA7" w:rsidRDefault="001E7E8F" w:rsidP="001E7E8F">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A634BC5" w14:textId="77777777" w:rsidR="001E7E8F" w:rsidRPr="00EA5FA7" w:rsidRDefault="001E7E8F" w:rsidP="001E7E8F">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E5E6AB5"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273066B1"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6E04BFA"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65CF67B8" w14:textId="77777777" w:rsidR="001E7E8F" w:rsidRPr="00EA5FA7" w:rsidRDefault="001E7E8F" w:rsidP="001E7E8F">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60CAFCFF" w14:textId="77777777" w:rsidR="001E7E8F" w:rsidRPr="00EA5FA7" w:rsidRDefault="001E7E8F" w:rsidP="001E7E8F">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658A5D7" w14:textId="77777777" w:rsidR="001E7E8F" w:rsidRPr="00361593" w:rsidRDefault="001E7E8F" w:rsidP="001E7E8F">
      <w:pPr>
        <w:pStyle w:val="PL"/>
        <w:rPr>
          <w:ins w:id="1932" w:author="Author"/>
          <w:rFonts w:eastAsia="SimSun"/>
          <w:snapToGrid w:val="0"/>
        </w:rPr>
      </w:pPr>
      <w:ins w:id="1933"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71DF15D3" w14:textId="77777777" w:rsidR="001E7E8F" w:rsidRPr="00EA5FA7" w:rsidRDefault="001E7E8F" w:rsidP="001E7E8F">
      <w:pPr>
        <w:pStyle w:val="PL"/>
        <w:rPr>
          <w:rFonts w:eastAsia="SimSun"/>
          <w:snapToGrid w:val="0"/>
        </w:rPr>
      </w:pPr>
      <w:ins w:id="1934"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16552F00" w14:textId="77777777" w:rsidR="001E7E8F" w:rsidRPr="00EA5FA7" w:rsidRDefault="001E7E8F" w:rsidP="001E7E8F">
      <w:pPr>
        <w:pStyle w:val="PL"/>
        <w:rPr>
          <w:noProof w:val="0"/>
          <w:snapToGrid w:val="0"/>
        </w:rPr>
      </w:pPr>
    </w:p>
    <w:p w14:paraId="5CF8C37A" w14:textId="77777777" w:rsidR="001E7E8F" w:rsidRPr="00EA5FA7" w:rsidRDefault="001E7E8F" w:rsidP="001E7E8F">
      <w:pPr>
        <w:pStyle w:val="PL"/>
        <w:rPr>
          <w:noProof w:val="0"/>
          <w:snapToGrid w:val="0"/>
        </w:rPr>
      </w:pPr>
      <w:r w:rsidRPr="00EA5FA7">
        <w:rPr>
          <w:noProof w:val="0"/>
          <w:snapToGrid w:val="0"/>
        </w:rPr>
        <w:t>-- **************************************************************</w:t>
      </w:r>
    </w:p>
    <w:p w14:paraId="4E700D2A" w14:textId="77777777" w:rsidR="001E7E8F" w:rsidRPr="00EA5FA7" w:rsidRDefault="001E7E8F" w:rsidP="001E7E8F">
      <w:pPr>
        <w:pStyle w:val="PL"/>
        <w:rPr>
          <w:noProof w:val="0"/>
          <w:snapToGrid w:val="0"/>
        </w:rPr>
      </w:pPr>
      <w:r w:rsidRPr="00EA5FA7">
        <w:rPr>
          <w:noProof w:val="0"/>
          <w:snapToGrid w:val="0"/>
        </w:rPr>
        <w:t>--</w:t>
      </w:r>
    </w:p>
    <w:p w14:paraId="3BB5E909" w14:textId="77777777" w:rsidR="001E7E8F" w:rsidRPr="00EA5FA7" w:rsidRDefault="001E7E8F" w:rsidP="001E7E8F">
      <w:pPr>
        <w:pStyle w:val="PL"/>
        <w:outlineLvl w:val="3"/>
        <w:rPr>
          <w:noProof w:val="0"/>
        </w:rPr>
      </w:pPr>
      <w:r w:rsidRPr="00EA5FA7">
        <w:rPr>
          <w:noProof w:val="0"/>
          <w:snapToGrid w:val="0"/>
        </w:rPr>
        <w:t>-</w:t>
      </w:r>
      <w:r w:rsidRPr="00EA5FA7">
        <w:rPr>
          <w:noProof w:val="0"/>
        </w:rPr>
        <w:t>- Extension constants</w:t>
      </w:r>
    </w:p>
    <w:p w14:paraId="4CB9E3DF" w14:textId="77777777" w:rsidR="001E7E8F" w:rsidRPr="00EA5FA7" w:rsidRDefault="001E7E8F" w:rsidP="001E7E8F">
      <w:pPr>
        <w:pStyle w:val="PL"/>
        <w:rPr>
          <w:noProof w:val="0"/>
          <w:snapToGrid w:val="0"/>
        </w:rPr>
      </w:pPr>
      <w:r w:rsidRPr="00EA5FA7">
        <w:rPr>
          <w:noProof w:val="0"/>
          <w:snapToGrid w:val="0"/>
        </w:rPr>
        <w:t>--</w:t>
      </w:r>
    </w:p>
    <w:p w14:paraId="1267C78B" w14:textId="77777777" w:rsidR="001E7E8F" w:rsidRPr="00EA5FA7" w:rsidRDefault="001E7E8F" w:rsidP="001E7E8F">
      <w:pPr>
        <w:pStyle w:val="PL"/>
        <w:rPr>
          <w:noProof w:val="0"/>
          <w:snapToGrid w:val="0"/>
        </w:rPr>
      </w:pPr>
      <w:r w:rsidRPr="00EA5FA7">
        <w:rPr>
          <w:noProof w:val="0"/>
          <w:snapToGrid w:val="0"/>
        </w:rPr>
        <w:t>-- **************************************************************</w:t>
      </w:r>
    </w:p>
    <w:p w14:paraId="325ED7B2" w14:textId="77777777" w:rsidR="001E7E8F" w:rsidRPr="00EA5FA7" w:rsidRDefault="001E7E8F" w:rsidP="001E7E8F">
      <w:pPr>
        <w:pStyle w:val="PL"/>
        <w:rPr>
          <w:noProof w:val="0"/>
          <w:snapToGrid w:val="0"/>
        </w:rPr>
      </w:pPr>
    </w:p>
    <w:p w14:paraId="7B8583FA" w14:textId="77777777" w:rsidR="001E7E8F" w:rsidRPr="00EA5FA7" w:rsidRDefault="001E7E8F" w:rsidP="001E7E8F">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C25167D" w14:textId="77777777" w:rsidR="001E7E8F" w:rsidRPr="00EA5FA7" w:rsidRDefault="001E7E8F" w:rsidP="001E7E8F">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5DC9F3D" w14:textId="77777777" w:rsidR="001E7E8F" w:rsidRPr="00EA5FA7" w:rsidRDefault="001E7E8F" w:rsidP="001E7E8F">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BD5BB3B" w14:textId="77777777" w:rsidR="001E7E8F" w:rsidRPr="00EA5FA7" w:rsidRDefault="001E7E8F" w:rsidP="001E7E8F">
      <w:pPr>
        <w:pStyle w:val="PL"/>
        <w:rPr>
          <w:noProof w:val="0"/>
          <w:snapToGrid w:val="0"/>
        </w:rPr>
      </w:pPr>
      <w:r w:rsidRPr="00EA5FA7">
        <w:rPr>
          <w:noProof w:val="0"/>
          <w:snapToGrid w:val="0"/>
        </w:rPr>
        <w:t>-- **************************************************************</w:t>
      </w:r>
    </w:p>
    <w:p w14:paraId="117C98A2" w14:textId="77777777" w:rsidR="001E7E8F" w:rsidRPr="00EA5FA7" w:rsidRDefault="001E7E8F" w:rsidP="001E7E8F">
      <w:pPr>
        <w:pStyle w:val="PL"/>
        <w:rPr>
          <w:noProof w:val="0"/>
          <w:snapToGrid w:val="0"/>
        </w:rPr>
      </w:pPr>
      <w:r w:rsidRPr="00EA5FA7">
        <w:rPr>
          <w:noProof w:val="0"/>
          <w:snapToGrid w:val="0"/>
        </w:rPr>
        <w:t>--</w:t>
      </w:r>
    </w:p>
    <w:p w14:paraId="73F83C4A" w14:textId="77777777" w:rsidR="001E7E8F" w:rsidRPr="00EA5FA7" w:rsidRDefault="001E7E8F" w:rsidP="001E7E8F">
      <w:pPr>
        <w:pStyle w:val="PL"/>
        <w:outlineLvl w:val="3"/>
        <w:rPr>
          <w:noProof w:val="0"/>
          <w:snapToGrid w:val="0"/>
        </w:rPr>
      </w:pPr>
      <w:r w:rsidRPr="00EA5FA7">
        <w:rPr>
          <w:noProof w:val="0"/>
          <w:snapToGrid w:val="0"/>
        </w:rPr>
        <w:t>-- Lists</w:t>
      </w:r>
    </w:p>
    <w:p w14:paraId="152DE0FD" w14:textId="77777777" w:rsidR="001E7E8F" w:rsidRPr="00EA5FA7" w:rsidRDefault="001E7E8F" w:rsidP="001E7E8F">
      <w:pPr>
        <w:pStyle w:val="PL"/>
        <w:rPr>
          <w:noProof w:val="0"/>
          <w:snapToGrid w:val="0"/>
        </w:rPr>
      </w:pPr>
      <w:r w:rsidRPr="00EA5FA7">
        <w:rPr>
          <w:noProof w:val="0"/>
          <w:snapToGrid w:val="0"/>
        </w:rPr>
        <w:t>--</w:t>
      </w:r>
    </w:p>
    <w:p w14:paraId="1C1D185D" w14:textId="77777777" w:rsidR="001E7E8F" w:rsidRPr="00EA5FA7" w:rsidRDefault="001E7E8F" w:rsidP="001E7E8F">
      <w:pPr>
        <w:pStyle w:val="PL"/>
        <w:rPr>
          <w:noProof w:val="0"/>
          <w:snapToGrid w:val="0"/>
        </w:rPr>
      </w:pPr>
      <w:r w:rsidRPr="00EA5FA7">
        <w:rPr>
          <w:noProof w:val="0"/>
          <w:snapToGrid w:val="0"/>
        </w:rPr>
        <w:t>-- **************************************************************</w:t>
      </w:r>
    </w:p>
    <w:p w14:paraId="233C6215" w14:textId="77777777" w:rsidR="001E7E8F" w:rsidRPr="00EA5FA7" w:rsidRDefault="001E7E8F" w:rsidP="001E7E8F">
      <w:pPr>
        <w:pStyle w:val="PL"/>
        <w:rPr>
          <w:noProof w:val="0"/>
          <w:snapToGrid w:val="0"/>
        </w:rPr>
      </w:pPr>
    </w:p>
    <w:p w14:paraId="5E8B7F3E" w14:textId="77777777" w:rsidR="001E7E8F" w:rsidRPr="00EA5FA7" w:rsidRDefault="001E7E8F" w:rsidP="001E7E8F">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89D4F88" w14:textId="77777777" w:rsidR="001E7E8F" w:rsidRPr="00EA5FA7" w:rsidRDefault="001E7E8F" w:rsidP="001E7E8F">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600DE5D" w14:textId="77777777" w:rsidR="001E7E8F" w:rsidRPr="00EA5FA7" w:rsidRDefault="001E7E8F" w:rsidP="001E7E8F">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A5F53F9" w14:textId="77777777" w:rsidR="001E7E8F" w:rsidRPr="00EA5FA7" w:rsidRDefault="001E7E8F" w:rsidP="001E7E8F">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6256E85" w14:textId="77777777" w:rsidR="001E7E8F" w:rsidRPr="00EA5FA7" w:rsidRDefault="001E7E8F" w:rsidP="001E7E8F">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50DAFD8" w14:textId="77777777" w:rsidR="001E7E8F" w:rsidRPr="00EA5FA7" w:rsidRDefault="001E7E8F" w:rsidP="001E7E8F">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91FCEE7" w14:textId="77777777" w:rsidR="001E7E8F" w:rsidRPr="00EA5FA7" w:rsidRDefault="001E7E8F" w:rsidP="001E7E8F">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0451612B" w14:textId="77777777" w:rsidR="001E7E8F" w:rsidRPr="00EA5FA7" w:rsidRDefault="001E7E8F" w:rsidP="001E7E8F">
      <w:pPr>
        <w:pStyle w:val="PL"/>
      </w:pPr>
      <w:r w:rsidRPr="00EA5FA7">
        <w:t>maxnoofULUPTNLInformation</w:t>
      </w:r>
      <w:r w:rsidRPr="00EA5FA7">
        <w:tab/>
      </w:r>
      <w:r w:rsidRPr="00EA5FA7">
        <w:tab/>
      </w:r>
      <w:r w:rsidRPr="00EA5FA7">
        <w:tab/>
      </w:r>
      <w:r w:rsidRPr="00EA5FA7">
        <w:tab/>
        <w:t>INTEGER ::= 2</w:t>
      </w:r>
    </w:p>
    <w:p w14:paraId="41095BA7" w14:textId="77777777" w:rsidR="001E7E8F" w:rsidRPr="00EA5FA7" w:rsidRDefault="001E7E8F" w:rsidP="001E7E8F">
      <w:pPr>
        <w:pStyle w:val="PL"/>
      </w:pPr>
      <w:r w:rsidRPr="00EA5FA7">
        <w:t>maxnoofDLUPTNLInformation</w:t>
      </w:r>
      <w:r w:rsidRPr="00EA5FA7">
        <w:tab/>
      </w:r>
      <w:r w:rsidRPr="00EA5FA7">
        <w:tab/>
      </w:r>
      <w:r w:rsidRPr="00EA5FA7">
        <w:tab/>
      </w:r>
      <w:r w:rsidRPr="00EA5FA7">
        <w:tab/>
        <w:t>INTEGER ::= 2</w:t>
      </w:r>
    </w:p>
    <w:p w14:paraId="1F0DF5E1" w14:textId="77777777" w:rsidR="001E7E8F" w:rsidRPr="00EA5FA7" w:rsidRDefault="001E7E8F" w:rsidP="001E7E8F">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759E74E7" w14:textId="77777777" w:rsidR="001E7E8F" w:rsidRPr="00EA5FA7" w:rsidRDefault="001E7E8F" w:rsidP="001E7E8F">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5AF7BCA6" w14:textId="77777777" w:rsidR="001E7E8F" w:rsidRPr="00EA5FA7" w:rsidRDefault="001E7E8F" w:rsidP="001E7E8F">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D0D1A86" w14:textId="77777777" w:rsidR="001E7E8F" w:rsidRPr="00EA5FA7" w:rsidRDefault="001E7E8F" w:rsidP="001E7E8F">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2ABF67F0" w14:textId="77777777" w:rsidR="001E7E8F" w:rsidRPr="00EA5FA7" w:rsidRDefault="001E7E8F" w:rsidP="001E7E8F">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0C033357" w14:textId="77777777" w:rsidR="001E7E8F" w:rsidRPr="00EA5FA7" w:rsidRDefault="001E7E8F" w:rsidP="001E7E8F">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71D53937" w14:textId="77777777" w:rsidR="001E7E8F" w:rsidRPr="00EA5FA7" w:rsidRDefault="001E7E8F" w:rsidP="001E7E8F">
      <w:pPr>
        <w:pStyle w:val="PL"/>
        <w:rPr>
          <w:rFonts w:eastAsia="SimSun"/>
        </w:rPr>
      </w:pPr>
      <w:r w:rsidRPr="00EA5FA7">
        <w:rPr>
          <w:rFonts w:eastAsia="SimSun"/>
        </w:rPr>
        <w:lastRenderedPageBreak/>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1C00DE0E" w14:textId="77777777" w:rsidR="001E7E8F" w:rsidRPr="00EA5FA7" w:rsidRDefault="001E7E8F" w:rsidP="001E7E8F">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6853884A" w14:textId="77777777" w:rsidR="001E7E8F" w:rsidRPr="00EA5FA7" w:rsidRDefault="001E7E8F" w:rsidP="001E7E8F">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7A06A7A" w14:textId="77777777" w:rsidR="001E7E8F" w:rsidRPr="00EA5FA7" w:rsidRDefault="001E7E8F" w:rsidP="001E7E8F">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1021C43B" w14:textId="77777777" w:rsidR="001E7E8F" w:rsidRPr="00EA5FA7" w:rsidRDefault="001E7E8F" w:rsidP="001E7E8F">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7A71D336" w14:textId="77777777" w:rsidR="001E7E8F" w:rsidRPr="00EA5FA7" w:rsidRDefault="001E7E8F" w:rsidP="001E7E8F">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BC0BF44" w14:textId="77777777" w:rsidR="001E7E8F" w:rsidRPr="00EA5FA7" w:rsidRDefault="001E7E8F" w:rsidP="001E7E8F">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2C768F43" w14:textId="77777777" w:rsidR="001E7E8F" w:rsidRPr="00EA5FA7" w:rsidRDefault="001E7E8F" w:rsidP="001E7E8F">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5B62C50B" w14:textId="77777777" w:rsidR="001E7E8F" w:rsidRPr="00EA5FA7" w:rsidRDefault="001E7E8F" w:rsidP="001E7E8F">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772E30AD" w14:textId="77777777" w:rsidR="001E7E8F" w:rsidRPr="00EA5FA7" w:rsidRDefault="001E7E8F" w:rsidP="001E7E8F">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20E5C73" w14:textId="77777777" w:rsidR="001E7E8F" w:rsidRPr="00EA5FA7" w:rsidRDefault="001E7E8F" w:rsidP="001E7E8F">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3BFD8E81" w14:textId="77777777" w:rsidR="001E7E8F" w:rsidRPr="00EA5FA7" w:rsidRDefault="001E7E8F" w:rsidP="001E7E8F">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0950C5D4" w14:textId="77777777" w:rsidR="001E7E8F" w:rsidRPr="00EA5FA7" w:rsidRDefault="001E7E8F" w:rsidP="001E7E8F">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7AC21D1F" w14:textId="77777777" w:rsidR="001E7E8F" w:rsidRPr="00EA5FA7" w:rsidRDefault="001E7E8F" w:rsidP="001E7E8F">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03E41691" w14:textId="77777777" w:rsidR="001E7E8F" w:rsidRPr="00EA5FA7" w:rsidRDefault="001E7E8F" w:rsidP="001E7E8F">
      <w:pPr>
        <w:pStyle w:val="PL"/>
        <w:rPr>
          <w:ins w:id="1935" w:author="Author"/>
          <w:rFonts w:eastAsia="SimSun"/>
          <w:snapToGrid w:val="0"/>
        </w:rPr>
      </w:pPr>
      <w:ins w:id="1936"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Pr>
            <w:rFonts w:eastAsia="SimSun"/>
            <w:snapToGrid w:val="0"/>
          </w:rPr>
          <w:t>64</w:t>
        </w:r>
      </w:ins>
    </w:p>
    <w:p w14:paraId="60426628" w14:textId="77777777" w:rsidR="001E7E8F" w:rsidRPr="00EA5FA7" w:rsidRDefault="001E7E8F" w:rsidP="001E7E8F">
      <w:pPr>
        <w:pStyle w:val="PL"/>
        <w:rPr>
          <w:ins w:id="1937" w:author="Author"/>
          <w:rFonts w:eastAsia="SimSun"/>
          <w:snapToGrid w:val="0"/>
        </w:rPr>
      </w:pPr>
      <w:ins w:id="1938"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14:paraId="6E55F02F" w14:textId="77777777" w:rsidR="001E7E8F" w:rsidRPr="00EA5FA7" w:rsidRDefault="001E7E8F" w:rsidP="001E7E8F">
      <w:pPr>
        <w:pStyle w:val="PL"/>
        <w:rPr>
          <w:noProof w:val="0"/>
          <w:snapToGrid w:val="0"/>
        </w:rPr>
      </w:pPr>
    </w:p>
    <w:p w14:paraId="71EC2B3D" w14:textId="77777777" w:rsidR="001E7E8F" w:rsidRPr="00EA5FA7" w:rsidRDefault="001E7E8F" w:rsidP="001E7E8F">
      <w:pPr>
        <w:pStyle w:val="PL"/>
        <w:rPr>
          <w:noProof w:val="0"/>
          <w:snapToGrid w:val="0"/>
        </w:rPr>
      </w:pPr>
      <w:r w:rsidRPr="00EA5FA7">
        <w:rPr>
          <w:noProof w:val="0"/>
          <w:snapToGrid w:val="0"/>
        </w:rPr>
        <w:t>-- **************************************************************</w:t>
      </w:r>
    </w:p>
    <w:p w14:paraId="0C43C038" w14:textId="77777777" w:rsidR="001E7E8F" w:rsidRPr="00EA5FA7" w:rsidRDefault="001E7E8F" w:rsidP="001E7E8F">
      <w:pPr>
        <w:pStyle w:val="PL"/>
        <w:rPr>
          <w:noProof w:val="0"/>
          <w:snapToGrid w:val="0"/>
        </w:rPr>
      </w:pPr>
      <w:r w:rsidRPr="00EA5FA7">
        <w:rPr>
          <w:noProof w:val="0"/>
          <w:snapToGrid w:val="0"/>
        </w:rPr>
        <w:t>--</w:t>
      </w:r>
    </w:p>
    <w:p w14:paraId="1E31DDF7" w14:textId="77777777" w:rsidR="001E7E8F" w:rsidRPr="00EA5FA7" w:rsidRDefault="001E7E8F" w:rsidP="001E7E8F">
      <w:pPr>
        <w:pStyle w:val="PL"/>
        <w:outlineLvl w:val="3"/>
        <w:rPr>
          <w:noProof w:val="0"/>
          <w:snapToGrid w:val="0"/>
        </w:rPr>
      </w:pPr>
      <w:r w:rsidRPr="00EA5FA7">
        <w:rPr>
          <w:noProof w:val="0"/>
          <w:snapToGrid w:val="0"/>
        </w:rPr>
        <w:t>-- IEs</w:t>
      </w:r>
    </w:p>
    <w:p w14:paraId="7A1D1A5A" w14:textId="77777777" w:rsidR="001E7E8F" w:rsidRPr="00EA5FA7" w:rsidRDefault="001E7E8F" w:rsidP="001E7E8F">
      <w:pPr>
        <w:pStyle w:val="PL"/>
        <w:rPr>
          <w:noProof w:val="0"/>
          <w:snapToGrid w:val="0"/>
        </w:rPr>
      </w:pPr>
      <w:r w:rsidRPr="00EA5FA7">
        <w:rPr>
          <w:noProof w:val="0"/>
          <w:snapToGrid w:val="0"/>
        </w:rPr>
        <w:t>--</w:t>
      </w:r>
    </w:p>
    <w:p w14:paraId="4988F5CA" w14:textId="77777777" w:rsidR="001E7E8F" w:rsidRPr="00EA5FA7" w:rsidRDefault="001E7E8F" w:rsidP="001E7E8F">
      <w:pPr>
        <w:pStyle w:val="PL"/>
        <w:rPr>
          <w:noProof w:val="0"/>
          <w:snapToGrid w:val="0"/>
        </w:rPr>
      </w:pPr>
      <w:r w:rsidRPr="00EA5FA7">
        <w:rPr>
          <w:noProof w:val="0"/>
          <w:snapToGrid w:val="0"/>
        </w:rPr>
        <w:t>-- **************************************************************</w:t>
      </w:r>
    </w:p>
    <w:p w14:paraId="264A3368" w14:textId="77777777" w:rsidR="001E7E8F" w:rsidRPr="00EA5FA7" w:rsidRDefault="001E7E8F" w:rsidP="001E7E8F">
      <w:pPr>
        <w:pStyle w:val="PL"/>
        <w:rPr>
          <w:rFonts w:eastAsia="SimSun"/>
          <w:snapToGrid w:val="0"/>
        </w:rPr>
      </w:pPr>
    </w:p>
    <w:p w14:paraId="07A2DB46" w14:textId="77777777" w:rsidR="001E7E8F" w:rsidRPr="00EA5FA7" w:rsidRDefault="001E7E8F" w:rsidP="001E7E8F">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DC2D2A4" w14:textId="77777777" w:rsidR="001E7E8F" w:rsidRPr="00EA5FA7" w:rsidRDefault="001E7E8F" w:rsidP="001E7E8F">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061798A0" w14:textId="77777777" w:rsidR="001E7E8F" w:rsidRPr="00EA5FA7" w:rsidRDefault="001E7E8F" w:rsidP="001E7E8F">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246EAB2" w14:textId="77777777" w:rsidR="001E7E8F" w:rsidRPr="00EA5FA7" w:rsidRDefault="001E7E8F" w:rsidP="001E7E8F">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05A68DD4" w14:textId="77777777" w:rsidR="001E7E8F" w:rsidRPr="00EA5FA7" w:rsidRDefault="001E7E8F" w:rsidP="001E7E8F">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19BA55A" w14:textId="77777777" w:rsidR="001E7E8F" w:rsidRPr="00EA5FA7" w:rsidRDefault="001E7E8F" w:rsidP="001E7E8F">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B235566" w14:textId="77777777" w:rsidR="001E7E8F" w:rsidRPr="00EA5FA7" w:rsidRDefault="001E7E8F" w:rsidP="001E7E8F">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58FEC85" w14:textId="77777777" w:rsidR="001E7E8F" w:rsidRPr="00EA5FA7" w:rsidRDefault="001E7E8F" w:rsidP="001E7E8F">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7D716236" w14:textId="77777777" w:rsidR="001E7E8F" w:rsidRPr="00EA5FA7" w:rsidRDefault="001E7E8F" w:rsidP="001E7E8F">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01D19ECB" w14:textId="77777777" w:rsidR="001E7E8F" w:rsidRPr="00EA5FA7" w:rsidRDefault="001E7E8F" w:rsidP="001E7E8F">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61C577E2" w14:textId="77777777" w:rsidR="001E7E8F" w:rsidRPr="00EA5FA7" w:rsidRDefault="001E7E8F" w:rsidP="001E7E8F">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F950466" w14:textId="77777777" w:rsidR="001E7E8F" w:rsidRPr="00EA5FA7" w:rsidRDefault="001E7E8F" w:rsidP="001E7E8F">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2D6B218" w14:textId="77777777" w:rsidR="001E7E8F" w:rsidRPr="00EA5FA7" w:rsidRDefault="001E7E8F" w:rsidP="001E7E8F">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417B1211" w14:textId="77777777" w:rsidR="001E7E8F" w:rsidRPr="00EA5FA7" w:rsidRDefault="001E7E8F" w:rsidP="001E7E8F">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970FDBA" w14:textId="77777777" w:rsidR="001E7E8F" w:rsidRPr="00EA5FA7" w:rsidRDefault="001E7E8F" w:rsidP="001E7E8F">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EC2A375" w14:textId="77777777" w:rsidR="001E7E8F" w:rsidRPr="00EA5FA7" w:rsidRDefault="001E7E8F" w:rsidP="001E7E8F">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C05A602" w14:textId="77777777" w:rsidR="001E7E8F" w:rsidRPr="00EA5FA7" w:rsidRDefault="001E7E8F" w:rsidP="001E7E8F">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FBE60C9" w14:textId="77777777" w:rsidR="001E7E8F" w:rsidRPr="00EA5FA7" w:rsidRDefault="001E7E8F" w:rsidP="001E7E8F">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593D27E" w14:textId="77777777" w:rsidR="001E7E8F" w:rsidRPr="00EA5FA7" w:rsidRDefault="001E7E8F" w:rsidP="001E7E8F">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2FEEC97" w14:textId="77777777" w:rsidR="001E7E8F" w:rsidRPr="00EA5FA7" w:rsidRDefault="001E7E8F" w:rsidP="001E7E8F">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58C714E7" w14:textId="77777777" w:rsidR="001E7E8F" w:rsidRPr="00EA5FA7" w:rsidRDefault="001E7E8F" w:rsidP="001E7E8F">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879B6A9" w14:textId="77777777" w:rsidR="001E7E8F" w:rsidRPr="00EA5FA7" w:rsidRDefault="001E7E8F" w:rsidP="001E7E8F">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20615BF2" w14:textId="77777777" w:rsidR="001E7E8F" w:rsidRPr="00EA5FA7" w:rsidRDefault="001E7E8F" w:rsidP="001E7E8F">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21111A1" w14:textId="77777777" w:rsidR="001E7E8F" w:rsidRPr="00EA5FA7" w:rsidRDefault="001E7E8F" w:rsidP="001E7E8F">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3DE2899" w14:textId="77777777" w:rsidR="001E7E8F" w:rsidRPr="00EA5FA7" w:rsidRDefault="001E7E8F" w:rsidP="001E7E8F">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CC870FE" w14:textId="77777777" w:rsidR="001E7E8F" w:rsidRPr="00EA5FA7" w:rsidRDefault="001E7E8F" w:rsidP="001E7E8F">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0A37A0C" w14:textId="77777777" w:rsidR="001E7E8F" w:rsidRPr="00EA5FA7" w:rsidRDefault="001E7E8F" w:rsidP="001E7E8F">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A8DD38F" w14:textId="77777777" w:rsidR="001E7E8F" w:rsidRPr="00EA5FA7" w:rsidRDefault="001E7E8F" w:rsidP="001E7E8F">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DF9ED70" w14:textId="77777777" w:rsidR="001E7E8F" w:rsidRPr="00EA5FA7" w:rsidRDefault="001E7E8F" w:rsidP="001E7E8F">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2816CF62" w14:textId="77777777" w:rsidR="001E7E8F" w:rsidRPr="00EA5FA7" w:rsidRDefault="001E7E8F" w:rsidP="001E7E8F">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E1EB972" w14:textId="77777777" w:rsidR="001E7E8F" w:rsidRPr="00EA5FA7" w:rsidRDefault="001E7E8F" w:rsidP="001E7E8F">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BBD11E5" w14:textId="77777777" w:rsidR="001E7E8F" w:rsidRPr="00EA5FA7" w:rsidRDefault="001E7E8F" w:rsidP="001E7E8F">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F6462F9" w14:textId="77777777" w:rsidR="001E7E8F" w:rsidRPr="00EA5FA7" w:rsidRDefault="001E7E8F" w:rsidP="001E7E8F">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3935A9B2" w14:textId="77777777" w:rsidR="001E7E8F" w:rsidRPr="00EA5FA7" w:rsidRDefault="001E7E8F" w:rsidP="001E7E8F">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ABBF731" w14:textId="77777777" w:rsidR="001E7E8F" w:rsidRPr="00EA5FA7" w:rsidRDefault="001E7E8F" w:rsidP="001E7E8F">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806F15B" w14:textId="77777777" w:rsidR="001E7E8F" w:rsidRPr="00EA5FA7" w:rsidRDefault="001E7E8F" w:rsidP="001E7E8F">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3D66391A" w14:textId="77777777" w:rsidR="001E7E8F" w:rsidRPr="00EA5FA7" w:rsidRDefault="001E7E8F" w:rsidP="001E7E8F">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15A97CD4" w14:textId="77777777" w:rsidR="001E7E8F" w:rsidRPr="00EA5FA7" w:rsidRDefault="001E7E8F" w:rsidP="001E7E8F">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22269773" w14:textId="77777777" w:rsidR="001E7E8F" w:rsidRPr="00EA5FA7" w:rsidRDefault="001E7E8F" w:rsidP="001E7E8F">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3D8CE6BA" w14:textId="77777777" w:rsidR="001E7E8F" w:rsidRPr="00EA5FA7" w:rsidRDefault="001E7E8F" w:rsidP="001E7E8F">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617C4024" w14:textId="77777777" w:rsidR="001E7E8F" w:rsidRPr="00EA5FA7" w:rsidRDefault="001E7E8F" w:rsidP="001E7E8F">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76B5855C" w14:textId="77777777" w:rsidR="001E7E8F" w:rsidRPr="00EA5FA7" w:rsidRDefault="001E7E8F" w:rsidP="001E7E8F">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2CCA03EC" w14:textId="77777777" w:rsidR="001E7E8F" w:rsidRPr="00EA5FA7" w:rsidRDefault="001E7E8F" w:rsidP="001E7E8F">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5D0544FB" w14:textId="77777777" w:rsidR="001E7E8F" w:rsidRPr="00EA5FA7" w:rsidRDefault="001E7E8F" w:rsidP="001E7E8F">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2E343FA1" w14:textId="77777777" w:rsidR="001E7E8F" w:rsidRPr="00EA5FA7" w:rsidRDefault="001E7E8F" w:rsidP="001E7E8F">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2579D34A" w14:textId="77777777" w:rsidR="001E7E8F" w:rsidRPr="00EA5FA7" w:rsidRDefault="001E7E8F" w:rsidP="001E7E8F">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4DAB8284" w14:textId="77777777" w:rsidR="001E7E8F" w:rsidRPr="00EA5FA7" w:rsidRDefault="001E7E8F" w:rsidP="001E7E8F">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47BAEA7A" w14:textId="77777777" w:rsidR="001E7E8F" w:rsidRPr="00EA5FA7" w:rsidRDefault="001E7E8F" w:rsidP="001E7E8F">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68C23311" w14:textId="77777777" w:rsidR="001E7E8F" w:rsidRPr="00EA5FA7" w:rsidRDefault="001E7E8F" w:rsidP="001E7E8F">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7D2E10D4" w14:textId="77777777" w:rsidR="001E7E8F" w:rsidRPr="00EA5FA7" w:rsidRDefault="001E7E8F" w:rsidP="001E7E8F">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B48864E" w14:textId="77777777" w:rsidR="001E7E8F" w:rsidRPr="00EA5FA7" w:rsidRDefault="001E7E8F" w:rsidP="001E7E8F">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85550C0" w14:textId="77777777" w:rsidR="001E7E8F" w:rsidRPr="00EA5FA7" w:rsidRDefault="001E7E8F" w:rsidP="001E7E8F">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5C07BDAD" w14:textId="77777777" w:rsidR="001E7E8F" w:rsidRPr="00EA5FA7" w:rsidRDefault="001E7E8F" w:rsidP="001E7E8F">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0046D37" w14:textId="77777777" w:rsidR="001E7E8F" w:rsidRPr="00EA5FA7" w:rsidRDefault="001E7E8F" w:rsidP="001E7E8F">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4DEA8E1" w14:textId="77777777" w:rsidR="001E7E8F" w:rsidRPr="00EA5FA7" w:rsidRDefault="001E7E8F" w:rsidP="001E7E8F">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5D0187AB" w14:textId="77777777" w:rsidR="001E7E8F" w:rsidRPr="00EA5FA7" w:rsidRDefault="001E7E8F" w:rsidP="001E7E8F">
      <w:pPr>
        <w:pStyle w:val="PL"/>
        <w:rPr>
          <w:rFonts w:eastAsia="SimSun"/>
          <w:snapToGrid w:val="0"/>
        </w:rPr>
      </w:pPr>
      <w:r w:rsidRPr="00EA5FA7">
        <w:rPr>
          <w:rFonts w:eastAsia="SimSun"/>
          <w:snapToGrid w:val="0"/>
        </w:rPr>
        <w:lastRenderedPageBreak/>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1EBE9359" w14:textId="77777777" w:rsidR="001E7E8F" w:rsidRPr="00EA5FA7" w:rsidRDefault="001E7E8F" w:rsidP="001E7E8F">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0278A36" w14:textId="77777777" w:rsidR="001E7E8F" w:rsidRPr="00EA5FA7" w:rsidRDefault="001E7E8F" w:rsidP="001E7E8F">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57EDFB07" w14:textId="77777777" w:rsidR="001E7E8F" w:rsidRPr="00EA5FA7" w:rsidRDefault="001E7E8F" w:rsidP="001E7E8F">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5FC42B56" w14:textId="77777777" w:rsidR="001E7E8F" w:rsidRPr="00EA5FA7" w:rsidRDefault="001E7E8F" w:rsidP="001E7E8F">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3BF5C63" w14:textId="77777777" w:rsidR="001E7E8F" w:rsidRPr="00EA5FA7" w:rsidRDefault="001E7E8F" w:rsidP="001E7E8F">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F47E2C8" w14:textId="77777777" w:rsidR="001E7E8F" w:rsidRPr="00EA5FA7" w:rsidRDefault="001E7E8F" w:rsidP="001E7E8F">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3D401EC" w14:textId="77777777" w:rsidR="001E7E8F" w:rsidRPr="00EA5FA7" w:rsidRDefault="001E7E8F" w:rsidP="001E7E8F">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575AB0D2" w14:textId="77777777" w:rsidR="001E7E8F" w:rsidRPr="00EA5FA7" w:rsidRDefault="001E7E8F" w:rsidP="001E7E8F">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4D3E4C51" w14:textId="77777777" w:rsidR="001E7E8F" w:rsidRPr="00EA5FA7" w:rsidRDefault="001E7E8F" w:rsidP="001E7E8F">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A02AC12" w14:textId="77777777" w:rsidR="001E7E8F" w:rsidRPr="00EA5FA7" w:rsidRDefault="001E7E8F" w:rsidP="001E7E8F">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39016EB" w14:textId="77777777" w:rsidR="001E7E8F" w:rsidRPr="00EA5FA7" w:rsidRDefault="001E7E8F" w:rsidP="001E7E8F">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49CBE9D2" w14:textId="77777777" w:rsidR="001E7E8F" w:rsidRPr="00EA5FA7" w:rsidRDefault="001E7E8F" w:rsidP="001E7E8F">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2ED5FCD3" w14:textId="77777777" w:rsidR="001E7E8F" w:rsidRPr="00EA5FA7" w:rsidRDefault="001E7E8F" w:rsidP="001E7E8F">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250F4D4" w14:textId="77777777" w:rsidR="001E7E8F" w:rsidRPr="00EA5FA7" w:rsidRDefault="001E7E8F" w:rsidP="001E7E8F">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56CD6279" w14:textId="77777777" w:rsidR="001E7E8F" w:rsidRPr="00EA5FA7" w:rsidRDefault="001E7E8F" w:rsidP="001E7E8F">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2047A6A8" w14:textId="77777777" w:rsidR="001E7E8F" w:rsidRPr="00EA5FA7" w:rsidRDefault="001E7E8F" w:rsidP="001E7E8F">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77D147AE" w14:textId="77777777" w:rsidR="001E7E8F" w:rsidRPr="00EA5FA7" w:rsidRDefault="001E7E8F" w:rsidP="001E7E8F">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2B7D772" w14:textId="77777777" w:rsidR="001E7E8F" w:rsidRPr="00EA5FA7" w:rsidRDefault="001E7E8F" w:rsidP="001E7E8F">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51D1065B" w14:textId="77777777" w:rsidR="001E7E8F" w:rsidRPr="00EA5FA7" w:rsidRDefault="001E7E8F" w:rsidP="001E7E8F">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5AEDB802" w14:textId="77777777" w:rsidR="001E7E8F" w:rsidRPr="00EA5FA7" w:rsidRDefault="001E7E8F" w:rsidP="001E7E8F">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CB91498" w14:textId="77777777" w:rsidR="001E7E8F" w:rsidRPr="00EA5FA7" w:rsidRDefault="001E7E8F" w:rsidP="001E7E8F">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357EC54" w14:textId="77777777" w:rsidR="001E7E8F" w:rsidRPr="00EA5FA7" w:rsidRDefault="001E7E8F" w:rsidP="001E7E8F">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F121594" w14:textId="77777777" w:rsidR="001E7E8F" w:rsidRPr="00EA5FA7" w:rsidRDefault="001E7E8F" w:rsidP="001E7E8F">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3D2980B" w14:textId="77777777" w:rsidR="001E7E8F" w:rsidRPr="00EA5FA7" w:rsidRDefault="001E7E8F" w:rsidP="001E7E8F">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211FD090" w14:textId="77777777" w:rsidR="001E7E8F" w:rsidRPr="00EA5FA7" w:rsidRDefault="001E7E8F" w:rsidP="001E7E8F">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5C90F3BC" w14:textId="77777777" w:rsidR="001E7E8F" w:rsidRPr="00EA5FA7" w:rsidRDefault="001E7E8F" w:rsidP="001E7E8F">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FE361D1" w14:textId="77777777" w:rsidR="001E7E8F" w:rsidRPr="00EA5FA7" w:rsidRDefault="001E7E8F" w:rsidP="001E7E8F">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12C65B2" w14:textId="77777777" w:rsidR="001E7E8F" w:rsidRPr="00EA5FA7" w:rsidRDefault="001E7E8F" w:rsidP="001E7E8F">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F461E2D" w14:textId="77777777" w:rsidR="001E7E8F" w:rsidRPr="00EA5FA7" w:rsidRDefault="001E7E8F" w:rsidP="001E7E8F">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0008D3F" w14:textId="77777777" w:rsidR="001E7E8F" w:rsidRPr="00EA5FA7" w:rsidRDefault="001E7E8F" w:rsidP="001E7E8F">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0378F1D" w14:textId="77777777" w:rsidR="001E7E8F" w:rsidRPr="00EA5FA7" w:rsidRDefault="001E7E8F" w:rsidP="001E7E8F">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4E7A34A9" w14:textId="77777777" w:rsidR="001E7E8F" w:rsidRPr="00EA5FA7" w:rsidRDefault="001E7E8F" w:rsidP="001E7E8F">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1430B2A" w14:textId="77777777" w:rsidR="001E7E8F" w:rsidRPr="00EA5FA7" w:rsidRDefault="001E7E8F" w:rsidP="001E7E8F">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41026F2" w14:textId="77777777" w:rsidR="001E7E8F" w:rsidRPr="00EA5FA7" w:rsidRDefault="001E7E8F" w:rsidP="001E7E8F">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AB2DFD7" w14:textId="77777777" w:rsidR="001E7E8F" w:rsidRPr="00EA5FA7" w:rsidRDefault="001E7E8F" w:rsidP="001E7E8F">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7B421158" w14:textId="77777777" w:rsidR="001E7E8F" w:rsidRPr="00EA5FA7" w:rsidRDefault="001E7E8F" w:rsidP="001E7E8F">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0A05FCB" w14:textId="77777777" w:rsidR="001E7E8F" w:rsidRPr="00EA5FA7" w:rsidRDefault="001E7E8F" w:rsidP="001E7E8F">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1387CE48" w14:textId="77777777" w:rsidR="001E7E8F" w:rsidRPr="00EA5FA7" w:rsidRDefault="001E7E8F" w:rsidP="001E7E8F">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C016A55" w14:textId="77777777" w:rsidR="001E7E8F" w:rsidRPr="00EA5FA7" w:rsidRDefault="001E7E8F" w:rsidP="001E7E8F">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D593857" w14:textId="77777777" w:rsidR="001E7E8F" w:rsidRPr="00EA5FA7" w:rsidRDefault="001E7E8F" w:rsidP="001E7E8F">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2D325F1" w14:textId="77777777" w:rsidR="001E7E8F" w:rsidRPr="00EA5FA7" w:rsidRDefault="001E7E8F" w:rsidP="001E7E8F">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19635B35" w14:textId="77777777" w:rsidR="001E7E8F" w:rsidRPr="00EA5FA7" w:rsidRDefault="001E7E8F" w:rsidP="001E7E8F">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13AEACC4" w14:textId="77777777" w:rsidR="001E7E8F" w:rsidRPr="00EA5FA7" w:rsidRDefault="001E7E8F" w:rsidP="001E7E8F">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2F268AA2" w14:textId="77777777" w:rsidR="001E7E8F" w:rsidRPr="00EA5FA7" w:rsidRDefault="001E7E8F" w:rsidP="001E7E8F">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74A141DD" w14:textId="77777777" w:rsidR="001E7E8F" w:rsidRPr="00EA5FA7" w:rsidRDefault="001E7E8F" w:rsidP="001E7E8F">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968B365" w14:textId="77777777" w:rsidR="001E7E8F" w:rsidRPr="00EA5FA7" w:rsidRDefault="001E7E8F" w:rsidP="001E7E8F">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70B70A1F" w14:textId="77777777" w:rsidR="001E7E8F" w:rsidRPr="00EA5FA7" w:rsidRDefault="001E7E8F" w:rsidP="001E7E8F">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390C3EB3" w14:textId="77777777" w:rsidR="001E7E8F" w:rsidRPr="00EA5FA7" w:rsidRDefault="001E7E8F" w:rsidP="001E7E8F">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5CE212F" w14:textId="77777777" w:rsidR="001E7E8F" w:rsidRPr="00EA5FA7" w:rsidRDefault="001E7E8F" w:rsidP="001E7E8F">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6FDBDED7" w14:textId="77777777" w:rsidR="001E7E8F" w:rsidRPr="00EA5FA7" w:rsidRDefault="001E7E8F" w:rsidP="001E7E8F">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6100C4FB" w14:textId="77777777" w:rsidR="001E7E8F" w:rsidRPr="00EA5FA7" w:rsidRDefault="001E7E8F" w:rsidP="001E7E8F">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591BA28" w14:textId="77777777" w:rsidR="001E7E8F" w:rsidRPr="00EA5FA7" w:rsidRDefault="001E7E8F" w:rsidP="001E7E8F">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29F7CBA" w14:textId="77777777" w:rsidR="001E7E8F" w:rsidRPr="00EA5FA7" w:rsidRDefault="001E7E8F" w:rsidP="001E7E8F">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B80D07F" w14:textId="77777777" w:rsidR="001E7E8F" w:rsidRPr="00EA5FA7" w:rsidRDefault="001E7E8F" w:rsidP="001E7E8F">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7CB8BC0" w14:textId="77777777" w:rsidR="001E7E8F" w:rsidRPr="00EA5FA7" w:rsidRDefault="001E7E8F" w:rsidP="001E7E8F">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66BD2914" w14:textId="77777777" w:rsidR="001E7E8F" w:rsidRPr="00EA5FA7" w:rsidRDefault="001E7E8F" w:rsidP="001E7E8F">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1DDC66D" w14:textId="77777777" w:rsidR="001E7E8F" w:rsidRPr="00EA5FA7" w:rsidRDefault="001E7E8F" w:rsidP="001E7E8F">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411F520" w14:textId="77777777" w:rsidR="001E7E8F" w:rsidRPr="00EA5FA7" w:rsidRDefault="001E7E8F" w:rsidP="001E7E8F">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2FF5A8F1" w14:textId="77777777" w:rsidR="001E7E8F" w:rsidRPr="00EA5FA7" w:rsidRDefault="001E7E8F" w:rsidP="001E7E8F">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7E5EE7A2" w14:textId="77777777" w:rsidR="001E7E8F" w:rsidRPr="00EA5FA7" w:rsidRDefault="001E7E8F" w:rsidP="001E7E8F">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9E93A00" w14:textId="77777777" w:rsidR="001E7E8F" w:rsidRPr="00EA5FA7" w:rsidRDefault="001E7E8F" w:rsidP="001E7E8F">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362C720" w14:textId="77777777" w:rsidR="001E7E8F" w:rsidRPr="00EA5FA7" w:rsidRDefault="001E7E8F" w:rsidP="001E7E8F">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F7DE826" w14:textId="77777777" w:rsidR="001E7E8F" w:rsidRPr="00EA5FA7" w:rsidRDefault="001E7E8F" w:rsidP="001E7E8F">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3C3FC542" w14:textId="77777777" w:rsidR="001E7E8F" w:rsidRPr="00EA5FA7" w:rsidRDefault="001E7E8F" w:rsidP="001E7E8F">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57F4B71" w14:textId="77777777" w:rsidR="001E7E8F" w:rsidRPr="00EA5FA7" w:rsidRDefault="001E7E8F" w:rsidP="001E7E8F">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F7E1F6B" w14:textId="77777777" w:rsidR="001E7E8F" w:rsidRPr="00EA5FA7" w:rsidRDefault="001E7E8F" w:rsidP="001E7E8F">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4881EF8" w14:textId="77777777" w:rsidR="001E7E8F" w:rsidRPr="00EA5FA7" w:rsidRDefault="001E7E8F" w:rsidP="001E7E8F">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518D46E" w14:textId="77777777" w:rsidR="001E7E8F" w:rsidRPr="00EA5FA7" w:rsidRDefault="001E7E8F" w:rsidP="001E7E8F">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649A4C9C" w14:textId="77777777" w:rsidR="001E7E8F" w:rsidRPr="00EA5FA7" w:rsidRDefault="001E7E8F" w:rsidP="001E7E8F">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E79F5E9" w14:textId="77777777" w:rsidR="001E7E8F" w:rsidRPr="00EA5FA7" w:rsidRDefault="001E7E8F" w:rsidP="001E7E8F">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7DB9B12" w14:textId="77777777" w:rsidR="001E7E8F" w:rsidRPr="00EA5FA7" w:rsidRDefault="001E7E8F" w:rsidP="001E7E8F">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ED900EB" w14:textId="77777777" w:rsidR="001E7E8F" w:rsidRPr="00EA5FA7" w:rsidRDefault="001E7E8F" w:rsidP="001E7E8F">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2605091F" w14:textId="77777777" w:rsidR="001E7E8F" w:rsidRPr="00EA5FA7" w:rsidRDefault="001E7E8F" w:rsidP="001E7E8F">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A3BA442" w14:textId="77777777" w:rsidR="001E7E8F" w:rsidRPr="00EA5FA7" w:rsidRDefault="001E7E8F" w:rsidP="001E7E8F">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D194215" w14:textId="77777777" w:rsidR="001E7E8F" w:rsidRPr="00EA5FA7" w:rsidRDefault="001E7E8F" w:rsidP="001E7E8F">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D08EBC1" w14:textId="77777777" w:rsidR="001E7E8F" w:rsidRPr="00EA5FA7" w:rsidRDefault="001E7E8F" w:rsidP="001E7E8F">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3A4939EF" w14:textId="77777777" w:rsidR="001E7E8F" w:rsidRPr="00EA5FA7" w:rsidRDefault="001E7E8F" w:rsidP="001E7E8F">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2640521A" w14:textId="77777777" w:rsidR="001E7E8F" w:rsidRPr="00EA5FA7" w:rsidRDefault="001E7E8F" w:rsidP="001E7E8F">
      <w:pPr>
        <w:pStyle w:val="PL"/>
        <w:rPr>
          <w:rFonts w:eastAsia="SimSun"/>
          <w:snapToGrid w:val="0"/>
        </w:rPr>
      </w:pPr>
      <w:r w:rsidRPr="00EA5FA7">
        <w:rPr>
          <w:rFonts w:eastAsia="SimSun"/>
          <w:snapToGrid w:val="0"/>
        </w:rPr>
        <w:lastRenderedPageBreak/>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C9A85D7" w14:textId="77777777" w:rsidR="001E7E8F" w:rsidRPr="00EA5FA7" w:rsidRDefault="001E7E8F" w:rsidP="001E7E8F">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1F0D4D25" w14:textId="77777777" w:rsidR="001E7E8F" w:rsidRPr="00EA5FA7" w:rsidRDefault="001E7E8F" w:rsidP="001E7E8F">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5C553538" w14:textId="77777777" w:rsidR="001E7E8F" w:rsidRPr="00EA5FA7" w:rsidRDefault="001E7E8F" w:rsidP="001E7E8F">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BE788B3" w14:textId="77777777" w:rsidR="001E7E8F" w:rsidRPr="00EA5FA7" w:rsidRDefault="001E7E8F" w:rsidP="001E7E8F">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0C740F53" w14:textId="77777777" w:rsidR="001E7E8F" w:rsidRPr="00EA5FA7" w:rsidRDefault="001E7E8F" w:rsidP="001E7E8F">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5B7CA3E4" w14:textId="77777777" w:rsidR="001E7E8F" w:rsidRPr="00EA5FA7" w:rsidRDefault="001E7E8F" w:rsidP="001E7E8F">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57A83945" w14:textId="77777777" w:rsidR="001E7E8F" w:rsidRPr="00EA5FA7" w:rsidRDefault="001E7E8F" w:rsidP="001E7E8F">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BA9E4EE" w14:textId="77777777" w:rsidR="001E7E8F" w:rsidRPr="00EA5FA7" w:rsidRDefault="001E7E8F" w:rsidP="001E7E8F">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6FC068A2" w14:textId="77777777" w:rsidR="001E7E8F" w:rsidRPr="00EA5FA7" w:rsidRDefault="001E7E8F" w:rsidP="001E7E8F">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37AF787" w14:textId="77777777" w:rsidR="001E7E8F" w:rsidRPr="00EA5FA7" w:rsidRDefault="001E7E8F" w:rsidP="001E7E8F">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F76C670" w14:textId="77777777" w:rsidR="001E7E8F" w:rsidRPr="00EA5FA7" w:rsidRDefault="001E7E8F" w:rsidP="001E7E8F">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AA7B311" w14:textId="77777777" w:rsidR="001E7E8F" w:rsidRPr="00EA5FA7" w:rsidRDefault="001E7E8F" w:rsidP="001E7E8F">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3E8D8119" w14:textId="77777777" w:rsidR="001E7E8F" w:rsidRPr="00EA5FA7" w:rsidRDefault="001E7E8F" w:rsidP="001E7E8F">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559E6177" w14:textId="77777777" w:rsidR="001E7E8F" w:rsidRPr="00EA5FA7" w:rsidRDefault="001E7E8F" w:rsidP="001E7E8F">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80DF3B7" w14:textId="77777777" w:rsidR="001E7E8F" w:rsidRPr="00EA5FA7" w:rsidRDefault="001E7E8F" w:rsidP="001E7E8F">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A4B7306" w14:textId="77777777" w:rsidR="001E7E8F" w:rsidRPr="00EA5FA7" w:rsidRDefault="001E7E8F" w:rsidP="001E7E8F">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B8861DC" w14:textId="77777777" w:rsidR="001E7E8F" w:rsidRPr="00EA5FA7" w:rsidRDefault="001E7E8F" w:rsidP="001E7E8F">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A1EDCA3" w14:textId="77777777" w:rsidR="001E7E8F" w:rsidRPr="00EA5FA7" w:rsidRDefault="001E7E8F" w:rsidP="001E7E8F">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5D031707" w14:textId="77777777" w:rsidR="001E7E8F" w:rsidRPr="00EA5FA7" w:rsidRDefault="001E7E8F" w:rsidP="001E7E8F">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A976220" w14:textId="77777777" w:rsidR="001E7E8F" w:rsidRPr="00EA5FA7" w:rsidRDefault="001E7E8F" w:rsidP="001E7E8F">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C9C45C1" w14:textId="77777777" w:rsidR="001E7E8F" w:rsidRPr="00EA5FA7" w:rsidRDefault="001E7E8F" w:rsidP="001E7E8F">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122CFF0B" w14:textId="77777777" w:rsidR="001E7E8F" w:rsidRPr="00EA5FA7" w:rsidRDefault="001E7E8F" w:rsidP="001E7E8F">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340FB45" w14:textId="77777777" w:rsidR="001E7E8F" w:rsidRPr="00EA5FA7" w:rsidRDefault="001E7E8F" w:rsidP="001E7E8F">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EF481B3" w14:textId="77777777" w:rsidR="001E7E8F" w:rsidRPr="00EA5FA7" w:rsidRDefault="001E7E8F" w:rsidP="001E7E8F">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5207EA1" w14:textId="77777777" w:rsidR="001E7E8F" w:rsidRPr="00EA5FA7" w:rsidRDefault="001E7E8F" w:rsidP="001E7E8F">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AA6AEB9" w14:textId="77777777" w:rsidR="001E7E8F" w:rsidRPr="00EA5FA7" w:rsidRDefault="001E7E8F" w:rsidP="001E7E8F">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0789A695" w14:textId="77777777" w:rsidR="001E7E8F" w:rsidRPr="00EA5FA7" w:rsidRDefault="001E7E8F" w:rsidP="001E7E8F">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6C85E85" w14:textId="77777777" w:rsidR="001E7E8F" w:rsidRPr="00EA5FA7" w:rsidRDefault="001E7E8F" w:rsidP="001E7E8F">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0FDEFD98" w14:textId="77777777" w:rsidR="001E7E8F" w:rsidRPr="00EA5FA7" w:rsidRDefault="001E7E8F" w:rsidP="001E7E8F">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78B36B8F" w14:textId="77777777" w:rsidR="001E7E8F" w:rsidRPr="00EA5FA7" w:rsidRDefault="001E7E8F" w:rsidP="001E7E8F">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163247C2" w14:textId="77777777" w:rsidR="001E7E8F" w:rsidRPr="00EA5FA7" w:rsidRDefault="001E7E8F" w:rsidP="001E7E8F">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1F7AC3A"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3597033D" w14:textId="77777777" w:rsidR="001E7E8F" w:rsidRPr="00EA5FA7" w:rsidRDefault="001E7E8F" w:rsidP="001E7E8F">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7D6410A6" w14:textId="77777777" w:rsidR="001E7E8F" w:rsidRPr="00EA5FA7" w:rsidRDefault="001E7E8F" w:rsidP="001E7E8F">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02DFBA2D"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5BF60C37"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093F78D8"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630BBF4C"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54B6B5BA" w14:textId="77777777" w:rsidR="001E7E8F" w:rsidRPr="00EA5FA7" w:rsidRDefault="001E7E8F" w:rsidP="001E7E8F">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006688BA"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7897E71D"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768A2F6E"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2E4A8CC4" w14:textId="77777777" w:rsidR="001E7E8F" w:rsidRPr="00EA5FA7" w:rsidRDefault="001E7E8F" w:rsidP="001E7E8F">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D071424" w14:textId="77777777" w:rsidR="001E7E8F" w:rsidRPr="00EA5FA7" w:rsidRDefault="001E7E8F" w:rsidP="001E7E8F">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39C9A39" w14:textId="77777777" w:rsidR="001E7E8F" w:rsidRPr="00EA5FA7" w:rsidRDefault="001E7E8F" w:rsidP="001E7E8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D53AF8" w14:textId="77777777" w:rsidR="001E7E8F" w:rsidRPr="00EA5FA7" w:rsidRDefault="001E7E8F" w:rsidP="001E7E8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04443A21" w14:textId="77777777" w:rsidR="001E7E8F" w:rsidRPr="00EA5FA7" w:rsidRDefault="001E7E8F" w:rsidP="001E7E8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4876A52E" w14:textId="77777777" w:rsidR="001E7E8F" w:rsidRPr="00EA5FA7" w:rsidRDefault="001E7E8F" w:rsidP="001E7E8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0AABC176" w14:textId="77777777" w:rsidR="001E7E8F" w:rsidRPr="00EA5FA7" w:rsidRDefault="001E7E8F" w:rsidP="001E7E8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A2986FB" w14:textId="77777777" w:rsidR="001E7E8F" w:rsidRPr="00EA5FA7" w:rsidRDefault="001E7E8F" w:rsidP="001E7E8F">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262C5774" w14:textId="77777777" w:rsidR="001E7E8F" w:rsidRPr="00EA5FA7" w:rsidRDefault="001E7E8F" w:rsidP="001E7E8F">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0E23B1D2" w14:textId="77777777" w:rsidR="001E7E8F" w:rsidRPr="00EA5FA7" w:rsidRDefault="001E7E8F" w:rsidP="001E7E8F">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A696D01" w14:textId="77777777" w:rsidR="001E7E8F" w:rsidRPr="00EA5FA7" w:rsidRDefault="001E7E8F" w:rsidP="001E7E8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877D2F" w14:textId="77777777" w:rsidR="001E7E8F" w:rsidRPr="00EA5FA7" w:rsidRDefault="001E7E8F" w:rsidP="001E7E8F">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DDA21EF" w14:textId="77777777" w:rsidR="001E7E8F" w:rsidRPr="00EA5FA7" w:rsidRDefault="001E7E8F" w:rsidP="001E7E8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4548799" w14:textId="77777777" w:rsidR="001E7E8F" w:rsidRPr="00EA5FA7" w:rsidRDefault="001E7E8F" w:rsidP="001E7E8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9E2ADC8" w14:textId="77777777" w:rsidR="001E7E8F" w:rsidRPr="00EA5FA7" w:rsidRDefault="001E7E8F" w:rsidP="001E7E8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831AA25" w14:textId="77777777" w:rsidR="001E7E8F" w:rsidRPr="00EA5FA7" w:rsidRDefault="001E7E8F" w:rsidP="001E7E8F">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4593B23" w14:textId="77777777" w:rsidR="001E7E8F" w:rsidRPr="00EA5FA7" w:rsidRDefault="001E7E8F" w:rsidP="001E7E8F">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7E3E848E" w14:textId="77777777" w:rsidR="001E7E8F" w:rsidRPr="00EA5FA7" w:rsidRDefault="001E7E8F" w:rsidP="001E7E8F">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F70296E" w14:textId="77777777" w:rsidR="001E7E8F" w:rsidRPr="00EA5FA7" w:rsidRDefault="001E7E8F" w:rsidP="001E7E8F">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CF245E4" w14:textId="77777777" w:rsidR="001E7E8F" w:rsidRPr="00EA5FA7" w:rsidRDefault="001E7E8F" w:rsidP="001E7E8F">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5700902" w14:textId="77777777" w:rsidR="001E7E8F" w:rsidRPr="00EA5FA7" w:rsidRDefault="001E7E8F" w:rsidP="001E7E8F">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61648A6" w14:textId="77777777" w:rsidR="001E7E8F" w:rsidRPr="00EA5FA7" w:rsidRDefault="001E7E8F" w:rsidP="001E7E8F">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0FEDE79E" w14:textId="77777777" w:rsidR="001E7E8F" w:rsidRPr="00EA5FA7" w:rsidRDefault="001E7E8F" w:rsidP="001E7E8F">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34DB4DAC"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5C3F9EF1"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0FC16D21" w14:textId="77777777" w:rsidR="001E7E8F" w:rsidRPr="00EA5FA7" w:rsidRDefault="001E7E8F" w:rsidP="001E7E8F">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0A843BD8" w14:textId="77777777" w:rsidR="001E7E8F" w:rsidRPr="00EA5FA7" w:rsidRDefault="001E7E8F" w:rsidP="001E7E8F">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0DF8916F"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13EFF923"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783574D3"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35CFBCF0"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7D900772" w14:textId="77777777" w:rsidR="001E7E8F" w:rsidRPr="00EA5FA7" w:rsidRDefault="001E7E8F" w:rsidP="001E7E8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197A8C77"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0D6B6203" w14:textId="77777777" w:rsidR="001E7E8F" w:rsidRPr="00EA5FA7" w:rsidRDefault="001E7E8F" w:rsidP="001E7E8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6B9BCA14"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52A45BEC" w14:textId="77777777" w:rsidR="001E7E8F" w:rsidRPr="00EA5FA7" w:rsidRDefault="001E7E8F" w:rsidP="001E7E8F">
      <w:pPr>
        <w:pStyle w:val="PL"/>
        <w:rPr>
          <w:noProof w:val="0"/>
          <w:snapToGrid w:val="0"/>
        </w:rPr>
      </w:pPr>
      <w:r w:rsidRPr="00EA5FA7">
        <w:rPr>
          <w:noProof w:val="0"/>
          <w:snapToGrid w:val="0"/>
        </w:rPr>
        <w:lastRenderedPageBreak/>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066753EA"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450AF00E" w14:textId="77777777" w:rsidR="001E7E8F" w:rsidRPr="00EA5FA7" w:rsidRDefault="001E7E8F" w:rsidP="001E7E8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4FA81DD4"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7F8D388F" w14:textId="77777777" w:rsidR="001E7E8F" w:rsidRPr="00EA5FA7" w:rsidRDefault="001E7E8F" w:rsidP="001E7E8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7BFD164" w14:textId="77777777" w:rsidR="001E7E8F" w:rsidRPr="00EA5FA7" w:rsidRDefault="001E7E8F" w:rsidP="001E7E8F">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4D0C484" w14:textId="77777777" w:rsidR="001E7E8F" w:rsidRPr="00EA5FA7" w:rsidRDefault="001E7E8F" w:rsidP="001E7E8F">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180FD7F8" w14:textId="77777777" w:rsidR="001E7E8F" w:rsidRPr="00EA5FA7" w:rsidRDefault="001E7E8F" w:rsidP="001E7E8F">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32DCFAAB"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62894717"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47791672"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0B5EEC22" w14:textId="77777777" w:rsidR="001E7E8F" w:rsidRPr="00EA5FA7" w:rsidRDefault="001E7E8F" w:rsidP="001E7E8F">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53958A39"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2AE49D8D" w14:textId="77777777" w:rsidR="001E7E8F" w:rsidRPr="00EA5FA7" w:rsidRDefault="001E7E8F" w:rsidP="001E7E8F">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1F7CF2D5" w14:textId="77777777" w:rsidR="001E7E8F" w:rsidRPr="00EA5FA7" w:rsidRDefault="001E7E8F" w:rsidP="001E7E8F">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177C893B" w14:textId="77777777" w:rsidR="001E7E8F" w:rsidRPr="00EA5FA7" w:rsidRDefault="001E7E8F" w:rsidP="001E7E8F">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1FA96A96" w14:textId="77777777" w:rsidR="001E7E8F" w:rsidRPr="00EA5FA7" w:rsidRDefault="001E7E8F" w:rsidP="001E7E8F">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416AC147"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378590E4"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1A145B57"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1A00CA49" w14:textId="77777777" w:rsidR="001E7E8F" w:rsidRPr="00EA5FA7" w:rsidRDefault="001E7E8F" w:rsidP="001E7E8F">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B5D1668"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2D315CFD"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59C91B25" w14:textId="77777777" w:rsidR="001E7E8F" w:rsidRPr="00EA5FA7" w:rsidRDefault="001E7E8F" w:rsidP="001E7E8F">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13232DFD" w14:textId="77777777" w:rsidR="001E7E8F" w:rsidRPr="00EA5FA7" w:rsidRDefault="001E7E8F" w:rsidP="001E7E8F">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47A80AB1" w14:textId="77777777" w:rsidR="001E7E8F" w:rsidRPr="00EA5FA7" w:rsidRDefault="001E7E8F" w:rsidP="001E7E8F">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14AF0298"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19032FFA"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14:paraId="2A544A7C"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14:paraId="7EBA4784"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4B56964D" w14:textId="77777777" w:rsidR="001E7E8F" w:rsidRPr="00EA5FA7" w:rsidRDefault="001E7E8F" w:rsidP="001E7E8F">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53D0F1D8" w14:textId="77777777" w:rsidR="001E7E8F" w:rsidRPr="00EA5FA7" w:rsidRDefault="001E7E8F" w:rsidP="001E7E8F">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1DADE90" w14:textId="77777777" w:rsidR="001E7E8F" w:rsidRDefault="001E7E8F" w:rsidP="001E7E8F">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14:paraId="1498EDCB" w14:textId="77777777" w:rsidR="001E7E8F" w:rsidRPr="00EA5FA7" w:rsidRDefault="001E7E8F" w:rsidP="001E7E8F">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49E7300E" w14:textId="77777777" w:rsidR="001E7E8F" w:rsidRDefault="001E7E8F" w:rsidP="001E7E8F">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452B627A" w14:textId="77777777" w:rsidR="001E7E8F" w:rsidRPr="00EA5FA7" w:rsidRDefault="001E7E8F" w:rsidP="001E7E8F">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2C6DB08C" w14:textId="77777777" w:rsidR="001E7E8F" w:rsidRPr="00361593" w:rsidRDefault="001E7E8F" w:rsidP="001E7E8F">
      <w:pPr>
        <w:pStyle w:val="PL"/>
        <w:rPr>
          <w:ins w:id="1939" w:author="Author"/>
          <w:noProof w:val="0"/>
          <w:snapToGrid w:val="0"/>
        </w:rPr>
      </w:pPr>
      <w:ins w:id="1940" w:author="Author">
        <w:r w:rsidRPr="00361593">
          <w:rPr>
            <w:noProof w:val="0"/>
            <w:snapToGrid w:val="0"/>
          </w:rPr>
          <w:t>id-</w:t>
        </w:r>
        <w:proofErr w:type="spellStart"/>
        <w:r w:rsidRPr="00361593">
          <w:rPr>
            <w:noProof w:val="0"/>
            <w:snapToGrid w:val="0"/>
          </w:rPr>
          <w:t>gNBCUMeasurementID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999</w:t>
        </w:r>
      </w:ins>
    </w:p>
    <w:p w14:paraId="071AB69E" w14:textId="77777777" w:rsidR="001E7E8F" w:rsidRPr="00361593" w:rsidRDefault="001E7E8F" w:rsidP="001E7E8F">
      <w:pPr>
        <w:pStyle w:val="PL"/>
        <w:rPr>
          <w:ins w:id="1941" w:author="Author"/>
          <w:noProof w:val="0"/>
          <w:snapToGrid w:val="0"/>
        </w:rPr>
      </w:pPr>
      <w:ins w:id="1942" w:author="Author">
        <w:r w:rsidRPr="00361593">
          <w:rPr>
            <w:noProof w:val="0"/>
            <w:snapToGrid w:val="0"/>
          </w:rPr>
          <w:t>id-</w:t>
        </w:r>
        <w:proofErr w:type="spellStart"/>
        <w:r w:rsidRPr="00361593">
          <w:rPr>
            <w:noProof w:val="0"/>
            <w:snapToGrid w:val="0"/>
          </w:rPr>
          <w:t>gNBDUMeasurementID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998</w:t>
        </w:r>
      </w:ins>
    </w:p>
    <w:p w14:paraId="26DC7104" w14:textId="77777777" w:rsidR="001E7E8F" w:rsidRPr="00361593" w:rsidRDefault="001E7E8F" w:rsidP="001E7E8F">
      <w:pPr>
        <w:pStyle w:val="PL"/>
        <w:rPr>
          <w:ins w:id="1943" w:author="Author"/>
          <w:noProof w:val="0"/>
          <w:snapToGrid w:val="0"/>
        </w:rPr>
      </w:pPr>
      <w:ins w:id="1944" w:author="Author">
        <w:r w:rsidRPr="00361593">
          <w:rPr>
            <w:noProof w:val="0"/>
            <w:snapToGrid w:val="0"/>
          </w:rPr>
          <w:t>id-</w:t>
        </w:r>
        <w:proofErr w:type="spellStart"/>
        <w:r w:rsidRPr="00361593">
          <w:rPr>
            <w:noProof w:val="0"/>
            <w:snapToGrid w:val="0"/>
          </w:rPr>
          <w:t>RegistrationRequest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997</w:t>
        </w:r>
      </w:ins>
    </w:p>
    <w:p w14:paraId="71E860F8" w14:textId="77777777" w:rsidR="001E7E8F" w:rsidRPr="00361593" w:rsidRDefault="001E7E8F" w:rsidP="001E7E8F">
      <w:pPr>
        <w:pStyle w:val="PL"/>
        <w:rPr>
          <w:ins w:id="1945" w:author="Author"/>
          <w:noProof w:val="0"/>
          <w:snapToGrid w:val="0"/>
        </w:rPr>
      </w:pPr>
      <w:ins w:id="1946" w:author="Author">
        <w:r w:rsidRPr="00361593">
          <w:rPr>
            <w:noProof w:val="0"/>
            <w:snapToGrid w:val="0"/>
          </w:rPr>
          <w:t>id-</w:t>
        </w:r>
        <w:proofErr w:type="spellStart"/>
        <w:r w:rsidRPr="00361593">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996</w:t>
        </w:r>
      </w:ins>
    </w:p>
    <w:p w14:paraId="7ADD04F9" w14:textId="77777777" w:rsidR="001E7E8F" w:rsidRPr="00361593" w:rsidRDefault="001E7E8F" w:rsidP="001E7E8F">
      <w:pPr>
        <w:pStyle w:val="PL"/>
        <w:rPr>
          <w:ins w:id="1947" w:author="Author"/>
          <w:noProof w:val="0"/>
          <w:snapToGrid w:val="0"/>
        </w:rPr>
      </w:pPr>
      <w:ins w:id="1948" w:author="Author">
        <w:r w:rsidRPr="00361593">
          <w:rPr>
            <w:noProof w:val="0"/>
            <w:snapToGrid w:val="0"/>
          </w:rPr>
          <w:t>id-</w:t>
        </w:r>
        <w:proofErr w:type="spellStart"/>
        <w:r w:rsidRPr="00361593">
          <w:rPr>
            <w:noProof w:val="0"/>
            <w:snapToGrid w:val="0"/>
          </w:rPr>
          <w:t>CellToReportList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995</w:t>
        </w:r>
      </w:ins>
    </w:p>
    <w:p w14:paraId="0C14C078" w14:textId="77777777" w:rsidR="001E7E8F" w:rsidRPr="00361593" w:rsidRDefault="001E7E8F" w:rsidP="001E7E8F">
      <w:pPr>
        <w:pStyle w:val="PL"/>
        <w:rPr>
          <w:ins w:id="1949" w:author="Author"/>
          <w:noProof w:val="0"/>
          <w:snapToGrid w:val="0"/>
        </w:rPr>
      </w:pPr>
      <w:ins w:id="1950" w:author="Author">
        <w:r w:rsidRPr="00361593">
          <w:rPr>
            <w:noProof w:val="0"/>
            <w:snapToGrid w:val="0"/>
          </w:rPr>
          <w:t>id-</w:t>
        </w:r>
        <w:proofErr w:type="spellStart"/>
        <w:r w:rsidRPr="00361593">
          <w:rPr>
            <w:noProof w:val="0"/>
            <w:snapToGrid w:val="0"/>
          </w:rPr>
          <w:t>CellMeasurementResultList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994</w:t>
        </w:r>
      </w:ins>
    </w:p>
    <w:p w14:paraId="13286063" w14:textId="77777777" w:rsidR="001E7E8F" w:rsidRPr="00361593" w:rsidRDefault="001E7E8F" w:rsidP="001E7E8F">
      <w:pPr>
        <w:pStyle w:val="PL"/>
        <w:rPr>
          <w:ins w:id="1951" w:author="Author"/>
          <w:noProof w:val="0"/>
          <w:snapToGrid w:val="0"/>
        </w:rPr>
      </w:pPr>
      <w:ins w:id="1952" w:author="Author">
        <w:r w:rsidRPr="00361593">
          <w:rPr>
            <w:noProof w:val="0"/>
            <w:snapToGrid w:val="0"/>
          </w:rPr>
          <w:t>id-</w:t>
        </w:r>
        <w:proofErr w:type="spellStart"/>
        <w:r w:rsidRPr="00361593">
          <w:rPr>
            <w:noProof w:val="0"/>
            <w:snapToGrid w:val="0"/>
          </w:rPr>
          <w:t>HardwareLoadIndicator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993</w:t>
        </w:r>
      </w:ins>
    </w:p>
    <w:p w14:paraId="0F067090" w14:textId="77777777" w:rsidR="001E7E8F" w:rsidRDefault="001E7E8F" w:rsidP="001E7E8F">
      <w:pPr>
        <w:pStyle w:val="PL"/>
        <w:rPr>
          <w:ins w:id="1953" w:author="Author"/>
          <w:noProof w:val="0"/>
          <w:snapToGrid w:val="0"/>
        </w:rPr>
      </w:pPr>
      <w:ins w:id="1954" w:author="Author">
        <w:r w:rsidRPr="00361593">
          <w:rPr>
            <w:noProof w:val="0"/>
            <w:snapToGrid w:val="0"/>
          </w:rPr>
          <w:t>id-</w:t>
        </w:r>
        <w:proofErr w:type="spellStart"/>
        <w:r w:rsidRPr="00361593">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992</w:t>
        </w:r>
      </w:ins>
    </w:p>
    <w:p w14:paraId="0518F971" w14:textId="77777777" w:rsidR="001E7E8F" w:rsidRPr="00EA5FA7" w:rsidRDefault="001E7E8F" w:rsidP="001E7E8F">
      <w:pPr>
        <w:pStyle w:val="PL"/>
        <w:rPr>
          <w:noProof w:val="0"/>
          <w:snapToGrid w:val="0"/>
        </w:rPr>
      </w:pPr>
    </w:p>
    <w:p w14:paraId="2A260F36" w14:textId="77777777" w:rsidR="001E7E8F" w:rsidRPr="00EA5FA7" w:rsidRDefault="001E7E8F" w:rsidP="001E7E8F">
      <w:pPr>
        <w:pStyle w:val="PL"/>
        <w:rPr>
          <w:noProof w:val="0"/>
          <w:snapToGrid w:val="0"/>
        </w:rPr>
      </w:pPr>
      <w:r w:rsidRPr="00EA5FA7">
        <w:rPr>
          <w:noProof w:val="0"/>
          <w:snapToGrid w:val="0"/>
        </w:rPr>
        <w:t>END</w:t>
      </w:r>
    </w:p>
    <w:p w14:paraId="11225613" w14:textId="77777777" w:rsidR="001E7E8F" w:rsidRPr="00EA5FA7" w:rsidRDefault="001E7E8F" w:rsidP="001E7E8F">
      <w:pPr>
        <w:pStyle w:val="PL"/>
        <w:rPr>
          <w:noProof w:val="0"/>
          <w:snapToGrid w:val="0"/>
        </w:rPr>
      </w:pPr>
      <w:r w:rsidRPr="00EA5FA7">
        <w:rPr>
          <w:noProof w:val="0"/>
          <w:snapToGrid w:val="0"/>
        </w:rPr>
        <w:t xml:space="preserve">-- ASN1STOP </w:t>
      </w:r>
    </w:p>
    <w:p w14:paraId="6D4CC701" w14:textId="77777777" w:rsidR="001E7E8F" w:rsidRPr="00EA5FA7" w:rsidRDefault="001E7E8F" w:rsidP="001E7E8F">
      <w:pPr>
        <w:pStyle w:val="PL"/>
        <w:rPr>
          <w:noProof w:val="0"/>
          <w:snapToGrid w:val="0"/>
        </w:rPr>
      </w:pPr>
    </w:p>
    <w:p w14:paraId="357B62BB" w14:textId="77777777" w:rsidR="001E7E8F" w:rsidRPr="00EA5FA7" w:rsidRDefault="001E7E8F" w:rsidP="001E7E8F">
      <w:pPr>
        <w:pStyle w:val="Heading3"/>
      </w:pPr>
      <w:bookmarkStart w:id="1955" w:name="_Toc20956006"/>
      <w:bookmarkStart w:id="1956" w:name="_Toc29893132"/>
      <w:r w:rsidRPr="00EA5FA7">
        <w:t>9.4.8</w:t>
      </w:r>
      <w:r w:rsidRPr="00EA5FA7">
        <w:tab/>
        <w:t>Container Definitions</w:t>
      </w:r>
      <w:bookmarkEnd w:id="1955"/>
      <w:bookmarkEnd w:id="1956"/>
    </w:p>
    <w:p w14:paraId="59877307" w14:textId="77777777" w:rsidR="001E7E8F" w:rsidRPr="00EA5FA7" w:rsidRDefault="001E7E8F" w:rsidP="001E7E8F">
      <w:pPr>
        <w:pStyle w:val="PL"/>
        <w:rPr>
          <w:noProof w:val="0"/>
          <w:snapToGrid w:val="0"/>
        </w:rPr>
      </w:pPr>
      <w:r w:rsidRPr="00EA5FA7">
        <w:rPr>
          <w:noProof w:val="0"/>
          <w:snapToGrid w:val="0"/>
        </w:rPr>
        <w:t xml:space="preserve">-- ASN1START </w:t>
      </w:r>
    </w:p>
    <w:p w14:paraId="3C54BE3E" w14:textId="77777777" w:rsidR="001E7E8F" w:rsidRPr="00EA5FA7" w:rsidRDefault="001E7E8F" w:rsidP="001E7E8F">
      <w:pPr>
        <w:pStyle w:val="PL"/>
        <w:rPr>
          <w:noProof w:val="0"/>
          <w:snapToGrid w:val="0"/>
        </w:rPr>
      </w:pPr>
      <w:r w:rsidRPr="00EA5FA7">
        <w:rPr>
          <w:noProof w:val="0"/>
          <w:snapToGrid w:val="0"/>
        </w:rPr>
        <w:t>-- **************************************************************</w:t>
      </w:r>
    </w:p>
    <w:p w14:paraId="1A131D2D" w14:textId="77777777" w:rsidR="001E7E8F" w:rsidRPr="00EA5FA7" w:rsidRDefault="001E7E8F" w:rsidP="001E7E8F">
      <w:pPr>
        <w:pStyle w:val="PL"/>
        <w:rPr>
          <w:noProof w:val="0"/>
          <w:snapToGrid w:val="0"/>
        </w:rPr>
      </w:pPr>
      <w:r w:rsidRPr="00EA5FA7">
        <w:rPr>
          <w:noProof w:val="0"/>
          <w:snapToGrid w:val="0"/>
        </w:rPr>
        <w:t>--</w:t>
      </w:r>
    </w:p>
    <w:p w14:paraId="6A531A37" w14:textId="77777777" w:rsidR="001E7E8F" w:rsidRPr="00EA5FA7" w:rsidRDefault="001E7E8F" w:rsidP="001E7E8F">
      <w:pPr>
        <w:pStyle w:val="PL"/>
        <w:rPr>
          <w:noProof w:val="0"/>
          <w:snapToGrid w:val="0"/>
        </w:rPr>
      </w:pPr>
      <w:r w:rsidRPr="00EA5FA7">
        <w:rPr>
          <w:noProof w:val="0"/>
          <w:snapToGrid w:val="0"/>
        </w:rPr>
        <w:t>-- Container definitions</w:t>
      </w:r>
    </w:p>
    <w:p w14:paraId="1121AC24" w14:textId="77777777" w:rsidR="001E7E8F" w:rsidRPr="00EA5FA7" w:rsidRDefault="001E7E8F" w:rsidP="001E7E8F">
      <w:pPr>
        <w:pStyle w:val="PL"/>
        <w:rPr>
          <w:noProof w:val="0"/>
          <w:snapToGrid w:val="0"/>
        </w:rPr>
      </w:pPr>
      <w:r w:rsidRPr="00EA5FA7">
        <w:rPr>
          <w:noProof w:val="0"/>
          <w:snapToGrid w:val="0"/>
        </w:rPr>
        <w:t>--</w:t>
      </w:r>
    </w:p>
    <w:p w14:paraId="53D593BB" w14:textId="77777777" w:rsidR="001E7E8F" w:rsidRPr="00EA5FA7" w:rsidRDefault="001E7E8F" w:rsidP="001E7E8F">
      <w:pPr>
        <w:pStyle w:val="PL"/>
        <w:rPr>
          <w:noProof w:val="0"/>
          <w:snapToGrid w:val="0"/>
        </w:rPr>
      </w:pPr>
      <w:r w:rsidRPr="00EA5FA7">
        <w:rPr>
          <w:noProof w:val="0"/>
          <w:snapToGrid w:val="0"/>
        </w:rPr>
        <w:t>-- **************************************************************</w:t>
      </w:r>
    </w:p>
    <w:p w14:paraId="43913EAE" w14:textId="77777777" w:rsidR="001E7E8F" w:rsidRPr="00EA5FA7" w:rsidRDefault="001E7E8F" w:rsidP="001E7E8F">
      <w:pPr>
        <w:pStyle w:val="PL"/>
        <w:rPr>
          <w:noProof w:val="0"/>
          <w:snapToGrid w:val="0"/>
        </w:rPr>
      </w:pPr>
    </w:p>
    <w:p w14:paraId="361E7992" w14:textId="77777777" w:rsidR="001E7E8F" w:rsidRPr="00EA5FA7" w:rsidRDefault="001E7E8F" w:rsidP="001E7E8F">
      <w:pPr>
        <w:pStyle w:val="PL"/>
        <w:rPr>
          <w:noProof w:val="0"/>
          <w:snapToGrid w:val="0"/>
        </w:rPr>
      </w:pPr>
      <w:r w:rsidRPr="00EA5FA7">
        <w:rPr>
          <w:noProof w:val="0"/>
          <w:snapToGrid w:val="0"/>
        </w:rPr>
        <w:t>F1AP-Containers {</w:t>
      </w:r>
    </w:p>
    <w:p w14:paraId="4A2AA025" w14:textId="77777777" w:rsidR="001E7E8F" w:rsidRPr="00EA5FA7" w:rsidRDefault="001E7E8F" w:rsidP="001E7E8F">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04E7791" w14:textId="77777777" w:rsidR="001E7E8F" w:rsidRPr="00EA5FA7" w:rsidRDefault="001E7E8F" w:rsidP="001E7E8F">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f1ap-Containers (5) }</w:t>
      </w:r>
    </w:p>
    <w:p w14:paraId="3D4DE47F" w14:textId="77777777" w:rsidR="001E7E8F" w:rsidRPr="00EA5FA7" w:rsidRDefault="001E7E8F" w:rsidP="001E7E8F">
      <w:pPr>
        <w:pStyle w:val="PL"/>
        <w:rPr>
          <w:noProof w:val="0"/>
          <w:snapToGrid w:val="0"/>
        </w:rPr>
      </w:pPr>
    </w:p>
    <w:p w14:paraId="7043A869" w14:textId="77777777" w:rsidR="001E7E8F" w:rsidRPr="00EA5FA7" w:rsidRDefault="001E7E8F" w:rsidP="001E7E8F">
      <w:pPr>
        <w:pStyle w:val="PL"/>
        <w:rPr>
          <w:noProof w:val="0"/>
          <w:snapToGrid w:val="0"/>
        </w:rPr>
      </w:pPr>
      <w:r w:rsidRPr="00EA5FA7">
        <w:rPr>
          <w:noProof w:val="0"/>
          <w:snapToGrid w:val="0"/>
        </w:rPr>
        <w:t xml:space="preserve">DEFINITIONS AUTOMATIC TAGS ::= </w:t>
      </w:r>
    </w:p>
    <w:p w14:paraId="6EA0C0E6" w14:textId="77777777" w:rsidR="001E7E8F" w:rsidRPr="00EA5FA7" w:rsidRDefault="001E7E8F" w:rsidP="001E7E8F">
      <w:pPr>
        <w:pStyle w:val="PL"/>
        <w:rPr>
          <w:noProof w:val="0"/>
          <w:snapToGrid w:val="0"/>
        </w:rPr>
      </w:pPr>
    </w:p>
    <w:p w14:paraId="28152208" w14:textId="77777777" w:rsidR="001E7E8F" w:rsidRPr="00EA5FA7" w:rsidRDefault="001E7E8F" w:rsidP="001E7E8F">
      <w:pPr>
        <w:pStyle w:val="PL"/>
        <w:rPr>
          <w:noProof w:val="0"/>
          <w:snapToGrid w:val="0"/>
        </w:rPr>
      </w:pPr>
      <w:r w:rsidRPr="00EA5FA7">
        <w:rPr>
          <w:noProof w:val="0"/>
          <w:snapToGrid w:val="0"/>
        </w:rPr>
        <w:t>BEGIN</w:t>
      </w:r>
    </w:p>
    <w:p w14:paraId="4DC744BA" w14:textId="77777777" w:rsidR="001E7E8F" w:rsidRPr="00EA5FA7" w:rsidRDefault="001E7E8F" w:rsidP="001E7E8F">
      <w:pPr>
        <w:pStyle w:val="PL"/>
        <w:rPr>
          <w:noProof w:val="0"/>
          <w:snapToGrid w:val="0"/>
        </w:rPr>
      </w:pPr>
    </w:p>
    <w:p w14:paraId="70A479C5" w14:textId="77777777" w:rsidR="001E7E8F" w:rsidRPr="00EA5FA7" w:rsidRDefault="001E7E8F" w:rsidP="001E7E8F">
      <w:pPr>
        <w:pStyle w:val="PL"/>
        <w:rPr>
          <w:noProof w:val="0"/>
          <w:snapToGrid w:val="0"/>
        </w:rPr>
      </w:pPr>
      <w:r w:rsidRPr="00EA5FA7">
        <w:rPr>
          <w:noProof w:val="0"/>
          <w:snapToGrid w:val="0"/>
        </w:rPr>
        <w:t>-- **************************************************************</w:t>
      </w:r>
    </w:p>
    <w:p w14:paraId="70E0717A" w14:textId="77777777" w:rsidR="001E7E8F" w:rsidRPr="00EA5FA7" w:rsidRDefault="001E7E8F" w:rsidP="001E7E8F">
      <w:pPr>
        <w:pStyle w:val="PL"/>
        <w:rPr>
          <w:noProof w:val="0"/>
          <w:snapToGrid w:val="0"/>
        </w:rPr>
      </w:pPr>
      <w:r w:rsidRPr="00EA5FA7">
        <w:rPr>
          <w:noProof w:val="0"/>
          <w:snapToGrid w:val="0"/>
        </w:rPr>
        <w:t>--</w:t>
      </w:r>
    </w:p>
    <w:p w14:paraId="6D6E3959" w14:textId="77777777" w:rsidR="001E7E8F" w:rsidRPr="00EA5FA7" w:rsidRDefault="001E7E8F" w:rsidP="001E7E8F">
      <w:pPr>
        <w:pStyle w:val="PL"/>
        <w:rPr>
          <w:noProof w:val="0"/>
          <w:snapToGrid w:val="0"/>
        </w:rPr>
      </w:pPr>
      <w:r w:rsidRPr="00EA5FA7">
        <w:rPr>
          <w:noProof w:val="0"/>
          <w:snapToGrid w:val="0"/>
        </w:rPr>
        <w:t>-- IE parameter types from other modules.</w:t>
      </w:r>
    </w:p>
    <w:p w14:paraId="389AF80E" w14:textId="77777777" w:rsidR="001E7E8F" w:rsidRPr="00EA5FA7" w:rsidRDefault="001E7E8F" w:rsidP="001E7E8F">
      <w:pPr>
        <w:pStyle w:val="PL"/>
        <w:rPr>
          <w:noProof w:val="0"/>
          <w:snapToGrid w:val="0"/>
        </w:rPr>
      </w:pPr>
      <w:r w:rsidRPr="00EA5FA7">
        <w:rPr>
          <w:noProof w:val="0"/>
          <w:snapToGrid w:val="0"/>
        </w:rPr>
        <w:t>--</w:t>
      </w:r>
    </w:p>
    <w:p w14:paraId="2C2AFA24" w14:textId="77777777" w:rsidR="001E7E8F" w:rsidRPr="00EA5FA7" w:rsidRDefault="001E7E8F" w:rsidP="001E7E8F">
      <w:pPr>
        <w:pStyle w:val="PL"/>
        <w:rPr>
          <w:noProof w:val="0"/>
          <w:snapToGrid w:val="0"/>
        </w:rPr>
      </w:pPr>
      <w:r w:rsidRPr="00EA5FA7">
        <w:rPr>
          <w:noProof w:val="0"/>
          <w:snapToGrid w:val="0"/>
        </w:rPr>
        <w:t>-- **************************************************************</w:t>
      </w:r>
    </w:p>
    <w:p w14:paraId="07CB14BE" w14:textId="77777777" w:rsidR="001E7E8F" w:rsidRPr="00EA5FA7" w:rsidRDefault="001E7E8F" w:rsidP="001E7E8F">
      <w:pPr>
        <w:pStyle w:val="PL"/>
        <w:rPr>
          <w:noProof w:val="0"/>
          <w:snapToGrid w:val="0"/>
        </w:rPr>
      </w:pPr>
    </w:p>
    <w:p w14:paraId="14E77273" w14:textId="77777777" w:rsidR="001E7E8F" w:rsidRPr="00EA5FA7" w:rsidRDefault="001E7E8F" w:rsidP="001E7E8F">
      <w:pPr>
        <w:pStyle w:val="PL"/>
        <w:rPr>
          <w:noProof w:val="0"/>
          <w:snapToGrid w:val="0"/>
        </w:rPr>
      </w:pPr>
      <w:r w:rsidRPr="00EA5FA7">
        <w:rPr>
          <w:noProof w:val="0"/>
          <w:snapToGrid w:val="0"/>
        </w:rPr>
        <w:t>IMPORTS</w:t>
      </w:r>
    </w:p>
    <w:p w14:paraId="0E1E6CD0" w14:textId="77777777" w:rsidR="001E7E8F" w:rsidRPr="00EA5FA7" w:rsidRDefault="001E7E8F" w:rsidP="001E7E8F">
      <w:pPr>
        <w:pStyle w:val="PL"/>
        <w:rPr>
          <w:noProof w:val="0"/>
          <w:snapToGrid w:val="0"/>
        </w:rPr>
      </w:pPr>
      <w:r w:rsidRPr="00EA5FA7">
        <w:rPr>
          <w:noProof w:val="0"/>
          <w:snapToGrid w:val="0"/>
        </w:rPr>
        <w:tab/>
        <w:t>Criticality,</w:t>
      </w:r>
    </w:p>
    <w:p w14:paraId="40412288" w14:textId="77777777" w:rsidR="001E7E8F" w:rsidRPr="00EA5FA7" w:rsidRDefault="001E7E8F" w:rsidP="001E7E8F">
      <w:pPr>
        <w:pStyle w:val="PL"/>
        <w:rPr>
          <w:noProof w:val="0"/>
          <w:snapToGrid w:val="0"/>
        </w:rPr>
      </w:pPr>
      <w:r w:rsidRPr="00EA5FA7">
        <w:rPr>
          <w:noProof w:val="0"/>
          <w:snapToGrid w:val="0"/>
        </w:rPr>
        <w:tab/>
        <w:t>Presence,</w:t>
      </w:r>
    </w:p>
    <w:p w14:paraId="1DD69360"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4BE086CB"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ProtocolExtensionID</w:t>
      </w:r>
      <w:proofErr w:type="spellEnd"/>
      <w:r w:rsidRPr="00EA5FA7">
        <w:rPr>
          <w:noProof w:val="0"/>
          <w:snapToGrid w:val="0"/>
        </w:rPr>
        <w:t>,</w:t>
      </w:r>
    </w:p>
    <w:p w14:paraId="7F9FE712"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47088C3" w14:textId="77777777" w:rsidR="001E7E8F" w:rsidRPr="00EA5FA7" w:rsidRDefault="001E7E8F" w:rsidP="001E7E8F">
      <w:pPr>
        <w:pStyle w:val="PL"/>
        <w:rPr>
          <w:noProof w:val="0"/>
          <w:snapToGrid w:val="0"/>
        </w:rPr>
      </w:pPr>
    </w:p>
    <w:p w14:paraId="5C3B77FB" w14:textId="77777777" w:rsidR="001E7E8F" w:rsidRPr="00EA5FA7" w:rsidRDefault="001E7E8F" w:rsidP="001E7E8F">
      <w:pPr>
        <w:pStyle w:val="PL"/>
        <w:rPr>
          <w:noProof w:val="0"/>
          <w:snapToGrid w:val="0"/>
        </w:rPr>
      </w:pPr>
      <w:r w:rsidRPr="00EA5FA7">
        <w:rPr>
          <w:noProof w:val="0"/>
          <w:snapToGrid w:val="0"/>
        </w:rPr>
        <w:t>FROM F1AP-CommonDataTypes</w:t>
      </w:r>
    </w:p>
    <w:p w14:paraId="7076BB8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maxPrivateIEs</w:t>
      </w:r>
      <w:proofErr w:type="spellEnd"/>
      <w:r w:rsidRPr="00EA5FA7">
        <w:rPr>
          <w:noProof w:val="0"/>
          <w:snapToGrid w:val="0"/>
        </w:rPr>
        <w:t>,</w:t>
      </w:r>
    </w:p>
    <w:p w14:paraId="1605716E"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maxProtocolExtensions</w:t>
      </w:r>
      <w:proofErr w:type="spellEnd"/>
      <w:r w:rsidRPr="00EA5FA7">
        <w:rPr>
          <w:noProof w:val="0"/>
          <w:snapToGrid w:val="0"/>
        </w:rPr>
        <w:t>,</w:t>
      </w:r>
    </w:p>
    <w:p w14:paraId="69DD49C6"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maxProtocolIEs</w:t>
      </w:r>
      <w:proofErr w:type="spellEnd"/>
    </w:p>
    <w:p w14:paraId="69640F56" w14:textId="77777777" w:rsidR="001E7E8F" w:rsidRPr="00EA5FA7" w:rsidRDefault="001E7E8F" w:rsidP="001E7E8F">
      <w:pPr>
        <w:pStyle w:val="PL"/>
        <w:rPr>
          <w:noProof w:val="0"/>
          <w:snapToGrid w:val="0"/>
        </w:rPr>
      </w:pPr>
    </w:p>
    <w:p w14:paraId="3EAD515A" w14:textId="77777777" w:rsidR="001E7E8F" w:rsidRPr="00EA5FA7" w:rsidRDefault="001E7E8F" w:rsidP="001E7E8F">
      <w:pPr>
        <w:pStyle w:val="PL"/>
        <w:rPr>
          <w:noProof w:val="0"/>
          <w:snapToGrid w:val="0"/>
        </w:rPr>
      </w:pPr>
      <w:r w:rsidRPr="00EA5FA7">
        <w:rPr>
          <w:noProof w:val="0"/>
          <w:snapToGrid w:val="0"/>
        </w:rPr>
        <w:t>FROM F1AP-Constants;</w:t>
      </w:r>
    </w:p>
    <w:p w14:paraId="1A16ADE2" w14:textId="77777777" w:rsidR="001E7E8F" w:rsidRPr="00EA5FA7" w:rsidRDefault="001E7E8F" w:rsidP="001E7E8F">
      <w:pPr>
        <w:pStyle w:val="PL"/>
        <w:rPr>
          <w:noProof w:val="0"/>
          <w:snapToGrid w:val="0"/>
        </w:rPr>
      </w:pPr>
    </w:p>
    <w:p w14:paraId="731975D0" w14:textId="77777777" w:rsidR="001E7E8F" w:rsidRPr="00EA5FA7" w:rsidRDefault="001E7E8F" w:rsidP="001E7E8F">
      <w:pPr>
        <w:pStyle w:val="PL"/>
        <w:rPr>
          <w:noProof w:val="0"/>
          <w:snapToGrid w:val="0"/>
        </w:rPr>
      </w:pPr>
      <w:r w:rsidRPr="00EA5FA7">
        <w:rPr>
          <w:noProof w:val="0"/>
          <w:snapToGrid w:val="0"/>
        </w:rPr>
        <w:t>-- **************************************************************</w:t>
      </w:r>
    </w:p>
    <w:p w14:paraId="32C9AE0A" w14:textId="77777777" w:rsidR="001E7E8F" w:rsidRPr="00EA5FA7" w:rsidRDefault="001E7E8F" w:rsidP="001E7E8F">
      <w:pPr>
        <w:pStyle w:val="PL"/>
        <w:rPr>
          <w:noProof w:val="0"/>
          <w:snapToGrid w:val="0"/>
        </w:rPr>
      </w:pPr>
      <w:r w:rsidRPr="00EA5FA7">
        <w:rPr>
          <w:noProof w:val="0"/>
          <w:snapToGrid w:val="0"/>
        </w:rPr>
        <w:t>--</w:t>
      </w:r>
    </w:p>
    <w:p w14:paraId="7E268AAC" w14:textId="77777777" w:rsidR="001E7E8F" w:rsidRPr="00EA5FA7" w:rsidRDefault="001E7E8F" w:rsidP="001E7E8F">
      <w:pPr>
        <w:pStyle w:val="PL"/>
        <w:rPr>
          <w:noProof w:val="0"/>
          <w:snapToGrid w:val="0"/>
        </w:rPr>
      </w:pPr>
      <w:r w:rsidRPr="00EA5FA7">
        <w:rPr>
          <w:noProof w:val="0"/>
          <w:snapToGrid w:val="0"/>
        </w:rPr>
        <w:t>-- Class Definition for Protocol IEs</w:t>
      </w:r>
    </w:p>
    <w:p w14:paraId="27A2EEE8" w14:textId="77777777" w:rsidR="001E7E8F" w:rsidRPr="00EA5FA7" w:rsidRDefault="001E7E8F" w:rsidP="001E7E8F">
      <w:pPr>
        <w:pStyle w:val="PL"/>
        <w:rPr>
          <w:noProof w:val="0"/>
          <w:snapToGrid w:val="0"/>
        </w:rPr>
      </w:pPr>
      <w:r w:rsidRPr="00EA5FA7">
        <w:rPr>
          <w:noProof w:val="0"/>
          <w:snapToGrid w:val="0"/>
        </w:rPr>
        <w:t>--</w:t>
      </w:r>
    </w:p>
    <w:p w14:paraId="30B40F07" w14:textId="77777777" w:rsidR="001E7E8F" w:rsidRPr="00EA5FA7" w:rsidRDefault="001E7E8F" w:rsidP="001E7E8F">
      <w:pPr>
        <w:pStyle w:val="PL"/>
        <w:rPr>
          <w:noProof w:val="0"/>
          <w:snapToGrid w:val="0"/>
        </w:rPr>
      </w:pPr>
      <w:r w:rsidRPr="00EA5FA7">
        <w:rPr>
          <w:noProof w:val="0"/>
          <w:snapToGrid w:val="0"/>
        </w:rPr>
        <w:t>-- **************************************************************</w:t>
      </w:r>
    </w:p>
    <w:p w14:paraId="06B143BB" w14:textId="77777777" w:rsidR="001E7E8F" w:rsidRPr="00EA5FA7" w:rsidRDefault="001E7E8F" w:rsidP="001E7E8F">
      <w:pPr>
        <w:pStyle w:val="PL"/>
        <w:rPr>
          <w:noProof w:val="0"/>
          <w:snapToGrid w:val="0"/>
        </w:rPr>
      </w:pPr>
    </w:p>
    <w:p w14:paraId="59801BA6" w14:textId="77777777" w:rsidR="001E7E8F" w:rsidRPr="00EA5FA7" w:rsidRDefault="001E7E8F" w:rsidP="001E7E8F">
      <w:pPr>
        <w:pStyle w:val="PL"/>
        <w:rPr>
          <w:noProof w:val="0"/>
          <w:snapToGrid w:val="0"/>
        </w:rPr>
      </w:pPr>
      <w:r w:rsidRPr="00EA5FA7">
        <w:rPr>
          <w:noProof w:val="0"/>
          <w:snapToGrid w:val="0"/>
        </w:rPr>
        <w:t>F1AP-PROTOCOL-IES ::= CLASS {</w:t>
      </w:r>
    </w:p>
    <w:p w14:paraId="22B18A6B" w14:textId="77777777" w:rsidR="001E7E8F" w:rsidRPr="00EA5FA7" w:rsidRDefault="001E7E8F" w:rsidP="001E7E8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017FFEB" w14:textId="77777777" w:rsidR="001E7E8F" w:rsidRPr="00EA5FA7" w:rsidRDefault="001E7E8F" w:rsidP="001E7E8F">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03C19412" w14:textId="77777777" w:rsidR="001E7E8F" w:rsidRPr="00EA5FA7" w:rsidRDefault="001E7E8F" w:rsidP="001E7E8F">
      <w:pPr>
        <w:pStyle w:val="PL"/>
        <w:rPr>
          <w:noProof w:val="0"/>
          <w:snapToGrid w:val="0"/>
        </w:rPr>
      </w:pPr>
      <w:r w:rsidRPr="00EA5FA7">
        <w:rPr>
          <w:noProof w:val="0"/>
          <w:snapToGrid w:val="0"/>
        </w:rPr>
        <w:tab/>
        <w:t>&amp;Value,</w:t>
      </w:r>
    </w:p>
    <w:p w14:paraId="345A24C5" w14:textId="77777777" w:rsidR="001E7E8F" w:rsidRPr="00EA5FA7" w:rsidRDefault="001E7E8F" w:rsidP="001E7E8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0141762F" w14:textId="77777777" w:rsidR="001E7E8F" w:rsidRPr="00EA5FA7" w:rsidRDefault="001E7E8F" w:rsidP="001E7E8F">
      <w:pPr>
        <w:pStyle w:val="PL"/>
        <w:rPr>
          <w:noProof w:val="0"/>
          <w:snapToGrid w:val="0"/>
        </w:rPr>
      </w:pPr>
      <w:r w:rsidRPr="00EA5FA7">
        <w:rPr>
          <w:noProof w:val="0"/>
          <w:snapToGrid w:val="0"/>
        </w:rPr>
        <w:t>}</w:t>
      </w:r>
    </w:p>
    <w:p w14:paraId="475F89AB" w14:textId="77777777" w:rsidR="001E7E8F" w:rsidRPr="00EA5FA7" w:rsidRDefault="001E7E8F" w:rsidP="001E7E8F">
      <w:pPr>
        <w:pStyle w:val="PL"/>
        <w:rPr>
          <w:noProof w:val="0"/>
          <w:snapToGrid w:val="0"/>
        </w:rPr>
      </w:pPr>
      <w:r w:rsidRPr="00EA5FA7">
        <w:rPr>
          <w:noProof w:val="0"/>
          <w:snapToGrid w:val="0"/>
        </w:rPr>
        <w:t>WITH SYNTAX {</w:t>
      </w:r>
    </w:p>
    <w:p w14:paraId="37313F7D" w14:textId="77777777" w:rsidR="001E7E8F" w:rsidRPr="00EA5FA7" w:rsidRDefault="001E7E8F" w:rsidP="001E7E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75D5F98"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4294B78" w14:textId="77777777" w:rsidR="001E7E8F" w:rsidRPr="00EA5FA7" w:rsidRDefault="001E7E8F" w:rsidP="001E7E8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F41212C" w14:textId="77777777" w:rsidR="001E7E8F" w:rsidRPr="00EA5FA7" w:rsidRDefault="001E7E8F" w:rsidP="001E7E8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0A26204" w14:textId="77777777" w:rsidR="001E7E8F" w:rsidRPr="00EA5FA7" w:rsidRDefault="001E7E8F" w:rsidP="001E7E8F">
      <w:pPr>
        <w:pStyle w:val="PL"/>
        <w:rPr>
          <w:noProof w:val="0"/>
          <w:snapToGrid w:val="0"/>
        </w:rPr>
      </w:pPr>
      <w:r w:rsidRPr="00EA5FA7">
        <w:rPr>
          <w:noProof w:val="0"/>
          <w:snapToGrid w:val="0"/>
        </w:rPr>
        <w:t>}</w:t>
      </w:r>
    </w:p>
    <w:p w14:paraId="4096DC70" w14:textId="77777777" w:rsidR="001E7E8F" w:rsidRPr="00EA5FA7" w:rsidRDefault="001E7E8F" w:rsidP="001E7E8F">
      <w:pPr>
        <w:pStyle w:val="PL"/>
        <w:rPr>
          <w:noProof w:val="0"/>
          <w:snapToGrid w:val="0"/>
        </w:rPr>
      </w:pPr>
    </w:p>
    <w:p w14:paraId="76939C3C" w14:textId="77777777" w:rsidR="001E7E8F" w:rsidRPr="00EA5FA7" w:rsidRDefault="001E7E8F" w:rsidP="001E7E8F">
      <w:pPr>
        <w:pStyle w:val="PL"/>
        <w:rPr>
          <w:noProof w:val="0"/>
          <w:snapToGrid w:val="0"/>
        </w:rPr>
      </w:pPr>
      <w:r w:rsidRPr="00EA5FA7">
        <w:rPr>
          <w:noProof w:val="0"/>
          <w:snapToGrid w:val="0"/>
        </w:rPr>
        <w:t>-- **************************************************************</w:t>
      </w:r>
    </w:p>
    <w:p w14:paraId="17DDAB0D" w14:textId="77777777" w:rsidR="001E7E8F" w:rsidRPr="00EA5FA7" w:rsidRDefault="001E7E8F" w:rsidP="001E7E8F">
      <w:pPr>
        <w:pStyle w:val="PL"/>
        <w:rPr>
          <w:noProof w:val="0"/>
          <w:snapToGrid w:val="0"/>
        </w:rPr>
      </w:pPr>
      <w:r w:rsidRPr="00EA5FA7">
        <w:rPr>
          <w:noProof w:val="0"/>
          <w:snapToGrid w:val="0"/>
        </w:rPr>
        <w:t>--</w:t>
      </w:r>
    </w:p>
    <w:p w14:paraId="2DF7D1F0" w14:textId="77777777" w:rsidR="001E7E8F" w:rsidRPr="00EA5FA7" w:rsidRDefault="001E7E8F" w:rsidP="001E7E8F">
      <w:pPr>
        <w:pStyle w:val="PL"/>
        <w:rPr>
          <w:noProof w:val="0"/>
          <w:snapToGrid w:val="0"/>
        </w:rPr>
      </w:pPr>
      <w:r w:rsidRPr="00EA5FA7">
        <w:rPr>
          <w:noProof w:val="0"/>
          <w:snapToGrid w:val="0"/>
        </w:rPr>
        <w:t>-- Class Definition for Protocol IEs</w:t>
      </w:r>
    </w:p>
    <w:p w14:paraId="173DB137" w14:textId="77777777" w:rsidR="001E7E8F" w:rsidRPr="00EA5FA7" w:rsidRDefault="001E7E8F" w:rsidP="001E7E8F">
      <w:pPr>
        <w:pStyle w:val="PL"/>
        <w:rPr>
          <w:noProof w:val="0"/>
          <w:snapToGrid w:val="0"/>
        </w:rPr>
      </w:pPr>
      <w:r w:rsidRPr="00EA5FA7">
        <w:rPr>
          <w:noProof w:val="0"/>
          <w:snapToGrid w:val="0"/>
        </w:rPr>
        <w:t>--</w:t>
      </w:r>
    </w:p>
    <w:p w14:paraId="34C45A55" w14:textId="77777777" w:rsidR="001E7E8F" w:rsidRPr="00EA5FA7" w:rsidRDefault="001E7E8F" w:rsidP="001E7E8F">
      <w:pPr>
        <w:pStyle w:val="PL"/>
        <w:rPr>
          <w:noProof w:val="0"/>
          <w:snapToGrid w:val="0"/>
        </w:rPr>
      </w:pPr>
      <w:r w:rsidRPr="00EA5FA7">
        <w:rPr>
          <w:noProof w:val="0"/>
          <w:snapToGrid w:val="0"/>
        </w:rPr>
        <w:t>-- **************************************************************</w:t>
      </w:r>
    </w:p>
    <w:p w14:paraId="6BCA3010" w14:textId="77777777" w:rsidR="001E7E8F" w:rsidRPr="00EA5FA7" w:rsidRDefault="001E7E8F" w:rsidP="001E7E8F">
      <w:pPr>
        <w:pStyle w:val="PL"/>
        <w:rPr>
          <w:noProof w:val="0"/>
          <w:snapToGrid w:val="0"/>
        </w:rPr>
      </w:pPr>
    </w:p>
    <w:p w14:paraId="46A2D710" w14:textId="77777777" w:rsidR="001E7E8F" w:rsidRPr="00EA5FA7" w:rsidRDefault="001E7E8F" w:rsidP="001E7E8F">
      <w:pPr>
        <w:pStyle w:val="PL"/>
        <w:rPr>
          <w:noProof w:val="0"/>
          <w:snapToGrid w:val="0"/>
        </w:rPr>
      </w:pPr>
      <w:r w:rsidRPr="00EA5FA7">
        <w:rPr>
          <w:noProof w:val="0"/>
          <w:snapToGrid w:val="0"/>
        </w:rPr>
        <w:t>F1AP-PROTOCOL-IES-PAIR ::= CLASS {</w:t>
      </w:r>
    </w:p>
    <w:p w14:paraId="70216763" w14:textId="77777777" w:rsidR="001E7E8F" w:rsidRPr="00EA5FA7" w:rsidRDefault="001E7E8F" w:rsidP="001E7E8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C88345B" w14:textId="77777777" w:rsidR="001E7E8F" w:rsidRPr="00EA5FA7" w:rsidRDefault="001E7E8F" w:rsidP="001E7E8F">
      <w:pPr>
        <w:pStyle w:val="PL"/>
        <w:rPr>
          <w:noProof w:val="0"/>
          <w:snapToGrid w:val="0"/>
        </w:rPr>
      </w:pPr>
      <w:r w:rsidRPr="00EA5FA7">
        <w:rPr>
          <w:noProof w:val="0"/>
          <w:snapToGrid w:val="0"/>
        </w:rPr>
        <w:tab/>
        <w:t>&amp;</w:t>
      </w:r>
      <w:proofErr w:type="spellStart"/>
      <w:r w:rsidRPr="00EA5FA7">
        <w:rPr>
          <w:noProof w:val="0"/>
          <w:snapToGrid w:val="0"/>
        </w:rPr>
        <w:t>firstCriticality</w:t>
      </w:r>
      <w:proofErr w:type="spellEnd"/>
      <w:r w:rsidRPr="00EA5FA7">
        <w:rPr>
          <w:noProof w:val="0"/>
          <w:snapToGrid w:val="0"/>
        </w:rPr>
        <w:tab/>
        <w:t>Criticality,</w:t>
      </w:r>
    </w:p>
    <w:p w14:paraId="204D5669" w14:textId="77777777" w:rsidR="001E7E8F" w:rsidRPr="00EA5FA7" w:rsidRDefault="001E7E8F" w:rsidP="001E7E8F">
      <w:pPr>
        <w:pStyle w:val="PL"/>
        <w:rPr>
          <w:noProof w:val="0"/>
          <w:snapToGrid w:val="0"/>
        </w:rPr>
      </w:pPr>
      <w:r w:rsidRPr="00EA5FA7">
        <w:rPr>
          <w:noProof w:val="0"/>
          <w:snapToGrid w:val="0"/>
        </w:rPr>
        <w:tab/>
        <w:t>&amp;</w:t>
      </w:r>
      <w:proofErr w:type="spellStart"/>
      <w:r w:rsidRPr="00EA5FA7">
        <w:rPr>
          <w:noProof w:val="0"/>
          <w:snapToGrid w:val="0"/>
        </w:rPr>
        <w:t>FirstValue</w:t>
      </w:r>
      <w:proofErr w:type="spellEnd"/>
      <w:r w:rsidRPr="00EA5FA7">
        <w:rPr>
          <w:noProof w:val="0"/>
          <w:snapToGrid w:val="0"/>
        </w:rPr>
        <w:t>,</w:t>
      </w:r>
    </w:p>
    <w:p w14:paraId="51F8BB55" w14:textId="77777777" w:rsidR="001E7E8F" w:rsidRPr="00EA5FA7" w:rsidRDefault="001E7E8F" w:rsidP="001E7E8F">
      <w:pPr>
        <w:pStyle w:val="PL"/>
        <w:rPr>
          <w:noProof w:val="0"/>
          <w:snapToGrid w:val="0"/>
        </w:rPr>
      </w:pPr>
      <w:r w:rsidRPr="00EA5FA7">
        <w:rPr>
          <w:noProof w:val="0"/>
          <w:snapToGrid w:val="0"/>
        </w:rPr>
        <w:tab/>
        <w:t>&amp;</w:t>
      </w:r>
      <w:proofErr w:type="spellStart"/>
      <w:r w:rsidRPr="00EA5FA7">
        <w:rPr>
          <w:noProof w:val="0"/>
          <w:snapToGrid w:val="0"/>
        </w:rPr>
        <w:t>secondCriticality</w:t>
      </w:r>
      <w:proofErr w:type="spellEnd"/>
      <w:r w:rsidRPr="00EA5FA7">
        <w:rPr>
          <w:noProof w:val="0"/>
          <w:snapToGrid w:val="0"/>
        </w:rPr>
        <w:tab/>
        <w:t>Criticality,</w:t>
      </w:r>
    </w:p>
    <w:p w14:paraId="4E3786C4" w14:textId="77777777" w:rsidR="001E7E8F" w:rsidRPr="00EA5FA7" w:rsidRDefault="001E7E8F" w:rsidP="001E7E8F">
      <w:pPr>
        <w:pStyle w:val="PL"/>
        <w:rPr>
          <w:noProof w:val="0"/>
          <w:snapToGrid w:val="0"/>
        </w:rPr>
      </w:pPr>
      <w:r w:rsidRPr="00EA5FA7">
        <w:rPr>
          <w:noProof w:val="0"/>
          <w:snapToGrid w:val="0"/>
        </w:rPr>
        <w:tab/>
        <w:t>&amp;</w:t>
      </w:r>
      <w:proofErr w:type="spellStart"/>
      <w:r w:rsidRPr="00EA5FA7">
        <w:rPr>
          <w:noProof w:val="0"/>
          <w:snapToGrid w:val="0"/>
        </w:rPr>
        <w:t>SecondValue</w:t>
      </w:r>
      <w:proofErr w:type="spellEnd"/>
      <w:r w:rsidRPr="00EA5FA7">
        <w:rPr>
          <w:noProof w:val="0"/>
          <w:snapToGrid w:val="0"/>
        </w:rPr>
        <w:t>,</w:t>
      </w:r>
    </w:p>
    <w:p w14:paraId="4339F3B5" w14:textId="77777777" w:rsidR="001E7E8F" w:rsidRPr="00EA5FA7" w:rsidRDefault="001E7E8F" w:rsidP="001E7E8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21472CD0" w14:textId="77777777" w:rsidR="001E7E8F" w:rsidRPr="00EA5FA7" w:rsidRDefault="001E7E8F" w:rsidP="001E7E8F">
      <w:pPr>
        <w:pStyle w:val="PL"/>
        <w:rPr>
          <w:noProof w:val="0"/>
          <w:snapToGrid w:val="0"/>
        </w:rPr>
      </w:pPr>
      <w:r w:rsidRPr="00EA5FA7">
        <w:rPr>
          <w:noProof w:val="0"/>
          <w:snapToGrid w:val="0"/>
        </w:rPr>
        <w:t>}</w:t>
      </w:r>
    </w:p>
    <w:p w14:paraId="428EFB08" w14:textId="77777777" w:rsidR="001E7E8F" w:rsidRPr="00EA5FA7" w:rsidRDefault="001E7E8F" w:rsidP="001E7E8F">
      <w:pPr>
        <w:pStyle w:val="PL"/>
        <w:rPr>
          <w:noProof w:val="0"/>
          <w:snapToGrid w:val="0"/>
        </w:rPr>
      </w:pPr>
      <w:r w:rsidRPr="00EA5FA7">
        <w:rPr>
          <w:noProof w:val="0"/>
          <w:snapToGrid w:val="0"/>
        </w:rPr>
        <w:t>WITH SYNTAX {</w:t>
      </w:r>
    </w:p>
    <w:p w14:paraId="02414916" w14:textId="77777777" w:rsidR="001E7E8F" w:rsidRPr="00EA5FA7" w:rsidRDefault="001E7E8F" w:rsidP="001E7E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D9D890A" w14:textId="77777777" w:rsidR="001E7E8F" w:rsidRPr="00EA5FA7" w:rsidRDefault="001E7E8F" w:rsidP="001E7E8F">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w:t>
      </w:r>
      <w:proofErr w:type="spellStart"/>
      <w:r w:rsidRPr="00EA5FA7">
        <w:rPr>
          <w:noProof w:val="0"/>
          <w:snapToGrid w:val="0"/>
        </w:rPr>
        <w:t>firstCriticality</w:t>
      </w:r>
      <w:proofErr w:type="spellEnd"/>
    </w:p>
    <w:p w14:paraId="3F9F1961" w14:textId="77777777" w:rsidR="001E7E8F" w:rsidRPr="00EA5FA7" w:rsidRDefault="001E7E8F" w:rsidP="001E7E8F">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FirstValue</w:t>
      </w:r>
      <w:proofErr w:type="spellEnd"/>
    </w:p>
    <w:p w14:paraId="559D796D" w14:textId="77777777" w:rsidR="001E7E8F" w:rsidRPr="00EA5FA7" w:rsidRDefault="001E7E8F" w:rsidP="001E7E8F">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w:t>
      </w:r>
      <w:proofErr w:type="spellStart"/>
      <w:r w:rsidRPr="00EA5FA7">
        <w:rPr>
          <w:noProof w:val="0"/>
          <w:snapToGrid w:val="0"/>
        </w:rPr>
        <w:t>secondCriticality</w:t>
      </w:r>
      <w:proofErr w:type="spellEnd"/>
    </w:p>
    <w:p w14:paraId="1548269D" w14:textId="77777777" w:rsidR="001E7E8F" w:rsidRPr="00EA5FA7" w:rsidRDefault="001E7E8F" w:rsidP="001E7E8F">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SecondValue</w:t>
      </w:r>
      <w:proofErr w:type="spellEnd"/>
    </w:p>
    <w:p w14:paraId="0BFE0A9D" w14:textId="77777777" w:rsidR="001E7E8F" w:rsidRPr="00EA5FA7" w:rsidRDefault="001E7E8F" w:rsidP="001E7E8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2BE9D7A4" w14:textId="77777777" w:rsidR="001E7E8F" w:rsidRPr="00EA5FA7" w:rsidRDefault="001E7E8F" w:rsidP="001E7E8F">
      <w:pPr>
        <w:pStyle w:val="PL"/>
        <w:rPr>
          <w:noProof w:val="0"/>
          <w:snapToGrid w:val="0"/>
        </w:rPr>
      </w:pPr>
      <w:r w:rsidRPr="00EA5FA7">
        <w:rPr>
          <w:noProof w:val="0"/>
          <w:snapToGrid w:val="0"/>
        </w:rPr>
        <w:t>}</w:t>
      </w:r>
    </w:p>
    <w:p w14:paraId="450287AB" w14:textId="77777777" w:rsidR="001E7E8F" w:rsidRPr="00EA5FA7" w:rsidRDefault="001E7E8F" w:rsidP="001E7E8F">
      <w:pPr>
        <w:pStyle w:val="PL"/>
        <w:rPr>
          <w:noProof w:val="0"/>
          <w:snapToGrid w:val="0"/>
        </w:rPr>
      </w:pPr>
    </w:p>
    <w:p w14:paraId="0D1B83D7" w14:textId="77777777" w:rsidR="001E7E8F" w:rsidRPr="00EA5FA7" w:rsidRDefault="001E7E8F" w:rsidP="001E7E8F">
      <w:pPr>
        <w:pStyle w:val="PL"/>
        <w:rPr>
          <w:noProof w:val="0"/>
          <w:snapToGrid w:val="0"/>
        </w:rPr>
      </w:pPr>
      <w:r w:rsidRPr="00EA5FA7">
        <w:rPr>
          <w:noProof w:val="0"/>
          <w:snapToGrid w:val="0"/>
        </w:rPr>
        <w:t>-- **************************************************************</w:t>
      </w:r>
    </w:p>
    <w:p w14:paraId="739D84FA" w14:textId="77777777" w:rsidR="001E7E8F" w:rsidRPr="00EA5FA7" w:rsidRDefault="001E7E8F" w:rsidP="001E7E8F">
      <w:pPr>
        <w:pStyle w:val="PL"/>
        <w:rPr>
          <w:noProof w:val="0"/>
          <w:snapToGrid w:val="0"/>
        </w:rPr>
      </w:pPr>
      <w:r w:rsidRPr="00EA5FA7">
        <w:rPr>
          <w:noProof w:val="0"/>
          <w:snapToGrid w:val="0"/>
        </w:rPr>
        <w:t>--</w:t>
      </w:r>
    </w:p>
    <w:p w14:paraId="7D035BA9" w14:textId="77777777" w:rsidR="001E7E8F" w:rsidRPr="00EA5FA7" w:rsidRDefault="001E7E8F" w:rsidP="001E7E8F">
      <w:pPr>
        <w:pStyle w:val="PL"/>
        <w:rPr>
          <w:noProof w:val="0"/>
          <w:snapToGrid w:val="0"/>
        </w:rPr>
      </w:pPr>
      <w:r w:rsidRPr="00EA5FA7">
        <w:rPr>
          <w:noProof w:val="0"/>
          <w:snapToGrid w:val="0"/>
        </w:rPr>
        <w:t>-- Class Definition for Protocol Extensions</w:t>
      </w:r>
    </w:p>
    <w:p w14:paraId="04E05184" w14:textId="77777777" w:rsidR="001E7E8F" w:rsidRPr="00EA5FA7" w:rsidRDefault="001E7E8F" w:rsidP="001E7E8F">
      <w:pPr>
        <w:pStyle w:val="PL"/>
        <w:rPr>
          <w:noProof w:val="0"/>
          <w:snapToGrid w:val="0"/>
        </w:rPr>
      </w:pPr>
      <w:r w:rsidRPr="00EA5FA7">
        <w:rPr>
          <w:noProof w:val="0"/>
          <w:snapToGrid w:val="0"/>
        </w:rPr>
        <w:t>--</w:t>
      </w:r>
    </w:p>
    <w:p w14:paraId="2CA3F6D1" w14:textId="77777777" w:rsidR="001E7E8F" w:rsidRPr="00EA5FA7" w:rsidRDefault="001E7E8F" w:rsidP="001E7E8F">
      <w:pPr>
        <w:pStyle w:val="PL"/>
        <w:rPr>
          <w:noProof w:val="0"/>
          <w:snapToGrid w:val="0"/>
        </w:rPr>
      </w:pPr>
      <w:r w:rsidRPr="00EA5FA7">
        <w:rPr>
          <w:noProof w:val="0"/>
          <w:snapToGrid w:val="0"/>
        </w:rPr>
        <w:t>-- **************************************************************</w:t>
      </w:r>
    </w:p>
    <w:p w14:paraId="29407CCE" w14:textId="77777777" w:rsidR="001E7E8F" w:rsidRPr="00EA5FA7" w:rsidRDefault="001E7E8F" w:rsidP="001E7E8F">
      <w:pPr>
        <w:pStyle w:val="PL"/>
        <w:rPr>
          <w:noProof w:val="0"/>
          <w:snapToGrid w:val="0"/>
        </w:rPr>
      </w:pPr>
    </w:p>
    <w:p w14:paraId="2A00AC40" w14:textId="77777777" w:rsidR="001E7E8F" w:rsidRPr="00EA5FA7" w:rsidRDefault="001E7E8F" w:rsidP="001E7E8F">
      <w:pPr>
        <w:pStyle w:val="PL"/>
        <w:rPr>
          <w:noProof w:val="0"/>
          <w:snapToGrid w:val="0"/>
        </w:rPr>
      </w:pPr>
      <w:r w:rsidRPr="00EA5FA7">
        <w:rPr>
          <w:noProof w:val="0"/>
          <w:snapToGrid w:val="0"/>
        </w:rPr>
        <w:t>F1AP-PROTOCOL-EXTENSION ::= CLASS {</w:t>
      </w:r>
    </w:p>
    <w:p w14:paraId="76DCDCAD" w14:textId="77777777" w:rsidR="001E7E8F" w:rsidRPr="00EA5FA7" w:rsidRDefault="001E7E8F" w:rsidP="001E7E8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ProtocolExtensionID</w:t>
      </w:r>
      <w:proofErr w:type="spellEnd"/>
      <w:r w:rsidRPr="00EA5FA7">
        <w:rPr>
          <w:noProof w:val="0"/>
          <w:snapToGrid w:val="0"/>
        </w:rPr>
        <w:tab/>
      </w:r>
      <w:r w:rsidRPr="00EA5FA7">
        <w:rPr>
          <w:noProof w:val="0"/>
          <w:snapToGrid w:val="0"/>
        </w:rPr>
        <w:tab/>
      </w:r>
      <w:r w:rsidRPr="00EA5FA7">
        <w:rPr>
          <w:noProof w:val="0"/>
          <w:snapToGrid w:val="0"/>
        </w:rPr>
        <w:tab/>
        <w:t>UNIQUE,</w:t>
      </w:r>
    </w:p>
    <w:p w14:paraId="120AD95A" w14:textId="77777777" w:rsidR="001E7E8F" w:rsidRPr="00EA5FA7" w:rsidRDefault="001E7E8F" w:rsidP="001E7E8F">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454118F4" w14:textId="77777777" w:rsidR="001E7E8F" w:rsidRPr="00EA5FA7" w:rsidRDefault="001E7E8F" w:rsidP="001E7E8F">
      <w:pPr>
        <w:pStyle w:val="PL"/>
        <w:rPr>
          <w:noProof w:val="0"/>
          <w:snapToGrid w:val="0"/>
        </w:rPr>
      </w:pPr>
      <w:r w:rsidRPr="00EA5FA7">
        <w:rPr>
          <w:noProof w:val="0"/>
          <w:snapToGrid w:val="0"/>
        </w:rPr>
        <w:tab/>
        <w:t>&amp;Extension,</w:t>
      </w:r>
    </w:p>
    <w:p w14:paraId="6D671883" w14:textId="77777777" w:rsidR="001E7E8F" w:rsidRPr="00EA5FA7" w:rsidRDefault="001E7E8F" w:rsidP="001E7E8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27244B8F" w14:textId="77777777" w:rsidR="001E7E8F" w:rsidRPr="00EA5FA7" w:rsidRDefault="001E7E8F" w:rsidP="001E7E8F">
      <w:pPr>
        <w:pStyle w:val="PL"/>
        <w:rPr>
          <w:noProof w:val="0"/>
          <w:snapToGrid w:val="0"/>
        </w:rPr>
      </w:pPr>
      <w:r w:rsidRPr="00EA5FA7">
        <w:rPr>
          <w:noProof w:val="0"/>
          <w:snapToGrid w:val="0"/>
        </w:rPr>
        <w:t>}</w:t>
      </w:r>
    </w:p>
    <w:p w14:paraId="36736B11" w14:textId="77777777" w:rsidR="001E7E8F" w:rsidRPr="00EA5FA7" w:rsidRDefault="001E7E8F" w:rsidP="001E7E8F">
      <w:pPr>
        <w:pStyle w:val="PL"/>
        <w:rPr>
          <w:noProof w:val="0"/>
          <w:snapToGrid w:val="0"/>
        </w:rPr>
      </w:pPr>
      <w:r w:rsidRPr="00EA5FA7">
        <w:rPr>
          <w:noProof w:val="0"/>
          <w:snapToGrid w:val="0"/>
        </w:rPr>
        <w:t>WITH SYNTAX {</w:t>
      </w:r>
    </w:p>
    <w:p w14:paraId="04DF34E9" w14:textId="77777777" w:rsidR="001E7E8F" w:rsidRPr="00EA5FA7" w:rsidRDefault="001E7E8F" w:rsidP="001E7E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1FD77EF"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3EEC285" w14:textId="77777777" w:rsidR="001E7E8F" w:rsidRPr="00EA5FA7" w:rsidRDefault="001E7E8F" w:rsidP="001E7E8F">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9A95916" w14:textId="77777777" w:rsidR="001E7E8F" w:rsidRPr="00EA5FA7" w:rsidRDefault="001E7E8F" w:rsidP="001E7E8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0CB79A1" w14:textId="77777777" w:rsidR="001E7E8F" w:rsidRPr="00EA5FA7" w:rsidRDefault="001E7E8F" w:rsidP="001E7E8F">
      <w:pPr>
        <w:pStyle w:val="PL"/>
        <w:rPr>
          <w:noProof w:val="0"/>
          <w:snapToGrid w:val="0"/>
        </w:rPr>
      </w:pPr>
      <w:r w:rsidRPr="00EA5FA7">
        <w:rPr>
          <w:noProof w:val="0"/>
          <w:snapToGrid w:val="0"/>
        </w:rPr>
        <w:t>}</w:t>
      </w:r>
    </w:p>
    <w:p w14:paraId="7906111E" w14:textId="77777777" w:rsidR="001E7E8F" w:rsidRPr="00EA5FA7" w:rsidRDefault="001E7E8F" w:rsidP="001E7E8F">
      <w:pPr>
        <w:pStyle w:val="PL"/>
        <w:rPr>
          <w:noProof w:val="0"/>
          <w:snapToGrid w:val="0"/>
        </w:rPr>
      </w:pPr>
    </w:p>
    <w:p w14:paraId="78CBA0DC" w14:textId="77777777" w:rsidR="001E7E8F" w:rsidRPr="00EA5FA7" w:rsidRDefault="001E7E8F" w:rsidP="001E7E8F">
      <w:pPr>
        <w:pStyle w:val="PL"/>
        <w:rPr>
          <w:noProof w:val="0"/>
          <w:snapToGrid w:val="0"/>
        </w:rPr>
      </w:pPr>
      <w:r w:rsidRPr="00EA5FA7">
        <w:rPr>
          <w:noProof w:val="0"/>
          <w:snapToGrid w:val="0"/>
        </w:rPr>
        <w:t>-- **************************************************************</w:t>
      </w:r>
    </w:p>
    <w:p w14:paraId="36E70698" w14:textId="77777777" w:rsidR="001E7E8F" w:rsidRPr="00EA5FA7" w:rsidRDefault="001E7E8F" w:rsidP="001E7E8F">
      <w:pPr>
        <w:pStyle w:val="PL"/>
        <w:rPr>
          <w:noProof w:val="0"/>
          <w:snapToGrid w:val="0"/>
        </w:rPr>
      </w:pPr>
      <w:r w:rsidRPr="00EA5FA7">
        <w:rPr>
          <w:noProof w:val="0"/>
          <w:snapToGrid w:val="0"/>
        </w:rPr>
        <w:t>--</w:t>
      </w:r>
    </w:p>
    <w:p w14:paraId="57F4B3A2" w14:textId="77777777" w:rsidR="001E7E8F" w:rsidRPr="00EA5FA7" w:rsidRDefault="001E7E8F" w:rsidP="001E7E8F">
      <w:pPr>
        <w:pStyle w:val="PL"/>
        <w:rPr>
          <w:noProof w:val="0"/>
          <w:snapToGrid w:val="0"/>
        </w:rPr>
      </w:pPr>
      <w:r w:rsidRPr="00EA5FA7">
        <w:rPr>
          <w:noProof w:val="0"/>
          <w:snapToGrid w:val="0"/>
        </w:rPr>
        <w:t>-- Class Definition for Private IEs</w:t>
      </w:r>
    </w:p>
    <w:p w14:paraId="619C3374" w14:textId="77777777" w:rsidR="001E7E8F" w:rsidRPr="00EA5FA7" w:rsidRDefault="001E7E8F" w:rsidP="001E7E8F">
      <w:pPr>
        <w:pStyle w:val="PL"/>
        <w:rPr>
          <w:noProof w:val="0"/>
          <w:snapToGrid w:val="0"/>
        </w:rPr>
      </w:pPr>
      <w:r w:rsidRPr="00EA5FA7">
        <w:rPr>
          <w:noProof w:val="0"/>
          <w:snapToGrid w:val="0"/>
        </w:rPr>
        <w:t>--</w:t>
      </w:r>
    </w:p>
    <w:p w14:paraId="406ECEAB" w14:textId="77777777" w:rsidR="001E7E8F" w:rsidRPr="00EA5FA7" w:rsidRDefault="001E7E8F" w:rsidP="001E7E8F">
      <w:pPr>
        <w:pStyle w:val="PL"/>
        <w:rPr>
          <w:noProof w:val="0"/>
          <w:snapToGrid w:val="0"/>
        </w:rPr>
      </w:pPr>
      <w:r w:rsidRPr="00EA5FA7">
        <w:rPr>
          <w:noProof w:val="0"/>
          <w:snapToGrid w:val="0"/>
        </w:rPr>
        <w:t>-- **************************************************************</w:t>
      </w:r>
    </w:p>
    <w:p w14:paraId="75FB54AD" w14:textId="77777777" w:rsidR="001E7E8F" w:rsidRPr="00EA5FA7" w:rsidRDefault="001E7E8F" w:rsidP="001E7E8F">
      <w:pPr>
        <w:pStyle w:val="PL"/>
        <w:rPr>
          <w:noProof w:val="0"/>
          <w:snapToGrid w:val="0"/>
        </w:rPr>
      </w:pPr>
    </w:p>
    <w:p w14:paraId="45EC79E4" w14:textId="77777777" w:rsidR="001E7E8F" w:rsidRPr="00EA5FA7" w:rsidRDefault="001E7E8F" w:rsidP="001E7E8F">
      <w:pPr>
        <w:pStyle w:val="PL"/>
        <w:rPr>
          <w:noProof w:val="0"/>
          <w:snapToGrid w:val="0"/>
        </w:rPr>
      </w:pPr>
      <w:r w:rsidRPr="00EA5FA7">
        <w:rPr>
          <w:noProof w:val="0"/>
          <w:snapToGrid w:val="0"/>
        </w:rPr>
        <w:t>F1AP-PRIVATE-IES ::= CLASS {</w:t>
      </w:r>
    </w:p>
    <w:p w14:paraId="1C0D0236" w14:textId="77777777" w:rsidR="001E7E8F" w:rsidRPr="00EA5FA7" w:rsidRDefault="001E7E8F" w:rsidP="001E7E8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3A1A980D" w14:textId="77777777" w:rsidR="001E7E8F" w:rsidRPr="00EA5FA7" w:rsidRDefault="001E7E8F" w:rsidP="001E7E8F">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2947FAAC" w14:textId="77777777" w:rsidR="001E7E8F" w:rsidRPr="00EA5FA7" w:rsidRDefault="001E7E8F" w:rsidP="001E7E8F">
      <w:pPr>
        <w:pStyle w:val="PL"/>
        <w:rPr>
          <w:noProof w:val="0"/>
          <w:snapToGrid w:val="0"/>
        </w:rPr>
      </w:pPr>
      <w:r w:rsidRPr="00EA5FA7">
        <w:rPr>
          <w:noProof w:val="0"/>
          <w:snapToGrid w:val="0"/>
        </w:rPr>
        <w:lastRenderedPageBreak/>
        <w:tab/>
        <w:t>&amp;Value,</w:t>
      </w:r>
    </w:p>
    <w:p w14:paraId="49686B0E" w14:textId="77777777" w:rsidR="001E7E8F" w:rsidRPr="00EA5FA7" w:rsidRDefault="001E7E8F" w:rsidP="001E7E8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45DFD85E" w14:textId="77777777" w:rsidR="001E7E8F" w:rsidRPr="00EA5FA7" w:rsidRDefault="001E7E8F" w:rsidP="001E7E8F">
      <w:pPr>
        <w:pStyle w:val="PL"/>
        <w:rPr>
          <w:noProof w:val="0"/>
          <w:snapToGrid w:val="0"/>
        </w:rPr>
      </w:pPr>
      <w:r w:rsidRPr="00EA5FA7">
        <w:rPr>
          <w:noProof w:val="0"/>
          <w:snapToGrid w:val="0"/>
        </w:rPr>
        <w:t>}</w:t>
      </w:r>
    </w:p>
    <w:p w14:paraId="377C77A6" w14:textId="77777777" w:rsidR="001E7E8F" w:rsidRPr="00EA5FA7" w:rsidRDefault="001E7E8F" w:rsidP="001E7E8F">
      <w:pPr>
        <w:pStyle w:val="PL"/>
        <w:rPr>
          <w:noProof w:val="0"/>
          <w:snapToGrid w:val="0"/>
        </w:rPr>
      </w:pPr>
      <w:r w:rsidRPr="00EA5FA7">
        <w:rPr>
          <w:noProof w:val="0"/>
          <w:snapToGrid w:val="0"/>
        </w:rPr>
        <w:t>WITH SYNTAX {</w:t>
      </w:r>
    </w:p>
    <w:p w14:paraId="3D06EB8E" w14:textId="77777777" w:rsidR="001E7E8F" w:rsidRPr="00EA5FA7" w:rsidRDefault="001E7E8F" w:rsidP="001E7E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D876EAB"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FAD65EB" w14:textId="77777777" w:rsidR="001E7E8F" w:rsidRPr="00EA5FA7" w:rsidRDefault="001E7E8F" w:rsidP="001E7E8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A2BD35F" w14:textId="77777777" w:rsidR="001E7E8F" w:rsidRPr="00EA5FA7" w:rsidRDefault="001E7E8F" w:rsidP="001E7E8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E58A5AD" w14:textId="77777777" w:rsidR="001E7E8F" w:rsidRPr="00EA5FA7" w:rsidRDefault="001E7E8F" w:rsidP="001E7E8F">
      <w:pPr>
        <w:pStyle w:val="PL"/>
        <w:rPr>
          <w:noProof w:val="0"/>
          <w:snapToGrid w:val="0"/>
        </w:rPr>
      </w:pPr>
      <w:r w:rsidRPr="00EA5FA7">
        <w:rPr>
          <w:noProof w:val="0"/>
          <w:snapToGrid w:val="0"/>
        </w:rPr>
        <w:t>}</w:t>
      </w:r>
    </w:p>
    <w:p w14:paraId="49D8A03C" w14:textId="77777777" w:rsidR="001E7E8F" w:rsidRPr="00EA5FA7" w:rsidRDefault="001E7E8F" w:rsidP="001E7E8F">
      <w:pPr>
        <w:pStyle w:val="PL"/>
        <w:rPr>
          <w:noProof w:val="0"/>
          <w:snapToGrid w:val="0"/>
        </w:rPr>
      </w:pPr>
    </w:p>
    <w:p w14:paraId="1687F517" w14:textId="77777777" w:rsidR="001E7E8F" w:rsidRPr="00EA5FA7" w:rsidRDefault="001E7E8F" w:rsidP="001E7E8F">
      <w:pPr>
        <w:pStyle w:val="PL"/>
        <w:rPr>
          <w:noProof w:val="0"/>
          <w:snapToGrid w:val="0"/>
        </w:rPr>
      </w:pPr>
      <w:r w:rsidRPr="00EA5FA7">
        <w:rPr>
          <w:noProof w:val="0"/>
          <w:snapToGrid w:val="0"/>
        </w:rPr>
        <w:t>-- **************************************************************</w:t>
      </w:r>
    </w:p>
    <w:p w14:paraId="78D23E48" w14:textId="77777777" w:rsidR="001E7E8F" w:rsidRPr="00EA5FA7" w:rsidRDefault="001E7E8F" w:rsidP="001E7E8F">
      <w:pPr>
        <w:pStyle w:val="PL"/>
        <w:rPr>
          <w:noProof w:val="0"/>
          <w:snapToGrid w:val="0"/>
        </w:rPr>
      </w:pPr>
      <w:r w:rsidRPr="00EA5FA7">
        <w:rPr>
          <w:noProof w:val="0"/>
          <w:snapToGrid w:val="0"/>
        </w:rPr>
        <w:t>--</w:t>
      </w:r>
    </w:p>
    <w:p w14:paraId="34AC4293" w14:textId="77777777" w:rsidR="001E7E8F" w:rsidRPr="00EA5FA7" w:rsidRDefault="001E7E8F" w:rsidP="001E7E8F">
      <w:pPr>
        <w:pStyle w:val="PL"/>
        <w:rPr>
          <w:noProof w:val="0"/>
          <w:snapToGrid w:val="0"/>
        </w:rPr>
      </w:pPr>
      <w:r w:rsidRPr="00EA5FA7">
        <w:rPr>
          <w:noProof w:val="0"/>
          <w:snapToGrid w:val="0"/>
        </w:rPr>
        <w:t>-- Container for Protocol IEs</w:t>
      </w:r>
    </w:p>
    <w:p w14:paraId="4F82C2F7" w14:textId="77777777" w:rsidR="001E7E8F" w:rsidRPr="00EA5FA7" w:rsidRDefault="001E7E8F" w:rsidP="001E7E8F">
      <w:pPr>
        <w:pStyle w:val="PL"/>
        <w:rPr>
          <w:noProof w:val="0"/>
          <w:snapToGrid w:val="0"/>
        </w:rPr>
      </w:pPr>
      <w:r w:rsidRPr="00EA5FA7">
        <w:rPr>
          <w:noProof w:val="0"/>
          <w:snapToGrid w:val="0"/>
        </w:rPr>
        <w:t>--</w:t>
      </w:r>
    </w:p>
    <w:p w14:paraId="667E5518" w14:textId="77777777" w:rsidR="001E7E8F" w:rsidRPr="00EA5FA7" w:rsidRDefault="001E7E8F" w:rsidP="001E7E8F">
      <w:pPr>
        <w:pStyle w:val="PL"/>
        <w:rPr>
          <w:noProof w:val="0"/>
          <w:snapToGrid w:val="0"/>
        </w:rPr>
      </w:pPr>
      <w:r w:rsidRPr="00EA5FA7">
        <w:rPr>
          <w:noProof w:val="0"/>
          <w:snapToGrid w:val="0"/>
        </w:rPr>
        <w:t>-- **************************************************************</w:t>
      </w:r>
    </w:p>
    <w:p w14:paraId="179371FB" w14:textId="77777777" w:rsidR="001E7E8F" w:rsidRPr="00EA5FA7" w:rsidRDefault="001E7E8F" w:rsidP="001E7E8F">
      <w:pPr>
        <w:pStyle w:val="PL"/>
        <w:rPr>
          <w:noProof w:val="0"/>
          <w:snapToGrid w:val="0"/>
        </w:rPr>
      </w:pPr>
    </w:p>
    <w:p w14:paraId="0E88721E" w14:textId="77777777" w:rsidR="001E7E8F" w:rsidRPr="00EA5FA7" w:rsidRDefault="001E7E8F" w:rsidP="001E7E8F">
      <w:pPr>
        <w:pStyle w:val="PL"/>
        <w:rPr>
          <w:noProof w:val="0"/>
          <w:snapToGrid w:val="0"/>
        </w:rPr>
      </w:pPr>
      <w:proofErr w:type="spellStart"/>
      <w:r w:rsidRPr="00EA5FA7">
        <w:rPr>
          <w:noProof w:val="0"/>
          <w:snapToGrid w:val="0"/>
        </w:rPr>
        <w:t>ProtocolIE</w:t>
      </w:r>
      <w:proofErr w:type="spellEnd"/>
      <w:r w:rsidRPr="00EA5FA7">
        <w:rPr>
          <w:noProof w:val="0"/>
          <w:snapToGrid w:val="0"/>
        </w:rPr>
        <w:t xml:space="preserve">-Container {F1AP-PROTOCOL-IES : </w:t>
      </w:r>
      <w:proofErr w:type="spellStart"/>
      <w:r w:rsidRPr="00EA5FA7">
        <w:rPr>
          <w:noProof w:val="0"/>
          <w:snapToGrid w:val="0"/>
        </w:rPr>
        <w:t>IEsSetParam</w:t>
      </w:r>
      <w:proofErr w:type="spellEnd"/>
      <w:r w:rsidRPr="00EA5FA7">
        <w:rPr>
          <w:noProof w:val="0"/>
          <w:snapToGrid w:val="0"/>
        </w:rPr>
        <w:t xml:space="preserve">} ::= </w:t>
      </w:r>
    </w:p>
    <w:p w14:paraId="238EAAC3" w14:textId="77777777" w:rsidR="001E7E8F" w:rsidRPr="00EA5FA7" w:rsidRDefault="001E7E8F" w:rsidP="001E7E8F">
      <w:pPr>
        <w:pStyle w:val="PL"/>
        <w:rPr>
          <w:noProof w:val="0"/>
          <w:snapToGrid w:val="0"/>
        </w:rPr>
      </w:pPr>
      <w:r w:rsidRPr="00EA5FA7">
        <w:rPr>
          <w:noProof w:val="0"/>
          <w:snapToGrid w:val="0"/>
        </w:rPr>
        <w:tab/>
        <w:t>SEQUENCE (SIZE (0..maxProtocolIEs)) OF</w:t>
      </w:r>
    </w:p>
    <w:p w14:paraId="3339C7B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4AAF9F41" w14:textId="77777777" w:rsidR="001E7E8F" w:rsidRPr="00EA5FA7" w:rsidRDefault="001E7E8F" w:rsidP="001E7E8F">
      <w:pPr>
        <w:pStyle w:val="PL"/>
        <w:rPr>
          <w:noProof w:val="0"/>
          <w:snapToGrid w:val="0"/>
        </w:rPr>
      </w:pPr>
    </w:p>
    <w:p w14:paraId="4E7D7068" w14:textId="77777777" w:rsidR="001E7E8F" w:rsidRPr="00EA5FA7" w:rsidRDefault="001E7E8F" w:rsidP="001E7E8F">
      <w:pPr>
        <w:pStyle w:val="PL"/>
        <w:rPr>
          <w:noProof w:val="0"/>
          <w:snapToGrid w:val="0"/>
        </w:rPr>
      </w:pPr>
      <w:proofErr w:type="spellStart"/>
      <w:r w:rsidRPr="00EA5FA7">
        <w:rPr>
          <w:noProof w:val="0"/>
          <w:snapToGrid w:val="0"/>
        </w:rPr>
        <w:t>ProtocolIE-SingleContainer</w:t>
      </w:r>
      <w:proofErr w:type="spellEnd"/>
      <w:r w:rsidRPr="00EA5FA7">
        <w:rPr>
          <w:noProof w:val="0"/>
          <w:snapToGrid w:val="0"/>
        </w:rPr>
        <w:t xml:space="preserve"> {F1AP-PROTOCOL-IES : </w:t>
      </w:r>
      <w:proofErr w:type="spellStart"/>
      <w:r w:rsidRPr="00EA5FA7">
        <w:rPr>
          <w:noProof w:val="0"/>
          <w:snapToGrid w:val="0"/>
        </w:rPr>
        <w:t>IEsSetParam</w:t>
      </w:r>
      <w:proofErr w:type="spellEnd"/>
      <w:r w:rsidRPr="00EA5FA7">
        <w:rPr>
          <w:noProof w:val="0"/>
          <w:snapToGrid w:val="0"/>
        </w:rPr>
        <w:t xml:space="preserve">} ::= </w:t>
      </w:r>
    </w:p>
    <w:p w14:paraId="3D4E1FEC"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792B67EA" w14:textId="77777777" w:rsidR="001E7E8F" w:rsidRPr="00EA5FA7" w:rsidRDefault="001E7E8F" w:rsidP="001E7E8F">
      <w:pPr>
        <w:pStyle w:val="PL"/>
        <w:rPr>
          <w:noProof w:val="0"/>
          <w:snapToGrid w:val="0"/>
        </w:rPr>
      </w:pPr>
    </w:p>
    <w:p w14:paraId="113E6B48" w14:textId="77777777" w:rsidR="001E7E8F" w:rsidRPr="00EA5FA7" w:rsidRDefault="001E7E8F" w:rsidP="001E7E8F">
      <w:pPr>
        <w:pStyle w:val="PL"/>
        <w:rPr>
          <w:noProof w:val="0"/>
          <w:snapToGrid w:val="0"/>
        </w:rPr>
      </w:pPr>
      <w:proofErr w:type="spellStart"/>
      <w:r w:rsidRPr="00EA5FA7">
        <w:rPr>
          <w:noProof w:val="0"/>
          <w:snapToGrid w:val="0"/>
        </w:rPr>
        <w:t>ProtocolIE</w:t>
      </w:r>
      <w:proofErr w:type="spellEnd"/>
      <w:r w:rsidRPr="00EA5FA7">
        <w:rPr>
          <w:noProof w:val="0"/>
          <w:snapToGrid w:val="0"/>
        </w:rPr>
        <w:t xml:space="preserve">-Field {F1AP-PROTOCOL-IES : </w:t>
      </w:r>
      <w:proofErr w:type="spellStart"/>
      <w:r w:rsidRPr="00EA5FA7">
        <w:rPr>
          <w:noProof w:val="0"/>
          <w:snapToGrid w:val="0"/>
        </w:rPr>
        <w:t>IEsSetParam</w:t>
      </w:r>
      <w:proofErr w:type="spellEnd"/>
      <w:r w:rsidRPr="00EA5FA7">
        <w:rPr>
          <w:noProof w:val="0"/>
          <w:snapToGrid w:val="0"/>
        </w:rPr>
        <w:t>} ::= SEQUENCE {</w:t>
      </w:r>
    </w:p>
    <w:p w14:paraId="22A65298" w14:textId="77777777" w:rsidR="001E7E8F" w:rsidRPr="00EA5FA7" w:rsidRDefault="001E7E8F" w:rsidP="001E7E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61BB55DA"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6AD974B8" w14:textId="77777777" w:rsidR="001E7E8F" w:rsidRPr="00EA5FA7" w:rsidRDefault="001E7E8F" w:rsidP="001E7E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335F9F98" w14:textId="77777777" w:rsidR="001E7E8F" w:rsidRPr="00EA5FA7" w:rsidRDefault="001E7E8F" w:rsidP="001E7E8F">
      <w:pPr>
        <w:pStyle w:val="PL"/>
        <w:rPr>
          <w:noProof w:val="0"/>
          <w:snapToGrid w:val="0"/>
        </w:rPr>
      </w:pPr>
      <w:r w:rsidRPr="00EA5FA7">
        <w:rPr>
          <w:noProof w:val="0"/>
          <w:snapToGrid w:val="0"/>
        </w:rPr>
        <w:t>}</w:t>
      </w:r>
    </w:p>
    <w:p w14:paraId="767A61A8" w14:textId="77777777" w:rsidR="001E7E8F" w:rsidRPr="00EA5FA7" w:rsidRDefault="001E7E8F" w:rsidP="001E7E8F">
      <w:pPr>
        <w:pStyle w:val="PL"/>
        <w:rPr>
          <w:noProof w:val="0"/>
          <w:snapToGrid w:val="0"/>
        </w:rPr>
      </w:pPr>
    </w:p>
    <w:p w14:paraId="50016942" w14:textId="77777777" w:rsidR="001E7E8F" w:rsidRPr="00EA5FA7" w:rsidRDefault="001E7E8F" w:rsidP="001E7E8F">
      <w:pPr>
        <w:pStyle w:val="PL"/>
        <w:rPr>
          <w:noProof w:val="0"/>
          <w:snapToGrid w:val="0"/>
        </w:rPr>
      </w:pPr>
      <w:r w:rsidRPr="00EA5FA7">
        <w:rPr>
          <w:noProof w:val="0"/>
          <w:snapToGrid w:val="0"/>
        </w:rPr>
        <w:t>-- **************************************************************</w:t>
      </w:r>
    </w:p>
    <w:p w14:paraId="612FF34C" w14:textId="77777777" w:rsidR="001E7E8F" w:rsidRPr="00EA5FA7" w:rsidRDefault="001E7E8F" w:rsidP="001E7E8F">
      <w:pPr>
        <w:pStyle w:val="PL"/>
        <w:rPr>
          <w:noProof w:val="0"/>
          <w:snapToGrid w:val="0"/>
        </w:rPr>
      </w:pPr>
      <w:r w:rsidRPr="00EA5FA7">
        <w:rPr>
          <w:noProof w:val="0"/>
          <w:snapToGrid w:val="0"/>
        </w:rPr>
        <w:t>--</w:t>
      </w:r>
    </w:p>
    <w:p w14:paraId="0795A126" w14:textId="77777777" w:rsidR="001E7E8F" w:rsidRPr="00EA5FA7" w:rsidRDefault="001E7E8F" w:rsidP="001E7E8F">
      <w:pPr>
        <w:pStyle w:val="PL"/>
        <w:rPr>
          <w:noProof w:val="0"/>
          <w:snapToGrid w:val="0"/>
        </w:rPr>
      </w:pPr>
      <w:r w:rsidRPr="00EA5FA7">
        <w:rPr>
          <w:noProof w:val="0"/>
          <w:snapToGrid w:val="0"/>
        </w:rPr>
        <w:t>-- Container for Protocol IE Pairs</w:t>
      </w:r>
    </w:p>
    <w:p w14:paraId="1253EFEC" w14:textId="77777777" w:rsidR="001E7E8F" w:rsidRPr="00EA5FA7" w:rsidRDefault="001E7E8F" w:rsidP="001E7E8F">
      <w:pPr>
        <w:pStyle w:val="PL"/>
        <w:rPr>
          <w:noProof w:val="0"/>
          <w:snapToGrid w:val="0"/>
        </w:rPr>
      </w:pPr>
      <w:r w:rsidRPr="00EA5FA7">
        <w:rPr>
          <w:noProof w:val="0"/>
          <w:snapToGrid w:val="0"/>
        </w:rPr>
        <w:t>--</w:t>
      </w:r>
    </w:p>
    <w:p w14:paraId="3927DE4B" w14:textId="77777777" w:rsidR="001E7E8F" w:rsidRPr="00EA5FA7" w:rsidRDefault="001E7E8F" w:rsidP="001E7E8F">
      <w:pPr>
        <w:pStyle w:val="PL"/>
        <w:rPr>
          <w:noProof w:val="0"/>
          <w:snapToGrid w:val="0"/>
        </w:rPr>
      </w:pPr>
      <w:r w:rsidRPr="00EA5FA7">
        <w:rPr>
          <w:noProof w:val="0"/>
          <w:snapToGrid w:val="0"/>
        </w:rPr>
        <w:t>-- **************************************************************</w:t>
      </w:r>
    </w:p>
    <w:p w14:paraId="4987A781" w14:textId="77777777" w:rsidR="001E7E8F" w:rsidRPr="00EA5FA7" w:rsidRDefault="001E7E8F" w:rsidP="001E7E8F">
      <w:pPr>
        <w:pStyle w:val="PL"/>
        <w:rPr>
          <w:noProof w:val="0"/>
          <w:snapToGrid w:val="0"/>
        </w:rPr>
      </w:pPr>
    </w:p>
    <w:p w14:paraId="7431EBE8" w14:textId="77777777" w:rsidR="001E7E8F" w:rsidRPr="00EA5FA7" w:rsidRDefault="001E7E8F" w:rsidP="001E7E8F">
      <w:pPr>
        <w:pStyle w:val="PL"/>
        <w:rPr>
          <w:noProof w:val="0"/>
          <w:snapToGrid w:val="0"/>
        </w:rPr>
      </w:pPr>
      <w:proofErr w:type="spellStart"/>
      <w:r w:rsidRPr="00EA5FA7">
        <w:rPr>
          <w:noProof w:val="0"/>
          <w:snapToGrid w:val="0"/>
        </w:rPr>
        <w:t>ProtocolIE-ContainerPair</w:t>
      </w:r>
      <w:proofErr w:type="spellEnd"/>
      <w:r w:rsidRPr="00EA5FA7">
        <w:rPr>
          <w:noProof w:val="0"/>
          <w:snapToGrid w:val="0"/>
        </w:rPr>
        <w:t xml:space="preserve"> {F1AP-PROTOCOL-IES-PAIR : </w:t>
      </w:r>
      <w:proofErr w:type="spellStart"/>
      <w:r w:rsidRPr="00EA5FA7">
        <w:rPr>
          <w:noProof w:val="0"/>
          <w:snapToGrid w:val="0"/>
        </w:rPr>
        <w:t>IEsSetParam</w:t>
      </w:r>
      <w:proofErr w:type="spellEnd"/>
      <w:r w:rsidRPr="00EA5FA7">
        <w:rPr>
          <w:noProof w:val="0"/>
          <w:snapToGrid w:val="0"/>
        </w:rPr>
        <w:t xml:space="preserve">} ::= </w:t>
      </w:r>
    </w:p>
    <w:p w14:paraId="3A3420A3" w14:textId="77777777" w:rsidR="001E7E8F" w:rsidRPr="00EA5FA7" w:rsidRDefault="001E7E8F" w:rsidP="001E7E8F">
      <w:pPr>
        <w:pStyle w:val="PL"/>
        <w:rPr>
          <w:noProof w:val="0"/>
          <w:snapToGrid w:val="0"/>
        </w:rPr>
      </w:pPr>
      <w:r w:rsidRPr="00EA5FA7">
        <w:rPr>
          <w:noProof w:val="0"/>
          <w:snapToGrid w:val="0"/>
        </w:rPr>
        <w:tab/>
        <w:t>SEQUENCE (SIZE (0..maxProtocolIEs)) OF</w:t>
      </w:r>
    </w:p>
    <w:p w14:paraId="7CD4E2B4"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ProtocolIE-FieldPair</w:t>
      </w:r>
      <w:proofErr w:type="spell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w:t>
      </w:r>
    </w:p>
    <w:p w14:paraId="0E0A1D43" w14:textId="77777777" w:rsidR="001E7E8F" w:rsidRPr="00EA5FA7" w:rsidRDefault="001E7E8F" w:rsidP="001E7E8F">
      <w:pPr>
        <w:pStyle w:val="PL"/>
        <w:rPr>
          <w:noProof w:val="0"/>
          <w:snapToGrid w:val="0"/>
        </w:rPr>
      </w:pPr>
    </w:p>
    <w:p w14:paraId="35114F35" w14:textId="77777777" w:rsidR="001E7E8F" w:rsidRPr="00EA5FA7" w:rsidRDefault="001E7E8F" w:rsidP="001E7E8F">
      <w:pPr>
        <w:pStyle w:val="PL"/>
        <w:rPr>
          <w:noProof w:val="0"/>
          <w:snapToGrid w:val="0"/>
        </w:rPr>
      </w:pPr>
      <w:proofErr w:type="spellStart"/>
      <w:r w:rsidRPr="00EA5FA7">
        <w:rPr>
          <w:noProof w:val="0"/>
          <w:snapToGrid w:val="0"/>
        </w:rPr>
        <w:t>ProtocolIE-FieldPair</w:t>
      </w:r>
      <w:proofErr w:type="spellEnd"/>
      <w:r w:rsidRPr="00EA5FA7">
        <w:rPr>
          <w:noProof w:val="0"/>
          <w:snapToGrid w:val="0"/>
        </w:rPr>
        <w:t xml:space="preserve"> {F1AP-PROTOCOL-IES-PAIR : </w:t>
      </w:r>
      <w:proofErr w:type="spellStart"/>
      <w:r w:rsidRPr="00EA5FA7">
        <w:rPr>
          <w:noProof w:val="0"/>
          <w:snapToGrid w:val="0"/>
        </w:rPr>
        <w:t>IEsSetParam</w:t>
      </w:r>
      <w:proofErr w:type="spellEnd"/>
      <w:r w:rsidRPr="00EA5FA7">
        <w:rPr>
          <w:noProof w:val="0"/>
          <w:snapToGrid w:val="0"/>
        </w:rPr>
        <w:t>} ::= SEQUENCE {</w:t>
      </w:r>
    </w:p>
    <w:p w14:paraId="7418831C" w14:textId="77777777" w:rsidR="001E7E8F" w:rsidRPr="00EA5FA7" w:rsidRDefault="001E7E8F" w:rsidP="001E7E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6B6AC7B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firstCriticality</w:t>
      </w:r>
      <w:proofErr w:type="spellEnd"/>
      <w:r w:rsidRPr="00EA5FA7">
        <w:rPr>
          <w:noProof w:val="0"/>
          <w:snapToGrid w:val="0"/>
        </w:rPr>
        <w:tab/>
        <w:t>F1AP-PROTOCOL-IES-PAIR.&amp;firstCriticality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7A7CFC77"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firstValue</w:t>
      </w:r>
      <w:proofErr w:type="spellEnd"/>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27EE4F9A"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secondCriticality</w:t>
      </w:r>
      <w:proofErr w:type="spellEnd"/>
      <w:r w:rsidRPr="00EA5FA7">
        <w:rPr>
          <w:noProof w:val="0"/>
          <w:snapToGrid w:val="0"/>
        </w:rPr>
        <w:tab/>
        <w:t>F1AP-PROTOCOL-IES-PAIR.&amp;secondCriticality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7C708FD9"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secondValue</w:t>
      </w:r>
      <w:proofErr w:type="spellEnd"/>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054B6DEC" w14:textId="77777777" w:rsidR="001E7E8F" w:rsidRPr="00EA5FA7" w:rsidRDefault="001E7E8F" w:rsidP="001E7E8F">
      <w:pPr>
        <w:pStyle w:val="PL"/>
        <w:rPr>
          <w:noProof w:val="0"/>
          <w:snapToGrid w:val="0"/>
        </w:rPr>
      </w:pPr>
      <w:r w:rsidRPr="00EA5FA7">
        <w:rPr>
          <w:noProof w:val="0"/>
          <w:snapToGrid w:val="0"/>
        </w:rPr>
        <w:t>}</w:t>
      </w:r>
    </w:p>
    <w:p w14:paraId="39C4B467" w14:textId="77777777" w:rsidR="001E7E8F" w:rsidRPr="00EA5FA7" w:rsidRDefault="001E7E8F" w:rsidP="001E7E8F">
      <w:pPr>
        <w:pStyle w:val="PL"/>
        <w:rPr>
          <w:noProof w:val="0"/>
          <w:snapToGrid w:val="0"/>
        </w:rPr>
      </w:pPr>
    </w:p>
    <w:p w14:paraId="4A4999B3" w14:textId="77777777" w:rsidR="001E7E8F" w:rsidRPr="00EA5FA7" w:rsidRDefault="001E7E8F" w:rsidP="001E7E8F">
      <w:pPr>
        <w:pStyle w:val="PL"/>
        <w:rPr>
          <w:noProof w:val="0"/>
          <w:snapToGrid w:val="0"/>
        </w:rPr>
      </w:pPr>
      <w:r w:rsidRPr="00EA5FA7">
        <w:rPr>
          <w:noProof w:val="0"/>
          <w:snapToGrid w:val="0"/>
        </w:rPr>
        <w:t>-- **************************************************************</w:t>
      </w:r>
    </w:p>
    <w:p w14:paraId="049A5068" w14:textId="77777777" w:rsidR="001E7E8F" w:rsidRPr="00EA5FA7" w:rsidRDefault="001E7E8F" w:rsidP="001E7E8F">
      <w:pPr>
        <w:pStyle w:val="PL"/>
        <w:rPr>
          <w:noProof w:val="0"/>
          <w:snapToGrid w:val="0"/>
        </w:rPr>
      </w:pPr>
      <w:r w:rsidRPr="00EA5FA7">
        <w:rPr>
          <w:noProof w:val="0"/>
          <w:snapToGrid w:val="0"/>
        </w:rPr>
        <w:t>--</w:t>
      </w:r>
    </w:p>
    <w:p w14:paraId="2F0B5A3B" w14:textId="77777777" w:rsidR="001E7E8F" w:rsidRPr="00EA5FA7" w:rsidRDefault="001E7E8F" w:rsidP="001E7E8F">
      <w:pPr>
        <w:pStyle w:val="PL"/>
        <w:rPr>
          <w:noProof w:val="0"/>
          <w:snapToGrid w:val="0"/>
        </w:rPr>
      </w:pPr>
      <w:r w:rsidRPr="00EA5FA7">
        <w:rPr>
          <w:noProof w:val="0"/>
          <w:snapToGrid w:val="0"/>
        </w:rPr>
        <w:t>-- Container for Protocol Extensions</w:t>
      </w:r>
    </w:p>
    <w:p w14:paraId="619168F7" w14:textId="77777777" w:rsidR="001E7E8F" w:rsidRPr="00EA5FA7" w:rsidRDefault="001E7E8F" w:rsidP="001E7E8F">
      <w:pPr>
        <w:pStyle w:val="PL"/>
        <w:rPr>
          <w:noProof w:val="0"/>
          <w:snapToGrid w:val="0"/>
        </w:rPr>
      </w:pPr>
      <w:r w:rsidRPr="00EA5FA7">
        <w:rPr>
          <w:noProof w:val="0"/>
          <w:snapToGrid w:val="0"/>
        </w:rPr>
        <w:t>--</w:t>
      </w:r>
    </w:p>
    <w:p w14:paraId="2274BC46" w14:textId="77777777" w:rsidR="001E7E8F" w:rsidRPr="00EA5FA7" w:rsidRDefault="001E7E8F" w:rsidP="001E7E8F">
      <w:pPr>
        <w:pStyle w:val="PL"/>
        <w:rPr>
          <w:noProof w:val="0"/>
          <w:snapToGrid w:val="0"/>
        </w:rPr>
      </w:pPr>
      <w:r w:rsidRPr="00EA5FA7">
        <w:rPr>
          <w:noProof w:val="0"/>
          <w:snapToGrid w:val="0"/>
        </w:rPr>
        <w:t>-- **************************************************************</w:t>
      </w:r>
    </w:p>
    <w:p w14:paraId="73679C86" w14:textId="77777777" w:rsidR="001E7E8F" w:rsidRPr="00EA5FA7" w:rsidRDefault="001E7E8F" w:rsidP="001E7E8F">
      <w:pPr>
        <w:pStyle w:val="PL"/>
        <w:rPr>
          <w:noProof w:val="0"/>
          <w:snapToGrid w:val="0"/>
        </w:rPr>
      </w:pPr>
    </w:p>
    <w:p w14:paraId="68ECAB60" w14:textId="77777777" w:rsidR="001E7E8F" w:rsidRPr="00EA5FA7" w:rsidRDefault="001E7E8F" w:rsidP="001E7E8F">
      <w:pPr>
        <w:pStyle w:val="PL"/>
        <w:rPr>
          <w:noProof w:val="0"/>
          <w:snapToGrid w:val="0"/>
        </w:rPr>
      </w:pPr>
      <w:proofErr w:type="spellStart"/>
      <w:r w:rsidRPr="00EA5FA7">
        <w:rPr>
          <w:noProof w:val="0"/>
          <w:snapToGrid w:val="0"/>
        </w:rPr>
        <w:t>ProtocolExtensionContainer</w:t>
      </w:r>
      <w:proofErr w:type="spellEnd"/>
      <w:r w:rsidRPr="00EA5FA7">
        <w:rPr>
          <w:noProof w:val="0"/>
          <w:snapToGrid w:val="0"/>
        </w:rPr>
        <w:t xml:space="preserve"> {F1AP-PROTOCOL-EXTENSION : </w:t>
      </w:r>
      <w:proofErr w:type="spellStart"/>
      <w:r w:rsidRPr="00EA5FA7">
        <w:rPr>
          <w:noProof w:val="0"/>
          <w:snapToGrid w:val="0"/>
        </w:rPr>
        <w:t>ExtensionSetParam</w:t>
      </w:r>
      <w:proofErr w:type="spellEnd"/>
      <w:r w:rsidRPr="00EA5FA7">
        <w:rPr>
          <w:noProof w:val="0"/>
          <w:snapToGrid w:val="0"/>
        </w:rPr>
        <w:t xml:space="preserve">} ::= </w:t>
      </w:r>
    </w:p>
    <w:p w14:paraId="5A7774E3" w14:textId="77777777" w:rsidR="001E7E8F" w:rsidRPr="00EA5FA7" w:rsidRDefault="001E7E8F" w:rsidP="001E7E8F">
      <w:pPr>
        <w:pStyle w:val="PL"/>
        <w:rPr>
          <w:noProof w:val="0"/>
          <w:snapToGrid w:val="0"/>
        </w:rPr>
      </w:pPr>
      <w:r w:rsidRPr="00EA5FA7">
        <w:rPr>
          <w:noProof w:val="0"/>
          <w:snapToGrid w:val="0"/>
        </w:rPr>
        <w:tab/>
        <w:t>SEQUENCE (SIZE (1..maxProtocolExtensions)) OF</w:t>
      </w:r>
    </w:p>
    <w:p w14:paraId="33CC21B3"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ProtocolExtensionField</w:t>
      </w:r>
      <w:proofErr w:type="spell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w:t>
      </w:r>
    </w:p>
    <w:p w14:paraId="3935A5D2" w14:textId="77777777" w:rsidR="001E7E8F" w:rsidRPr="00EA5FA7" w:rsidRDefault="001E7E8F" w:rsidP="001E7E8F">
      <w:pPr>
        <w:pStyle w:val="PL"/>
        <w:rPr>
          <w:noProof w:val="0"/>
          <w:snapToGrid w:val="0"/>
        </w:rPr>
      </w:pPr>
    </w:p>
    <w:p w14:paraId="5A27424D" w14:textId="77777777" w:rsidR="001E7E8F" w:rsidRPr="00EA5FA7" w:rsidRDefault="001E7E8F" w:rsidP="001E7E8F">
      <w:pPr>
        <w:pStyle w:val="PL"/>
        <w:rPr>
          <w:noProof w:val="0"/>
          <w:snapToGrid w:val="0"/>
        </w:rPr>
      </w:pPr>
      <w:proofErr w:type="spellStart"/>
      <w:r w:rsidRPr="00EA5FA7">
        <w:rPr>
          <w:noProof w:val="0"/>
          <w:snapToGrid w:val="0"/>
        </w:rPr>
        <w:t>ProtocolExtensionField</w:t>
      </w:r>
      <w:proofErr w:type="spellEnd"/>
      <w:r w:rsidRPr="00EA5FA7">
        <w:rPr>
          <w:noProof w:val="0"/>
          <w:snapToGrid w:val="0"/>
        </w:rPr>
        <w:t xml:space="preserve"> {F1AP-PROTOCOL-EXTENSION : </w:t>
      </w:r>
      <w:proofErr w:type="spellStart"/>
      <w:r w:rsidRPr="00EA5FA7">
        <w:rPr>
          <w:noProof w:val="0"/>
          <w:snapToGrid w:val="0"/>
        </w:rPr>
        <w:t>ExtensionSetParam</w:t>
      </w:r>
      <w:proofErr w:type="spellEnd"/>
      <w:r w:rsidRPr="00EA5FA7">
        <w:rPr>
          <w:noProof w:val="0"/>
          <w:snapToGrid w:val="0"/>
        </w:rPr>
        <w:t>} ::= SEQUENCE {</w:t>
      </w:r>
    </w:p>
    <w:p w14:paraId="2F277C16" w14:textId="77777777" w:rsidR="001E7E8F" w:rsidRPr="00EA5FA7" w:rsidRDefault="001E7E8F" w:rsidP="001E7E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w:t>
      </w:r>
    </w:p>
    <w:p w14:paraId="18D011FD"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014EE105"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extensionValue</w:t>
      </w:r>
      <w:proofErr w:type="spellEnd"/>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4A1B2294" w14:textId="77777777" w:rsidR="001E7E8F" w:rsidRPr="00EA5FA7" w:rsidRDefault="001E7E8F" w:rsidP="001E7E8F">
      <w:pPr>
        <w:pStyle w:val="PL"/>
        <w:rPr>
          <w:noProof w:val="0"/>
          <w:snapToGrid w:val="0"/>
        </w:rPr>
      </w:pPr>
      <w:r w:rsidRPr="00EA5FA7">
        <w:rPr>
          <w:noProof w:val="0"/>
          <w:snapToGrid w:val="0"/>
        </w:rPr>
        <w:t>}</w:t>
      </w:r>
    </w:p>
    <w:p w14:paraId="0E0A7697" w14:textId="77777777" w:rsidR="001E7E8F" w:rsidRPr="00EA5FA7" w:rsidRDefault="001E7E8F" w:rsidP="001E7E8F">
      <w:pPr>
        <w:pStyle w:val="PL"/>
        <w:rPr>
          <w:noProof w:val="0"/>
          <w:snapToGrid w:val="0"/>
        </w:rPr>
      </w:pPr>
    </w:p>
    <w:p w14:paraId="4274303C" w14:textId="77777777" w:rsidR="001E7E8F" w:rsidRPr="00EA5FA7" w:rsidRDefault="001E7E8F" w:rsidP="001E7E8F">
      <w:pPr>
        <w:pStyle w:val="PL"/>
        <w:rPr>
          <w:noProof w:val="0"/>
          <w:snapToGrid w:val="0"/>
        </w:rPr>
      </w:pPr>
      <w:r w:rsidRPr="00EA5FA7">
        <w:rPr>
          <w:noProof w:val="0"/>
          <w:snapToGrid w:val="0"/>
        </w:rPr>
        <w:t>-- **************************************************************</w:t>
      </w:r>
    </w:p>
    <w:p w14:paraId="7E6B3C2B" w14:textId="77777777" w:rsidR="001E7E8F" w:rsidRPr="00EA5FA7" w:rsidRDefault="001E7E8F" w:rsidP="001E7E8F">
      <w:pPr>
        <w:pStyle w:val="PL"/>
        <w:rPr>
          <w:noProof w:val="0"/>
          <w:snapToGrid w:val="0"/>
        </w:rPr>
      </w:pPr>
      <w:r w:rsidRPr="00EA5FA7">
        <w:rPr>
          <w:noProof w:val="0"/>
          <w:snapToGrid w:val="0"/>
        </w:rPr>
        <w:t>--</w:t>
      </w:r>
    </w:p>
    <w:p w14:paraId="72F03DAC" w14:textId="77777777" w:rsidR="001E7E8F" w:rsidRPr="00EA5FA7" w:rsidRDefault="001E7E8F" w:rsidP="001E7E8F">
      <w:pPr>
        <w:pStyle w:val="PL"/>
        <w:rPr>
          <w:noProof w:val="0"/>
          <w:snapToGrid w:val="0"/>
        </w:rPr>
      </w:pPr>
      <w:r w:rsidRPr="00EA5FA7">
        <w:rPr>
          <w:noProof w:val="0"/>
          <w:snapToGrid w:val="0"/>
        </w:rPr>
        <w:t>-- Container for Private IEs</w:t>
      </w:r>
    </w:p>
    <w:p w14:paraId="057AD9A9" w14:textId="77777777" w:rsidR="001E7E8F" w:rsidRPr="00EA5FA7" w:rsidRDefault="001E7E8F" w:rsidP="001E7E8F">
      <w:pPr>
        <w:pStyle w:val="PL"/>
        <w:rPr>
          <w:noProof w:val="0"/>
          <w:snapToGrid w:val="0"/>
        </w:rPr>
      </w:pPr>
      <w:r w:rsidRPr="00EA5FA7">
        <w:rPr>
          <w:noProof w:val="0"/>
          <w:snapToGrid w:val="0"/>
        </w:rPr>
        <w:t>--</w:t>
      </w:r>
    </w:p>
    <w:p w14:paraId="54FCEAB5" w14:textId="77777777" w:rsidR="001E7E8F" w:rsidRPr="00EA5FA7" w:rsidRDefault="001E7E8F" w:rsidP="001E7E8F">
      <w:pPr>
        <w:pStyle w:val="PL"/>
        <w:rPr>
          <w:noProof w:val="0"/>
          <w:snapToGrid w:val="0"/>
        </w:rPr>
      </w:pPr>
      <w:r w:rsidRPr="00EA5FA7">
        <w:rPr>
          <w:noProof w:val="0"/>
          <w:snapToGrid w:val="0"/>
        </w:rPr>
        <w:t>-- **************************************************************</w:t>
      </w:r>
    </w:p>
    <w:p w14:paraId="05C4F215" w14:textId="77777777" w:rsidR="001E7E8F" w:rsidRPr="00EA5FA7" w:rsidRDefault="001E7E8F" w:rsidP="001E7E8F">
      <w:pPr>
        <w:pStyle w:val="PL"/>
        <w:rPr>
          <w:noProof w:val="0"/>
          <w:snapToGrid w:val="0"/>
        </w:rPr>
      </w:pPr>
    </w:p>
    <w:p w14:paraId="6F87B850" w14:textId="77777777" w:rsidR="001E7E8F" w:rsidRPr="00EA5FA7" w:rsidRDefault="001E7E8F" w:rsidP="001E7E8F">
      <w:pPr>
        <w:pStyle w:val="PL"/>
        <w:rPr>
          <w:noProof w:val="0"/>
          <w:snapToGrid w:val="0"/>
        </w:rPr>
      </w:pPr>
      <w:proofErr w:type="spellStart"/>
      <w:r w:rsidRPr="00EA5FA7">
        <w:rPr>
          <w:noProof w:val="0"/>
          <w:snapToGrid w:val="0"/>
        </w:rPr>
        <w:t>PrivateIE</w:t>
      </w:r>
      <w:proofErr w:type="spellEnd"/>
      <w:r w:rsidRPr="00EA5FA7">
        <w:rPr>
          <w:noProof w:val="0"/>
          <w:snapToGrid w:val="0"/>
        </w:rPr>
        <w:t xml:space="preserve">-Container {F1AP-PRIVATE-IES : </w:t>
      </w:r>
      <w:proofErr w:type="spellStart"/>
      <w:r w:rsidRPr="00EA5FA7">
        <w:rPr>
          <w:noProof w:val="0"/>
          <w:snapToGrid w:val="0"/>
        </w:rPr>
        <w:t>IEsSetParam</w:t>
      </w:r>
      <w:proofErr w:type="spellEnd"/>
      <w:r w:rsidRPr="00EA5FA7">
        <w:rPr>
          <w:noProof w:val="0"/>
          <w:snapToGrid w:val="0"/>
        </w:rPr>
        <w:t xml:space="preserve"> } ::= </w:t>
      </w:r>
    </w:p>
    <w:p w14:paraId="44B6C71A" w14:textId="77777777" w:rsidR="001E7E8F" w:rsidRPr="00EA5FA7" w:rsidRDefault="001E7E8F" w:rsidP="001E7E8F">
      <w:pPr>
        <w:pStyle w:val="PL"/>
        <w:rPr>
          <w:noProof w:val="0"/>
          <w:snapToGrid w:val="0"/>
        </w:rPr>
      </w:pPr>
      <w:r w:rsidRPr="00EA5FA7">
        <w:rPr>
          <w:noProof w:val="0"/>
          <w:snapToGrid w:val="0"/>
        </w:rPr>
        <w:tab/>
        <w:t xml:space="preserve">SEQUENCE (SIZE (1.. </w:t>
      </w:r>
      <w:proofErr w:type="spellStart"/>
      <w:r w:rsidRPr="00EA5FA7">
        <w:rPr>
          <w:noProof w:val="0"/>
          <w:snapToGrid w:val="0"/>
        </w:rPr>
        <w:t>maxPrivateIEs</w:t>
      </w:r>
      <w:proofErr w:type="spellEnd"/>
      <w:r w:rsidRPr="00EA5FA7">
        <w:rPr>
          <w:noProof w:val="0"/>
          <w:snapToGrid w:val="0"/>
        </w:rPr>
        <w:t>)) OF</w:t>
      </w:r>
    </w:p>
    <w:p w14:paraId="33011BF8" w14:textId="77777777" w:rsidR="001E7E8F" w:rsidRPr="00EA5FA7" w:rsidRDefault="001E7E8F" w:rsidP="001E7E8F">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4C9AC5AC" w14:textId="77777777" w:rsidR="001E7E8F" w:rsidRPr="00EA5FA7" w:rsidRDefault="001E7E8F" w:rsidP="001E7E8F">
      <w:pPr>
        <w:pStyle w:val="PL"/>
        <w:rPr>
          <w:noProof w:val="0"/>
          <w:snapToGrid w:val="0"/>
        </w:rPr>
      </w:pPr>
    </w:p>
    <w:p w14:paraId="689E2362" w14:textId="77777777" w:rsidR="001E7E8F" w:rsidRPr="00EA5FA7" w:rsidRDefault="001E7E8F" w:rsidP="001E7E8F">
      <w:pPr>
        <w:pStyle w:val="PL"/>
        <w:rPr>
          <w:noProof w:val="0"/>
          <w:snapToGrid w:val="0"/>
        </w:rPr>
      </w:pPr>
      <w:proofErr w:type="spellStart"/>
      <w:r w:rsidRPr="00EA5FA7">
        <w:rPr>
          <w:noProof w:val="0"/>
          <w:snapToGrid w:val="0"/>
        </w:rPr>
        <w:t>PrivateIE</w:t>
      </w:r>
      <w:proofErr w:type="spellEnd"/>
      <w:r w:rsidRPr="00EA5FA7">
        <w:rPr>
          <w:noProof w:val="0"/>
          <w:snapToGrid w:val="0"/>
        </w:rPr>
        <w:t xml:space="preserve">-Field {F1AP-PRIVATE-IES : </w:t>
      </w:r>
      <w:proofErr w:type="spellStart"/>
      <w:r w:rsidRPr="00EA5FA7">
        <w:rPr>
          <w:noProof w:val="0"/>
          <w:snapToGrid w:val="0"/>
        </w:rPr>
        <w:t>IEsSetParam</w:t>
      </w:r>
      <w:proofErr w:type="spellEnd"/>
      <w:r w:rsidRPr="00EA5FA7">
        <w:rPr>
          <w:noProof w:val="0"/>
          <w:snapToGrid w:val="0"/>
        </w:rPr>
        <w:t>} ::= SEQUENCE {</w:t>
      </w:r>
    </w:p>
    <w:p w14:paraId="15C066E2" w14:textId="77777777" w:rsidR="001E7E8F" w:rsidRPr="00EA5FA7" w:rsidRDefault="001E7E8F" w:rsidP="001E7E8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11379E62" w14:textId="77777777" w:rsidR="001E7E8F" w:rsidRPr="00EA5FA7" w:rsidRDefault="001E7E8F" w:rsidP="001E7E8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DC3C482" w14:textId="77777777" w:rsidR="001E7E8F" w:rsidRPr="00EA5FA7" w:rsidRDefault="001E7E8F" w:rsidP="001E7E8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7A567DD3" w14:textId="77777777" w:rsidR="001E7E8F" w:rsidRPr="00EA5FA7" w:rsidRDefault="001E7E8F" w:rsidP="001E7E8F">
      <w:pPr>
        <w:pStyle w:val="PL"/>
        <w:rPr>
          <w:noProof w:val="0"/>
          <w:snapToGrid w:val="0"/>
        </w:rPr>
      </w:pPr>
      <w:r w:rsidRPr="00EA5FA7">
        <w:rPr>
          <w:noProof w:val="0"/>
          <w:snapToGrid w:val="0"/>
        </w:rPr>
        <w:t>}</w:t>
      </w:r>
    </w:p>
    <w:p w14:paraId="6325F63F" w14:textId="77777777" w:rsidR="001E7E8F" w:rsidRPr="00EA5FA7" w:rsidRDefault="001E7E8F" w:rsidP="001E7E8F">
      <w:pPr>
        <w:pStyle w:val="PL"/>
        <w:rPr>
          <w:noProof w:val="0"/>
          <w:snapToGrid w:val="0"/>
        </w:rPr>
      </w:pPr>
    </w:p>
    <w:p w14:paraId="4264AC9F" w14:textId="77777777" w:rsidR="001E7E8F" w:rsidRPr="00EA5FA7" w:rsidRDefault="001E7E8F" w:rsidP="001E7E8F">
      <w:pPr>
        <w:pStyle w:val="PL"/>
        <w:rPr>
          <w:noProof w:val="0"/>
          <w:snapToGrid w:val="0"/>
        </w:rPr>
      </w:pPr>
      <w:r w:rsidRPr="00EA5FA7">
        <w:rPr>
          <w:noProof w:val="0"/>
          <w:snapToGrid w:val="0"/>
        </w:rPr>
        <w:t>END</w:t>
      </w:r>
    </w:p>
    <w:p w14:paraId="2B3F3285" w14:textId="77777777" w:rsidR="001E7E8F" w:rsidRPr="00361593" w:rsidRDefault="001E7E8F" w:rsidP="001E7E8F">
      <w:pPr>
        <w:pStyle w:val="PL"/>
        <w:rPr>
          <w:noProof w:val="0"/>
          <w:snapToGrid w:val="0"/>
        </w:rPr>
      </w:pPr>
      <w:r w:rsidRPr="00EA5FA7">
        <w:rPr>
          <w:noProof w:val="0"/>
          <w:snapToGrid w:val="0"/>
        </w:rPr>
        <w:t>-- ASN1STOP</w:t>
      </w:r>
    </w:p>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rsidSect="001E7E8F">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86162" w14:textId="77777777" w:rsidR="00081F0D" w:rsidRDefault="00081F0D">
      <w:r>
        <w:separator/>
      </w:r>
    </w:p>
  </w:endnote>
  <w:endnote w:type="continuationSeparator" w:id="0">
    <w:p w14:paraId="713A2E8D" w14:textId="77777777" w:rsidR="00081F0D" w:rsidRDefault="0008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7EB6E" w14:textId="77777777" w:rsidR="00864136" w:rsidRDefault="008641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38EBC" w14:textId="77777777" w:rsidR="00864136" w:rsidRDefault="008641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065D" w14:textId="77777777" w:rsidR="00864136" w:rsidRDefault="008641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28AAA" w14:textId="77777777" w:rsidR="00864136" w:rsidRDefault="008641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0E3CB" w14:textId="77777777" w:rsidR="00081F0D" w:rsidRDefault="00081F0D">
      <w:r>
        <w:separator/>
      </w:r>
    </w:p>
  </w:footnote>
  <w:footnote w:type="continuationSeparator" w:id="0">
    <w:p w14:paraId="50C3C0AF" w14:textId="77777777" w:rsidR="00081F0D" w:rsidRDefault="0008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9920" w14:textId="77777777" w:rsidR="00864136" w:rsidRDefault="008641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880EB" w14:textId="77777777" w:rsidR="00864136" w:rsidRDefault="008641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3F883" w14:textId="77777777" w:rsidR="00864136" w:rsidRDefault="008641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1DB3B" w14:textId="30A30695" w:rsidR="00864136" w:rsidRDefault="008641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6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C421C7" w14:textId="77777777" w:rsidR="00864136" w:rsidRDefault="008641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150A3BE" w14:textId="311A46F4" w:rsidR="00864136" w:rsidRDefault="008641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6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A65855" w14:textId="77777777" w:rsidR="00864136" w:rsidRDefault="00864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1"/>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6031"/>
    <w:rsid w:val="00033397"/>
    <w:rsid w:val="000342C7"/>
    <w:rsid w:val="00040095"/>
    <w:rsid w:val="0005563E"/>
    <w:rsid w:val="00080512"/>
    <w:rsid w:val="00081F0D"/>
    <w:rsid w:val="0009239C"/>
    <w:rsid w:val="000B7BCF"/>
    <w:rsid w:val="000C556D"/>
    <w:rsid w:val="000D58AB"/>
    <w:rsid w:val="001017DA"/>
    <w:rsid w:val="001549DD"/>
    <w:rsid w:val="00194CD0"/>
    <w:rsid w:val="001B5A2A"/>
    <w:rsid w:val="001C4281"/>
    <w:rsid w:val="001E7E8F"/>
    <w:rsid w:val="001F168B"/>
    <w:rsid w:val="00200905"/>
    <w:rsid w:val="00207067"/>
    <w:rsid w:val="0022606D"/>
    <w:rsid w:val="00231672"/>
    <w:rsid w:val="002424FE"/>
    <w:rsid w:val="00243BC7"/>
    <w:rsid w:val="00254AA6"/>
    <w:rsid w:val="002747EC"/>
    <w:rsid w:val="002855BF"/>
    <w:rsid w:val="002E1692"/>
    <w:rsid w:val="002F0D22"/>
    <w:rsid w:val="00316C0B"/>
    <w:rsid w:val="003172DC"/>
    <w:rsid w:val="0032172F"/>
    <w:rsid w:val="00326069"/>
    <w:rsid w:val="003454FC"/>
    <w:rsid w:val="0035462D"/>
    <w:rsid w:val="00385395"/>
    <w:rsid w:val="003B3FB3"/>
    <w:rsid w:val="003C4E37"/>
    <w:rsid w:val="003D1B5F"/>
    <w:rsid w:val="003E16BE"/>
    <w:rsid w:val="00401855"/>
    <w:rsid w:val="00464695"/>
    <w:rsid w:val="00473B42"/>
    <w:rsid w:val="004B3944"/>
    <w:rsid w:val="004D3578"/>
    <w:rsid w:val="004D380D"/>
    <w:rsid w:val="004D3F58"/>
    <w:rsid w:val="004D5E47"/>
    <w:rsid w:val="004E213A"/>
    <w:rsid w:val="00503171"/>
    <w:rsid w:val="005114F4"/>
    <w:rsid w:val="005153FE"/>
    <w:rsid w:val="005240A4"/>
    <w:rsid w:val="0052656C"/>
    <w:rsid w:val="00534DA0"/>
    <w:rsid w:val="00543E6C"/>
    <w:rsid w:val="00544635"/>
    <w:rsid w:val="00565087"/>
    <w:rsid w:val="0056573F"/>
    <w:rsid w:val="00571CE2"/>
    <w:rsid w:val="005B1232"/>
    <w:rsid w:val="005D4274"/>
    <w:rsid w:val="00606DA9"/>
    <w:rsid w:val="00611566"/>
    <w:rsid w:val="0064056C"/>
    <w:rsid w:val="00656043"/>
    <w:rsid w:val="00656E1E"/>
    <w:rsid w:val="006653AF"/>
    <w:rsid w:val="006C54B5"/>
    <w:rsid w:val="006D1E24"/>
    <w:rsid w:val="00734A5B"/>
    <w:rsid w:val="00744E76"/>
    <w:rsid w:val="007476DB"/>
    <w:rsid w:val="00757D40"/>
    <w:rsid w:val="00781F0F"/>
    <w:rsid w:val="007846A0"/>
    <w:rsid w:val="00784E85"/>
    <w:rsid w:val="0078727C"/>
    <w:rsid w:val="007923B6"/>
    <w:rsid w:val="007950BC"/>
    <w:rsid w:val="007C095F"/>
    <w:rsid w:val="008003B1"/>
    <w:rsid w:val="008028A4"/>
    <w:rsid w:val="00806520"/>
    <w:rsid w:val="00840916"/>
    <w:rsid w:val="008604EE"/>
    <w:rsid w:val="00864136"/>
    <w:rsid w:val="008768CA"/>
    <w:rsid w:val="00880559"/>
    <w:rsid w:val="0090271F"/>
    <w:rsid w:val="00903D8C"/>
    <w:rsid w:val="009113D5"/>
    <w:rsid w:val="00920BF9"/>
    <w:rsid w:val="00942EC2"/>
    <w:rsid w:val="009435F2"/>
    <w:rsid w:val="0095633A"/>
    <w:rsid w:val="00961B32"/>
    <w:rsid w:val="00971683"/>
    <w:rsid w:val="00972FD7"/>
    <w:rsid w:val="00974BB0"/>
    <w:rsid w:val="009857AD"/>
    <w:rsid w:val="009C4D5C"/>
    <w:rsid w:val="009D0A28"/>
    <w:rsid w:val="009E4950"/>
    <w:rsid w:val="009F3B54"/>
    <w:rsid w:val="00A10F02"/>
    <w:rsid w:val="00A53724"/>
    <w:rsid w:val="00A82346"/>
    <w:rsid w:val="00A8361A"/>
    <w:rsid w:val="00A9671C"/>
    <w:rsid w:val="00AF339C"/>
    <w:rsid w:val="00AF39A0"/>
    <w:rsid w:val="00AF78D5"/>
    <w:rsid w:val="00B12666"/>
    <w:rsid w:val="00B15449"/>
    <w:rsid w:val="00B46658"/>
    <w:rsid w:val="00B9781E"/>
    <w:rsid w:val="00BF0636"/>
    <w:rsid w:val="00BF79F1"/>
    <w:rsid w:val="00C03035"/>
    <w:rsid w:val="00C139ED"/>
    <w:rsid w:val="00C33079"/>
    <w:rsid w:val="00C66142"/>
    <w:rsid w:val="00C66B56"/>
    <w:rsid w:val="00C67E53"/>
    <w:rsid w:val="00CA3D0C"/>
    <w:rsid w:val="00CB5D24"/>
    <w:rsid w:val="00CB6887"/>
    <w:rsid w:val="00CC09E2"/>
    <w:rsid w:val="00CC373D"/>
    <w:rsid w:val="00CD4C7B"/>
    <w:rsid w:val="00D60ECF"/>
    <w:rsid w:val="00D6137C"/>
    <w:rsid w:val="00D70737"/>
    <w:rsid w:val="00D738D6"/>
    <w:rsid w:val="00D80795"/>
    <w:rsid w:val="00D87957"/>
    <w:rsid w:val="00D87E00"/>
    <w:rsid w:val="00D9134D"/>
    <w:rsid w:val="00D9267F"/>
    <w:rsid w:val="00DA7A03"/>
    <w:rsid w:val="00DB1818"/>
    <w:rsid w:val="00DC309B"/>
    <w:rsid w:val="00DC4DA2"/>
    <w:rsid w:val="00DE0C24"/>
    <w:rsid w:val="00DF26DC"/>
    <w:rsid w:val="00E07838"/>
    <w:rsid w:val="00E22E86"/>
    <w:rsid w:val="00E62835"/>
    <w:rsid w:val="00E77645"/>
    <w:rsid w:val="00E852FF"/>
    <w:rsid w:val="00EA22F8"/>
    <w:rsid w:val="00EC4A25"/>
    <w:rsid w:val="00F025A2"/>
    <w:rsid w:val="00F2026E"/>
    <w:rsid w:val="00F2065B"/>
    <w:rsid w:val="00F2210A"/>
    <w:rsid w:val="00F37743"/>
    <w:rsid w:val="00F423EA"/>
    <w:rsid w:val="00F54A3D"/>
    <w:rsid w:val="00F653B8"/>
    <w:rsid w:val="00F76F8F"/>
    <w:rsid w:val="00F771B1"/>
    <w:rsid w:val="00FA1266"/>
    <w:rsid w:val="00FA512C"/>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uiPriority w:val="99"/>
    <w:rsid w:val="001E7E8F"/>
    <w:rPr>
      <w:rFonts w:eastAsia="SimSun"/>
    </w:rPr>
  </w:style>
  <w:style w:type="character" w:customStyle="1" w:styleId="CommentTextChar">
    <w:name w:val="Comment Text Char"/>
    <w:link w:val="CommentText"/>
    <w:uiPriority w:val="99"/>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rsid w:val="001E7E8F"/>
    <w:rPr>
      <w:rFonts w:ascii="Arial" w:hAnsi="Arial"/>
      <w:sz w:val="18"/>
      <w:lang w:val="en-GB" w:eastAsia="en-US"/>
    </w:rPr>
  </w:style>
  <w:style w:type="character" w:customStyle="1" w:styleId="TAHChar">
    <w:name w:val="TAH Char"/>
    <w:link w:val="TAH"/>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29</TotalTime>
  <Pages>94</Pages>
  <Words>32800</Words>
  <Characters>180401</Characters>
  <Application>Microsoft Office Word</Application>
  <DocSecurity>0</DocSecurity>
  <Lines>1503</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212776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23</cp:revision>
  <dcterms:created xsi:type="dcterms:W3CDTF">2019-11-03T18:00:00Z</dcterms:created>
  <dcterms:modified xsi:type="dcterms:W3CDTF">2020-04-09T20:17:00Z</dcterms:modified>
</cp:coreProperties>
</file>